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tc>
          <w:tcPr>
            <w:tcW w:w="10423" w:type="dxa"/>
            <w:gridSpan w:val="2"/>
            <w:tcBorders>
              <w:top w:val="nil"/>
              <w:left w:val="nil"/>
              <w:bottom w:val="nil"/>
              <w:right w:val="nil"/>
            </w:tcBorders>
            <w:shd w:val="clear" w:color="auto" w:fill="auto"/>
          </w:tcPr>
          <w:p>
            <w:pPr>
              <w:pStyle w:val="ZA"/>
              <w:framePr w:w="0" w:hRule="auto" w:wrap="auto" w:vAnchor="margin" w:hAnchor="text" w:yAlign="inline"/>
            </w:pPr>
            <w:bookmarkStart w:id="0" w:name="page1"/>
            <w:r>
              <w:rPr>
                <w:sz w:val="64"/>
              </w:rPr>
              <w:t>3GPP TR 23.7</w:t>
            </w:r>
            <w:r>
              <w:rPr>
                <w:rFonts w:eastAsia="宋体"/>
                <w:sz w:val="64"/>
                <w:lang w:eastAsia="zh-CN"/>
              </w:rPr>
              <w:t>00-81</w:t>
            </w:r>
            <w:r>
              <w:rPr>
                <w:sz w:val="64"/>
              </w:rPr>
              <w:t xml:space="preserve"> </w:t>
            </w:r>
            <w:r>
              <w:t>V0.</w:t>
            </w:r>
            <w:ins w:id="1" w:author="Rapporteur" w:date="2022-05-25T14:22:00Z">
              <w:r>
                <w:rPr>
                  <w:rFonts w:eastAsia="宋体" w:hint="eastAsia"/>
                  <w:lang w:eastAsia="zh-CN"/>
                </w:rPr>
                <w:t>3</w:t>
              </w:r>
            </w:ins>
            <w:del w:id="2" w:author="Rapporteur" w:date="2022-05-25T14:22:00Z">
              <w:r>
                <w:rPr>
                  <w:rFonts w:eastAsia="宋体"/>
                  <w:lang w:eastAsia="zh-CN"/>
                </w:rPr>
                <w:delText>2</w:delText>
              </w:r>
            </w:del>
            <w:r>
              <w:t>.</w:t>
            </w:r>
            <w:del w:id="3" w:author="Rapporteur" w:date="2022-05-25T14:24:00Z">
              <w:r>
                <w:rPr>
                  <w:rFonts w:eastAsia="宋体" w:hint="eastAsia"/>
                  <w:lang w:eastAsia="zh-CN"/>
                </w:rPr>
                <w:delText>1</w:delText>
              </w:r>
            </w:del>
            <w:ins w:id="4" w:author="Rapporteur" w:date="2022-05-25T14:24:00Z">
              <w:r>
                <w:rPr>
                  <w:rFonts w:eastAsia="宋体" w:hint="eastAsia"/>
                  <w:lang w:eastAsia="zh-CN"/>
                </w:rPr>
                <w:t>0</w:t>
              </w:r>
            </w:ins>
            <w:r>
              <w:t xml:space="preserve"> </w:t>
            </w:r>
            <w:r>
              <w:rPr>
                <w:sz w:val="32"/>
              </w:rPr>
              <w:t>(2022-0</w:t>
            </w:r>
            <w:ins w:id="5" w:author="Rapporteur" w:date="2022-05-25T14:23:00Z">
              <w:r>
                <w:rPr>
                  <w:rFonts w:hint="eastAsia"/>
                  <w:sz w:val="32"/>
                </w:rPr>
                <w:t>5</w:t>
              </w:r>
            </w:ins>
            <w:del w:id="6" w:author="Rapporteur" w:date="2022-05-25T14:24:00Z">
              <w:r>
                <w:rPr>
                  <w:rFonts w:eastAsia="宋体"/>
                  <w:sz w:val="32"/>
                  <w:lang w:eastAsia="zh-CN"/>
                </w:rPr>
                <w:delText>4</w:delText>
              </w:r>
            </w:del>
            <w:r>
              <w:rPr>
                <w:sz w:val="32"/>
              </w:rPr>
              <w:t>)</w:t>
            </w:r>
          </w:p>
        </w:tc>
      </w:tr>
      <w:tr>
        <w:trPr>
          <w:trHeight w:hRule="exact" w:val="1134"/>
        </w:trPr>
        <w:tc>
          <w:tcPr>
            <w:tcW w:w="10423" w:type="dxa"/>
            <w:gridSpan w:val="2"/>
            <w:tcBorders>
              <w:top w:val="nil"/>
              <w:left w:val="nil"/>
              <w:bottom w:val="nil"/>
              <w:right w:val="nil"/>
            </w:tcBorders>
            <w:shd w:val="clear" w:color="auto" w:fill="auto"/>
          </w:tcPr>
          <w:p>
            <w:pPr>
              <w:pStyle w:val="ZB"/>
              <w:framePr w:w="0" w:hRule="auto" w:wrap="auto" w:vAnchor="margin" w:hAnchor="text" w:yAlign="inline"/>
            </w:pPr>
            <w:r>
              <w:t>Technical Report</w:t>
            </w:r>
          </w:p>
        </w:tc>
      </w:tr>
      <w:tr>
        <w:trPr>
          <w:trHeight w:hRule="exact" w:val="3686"/>
        </w:trPr>
        <w:tc>
          <w:tcPr>
            <w:tcW w:w="10423" w:type="dxa"/>
            <w:gridSpan w:val="2"/>
            <w:tcBorders>
              <w:top w:val="nil"/>
              <w:left w:val="nil"/>
              <w:bottom w:val="nil"/>
              <w:right w:val="nil"/>
            </w:tcBorders>
            <w:shd w:val="clear" w:color="auto" w:fill="auto"/>
          </w:tcPr>
          <w:p>
            <w:pPr>
              <w:pStyle w:val="ZT"/>
              <w:framePr w:wrap="auto" w:hAnchor="text" w:yAlign="inline"/>
            </w:pPr>
            <w:r>
              <w:t>3rd Generation Partnership Project;</w:t>
            </w:r>
          </w:p>
          <w:p>
            <w:pPr>
              <w:pStyle w:val="ZT"/>
              <w:framePr w:wrap="auto" w:hAnchor="text" w:yAlign="inline"/>
            </w:pPr>
            <w:r>
              <w:t>Technical Specification Group Services and System Aspects;</w:t>
            </w:r>
          </w:p>
          <w:p>
            <w:pPr>
              <w:pStyle w:val="ZT"/>
              <w:framePr w:wrap="auto" w:hAnchor="text" w:yAlign="inline"/>
              <w:rPr>
                <w:rFonts w:cs="Arial"/>
              </w:rPr>
            </w:pPr>
            <w:r>
              <w:rPr>
                <w:rFonts w:cs="Arial"/>
              </w:rPr>
              <w:t>Study of Enablers for Network Automation for 5G</w:t>
            </w:r>
          </w:p>
          <w:p>
            <w:pPr>
              <w:pStyle w:val="ZT"/>
              <w:framePr w:wrap="auto" w:hAnchor="text" w:yAlign="inline"/>
              <w:rPr>
                <w:rFonts w:cs="Arial"/>
              </w:rPr>
            </w:pPr>
            <w:r>
              <w:rPr>
                <w:rFonts w:cs="Arial"/>
              </w:rPr>
              <w:t>5G System (5GS); Phase 3</w:t>
            </w:r>
          </w:p>
          <w:p>
            <w:pPr>
              <w:pStyle w:val="ZT"/>
              <w:framePr w:wrap="auto" w:hAnchor="text" w:yAlign="inline"/>
              <w:rPr>
                <w:i/>
                <w:sz w:val="28"/>
              </w:rPr>
            </w:pPr>
            <w:r>
              <w:t>(</w:t>
            </w:r>
            <w:r>
              <w:rPr>
                <w:rStyle w:val="ZGSM"/>
              </w:rPr>
              <w:t>Release 18</w:t>
            </w:r>
            <w:r>
              <w:t>)</w:t>
            </w:r>
          </w:p>
        </w:tc>
      </w:tr>
      <w:tr>
        <w:tc>
          <w:tcPr>
            <w:tcW w:w="10423" w:type="dxa"/>
            <w:gridSpan w:val="2"/>
            <w:tcBorders>
              <w:top w:val="nil"/>
              <w:left w:val="nil"/>
              <w:bottom w:val="nil"/>
              <w:right w:val="nil"/>
            </w:tcBorders>
            <w:shd w:val="clear" w:color="auto" w:fill="auto"/>
          </w:tcPr>
          <w:p>
            <w:pPr>
              <w:pStyle w:val="ZU"/>
              <w:framePr w:w="0" w:wrap="auto" w:vAnchor="margin" w:hAnchor="text" w:yAlign="inline"/>
              <w:tabs>
                <w:tab w:val="right" w:pos="10206"/>
              </w:tabs>
              <w:jc w:val="left"/>
            </w:pPr>
            <w:r>
              <w:tab/>
            </w:r>
          </w:p>
        </w:tc>
      </w:tr>
      <w:tr>
        <w:trPr>
          <w:trHeight w:hRule="exact" w:val="1531"/>
        </w:trPr>
        <w:tc>
          <w:tcPr>
            <w:tcW w:w="4883" w:type="dxa"/>
            <w:tcBorders>
              <w:top w:val="nil"/>
              <w:left w:val="nil"/>
              <w:bottom w:val="nil"/>
              <w:right w:val="nil"/>
            </w:tcBorders>
            <w:shd w:val="clear" w:color="auto" w:fill="auto"/>
          </w:tcPr>
          <w:p>
            <w:r>
              <w:rPr>
                <w:i/>
                <w:noProof/>
                <w:lang w:val="en-US" w:eastAsia="zh-CN"/>
              </w:rPr>
              <w:drawing>
                <wp:inline distT="0" distB="0" distL="0" distR="0">
                  <wp:extent cx="121158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21158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pPr>
              <w:jc w:val="right"/>
            </w:pPr>
            <w:r>
              <w:rPr>
                <w:noProof/>
                <w:lang w:val="en-US" w:eastAsia="zh-CN"/>
              </w:rPr>
              <w:drawing>
                <wp:inline distT="0" distB="0" distL="0" distR="0">
                  <wp:extent cx="1623060" cy="94488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623060" cy="944880"/>
                          </a:xfrm>
                          <a:prstGeom prst="rect">
                            <a:avLst/>
                          </a:prstGeom>
                          <a:noFill/>
                          <a:ln>
                            <a:noFill/>
                          </a:ln>
                        </pic:spPr>
                      </pic:pic>
                    </a:graphicData>
                  </a:graphic>
                </wp:inline>
              </w:drawing>
            </w:r>
          </w:p>
        </w:tc>
      </w:tr>
      <w:tr>
        <w:trPr>
          <w:trHeight w:hRule="exact" w:val="5783"/>
        </w:trPr>
        <w:tc>
          <w:tcPr>
            <w:tcW w:w="10423" w:type="dxa"/>
            <w:gridSpan w:val="2"/>
            <w:tcBorders>
              <w:top w:val="nil"/>
              <w:left w:val="nil"/>
              <w:bottom w:val="nil"/>
              <w:right w:val="nil"/>
            </w:tcBorders>
            <w:shd w:val="clear" w:color="auto" w:fill="auto"/>
          </w:tcPr>
          <w:p/>
        </w:tc>
      </w:tr>
      <w:tr>
        <w:trPr>
          <w:cantSplit/>
          <w:trHeight w:hRule="exact" w:val="964"/>
        </w:trPr>
        <w:tc>
          <w:tcPr>
            <w:tcW w:w="10423" w:type="dxa"/>
            <w:gridSpan w:val="2"/>
            <w:tcBorders>
              <w:top w:val="nil"/>
              <w:left w:val="nil"/>
              <w:bottom w:val="nil"/>
              <w:right w:val="nil"/>
            </w:tcBorders>
            <w:shd w:val="clear" w:color="auto" w:fill="auto"/>
          </w:tcPr>
          <w:p>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pPr>
              <w:pStyle w:val="ZV"/>
              <w:framePr w:wrap="auto" w:vAnchor="margin" w:hAnchor="text" w:yAlign="inline"/>
            </w:pPr>
          </w:p>
          <w:p>
            <w:pPr>
              <w:rPr>
                <w:sz w:val="16"/>
              </w:rPr>
            </w:pPr>
          </w:p>
        </w:tc>
      </w:tr>
      <w:bookmarkEnd w:id="0"/>
    </w:tbl>
    <w:p>
      <w:pPr>
        <w:sectPr>
          <w:footerReference w:type="even" r:id="rId16"/>
          <w:footerReference w:type="first" r:id="rId1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trPr>
          <w:trHeight w:hRule="exact" w:val="5670"/>
        </w:trPr>
        <w:tc>
          <w:tcPr>
            <w:tcW w:w="10423" w:type="dxa"/>
            <w:shd w:val="clear" w:color="auto" w:fill="auto"/>
          </w:tcPr>
          <w:p>
            <w:bookmarkStart w:id="7" w:name="page2"/>
          </w:p>
        </w:tc>
      </w:tr>
      <w:tr>
        <w:trPr>
          <w:trHeight w:hRule="exact" w:val="4366"/>
        </w:trPr>
        <w:tc>
          <w:tcPr>
            <w:tcW w:w="10423" w:type="dxa"/>
            <w:shd w:val="clear" w:color="auto" w:fill="auto"/>
          </w:tcPr>
          <w:p>
            <w:pPr>
              <w:pStyle w:val="FP"/>
              <w:spacing w:after="240"/>
              <w:ind w:left="2835" w:right="2835"/>
              <w:jc w:val="center"/>
              <w:rPr>
                <w:rFonts w:ascii="Arial" w:hAnsi="Arial"/>
                <w:b/>
                <w:i/>
              </w:rPr>
            </w:pPr>
            <w:r>
              <w:rPr>
                <w:rFonts w:ascii="Arial" w:hAnsi="Arial"/>
                <w:b/>
                <w:i/>
              </w:rPr>
              <w:t>3GPP</w:t>
            </w:r>
          </w:p>
          <w:p>
            <w:pPr>
              <w:pStyle w:val="FP"/>
              <w:pBdr>
                <w:bottom w:val="single" w:sz="6" w:space="1" w:color="auto"/>
              </w:pBdr>
              <w:ind w:left="2835" w:right="2835"/>
              <w:jc w:val="center"/>
            </w:pPr>
            <w:r>
              <w:t>Postal address</w:t>
            </w:r>
          </w:p>
          <w:p>
            <w:pPr>
              <w:pStyle w:val="FP"/>
              <w:ind w:left="2835" w:right="2835"/>
              <w:jc w:val="center"/>
              <w:rPr>
                <w:rFonts w:ascii="Arial" w:hAnsi="Arial"/>
                <w:sz w:val="18"/>
              </w:rPr>
            </w:pPr>
          </w:p>
          <w:p>
            <w:pPr>
              <w:pStyle w:val="FP"/>
              <w:pBdr>
                <w:bottom w:val="single" w:sz="6" w:space="1" w:color="auto"/>
              </w:pBdr>
              <w:spacing w:before="240"/>
              <w:ind w:left="2835" w:right="2835"/>
              <w:jc w:val="center"/>
            </w:pPr>
            <w:r>
              <w:t>3GPP support office address</w:t>
            </w:r>
          </w:p>
          <w:p>
            <w:pPr>
              <w:pStyle w:val="FP"/>
              <w:ind w:left="2835" w:right="2835"/>
              <w:jc w:val="center"/>
              <w:rPr>
                <w:rFonts w:ascii="Arial" w:hAnsi="Arial"/>
                <w:sz w:val="18"/>
              </w:rPr>
            </w:pPr>
            <w:r>
              <w:rPr>
                <w:rFonts w:ascii="Arial" w:hAnsi="Arial"/>
                <w:sz w:val="18"/>
              </w:rPr>
              <w:t>650 Route des Lucioles - Sophia Antipolis</w:t>
            </w:r>
          </w:p>
          <w:p>
            <w:pPr>
              <w:pStyle w:val="FP"/>
              <w:ind w:left="2835" w:right="2835"/>
              <w:jc w:val="center"/>
              <w:rPr>
                <w:rFonts w:ascii="Arial" w:hAnsi="Arial"/>
                <w:sz w:val="18"/>
              </w:rPr>
            </w:pPr>
            <w:r>
              <w:rPr>
                <w:rFonts w:ascii="Arial" w:hAnsi="Arial"/>
                <w:sz w:val="18"/>
              </w:rPr>
              <w:t>Valbonne - FRANCE</w:t>
            </w:r>
          </w:p>
          <w:p>
            <w:pPr>
              <w:pStyle w:val="FP"/>
              <w:spacing w:after="20"/>
              <w:ind w:left="2835" w:right="2835"/>
              <w:jc w:val="center"/>
              <w:rPr>
                <w:rFonts w:ascii="Arial" w:hAnsi="Arial"/>
                <w:sz w:val="18"/>
              </w:rPr>
            </w:pPr>
            <w:r>
              <w:rPr>
                <w:rFonts w:ascii="Arial" w:hAnsi="Arial"/>
                <w:sz w:val="18"/>
              </w:rPr>
              <w:t>Tel.: +33 4 92 94 42 00 Fax: +33 4 93 65 47 16</w:t>
            </w:r>
          </w:p>
          <w:p>
            <w:pPr>
              <w:pStyle w:val="FP"/>
              <w:pBdr>
                <w:bottom w:val="single" w:sz="6" w:space="1" w:color="auto"/>
              </w:pBdr>
              <w:spacing w:before="240"/>
              <w:ind w:left="2835" w:right="2835"/>
              <w:jc w:val="center"/>
            </w:pPr>
            <w:r>
              <w:t>Internet</w:t>
            </w:r>
          </w:p>
          <w:p>
            <w:pPr>
              <w:pStyle w:val="FP"/>
              <w:ind w:left="2835" w:right="2835"/>
              <w:jc w:val="center"/>
              <w:rPr>
                <w:rFonts w:ascii="Arial" w:hAnsi="Arial"/>
                <w:sz w:val="18"/>
              </w:rPr>
            </w:pPr>
            <w:r>
              <w:rPr>
                <w:rFonts w:ascii="Arial" w:hAnsi="Arial"/>
                <w:sz w:val="18"/>
              </w:rPr>
              <w:t>http://www.3gpp.org</w:t>
            </w:r>
          </w:p>
          <w:p/>
        </w:tc>
      </w:tr>
      <w:tr>
        <w:tc>
          <w:tcPr>
            <w:tcW w:w="10423" w:type="dxa"/>
            <w:shd w:val="clear" w:color="auto" w:fill="auto"/>
          </w:tcPr>
          <w:p>
            <w:pPr>
              <w:pStyle w:val="FP"/>
              <w:pBdr>
                <w:bottom w:val="single" w:sz="6" w:space="1" w:color="auto"/>
              </w:pBdr>
              <w:spacing w:after="240"/>
              <w:jc w:val="center"/>
              <w:rPr>
                <w:rFonts w:ascii="Arial" w:hAnsi="Arial"/>
                <w:b/>
                <w:i/>
              </w:rPr>
            </w:pPr>
            <w:r>
              <w:rPr>
                <w:rFonts w:ascii="Arial" w:hAnsi="Arial"/>
                <w:b/>
                <w:i/>
              </w:rPr>
              <w:t>Copyright Notification</w:t>
            </w:r>
          </w:p>
          <w:p>
            <w:pPr>
              <w:pStyle w:val="FP"/>
              <w:jc w:val="center"/>
            </w:pPr>
            <w:r>
              <w:t>No part may be reproduced except as authorized by written permission.</w:t>
            </w:r>
            <w:r>
              <w:br/>
              <w:t>The copyright and the foregoing restriction extend to reproduction in all media.</w:t>
            </w:r>
          </w:p>
          <w:p>
            <w:pPr>
              <w:pStyle w:val="FP"/>
              <w:jc w:val="center"/>
            </w:pPr>
          </w:p>
          <w:p>
            <w:pPr>
              <w:pStyle w:val="FP"/>
              <w:jc w:val="center"/>
              <w:rPr>
                <w:sz w:val="18"/>
              </w:rPr>
            </w:pPr>
            <w:r>
              <w:rPr>
                <w:sz w:val="18"/>
              </w:rPr>
              <w:t>© 2022, 3GPP Organizational Partners (ARIB, ATIS, CCSA, ETSI, TSDSI, TTA, TTC).</w:t>
            </w:r>
            <w:bookmarkStart w:id="8" w:name="copyrightaddon"/>
            <w:bookmarkEnd w:id="8"/>
          </w:p>
          <w:p>
            <w:pPr>
              <w:pStyle w:val="FP"/>
              <w:jc w:val="center"/>
              <w:rPr>
                <w:sz w:val="18"/>
              </w:rPr>
            </w:pPr>
            <w:r>
              <w:rPr>
                <w:sz w:val="18"/>
              </w:rPr>
              <w:t>All rights reserved.</w:t>
            </w:r>
          </w:p>
          <w:p>
            <w:pPr>
              <w:pStyle w:val="FP"/>
              <w:rPr>
                <w:sz w:val="18"/>
              </w:rPr>
            </w:pPr>
          </w:p>
          <w:p>
            <w:pPr>
              <w:pStyle w:val="FP"/>
              <w:rPr>
                <w:sz w:val="18"/>
              </w:rPr>
            </w:pPr>
            <w:r>
              <w:rPr>
                <w:sz w:val="18"/>
              </w:rPr>
              <w:t>UMTS™ is a Trade Mark of ETSI registered for the benefit of its members</w:t>
            </w:r>
          </w:p>
          <w:p>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pPr>
              <w:pStyle w:val="FP"/>
              <w:rPr>
                <w:sz w:val="18"/>
              </w:rPr>
            </w:pPr>
            <w:r>
              <w:rPr>
                <w:sz w:val="18"/>
              </w:rPr>
              <w:t>GSM® and the GSM logo are registered and owned by the GSM Association</w:t>
            </w:r>
          </w:p>
          <w:p/>
        </w:tc>
      </w:tr>
      <w:bookmarkEnd w:id="7"/>
    </w:tbl>
    <w:p>
      <w:pPr>
        <w:pStyle w:val="TT"/>
        <w:ind w:left="0" w:firstLine="0"/>
      </w:pPr>
      <w:r>
        <w:br w:type="page"/>
      </w:r>
      <w:r>
        <w:lastRenderedPageBreak/>
        <w:t>Contents</w:t>
      </w:r>
    </w:p>
    <w:p>
      <w:pPr>
        <w:rPr>
          <w:ins w:id="9" w:author="Rapporteur [2]" w:date="2022-05-26T04:28:00Z"/>
          <w:del w:id="10" w:author="Rapporteur" w:date="2022-05-26T04:36:00Z"/>
        </w:rPr>
      </w:pPr>
    </w:p>
    <w:p>
      <w:pPr>
        <w:pStyle w:val="11"/>
        <w:rPr>
          <w:ins w:id="11" w:author="Rapporteur [2]" w:date="2022-05-26T04:28:00Z"/>
          <w:del w:id="12" w:author="Rapporteur" w:date="2022-05-26T04:41:00Z"/>
        </w:rPr>
      </w:pPr>
      <w:del w:id="13" w:author="Rapporteur" w:date="2022-05-26T04:41:00Z">
        <w:r>
          <w:fldChar w:fldCharType="begin" w:fldLock="1"/>
        </w:r>
        <w:r>
          <w:delInstrText xml:space="preserve"> TOC \o "1-9"  \* MERGEFORMAT </w:delInstrText>
        </w:r>
        <w:r>
          <w:fldChar w:fldCharType="separate"/>
        </w:r>
      </w:del>
      <w:del w:id="14" w:author="Rapporteur" w:date="2022-05-26T04:37:00Z">
        <w:r>
          <w:delText>Forewo</w:delText>
        </w:r>
      </w:del>
    </w:p>
    <w:customXmlDelRangeStart w:id="15" w:author="Rapporteur" w:date="2022-05-26T04:41:00Z"/>
    <w:customXmlInsRangeStart w:id="16" w:author="Rapporteur [2]" w:date="2022-05-26T04:28:00Z"/>
    <w:sdt>
      <w:sdtPr>
        <w:rPr>
          <w:rFonts w:eastAsia="宋体"/>
          <w:sz w:val="21"/>
        </w:rPr>
        <w:id w:val="147456121"/>
        <w15:color w:val="DBDBDB"/>
        <w:docPartObj>
          <w:docPartGallery w:val="Table of Contents"/>
          <w:docPartUnique/>
        </w:docPartObj>
      </w:sdtPr>
      <w:sdtContent>
        <w:customXmlInsRangeEnd w:id="16"/>
        <w:customXmlDelRangeEnd w:id="15"/>
        <w:p>
          <w:pPr>
            <w:spacing w:after="0"/>
            <w:jc w:val="center"/>
            <w:rPr>
              <w:ins w:id="17" w:author="Rapporteur [2]" w:date="2022-05-26T04:28:00Z"/>
              <w:del w:id="18" w:author="Rapporteur" w:date="2022-05-26T04:41:00Z"/>
            </w:rPr>
          </w:pPr>
          <w:ins w:id="19" w:author="Rapporteur [2]" w:date="2022-05-26T04:28:00Z">
            <w:del w:id="20" w:author="Rapporteur" w:date="2022-05-26T04:36:00Z">
              <w:r>
                <w:rPr>
                  <w:rFonts w:eastAsia="宋体"/>
                  <w:sz w:val="21"/>
                  <w:rPrChange w:id="21" w:author="Rapporteur" w:date="2022-05-26T14:23:00Z">
                    <w:rPr>
                      <w:rFonts w:ascii="宋体" w:eastAsia="宋体" w:hAnsi="宋体"/>
                      <w:sz w:val="21"/>
                    </w:rPr>
                  </w:rPrChange>
                </w:rPr>
                <w:delText>目录</w:delText>
              </w:r>
            </w:del>
          </w:ins>
        </w:p>
        <w:p>
          <w:pPr>
            <w:pStyle w:val="11"/>
            <w:tabs>
              <w:tab w:val="clear" w:pos="9639"/>
              <w:tab w:val="right" w:leader="dot" w:pos="9638"/>
            </w:tabs>
            <w:rPr>
              <w:ins w:id="22" w:author="Rapporteur [2]" w:date="2022-05-26T04:28:00Z"/>
              <w:del w:id="23" w:author="Rapporteur" w:date="2022-05-26T04:30:00Z"/>
              <w:noProof/>
            </w:rPr>
          </w:pPr>
          <w:ins w:id="24" w:author="Rapporteur [2]" w:date="2022-05-26T04:28:00Z">
            <w:del w:id="25" w:author="Rapporteur" w:date="2022-05-26T04:41:00Z">
              <w:r>
                <w:fldChar w:fldCharType="begin"/>
              </w:r>
              <w:r>
                <w:delInstrText xml:space="preserve">TOC \o "1-3" \h \u </w:delInstrText>
              </w:r>
              <w:r>
                <w:fldChar w:fldCharType="separate"/>
              </w:r>
            </w:del>
            <w:del w:id="26" w:author="Rapporteur" w:date="2022-05-26T04:30:00Z">
              <w:r>
                <w:rPr>
                  <w:noProof/>
                </w:rPr>
                <w:delText>Foreword</w:delText>
              </w:r>
              <w:r>
                <w:rPr>
                  <w:noProof/>
                </w:rPr>
                <w:tab/>
              </w:r>
            </w:del>
          </w:ins>
          <w:ins w:id="27" w:author="Rapporteur [2]" w:date="2022-05-26T04:29:00Z">
            <w:del w:id="28" w:author="Rapporteur" w:date="2022-05-26T04:30:00Z">
              <w:r>
                <w:rPr>
                  <w:noProof/>
                </w:rPr>
                <w:delText>8</w:delText>
              </w:r>
            </w:del>
          </w:ins>
        </w:p>
        <w:p>
          <w:pPr>
            <w:pStyle w:val="11"/>
            <w:tabs>
              <w:tab w:val="clear" w:pos="9639"/>
              <w:tab w:val="right" w:pos="2000"/>
              <w:tab w:val="right" w:leader="dot" w:pos="9638"/>
            </w:tabs>
            <w:rPr>
              <w:ins w:id="29" w:author="Rapporteur [2]" w:date="2022-05-26T04:28:00Z"/>
              <w:del w:id="30" w:author="Rapporteur" w:date="2022-05-26T04:30:00Z"/>
              <w:noProof/>
            </w:rPr>
          </w:pPr>
          <w:ins w:id="31" w:author="Rapporteur [2]" w:date="2022-05-26T04:28:00Z">
            <w:del w:id="32" w:author="Rapporteur" w:date="2022-05-26T04:30:00Z">
              <w:r>
                <w:rPr>
                  <w:noProof/>
                </w:rPr>
                <w:delText>1</w:delText>
              </w:r>
              <w:r>
                <w:rPr>
                  <w:noProof/>
                </w:rPr>
                <w:tab/>
                <w:delText>Scope</w:delText>
              </w:r>
              <w:r>
                <w:rPr>
                  <w:noProof/>
                </w:rPr>
                <w:tab/>
              </w:r>
            </w:del>
          </w:ins>
          <w:ins w:id="33" w:author="Rapporteur [2]" w:date="2022-05-26T04:29:00Z">
            <w:del w:id="34" w:author="Rapporteur" w:date="2022-05-26T04:30:00Z">
              <w:r>
                <w:rPr>
                  <w:noProof/>
                </w:rPr>
                <w:delText>10</w:delText>
              </w:r>
            </w:del>
          </w:ins>
        </w:p>
        <w:p>
          <w:pPr>
            <w:pStyle w:val="11"/>
            <w:tabs>
              <w:tab w:val="clear" w:pos="9639"/>
              <w:tab w:val="right" w:pos="2000"/>
              <w:tab w:val="right" w:leader="dot" w:pos="9638"/>
            </w:tabs>
            <w:rPr>
              <w:ins w:id="35" w:author="Rapporteur [2]" w:date="2022-05-26T04:28:00Z"/>
              <w:del w:id="36" w:author="Rapporteur" w:date="2022-05-26T04:30:00Z"/>
              <w:noProof/>
            </w:rPr>
          </w:pPr>
          <w:ins w:id="37" w:author="Rapporteur [2]" w:date="2022-05-26T04:28:00Z">
            <w:del w:id="38" w:author="Rapporteur" w:date="2022-05-26T04:30:00Z">
              <w:r>
                <w:rPr>
                  <w:noProof/>
                </w:rPr>
                <w:delText>2</w:delText>
              </w:r>
              <w:r>
                <w:rPr>
                  <w:noProof/>
                </w:rPr>
                <w:tab/>
                <w:delText>References</w:delText>
              </w:r>
              <w:r>
                <w:rPr>
                  <w:noProof/>
                </w:rPr>
                <w:tab/>
              </w:r>
            </w:del>
          </w:ins>
          <w:ins w:id="39" w:author="Rapporteur [2]" w:date="2022-05-26T04:29:00Z">
            <w:del w:id="40" w:author="Rapporteur" w:date="2022-05-26T04:30:00Z">
              <w:r>
                <w:rPr>
                  <w:noProof/>
                </w:rPr>
                <w:delText>10</w:delText>
              </w:r>
            </w:del>
          </w:ins>
        </w:p>
        <w:p>
          <w:pPr>
            <w:pStyle w:val="11"/>
            <w:tabs>
              <w:tab w:val="clear" w:pos="9639"/>
              <w:tab w:val="right" w:pos="2000"/>
              <w:tab w:val="right" w:leader="dot" w:pos="9638"/>
            </w:tabs>
            <w:rPr>
              <w:ins w:id="41" w:author="Rapporteur [2]" w:date="2022-05-26T04:28:00Z"/>
              <w:del w:id="42" w:author="Rapporteur" w:date="2022-05-26T04:30:00Z"/>
              <w:noProof/>
            </w:rPr>
          </w:pPr>
          <w:ins w:id="43" w:author="Rapporteur [2]" w:date="2022-05-26T04:28:00Z">
            <w:del w:id="44" w:author="Rapporteur" w:date="2022-05-26T04:30:00Z">
              <w:r>
                <w:rPr>
                  <w:noProof/>
                </w:rPr>
                <w:delText>3</w:delText>
              </w:r>
              <w:r>
                <w:rPr>
                  <w:noProof/>
                </w:rPr>
                <w:tab/>
                <w:delText>Definitions of terms and abbreviations</w:delText>
              </w:r>
              <w:r>
                <w:rPr>
                  <w:noProof/>
                </w:rPr>
                <w:tab/>
              </w:r>
            </w:del>
          </w:ins>
          <w:ins w:id="45" w:author="Rapporteur [2]" w:date="2022-05-26T04:29:00Z">
            <w:del w:id="46" w:author="Rapporteur" w:date="2022-05-26T04:30:00Z">
              <w:r>
                <w:rPr>
                  <w:noProof/>
                </w:rPr>
                <w:delText>11</w:delText>
              </w:r>
            </w:del>
          </w:ins>
        </w:p>
        <w:p>
          <w:pPr>
            <w:pStyle w:val="23"/>
            <w:tabs>
              <w:tab w:val="clear" w:pos="9639"/>
              <w:tab w:val="right" w:pos="2000"/>
              <w:tab w:val="right" w:leader="dot" w:pos="9638"/>
            </w:tabs>
            <w:rPr>
              <w:ins w:id="47" w:author="Rapporteur [2]" w:date="2022-05-26T04:28:00Z"/>
              <w:del w:id="48" w:author="Rapporteur" w:date="2022-05-26T04:30:00Z"/>
              <w:noProof/>
            </w:rPr>
          </w:pPr>
          <w:ins w:id="49" w:author="Rapporteur [2]" w:date="2022-05-26T04:28:00Z">
            <w:del w:id="50" w:author="Rapporteur" w:date="2022-05-26T04:30:00Z">
              <w:r>
                <w:rPr>
                  <w:noProof/>
                </w:rPr>
                <w:delText>3.1</w:delText>
              </w:r>
              <w:r>
                <w:rPr>
                  <w:noProof/>
                </w:rPr>
                <w:tab/>
                <w:delText>Terms</w:delText>
              </w:r>
              <w:r>
                <w:rPr>
                  <w:noProof/>
                </w:rPr>
                <w:tab/>
              </w:r>
            </w:del>
          </w:ins>
          <w:ins w:id="51" w:author="Rapporteur [2]" w:date="2022-05-26T04:29:00Z">
            <w:del w:id="52" w:author="Rapporteur" w:date="2022-05-26T04:30:00Z">
              <w:r>
                <w:rPr>
                  <w:noProof/>
                </w:rPr>
                <w:delText>11</w:delText>
              </w:r>
            </w:del>
          </w:ins>
        </w:p>
        <w:p>
          <w:pPr>
            <w:pStyle w:val="23"/>
            <w:tabs>
              <w:tab w:val="clear" w:pos="9639"/>
              <w:tab w:val="right" w:pos="2000"/>
              <w:tab w:val="right" w:leader="dot" w:pos="9638"/>
            </w:tabs>
            <w:rPr>
              <w:ins w:id="53" w:author="Rapporteur [2]" w:date="2022-05-26T04:28:00Z"/>
              <w:del w:id="54" w:author="Rapporteur" w:date="2022-05-26T04:30:00Z"/>
              <w:noProof/>
            </w:rPr>
          </w:pPr>
          <w:ins w:id="55" w:author="Rapporteur [2]" w:date="2022-05-26T04:28:00Z">
            <w:del w:id="56" w:author="Rapporteur" w:date="2022-05-26T04:30:00Z">
              <w:r>
                <w:rPr>
                  <w:noProof/>
                </w:rPr>
                <w:delText>3.2</w:delText>
              </w:r>
              <w:r>
                <w:rPr>
                  <w:noProof/>
                </w:rPr>
                <w:tab/>
                <w:delText>Abbreviations</w:delText>
              </w:r>
              <w:r>
                <w:rPr>
                  <w:noProof/>
                </w:rPr>
                <w:tab/>
              </w:r>
            </w:del>
          </w:ins>
          <w:ins w:id="57" w:author="Rapporteur [2]" w:date="2022-05-26T04:29:00Z">
            <w:del w:id="58" w:author="Rapporteur" w:date="2022-05-26T04:30:00Z">
              <w:r>
                <w:rPr>
                  <w:noProof/>
                </w:rPr>
                <w:delText>11</w:delText>
              </w:r>
            </w:del>
          </w:ins>
        </w:p>
        <w:p>
          <w:pPr>
            <w:pStyle w:val="11"/>
            <w:tabs>
              <w:tab w:val="clear" w:pos="9639"/>
              <w:tab w:val="right" w:pos="2000"/>
              <w:tab w:val="right" w:leader="dot" w:pos="9638"/>
            </w:tabs>
            <w:rPr>
              <w:ins w:id="59" w:author="Rapporteur [2]" w:date="2022-05-26T04:28:00Z"/>
              <w:del w:id="60" w:author="Rapporteur" w:date="2022-05-26T04:30:00Z"/>
              <w:noProof/>
            </w:rPr>
          </w:pPr>
          <w:ins w:id="61" w:author="Rapporteur [2]" w:date="2022-05-26T04:28:00Z">
            <w:del w:id="62" w:author="Rapporteur" w:date="2022-05-26T04:30:00Z">
              <w:r>
                <w:rPr>
                  <w:noProof/>
                </w:rPr>
                <w:delText>4</w:delText>
              </w:r>
              <w:r>
                <w:rPr>
                  <w:noProof/>
                </w:rPr>
                <w:tab/>
                <w:delText>Architectural Assumptions and Principles</w:delText>
              </w:r>
              <w:r>
                <w:rPr>
                  <w:noProof/>
                </w:rPr>
                <w:tab/>
              </w:r>
            </w:del>
          </w:ins>
          <w:ins w:id="63" w:author="Rapporteur [2]" w:date="2022-05-26T04:29:00Z">
            <w:del w:id="64" w:author="Rapporteur" w:date="2022-05-26T04:30:00Z">
              <w:r>
                <w:rPr>
                  <w:noProof/>
                </w:rPr>
                <w:delText>11</w:delText>
              </w:r>
            </w:del>
          </w:ins>
        </w:p>
        <w:p>
          <w:pPr>
            <w:pStyle w:val="11"/>
            <w:tabs>
              <w:tab w:val="clear" w:pos="9639"/>
              <w:tab w:val="right" w:pos="2000"/>
              <w:tab w:val="right" w:leader="dot" w:pos="9638"/>
            </w:tabs>
            <w:rPr>
              <w:ins w:id="65" w:author="Rapporteur [2]" w:date="2022-05-26T04:28:00Z"/>
              <w:del w:id="66" w:author="Rapporteur" w:date="2022-05-26T04:30:00Z"/>
              <w:noProof/>
            </w:rPr>
          </w:pPr>
          <w:ins w:id="67" w:author="Rapporteur [2]" w:date="2022-05-26T04:28:00Z">
            <w:del w:id="68" w:author="Rapporteur" w:date="2022-05-26T04:30:00Z">
              <w:r>
                <w:rPr>
                  <w:noProof/>
                </w:rPr>
                <w:delText>5</w:delText>
              </w:r>
              <w:r>
                <w:rPr>
                  <w:noProof/>
                </w:rPr>
                <w:tab/>
                <w:delText>Key Issues</w:delText>
              </w:r>
              <w:r>
                <w:rPr>
                  <w:noProof/>
                </w:rPr>
                <w:tab/>
              </w:r>
            </w:del>
          </w:ins>
          <w:ins w:id="69" w:author="Rapporteur [2]" w:date="2022-05-26T04:29:00Z">
            <w:del w:id="70" w:author="Rapporteur" w:date="2022-05-26T04:30:00Z">
              <w:r>
                <w:rPr>
                  <w:noProof/>
                </w:rPr>
                <w:delText>11</w:delText>
              </w:r>
            </w:del>
          </w:ins>
        </w:p>
        <w:p>
          <w:pPr>
            <w:pStyle w:val="23"/>
            <w:tabs>
              <w:tab w:val="clear" w:pos="9639"/>
              <w:tab w:val="right" w:pos="2000"/>
              <w:tab w:val="right" w:leader="dot" w:pos="9638"/>
            </w:tabs>
            <w:rPr>
              <w:ins w:id="71" w:author="Rapporteur [2]" w:date="2022-05-26T04:28:00Z"/>
              <w:del w:id="72" w:author="Rapporteur" w:date="2022-05-26T04:30:00Z"/>
              <w:noProof/>
            </w:rPr>
          </w:pPr>
          <w:ins w:id="73" w:author="Rapporteur [2]" w:date="2022-05-26T04:28:00Z">
            <w:del w:id="74" w:author="Rapporteur" w:date="2022-05-26T04:30:00Z">
              <w:r>
                <w:rPr>
                  <w:noProof/>
                </w:rPr>
                <w:delText>5.1</w:delText>
              </w:r>
              <w:r>
                <w:rPr>
                  <w:noProof/>
                </w:rPr>
                <w:tab/>
                <w:delText xml:space="preserve">Key Issue #1: How to </w:delText>
              </w:r>
              <w:r>
                <w:rPr>
                  <w:noProof/>
                  <w:lang w:eastAsia="ko-KR"/>
                </w:rPr>
                <w:delText>improve correctness of NWDAF analytics</w:delText>
              </w:r>
              <w:r>
                <w:rPr>
                  <w:noProof/>
                </w:rPr>
                <w:tab/>
              </w:r>
            </w:del>
          </w:ins>
          <w:ins w:id="75" w:author="Rapporteur [2]" w:date="2022-05-26T04:29:00Z">
            <w:del w:id="76" w:author="Rapporteur" w:date="2022-05-26T04:30:00Z">
              <w:r>
                <w:rPr>
                  <w:noProof/>
                </w:rPr>
                <w:delText>11</w:delText>
              </w:r>
            </w:del>
          </w:ins>
        </w:p>
        <w:p>
          <w:pPr>
            <w:pStyle w:val="34"/>
            <w:tabs>
              <w:tab w:val="clear" w:pos="9639"/>
              <w:tab w:val="right" w:pos="2000"/>
              <w:tab w:val="right" w:leader="dot" w:pos="9638"/>
            </w:tabs>
            <w:rPr>
              <w:ins w:id="77" w:author="Rapporteur [2]" w:date="2022-05-26T04:28:00Z"/>
              <w:del w:id="78" w:author="Rapporteur" w:date="2022-05-26T04:30:00Z"/>
              <w:noProof/>
            </w:rPr>
          </w:pPr>
          <w:ins w:id="79" w:author="Rapporteur [2]" w:date="2022-05-26T04:28:00Z">
            <w:del w:id="80" w:author="Rapporteur" w:date="2022-05-26T04:30:00Z">
              <w:r>
                <w:rPr>
                  <w:noProof/>
                  <w:lang w:eastAsia="ko-KR"/>
                </w:rPr>
                <w:delText>5.</w:delText>
              </w:r>
              <w:r>
                <w:rPr>
                  <w:rFonts w:eastAsia="等线"/>
                  <w:noProof/>
                  <w:lang w:eastAsia="zh-CN"/>
                </w:rPr>
                <w:delText>1</w:delText>
              </w:r>
              <w:r>
                <w:rPr>
                  <w:noProof/>
                  <w:lang w:eastAsia="ko-KR"/>
                </w:rPr>
                <w:delText>.1</w:delText>
              </w:r>
              <w:r>
                <w:rPr>
                  <w:noProof/>
                  <w:lang w:eastAsia="ko-KR"/>
                </w:rPr>
                <w:tab/>
                <w:delText>Description</w:delText>
              </w:r>
              <w:r>
                <w:rPr>
                  <w:noProof/>
                </w:rPr>
                <w:tab/>
              </w:r>
            </w:del>
          </w:ins>
          <w:ins w:id="81" w:author="Rapporteur [2]" w:date="2022-05-26T04:29:00Z">
            <w:del w:id="82" w:author="Rapporteur" w:date="2022-05-26T04:30:00Z">
              <w:r>
                <w:rPr>
                  <w:noProof/>
                </w:rPr>
                <w:delText>11</w:delText>
              </w:r>
            </w:del>
          </w:ins>
        </w:p>
        <w:p>
          <w:pPr>
            <w:pStyle w:val="23"/>
            <w:tabs>
              <w:tab w:val="clear" w:pos="9639"/>
              <w:tab w:val="right" w:pos="2000"/>
              <w:tab w:val="right" w:leader="dot" w:pos="9638"/>
            </w:tabs>
            <w:rPr>
              <w:ins w:id="83" w:author="Rapporteur [2]" w:date="2022-05-26T04:28:00Z"/>
              <w:del w:id="84" w:author="Rapporteur" w:date="2022-05-26T04:30:00Z"/>
              <w:noProof/>
            </w:rPr>
          </w:pPr>
          <w:ins w:id="85" w:author="Rapporteur [2]" w:date="2022-05-26T04:28:00Z">
            <w:del w:id="86" w:author="Rapporteur" w:date="2022-05-26T04:30:00Z">
              <w:r>
                <w:rPr>
                  <w:noProof/>
                  <w:lang w:eastAsia="ko-KR"/>
                </w:rPr>
                <w:delText>5.2</w:delText>
              </w:r>
              <w:r>
                <w:rPr>
                  <w:noProof/>
                  <w:lang w:eastAsia="ko-KR"/>
                </w:rPr>
                <w:tab/>
                <w:delText>Key Issue #2: NWDAF-assisted application detection</w:delText>
              </w:r>
              <w:r>
                <w:rPr>
                  <w:noProof/>
                </w:rPr>
                <w:tab/>
              </w:r>
            </w:del>
          </w:ins>
          <w:ins w:id="87" w:author="Rapporteur [2]" w:date="2022-05-26T04:29:00Z">
            <w:del w:id="88" w:author="Rapporteur" w:date="2022-05-26T04:30:00Z">
              <w:r>
                <w:rPr>
                  <w:noProof/>
                </w:rPr>
                <w:delText>12</w:delText>
              </w:r>
            </w:del>
          </w:ins>
        </w:p>
        <w:p>
          <w:pPr>
            <w:pStyle w:val="34"/>
            <w:tabs>
              <w:tab w:val="clear" w:pos="9639"/>
              <w:tab w:val="right" w:pos="2000"/>
              <w:tab w:val="right" w:leader="dot" w:pos="9638"/>
            </w:tabs>
            <w:rPr>
              <w:ins w:id="89" w:author="Rapporteur [2]" w:date="2022-05-26T04:28:00Z"/>
              <w:del w:id="90" w:author="Rapporteur" w:date="2022-05-26T04:30:00Z"/>
              <w:noProof/>
            </w:rPr>
          </w:pPr>
          <w:ins w:id="91" w:author="Rapporteur [2]" w:date="2022-05-26T04:28:00Z">
            <w:del w:id="92" w:author="Rapporteur" w:date="2022-05-26T04:30:00Z">
              <w:r>
                <w:rPr>
                  <w:noProof/>
                  <w:lang w:eastAsia="ko-KR"/>
                </w:rPr>
                <w:delText>5.</w:delText>
              </w:r>
              <w:r>
                <w:rPr>
                  <w:rFonts w:eastAsia="等线"/>
                  <w:noProof/>
                  <w:lang w:eastAsia="zh-CN"/>
                </w:rPr>
                <w:delText>2</w:delText>
              </w:r>
              <w:r>
                <w:rPr>
                  <w:noProof/>
                  <w:lang w:eastAsia="ko-KR"/>
                </w:rPr>
                <w:delText>.1</w:delText>
              </w:r>
              <w:r>
                <w:rPr>
                  <w:noProof/>
                  <w:lang w:eastAsia="ko-KR"/>
                </w:rPr>
                <w:tab/>
                <w:delText>Description</w:delText>
              </w:r>
              <w:r>
                <w:rPr>
                  <w:noProof/>
                </w:rPr>
                <w:tab/>
              </w:r>
            </w:del>
          </w:ins>
          <w:ins w:id="93" w:author="Rapporteur [2]" w:date="2022-05-26T04:29:00Z">
            <w:del w:id="94" w:author="Rapporteur" w:date="2022-05-26T04:30:00Z">
              <w:r>
                <w:rPr>
                  <w:noProof/>
                </w:rPr>
                <w:delText>12</w:delText>
              </w:r>
            </w:del>
          </w:ins>
        </w:p>
        <w:p>
          <w:pPr>
            <w:pStyle w:val="23"/>
            <w:tabs>
              <w:tab w:val="clear" w:pos="9639"/>
              <w:tab w:val="right" w:pos="2000"/>
              <w:tab w:val="right" w:leader="dot" w:pos="9638"/>
            </w:tabs>
            <w:rPr>
              <w:ins w:id="95" w:author="Rapporteur [2]" w:date="2022-05-26T04:28:00Z"/>
              <w:del w:id="96" w:author="Rapporteur" w:date="2022-05-26T04:30:00Z"/>
              <w:noProof/>
            </w:rPr>
          </w:pPr>
          <w:ins w:id="97" w:author="Rapporteur [2]" w:date="2022-05-26T04:28:00Z">
            <w:del w:id="98" w:author="Rapporteur" w:date="2022-05-26T04:30:00Z">
              <w:r>
                <w:rPr>
                  <w:noProof/>
                  <w:lang w:eastAsia="ko-KR"/>
                </w:rPr>
                <w:delText>5.3</w:delText>
              </w:r>
              <w:r>
                <w:rPr>
                  <w:noProof/>
                  <w:lang w:eastAsia="ko-KR"/>
                </w:rPr>
                <w:tab/>
                <w:delText>Key Issue #3: Data and analytics exchange in roaming case</w:delText>
              </w:r>
              <w:r>
                <w:rPr>
                  <w:noProof/>
                </w:rPr>
                <w:tab/>
              </w:r>
            </w:del>
          </w:ins>
          <w:ins w:id="99" w:author="Rapporteur [2]" w:date="2022-05-26T04:29:00Z">
            <w:del w:id="100" w:author="Rapporteur" w:date="2022-05-26T04:30:00Z">
              <w:r>
                <w:rPr>
                  <w:noProof/>
                </w:rPr>
                <w:delText>13</w:delText>
              </w:r>
            </w:del>
          </w:ins>
        </w:p>
        <w:p>
          <w:pPr>
            <w:pStyle w:val="34"/>
            <w:tabs>
              <w:tab w:val="clear" w:pos="9639"/>
              <w:tab w:val="right" w:pos="2000"/>
              <w:tab w:val="right" w:leader="dot" w:pos="9638"/>
            </w:tabs>
            <w:rPr>
              <w:ins w:id="101" w:author="Rapporteur [2]" w:date="2022-05-26T04:28:00Z"/>
              <w:del w:id="102" w:author="Rapporteur" w:date="2022-05-26T04:30:00Z"/>
              <w:noProof/>
            </w:rPr>
          </w:pPr>
          <w:ins w:id="103" w:author="Rapporteur [2]" w:date="2022-05-26T04:28:00Z">
            <w:del w:id="104" w:author="Rapporteur" w:date="2022-05-26T04:30:00Z">
              <w:r>
                <w:rPr>
                  <w:noProof/>
                  <w:lang w:eastAsia="ko-KR"/>
                </w:rPr>
                <w:delText>5</w:delText>
              </w:r>
              <w:r>
                <w:rPr>
                  <w:noProof/>
                  <w:lang w:eastAsia="zh-CN"/>
                </w:rPr>
                <w:delText>.3</w:delText>
              </w:r>
              <w:r>
                <w:rPr>
                  <w:noProof/>
                  <w:lang w:eastAsia="ko-KR"/>
                </w:rPr>
                <w:delText>.1</w:delText>
              </w:r>
              <w:r>
                <w:rPr>
                  <w:noProof/>
                  <w:lang w:eastAsia="ko-KR"/>
                </w:rPr>
                <w:tab/>
                <w:delText>Description</w:delText>
              </w:r>
              <w:r>
                <w:rPr>
                  <w:noProof/>
                </w:rPr>
                <w:tab/>
              </w:r>
            </w:del>
          </w:ins>
          <w:ins w:id="105" w:author="Rapporteur [2]" w:date="2022-05-26T04:29:00Z">
            <w:del w:id="106" w:author="Rapporteur" w:date="2022-05-26T04:30:00Z">
              <w:r>
                <w:rPr>
                  <w:noProof/>
                </w:rPr>
                <w:delText>13</w:delText>
              </w:r>
            </w:del>
          </w:ins>
        </w:p>
        <w:p>
          <w:pPr>
            <w:pStyle w:val="23"/>
            <w:tabs>
              <w:tab w:val="clear" w:pos="9639"/>
              <w:tab w:val="right" w:pos="2000"/>
              <w:tab w:val="right" w:leader="dot" w:pos="9638"/>
            </w:tabs>
            <w:rPr>
              <w:ins w:id="107" w:author="Rapporteur [2]" w:date="2022-05-26T04:28:00Z"/>
              <w:del w:id="108" w:author="Rapporteur" w:date="2022-05-26T04:30:00Z"/>
              <w:noProof/>
            </w:rPr>
          </w:pPr>
          <w:ins w:id="109" w:author="Rapporteur [2]" w:date="2022-05-26T04:28:00Z">
            <w:del w:id="110" w:author="Rapporteur" w:date="2022-05-26T04:30:00Z">
              <w:r>
                <w:rPr>
                  <w:noProof/>
                </w:rPr>
                <w:delText>5.4</w:delText>
              </w:r>
              <w:r>
                <w:rPr>
                  <w:noProof/>
                </w:rPr>
                <w:tab/>
                <w:delText>Key Issue #4: How to Enhance Data collection and Storage</w:delText>
              </w:r>
              <w:r>
                <w:rPr>
                  <w:noProof/>
                </w:rPr>
                <w:tab/>
              </w:r>
            </w:del>
          </w:ins>
          <w:ins w:id="111" w:author="Rapporteur [2]" w:date="2022-05-26T04:29:00Z">
            <w:del w:id="112" w:author="Rapporteur" w:date="2022-05-26T04:30:00Z">
              <w:r>
                <w:rPr>
                  <w:noProof/>
                </w:rPr>
                <w:delText>13</w:delText>
              </w:r>
            </w:del>
          </w:ins>
        </w:p>
        <w:p>
          <w:pPr>
            <w:pStyle w:val="34"/>
            <w:tabs>
              <w:tab w:val="clear" w:pos="9639"/>
              <w:tab w:val="right" w:pos="2000"/>
              <w:tab w:val="right" w:leader="dot" w:pos="9638"/>
            </w:tabs>
            <w:rPr>
              <w:ins w:id="113" w:author="Rapporteur [2]" w:date="2022-05-26T04:28:00Z"/>
              <w:del w:id="114" w:author="Rapporteur" w:date="2022-05-26T04:30:00Z"/>
              <w:noProof/>
            </w:rPr>
          </w:pPr>
          <w:ins w:id="115" w:author="Rapporteur [2]" w:date="2022-05-26T04:28:00Z">
            <w:del w:id="116" w:author="Rapporteur" w:date="2022-05-26T04:30:00Z">
              <w:r>
                <w:rPr>
                  <w:noProof/>
                </w:rPr>
                <w:delText>5.4.1</w:delText>
              </w:r>
              <w:r>
                <w:rPr>
                  <w:noProof/>
                </w:rPr>
                <w:tab/>
                <w:delText>Description</w:delText>
              </w:r>
              <w:r>
                <w:rPr>
                  <w:noProof/>
                </w:rPr>
                <w:tab/>
              </w:r>
            </w:del>
          </w:ins>
          <w:ins w:id="117" w:author="Rapporteur [2]" w:date="2022-05-26T04:29:00Z">
            <w:del w:id="118" w:author="Rapporteur" w:date="2022-05-26T04:30:00Z">
              <w:r>
                <w:rPr>
                  <w:noProof/>
                </w:rPr>
                <w:delText>13</w:delText>
              </w:r>
            </w:del>
          </w:ins>
        </w:p>
        <w:p>
          <w:pPr>
            <w:pStyle w:val="23"/>
            <w:tabs>
              <w:tab w:val="clear" w:pos="9639"/>
              <w:tab w:val="right" w:pos="2000"/>
              <w:tab w:val="right" w:leader="dot" w:pos="9638"/>
            </w:tabs>
            <w:rPr>
              <w:ins w:id="119" w:author="Rapporteur [2]" w:date="2022-05-26T04:28:00Z"/>
              <w:del w:id="120" w:author="Rapporteur" w:date="2022-05-26T04:30:00Z"/>
              <w:noProof/>
            </w:rPr>
          </w:pPr>
          <w:ins w:id="121" w:author="Rapporteur [2]" w:date="2022-05-26T04:28:00Z">
            <w:del w:id="122" w:author="Rapporteur" w:date="2022-05-26T04:30:00Z">
              <w:r>
                <w:rPr>
                  <w:noProof/>
                  <w:lang w:eastAsia="ko-KR"/>
                </w:rPr>
                <w:delText>5.5</w:delText>
              </w:r>
              <w:r>
                <w:rPr>
                  <w:noProof/>
                  <w:lang w:eastAsia="ko-KR"/>
                </w:rPr>
                <w:tab/>
                <w:delText xml:space="preserve">Key Issue #5: </w:delText>
              </w:r>
              <w:r>
                <w:rPr>
                  <w:noProof/>
                </w:rPr>
                <w:delText>Enhance trained ML Model sharing</w:delText>
              </w:r>
              <w:r>
                <w:rPr>
                  <w:noProof/>
                </w:rPr>
                <w:tab/>
              </w:r>
            </w:del>
          </w:ins>
          <w:ins w:id="123" w:author="Rapporteur [2]" w:date="2022-05-26T04:29:00Z">
            <w:del w:id="124" w:author="Rapporteur" w:date="2022-05-26T04:30:00Z">
              <w:r>
                <w:rPr>
                  <w:noProof/>
                </w:rPr>
                <w:delText>14</w:delText>
              </w:r>
            </w:del>
          </w:ins>
        </w:p>
        <w:p>
          <w:pPr>
            <w:pStyle w:val="34"/>
            <w:tabs>
              <w:tab w:val="clear" w:pos="9639"/>
              <w:tab w:val="right" w:pos="2000"/>
              <w:tab w:val="right" w:leader="dot" w:pos="9638"/>
            </w:tabs>
            <w:rPr>
              <w:ins w:id="125" w:author="Rapporteur [2]" w:date="2022-05-26T04:28:00Z"/>
              <w:del w:id="126" w:author="Rapporteur" w:date="2022-05-26T04:30:00Z"/>
              <w:noProof/>
            </w:rPr>
          </w:pPr>
          <w:ins w:id="127" w:author="Rapporteur [2]" w:date="2022-05-26T04:28:00Z">
            <w:del w:id="128" w:author="Rapporteur" w:date="2022-05-26T04:30:00Z">
              <w:r>
                <w:rPr>
                  <w:noProof/>
                </w:rPr>
                <w:delText>5.5.1</w:delText>
              </w:r>
              <w:r>
                <w:rPr>
                  <w:noProof/>
                </w:rPr>
                <w:tab/>
                <w:delText>Description</w:delText>
              </w:r>
              <w:r>
                <w:rPr>
                  <w:noProof/>
                </w:rPr>
                <w:tab/>
              </w:r>
            </w:del>
          </w:ins>
          <w:ins w:id="129" w:author="Rapporteur [2]" w:date="2022-05-26T04:29:00Z">
            <w:del w:id="130" w:author="Rapporteur" w:date="2022-05-26T04:30:00Z">
              <w:r>
                <w:rPr>
                  <w:noProof/>
                </w:rPr>
                <w:delText>14</w:delText>
              </w:r>
            </w:del>
          </w:ins>
        </w:p>
        <w:p>
          <w:pPr>
            <w:pStyle w:val="23"/>
            <w:tabs>
              <w:tab w:val="clear" w:pos="9639"/>
              <w:tab w:val="right" w:pos="2000"/>
              <w:tab w:val="right" w:leader="dot" w:pos="9638"/>
            </w:tabs>
            <w:rPr>
              <w:ins w:id="131" w:author="Rapporteur [2]" w:date="2022-05-26T04:28:00Z"/>
              <w:del w:id="132" w:author="Rapporteur" w:date="2022-05-26T04:30:00Z"/>
              <w:noProof/>
            </w:rPr>
          </w:pPr>
          <w:ins w:id="133" w:author="Rapporteur [2]" w:date="2022-05-26T04:28:00Z">
            <w:del w:id="134" w:author="Rapporteur" w:date="2022-05-26T04:30:00Z">
              <w:r>
                <w:rPr>
                  <w:rFonts w:eastAsia="宋体"/>
                  <w:noProof/>
                  <w:lang w:eastAsia="zh-CN"/>
                </w:rPr>
                <w:delText>5</w:delText>
              </w:r>
              <w:r>
                <w:rPr>
                  <w:noProof/>
                </w:rPr>
                <w:delText>.</w:delText>
              </w:r>
              <w:r>
                <w:rPr>
                  <w:rFonts w:eastAsia="宋体"/>
                  <w:noProof/>
                  <w:lang w:eastAsia="zh-CN"/>
                </w:rPr>
                <w:delText>6</w:delText>
              </w:r>
              <w:r>
                <w:rPr>
                  <w:noProof/>
                </w:rPr>
                <w:tab/>
                <w:delText xml:space="preserve">Key issue #6: </w:delText>
              </w:r>
              <w:r>
                <w:rPr>
                  <w:bCs/>
                  <w:noProof/>
                </w:rPr>
                <w:delText>NWDAF-assisted URSP</w:delText>
              </w:r>
              <w:r>
                <w:rPr>
                  <w:noProof/>
                </w:rPr>
                <w:tab/>
              </w:r>
            </w:del>
          </w:ins>
          <w:ins w:id="135" w:author="Rapporteur [2]" w:date="2022-05-26T04:29:00Z">
            <w:del w:id="136" w:author="Rapporteur" w:date="2022-05-26T04:30:00Z">
              <w:r>
                <w:rPr>
                  <w:noProof/>
                </w:rPr>
                <w:delText>14</w:delText>
              </w:r>
            </w:del>
          </w:ins>
        </w:p>
        <w:p>
          <w:pPr>
            <w:pStyle w:val="34"/>
            <w:tabs>
              <w:tab w:val="clear" w:pos="9639"/>
              <w:tab w:val="right" w:pos="2000"/>
              <w:tab w:val="right" w:leader="dot" w:pos="9638"/>
            </w:tabs>
            <w:rPr>
              <w:ins w:id="137" w:author="Rapporteur [2]" w:date="2022-05-26T04:28:00Z"/>
              <w:del w:id="138" w:author="Rapporteur" w:date="2022-05-26T04:30:00Z"/>
              <w:noProof/>
            </w:rPr>
          </w:pPr>
          <w:ins w:id="139" w:author="Rapporteur [2]" w:date="2022-05-26T04:28:00Z">
            <w:del w:id="140" w:author="Rapporteur" w:date="2022-05-26T04:30:00Z">
              <w:r>
                <w:rPr>
                  <w:noProof/>
                  <w:lang w:eastAsia="ko-KR"/>
                </w:rPr>
                <w:delText>5.</w:delText>
              </w:r>
              <w:r>
                <w:rPr>
                  <w:rFonts w:eastAsia="等线"/>
                  <w:noProof/>
                  <w:lang w:eastAsia="zh-CN"/>
                </w:rPr>
                <w:delText>6</w:delText>
              </w:r>
              <w:r>
                <w:rPr>
                  <w:noProof/>
                  <w:lang w:eastAsia="ko-KR"/>
                </w:rPr>
                <w:delText>.1</w:delText>
              </w:r>
              <w:r>
                <w:rPr>
                  <w:noProof/>
                  <w:lang w:eastAsia="ko-KR"/>
                </w:rPr>
                <w:tab/>
                <w:delText>Description</w:delText>
              </w:r>
              <w:r>
                <w:rPr>
                  <w:noProof/>
                </w:rPr>
                <w:tab/>
              </w:r>
            </w:del>
          </w:ins>
          <w:ins w:id="141" w:author="Rapporteur [2]" w:date="2022-05-26T04:29:00Z">
            <w:del w:id="142" w:author="Rapporteur" w:date="2022-05-26T04:30:00Z">
              <w:r>
                <w:rPr>
                  <w:noProof/>
                </w:rPr>
                <w:delText>14</w:delText>
              </w:r>
            </w:del>
          </w:ins>
        </w:p>
        <w:p>
          <w:pPr>
            <w:pStyle w:val="23"/>
            <w:tabs>
              <w:tab w:val="clear" w:pos="9639"/>
              <w:tab w:val="right" w:pos="2000"/>
              <w:tab w:val="right" w:leader="dot" w:pos="9638"/>
            </w:tabs>
            <w:rPr>
              <w:ins w:id="143" w:author="Rapporteur [2]" w:date="2022-05-26T04:28:00Z"/>
              <w:del w:id="144" w:author="Rapporteur" w:date="2022-05-26T04:30:00Z"/>
              <w:noProof/>
            </w:rPr>
          </w:pPr>
          <w:ins w:id="145" w:author="Rapporteur [2]" w:date="2022-05-26T04:28:00Z">
            <w:del w:id="146" w:author="Rapporteur" w:date="2022-05-26T04:30:00Z">
              <w:r>
                <w:rPr>
                  <w:noProof/>
                  <w:lang w:eastAsia="ko-KR"/>
                </w:rPr>
                <w:delText>5.7</w:delText>
              </w:r>
              <w:r>
                <w:rPr>
                  <w:noProof/>
                  <w:lang w:eastAsia="ko-KR"/>
                </w:rPr>
                <w:tab/>
                <w:delText>Key Issue #7: Enhancements on QoS Sustainability analytics</w:delText>
              </w:r>
              <w:r>
                <w:rPr>
                  <w:noProof/>
                </w:rPr>
                <w:tab/>
              </w:r>
            </w:del>
          </w:ins>
          <w:ins w:id="147" w:author="Rapporteur [2]" w:date="2022-05-26T04:29:00Z">
            <w:del w:id="148" w:author="Rapporteur" w:date="2022-05-26T04:30:00Z">
              <w:r>
                <w:rPr>
                  <w:noProof/>
                </w:rPr>
                <w:delText>15</w:delText>
              </w:r>
            </w:del>
          </w:ins>
        </w:p>
        <w:p>
          <w:pPr>
            <w:pStyle w:val="34"/>
            <w:tabs>
              <w:tab w:val="clear" w:pos="9639"/>
              <w:tab w:val="right" w:pos="2000"/>
              <w:tab w:val="right" w:leader="dot" w:pos="9638"/>
            </w:tabs>
            <w:rPr>
              <w:ins w:id="149" w:author="Rapporteur [2]" w:date="2022-05-26T04:28:00Z"/>
              <w:del w:id="150" w:author="Rapporteur" w:date="2022-05-26T04:30:00Z"/>
              <w:noProof/>
            </w:rPr>
          </w:pPr>
          <w:ins w:id="151" w:author="Rapporteur [2]" w:date="2022-05-26T04:28:00Z">
            <w:del w:id="152" w:author="Rapporteur" w:date="2022-05-26T04:30:00Z">
              <w:r>
                <w:rPr>
                  <w:noProof/>
                  <w:lang w:eastAsia="ko-KR"/>
                </w:rPr>
                <w:delText>5</w:delText>
              </w:r>
              <w:r>
                <w:rPr>
                  <w:noProof/>
                  <w:lang w:eastAsia="zh-CN"/>
                </w:rPr>
                <w:delText>.7</w:delText>
              </w:r>
              <w:r>
                <w:rPr>
                  <w:noProof/>
                  <w:lang w:eastAsia="ko-KR"/>
                </w:rPr>
                <w:delText>.1</w:delText>
              </w:r>
              <w:r>
                <w:rPr>
                  <w:noProof/>
                  <w:lang w:eastAsia="ko-KR"/>
                </w:rPr>
                <w:tab/>
                <w:delText>Description</w:delText>
              </w:r>
              <w:r>
                <w:rPr>
                  <w:noProof/>
                </w:rPr>
                <w:tab/>
              </w:r>
            </w:del>
          </w:ins>
          <w:ins w:id="153" w:author="Rapporteur [2]" w:date="2022-05-26T04:29:00Z">
            <w:del w:id="154" w:author="Rapporteur" w:date="2022-05-26T04:30:00Z">
              <w:r>
                <w:rPr>
                  <w:noProof/>
                </w:rPr>
                <w:delText>15</w:delText>
              </w:r>
            </w:del>
          </w:ins>
        </w:p>
        <w:p>
          <w:pPr>
            <w:pStyle w:val="23"/>
            <w:tabs>
              <w:tab w:val="clear" w:pos="9639"/>
              <w:tab w:val="right" w:pos="2000"/>
              <w:tab w:val="right" w:leader="dot" w:pos="9638"/>
            </w:tabs>
            <w:rPr>
              <w:ins w:id="155" w:author="Rapporteur [2]" w:date="2022-05-26T04:28:00Z"/>
              <w:del w:id="156" w:author="Rapporteur" w:date="2022-05-26T04:30:00Z"/>
              <w:noProof/>
            </w:rPr>
          </w:pPr>
          <w:ins w:id="157" w:author="Rapporteur [2]" w:date="2022-05-26T04:28:00Z">
            <w:del w:id="158" w:author="Rapporteur" w:date="2022-05-26T04:30:00Z">
              <w:r>
                <w:rPr>
                  <w:noProof/>
                  <w:lang w:eastAsia="ko-KR"/>
                </w:rPr>
                <w:delText>5.8</w:delText>
              </w:r>
              <w:r>
                <w:rPr>
                  <w:noProof/>
                  <w:lang w:eastAsia="ko-KR"/>
                </w:rPr>
                <w:tab/>
                <w:delText>Key Issue #8: Supporting Federated Learning in 5GC</w:delText>
              </w:r>
              <w:r>
                <w:rPr>
                  <w:noProof/>
                </w:rPr>
                <w:tab/>
              </w:r>
            </w:del>
          </w:ins>
          <w:ins w:id="159" w:author="Rapporteur [2]" w:date="2022-05-26T04:29:00Z">
            <w:del w:id="160" w:author="Rapporteur" w:date="2022-05-26T04:30:00Z">
              <w:r>
                <w:rPr>
                  <w:noProof/>
                </w:rPr>
                <w:delText>15</w:delText>
              </w:r>
            </w:del>
          </w:ins>
        </w:p>
        <w:p>
          <w:pPr>
            <w:pStyle w:val="34"/>
            <w:tabs>
              <w:tab w:val="clear" w:pos="9639"/>
              <w:tab w:val="right" w:pos="2000"/>
              <w:tab w:val="right" w:leader="dot" w:pos="9638"/>
            </w:tabs>
            <w:rPr>
              <w:ins w:id="161" w:author="Rapporteur [2]" w:date="2022-05-26T04:28:00Z"/>
              <w:del w:id="162" w:author="Rapporteur" w:date="2022-05-26T04:30:00Z"/>
              <w:noProof/>
            </w:rPr>
          </w:pPr>
          <w:ins w:id="163" w:author="Rapporteur [2]" w:date="2022-05-26T04:28:00Z">
            <w:del w:id="164" w:author="Rapporteur" w:date="2022-05-26T04:30:00Z">
              <w:r>
                <w:rPr>
                  <w:noProof/>
                  <w:lang w:eastAsia="ko-KR"/>
                </w:rPr>
                <w:delText>5.8.1</w:delText>
              </w:r>
              <w:r>
                <w:rPr>
                  <w:noProof/>
                  <w:lang w:eastAsia="ko-KR"/>
                </w:rPr>
                <w:tab/>
                <w:delText>Description</w:delText>
              </w:r>
              <w:r>
                <w:rPr>
                  <w:noProof/>
                </w:rPr>
                <w:tab/>
              </w:r>
            </w:del>
          </w:ins>
          <w:ins w:id="165" w:author="Rapporteur [2]" w:date="2022-05-26T04:29:00Z">
            <w:del w:id="166" w:author="Rapporteur" w:date="2022-05-26T04:30:00Z">
              <w:r>
                <w:rPr>
                  <w:noProof/>
                </w:rPr>
                <w:delText>15</w:delText>
              </w:r>
            </w:del>
          </w:ins>
        </w:p>
        <w:p>
          <w:pPr>
            <w:pStyle w:val="23"/>
            <w:tabs>
              <w:tab w:val="clear" w:pos="9639"/>
              <w:tab w:val="right" w:pos="2000"/>
              <w:tab w:val="right" w:leader="dot" w:pos="9638"/>
            </w:tabs>
            <w:rPr>
              <w:ins w:id="167" w:author="Rapporteur [2]" w:date="2022-05-26T04:28:00Z"/>
              <w:del w:id="168" w:author="Rapporteur" w:date="2022-05-26T04:30:00Z"/>
              <w:noProof/>
            </w:rPr>
          </w:pPr>
          <w:ins w:id="169" w:author="Rapporteur [2]" w:date="2022-05-26T04:28:00Z">
            <w:del w:id="170" w:author="Rapporteur" w:date="2022-05-26T04:30:00Z">
              <w:r>
                <w:rPr>
                  <w:noProof/>
                  <w:lang w:eastAsia="ko-KR"/>
                </w:rPr>
                <w:delText>5.</w:delText>
              </w:r>
              <w:r>
                <w:rPr>
                  <w:rFonts w:eastAsia="等线"/>
                  <w:noProof/>
                  <w:lang w:eastAsia="zh-CN"/>
                </w:rPr>
                <w:delText>9</w:delText>
              </w:r>
              <w:r>
                <w:rPr>
                  <w:noProof/>
                  <w:lang w:eastAsia="ko-KR"/>
                </w:rPr>
                <w:tab/>
                <w:delText>Key Issue</w:delText>
              </w:r>
              <w:r>
                <w:rPr>
                  <w:noProof/>
                  <w:lang w:eastAsia="zh-CN"/>
                </w:rPr>
                <w:delText xml:space="preserve"> #</w:delText>
              </w:r>
              <w:r>
                <w:rPr>
                  <w:rFonts w:eastAsia="等线"/>
                  <w:noProof/>
                  <w:lang w:eastAsia="zh-CN"/>
                </w:rPr>
                <w:delText>9</w:delText>
              </w:r>
              <w:r>
                <w:rPr>
                  <w:noProof/>
                  <w:lang w:eastAsia="ko-KR"/>
                </w:rPr>
                <w:delText xml:space="preserve">: </w:delText>
              </w:r>
              <w:r>
                <w:rPr>
                  <w:rFonts w:eastAsia="等线"/>
                  <w:noProof/>
                  <w:lang w:eastAsia="zh-CN"/>
                </w:rPr>
                <w:delText>Enhancement of NWDAF with finer granularity of location information</w:delText>
              </w:r>
              <w:r>
                <w:rPr>
                  <w:noProof/>
                </w:rPr>
                <w:tab/>
              </w:r>
            </w:del>
          </w:ins>
          <w:ins w:id="171" w:author="Rapporteur [2]" w:date="2022-05-26T04:29:00Z">
            <w:del w:id="172" w:author="Rapporteur" w:date="2022-05-26T04:30:00Z">
              <w:r>
                <w:rPr>
                  <w:noProof/>
                </w:rPr>
                <w:delText>16</w:delText>
              </w:r>
            </w:del>
          </w:ins>
        </w:p>
        <w:p>
          <w:pPr>
            <w:pStyle w:val="34"/>
            <w:tabs>
              <w:tab w:val="clear" w:pos="9639"/>
              <w:tab w:val="right" w:pos="2000"/>
              <w:tab w:val="right" w:leader="dot" w:pos="9638"/>
            </w:tabs>
            <w:rPr>
              <w:ins w:id="173" w:author="Rapporteur [2]" w:date="2022-05-26T04:28:00Z"/>
              <w:del w:id="174" w:author="Rapporteur" w:date="2022-05-26T04:30:00Z"/>
              <w:noProof/>
            </w:rPr>
          </w:pPr>
          <w:ins w:id="175" w:author="Rapporteur [2]" w:date="2022-05-26T04:28:00Z">
            <w:del w:id="176" w:author="Rapporteur" w:date="2022-05-26T04:30:00Z">
              <w:r>
                <w:rPr>
                  <w:noProof/>
                  <w:lang w:eastAsia="ko-KR"/>
                </w:rPr>
                <w:delText>5.</w:delText>
              </w:r>
              <w:r>
                <w:rPr>
                  <w:rFonts w:eastAsia="等线"/>
                  <w:noProof/>
                  <w:lang w:eastAsia="zh-CN"/>
                </w:rPr>
                <w:delText>9</w:delText>
              </w:r>
              <w:r>
                <w:rPr>
                  <w:noProof/>
                  <w:lang w:eastAsia="ko-KR"/>
                </w:rPr>
                <w:delText>.1</w:delText>
              </w:r>
              <w:r>
                <w:rPr>
                  <w:noProof/>
                  <w:lang w:eastAsia="ko-KR"/>
                </w:rPr>
                <w:tab/>
                <w:delText>Description</w:delText>
              </w:r>
              <w:r>
                <w:rPr>
                  <w:noProof/>
                </w:rPr>
                <w:tab/>
              </w:r>
            </w:del>
          </w:ins>
          <w:ins w:id="177" w:author="Rapporteur [2]" w:date="2022-05-26T04:29:00Z">
            <w:del w:id="178" w:author="Rapporteur" w:date="2022-05-26T04:30:00Z">
              <w:r>
                <w:rPr>
                  <w:noProof/>
                </w:rPr>
                <w:delText>16</w:delText>
              </w:r>
            </w:del>
          </w:ins>
        </w:p>
        <w:p>
          <w:pPr>
            <w:pStyle w:val="23"/>
            <w:tabs>
              <w:tab w:val="clear" w:pos="9639"/>
              <w:tab w:val="right" w:pos="2000"/>
              <w:tab w:val="right" w:leader="dot" w:pos="9638"/>
            </w:tabs>
            <w:rPr>
              <w:ins w:id="179" w:author="Rapporteur [2]" w:date="2022-05-26T04:28:00Z"/>
              <w:del w:id="180" w:author="Rapporteur" w:date="2022-05-26T04:30:00Z"/>
              <w:noProof/>
            </w:rPr>
          </w:pPr>
          <w:ins w:id="181" w:author="Rapporteur [2]" w:date="2022-05-26T04:28:00Z">
            <w:del w:id="182" w:author="Rapporteur" w:date="2022-05-26T04:30:00Z">
              <w:r>
                <w:rPr>
                  <w:noProof/>
                  <w:lang w:eastAsia="zh-CN"/>
                </w:rPr>
                <w:delText>5.10</w:delText>
              </w:r>
              <w:r>
                <w:rPr>
                  <w:noProof/>
                  <w:lang w:eastAsia="ko-KR"/>
                </w:rPr>
                <w:tab/>
              </w:r>
              <w:r>
                <w:rPr>
                  <w:noProof/>
                </w:rPr>
                <w:delText>Key Issue</w:delText>
              </w:r>
              <w:r>
                <w:rPr>
                  <w:noProof/>
                  <w:lang w:eastAsia="zh-CN"/>
                </w:rPr>
                <w:delText xml:space="preserve"> #10</w:delText>
              </w:r>
              <w:r>
                <w:rPr>
                  <w:noProof/>
                </w:rPr>
                <w:delText>: Interactions with MDAS/MDAF</w:delText>
              </w:r>
              <w:r>
                <w:rPr>
                  <w:noProof/>
                </w:rPr>
                <w:tab/>
              </w:r>
            </w:del>
          </w:ins>
          <w:ins w:id="183" w:author="Rapporteur [2]" w:date="2022-05-26T04:29:00Z">
            <w:del w:id="184" w:author="Rapporteur" w:date="2022-05-26T04:30:00Z">
              <w:r>
                <w:rPr>
                  <w:noProof/>
                </w:rPr>
                <w:delText>16</w:delText>
              </w:r>
            </w:del>
          </w:ins>
        </w:p>
        <w:p>
          <w:pPr>
            <w:pStyle w:val="34"/>
            <w:tabs>
              <w:tab w:val="clear" w:pos="9639"/>
              <w:tab w:val="right" w:pos="2400"/>
              <w:tab w:val="right" w:leader="dot" w:pos="9638"/>
            </w:tabs>
            <w:rPr>
              <w:ins w:id="185" w:author="Rapporteur [2]" w:date="2022-05-26T04:28:00Z"/>
              <w:del w:id="186" w:author="Rapporteur" w:date="2022-05-26T04:30:00Z"/>
              <w:noProof/>
            </w:rPr>
          </w:pPr>
          <w:ins w:id="187" w:author="Rapporteur [2]" w:date="2022-05-26T04:28:00Z">
            <w:del w:id="188" w:author="Rapporteur" w:date="2022-05-26T04:30:00Z">
              <w:r>
                <w:rPr>
                  <w:noProof/>
                  <w:lang w:eastAsia="ko-KR"/>
                </w:rPr>
                <w:delText>5.</w:delText>
              </w:r>
              <w:r>
                <w:rPr>
                  <w:rFonts w:eastAsia="等线"/>
                  <w:noProof/>
                  <w:lang w:eastAsia="zh-CN"/>
                </w:rPr>
                <w:delText>10</w:delText>
              </w:r>
              <w:r>
                <w:rPr>
                  <w:noProof/>
                  <w:lang w:eastAsia="ko-KR"/>
                </w:rPr>
                <w:delText>.1</w:delText>
              </w:r>
              <w:r>
                <w:rPr>
                  <w:noProof/>
                  <w:lang w:eastAsia="ko-KR"/>
                </w:rPr>
                <w:tab/>
                <w:delText>Description</w:delText>
              </w:r>
              <w:r>
                <w:rPr>
                  <w:noProof/>
                </w:rPr>
                <w:tab/>
              </w:r>
            </w:del>
          </w:ins>
          <w:ins w:id="189" w:author="Rapporteur [2]" w:date="2022-05-26T04:29:00Z">
            <w:del w:id="190" w:author="Rapporteur" w:date="2022-05-26T04:30:00Z">
              <w:r>
                <w:rPr>
                  <w:noProof/>
                </w:rPr>
                <w:delText>16</w:delText>
              </w:r>
            </w:del>
          </w:ins>
        </w:p>
        <w:p>
          <w:pPr>
            <w:pStyle w:val="11"/>
            <w:tabs>
              <w:tab w:val="clear" w:pos="9639"/>
              <w:tab w:val="right" w:pos="2000"/>
              <w:tab w:val="right" w:leader="dot" w:pos="9638"/>
            </w:tabs>
            <w:rPr>
              <w:ins w:id="191" w:author="Rapporteur [2]" w:date="2022-05-26T04:28:00Z"/>
              <w:del w:id="192" w:author="Rapporteur" w:date="2022-05-26T04:30:00Z"/>
              <w:noProof/>
            </w:rPr>
          </w:pPr>
          <w:ins w:id="193" w:author="Rapporteur [2]" w:date="2022-05-26T04:28:00Z">
            <w:del w:id="194" w:author="Rapporteur" w:date="2022-05-26T04:30:00Z">
              <w:r>
                <w:rPr>
                  <w:noProof/>
                </w:rPr>
                <w:delText>6</w:delText>
              </w:r>
              <w:r>
                <w:rPr>
                  <w:noProof/>
                </w:rPr>
                <w:tab/>
                <w:delText>Solutions</w:delText>
              </w:r>
              <w:r>
                <w:rPr>
                  <w:noProof/>
                </w:rPr>
                <w:tab/>
              </w:r>
            </w:del>
          </w:ins>
          <w:ins w:id="195" w:author="Rapporteur [2]" w:date="2022-05-26T04:29:00Z">
            <w:del w:id="196" w:author="Rapporteur" w:date="2022-05-26T04:30:00Z">
              <w:r>
                <w:rPr>
                  <w:noProof/>
                </w:rPr>
                <w:delText>18</w:delText>
              </w:r>
            </w:del>
          </w:ins>
        </w:p>
        <w:p>
          <w:pPr>
            <w:pStyle w:val="23"/>
            <w:tabs>
              <w:tab w:val="clear" w:pos="9639"/>
              <w:tab w:val="right" w:pos="2000"/>
              <w:tab w:val="right" w:leader="dot" w:pos="9638"/>
            </w:tabs>
            <w:rPr>
              <w:ins w:id="197" w:author="Rapporteur [2]" w:date="2022-05-26T04:28:00Z"/>
              <w:del w:id="198" w:author="Rapporteur" w:date="2022-05-26T04:30:00Z"/>
              <w:noProof/>
            </w:rPr>
          </w:pPr>
          <w:ins w:id="199" w:author="Rapporteur [2]" w:date="2022-05-26T04:28:00Z">
            <w:del w:id="200" w:author="Rapporteur" w:date="2022-05-26T04:30:00Z">
              <w:r>
                <w:rPr>
                  <w:noProof/>
                  <w:lang w:eastAsia="zh-CN"/>
                </w:rPr>
                <w:delText>6.0</w:delText>
              </w:r>
              <w:r>
                <w:rPr>
                  <w:noProof/>
                  <w:lang w:eastAsia="zh-CN"/>
                </w:rPr>
                <w:tab/>
                <w:delText>Mapping Solutions to Key Issues</w:delText>
              </w:r>
              <w:r>
                <w:rPr>
                  <w:noProof/>
                </w:rPr>
                <w:tab/>
              </w:r>
            </w:del>
          </w:ins>
          <w:ins w:id="201" w:author="Rapporteur [2]" w:date="2022-05-26T04:29:00Z">
            <w:del w:id="202" w:author="Rapporteur" w:date="2022-05-26T04:30:00Z">
              <w:r>
                <w:rPr>
                  <w:noProof/>
                </w:rPr>
                <w:delText>18</w:delText>
              </w:r>
            </w:del>
          </w:ins>
        </w:p>
        <w:p>
          <w:pPr>
            <w:pStyle w:val="23"/>
            <w:tabs>
              <w:tab w:val="clear" w:pos="9639"/>
              <w:tab w:val="right" w:pos="2000"/>
              <w:tab w:val="right" w:leader="dot" w:pos="9638"/>
            </w:tabs>
            <w:rPr>
              <w:ins w:id="203" w:author="Rapporteur [2]" w:date="2022-05-26T04:28:00Z"/>
              <w:del w:id="204" w:author="Rapporteur" w:date="2022-05-26T04:30:00Z"/>
              <w:noProof/>
            </w:rPr>
          </w:pPr>
          <w:ins w:id="205" w:author="Rapporteur [2]" w:date="2022-05-26T04:28:00Z">
            <w:del w:id="206" w:author="Rapporteur" w:date="2022-05-26T04:30:00Z">
              <w:r>
                <w:rPr>
                  <w:noProof/>
                  <w:lang w:eastAsia="zh-CN"/>
                </w:rPr>
                <w:delText>6.1</w:delText>
              </w:r>
              <w:r>
                <w:rPr>
                  <w:noProof/>
                </w:rPr>
                <w:tab/>
                <w:delText>Solution</w:delText>
              </w:r>
              <w:r>
                <w:rPr>
                  <w:noProof/>
                  <w:lang w:eastAsia="zh-CN"/>
                </w:rPr>
                <w:delText xml:space="preserve"> #1</w:delText>
              </w:r>
              <w:r>
                <w:rPr>
                  <w:noProof/>
                </w:rPr>
                <w:delText>: Improving Correctness using multiple ML models for an analytics report</w:delText>
              </w:r>
              <w:r>
                <w:rPr>
                  <w:noProof/>
                </w:rPr>
                <w:tab/>
              </w:r>
            </w:del>
          </w:ins>
          <w:ins w:id="207" w:author="Rapporteur [2]" w:date="2022-05-26T04:29:00Z">
            <w:del w:id="208" w:author="Rapporteur" w:date="2022-05-26T04:30:00Z">
              <w:r>
                <w:rPr>
                  <w:noProof/>
                </w:rPr>
                <w:delText>19</w:delText>
              </w:r>
            </w:del>
          </w:ins>
        </w:p>
        <w:p>
          <w:pPr>
            <w:pStyle w:val="34"/>
            <w:tabs>
              <w:tab w:val="clear" w:pos="9639"/>
              <w:tab w:val="right" w:pos="2000"/>
              <w:tab w:val="right" w:leader="dot" w:pos="9638"/>
            </w:tabs>
            <w:rPr>
              <w:ins w:id="209" w:author="Rapporteur [2]" w:date="2022-05-26T04:28:00Z"/>
              <w:del w:id="210" w:author="Rapporteur" w:date="2022-05-26T04:30:00Z"/>
              <w:noProof/>
            </w:rPr>
          </w:pPr>
          <w:ins w:id="211" w:author="Rapporteur [2]" w:date="2022-05-26T04:28:00Z">
            <w:del w:id="212" w:author="Rapporteur" w:date="2022-05-26T04:30:00Z">
              <w:r>
                <w:rPr>
                  <w:noProof/>
                  <w:lang w:eastAsia="en-US"/>
                </w:rPr>
                <w:delText>6.1.1</w:delText>
              </w:r>
              <w:r>
                <w:rPr>
                  <w:noProof/>
                  <w:lang w:eastAsia="en-US"/>
                </w:rPr>
                <w:tab/>
                <w:delText>Description</w:delText>
              </w:r>
              <w:r>
                <w:rPr>
                  <w:noProof/>
                </w:rPr>
                <w:tab/>
              </w:r>
            </w:del>
          </w:ins>
          <w:ins w:id="213" w:author="Rapporteur [2]" w:date="2022-05-26T04:29:00Z">
            <w:del w:id="214" w:author="Rapporteur" w:date="2022-05-26T04:30:00Z">
              <w:r>
                <w:rPr>
                  <w:noProof/>
                </w:rPr>
                <w:delText>19</w:delText>
              </w:r>
            </w:del>
          </w:ins>
        </w:p>
        <w:p>
          <w:pPr>
            <w:pStyle w:val="34"/>
            <w:tabs>
              <w:tab w:val="clear" w:pos="9639"/>
              <w:tab w:val="right" w:pos="2000"/>
              <w:tab w:val="right" w:leader="dot" w:pos="9638"/>
            </w:tabs>
            <w:rPr>
              <w:ins w:id="215" w:author="Rapporteur [2]" w:date="2022-05-26T04:28:00Z"/>
              <w:del w:id="216" w:author="Rapporteur" w:date="2022-05-26T04:30:00Z"/>
              <w:noProof/>
            </w:rPr>
          </w:pPr>
          <w:ins w:id="217" w:author="Rapporteur [2]" w:date="2022-05-26T04:28:00Z">
            <w:del w:id="218" w:author="Rapporteur" w:date="2022-05-26T04:30:00Z">
              <w:r>
                <w:rPr>
                  <w:noProof/>
                </w:rPr>
                <w:delText>6.1.2</w:delText>
              </w:r>
              <w:r>
                <w:rPr>
                  <w:noProof/>
                </w:rPr>
                <w:tab/>
                <w:delText>Procedures</w:delText>
              </w:r>
              <w:r>
                <w:rPr>
                  <w:noProof/>
                </w:rPr>
                <w:tab/>
              </w:r>
            </w:del>
          </w:ins>
          <w:ins w:id="219" w:author="Rapporteur [2]" w:date="2022-05-26T04:29:00Z">
            <w:del w:id="220" w:author="Rapporteur" w:date="2022-05-26T04:30:00Z">
              <w:r>
                <w:rPr>
                  <w:noProof/>
                </w:rPr>
                <w:delText>20</w:delText>
              </w:r>
            </w:del>
          </w:ins>
        </w:p>
        <w:p>
          <w:pPr>
            <w:pStyle w:val="34"/>
            <w:tabs>
              <w:tab w:val="clear" w:pos="9639"/>
              <w:tab w:val="right" w:pos="2000"/>
              <w:tab w:val="right" w:leader="dot" w:pos="9638"/>
            </w:tabs>
            <w:rPr>
              <w:ins w:id="221" w:author="Rapporteur [2]" w:date="2022-05-26T04:28:00Z"/>
              <w:del w:id="222" w:author="Rapporteur" w:date="2022-05-26T04:30:00Z"/>
              <w:noProof/>
            </w:rPr>
          </w:pPr>
          <w:ins w:id="223" w:author="Rapporteur [2]" w:date="2022-05-26T04:28:00Z">
            <w:del w:id="224" w:author="Rapporteur" w:date="2022-05-26T04:30:00Z">
              <w:r>
                <w:rPr>
                  <w:noProof/>
                  <w:lang w:eastAsia="en-US"/>
                </w:rPr>
                <w:delText>6.1.3</w:delText>
              </w:r>
              <w:r>
                <w:rPr>
                  <w:noProof/>
                  <w:lang w:eastAsia="en-US"/>
                </w:rPr>
                <w:tab/>
                <w:delText>Impacts on existing nodes and functionality</w:delText>
              </w:r>
              <w:r>
                <w:rPr>
                  <w:noProof/>
                </w:rPr>
                <w:tab/>
              </w:r>
            </w:del>
          </w:ins>
          <w:ins w:id="225" w:author="Rapporteur [2]" w:date="2022-05-26T04:29:00Z">
            <w:del w:id="226" w:author="Rapporteur" w:date="2022-05-26T04:30:00Z">
              <w:r>
                <w:rPr>
                  <w:noProof/>
                </w:rPr>
                <w:delText>21</w:delText>
              </w:r>
            </w:del>
          </w:ins>
        </w:p>
        <w:p>
          <w:pPr>
            <w:pStyle w:val="23"/>
            <w:tabs>
              <w:tab w:val="clear" w:pos="9639"/>
              <w:tab w:val="right" w:pos="2000"/>
              <w:tab w:val="right" w:leader="dot" w:pos="9638"/>
            </w:tabs>
            <w:rPr>
              <w:ins w:id="227" w:author="Rapporteur [2]" w:date="2022-05-26T04:28:00Z"/>
              <w:del w:id="228" w:author="Rapporteur" w:date="2022-05-26T04:30:00Z"/>
              <w:noProof/>
            </w:rPr>
          </w:pPr>
          <w:ins w:id="229" w:author="Rapporteur [2]" w:date="2022-05-26T04:28:00Z">
            <w:del w:id="230" w:author="Rapporteur" w:date="2022-05-26T04:30:00Z">
              <w:r>
                <w:rPr>
                  <w:noProof/>
                  <w:lang w:eastAsia="zh-CN"/>
                </w:rPr>
                <w:delText>6.2</w:delText>
              </w:r>
              <w:r>
                <w:rPr>
                  <w:noProof/>
                  <w:lang w:eastAsia="ko-KR"/>
                </w:rPr>
                <w:tab/>
              </w:r>
              <w:r>
                <w:rPr>
                  <w:noProof/>
                </w:rPr>
                <w:delText>Solution</w:delText>
              </w:r>
              <w:r>
                <w:rPr>
                  <w:noProof/>
                  <w:lang w:eastAsia="zh-CN"/>
                </w:rPr>
                <w:delText xml:space="preserve"> #2</w:delText>
              </w:r>
              <w:r>
                <w:rPr>
                  <w:noProof/>
                </w:rPr>
                <w:delText>: Improving the Correctness of Service Experience Predictions with Contribution Weights</w:delText>
              </w:r>
              <w:r>
                <w:rPr>
                  <w:noProof/>
                </w:rPr>
                <w:tab/>
              </w:r>
            </w:del>
          </w:ins>
          <w:ins w:id="231" w:author="Rapporteur [2]" w:date="2022-05-26T04:29:00Z">
            <w:del w:id="232" w:author="Rapporteur" w:date="2022-05-26T04:30:00Z">
              <w:r>
                <w:rPr>
                  <w:noProof/>
                </w:rPr>
                <w:delText>21</w:delText>
              </w:r>
            </w:del>
          </w:ins>
        </w:p>
        <w:p>
          <w:pPr>
            <w:pStyle w:val="34"/>
            <w:tabs>
              <w:tab w:val="clear" w:pos="9639"/>
              <w:tab w:val="right" w:pos="2000"/>
              <w:tab w:val="right" w:leader="dot" w:pos="9638"/>
            </w:tabs>
            <w:rPr>
              <w:ins w:id="233" w:author="Rapporteur [2]" w:date="2022-05-26T04:28:00Z"/>
              <w:del w:id="234" w:author="Rapporteur" w:date="2022-05-26T04:30:00Z"/>
              <w:noProof/>
            </w:rPr>
          </w:pPr>
          <w:ins w:id="235" w:author="Rapporteur [2]" w:date="2022-05-26T04:28:00Z">
            <w:del w:id="236" w:author="Rapporteur" w:date="2022-05-26T04:30:00Z">
              <w:r>
                <w:rPr>
                  <w:noProof/>
                </w:rPr>
                <w:delText>6.2.1</w:delText>
              </w:r>
              <w:r>
                <w:rPr>
                  <w:noProof/>
                </w:rPr>
                <w:tab/>
                <w:delText>Description</w:delText>
              </w:r>
              <w:r>
                <w:rPr>
                  <w:noProof/>
                </w:rPr>
                <w:tab/>
              </w:r>
            </w:del>
          </w:ins>
          <w:ins w:id="237" w:author="Rapporteur [2]" w:date="2022-05-26T04:29:00Z">
            <w:del w:id="238" w:author="Rapporteur" w:date="2022-05-26T04:30:00Z">
              <w:r>
                <w:rPr>
                  <w:noProof/>
                </w:rPr>
                <w:delText>21</w:delText>
              </w:r>
            </w:del>
          </w:ins>
        </w:p>
        <w:p>
          <w:pPr>
            <w:pStyle w:val="34"/>
            <w:tabs>
              <w:tab w:val="clear" w:pos="9639"/>
              <w:tab w:val="right" w:pos="2000"/>
              <w:tab w:val="right" w:leader="dot" w:pos="9638"/>
            </w:tabs>
            <w:rPr>
              <w:ins w:id="239" w:author="Rapporteur [2]" w:date="2022-05-26T04:28:00Z"/>
              <w:del w:id="240" w:author="Rapporteur" w:date="2022-05-26T04:30:00Z"/>
              <w:noProof/>
            </w:rPr>
          </w:pPr>
          <w:ins w:id="241" w:author="Rapporteur [2]" w:date="2022-05-26T04:28:00Z">
            <w:del w:id="242" w:author="Rapporteur" w:date="2022-05-26T04:30:00Z">
              <w:r>
                <w:rPr>
                  <w:noProof/>
                </w:rPr>
                <w:delText>6.2.2</w:delText>
              </w:r>
              <w:r>
                <w:rPr>
                  <w:noProof/>
                </w:rPr>
                <w:tab/>
                <w:delText>Procedures</w:delText>
              </w:r>
              <w:r>
                <w:rPr>
                  <w:noProof/>
                </w:rPr>
                <w:tab/>
              </w:r>
            </w:del>
          </w:ins>
          <w:ins w:id="243" w:author="Rapporteur [2]" w:date="2022-05-26T04:29:00Z">
            <w:del w:id="244" w:author="Rapporteur" w:date="2022-05-26T04:30:00Z">
              <w:r>
                <w:rPr>
                  <w:noProof/>
                </w:rPr>
                <w:delText>22</w:delText>
              </w:r>
            </w:del>
          </w:ins>
        </w:p>
        <w:p>
          <w:pPr>
            <w:pStyle w:val="34"/>
            <w:tabs>
              <w:tab w:val="clear" w:pos="9639"/>
              <w:tab w:val="right" w:pos="2000"/>
              <w:tab w:val="right" w:leader="dot" w:pos="9638"/>
            </w:tabs>
            <w:rPr>
              <w:ins w:id="245" w:author="Rapporteur [2]" w:date="2022-05-26T04:28:00Z"/>
              <w:del w:id="246" w:author="Rapporteur" w:date="2022-05-26T04:30:00Z"/>
              <w:noProof/>
            </w:rPr>
          </w:pPr>
          <w:ins w:id="247" w:author="Rapporteur [2]" w:date="2022-05-26T04:28:00Z">
            <w:del w:id="248" w:author="Rapporteur" w:date="2022-05-26T04:30:00Z">
              <w:r>
                <w:rPr>
                  <w:noProof/>
                  <w:lang w:eastAsia="zh-CN"/>
                </w:rPr>
                <w:delText>6.2.3</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249" w:author="Rapporteur [2]" w:date="2022-05-26T04:29:00Z">
            <w:del w:id="250" w:author="Rapporteur" w:date="2022-05-26T04:30:00Z">
              <w:r>
                <w:rPr>
                  <w:noProof/>
                </w:rPr>
                <w:delText>22</w:delText>
              </w:r>
            </w:del>
          </w:ins>
        </w:p>
        <w:p>
          <w:pPr>
            <w:pStyle w:val="23"/>
            <w:tabs>
              <w:tab w:val="clear" w:pos="9639"/>
              <w:tab w:val="right" w:pos="2000"/>
              <w:tab w:val="right" w:leader="dot" w:pos="9638"/>
            </w:tabs>
            <w:rPr>
              <w:ins w:id="251" w:author="Rapporteur [2]" w:date="2022-05-26T04:28:00Z"/>
              <w:del w:id="252" w:author="Rapporteur" w:date="2022-05-26T04:30:00Z"/>
              <w:noProof/>
            </w:rPr>
          </w:pPr>
          <w:ins w:id="253" w:author="Rapporteur [2]" w:date="2022-05-26T04:28:00Z">
            <w:del w:id="254" w:author="Rapporteur" w:date="2022-05-26T04:30:00Z">
              <w:r>
                <w:rPr>
                  <w:noProof/>
                </w:rPr>
                <w:delText>6.</w:delText>
              </w:r>
              <w:r>
                <w:rPr>
                  <w:rFonts w:eastAsia="宋体"/>
                  <w:noProof/>
                  <w:lang w:eastAsia="zh-CN"/>
                </w:rPr>
                <w:delText>3</w:delText>
              </w:r>
              <w:r>
                <w:rPr>
                  <w:noProof/>
                </w:rPr>
                <w:tab/>
                <w:delText>Solution #</w:delText>
              </w:r>
              <w:r>
                <w:rPr>
                  <w:rFonts w:eastAsia="宋体"/>
                  <w:noProof/>
                  <w:lang w:eastAsia="zh-CN"/>
                </w:rPr>
                <w:delText>3</w:delText>
              </w:r>
              <w:r>
                <w:rPr>
                  <w:noProof/>
                </w:rPr>
                <w:delText>: Accuracy based NWDAF Analytics Correctness Improvement</w:delText>
              </w:r>
              <w:r>
                <w:rPr>
                  <w:noProof/>
                </w:rPr>
                <w:tab/>
              </w:r>
            </w:del>
          </w:ins>
          <w:ins w:id="255" w:author="Rapporteur [2]" w:date="2022-05-26T04:29:00Z">
            <w:del w:id="256" w:author="Rapporteur" w:date="2022-05-26T04:30:00Z">
              <w:r>
                <w:rPr>
                  <w:noProof/>
                </w:rPr>
                <w:delText>22</w:delText>
              </w:r>
            </w:del>
          </w:ins>
        </w:p>
        <w:p>
          <w:pPr>
            <w:pStyle w:val="34"/>
            <w:tabs>
              <w:tab w:val="clear" w:pos="9639"/>
              <w:tab w:val="right" w:pos="2000"/>
              <w:tab w:val="right" w:leader="dot" w:pos="9638"/>
            </w:tabs>
            <w:rPr>
              <w:ins w:id="257" w:author="Rapporteur [2]" w:date="2022-05-26T04:28:00Z"/>
              <w:del w:id="258" w:author="Rapporteur" w:date="2022-05-26T04:30:00Z"/>
              <w:noProof/>
            </w:rPr>
          </w:pPr>
          <w:ins w:id="259" w:author="Rapporteur [2]" w:date="2022-05-26T04:28:00Z">
            <w:del w:id="260" w:author="Rapporteur" w:date="2022-05-26T04:30:00Z">
              <w:r>
                <w:rPr>
                  <w:noProof/>
                </w:rPr>
                <w:delText>6.</w:delText>
              </w:r>
              <w:r>
                <w:rPr>
                  <w:rFonts w:eastAsia="宋体"/>
                  <w:noProof/>
                  <w:lang w:eastAsia="zh-CN"/>
                </w:rPr>
                <w:delText>3</w:delText>
              </w:r>
              <w:r>
                <w:rPr>
                  <w:noProof/>
                </w:rPr>
                <w:delText>.1</w:delText>
              </w:r>
              <w:r>
                <w:rPr>
                  <w:noProof/>
                </w:rPr>
                <w:tab/>
                <w:delText>Description</w:delText>
              </w:r>
              <w:r>
                <w:rPr>
                  <w:noProof/>
                </w:rPr>
                <w:tab/>
              </w:r>
            </w:del>
          </w:ins>
          <w:ins w:id="261" w:author="Rapporteur [2]" w:date="2022-05-26T04:29:00Z">
            <w:del w:id="262" w:author="Rapporteur" w:date="2022-05-26T04:30:00Z">
              <w:r>
                <w:rPr>
                  <w:noProof/>
                </w:rPr>
                <w:delText>22</w:delText>
              </w:r>
            </w:del>
          </w:ins>
        </w:p>
        <w:p>
          <w:pPr>
            <w:pStyle w:val="34"/>
            <w:tabs>
              <w:tab w:val="clear" w:pos="9639"/>
              <w:tab w:val="right" w:pos="2000"/>
              <w:tab w:val="right" w:leader="dot" w:pos="9638"/>
            </w:tabs>
            <w:rPr>
              <w:ins w:id="263" w:author="Rapporteur [2]" w:date="2022-05-26T04:28:00Z"/>
              <w:del w:id="264" w:author="Rapporteur" w:date="2022-05-26T04:30:00Z"/>
              <w:noProof/>
            </w:rPr>
          </w:pPr>
          <w:ins w:id="265" w:author="Rapporteur [2]" w:date="2022-05-26T04:28:00Z">
            <w:del w:id="266" w:author="Rapporteur" w:date="2022-05-26T04:30:00Z">
              <w:r>
                <w:rPr>
                  <w:noProof/>
                </w:rPr>
                <w:delText>6.</w:delText>
              </w:r>
              <w:r>
                <w:rPr>
                  <w:rFonts w:eastAsia="宋体"/>
                  <w:noProof/>
                  <w:lang w:eastAsia="zh-CN"/>
                </w:rPr>
                <w:delText>3</w:delText>
              </w:r>
              <w:r>
                <w:rPr>
                  <w:noProof/>
                </w:rPr>
                <w:delText>.2</w:delText>
              </w:r>
              <w:r>
                <w:rPr>
                  <w:noProof/>
                </w:rPr>
                <w:tab/>
                <w:delText>Procedures</w:delText>
              </w:r>
              <w:r>
                <w:rPr>
                  <w:noProof/>
                </w:rPr>
                <w:tab/>
              </w:r>
            </w:del>
          </w:ins>
          <w:ins w:id="267" w:author="Rapporteur [2]" w:date="2022-05-26T04:29:00Z">
            <w:del w:id="268" w:author="Rapporteur" w:date="2022-05-26T04:30:00Z">
              <w:r>
                <w:rPr>
                  <w:noProof/>
                </w:rPr>
                <w:delText>23</w:delText>
              </w:r>
            </w:del>
          </w:ins>
        </w:p>
        <w:p>
          <w:pPr>
            <w:pStyle w:val="34"/>
            <w:tabs>
              <w:tab w:val="clear" w:pos="9639"/>
              <w:tab w:val="right" w:pos="2000"/>
              <w:tab w:val="right" w:leader="dot" w:pos="9638"/>
            </w:tabs>
            <w:rPr>
              <w:ins w:id="269" w:author="Rapporteur [2]" w:date="2022-05-26T04:28:00Z"/>
              <w:del w:id="270" w:author="Rapporteur" w:date="2022-05-26T04:30:00Z"/>
              <w:noProof/>
            </w:rPr>
          </w:pPr>
          <w:ins w:id="271" w:author="Rapporteur [2]" w:date="2022-05-26T04:28:00Z">
            <w:del w:id="272" w:author="Rapporteur" w:date="2022-05-26T04:30:00Z">
              <w:r>
                <w:rPr>
                  <w:noProof/>
                  <w:lang w:eastAsia="zh-CN"/>
                </w:rPr>
                <w:delText>6.</w:delText>
              </w:r>
              <w:r>
                <w:rPr>
                  <w:rFonts w:eastAsia="宋体"/>
                  <w:noProof/>
                  <w:lang w:eastAsia="zh-CN"/>
                </w:rPr>
                <w:delText>3</w:delText>
              </w:r>
              <w:r>
                <w:rPr>
                  <w:noProof/>
                  <w:lang w:eastAsia="zh-CN"/>
                </w:rPr>
                <w:delText>.3</w:delText>
              </w:r>
              <w:r>
                <w:rPr>
                  <w:noProof/>
                  <w:lang w:eastAsia="zh-CN"/>
                </w:rPr>
                <w:tab/>
              </w:r>
              <w:r>
                <w:rPr>
                  <w:noProof/>
                </w:rPr>
                <w:delText>Impacts on services, entities and interfaces</w:delText>
              </w:r>
              <w:r>
                <w:rPr>
                  <w:noProof/>
                </w:rPr>
                <w:tab/>
              </w:r>
            </w:del>
          </w:ins>
          <w:ins w:id="273" w:author="Rapporteur [2]" w:date="2022-05-26T04:29:00Z">
            <w:del w:id="274" w:author="Rapporteur" w:date="2022-05-26T04:30:00Z">
              <w:r>
                <w:rPr>
                  <w:noProof/>
                </w:rPr>
                <w:delText>25</w:delText>
              </w:r>
            </w:del>
          </w:ins>
        </w:p>
        <w:p>
          <w:pPr>
            <w:pStyle w:val="23"/>
            <w:tabs>
              <w:tab w:val="clear" w:pos="9639"/>
              <w:tab w:val="right" w:pos="2000"/>
              <w:tab w:val="right" w:leader="dot" w:pos="9638"/>
            </w:tabs>
            <w:rPr>
              <w:ins w:id="275" w:author="Rapporteur [2]" w:date="2022-05-26T04:28:00Z"/>
              <w:del w:id="276" w:author="Rapporteur" w:date="2022-05-26T04:30:00Z"/>
              <w:noProof/>
            </w:rPr>
          </w:pPr>
          <w:ins w:id="277" w:author="Rapporteur [2]" w:date="2022-05-26T04:28:00Z">
            <w:del w:id="278" w:author="Rapporteur" w:date="2022-05-26T04:30:00Z">
              <w:r>
                <w:rPr>
                  <w:noProof/>
                  <w:lang w:eastAsia="zh-CN"/>
                </w:rPr>
                <w:delText>6.4</w:delText>
              </w:r>
              <w:r>
                <w:rPr>
                  <w:noProof/>
                  <w:lang w:eastAsia="ko-KR"/>
                </w:rPr>
                <w:tab/>
              </w:r>
              <w:r>
                <w:rPr>
                  <w:noProof/>
                </w:rPr>
                <w:delText>Solution</w:delText>
              </w:r>
              <w:r>
                <w:rPr>
                  <w:noProof/>
                  <w:lang w:eastAsia="zh-CN"/>
                </w:rPr>
                <w:delText xml:space="preserve"> #4</w:delText>
              </w:r>
              <w:r>
                <w:rPr>
                  <w:noProof/>
                </w:rPr>
                <w:delText>: Determining ML model drift for improving analytics accuracy</w:delText>
              </w:r>
              <w:r>
                <w:rPr>
                  <w:noProof/>
                </w:rPr>
                <w:tab/>
              </w:r>
            </w:del>
          </w:ins>
          <w:ins w:id="279" w:author="Rapporteur [2]" w:date="2022-05-26T04:29:00Z">
            <w:del w:id="280" w:author="Rapporteur" w:date="2022-05-26T04:30:00Z">
              <w:r>
                <w:rPr>
                  <w:noProof/>
                </w:rPr>
                <w:delText>25</w:delText>
              </w:r>
            </w:del>
          </w:ins>
        </w:p>
        <w:p>
          <w:pPr>
            <w:pStyle w:val="34"/>
            <w:tabs>
              <w:tab w:val="clear" w:pos="9639"/>
              <w:tab w:val="right" w:pos="2000"/>
              <w:tab w:val="right" w:leader="dot" w:pos="9638"/>
            </w:tabs>
            <w:rPr>
              <w:ins w:id="281" w:author="Rapporteur [2]" w:date="2022-05-26T04:28:00Z"/>
              <w:del w:id="282" w:author="Rapporteur" w:date="2022-05-26T04:30:00Z"/>
              <w:noProof/>
            </w:rPr>
          </w:pPr>
          <w:ins w:id="283" w:author="Rapporteur [2]" w:date="2022-05-26T04:28:00Z">
            <w:del w:id="284" w:author="Rapporteur" w:date="2022-05-26T04:30:00Z">
              <w:r>
                <w:rPr>
                  <w:noProof/>
                </w:rPr>
                <w:delText>6.4.1</w:delText>
              </w:r>
              <w:r>
                <w:rPr>
                  <w:noProof/>
                </w:rPr>
                <w:tab/>
                <w:delText>Description</w:delText>
              </w:r>
              <w:r>
                <w:rPr>
                  <w:noProof/>
                </w:rPr>
                <w:tab/>
              </w:r>
            </w:del>
          </w:ins>
          <w:ins w:id="285" w:author="Rapporteur [2]" w:date="2022-05-26T04:29:00Z">
            <w:del w:id="286" w:author="Rapporteur" w:date="2022-05-26T04:30:00Z">
              <w:r>
                <w:rPr>
                  <w:noProof/>
                </w:rPr>
                <w:delText>25</w:delText>
              </w:r>
            </w:del>
          </w:ins>
        </w:p>
        <w:p>
          <w:pPr>
            <w:pStyle w:val="34"/>
            <w:tabs>
              <w:tab w:val="clear" w:pos="9639"/>
              <w:tab w:val="right" w:pos="2000"/>
              <w:tab w:val="right" w:leader="dot" w:pos="9638"/>
            </w:tabs>
            <w:rPr>
              <w:ins w:id="287" w:author="Rapporteur [2]" w:date="2022-05-26T04:28:00Z"/>
              <w:del w:id="288" w:author="Rapporteur" w:date="2022-05-26T04:30:00Z"/>
              <w:noProof/>
            </w:rPr>
          </w:pPr>
          <w:ins w:id="289" w:author="Rapporteur [2]" w:date="2022-05-26T04:28:00Z">
            <w:del w:id="290" w:author="Rapporteur" w:date="2022-05-26T04:30:00Z">
              <w:r>
                <w:rPr>
                  <w:noProof/>
                </w:rPr>
                <w:delText>6.4.2</w:delText>
              </w:r>
              <w:r>
                <w:rPr>
                  <w:noProof/>
                </w:rPr>
                <w:tab/>
                <w:delText>Procedures</w:delText>
              </w:r>
              <w:r>
                <w:rPr>
                  <w:noProof/>
                </w:rPr>
                <w:tab/>
              </w:r>
            </w:del>
          </w:ins>
          <w:ins w:id="291" w:author="Rapporteur [2]" w:date="2022-05-26T04:29:00Z">
            <w:del w:id="292" w:author="Rapporteur" w:date="2022-05-26T04:30:00Z">
              <w:r>
                <w:rPr>
                  <w:noProof/>
                </w:rPr>
                <w:delText>26</w:delText>
              </w:r>
            </w:del>
          </w:ins>
        </w:p>
        <w:p>
          <w:pPr>
            <w:pStyle w:val="34"/>
            <w:tabs>
              <w:tab w:val="clear" w:pos="9639"/>
              <w:tab w:val="right" w:pos="2000"/>
              <w:tab w:val="right" w:leader="dot" w:pos="9638"/>
            </w:tabs>
            <w:rPr>
              <w:ins w:id="293" w:author="Rapporteur [2]" w:date="2022-05-26T04:28:00Z"/>
              <w:del w:id="294" w:author="Rapporteur" w:date="2022-05-26T04:30:00Z"/>
              <w:noProof/>
            </w:rPr>
          </w:pPr>
          <w:ins w:id="295" w:author="Rapporteur [2]" w:date="2022-05-26T04:28:00Z">
            <w:del w:id="296" w:author="Rapporteur" w:date="2022-05-26T04:30:00Z">
              <w:r>
                <w:rPr>
                  <w:noProof/>
                  <w:lang w:eastAsia="zh-CN"/>
                </w:rPr>
                <w:delText>6.4.3</w:delText>
              </w:r>
              <w:r>
                <w:rPr>
                  <w:noProof/>
                  <w:lang w:eastAsia="zh-CN"/>
                </w:rPr>
                <w:tab/>
              </w:r>
              <w:r>
                <w:rPr>
                  <w:noProof/>
                </w:rPr>
                <w:delText xml:space="preserve">Impacts on </w:delText>
              </w:r>
              <w:r>
                <w:rPr>
                  <w:noProof/>
                  <w:lang w:eastAsia="zh-CN"/>
                </w:rPr>
                <w:delText>services,</w:delText>
              </w:r>
              <w:r>
                <w:rPr>
                  <w:noProof/>
                </w:rPr>
                <w:delText xml:space="preserve"> entities and interfaces</w:delText>
              </w:r>
              <w:r>
                <w:rPr>
                  <w:noProof/>
                </w:rPr>
                <w:tab/>
              </w:r>
            </w:del>
          </w:ins>
          <w:ins w:id="297" w:author="Rapporteur [2]" w:date="2022-05-26T04:29:00Z">
            <w:del w:id="298" w:author="Rapporteur" w:date="2022-05-26T04:30:00Z">
              <w:r>
                <w:rPr>
                  <w:noProof/>
                </w:rPr>
                <w:delText>28</w:delText>
              </w:r>
            </w:del>
          </w:ins>
        </w:p>
        <w:p>
          <w:pPr>
            <w:pStyle w:val="23"/>
            <w:tabs>
              <w:tab w:val="clear" w:pos="9639"/>
              <w:tab w:val="right" w:pos="2000"/>
              <w:tab w:val="right" w:leader="dot" w:pos="9638"/>
            </w:tabs>
            <w:rPr>
              <w:ins w:id="299" w:author="Rapporteur [2]" w:date="2022-05-26T04:28:00Z"/>
              <w:del w:id="300" w:author="Rapporteur" w:date="2022-05-26T04:30:00Z"/>
              <w:noProof/>
            </w:rPr>
          </w:pPr>
          <w:ins w:id="301" w:author="Rapporteur [2]" w:date="2022-05-26T04:28:00Z">
            <w:del w:id="302" w:author="Rapporteur" w:date="2022-05-26T04:30:00Z">
              <w:r>
                <w:rPr>
                  <w:noProof/>
                  <w:lang w:eastAsia="zh-CN"/>
                </w:rPr>
                <w:delText>6.5</w:delText>
              </w:r>
              <w:r>
                <w:rPr>
                  <w:noProof/>
                  <w:lang w:eastAsia="ko-KR"/>
                </w:rPr>
                <w:tab/>
              </w:r>
              <w:r>
                <w:rPr>
                  <w:noProof/>
                </w:rPr>
                <w:delText>Solution</w:delText>
              </w:r>
              <w:r>
                <w:rPr>
                  <w:noProof/>
                  <w:lang w:eastAsia="zh-CN"/>
                </w:rPr>
                <w:delText xml:space="preserve"> #5</w:delText>
              </w:r>
              <w:r>
                <w:rPr>
                  <w:noProof/>
                </w:rPr>
                <w:delText xml:space="preserve">: </w:delText>
              </w:r>
              <w:r>
                <w:rPr>
                  <w:noProof/>
                  <w:lang w:eastAsia="ko-KR"/>
                </w:rPr>
                <w:delText>Enhancements on ML model provision to improve correctness of NWDAF analytics</w:delText>
              </w:r>
              <w:r>
                <w:rPr>
                  <w:noProof/>
                </w:rPr>
                <w:tab/>
              </w:r>
            </w:del>
          </w:ins>
          <w:ins w:id="303" w:author="Rapporteur [2]" w:date="2022-05-26T04:29:00Z">
            <w:del w:id="304" w:author="Rapporteur" w:date="2022-05-26T04:30:00Z">
              <w:r>
                <w:rPr>
                  <w:noProof/>
                </w:rPr>
                <w:delText>28</w:delText>
              </w:r>
            </w:del>
          </w:ins>
        </w:p>
        <w:p>
          <w:pPr>
            <w:pStyle w:val="34"/>
            <w:tabs>
              <w:tab w:val="clear" w:pos="9639"/>
              <w:tab w:val="right" w:pos="2000"/>
              <w:tab w:val="right" w:leader="dot" w:pos="9638"/>
            </w:tabs>
            <w:rPr>
              <w:ins w:id="305" w:author="Rapporteur [2]" w:date="2022-05-26T04:28:00Z"/>
              <w:del w:id="306" w:author="Rapporteur" w:date="2022-05-26T04:30:00Z"/>
              <w:noProof/>
            </w:rPr>
          </w:pPr>
          <w:ins w:id="307" w:author="Rapporteur [2]" w:date="2022-05-26T04:28:00Z">
            <w:del w:id="308" w:author="Rapporteur" w:date="2022-05-26T04:30:00Z">
              <w:r>
                <w:rPr>
                  <w:noProof/>
                </w:rPr>
                <w:delText>6.5.1</w:delText>
              </w:r>
              <w:r>
                <w:rPr>
                  <w:noProof/>
                </w:rPr>
                <w:tab/>
                <w:delText>Description</w:delText>
              </w:r>
              <w:r>
                <w:rPr>
                  <w:noProof/>
                </w:rPr>
                <w:tab/>
              </w:r>
            </w:del>
          </w:ins>
          <w:ins w:id="309" w:author="Rapporteur [2]" w:date="2022-05-26T04:29:00Z">
            <w:del w:id="310" w:author="Rapporteur" w:date="2022-05-26T04:30:00Z">
              <w:r>
                <w:rPr>
                  <w:noProof/>
                </w:rPr>
                <w:delText>28</w:delText>
              </w:r>
            </w:del>
          </w:ins>
        </w:p>
        <w:p>
          <w:pPr>
            <w:pStyle w:val="34"/>
            <w:tabs>
              <w:tab w:val="clear" w:pos="9639"/>
              <w:tab w:val="right" w:pos="2000"/>
              <w:tab w:val="right" w:leader="dot" w:pos="9638"/>
            </w:tabs>
            <w:rPr>
              <w:ins w:id="311" w:author="Rapporteur [2]" w:date="2022-05-26T04:28:00Z"/>
              <w:del w:id="312" w:author="Rapporteur" w:date="2022-05-26T04:30:00Z"/>
              <w:noProof/>
            </w:rPr>
          </w:pPr>
          <w:ins w:id="313" w:author="Rapporteur [2]" w:date="2022-05-26T04:28:00Z">
            <w:del w:id="314" w:author="Rapporteur" w:date="2022-05-26T04:30:00Z">
              <w:r>
                <w:rPr>
                  <w:noProof/>
                </w:rPr>
                <w:delText>6.5.2</w:delText>
              </w:r>
              <w:r>
                <w:rPr>
                  <w:noProof/>
                </w:rPr>
                <w:tab/>
                <w:delText>Procedures</w:delText>
              </w:r>
              <w:r>
                <w:rPr>
                  <w:noProof/>
                </w:rPr>
                <w:tab/>
              </w:r>
            </w:del>
          </w:ins>
          <w:ins w:id="315" w:author="Rapporteur [2]" w:date="2022-05-26T04:29:00Z">
            <w:del w:id="316" w:author="Rapporteur" w:date="2022-05-26T04:30:00Z">
              <w:r>
                <w:rPr>
                  <w:noProof/>
                </w:rPr>
                <w:delText>29</w:delText>
              </w:r>
            </w:del>
          </w:ins>
        </w:p>
        <w:p>
          <w:pPr>
            <w:pStyle w:val="34"/>
            <w:tabs>
              <w:tab w:val="clear" w:pos="9639"/>
              <w:tab w:val="right" w:pos="2000"/>
              <w:tab w:val="right" w:leader="dot" w:pos="9638"/>
            </w:tabs>
            <w:rPr>
              <w:ins w:id="317" w:author="Rapporteur [2]" w:date="2022-05-26T04:28:00Z"/>
              <w:del w:id="318" w:author="Rapporteur" w:date="2022-05-26T04:30:00Z"/>
              <w:noProof/>
            </w:rPr>
          </w:pPr>
          <w:ins w:id="319" w:author="Rapporteur [2]" w:date="2022-05-26T04:28:00Z">
            <w:del w:id="320" w:author="Rapporteur" w:date="2022-05-26T04:30:00Z">
              <w:r>
                <w:rPr>
                  <w:noProof/>
                  <w:lang w:eastAsia="zh-CN"/>
                </w:rPr>
                <w:delText>6.5.3</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321" w:author="Rapporteur [2]" w:date="2022-05-26T04:29:00Z">
            <w:del w:id="322" w:author="Rapporteur" w:date="2022-05-26T04:30:00Z">
              <w:r>
                <w:rPr>
                  <w:noProof/>
                </w:rPr>
                <w:delText>33</w:delText>
              </w:r>
            </w:del>
          </w:ins>
        </w:p>
        <w:p>
          <w:pPr>
            <w:pStyle w:val="23"/>
            <w:tabs>
              <w:tab w:val="clear" w:pos="9639"/>
              <w:tab w:val="right" w:pos="2000"/>
              <w:tab w:val="right" w:leader="dot" w:pos="9638"/>
            </w:tabs>
            <w:rPr>
              <w:ins w:id="323" w:author="Rapporteur [2]" w:date="2022-05-26T04:28:00Z"/>
              <w:del w:id="324" w:author="Rapporteur" w:date="2022-05-26T04:30:00Z"/>
              <w:noProof/>
            </w:rPr>
          </w:pPr>
          <w:ins w:id="325" w:author="Rapporteur [2]" w:date="2022-05-26T04:28:00Z">
            <w:del w:id="326" w:author="Rapporteur" w:date="2022-05-26T04:30:00Z">
              <w:r>
                <w:rPr>
                  <w:noProof/>
                  <w:lang w:eastAsia="zh-CN"/>
                </w:rPr>
                <w:delText>6.6</w:delText>
              </w:r>
              <w:r>
                <w:rPr>
                  <w:noProof/>
                  <w:lang w:eastAsia="ko-KR"/>
                </w:rPr>
                <w:tab/>
              </w:r>
              <w:r>
                <w:rPr>
                  <w:noProof/>
                </w:rPr>
                <w:delText>Solution</w:delText>
              </w:r>
              <w:r>
                <w:rPr>
                  <w:noProof/>
                  <w:lang w:eastAsia="zh-CN"/>
                </w:rPr>
                <w:delText xml:space="preserve"> #6</w:delText>
              </w:r>
              <w:r>
                <w:rPr>
                  <w:noProof/>
                </w:rPr>
                <w:delText>: Correctness improvement of NWDAF by determining ML model performance</w:delText>
              </w:r>
              <w:r>
                <w:rPr>
                  <w:noProof/>
                </w:rPr>
                <w:tab/>
              </w:r>
            </w:del>
          </w:ins>
          <w:ins w:id="327" w:author="Rapporteur [2]" w:date="2022-05-26T04:29:00Z">
            <w:del w:id="328" w:author="Rapporteur" w:date="2022-05-26T04:30:00Z">
              <w:r>
                <w:rPr>
                  <w:noProof/>
                </w:rPr>
                <w:delText>33</w:delText>
              </w:r>
            </w:del>
          </w:ins>
        </w:p>
        <w:p>
          <w:pPr>
            <w:pStyle w:val="34"/>
            <w:tabs>
              <w:tab w:val="clear" w:pos="9639"/>
              <w:tab w:val="right" w:pos="2000"/>
              <w:tab w:val="right" w:leader="dot" w:pos="9638"/>
            </w:tabs>
            <w:rPr>
              <w:ins w:id="329" w:author="Rapporteur [2]" w:date="2022-05-26T04:28:00Z"/>
              <w:del w:id="330" w:author="Rapporteur" w:date="2022-05-26T04:30:00Z"/>
              <w:noProof/>
            </w:rPr>
          </w:pPr>
          <w:ins w:id="331" w:author="Rapporteur [2]" w:date="2022-05-26T04:28:00Z">
            <w:del w:id="332" w:author="Rapporteur" w:date="2022-05-26T04:30:00Z">
              <w:r>
                <w:rPr>
                  <w:noProof/>
                </w:rPr>
                <w:delText>6.6.1</w:delText>
              </w:r>
              <w:r>
                <w:rPr>
                  <w:noProof/>
                </w:rPr>
                <w:tab/>
                <w:delText>Description</w:delText>
              </w:r>
              <w:r>
                <w:rPr>
                  <w:noProof/>
                </w:rPr>
                <w:tab/>
              </w:r>
            </w:del>
          </w:ins>
          <w:ins w:id="333" w:author="Rapporteur [2]" w:date="2022-05-26T04:29:00Z">
            <w:del w:id="334" w:author="Rapporteur" w:date="2022-05-26T04:30:00Z">
              <w:r>
                <w:rPr>
                  <w:noProof/>
                </w:rPr>
                <w:delText>33</w:delText>
              </w:r>
            </w:del>
          </w:ins>
        </w:p>
        <w:p>
          <w:pPr>
            <w:pStyle w:val="34"/>
            <w:tabs>
              <w:tab w:val="clear" w:pos="9639"/>
              <w:tab w:val="right" w:pos="2000"/>
              <w:tab w:val="right" w:leader="dot" w:pos="9638"/>
            </w:tabs>
            <w:rPr>
              <w:ins w:id="335" w:author="Rapporteur [2]" w:date="2022-05-26T04:28:00Z"/>
              <w:del w:id="336" w:author="Rapporteur" w:date="2022-05-26T04:30:00Z"/>
              <w:noProof/>
            </w:rPr>
          </w:pPr>
          <w:ins w:id="337" w:author="Rapporteur [2]" w:date="2022-05-26T04:28:00Z">
            <w:del w:id="338" w:author="Rapporteur" w:date="2022-05-26T04:30:00Z">
              <w:r>
                <w:rPr>
                  <w:noProof/>
                </w:rPr>
                <w:delText>6.6.2</w:delText>
              </w:r>
              <w:r>
                <w:rPr>
                  <w:noProof/>
                </w:rPr>
                <w:tab/>
                <w:delText>Procedures</w:delText>
              </w:r>
              <w:r>
                <w:rPr>
                  <w:noProof/>
                </w:rPr>
                <w:tab/>
              </w:r>
            </w:del>
          </w:ins>
          <w:ins w:id="339" w:author="Rapporteur [2]" w:date="2022-05-26T04:29:00Z">
            <w:del w:id="340" w:author="Rapporteur" w:date="2022-05-26T04:30:00Z">
              <w:r>
                <w:rPr>
                  <w:noProof/>
                </w:rPr>
                <w:delText>34</w:delText>
              </w:r>
            </w:del>
          </w:ins>
        </w:p>
        <w:p>
          <w:pPr>
            <w:pStyle w:val="34"/>
            <w:tabs>
              <w:tab w:val="clear" w:pos="9639"/>
              <w:tab w:val="right" w:pos="2000"/>
              <w:tab w:val="right" w:leader="dot" w:pos="9638"/>
            </w:tabs>
            <w:rPr>
              <w:ins w:id="341" w:author="Rapporteur [2]" w:date="2022-05-26T04:28:00Z"/>
              <w:del w:id="342" w:author="Rapporteur" w:date="2022-05-26T04:30:00Z"/>
              <w:noProof/>
            </w:rPr>
          </w:pPr>
          <w:ins w:id="343" w:author="Rapporteur [2]" w:date="2022-05-26T04:28:00Z">
            <w:del w:id="344" w:author="Rapporteur" w:date="2022-05-26T04:30:00Z">
              <w:r>
                <w:rPr>
                  <w:noProof/>
                  <w:lang w:eastAsia="zh-CN"/>
                </w:rPr>
                <w:delText>6.6.3</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345" w:author="Rapporteur [2]" w:date="2022-05-26T04:29:00Z">
            <w:del w:id="346" w:author="Rapporteur" w:date="2022-05-26T04:30:00Z">
              <w:r>
                <w:rPr>
                  <w:noProof/>
                </w:rPr>
                <w:delText>35</w:delText>
              </w:r>
            </w:del>
          </w:ins>
        </w:p>
        <w:p>
          <w:pPr>
            <w:pStyle w:val="23"/>
            <w:tabs>
              <w:tab w:val="clear" w:pos="9639"/>
              <w:tab w:val="right" w:pos="2000"/>
              <w:tab w:val="right" w:leader="dot" w:pos="9638"/>
            </w:tabs>
            <w:rPr>
              <w:ins w:id="347" w:author="Rapporteur [2]" w:date="2022-05-26T04:28:00Z"/>
              <w:del w:id="348" w:author="Rapporteur" w:date="2022-05-26T04:30:00Z"/>
              <w:noProof/>
            </w:rPr>
          </w:pPr>
          <w:ins w:id="349" w:author="Rapporteur [2]" w:date="2022-05-26T04:28:00Z">
            <w:del w:id="350" w:author="Rapporteur" w:date="2022-05-26T04:30:00Z">
              <w:r>
                <w:rPr>
                  <w:noProof/>
                  <w:lang w:eastAsia="zh-CN"/>
                </w:rPr>
                <w:delText>6.7</w:delText>
              </w:r>
              <w:r>
                <w:rPr>
                  <w:noProof/>
                  <w:lang w:eastAsia="zh-CN"/>
                </w:rPr>
                <w:tab/>
                <w:delText>Solution #7: Enhancements to NWDAF analytics services</w:delText>
              </w:r>
              <w:r>
                <w:rPr>
                  <w:noProof/>
                </w:rPr>
                <w:tab/>
              </w:r>
            </w:del>
          </w:ins>
          <w:ins w:id="351" w:author="Rapporteur [2]" w:date="2022-05-26T04:29:00Z">
            <w:del w:id="352" w:author="Rapporteur" w:date="2022-05-26T04:30:00Z">
              <w:r>
                <w:rPr>
                  <w:noProof/>
                </w:rPr>
                <w:delText>35</w:delText>
              </w:r>
            </w:del>
          </w:ins>
        </w:p>
        <w:p>
          <w:pPr>
            <w:pStyle w:val="34"/>
            <w:tabs>
              <w:tab w:val="clear" w:pos="9639"/>
              <w:tab w:val="right" w:pos="2000"/>
              <w:tab w:val="right" w:leader="dot" w:pos="9638"/>
            </w:tabs>
            <w:rPr>
              <w:ins w:id="353" w:author="Rapporteur [2]" w:date="2022-05-26T04:28:00Z"/>
              <w:del w:id="354" w:author="Rapporteur" w:date="2022-05-26T04:30:00Z"/>
              <w:noProof/>
            </w:rPr>
          </w:pPr>
          <w:ins w:id="355" w:author="Rapporteur [2]" w:date="2022-05-26T04:28:00Z">
            <w:del w:id="356" w:author="Rapporteur" w:date="2022-05-26T04:30:00Z">
              <w:r>
                <w:rPr>
                  <w:noProof/>
                </w:rPr>
                <w:delText>6.7.1</w:delText>
              </w:r>
              <w:r>
                <w:rPr>
                  <w:noProof/>
                </w:rPr>
                <w:tab/>
                <w:delText>Description</w:delText>
              </w:r>
              <w:r>
                <w:rPr>
                  <w:noProof/>
                </w:rPr>
                <w:tab/>
              </w:r>
            </w:del>
          </w:ins>
          <w:ins w:id="357" w:author="Rapporteur [2]" w:date="2022-05-26T04:29:00Z">
            <w:del w:id="358" w:author="Rapporteur" w:date="2022-05-26T04:30:00Z">
              <w:r>
                <w:rPr>
                  <w:noProof/>
                </w:rPr>
                <w:delText>35</w:delText>
              </w:r>
            </w:del>
          </w:ins>
        </w:p>
        <w:p>
          <w:pPr>
            <w:pStyle w:val="34"/>
            <w:tabs>
              <w:tab w:val="clear" w:pos="9639"/>
              <w:tab w:val="right" w:pos="2000"/>
              <w:tab w:val="right" w:leader="dot" w:pos="9638"/>
            </w:tabs>
            <w:rPr>
              <w:ins w:id="359" w:author="Rapporteur [2]" w:date="2022-05-26T04:28:00Z"/>
              <w:del w:id="360" w:author="Rapporteur" w:date="2022-05-26T04:30:00Z"/>
              <w:noProof/>
            </w:rPr>
          </w:pPr>
          <w:ins w:id="361" w:author="Rapporteur [2]" w:date="2022-05-26T04:28:00Z">
            <w:del w:id="362" w:author="Rapporteur" w:date="2022-05-26T04:30:00Z">
              <w:r>
                <w:rPr>
                  <w:noProof/>
                  <w:lang w:eastAsia="zh-CN"/>
                </w:rPr>
                <w:delText>6.7.2</w:delText>
              </w:r>
              <w:r>
                <w:rPr>
                  <w:noProof/>
                  <w:lang w:eastAsia="zh-CN"/>
                </w:rPr>
                <w:tab/>
              </w:r>
              <w:r>
                <w:rPr>
                  <w:noProof/>
                </w:rPr>
                <w:delText>Procedures</w:delText>
              </w:r>
              <w:r>
                <w:rPr>
                  <w:noProof/>
                </w:rPr>
                <w:tab/>
              </w:r>
            </w:del>
          </w:ins>
          <w:ins w:id="363" w:author="Rapporteur [2]" w:date="2022-05-26T04:29:00Z">
            <w:del w:id="364" w:author="Rapporteur" w:date="2022-05-26T04:30:00Z">
              <w:r>
                <w:rPr>
                  <w:noProof/>
                </w:rPr>
                <w:delText>36</w:delText>
              </w:r>
            </w:del>
          </w:ins>
        </w:p>
        <w:p>
          <w:pPr>
            <w:pStyle w:val="23"/>
            <w:tabs>
              <w:tab w:val="clear" w:pos="9639"/>
              <w:tab w:val="right" w:pos="2000"/>
              <w:tab w:val="right" w:leader="dot" w:pos="9638"/>
            </w:tabs>
            <w:rPr>
              <w:ins w:id="365" w:author="Rapporteur [2]" w:date="2022-05-26T04:28:00Z"/>
              <w:del w:id="366" w:author="Rapporteur" w:date="2022-05-26T04:30:00Z"/>
              <w:noProof/>
            </w:rPr>
          </w:pPr>
          <w:ins w:id="367" w:author="Rapporteur [2]" w:date="2022-05-26T04:28:00Z">
            <w:del w:id="368" w:author="Rapporteur" w:date="2022-05-26T04:30:00Z">
              <w:r>
                <w:rPr>
                  <w:noProof/>
                  <w:lang w:eastAsia="zh-CN"/>
                </w:rPr>
                <w:delText>6.8</w:delText>
              </w:r>
              <w:r>
                <w:rPr>
                  <w:noProof/>
                  <w:lang w:eastAsia="ko-KR"/>
                </w:rPr>
                <w:tab/>
              </w:r>
              <w:r>
                <w:rPr>
                  <w:noProof/>
                </w:rPr>
                <w:delText>Solution</w:delText>
              </w:r>
              <w:r>
                <w:rPr>
                  <w:noProof/>
                  <w:lang w:eastAsia="zh-CN"/>
                </w:rPr>
                <w:delText xml:space="preserve"> #8</w:delText>
              </w:r>
              <w:r>
                <w:rPr>
                  <w:noProof/>
                </w:rPr>
                <w:delText>: NWDAF assisted service type detection</w:delText>
              </w:r>
              <w:r>
                <w:rPr>
                  <w:noProof/>
                </w:rPr>
                <w:tab/>
              </w:r>
            </w:del>
          </w:ins>
          <w:ins w:id="369" w:author="Rapporteur [2]" w:date="2022-05-26T04:29:00Z">
            <w:del w:id="370" w:author="Rapporteur" w:date="2022-05-26T04:30:00Z">
              <w:r>
                <w:rPr>
                  <w:noProof/>
                </w:rPr>
                <w:delText>38</w:delText>
              </w:r>
            </w:del>
          </w:ins>
        </w:p>
        <w:p>
          <w:pPr>
            <w:pStyle w:val="34"/>
            <w:tabs>
              <w:tab w:val="clear" w:pos="9639"/>
              <w:tab w:val="right" w:pos="2000"/>
              <w:tab w:val="right" w:leader="dot" w:pos="9638"/>
            </w:tabs>
            <w:rPr>
              <w:ins w:id="371" w:author="Rapporteur [2]" w:date="2022-05-26T04:28:00Z"/>
              <w:del w:id="372" w:author="Rapporteur" w:date="2022-05-26T04:30:00Z"/>
              <w:noProof/>
            </w:rPr>
          </w:pPr>
          <w:ins w:id="373" w:author="Rapporteur [2]" w:date="2022-05-26T04:28:00Z">
            <w:del w:id="374" w:author="Rapporteur" w:date="2022-05-26T04:30:00Z">
              <w:r>
                <w:rPr>
                  <w:noProof/>
                </w:rPr>
                <w:delText>6.8.1</w:delText>
              </w:r>
              <w:r>
                <w:rPr>
                  <w:noProof/>
                </w:rPr>
                <w:tab/>
                <w:delText>Description</w:delText>
              </w:r>
              <w:r>
                <w:rPr>
                  <w:noProof/>
                </w:rPr>
                <w:tab/>
              </w:r>
            </w:del>
          </w:ins>
          <w:ins w:id="375" w:author="Rapporteur [2]" w:date="2022-05-26T04:29:00Z">
            <w:del w:id="376" w:author="Rapporteur" w:date="2022-05-26T04:30:00Z">
              <w:r>
                <w:rPr>
                  <w:noProof/>
                </w:rPr>
                <w:delText>38</w:delText>
              </w:r>
            </w:del>
          </w:ins>
        </w:p>
        <w:p>
          <w:pPr>
            <w:pStyle w:val="34"/>
            <w:tabs>
              <w:tab w:val="clear" w:pos="9639"/>
              <w:tab w:val="right" w:pos="2000"/>
              <w:tab w:val="right" w:leader="dot" w:pos="9638"/>
            </w:tabs>
            <w:rPr>
              <w:ins w:id="377" w:author="Rapporteur [2]" w:date="2022-05-26T04:28:00Z"/>
              <w:del w:id="378" w:author="Rapporteur" w:date="2022-05-26T04:30:00Z"/>
              <w:noProof/>
            </w:rPr>
          </w:pPr>
          <w:ins w:id="379" w:author="Rapporteur [2]" w:date="2022-05-26T04:28:00Z">
            <w:del w:id="380" w:author="Rapporteur" w:date="2022-05-26T04:30:00Z">
              <w:r>
                <w:rPr>
                  <w:noProof/>
                </w:rPr>
                <w:delText>6.8.2</w:delText>
              </w:r>
              <w:r>
                <w:rPr>
                  <w:noProof/>
                </w:rPr>
                <w:tab/>
                <w:delText>Procedures</w:delText>
              </w:r>
              <w:r>
                <w:rPr>
                  <w:noProof/>
                </w:rPr>
                <w:tab/>
              </w:r>
            </w:del>
          </w:ins>
          <w:ins w:id="381" w:author="Rapporteur [2]" w:date="2022-05-26T04:29:00Z">
            <w:del w:id="382" w:author="Rapporteur" w:date="2022-05-26T04:30:00Z">
              <w:r>
                <w:rPr>
                  <w:noProof/>
                </w:rPr>
                <w:delText>41</w:delText>
              </w:r>
            </w:del>
          </w:ins>
        </w:p>
        <w:p>
          <w:pPr>
            <w:pStyle w:val="34"/>
            <w:tabs>
              <w:tab w:val="clear" w:pos="9639"/>
              <w:tab w:val="right" w:pos="2000"/>
              <w:tab w:val="right" w:leader="dot" w:pos="9638"/>
            </w:tabs>
            <w:rPr>
              <w:ins w:id="383" w:author="Rapporteur [2]" w:date="2022-05-26T04:28:00Z"/>
              <w:del w:id="384" w:author="Rapporteur" w:date="2022-05-26T04:30:00Z"/>
              <w:noProof/>
            </w:rPr>
          </w:pPr>
          <w:ins w:id="385" w:author="Rapporteur [2]" w:date="2022-05-26T04:28:00Z">
            <w:del w:id="386" w:author="Rapporteur" w:date="2022-05-26T04:30:00Z">
              <w:r>
                <w:rPr>
                  <w:noProof/>
                  <w:lang w:eastAsia="zh-CN"/>
                </w:rPr>
                <w:delText>6.8.3</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387" w:author="Rapporteur [2]" w:date="2022-05-26T04:29:00Z">
            <w:del w:id="388" w:author="Rapporteur" w:date="2022-05-26T04:30:00Z">
              <w:r>
                <w:rPr>
                  <w:noProof/>
                </w:rPr>
                <w:delText>41</w:delText>
              </w:r>
            </w:del>
          </w:ins>
        </w:p>
        <w:p>
          <w:pPr>
            <w:pStyle w:val="23"/>
            <w:tabs>
              <w:tab w:val="clear" w:pos="9639"/>
              <w:tab w:val="right" w:pos="2000"/>
              <w:tab w:val="right" w:leader="dot" w:pos="9638"/>
            </w:tabs>
            <w:rPr>
              <w:ins w:id="389" w:author="Rapporteur [2]" w:date="2022-05-26T04:28:00Z"/>
              <w:del w:id="390" w:author="Rapporteur" w:date="2022-05-26T04:30:00Z"/>
              <w:noProof/>
            </w:rPr>
          </w:pPr>
          <w:ins w:id="391" w:author="Rapporteur [2]" w:date="2022-05-26T04:28:00Z">
            <w:del w:id="392" w:author="Rapporteur" w:date="2022-05-26T04:30:00Z">
              <w:r>
                <w:rPr>
                  <w:noProof/>
                  <w:lang w:eastAsia="zh-CN"/>
                </w:rPr>
                <w:delText>6.9</w:delText>
              </w:r>
              <w:r>
                <w:rPr>
                  <w:noProof/>
                  <w:lang w:eastAsia="ko-KR"/>
                </w:rPr>
                <w:tab/>
              </w:r>
              <w:r>
                <w:rPr>
                  <w:noProof/>
                </w:rPr>
                <w:delText>Solution</w:delText>
              </w:r>
              <w:r>
                <w:rPr>
                  <w:noProof/>
                  <w:lang w:eastAsia="zh-CN"/>
                </w:rPr>
                <w:delText xml:space="preserve"> #9</w:delText>
              </w:r>
              <w:r>
                <w:rPr>
                  <w:noProof/>
                </w:rPr>
                <w:delText>: NWDAF-assisted application detection</w:delText>
              </w:r>
              <w:r>
                <w:rPr>
                  <w:noProof/>
                </w:rPr>
                <w:tab/>
              </w:r>
            </w:del>
          </w:ins>
          <w:ins w:id="393" w:author="Rapporteur [2]" w:date="2022-05-26T04:29:00Z">
            <w:del w:id="394" w:author="Rapporteur" w:date="2022-05-26T04:30:00Z">
              <w:r>
                <w:rPr>
                  <w:noProof/>
                </w:rPr>
                <w:delText>42</w:delText>
              </w:r>
            </w:del>
          </w:ins>
        </w:p>
        <w:p>
          <w:pPr>
            <w:pStyle w:val="34"/>
            <w:tabs>
              <w:tab w:val="clear" w:pos="9639"/>
              <w:tab w:val="right" w:pos="2000"/>
              <w:tab w:val="right" w:leader="dot" w:pos="9638"/>
            </w:tabs>
            <w:rPr>
              <w:ins w:id="395" w:author="Rapporteur [2]" w:date="2022-05-26T04:28:00Z"/>
              <w:del w:id="396" w:author="Rapporteur" w:date="2022-05-26T04:30:00Z"/>
              <w:noProof/>
            </w:rPr>
          </w:pPr>
          <w:ins w:id="397" w:author="Rapporteur [2]" w:date="2022-05-26T04:28:00Z">
            <w:del w:id="398" w:author="Rapporteur" w:date="2022-05-26T04:30:00Z">
              <w:r>
                <w:rPr>
                  <w:noProof/>
                </w:rPr>
                <w:delText>6.9.1</w:delText>
              </w:r>
              <w:r>
                <w:rPr>
                  <w:noProof/>
                </w:rPr>
                <w:tab/>
                <w:delText>Description</w:delText>
              </w:r>
              <w:r>
                <w:rPr>
                  <w:noProof/>
                </w:rPr>
                <w:tab/>
              </w:r>
            </w:del>
          </w:ins>
          <w:ins w:id="399" w:author="Rapporteur [2]" w:date="2022-05-26T04:29:00Z">
            <w:del w:id="400" w:author="Rapporteur" w:date="2022-05-26T04:30:00Z">
              <w:r>
                <w:rPr>
                  <w:noProof/>
                </w:rPr>
                <w:delText>42</w:delText>
              </w:r>
            </w:del>
          </w:ins>
        </w:p>
        <w:p>
          <w:pPr>
            <w:pStyle w:val="34"/>
            <w:tabs>
              <w:tab w:val="clear" w:pos="9639"/>
              <w:tab w:val="right" w:pos="2000"/>
              <w:tab w:val="right" w:leader="dot" w:pos="9638"/>
            </w:tabs>
            <w:rPr>
              <w:ins w:id="401" w:author="Rapporteur [2]" w:date="2022-05-26T04:28:00Z"/>
              <w:del w:id="402" w:author="Rapporteur" w:date="2022-05-26T04:30:00Z"/>
              <w:noProof/>
            </w:rPr>
          </w:pPr>
          <w:ins w:id="403" w:author="Rapporteur [2]" w:date="2022-05-26T04:28:00Z">
            <w:del w:id="404" w:author="Rapporteur" w:date="2022-05-26T04:30:00Z">
              <w:r>
                <w:rPr>
                  <w:noProof/>
                </w:rPr>
                <w:delText>6.9.2</w:delText>
              </w:r>
              <w:r>
                <w:rPr>
                  <w:noProof/>
                </w:rPr>
                <w:tab/>
                <w:delText>Input Data</w:delText>
              </w:r>
              <w:r>
                <w:rPr>
                  <w:noProof/>
                </w:rPr>
                <w:tab/>
              </w:r>
            </w:del>
          </w:ins>
          <w:ins w:id="405" w:author="Rapporteur [2]" w:date="2022-05-26T04:29:00Z">
            <w:del w:id="406" w:author="Rapporteur" w:date="2022-05-26T04:30:00Z">
              <w:r>
                <w:rPr>
                  <w:noProof/>
                </w:rPr>
                <w:delText>42</w:delText>
              </w:r>
            </w:del>
          </w:ins>
        </w:p>
        <w:p>
          <w:pPr>
            <w:pStyle w:val="34"/>
            <w:tabs>
              <w:tab w:val="clear" w:pos="9639"/>
              <w:tab w:val="right" w:pos="2000"/>
              <w:tab w:val="right" w:leader="dot" w:pos="9638"/>
            </w:tabs>
            <w:rPr>
              <w:ins w:id="407" w:author="Rapporteur [2]" w:date="2022-05-26T04:28:00Z"/>
              <w:del w:id="408" w:author="Rapporteur" w:date="2022-05-26T04:30:00Z"/>
              <w:noProof/>
            </w:rPr>
          </w:pPr>
          <w:ins w:id="409" w:author="Rapporteur [2]" w:date="2022-05-26T04:28:00Z">
            <w:del w:id="410" w:author="Rapporteur" w:date="2022-05-26T04:30:00Z">
              <w:r>
                <w:rPr>
                  <w:noProof/>
                </w:rPr>
                <w:delText>6.9.3</w:delText>
              </w:r>
              <w:r>
                <w:rPr>
                  <w:noProof/>
                </w:rPr>
                <w:tab/>
                <w:delText>Output Analytics</w:delText>
              </w:r>
              <w:r>
                <w:rPr>
                  <w:noProof/>
                </w:rPr>
                <w:tab/>
              </w:r>
            </w:del>
          </w:ins>
          <w:ins w:id="411" w:author="Rapporteur [2]" w:date="2022-05-26T04:29:00Z">
            <w:del w:id="412" w:author="Rapporteur" w:date="2022-05-26T04:30:00Z">
              <w:r>
                <w:rPr>
                  <w:noProof/>
                </w:rPr>
                <w:delText>43</w:delText>
              </w:r>
            </w:del>
          </w:ins>
        </w:p>
        <w:p>
          <w:pPr>
            <w:pStyle w:val="34"/>
            <w:tabs>
              <w:tab w:val="clear" w:pos="9639"/>
              <w:tab w:val="right" w:pos="2000"/>
              <w:tab w:val="right" w:leader="dot" w:pos="9638"/>
            </w:tabs>
            <w:rPr>
              <w:ins w:id="413" w:author="Rapporteur [2]" w:date="2022-05-26T04:28:00Z"/>
              <w:del w:id="414" w:author="Rapporteur" w:date="2022-05-26T04:30:00Z"/>
              <w:noProof/>
            </w:rPr>
          </w:pPr>
          <w:ins w:id="415" w:author="Rapporteur [2]" w:date="2022-05-26T04:28:00Z">
            <w:del w:id="416" w:author="Rapporteur" w:date="2022-05-26T04:30:00Z">
              <w:r>
                <w:rPr>
                  <w:noProof/>
                  <w:lang w:eastAsia="zh-CN"/>
                </w:rPr>
                <w:delText>6.9.4</w:delText>
              </w:r>
              <w:r>
                <w:rPr>
                  <w:noProof/>
                  <w:lang w:eastAsia="zh-CN"/>
                </w:rPr>
                <w:tab/>
                <w:delText>Procedures</w:delText>
              </w:r>
              <w:r>
                <w:rPr>
                  <w:noProof/>
                </w:rPr>
                <w:tab/>
              </w:r>
            </w:del>
          </w:ins>
          <w:ins w:id="417" w:author="Rapporteur [2]" w:date="2022-05-26T04:29:00Z">
            <w:del w:id="418" w:author="Rapporteur" w:date="2022-05-26T04:30:00Z">
              <w:r>
                <w:rPr>
                  <w:noProof/>
                </w:rPr>
                <w:delText>44</w:delText>
              </w:r>
            </w:del>
          </w:ins>
        </w:p>
        <w:p>
          <w:pPr>
            <w:pStyle w:val="34"/>
            <w:tabs>
              <w:tab w:val="clear" w:pos="9639"/>
              <w:tab w:val="right" w:pos="2000"/>
              <w:tab w:val="right" w:leader="dot" w:pos="9638"/>
            </w:tabs>
            <w:rPr>
              <w:ins w:id="419" w:author="Rapporteur [2]" w:date="2022-05-26T04:28:00Z"/>
              <w:del w:id="420" w:author="Rapporteur" w:date="2022-05-26T04:30:00Z"/>
              <w:noProof/>
            </w:rPr>
          </w:pPr>
          <w:ins w:id="421" w:author="Rapporteur [2]" w:date="2022-05-26T04:28:00Z">
            <w:del w:id="422" w:author="Rapporteur" w:date="2022-05-26T04:30:00Z">
              <w:r>
                <w:rPr>
                  <w:noProof/>
                </w:rPr>
                <w:delText>6.9.5</w:delText>
              </w:r>
              <w:r>
                <w:rPr>
                  <w:noProof/>
                </w:rPr>
                <w:tab/>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423" w:author="Rapporteur [2]" w:date="2022-05-26T04:29:00Z">
            <w:del w:id="424" w:author="Rapporteur" w:date="2022-05-26T04:30:00Z">
              <w:r>
                <w:rPr>
                  <w:noProof/>
                </w:rPr>
                <w:delText>44</w:delText>
              </w:r>
            </w:del>
          </w:ins>
        </w:p>
        <w:p>
          <w:pPr>
            <w:pStyle w:val="23"/>
            <w:tabs>
              <w:tab w:val="clear" w:pos="9639"/>
              <w:tab w:val="right" w:pos="2000"/>
              <w:tab w:val="right" w:leader="dot" w:pos="9638"/>
            </w:tabs>
            <w:rPr>
              <w:ins w:id="425" w:author="Rapporteur [2]" w:date="2022-05-26T04:28:00Z"/>
              <w:del w:id="426" w:author="Rapporteur" w:date="2022-05-26T04:30:00Z"/>
              <w:noProof/>
            </w:rPr>
          </w:pPr>
          <w:ins w:id="427" w:author="Rapporteur [2]" w:date="2022-05-26T04:28:00Z">
            <w:del w:id="428" w:author="Rapporteur" w:date="2022-05-26T04:30:00Z">
              <w:r>
                <w:rPr>
                  <w:noProof/>
                </w:rPr>
                <w:delText>6.</w:delText>
              </w:r>
              <w:r>
                <w:rPr>
                  <w:noProof/>
                  <w:lang w:eastAsia="zh-CN"/>
                </w:rPr>
                <w:delText>10</w:delText>
              </w:r>
              <w:r>
                <w:rPr>
                  <w:noProof/>
                </w:rPr>
                <w:tab/>
                <w:delText>Solution #</w:delText>
              </w:r>
              <w:r>
                <w:rPr>
                  <w:noProof/>
                  <w:lang w:eastAsia="zh-CN"/>
                </w:rPr>
                <w:delText>10</w:delText>
              </w:r>
              <w:r>
                <w:rPr>
                  <w:noProof/>
                </w:rPr>
                <w:delText>: Support for Data and Analytics Exchange in Roaming Case</w:delText>
              </w:r>
              <w:r>
                <w:rPr>
                  <w:noProof/>
                </w:rPr>
                <w:tab/>
              </w:r>
            </w:del>
          </w:ins>
          <w:ins w:id="429" w:author="Rapporteur [2]" w:date="2022-05-26T04:29:00Z">
            <w:del w:id="430" w:author="Rapporteur" w:date="2022-05-26T04:30:00Z">
              <w:r>
                <w:rPr>
                  <w:noProof/>
                </w:rPr>
                <w:delText>45</w:delText>
              </w:r>
            </w:del>
          </w:ins>
        </w:p>
        <w:p>
          <w:pPr>
            <w:pStyle w:val="34"/>
            <w:tabs>
              <w:tab w:val="clear" w:pos="9639"/>
              <w:tab w:val="right" w:pos="2400"/>
              <w:tab w:val="right" w:leader="dot" w:pos="9638"/>
            </w:tabs>
            <w:rPr>
              <w:ins w:id="431" w:author="Rapporteur [2]" w:date="2022-05-26T04:28:00Z"/>
              <w:del w:id="432" w:author="Rapporteur" w:date="2022-05-26T04:30:00Z"/>
              <w:noProof/>
            </w:rPr>
          </w:pPr>
          <w:ins w:id="433" w:author="Rapporteur [2]" w:date="2022-05-26T04:28:00Z">
            <w:del w:id="434" w:author="Rapporteur" w:date="2022-05-26T04:30:00Z">
              <w:r>
                <w:rPr>
                  <w:noProof/>
                </w:rPr>
                <w:delText>6.</w:delText>
              </w:r>
              <w:r>
                <w:rPr>
                  <w:noProof/>
                  <w:lang w:eastAsia="zh-CN"/>
                </w:rPr>
                <w:delText>10</w:delText>
              </w:r>
              <w:r>
                <w:rPr>
                  <w:noProof/>
                </w:rPr>
                <w:delText>.1</w:delText>
              </w:r>
              <w:r>
                <w:rPr>
                  <w:noProof/>
                </w:rPr>
                <w:tab/>
                <w:delText>Description</w:delText>
              </w:r>
              <w:r>
                <w:rPr>
                  <w:noProof/>
                </w:rPr>
                <w:tab/>
              </w:r>
            </w:del>
          </w:ins>
          <w:ins w:id="435" w:author="Rapporteur [2]" w:date="2022-05-26T04:29:00Z">
            <w:del w:id="436" w:author="Rapporteur" w:date="2022-05-26T04:30:00Z">
              <w:r>
                <w:rPr>
                  <w:noProof/>
                </w:rPr>
                <w:delText>45</w:delText>
              </w:r>
            </w:del>
          </w:ins>
        </w:p>
        <w:p>
          <w:pPr>
            <w:pStyle w:val="34"/>
            <w:tabs>
              <w:tab w:val="clear" w:pos="9639"/>
              <w:tab w:val="right" w:pos="2400"/>
              <w:tab w:val="right" w:leader="dot" w:pos="9638"/>
            </w:tabs>
            <w:rPr>
              <w:ins w:id="437" w:author="Rapporteur [2]" w:date="2022-05-26T04:28:00Z"/>
              <w:del w:id="438" w:author="Rapporteur" w:date="2022-05-26T04:30:00Z"/>
              <w:noProof/>
            </w:rPr>
          </w:pPr>
          <w:ins w:id="439" w:author="Rapporteur [2]" w:date="2022-05-26T04:28:00Z">
            <w:del w:id="440" w:author="Rapporteur" w:date="2022-05-26T04:30:00Z">
              <w:r>
                <w:rPr>
                  <w:noProof/>
                </w:rPr>
                <w:delText>6.</w:delText>
              </w:r>
              <w:r>
                <w:rPr>
                  <w:noProof/>
                  <w:lang w:eastAsia="zh-CN"/>
                </w:rPr>
                <w:delText>10</w:delText>
              </w:r>
              <w:r>
                <w:rPr>
                  <w:noProof/>
                </w:rPr>
                <w:delText>.2</w:delText>
              </w:r>
              <w:r>
                <w:rPr>
                  <w:noProof/>
                </w:rPr>
                <w:tab/>
                <w:delText>Procedures</w:delText>
              </w:r>
              <w:r>
                <w:rPr>
                  <w:noProof/>
                </w:rPr>
                <w:tab/>
              </w:r>
            </w:del>
          </w:ins>
          <w:ins w:id="441" w:author="Rapporteur [2]" w:date="2022-05-26T04:29:00Z">
            <w:del w:id="442" w:author="Rapporteur" w:date="2022-05-26T04:30:00Z">
              <w:r>
                <w:rPr>
                  <w:noProof/>
                </w:rPr>
                <w:delText>46</w:delText>
              </w:r>
            </w:del>
          </w:ins>
        </w:p>
        <w:p>
          <w:pPr>
            <w:pStyle w:val="34"/>
            <w:tabs>
              <w:tab w:val="clear" w:pos="9639"/>
              <w:tab w:val="right" w:pos="2400"/>
              <w:tab w:val="right" w:leader="dot" w:pos="9638"/>
            </w:tabs>
            <w:rPr>
              <w:ins w:id="443" w:author="Rapporteur [2]" w:date="2022-05-26T04:28:00Z"/>
              <w:del w:id="444" w:author="Rapporteur" w:date="2022-05-26T04:30:00Z"/>
              <w:noProof/>
            </w:rPr>
          </w:pPr>
          <w:ins w:id="445" w:author="Rapporteur [2]" w:date="2022-05-26T04:28:00Z">
            <w:del w:id="446" w:author="Rapporteur" w:date="2022-05-26T04:30:00Z">
              <w:r>
                <w:rPr>
                  <w:noProof/>
                  <w:lang w:eastAsia="zh-CN"/>
                </w:rPr>
                <w:delText>6.10.3</w:delText>
              </w:r>
              <w:r>
                <w:rPr>
                  <w:noProof/>
                  <w:lang w:eastAsia="zh-CN"/>
                </w:rPr>
                <w:tab/>
              </w:r>
              <w:r>
                <w:rPr>
                  <w:noProof/>
                </w:rPr>
                <w:delText xml:space="preserve">Impacts on </w:delText>
              </w:r>
              <w:r>
                <w:rPr>
                  <w:noProof/>
                  <w:lang w:eastAsia="zh-CN"/>
                </w:rPr>
                <w:delText>services,</w:delText>
              </w:r>
              <w:r>
                <w:rPr>
                  <w:noProof/>
                </w:rPr>
                <w:delText xml:space="preserve"> entities and interfaces</w:delText>
              </w:r>
              <w:r>
                <w:rPr>
                  <w:noProof/>
                </w:rPr>
                <w:tab/>
              </w:r>
            </w:del>
          </w:ins>
          <w:ins w:id="447" w:author="Rapporteur [2]" w:date="2022-05-26T04:29:00Z">
            <w:del w:id="448" w:author="Rapporteur" w:date="2022-05-26T04:30:00Z">
              <w:r>
                <w:rPr>
                  <w:noProof/>
                </w:rPr>
                <w:delText>48</w:delText>
              </w:r>
            </w:del>
          </w:ins>
        </w:p>
        <w:p>
          <w:pPr>
            <w:pStyle w:val="23"/>
            <w:tabs>
              <w:tab w:val="clear" w:pos="9639"/>
              <w:tab w:val="right" w:pos="2000"/>
              <w:tab w:val="right" w:leader="dot" w:pos="9638"/>
            </w:tabs>
            <w:rPr>
              <w:ins w:id="449" w:author="Rapporteur [2]" w:date="2022-05-26T04:28:00Z"/>
              <w:del w:id="450" w:author="Rapporteur" w:date="2022-05-26T04:30:00Z"/>
              <w:noProof/>
            </w:rPr>
          </w:pPr>
          <w:ins w:id="451" w:author="Rapporteur [2]" w:date="2022-05-26T04:28:00Z">
            <w:del w:id="452" w:author="Rapporteur" w:date="2022-05-26T04:30:00Z">
              <w:r>
                <w:rPr>
                  <w:noProof/>
                  <w:lang w:eastAsia="zh-CN"/>
                </w:rPr>
                <w:delText>6.11</w:delText>
              </w:r>
              <w:r>
                <w:rPr>
                  <w:noProof/>
                  <w:lang w:eastAsia="ko-KR"/>
                </w:rPr>
                <w:tab/>
              </w:r>
              <w:r>
                <w:rPr>
                  <w:noProof/>
                </w:rPr>
                <w:delText>Solution</w:delText>
              </w:r>
              <w:r>
                <w:rPr>
                  <w:noProof/>
                  <w:lang w:eastAsia="zh-CN"/>
                </w:rPr>
                <w:delText xml:space="preserve"> #11</w:delText>
              </w:r>
              <w:r>
                <w:rPr>
                  <w:noProof/>
                </w:rPr>
                <w:delText>: PDU session management in roaming scenarios using network analytics</w:delText>
              </w:r>
              <w:r>
                <w:rPr>
                  <w:noProof/>
                </w:rPr>
                <w:tab/>
              </w:r>
            </w:del>
          </w:ins>
          <w:ins w:id="453" w:author="Rapporteur [2]" w:date="2022-05-26T04:29:00Z">
            <w:del w:id="454" w:author="Rapporteur" w:date="2022-05-26T04:30:00Z">
              <w:r>
                <w:rPr>
                  <w:noProof/>
                </w:rPr>
                <w:delText>48</w:delText>
              </w:r>
            </w:del>
          </w:ins>
        </w:p>
        <w:p>
          <w:pPr>
            <w:pStyle w:val="34"/>
            <w:tabs>
              <w:tab w:val="clear" w:pos="9639"/>
              <w:tab w:val="right" w:pos="2400"/>
              <w:tab w:val="right" w:leader="dot" w:pos="9638"/>
            </w:tabs>
            <w:rPr>
              <w:ins w:id="455" w:author="Rapporteur [2]" w:date="2022-05-26T04:28:00Z"/>
              <w:del w:id="456" w:author="Rapporteur" w:date="2022-05-26T04:30:00Z"/>
              <w:noProof/>
            </w:rPr>
          </w:pPr>
          <w:ins w:id="457" w:author="Rapporteur [2]" w:date="2022-05-26T04:28:00Z">
            <w:del w:id="458" w:author="Rapporteur" w:date="2022-05-26T04:30:00Z">
              <w:r>
                <w:rPr>
                  <w:noProof/>
                </w:rPr>
                <w:delText>6.11.1</w:delText>
              </w:r>
              <w:r>
                <w:rPr>
                  <w:noProof/>
                </w:rPr>
                <w:tab/>
                <w:delText>Description</w:delText>
              </w:r>
              <w:r>
                <w:rPr>
                  <w:noProof/>
                </w:rPr>
                <w:tab/>
              </w:r>
            </w:del>
          </w:ins>
          <w:ins w:id="459" w:author="Rapporteur [2]" w:date="2022-05-26T04:29:00Z">
            <w:del w:id="460" w:author="Rapporteur" w:date="2022-05-26T04:30:00Z">
              <w:r>
                <w:rPr>
                  <w:noProof/>
                </w:rPr>
                <w:delText>48</w:delText>
              </w:r>
            </w:del>
          </w:ins>
        </w:p>
        <w:p>
          <w:pPr>
            <w:pStyle w:val="34"/>
            <w:tabs>
              <w:tab w:val="clear" w:pos="9639"/>
              <w:tab w:val="right" w:pos="2400"/>
              <w:tab w:val="right" w:leader="dot" w:pos="9638"/>
            </w:tabs>
            <w:rPr>
              <w:ins w:id="461" w:author="Rapporteur [2]" w:date="2022-05-26T04:28:00Z"/>
              <w:del w:id="462" w:author="Rapporteur" w:date="2022-05-26T04:30:00Z"/>
              <w:noProof/>
            </w:rPr>
          </w:pPr>
          <w:ins w:id="463" w:author="Rapporteur [2]" w:date="2022-05-26T04:28:00Z">
            <w:del w:id="464" w:author="Rapporteur" w:date="2022-05-26T04:30:00Z">
              <w:r>
                <w:rPr>
                  <w:noProof/>
                </w:rPr>
                <w:delText>6.11.2</w:delText>
              </w:r>
              <w:r>
                <w:rPr>
                  <w:noProof/>
                </w:rPr>
                <w:tab/>
                <w:delText>Procedures</w:delText>
              </w:r>
              <w:r>
                <w:rPr>
                  <w:noProof/>
                </w:rPr>
                <w:tab/>
              </w:r>
            </w:del>
          </w:ins>
          <w:ins w:id="465" w:author="Rapporteur [2]" w:date="2022-05-26T04:29:00Z">
            <w:del w:id="466" w:author="Rapporteur" w:date="2022-05-26T04:30:00Z">
              <w:r>
                <w:rPr>
                  <w:noProof/>
                </w:rPr>
                <w:delText>49</w:delText>
              </w:r>
            </w:del>
          </w:ins>
        </w:p>
        <w:p>
          <w:pPr>
            <w:pStyle w:val="34"/>
            <w:tabs>
              <w:tab w:val="clear" w:pos="9639"/>
              <w:tab w:val="right" w:pos="2400"/>
              <w:tab w:val="right" w:leader="dot" w:pos="9638"/>
            </w:tabs>
            <w:rPr>
              <w:ins w:id="467" w:author="Rapporteur [2]" w:date="2022-05-26T04:28:00Z"/>
              <w:del w:id="468" w:author="Rapporteur" w:date="2022-05-26T04:30:00Z"/>
              <w:noProof/>
            </w:rPr>
          </w:pPr>
          <w:ins w:id="469" w:author="Rapporteur [2]" w:date="2022-05-26T04:28:00Z">
            <w:del w:id="470" w:author="Rapporteur" w:date="2022-05-26T04:30:00Z">
              <w:r>
                <w:rPr>
                  <w:noProof/>
                  <w:lang w:eastAsia="zh-CN"/>
                </w:rPr>
                <w:delText>6.11.3</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471" w:author="Rapporteur [2]" w:date="2022-05-26T04:29:00Z">
            <w:del w:id="472" w:author="Rapporteur" w:date="2022-05-26T04:30:00Z">
              <w:r>
                <w:rPr>
                  <w:noProof/>
                </w:rPr>
                <w:delText>50</w:delText>
              </w:r>
            </w:del>
          </w:ins>
        </w:p>
        <w:p>
          <w:pPr>
            <w:pStyle w:val="23"/>
            <w:tabs>
              <w:tab w:val="clear" w:pos="9639"/>
              <w:tab w:val="right" w:pos="2000"/>
              <w:tab w:val="right" w:leader="dot" w:pos="9638"/>
            </w:tabs>
            <w:rPr>
              <w:ins w:id="473" w:author="Rapporteur [2]" w:date="2022-05-26T04:28:00Z"/>
              <w:del w:id="474" w:author="Rapporteur" w:date="2022-05-26T04:30:00Z"/>
              <w:noProof/>
            </w:rPr>
          </w:pPr>
          <w:ins w:id="475" w:author="Rapporteur [2]" w:date="2022-05-26T04:28:00Z">
            <w:del w:id="476" w:author="Rapporteur" w:date="2022-05-26T04:30:00Z">
              <w:r>
                <w:rPr>
                  <w:noProof/>
                  <w:lang w:eastAsia="zh-CN"/>
                </w:rPr>
                <w:delText>6.12</w:delText>
              </w:r>
              <w:r>
                <w:rPr>
                  <w:noProof/>
                  <w:lang w:eastAsia="ko-KR"/>
                </w:rPr>
                <w:tab/>
              </w:r>
              <w:r>
                <w:rPr>
                  <w:noProof/>
                </w:rPr>
                <w:delText>Solution</w:delText>
              </w:r>
              <w:r>
                <w:rPr>
                  <w:noProof/>
                  <w:lang w:eastAsia="zh-CN"/>
                </w:rPr>
                <w:delText xml:space="preserve"> #12</w:delText>
              </w:r>
              <w:r>
                <w:rPr>
                  <w:noProof/>
                </w:rPr>
                <w:delText>: DCCF and MFAF Relocation</w:delText>
              </w:r>
              <w:r>
                <w:rPr>
                  <w:noProof/>
                </w:rPr>
                <w:tab/>
              </w:r>
            </w:del>
          </w:ins>
          <w:ins w:id="477" w:author="Rapporteur [2]" w:date="2022-05-26T04:29:00Z">
            <w:del w:id="478" w:author="Rapporteur" w:date="2022-05-26T04:30:00Z">
              <w:r>
                <w:rPr>
                  <w:noProof/>
                </w:rPr>
                <w:delText>50</w:delText>
              </w:r>
            </w:del>
          </w:ins>
        </w:p>
        <w:p>
          <w:pPr>
            <w:pStyle w:val="34"/>
            <w:tabs>
              <w:tab w:val="clear" w:pos="9639"/>
              <w:tab w:val="right" w:pos="2400"/>
              <w:tab w:val="right" w:leader="dot" w:pos="9638"/>
            </w:tabs>
            <w:rPr>
              <w:ins w:id="479" w:author="Rapporteur [2]" w:date="2022-05-26T04:28:00Z"/>
              <w:del w:id="480" w:author="Rapporteur" w:date="2022-05-26T04:30:00Z"/>
              <w:noProof/>
            </w:rPr>
          </w:pPr>
          <w:ins w:id="481" w:author="Rapporteur [2]" w:date="2022-05-26T04:28:00Z">
            <w:del w:id="482" w:author="Rapporteur" w:date="2022-05-26T04:30:00Z">
              <w:r>
                <w:rPr>
                  <w:noProof/>
                </w:rPr>
                <w:delText>6.12.1</w:delText>
              </w:r>
              <w:r>
                <w:rPr>
                  <w:noProof/>
                </w:rPr>
                <w:tab/>
                <w:delText>Description</w:delText>
              </w:r>
              <w:r>
                <w:rPr>
                  <w:noProof/>
                </w:rPr>
                <w:tab/>
              </w:r>
            </w:del>
          </w:ins>
          <w:ins w:id="483" w:author="Rapporteur [2]" w:date="2022-05-26T04:29:00Z">
            <w:del w:id="484" w:author="Rapporteur" w:date="2022-05-26T04:30:00Z">
              <w:r>
                <w:rPr>
                  <w:noProof/>
                </w:rPr>
                <w:delText>50</w:delText>
              </w:r>
            </w:del>
          </w:ins>
        </w:p>
        <w:p>
          <w:pPr>
            <w:pStyle w:val="34"/>
            <w:tabs>
              <w:tab w:val="clear" w:pos="9639"/>
              <w:tab w:val="right" w:pos="2400"/>
              <w:tab w:val="right" w:leader="dot" w:pos="9638"/>
            </w:tabs>
            <w:rPr>
              <w:ins w:id="485" w:author="Rapporteur [2]" w:date="2022-05-26T04:28:00Z"/>
              <w:del w:id="486" w:author="Rapporteur" w:date="2022-05-26T04:30:00Z"/>
              <w:noProof/>
            </w:rPr>
          </w:pPr>
          <w:ins w:id="487" w:author="Rapporteur [2]" w:date="2022-05-26T04:28:00Z">
            <w:del w:id="488" w:author="Rapporteur" w:date="2022-05-26T04:30:00Z">
              <w:r>
                <w:rPr>
                  <w:noProof/>
                </w:rPr>
                <w:delText>6.12.</w:delText>
              </w:r>
              <w:r>
                <w:rPr>
                  <w:noProof/>
                  <w:lang w:eastAsia="zh-CN"/>
                </w:rPr>
                <w:delText>2</w:delText>
              </w:r>
              <w:r>
                <w:rPr>
                  <w:noProof/>
                </w:rPr>
                <w:tab/>
                <w:delText>Procedures</w:delText>
              </w:r>
              <w:r>
                <w:rPr>
                  <w:noProof/>
                </w:rPr>
                <w:tab/>
              </w:r>
            </w:del>
          </w:ins>
          <w:ins w:id="489" w:author="Rapporteur [2]" w:date="2022-05-26T04:29:00Z">
            <w:del w:id="490" w:author="Rapporteur" w:date="2022-05-26T04:30:00Z">
              <w:r>
                <w:rPr>
                  <w:noProof/>
                </w:rPr>
                <w:delText>51</w:delText>
              </w:r>
            </w:del>
          </w:ins>
        </w:p>
        <w:p>
          <w:pPr>
            <w:pStyle w:val="23"/>
            <w:tabs>
              <w:tab w:val="clear" w:pos="9639"/>
              <w:tab w:val="right" w:pos="2000"/>
              <w:tab w:val="right" w:leader="dot" w:pos="9638"/>
            </w:tabs>
            <w:rPr>
              <w:ins w:id="491" w:author="Rapporteur [2]" w:date="2022-05-26T04:28:00Z"/>
              <w:del w:id="492" w:author="Rapporteur" w:date="2022-05-26T04:30:00Z"/>
              <w:noProof/>
            </w:rPr>
          </w:pPr>
          <w:ins w:id="493" w:author="Rapporteur [2]" w:date="2022-05-26T04:28:00Z">
            <w:del w:id="494" w:author="Rapporteur" w:date="2022-05-26T04:30:00Z">
              <w:r>
                <w:rPr>
                  <w:noProof/>
                  <w:lang w:eastAsia="zh-CN"/>
                </w:rPr>
                <w:delText>6.13</w:delText>
              </w:r>
              <w:r>
                <w:rPr>
                  <w:noProof/>
                  <w:lang w:eastAsia="ko-KR"/>
                </w:rPr>
                <w:tab/>
              </w:r>
              <w:r>
                <w:rPr>
                  <w:noProof/>
                </w:rPr>
                <w:delText>Solution</w:delText>
              </w:r>
              <w:r>
                <w:rPr>
                  <w:noProof/>
                  <w:lang w:eastAsia="zh-CN"/>
                </w:rPr>
                <w:delText xml:space="preserve"> #13</w:delText>
              </w:r>
              <w:r>
                <w:rPr>
                  <w:noProof/>
                </w:rPr>
                <w:delText xml:space="preserve">: </w:delText>
              </w:r>
              <w:r>
                <w:rPr>
                  <w:rFonts w:eastAsia="宋体"/>
                  <w:noProof/>
                  <w:lang w:eastAsia="ko-KR" w:bidi="hi-IN"/>
                </w:rPr>
                <w:delText>NWDAF MTLF and NWDAF AnLF interoperability support for registration and discovery in 5GC</w:delText>
              </w:r>
              <w:r>
                <w:rPr>
                  <w:noProof/>
                </w:rPr>
                <w:tab/>
              </w:r>
            </w:del>
          </w:ins>
          <w:ins w:id="495" w:author="Rapporteur [2]" w:date="2022-05-26T04:29:00Z">
            <w:del w:id="496" w:author="Rapporteur" w:date="2022-05-26T04:30:00Z">
              <w:r>
                <w:rPr>
                  <w:noProof/>
                </w:rPr>
                <w:delText>52</w:delText>
              </w:r>
            </w:del>
          </w:ins>
        </w:p>
        <w:p>
          <w:pPr>
            <w:pStyle w:val="34"/>
            <w:tabs>
              <w:tab w:val="clear" w:pos="9639"/>
              <w:tab w:val="right" w:pos="2400"/>
              <w:tab w:val="right" w:leader="dot" w:pos="9638"/>
            </w:tabs>
            <w:rPr>
              <w:ins w:id="497" w:author="Rapporteur [2]" w:date="2022-05-26T04:28:00Z"/>
              <w:del w:id="498" w:author="Rapporteur" w:date="2022-05-26T04:30:00Z"/>
              <w:noProof/>
            </w:rPr>
          </w:pPr>
          <w:ins w:id="499" w:author="Rapporteur [2]" w:date="2022-05-26T04:28:00Z">
            <w:del w:id="500" w:author="Rapporteur" w:date="2022-05-26T04:30:00Z">
              <w:r>
                <w:rPr>
                  <w:noProof/>
                </w:rPr>
                <w:delText>6.13.1</w:delText>
              </w:r>
              <w:r>
                <w:rPr>
                  <w:noProof/>
                </w:rPr>
                <w:tab/>
                <w:delText>Description</w:delText>
              </w:r>
              <w:r>
                <w:rPr>
                  <w:noProof/>
                </w:rPr>
                <w:tab/>
              </w:r>
            </w:del>
          </w:ins>
          <w:ins w:id="501" w:author="Rapporteur [2]" w:date="2022-05-26T04:29:00Z">
            <w:del w:id="502" w:author="Rapporteur" w:date="2022-05-26T04:30:00Z">
              <w:r>
                <w:rPr>
                  <w:noProof/>
                </w:rPr>
                <w:delText>52</w:delText>
              </w:r>
            </w:del>
          </w:ins>
        </w:p>
        <w:p>
          <w:pPr>
            <w:pStyle w:val="34"/>
            <w:tabs>
              <w:tab w:val="clear" w:pos="9639"/>
              <w:tab w:val="right" w:pos="2400"/>
              <w:tab w:val="right" w:leader="dot" w:pos="9638"/>
            </w:tabs>
            <w:rPr>
              <w:ins w:id="503" w:author="Rapporteur [2]" w:date="2022-05-26T04:28:00Z"/>
              <w:del w:id="504" w:author="Rapporteur" w:date="2022-05-26T04:30:00Z"/>
              <w:noProof/>
            </w:rPr>
          </w:pPr>
          <w:ins w:id="505" w:author="Rapporteur [2]" w:date="2022-05-26T04:28:00Z">
            <w:del w:id="506" w:author="Rapporteur" w:date="2022-05-26T04:30:00Z">
              <w:r>
                <w:rPr>
                  <w:noProof/>
                </w:rPr>
                <w:delText>6.13.2</w:delText>
              </w:r>
              <w:r>
                <w:rPr>
                  <w:noProof/>
                </w:rPr>
                <w:tab/>
                <w:delText>Procedures</w:delText>
              </w:r>
              <w:r>
                <w:rPr>
                  <w:noProof/>
                </w:rPr>
                <w:tab/>
              </w:r>
            </w:del>
          </w:ins>
          <w:ins w:id="507" w:author="Rapporteur [2]" w:date="2022-05-26T04:29:00Z">
            <w:del w:id="508" w:author="Rapporteur" w:date="2022-05-26T04:30:00Z">
              <w:r>
                <w:rPr>
                  <w:noProof/>
                </w:rPr>
                <w:delText>53</w:delText>
              </w:r>
            </w:del>
          </w:ins>
        </w:p>
        <w:p>
          <w:pPr>
            <w:pStyle w:val="23"/>
            <w:tabs>
              <w:tab w:val="clear" w:pos="9639"/>
              <w:tab w:val="right" w:pos="2000"/>
              <w:tab w:val="right" w:leader="dot" w:pos="9638"/>
            </w:tabs>
            <w:rPr>
              <w:ins w:id="509" w:author="Rapporteur [2]" w:date="2022-05-26T04:28:00Z"/>
              <w:del w:id="510" w:author="Rapporteur" w:date="2022-05-26T04:30:00Z"/>
              <w:noProof/>
            </w:rPr>
          </w:pPr>
          <w:ins w:id="511" w:author="Rapporteur [2]" w:date="2022-05-26T04:28:00Z">
            <w:del w:id="512" w:author="Rapporteur" w:date="2022-05-26T04:30:00Z">
              <w:r>
                <w:rPr>
                  <w:rFonts w:eastAsia="宋体"/>
                  <w:noProof/>
                  <w:lang w:eastAsia="zh-CN"/>
                </w:rPr>
                <w:delText>6.14</w:delText>
              </w:r>
              <w:r>
                <w:rPr>
                  <w:rFonts w:eastAsia="宋体"/>
                  <w:noProof/>
                  <w:lang w:eastAsia="ko-KR"/>
                </w:rPr>
                <w:tab/>
              </w:r>
              <w:r>
                <w:rPr>
                  <w:rFonts w:eastAsia="宋体"/>
                  <w:noProof/>
                </w:rPr>
                <w:delText>Solution</w:delText>
              </w:r>
              <w:r>
                <w:rPr>
                  <w:rFonts w:eastAsia="宋体"/>
                  <w:noProof/>
                  <w:lang w:eastAsia="zh-CN"/>
                </w:rPr>
                <w:delText xml:space="preserve"> #14</w:delText>
              </w:r>
              <w:r>
                <w:rPr>
                  <w:rFonts w:eastAsia="宋体"/>
                  <w:noProof/>
                </w:rPr>
                <w:delText>: Enhance trained ML Model sharing via ML Model format</w:delText>
              </w:r>
              <w:r>
                <w:rPr>
                  <w:noProof/>
                </w:rPr>
                <w:tab/>
              </w:r>
            </w:del>
          </w:ins>
          <w:ins w:id="513" w:author="Rapporteur [2]" w:date="2022-05-26T04:29:00Z">
            <w:del w:id="514" w:author="Rapporteur" w:date="2022-05-26T04:30:00Z">
              <w:r>
                <w:rPr>
                  <w:noProof/>
                </w:rPr>
                <w:delText>54</w:delText>
              </w:r>
            </w:del>
          </w:ins>
        </w:p>
        <w:p>
          <w:pPr>
            <w:pStyle w:val="34"/>
            <w:tabs>
              <w:tab w:val="clear" w:pos="9639"/>
              <w:tab w:val="right" w:pos="2400"/>
              <w:tab w:val="right" w:leader="dot" w:pos="9638"/>
            </w:tabs>
            <w:rPr>
              <w:ins w:id="515" w:author="Rapporteur [2]" w:date="2022-05-26T04:28:00Z"/>
              <w:del w:id="516" w:author="Rapporteur" w:date="2022-05-26T04:30:00Z"/>
              <w:noProof/>
            </w:rPr>
          </w:pPr>
          <w:ins w:id="517" w:author="Rapporteur [2]" w:date="2022-05-26T04:28:00Z">
            <w:del w:id="518" w:author="Rapporteur" w:date="2022-05-26T04:30:00Z">
              <w:r>
                <w:rPr>
                  <w:noProof/>
                </w:rPr>
                <w:delText>6.</w:delText>
              </w:r>
              <w:r>
                <w:rPr>
                  <w:noProof/>
                  <w:lang w:eastAsia="zh-CN"/>
                </w:rPr>
                <w:delText>14</w:delText>
              </w:r>
              <w:r>
                <w:rPr>
                  <w:noProof/>
                </w:rPr>
                <w:delText>.1</w:delText>
              </w:r>
              <w:r>
                <w:rPr>
                  <w:noProof/>
                </w:rPr>
                <w:tab/>
                <w:delText>Description</w:delText>
              </w:r>
              <w:r>
                <w:rPr>
                  <w:noProof/>
                </w:rPr>
                <w:tab/>
              </w:r>
            </w:del>
          </w:ins>
          <w:ins w:id="519" w:author="Rapporteur [2]" w:date="2022-05-26T04:29:00Z">
            <w:del w:id="520" w:author="Rapporteur" w:date="2022-05-26T04:30:00Z">
              <w:r>
                <w:rPr>
                  <w:noProof/>
                </w:rPr>
                <w:delText>54</w:delText>
              </w:r>
            </w:del>
          </w:ins>
        </w:p>
        <w:p>
          <w:pPr>
            <w:pStyle w:val="34"/>
            <w:tabs>
              <w:tab w:val="clear" w:pos="9639"/>
              <w:tab w:val="right" w:pos="2400"/>
              <w:tab w:val="right" w:leader="dot" w:pos="9638"/>
            </w:tabs>
            <w:rPr>
              <w:ins w:id="521" w:author="Rapporteur [2]" w:date="2022-05-26T04:28:00Z"/>
              <w:del w:id="522" w:author="Rapporteur" w:date="2022-05-26T04:30:00Z"/>
              <w:noProof/>
            </w:rPr>
          </w:pPr>
          <w:ins w:id="523" w:author="Rapporteur [2]" w:date="2022-05-26T04:28:00Z">
            <w:del w:id="524" w:author="Rapporteur" w:date="2022-05-26T04:30:00Z">
              <w:r>
                <w:rPr>
                  <w:noProof/>
                  <w:lang w:eastAsia="zh-CN"/>
                </w:rPr>
                <w:delText>6.14.3</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525" w:author="Rapporteur [2]" w:date="2022-05-26T04:29:00Z">
            <w:del w:id="526" w:author="Rapporteur" w:date="2022-05-26T04:30:00Z">
              <w:r>
                <w:rPr>
                  <w:noProof/>
                </w:rPr>
                <w:delText>56</w:delText>
              </w:r>
            </w:del>
          </w:ins>
        </w:p>
        <w:p>
          <w:pPr>
            <w:pStyle w:val="23"/>
            <w:tabs>
              <w:tab w:val="clear" w:pos="9639"/>
              <w:tab w:val="right" w:pos="2000"/>
              <w:tab w:val="right" w:leader="dot" w:pos="9638"/>
            </w:tabs>
            <w:rPr>
              <w:ins w:id="527" w:author="Rapporteur [2]" w:date="2022-05-26T04:28:00Z"/>
              <w:del w:id="528" w:author="Rapporteur" w:date="2022-05-26T04:30:00Z"/>
              <w:noProof/>
            </w:rPr>
          </w:pPr>
          <w:ins w:id="529" w:author="Rapporteur [2]" w:date="2022-05-26T04:28:00Z">
            <w:del w:id="530" w:author="Rapporteur" w:date="2022-05-26T04:30:00Z">
              <w:r>
                <w:rPr>
                  <w:noProof/>
                  <w:lang w:eastAsia="zh-CN"/>
                </w:rPr>
                <w:delText>6.15</w:delText>
              </w:r>
              <w:r>
                <w:rPr>
                  <w:noProof/>
                  <w:lang w:eastAsia="ko-KR"/>
                </w:rPr>
                <w:tab/>
              </w:r>
              <w:r>
                <w:rPr>
                  <w:noProof/>
                </w:rPr>
                <w:delText>Solution</w:delText>
              </w:r>
              <w:r>
                <w:rPr>
                  <w:noProof/>
                  <w:lang w:eastAsia="zh-CN"/>
                </w:rPr>
                <w:delText xml:space="preserve"> #15</w:delText>
              </w:r>
              <w:r>
                <w:rPr>
                  <w:noProof/>
                </w:rPr>
                <w:delText>: ML model sharing with different AnLF providers</w:delText>
              </w:r>
              <w:r>
                <w:rPr>
                  <w:noProof/>
                </w:rPr>
                <w:tab/>
              </w:r>
            </w:del>
          </w:ins>
          <w:ins w:id="531" w:author="Rapporteur [2]" w:date="2022-05-26T04:29:00Z">
            <w:del w:id="532" w:author="Rapporteur" w:date="2022-05-26T04:30:00Z">
              <w:r>
                <w:rPr>
                  <w:noProof/>
                </w:rPr>
                <w:delText>56</w:delText>
              </w:r>
            </w:del>
          </w:ins>
        </w:p>
        <w:p>
          <w:pPr>
            <w:pStyle w:val="34"/>
            <w:tabs>
              <w:tab w:val="clear" w:pos="9639"/>
              <w:tab w:val="right" w:pos="2400"/>
              <w:tab w:val="right" w:leader="dot" w:pos="9638"/>
            </w:tabs>
            <w:rPr>
              <w:ins w:id="533" w:author="Rapporteur [2]" w:date="2022-05-26T04:28:00Z"/>
              <w:del w:id="534" w:author="Rapporteur" w:date="2022-05-26T04:30:00Z"/>
              <w:noProof/>
            </w:rPr>
          </w:pPr>
          <w:ins w:id="535" w:author="Rapporteur [2]" w:date="2022-05-26T04:28:00Z">
            <w:del w:id="536" w:author="Rapporteur" w:date="2022-05-26T04:30:00Z">
              <w:r>
                <w:rPr>
                  <w:noProof/>
                </w:rPr>
                <w:delText>6.15.1</w:delText>
              </w:r>
              <w:r>
                <w:rPr>
                  <w:noProof/>
                </w:rPr>
                <w:tab/>
                <w:delText>Description</w:delText>
              </w:r>
              <w:r>
                <w:rPr>
                  <w:noProof/>
                </w:rPr>
                <w:tab/>
              </w:r>
            </w:del>
          </w:ins>
          <w:ins w:id="537" w:author="Rapporteur [2]" w:date="2022-05-26T04:29:00Z">
            <w:del w:id="538" w:author="Rapporteur" w:date="2022-05-26T04:30:00Z">
              <w:r>
                <w:rPr>
                  <w:noProof/>
                </w:rPr>
                <w:delText>56</w:delText>
              </w:r>
            </w:del>
          </w:ins>
        </w:p>
        <w:p>
          <w:pPr>
            <w:pStyle w:val="34"/>
            <w:tabs>
              <w:tab w:val="clear" w:pos="9639"/>
              <w:tab w:val="right" w:pos="2400"/>
              <w:tab w:val="right" w:leader="dot" w:pos="9638"/>
            </w:tabs>
            <w:rPr>
              <w:ins w:id="539" w:author="Rapporteur [2]" w:date="2022-05-26T04:28:00Z"/>
              <w:del w:id="540" w:author="Rapporteur" w:date="2022-05-26T04:30:00Z"/>
              <w:noProof/>
            </w:rPr>
          </w:pPr>
          <w:ins w:id="541" w:author="Rapporteur [2]" w:date="2022-05-26T04:28:00Z">
            <w:del w:id="542" w:author="Rapporteur" w:date="2022-05-26T04:30:00Z">
              <w:r>
                <w:rPr>
                  <w:noProof/>
                </w:rPr>
                <w:delText>6.15.2</w:delText>
              </w:r>
              <w:r>
                <w:rPr>
                  <w:noProof/>
                </w:rPr>
                <w:tab/>
                <w:delText>Procedures</w:delText>
              </w:r>
              <w:r>
                <w:rPr>
                  <w:noProof/>
                </w:rPr>
                <w:tab/>
              </w:r>
            </w:del>
          </w:ins>
          <w:ins w:id="543" w:author="Rapporteur [2]" w:date="2022-05-26T04:29:00Z">
            <w:del w:id="544" w:author="Rapporteur" w:date="2022-05-26T04:30:00Z">
              <w:r>
                <w:rPr>
                  <w:noProof/>
                </w:rPr>
                <w:delText>57</w:delText>
              </w:r>
            </w:del>
          </w:ins>
        </w:p>
        <w:p>
          <w:pPr>
            <w:pStyle w:val="34"/>
            <w:tabs>
              <w:tab w:val="clear" w:pos="9639"/>
              <w:tab w:val="right" w:pos="2400"/>
              <w:tab w:val="right" w:leader="dot" w:pos="9638"/>
            </w:tabs>
            <w:rPr>
              <w:ins w:id="545" w:author="Rapporteur [2]" w:date="2022-05-26T04:28:00Z"/>
              <w:del w:id="546" w:author="Rapporteur" w:date="2022-05-26T04:30:00Z"/>
              <w:noProof/>
            </w:rPr>
          </w:pPr>
          <w:ins w:id="547" w:author="Rapporteur [2]" w:date="2022-05-26T04:28:00Z">
            <w:del w:id="548" w:author="Rapporteur" w:date="2022-05-26T04:30:00Z">
              <w:r>
                <w:rPr>
                  <w:noProof/>
                  <w:lang w:eastAsia="zh-CN"/>
                </w:rPr>
                <w:delText>6.15.3</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549" w:author="Rapporteur [2]" w:date="2022-05-26T04:29:00Z">
            <w:del w:id="550" w:author="Rapporteur" w:date="2022-05-26T04:30:00Z">
              <w:r>
                <w:rPr>
                  <w:noProof/>
                </w:rPr>
                <w:delText>57</w:delText>
              </w:r>
            </w:del>
          </w:ins>
        </w:p>
        <w:p>
          <w:pPr>
            <w:pStyle w:val="23"/>
            <w:tabs>
              <w:tab w:val="clear" w:pos="9639"/>
              <w:tab w:val="right" w:pos="2000"/>
              <w:tab w:val="right" w:leader="dot" w:pos="9638"/>
            </w:tabs>
            <w:rPr>
              <w:ins w:id="551" w:author="Rapporteur [2]" w:date="2022-05-26T04:28:00Z"/>
              <w:del w:id="552" w:author="Rapporteur" w:date="2022-05-26T04:30:00Z"/>
              <w:noProof/>
            </w:rPr>
          </w:pPr>
          <w:ins w:id="553" w:author="Rapporteur [2]" w:date="2022-05-26T04:28:00Z">
            <w:del w:id="554" w:author="Rapporteur" w:date="2022-05-26T04:30:00Z">
              <w:r>
                <w:rPr>
                  <w:rFonts w:eastAsia="Malgun Gothic"/>
                  <w:noProof/>
                  <w:lang w:eastAsia="zh-CN"/>
                </w:rPr>
                <w:delText>6.16</w:delText>
              </w:r>
              <w:r>
                <w:rPr>
                  <w:rFonts w:eastAsia="Malgun Gothic"/>
                  <w:noProof/>
                  <w:lang w:eastAsia="zh-CN"/>
                </w:rPr>
                <w:tab/>
                <w:delText>Solution #16: NWDAF assisted URSP determination</w:delText>
              </w:r>
              <w:r>
                <w:rPr>
                  <w:noProof/>
                </w:rPr>
                <w:tab/>
              </w:r>
            </w:del>
          </w:ins>
          <w:ins w:id="555" w:author="Rapporteur [2]" w:date="2022-05-26T04:29:00Z">
            <w:del w:id="556" w:author="Rapporteur" w:date="2022-05-26T04:30:00Z">
              <w:r>
                <w:rPr>
                  <w:noProof/>
                </w:rPr>
                <w:delText>57</w:delText>
              </w:r>
            </w:del>
          </w:ins>
        </w:p>
        <w:p>
          <w:pPr>
            <w:pStyle w:val="34"/>
            <w:tabs>
              <w:tab w:val="clear" w:pos="9639"/>
              <w:tab w:val="right" w:pos="2400"/>
              <w:tab w:val="right" w:leader="dot" w:pos="9638"/>
            </w:tabs>
            <w:rPr>
              <w:ins w:id="557" w:author="Rapporteur [2]" w:date="2022-05-26T04:28:00Z"/>
              <w:del w:id="558" w:author="Rapporteur" w:date="2022-05-26T04:30:00Z"/>
              <w:noProof/>
            </w:rPr>
          </w:pPr>
          <w:ins w:id="559" w:author="Rapporteur [2]" w:date="2022-05-26T04:28:00Z">
            <w:del w:id="560" w:author="Rapporteur" w:date="2022-05-26T04:30:00Z">
              <w:r>
                <w:rPr>
                  <w:rFonts w:eastAsia="Malgun Gothic"/>
                  <w:noProof/>
                  <w:lang w:eastAsia="en-US"/>
                </w:rPr>
                <w:delText>6.16.1</w:delText>
              </w:r>
              <w:r>
                <w:rPr>
                  <w:rFonts w:eastAsia="Malgun Gothic"/>
                  <w:noProof/>
                  <w:lang w:eastAsia="en-US"/>
                </w:rPr>
                <w:tab/>
                <w:delText>Description</w:delText>
              </w:r>
              <w:r>
                <w:rPr>
                  <w:noProof/>
                </w:rPr>
                <w:tab/>
              </w:r>
            </w:del>
          </w:ins>
          <w:ins w:id="561" w:author="Rapporteur [2]" w:date="2022-05-26T04:29:00Z">
            <w:del w:id="562" w:author="Rapporteur" w:date="2022-05-26T04:30:00Z">
              <w:r>
                <w:rPr>
                  <w:noProof/>
                </w:rPr>
                <w:delText>57</w:delText>
              </w:r>
            </w:del>
          </w:ins>
        </w:p>
        <w:p>
          <w:pPr>
            <w:pStyle w:val="34"/>
            <w:tabs>
              <w:tab w:val="clear" w:pos="9639"/>
              <w:tab w:val="right" w:pos="2400"/>
              <w:tab w:val="right" w:leader="dot" w:pos="9638"/>
            </w:tabs>
            <w:rPr>
              <w:ins w:id="563" w:author="Rapporteur [2]" w:date="2022-05-26T04:28:00Z"/>
              <w:del w:id="564" w:author="Rapporteur" w:date="2022-05-26T04:30:00Z"/>
              <w:noProof/>
            </w:rPr>
          </w:pPr>
          <w:ins w:id="565" w:author="Rapporteur [2]" w:date="2022-05-26T04:28:00Z">
            <w:del w:id="566" w:author="Rapporteur" w:date="2022-05-26T04:30:00Z">
              <w:r>
                <w:rPr>
                  <w:rFonts w:eastAsia="Malgun Gothic"/>
                  <w:noProof/>
                  <w:lang w:eastAsia="en-US"/>
                </w:rPr>
                <w:delText>6.16.2</w:delText>
              </w:r>
              <w:r>
                <w:rPr>
                  <w:rFonts w:eastAsia="Malgun Gothic"/>
                  <w:noProof/>
                  <w:lang w:eastAsia="en-US"/>
                </w:rPr>
                <w:tab/>
                <w:delText>Procedures</w:delText>
              </w:r>
              <w:r>
                <w:rPr>
                  <w:noProof/>
                </w:rPr>
                <w:tab/>
              </w:r>
            </w:del>
          </w:ins>
          <w:ins w:id="567" w:author="Rapporteur [2]" w:date="2022-05-26T04:29:00Z">
            <w:del w:id="568" w:author="Rapporteur" w:date="2022-05-26T04:30:00Z">
              <w:r>
                <w:rPr>
                  <w:noProof/>
                </w:rPr>
                <w:delText>61</w:delText>
              </w:r>
            </w:del>
          </w:ins>
        </w:p>
        <w:p>
          <w:pPr>
            <w:pStyle w:val="34"/>
            <w:tabs>
              <w:tab w:val="clear" w:pos="9639"/>
              <w:tab w:val="right" w:pos="2400"/>
              <w:tab w:val="right" w:leader="dot" w:pos="9638"/>
            </w:tabs>
            <w:rPr>
              <w:ins w:id="569" w:author="Rapporteur [2]" w:date="2022-05-26T04:28:00Z"/>
              <w:del w:id="570" w:author="Rapporteur" w:date="2022-05-26T04:30:00Z"/>
              <w:noProof/>
            </w:rPr>
          </w:pPr>
          <w:ins w:id="571" w:author="Rapporteur [2]" w:date="2022-05-26T04:28:00Z">
            <w:del w:id="572" w:author="Rapporteur" w:date="2022-05-26T04:30:00Z">
              <w:r>
                <w:rPr>
                  <w:rFonts w:eastAsia="Malgun Gothic"/>
                  <w:noProof/>
                </w:rPr>
                <w:delText>6.16.3</w:delText>
              </w:r>
              <w:r>
                <w:rPr>
                  <w:rFonts w:eastAsia="Malgun Gothic"/>
                  <w:noProof/>
                </w:rPr>
                <w:tab/>
              </w:r>
              <w:r>
                <w:rPr>
                  <w:rFonts w:eastAsia="Malgun Gothic"/>
                  <w:noProof/>
                  <w:lang w:eastAsia="en-US"/>
                </w:rPr>
                <w:delText xml:space="preserve">Impacts on </w:delText>
              </w:r>
              <w:r>
                <w:rPr>
                  <w:rFonts w:eastAsia="Malgun Gothic"/>
                  <w:noProof/>
                </w:rPr>
                <w:delText>e</w:delText>
              </w:r>
              <w:r>
                <w:rPr>
                  <w:rFonts w:eastAsia="Malgun Gothic"/>
                  <w:noProof/>
                  <w:lang w:eastAsia="en-US"/>
                </w:rPr>
                <w:delText xml:space="preserve">xisting </w:delText>
              </w:r>
              <w:r>
                <w:rPr>
                  <w:rFonts w:eastAsia="Malgun Gothic"/>
                  <w:noProof/>
                </w:rPr>
                <w:delText>n</w:delText>
              </w:r>
              <w:r>
                <w:rPr>
                  <w:rFonts w:eastAsia="Malgun Gothic"/>
                  <w:noProof/>
                  <w:lang w:eastAsia="en-US"/>
                </w:rPr>
                <w:delText xml:space="preserve">odes and </w:delText>
              </w:r>
              <w:r>
                <w:rPr>
                  <w:rFonts w:eastAsia="Malgun Gothic"/>
                  <w:noProof/>
                </w:rPr>
                <w:delText>f</w:delText>
              </w:r>
              <w:r>
                <w:rPr>
                  <w:rFonts w:eastAsia="Malgun Gothic"/>
                  <w:noProof/>
                  <w:lang w:eastAsia="en-US"/>
                </w:rPr>
                <w:delText>unctionality</w:delText>
              </w:r>
              <w:r>
                <w:rPr>
                  <w:noProof/>
                </w:rPr>
                <w:tab/>
              </w:r>
            </w:del>
          </w:ins>
          <w:ins w:id="573" w:author="Rapporteur [2]" w:date="2022-05-26T04:29:00Z">
            <w:del w:id="574" w:author="Rapporteur" w:date="2022-05-26T04:30:00Z">
              <w:r>
                <w:rPr>
                  <w:noProof/>
                </w:rPr>
                <w:delText>61</w:delText>
              </w:r>
            </w:del>
          </w:ins>
        </w:p>
        <w:p>
          <w:pPr>
            <w:pStyle w:val="23"/>
            <w:tabs>
              <w:tab w:val="clear" w:pos="9639"/>
              <w:tab w:val="right" w:pos="2000"/>
              <w:tab w:val="right" w:leader="dot" w:pos="9638"/>
            </w:tabs>
            <w:rPr>
              <w:ins w:id="575" w:author="Rapporteur [2]" w:date="2022-05-26T04:28:00Z"/>
              <w:del w:id="576" w:author="Rapporteur" w:date="2022-05-26T04:30:00Z"/>
              <w:noProof/>
            </w:rPr>
          </w:pPr>
          <w:ins w:id="577" w:author="Rapporteur [2]" w:date="2022-05-26T04:28:00Z">
            <w:del w:id="578" w:author="Rapporteur" w:date="2022-05-26T04:30:00Z">
              <w:r>
                <w:rPr>
                  <w:noProof/>
                  <w:lang w:eastAsia="zh-CN"/>
                </w:rPr>
                <w:delText>6.17</w:delText>
              </w:r>
              <w:r>
                <w:rPr>
                  <w:noProof/>
                  <w:lang w:eastAsia="ko-KR"/>
                </w:rPr>
                <w:tab/>
              </w:r>
              <w:r>
                <w:rPr>
                  <w:noProof/>
                </w:rPr>
                <w:delText>Solution</w:delText>
              </w:r>
              <w:r>
                <w:rPr>
                  <w:noProof/>
                  <w:lang w:eastAsia="zh-CN"/>
                </w:rPr>
                <w:delText xml:space="preserve"> #17</w:delText>
              </w:r>
              <w:r>
                <w:rPr>
                  <w:noProof/>
                </w:rPr>
                <w:delText>: NSSP in roaming scenarios using network analytics</w:delText>
              </w:r>
              <w:r>
                <w:rPr>
                  <w:noProof/>
                </w:rPr>
                <w:tab/>
              </w:r>
            </w:del>
          </w:ins>
          <w:ins w:id="579" w:author="Rapporteur [2]" w:date="2022-05-26T04:29:00Z">
            <w:del w:id="580" w:author="Rapporteur" w:date="2022-05-26T04:30:00Z">
              <w:r>
                <w:rPr>
                  <w:noProof/>
                </w:rPr>
                <w:delText>62</w:delText>
              </w:r>
            </w:del>
          </w:ins>
        </w:p>
        <w:p>
          <w:pPr>
            <w:pStyle w:val="34"/>
            <w:tabs>
              <w:tab w:val="clear" w:pos="9639"/>
              <w:tab w:val="right" w:pos="2400"/>
              <w:tab w:val="right" w:leader="dot" w:pos="9638"/>
            </w:tabs>
            <w:rPr>
              <w:ins w:id="581" w:author="Rapporteur [2]" w:date="2022-05-26T04:28:00Z"/>
              <w:del w:id="582" w:author="Rapporteur" w:date="2022-05-26T04:30:00Z"/>
              <w:noProof/>
            </w:rPr>
          </w:pPr>
          <w:ins w:id="583" w:author="Rapporteur [2]" w:date="2022-05-26T04:28:00Z">
            <w:del w:id="584" w:author="Rapporteur" w:date="2022-05-26T04:30:00Z">
              <w:r>
                <w:rPr>
                  <w:noProof/>
                </w:rPr>
                <w:delText>6.17.1</w:delText>
              </w:r>
              <w:r>
                <w:rPr>
                  <w:noProof/>
                </w:rPr>
                <w:tab/>
                <w:delText>Description</w:delText>
              </w:r>
              <w:r>
                <w:rPr>
                  <w:noProof/>
                </w:rPr>
                <w:tab/>
              </w:r>
            </w:del>
          </w:ins>
          <w:ins w:id="585" w:author="Rapporteur [2]" w:date="2022-05-26T04:29:00Z">
            <w:del w:id="586" w:author="Rapporteur" w:date="2022-05-26T04:30:00Z">
              <w:r>
                <w:rPr>
                  <w:noProof/>
                </w:rPr>
                <w:delText>62</w:delText>
              </w:r>
            </w:del>
          </w:ins>
        </w:p>
        <w:p>
          <w:pPr>
            <w:pStyle w:val="34"/>
            <w:tabs>
              <w:tab w:val="clear" w:pos="9639"/>
              <w:tab w:val="right" w:pos="2400"/>
              <w:tab w:val="right" w:leader="dot" w:pos="9638"/>
            </w:tabs>
            <w:rPr>
              <w:ins w:id="587" w:author="Rapporteur [2]" w:date="2022-05-26T04:28:00Z"/>
              <w:del w:id="588" w:author="Rapporteur" w:date="2022-05-26T04:30:00Z"/>
              <w:noProof/>
            </w:rPr>
          </w:pPr>
          <w:ins w:id="589" w:author="Rapporteur [2]" w:date="2022-05-26T04:28:00Z">
            <w:del w:id="590" w:author="Rapporteur" w:date="2022-05-26T04:30:00Z">
              <w:r>
                <w:rPr>
                  <w:noProof/>
                </w:rPr>
                <w:delText>6.17.2</w:delText>
              </w:r>
              <w:r>
                <w:rPr>
                  <w:noProof/>
                </w:rPr>
                <w:tab/>
                <w:delText>Procedures</w:delText>
              </w:r>
              <w:r>
                <w:rPr>
                  <w:noProof/>
                </w:rPr>
                <w:tab/>
              </w:r>
            </w:del>
          </w:ins>
          <w:ins w:id="591" w:author="Rapporteur [2]" w:date="2022-05-26T04:29:00Z">
            <w:del w:id="592" w:author="Rapporteur" w:date="2022-05-26T04:30:00Z">
              <w:r>
                <w:rPr>
                  <w:noProof/>
                </w:rPr>
                <w:delText>62</w:delText>
              </w:r>
            </w:del>
          </w:ins>
        </w:p>
        <w:p>
          <w:pPr>
            <w:pStyle w:val="34"/>
            <w:tabs>
              <w:tab w:val="clear" w:pos="9639"/>
              <w:tab w:val="right" w:pos="2400"/>
              <w:tab w:val="right" w:leader="dot" w:pos="9638"/>
            </w:tabs>
            <w:rPr>
              <w:ins w:id="593" w:author="Rapporteur [2]" w:date="2022-05-26T04:28:00Z"/>
              <w:del w:id="594" w:author="Rapporteur" w:date="2022-05-26T04:30:00Z"/>
              <w:noProof/>
            </w:rPr>
          </w:pPr>
          <w:ins w:id="595" w:author="Rapporteur [2]" w:date="2022-05-26T04:28:00Z">
            <w:del w:id="596" w:author="Rapporteur" w:date="2022-05-26T04:30:00Z">
              <w:r>
                <w:rPr>
                  <w:noProof/>
                  <w:lang w:eastAsia="zh-CN"/>
                </w:rPr>
                <w:delText>6.17.3</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597" w:author="Rapporteur [2]" w:date="2022-05-26T04:29:00Z">
            <w:del w:id="598" w:author="Rapporteur" w:date="2022-05-26T04:30:00Z">
              <w:r>
                <w:rPr>
                  <w:noProof/>
                </w:rPr>
                <w:delText>63</w:delText>
              </w:r>
            </w:del>
          </w:ins>
        </w:p>
        <w:p>
          <w:pPr>
            <w:pStyle w:val="23"/>
            <w:tabs>
              <w:tab w:val="clear" w:pos="9639"/>
              <w:tab w:val="right" w:pos="2000"/>
              <w:tab w:val="right" w:leader="dot" w:pos="9638"/>
            </w:tabs>
            <w:rPr>
              <w:ins w:id="599" w:author="Rapporteur [2]" w:date="2022-05-26T04:28:00Z"/>
              <w:del w:id="600" w:author="Rapporteur" w:date="2022-05-26T04:30:00Z"/>
              <w:noProof/>
            </w:rPr>
          </w:pPr>
          <w:ins w:id="601" w:author="Rapporteur [2]" w:date="2022-05-26T04:28:00Z">
            <w:del w:id="602" w:author="Rapporteur" w:date="2022-05-26T04:30:00Z">
              <w:r>
                <w:rPr>
                  <w:noProof/>
                  <w:lang w:eastAsia="zh-CN"/>
                </w:rPr>
                <w:delText>6.18</w:delText>
              </w:r>
              <w:r>
                <w:rPr>
                  <w:noProof/>
                  <w:lang w:eastAsia="zh-CN"/>
                </w:rPr>
                <w:tab/>
                <w:delText>Solution #18: Integrity KPI for QoS Sustainability Analytics</w:delText>
              </w:r>
              <w:r>
                <w:rPr>
                  <w:noProof/>
                </w:rPr>
                <w:tab/>
              </w:r>
            </w:del>
          </w:ins>
          <w:ins w:id="603" w:author="Rapporteur [2]" w:date="2022-05-26T04:29:00Z">
            <w:del w:id="604" w:author="Rapporteur" w:date="2022-05-26T04:30:00Z">
              <w:r>
                <w:rPr>
                  <w:noProof/>
                </w:rPr>
                <w:delText>63</w:delText>
              </w:r>
            </w:del>
          </w:ins>
        </w:p>
        <w:p>
          <w:pPr>
            <w:pStyle w:val="34"/>
            <w:tabs>
              <w:tab w:val="clear" w:pos="9639"/>
              <w:tab w:val="right" w:pos="2400"/>
              <w:tab w:val="right" w:leader="dot" w:pos="9638"/>
            </w:tabs>
            <w:rPr>
              <w:ins w:id="605" w:author="Rapporteur [2]" w:date="2022-05-26T04:28:00Z"/>
              <w:del w:id="606" w:author="Rapporteur" w:date="2022-05-26T04:30:00Z"/>
              <w:noProof/>
            </w:rPr>
          </w:pPr>
          <w:ins w:id="607" w:author="Rapporteur [2]" w:date="2022-05-26T04:28:00Z">
            <w:del w:id="608" w:author="Rapporteur" w:date="2022-05-26T04:30:00Z">
              <w:r>
                <w:rPr>
                  <w:noProof/>
                </w:rPr>
                <w:delText>6.18.1</w:delText>
              </w:r>
              <w:r>
                <w:rPr>
                  <w:noProof/>
                </w:rPr>
                <w:tab/>
                <w:delText>Key Issue mapping</w:delText>
              </w:r>
              <w:r>
                <w:rPr>
                  <w:noProof/>
                </w:rPr>
                <w:tab/>
              </w:r>
            </w:del>
          </w:ins>
          <w:ins w:id="609" w:author="Rapporteur [2]" w:date="2022-05-26T04:29:00Z">
            <w:del w:id="610" w:author="Rapporteur" w:date="2022-05-26T04:30:00Z">
              <w:r>
                <w:rPr>
                  <w:noProof/>
                </w:rPr>
                <w:delText>63</w:delText>
              </w:r>
            </w:del>
          </w:ins>
        </w:p>
        <w:p>
          <w:pPr>
            <w:pStyle w:val="34"/>
            <w:tabs>
              <w:tab w:val="clear" w:pos="9639"/>
              <w:tab w:val="right" w:pos="2400"/>
              <w:tab w:val="right" w:leader="dot" w:pos="9638"/>
            </w:tabs>
            <w:rPr>
              <w:ins w:id="611" w:author="Rapporteur [2]" w:date="2022-05-26T04:28:00Z"/>
              <w:del w:id="612" w:author="Rapporteur" w:date="2022-05-26T04:30:00Z"/>
              <w:noProof/>
            </w:rPr>
          </w:pPr>
          <w:ins w:id="613" w:author="Rapporteur [2]" w:date="2022-05-26T04:28:00Z">
            <w:del w:id="614" w:author="Rapporteur" w:date="2022-05-26T04:30:00Z">
              <w:r>
                <w:rPr>
                  <w:noProof/>
                </w:rPr>
                <w:delText>6.18.2</w:delText>
              </w:r>
              <w:r>
                <w:rPr>
                  <w:noProof/>
                </w:rPr>
                <w:tab/>
                <w:delText>Description</w:delText>
              </w:r>
              <w:r>
                <w:rPr>
                  <w:noProof/>
                </w:rPr>
                <w:tab/>
              </w:r>
            </w:del>
          </w:ins>
          <w:ins w:id="615" w:author="Rapporteur [2]" w:date="2022-05-26T04:29:00Z">
            <w:del w:id="616" w:author="Rapporteur" w:date="2022-05-26T04:30:00Z">
              <w:r>
                <w:rPr>
                  <w:noProof/>
                </w:rPr>
                <w:delText>63</w:delText>
              </w:r>
            </w:del>
          </w:ins>
        </w:p>
        <w:p>
          <w:pPr>
            <w:pStyle w:val="34"/>
            <w:tabs>
              <w:tab w:val="clear" w:pos="9639"/>
              <w:tab w:val="right" w:pos="2400"/>
              <w:tab w:val="right" w:leader="dot" w:pos="9638"/>
            </w:tabs>
            <w:rPr>
              <w:ins w:id="617" w:author="Rapporteur [2]" w:date="2022-05-26T04:28:00Z"/>
              <w:del w:id="618" w:author="Rapporteur" w:date="2022-05-26T04:30:00Z"/>
              <w:noProof/>
            </w:rPr>
          </w:pPr>
          <w:ins w:id="619" w:author="Rapporteur [2]" w:date="2022-05-26T04:28:00Z">
            <w:del w:id="620" w:author="Rapporteur" w:date="2022-05-26T04:30:00Z">
              <w:r>
                <w:rPr>
                  <w:noProof/>
                </w:rPr>
                <w:delText>6.18.3</w:delText>
              </w:r>
              <w:r>
                <w:rPr>
                  <w:noProof/>
                </w:rPr>
                <w:tab/>
                <w:delText>Procedures</w:delText>
              </w:r>
              <w:r>
                <w:rPr>
                  <w:noProof/>
                </w:rPr>
                <w:tab/>
              </w:r>
            </w:del>
          </w:ins>
          <w:ins w:id="621" w:author="Rapporteur [2]" w:date="2022-05-26T04:29:00Z">
            <w:del w:id="622" w:author="Rapporteur" w:date="2022-05-26T04:30:00Z">
              <w:r>
                <w:rPr>
                  <w:noProof/>
                </w:rPr>
                <w:delText>65</w:delText>
              </w:r>
            </w:del>
          </w:ins>
        </w:p>
        <w:p>
          <w:pPr>
            <w:pStyle w:val="34"/>
            <w:tabs>
              <w:tab w:val="clear" w:pos="9639"/>
              <w:tab w:val="right" w:pos="2400"/>
              <w:tab w:val="right" w:leader="dot" w:pos="9638"/>
            </w:tabs>
            <w:rPr>
              <w:ins w:id="623" w:author="Rapporteur [2]" w:date="2022-05-26T04:28:00Z"/>
              <w:del w:id="624" w:author="Rapporteur" w:date="2022-05-26T04:30:00Z"/>
              <w:noProof/>
            </w:rPr>
          </w:pPr>
          <w:ins w:id="625" w:author="Rapporteur [2]" w:date="2022-05-26T04:28:00Z">
            <w:del w:id="626" w:author="Rapporteur" w:date="2022-05-26T04:30:00Z">
              <w:r>
                <w:rPr>
                  <w:noProof/>
                  <w:lang w:eastAsia="zh-CN"/>
                </w:rPr>
                <w:delText>6.18.4</w:delText>
              </w:r>
              <w:r>
                <w:rPr>
                  <w:noProof/>
                  <w:lang w:eastAsia="zh-CN"/>
                </w:rPr>
                <w:tab/>
              </w:r>
              <w:r>
                <w:rPr>
                  <w:noProof/>
                </w:rPr>
                <w:delText>Impacts on services, entities and interfaces</w:delText>
              </w:r>
              <w:r>
                <w:rPr>
                  <w:noProof/>
                </w:rPr>
                <w:tab/>
              </w:r>
            </w:del>
          </w:ins>
          <w:ins w:id="627" w:author="Rapporteur [2]" w:date="2022-05-26T04:29:00Z">
            <w:del w:id="628" w:author="Rapporteur" w:date="2022-05-26T04:30:00Z">
              <w:r>
                <w:rPr>
                  <w:noProof/>
                </w:rPr>
                <w:delText>66</w:delText>
              </w:r>
            </w:del>
          </w:ins>
        </w:p>
        <w:p>
          <w:pPr>
            <w:pStyle w:val="23"/>
            <w:tabs>
              <w:tab w:val="clear" w:pos="9639"/>
              <w:tab w:val="right" w:pos="2000"/>
              <w:tab w:val="right" w:leader="dot" w:pos="9638"/>
            </w:tabs>
            <w:rPr>
              <w:ins w:id="629" w:author="Rapporteur [2]" w:date="2022-05-26T04:28:00Z"/>
              <w:del w:id="630" w:author="Rapporteur" w:date="2022-05-26T04:30:00Z"/>
              <w:noProof/>
            </w:rPr>
          </w:pPr>
          <w:ins w:id="631" w:author="Rapporteur [2]" w:date="2022-05-26T04:28:00Z">
            <w:del w:id="632" w:author="Rapporteur" w:date="2022-05-26T04:30:00Z">
              <w:r>
                <w:rPr>
                  <w:noProof/>
                  <w:lang w:eastAsia="zh-CN"/>
                </w:rPr>
                <w:delText>6.19</w:delText>
              </w:r>
              <w:r>
                <w:rPr>
                  <w:noProof/>
                  <w:lang w:eastAsia="ko-KR"/>
                </w:rPr>
                <w:tab/>
              </w:r>
              <w:r>
                <w:rPr>
                  <w:noProof/>
                </w:rPr>
                <w:delText>Solution</w:delText>
              </w:r>
              <w:r>
                <w:rPr>
                  <w:noProof/>
                  <w:lang w:eastAsia="zh-CN"/>
                </w:rPr>
                <w:delText xml:space="preserve"> </w:delText>
              </w:r>
              <w:r>
                <w:rPr>
                  <w:noProof/>
                </w:rPr>
                <w:delText>#19: Enhanced QoS Sustainability Analytics in the finer granularity area</w:delText>
              </w:r>
              <w:r>
                <w:rPr>
                  <w:noProof/>
                </w:rPr>
                <w:tab/>
              </w:r>
            </w:del>
          </w:ins>
          <w:ins w:id="633" w:author="Rapporteur [2]" w:date="2022-05-26T04:29:00Z">
            <w:del w:id="634" w:author="Rapporteur" w:date="2022-05-26T04:30:00Z">
              <w:r>
                <w:rPr>
                  <w:noProof/>
                </w:rPr>
                <w:delText>67</w:delText>
              </w:r>
            </w:del>
          </w:ins>
        </w:p>
        <w:p>
          <w:pPr>
            <w:pStyle w:val="34"/>
            <w:tabs>
              <w:tab w:val="clear" w:pos="9639"/>
              <w:tab w:val="right" w:pos="2400"/>
              <w:tab w:val="right" w:leader="dot" w:pos="9638"/>
            </w:tabs>
            <w:rPr>
              <w:ins w:id="635" w:author="Rapporteur [2]" w:date="2022-05-26T04:28:00Z"/>
              <w:del w:id="636" w:author="Rapporteur" w:date="2022-05-26T04:30:00Z"/>
              <w:noProof/>
            </w:rPr>
          </w:pPr>
          <w:ins w:id="637" w:author="Rapporteur [2]" w:date="2022-05-26T04:28:00Z">
            <w:del w:id="638" w:author="Rapporteur" w:date="2022-05-26T04:30:00Z">
              <w:r>
                <w:rPr>
                  <w:noProof/>
                </w:rPr>
                <w:delText>6.19.1</w:delText>
              </w:r>
              <w:r>
                <w:rPr>
                  <w:noProof/>
                </w:rPr>
                <w:tab/>
                <w:delText>Description</w:delText>
              </w:r>
              <w:r>
                <w:rPr>
                  <w:noProof/>
                </w:rPr>
                <w:tab/>
              </w:r>
            </w:del>
          </w:ins>
          <w:ins w:id="639" w:author="Rapporteur [2]" w:date="2022-05-26T04:29:00Z">
            <w:del w:id="640" w:author="Rapporteur" w:date="2022-05-26T04:30:00Z">
              <w:r>
                <w:rPr>
                  <w:noProof/>
                </w:rPr>
                <w:delText>67</w:delText>
              </w:r>
            </w:del>
          </w:ins>
        </w:p>
        <w:p>
          <w:pPr>
            <w:pStyle w:val="34"/>
            <w:tabs>
              <w:tab w:val="clear" w:pos="9639"/>
              <w:tab w:val="right" w:pos="2400"/>
              <w:tab w:val="right" w:leader="dot" w:pos="9638"/>
            </w:tabs>
            <w:rPr>
              <w:ins w:id="641" w:author="Rapporteur [2]" w:date="2022-05-26T04:28:00Z"/>
              <w:del w:id="642" w:author="Rapporteur" w:date="2022-05-26T04:30:00Z"/>
              <w:noProof/>
            </w:rPr>
          </w:pPr>
          <w:ins w:id="643" w:author="Rapporteur [2]" w:date="2022-05-26T04:28:00Z">
            <w:del w:id="644" w:author="Rapporteur" w:date="2022-05-26T04:30:00Z">
              <w:r>
                <w:rPr>
                  <w:noProof/>
                </w:rPr>
                <w:delText>6.19.2</w:delText>
              </w:r>
              <w:r>
                <w:rPr>
                  <w:noProof/>
                </w:rPr>
                <w:tab/>
                <w:delText>Procedures</w:delText>
              </w:r>
              <w:r>
                <w:rPr>
                  <w:noProof/>
                </w:rPr>
                <w:tab/>
              </w:r>
            </w:del>
          </w:ins>
          <w:ins w:id="645" w:author="Rapporteur [2]" w:date="2022-05-26T04:29:00Z">
            <w:del w:id="646" w:author="Rapporteur" w:date="2022-05-26T04:30:00Z">
              <w:r>
                <w:rPr>
                  <w:noProof/>
                </w:rPr>
                <w:delText>67</w:delText>
              </w:r>
            </w:del>
          </w:ins>
        </w:p>
        <w:p>
          <w:pPr>
            <w:pStyle w:val="34"/>
            <w:tabs>
              <w:tab w:val="clear" w:pos="9639"/>
              <w:tab w:val="right" w:pos="2400"/>
              <w:tab w:val="right" w:leader="dot" w:pos="9638"/>
            </w:tabs>
            <w:rPr>
              <w:ins w:id="647" w:author="Rapporteur [2]" w:date="2022-05-26T04:28:00Z"/>
              <w:del w:id="648" w:author="Rapporteur" w:date="2022-05-26T04:30:00Z"/>
              <w:noProof/>
            </w:rPr>
          </w:pPr>
          <w:ins w:id="649" w:author="Rapporteur [2]" w:date="2022-05-26T04:28:00Z">
            <w:del w:id="650" w:author="Rapporteur" w:date="2022-05-26T04:30:00Z">
              <w:r>
                <w:rPr>
                  <w:noProof/>
                  <w:lang w:eastAsia="zh-CN"/>
                </w:rPr>
                <w:delText>6.19.3</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651" w:author="Rapporteur [2]" w:date="2022-05-26T04:29:00Z">
            <w:del w:id="652" w:author="Rapporteur" w:date="2022-05-26T04:30:00Z">
              <w:r>
                <w:rPr>
                  <w:noProof/>
                </w:rPr>
                <w:delText>70</w:delText>
              </w:r>
            </w:del>
          </w:ins>
        </w:p>
        <w:p>
          <w:pPr>
            <w:pStyle w:val="23"/>
            <w:tabs>
              <w:tab w:val="clear" w:pos="9639"/>
              <w:tab w:val="right" w:pos="2000"/>
              <w:tab w:val="right" w:leader="dot" w:pos="9638"/>
            </w:tabs>
            <w:rPr>
              <w:ins w:id="653" w:author="Rapporteur [2]" w:date="2022-05-26T04:28:00Z"/>
              <w:del w:id="654" w:author="Rapporteur" w:date="2022-05-26T04:30:00Z"/>
              <w:noProof/>
            </w:rPr>
          </w:pPr>
          <w:ins w:id="655" w:author="Rapporteur [2]" w:date="2022-05-26T04:28:00Z">
            <w:del w:id="656" w:author="Rapporteur" w:date="2022-05-26T04:30:00Z">
              <w:r>
                <w:rPr>
                  <w:noProof/>
                  <w:lang w:eastAsia="zh-CN"/>
                </w:rPr>
                <w:delText>6.20</w:delText>
              </w:r>
              <w:r>
                <w:rPr>
                  <w:noProof/>
                  <w:lang w:eastAsia="zh-CN"/>
                </w:rPr>
                <w:tab/>
                <w:delText>Solution #20: GTP metrics for QoS Sustainability analytics</w:delText>
              </w:r>
              <w:r>
                <w:rPr>
                  <w:noProof/>
                </w:rPr>
                <w:tab/>
              </w:r>
            </w:del>
          </w:ins>
          <w:ins w:id="657" w:author="Rapporteur [2]" w:date="2022-05-26T04:29:00Z">
            <w:del w:id="658" w:author="Rapporteur" w:date="2022-05-26T04:30:00Z">
              <w:r>
                <w:rPr>
                  <w:noProof/>
                </w:rPr>
                <w:delText>70</w:delText>
              </w:r>
            </w:del>
          </w:ins>
        </w:p>
        <w:p>
          <w:pPr>
            <w:pStyle w:val="34"/>
            <w:tabs>
              <w:tab w:val="clear" w:pos="9639"/>
              <w:tab w:val="right" w:pos="2400"/>
              <w:tab w:val="right" w:leader="dot" w:pos="9638"/>
            </w:tabs>
            <w:rPr>
              <w:ins w:id="659" w:author="Rapporteur [2]" w:date="2022-05-26T04:28:00Z"/>
              <w:del w:id="660" w:author="Rapporteur" w:date="2022-05-26T04:30:00Z"/>
              <w:noProof/>
            </w:rPr>
          </w:pPr>
          <w:ins w:id="661" w:author="Rapporteur [2]" w:date="2022-05-26T04:28:00Z">
            <w:del w:id="662" w:author="Rapporteur" w:date="2022-05-26T04:30:00Z">
              <w:r>
                <w:rPr>
                  <w:noProof/>
                </w:rPr>
                <w:delText>6.20.1</w:delText>
              </w:r>
              <w:r>
                <w:rPr>
                  <w:noProof/>
                </w:rPr>
                <w:tab/>
                <w:delText>Description</w:delText>
              </w:r>
              <w:r>
                <w:rPr>
                  <w:noProof/>
                </w:rPr>
                <w:tab/>
              </w:r>
            </w:del>
          </w:ins>
          <w:ins w:id="663" w:author="Rapporteur [2]" w:date="2022-05-26T04:29:00Z">
            <w:del w:id="664" w:author="Rapporteur" w:date="2022-05-26T04:30:00Z">
              <w:r>
                <w:rPr>
                  <w:noProof/>
                </w:rPr>
                <w:delText>70</w:delText>
              </w:r>
            </w:del>
          </w:ins>
        </w:p>
        <w:p>
          <w:pPr>
            <w:pStyle w:val="34"/>
            <w:tabs>
              <w:tab w:val="clear" w:pos="9639"/>
              <w:tab w:val="right" w:pos="2400"/>
              <w:tab w:val="right" w:leader="dot" w:pos="9638"/>
            </w:tabs>
            <w:rPr>
              <w:ins w:id="665" w:author="Rapporteur [2]" w:date="2022-05-26T04:28:00Z"/>
              <w:del w:id="666" w:author="Rapporteur" w:date="2022-05-26T04:30:00Z"/>
              <w:noProof/>
            </w:rPr>
          </w:pPr>
          <w:ins w:id="667" w:author="Rapporteur [2]" w:date="2022-05-26T04:28:00Z">
            <w:del w:id="668" w:author="Rapporteur" w:date="2022-05-26T04:30:00Z">
              <w:r>
                <w:rPr>
                  <w:noProof/>
                </w:rPr>
                <w:delText>6.20.2</w:delText>
              </w:r>
              <w:r>
                <w:rPr>
                  <w:noProof/>
                </w:rPr>
                <w:tab/>
                <w:delText>Input data</w:delText>
              </w:r>
              <w:r>
                <w:rPr>
                  <w:noProof/>
                </w:rPr>
                <w:tab/>
              </w:r>
            </w:del>
          </w:ins>
          <w:ins w:id="669" w:author="Rapporteur [2]" w:date="2022-05-26T04:29:00Z">
            <w:del w:id="670" w:author="Rapporteur" w:date="2022-05-26T04:30:00Z">
              <w:r>
                <w:rPr>
                  <w:noProof/>
                </w:rPr>
                <w:delText>71</w:delText>
              </w:r>
            </w:del>
          </w:ins>
        </w:p>
        <w:p>
          <w:pPr>
            <w:pStyle w:val="34"/>
            <w:tabs>
              <w:tab w:val="clear" w:pos="9639"/>
              <w:tab w:val="right" w:pos="2400"/>
              <w:tab w:val="right" w:leader="dot" w:pos="9638"/>
            </w:tabs>
            <w:rPr>
              <w:ins w:id="671" w:author="Rapporteur [2]" w:date="2022-05-26T04:28:00Z"/>
              <w:del w:id="672" w:author="Rapporteur" w:date="2022-05-26T04:30:00Z"/>
              <w:noProof/>
            </w:rPr>
          </w:pPr>
          <w:ins w:id="673" w:author="Rapporteur [2]" w:date="2022-05-26T04:28:00Z">
            <w:del w:id="674" w:author="Rapporteur" w:date="2022-05-26T04:30:00Z">
              <w:r>
                <w:rPr>
                  <w:noProof/>
                </w:rPr>
                <w:delText>6.20.3</w:delText>
              </w:r>
              <w:r>
                <w:rPr>
                  <w:noProof/>
                </w:rPr>
                <w:tab/>
              </w:r>
              <w:r>
                <w:rPr>
                  <w:noProof/>
                  <w:lang w:eastAsia="ko-KR"/>
                </w:rPr>
                <w:delText>Procedures</w:delText>
              </w:r>
              <w:r>
                <w:rPr>
                  <w:noProof/>
                </w:rPr>
                <w:tab/>
              </w:r>
            </w:del>
          </w:ins>
          <w:ins w:id="675" w:author="Rapporteur [2]" w:date="2022-05-26T04:29:00Z">
            <w:del w:id="676" w:author="Rapporteur" w:date="2022-05-26T04:30:00Z">
              <w:r>
                <w:rPr>
                  <w:noProof/>
                </w:rPr>
                <w:delText>71</w:delText>
              </w:r>
            </w:del>
          </w:ins>
        </w:p>
        <w:p>
          <w:pPr>
            <w:pStyle w:val="34"/>
            <w:tabs>
              <w:tab w:val="clear" w:pos="9639"/>
              <w:tab w:val="right" w:pos="2400"/>
              <w:tab w:val="right" w:leader="dot" w:pos="9638"/>
            </w:tabs>
            <w:rPr>
              <w:ins w:id="677" w:author="Rapporteur [2]" w:date="2022-05-26T04:28:00Z"/>
              <w:del w:id="678" w:author="Rapporteur" w:date="2022-05-26T04:30:00Z"/>
              <w:noProof/>
            </w:rPr>
          </w:pPr>
          <w:ins w:id="679" w:author="Rapporteur [2]" w:date="2022-05-26T04:28:00Z">
            <w:del w:id="680" w:author="Rapporteur" w:date="2022-05-26T04:30:00Z">
              <w:r>
                <w:rPr>
                  <w:noProof/>
                </w:rPr>
                <w:delText>6.</w:delText>
              </w:r>
              <w:r>
                <w:rPr>
                  <w:noProof/>
                  <w:lang w:eastAsia="zh-CN"/>
                </w:rPr>
                <w:delText>20</w:delText>
              </w:r>
              <w:r>
                <w:rPr>
                  <w:noProof/>
                </w:rPr>
                <w:delText>.3</w:delText>
              </w:r>
              <w:r>
                <w:rPr>
                  <w:noProof/>
                </w:rPr>
                <w:tab/>
                <w:delText xml:space="preserve">Impacts on services, </w:delText>
              </w:r>
              <w:r>
                <w:rPr>
                  <w:noProof/>
                  <w:lang w:eastAsia="ko-KR"/>
                </w:rPr>
                <w:delText>existing nodes and functionality</w:delText>
              </w:r>
              <w:r>
                <w:rPr>
                  <w:noProof/>
                </w:rPr>
                <w:tab/>
              </w:r>
            </w:del>
          </w:ins>
          <w:ins w:id="681" w:author="Rapporteur [2]" w:date="2022-05-26T04:29:00Z">
            <w:del w:id="682" w:author="Rapporteur" w:date="2022-05-26T04:30:00Z">
              <w:r>
                <w:rPr>
                  <w:noProof/>
                </w:rPr>
                <w:delText>71</w:delText>
              </w:r>
            </w:del>
          </w:ins>
        </w:p>
        <w:p>
          <w:pPr>
            <w:pStyle w:val="23"/>
            <w:tabs>
              <w:tab w:val="clear" w:pos="9639"/>
              <w:tab w:val="right" w:pos="2000"/>
              <w:tab w:val="right" w:leader="dot" w:pos="9638"/>
            </w:tabs>
            <w:rPr>
              <w:ins w:id="683" w:author="Rapporteur [2]" w:date="2022-05-26T04:28:00Z"/>
              <w:del w:id="684" w:author="Rapporteur" w:date="2022-05-26T04:30:00Z"/>
              <w:noProof/>
            </w:rPr>
          </w:pPr>
          <w:ins w:id="685" w:author="Rapporteur [2]" w:date="2022-05-26T04:28:00Z">
            <w:del w:id="686" w:author="Rapporteur" w:date="2022-05-26T04:30:00Z">
              <w:r>
                <w:rPr>
                  <w:noProof/>
                  <w:lang w:eastAsia="zh-CN"/>
                </w:rPr>
                <w:delText>6.21</w:delText>
              </w:r>
              <w:r>
                <w:rPr>
                  <w:noProof/>
                  <w:lang w:eastAsia="ko-KR"/>
                </w:rPr>
                <w:tab/>
              </w:r>
              <w:r>
                <w:rPr>
                  <w:noProof/>
                </w:rPr>
                <w:delText>Solution</w:delText>
              </w:r>
              <w:r>
                <w:rPr>
                  <w:noProof/>
                  <w:lang w:eastAsia="zh-CN"/>
                </w:rPr>
                <w:delText xml:space="preserve"> #21</w:delText>
              </w:r>
              <w:r>
                <w:rPr>
                  <w:noProof/>
                </w:rPr>
                <w:delText>: Federated Learning procedure between different NWDAFs</w:delText>
              </w:r>
              <w:r>
                <w:rPr>
                  <w:noProof/>
                </w:rPr>
                <w:tab/>
              </w:r>
            </w:del>
          </w:ins>
          <w:ins w:id="687" w:author="Rapporteur [2]" w:date="2022-05-26T04:29:00Z">
            <w:del w:id="688" w:author="Rapporteur" w:date="2022-05-26T04:30:00Z">
              <w:r>
                <w:rPr>
                  <w:noProof/>
                </w:rPr>
                <w:delText>72</w:delText>
              </w:r>
            </w:del>
          </w:ins>
        </w:p>
        <w:p>
          <w:pPr>
            <w:pStyle w:val="34"/>
            <w:tabs>
              <w:tab w:val="clear" w:pos="9639"/>
              <w:tab w:val="right" w:pos="2400"/>
              <w:tab w:val="right" w:leader="dot" w:pos="9638"/>
            </w:tabs>
            <w:rPr>
              <w:ins w:id="689" w:author="Rapporteur [2]" w:date="2022-05-26T04:28:00Z"/>
              <w:del w:id="690" w:author="Rapporteur" w:date="2022-05-26T04:30:00Z"/>
              <w:noProof/>
            </w:rPr>
          </w:pPr>
          <w:ins w:id="691" w:author="Rapporteur [2]" w:date="2022-05-26T04:28:00Z">
            <w:del w:id="692" w:author="Rapporteur" w:date="2022-05-26T04:30:00Z">
              <w:r>
                <w:rPr>
                  <w:noProof/>
                </w:rPr>
                <w:delText>6.21.1</w:delText>
              </w:r>
              <w:r>
                <w:rPr>
                  <w:noProof/>
                </w:rPr>
                <w:tab/>
                <w:delText>Description</w:delText>
              </w:r>
              <w:r>
                <w:rPr>
                  <w:noProof/>
                </w:rPr>
                <w:tab/>
              </w:r>
            </w:del>
          </w:ins>
          <w:ins w:id="693" w:author="Rapporteur [2]" w:date="2022-05-26T04:29:00Z">
            <w:del w:id="694" w:author="Rapporteur" w:date="2022-05-26T04:30:00Z">
              <w:r>
                <w:rPr>
                  <w:noProof/>
                </w:rPr>
                <w:delText>72</w:delText>
              </w:r>
            </w:del>
          </w:ins>
        </w:p>
        <w:p>
          <w:pPr>
            <w:pStyle w:val="34"/>
            <w:tabs>
              <w:tab w:val="clear" w:pos="9639"/>
              <w:tab w:val="right" w:pos="2400"/>
              <w:tab w:val="right" w:leader="dot" w:pos="9638"/>
            </w:tabs>
            <w:rPr>
              <w:ins w:id="695" w:author="Rapporteur [2]" w:date="2022-05-26T04:28:00Z"/>
              <w:del w:id="696" w:author="Rapporteur" w:date="2022-05-26T04:30:00Z"/>
              <w:noProof/>
            </w:rPr>
          </w:pPr>
          <w:ins w:id="697" w:author="Rapporteur [2]" w:date="2022-05-26T04:28:00Z">
            <w:del w:id="698" w:author="Rapporteur" w:date="2022-05-26T04:30:00Z">
              <w:r>
                <w:rPr>
                  <w:noProof/>
                </w:rPr>
                <w:delText>6.21.2</w:delText>
              </w:r>
              <w:r>
                <w:rPr>
                  <w:noProof/>
                </w:rPr>
                <w:tab/>
                <w:delText>Procedures</w:delText>
              </w:r>
              <w:r>
                <w:rPr>
                  <w:noProof/>
                </w:rPr>
                <w:tab/>
              </w:r>
            </w:del>
          </w:ins>
          <w:ins w:id="699" w:author="Rapporteur [2]" w:date="2022-05-26T04:29:00Z">
            <w:del w:id="700" w:author="Rapporteur" w:date="2022-05-26T04:30:00Z">
              <w:r>
                <w:rPr>
                  <w:noProof/>
                </w:rPr>
                <w:delText>72</w:delText>
              </w:r>
            </w:del>
          </w:ins>
        </w:p>
        <w:p>
          <w:pPr>
            <w:pStyle w:val="34"/>
            <w:tabs>
              <w:tab w:val="clear" w:pos="9639"/>
              <w:tab w:val="right" w:pos="2400"/>
              <w:tab w:val="right" w:leader="dot" w:pos="9638"/>
            </w:tabs>
            <w:rPr>
              <w:ins w:id="701" w:author="Rapporteur [2]" w:date="2022-05-26T04:28:00Z"/>
              <w:del w:id="702" w:author="Rapporteur" w:date="2022-05-26T04:30:00Z"/>
              <w:noProof/>
            </w:rPr>
          </w:pPr>
          <w:ins w:id="703" w:author="Rapporteur [2]" w:date="2022-05-26T04:28:00Z">
            <w:del w:id="704" w:author="Rapporteur" w:date="2022-05-26T04:30:00Z">
              <w:r>
                <w:rPr>
                  <w:noProof/>
                  <w:lang w:eastAsia="zh-CN"/>
                </w:rPr>
                <w:delText>6.21.3</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705" w:author="Rapporteur [2]" w:date="2022-05-26T04:29:00Z">
            <w:del w:id="706" w:author="Rapporteur" w:date="2022-05-26T04:30:00Z">
              <w:r>
                <w:rPr>
                  <w:noProof/>
                </w:rPr>
                <w:delText>75</w:delText>
              </w:r>
            </w:del>
          </w:ins>
        </w:p>
        <w:p>
          <w:pPr>
            <w:pStyle w:val="23"/>
            <w:tabs>
              <w:tab w:val="clear" w:pos="9639"/>
              <w:tab w:val="right" w:pos="2000"/>
              <w:tab w:val="right" w:leader="dot" w:pos="9638"/>
            </w:tabs>
            <w:rPr>
              <w:ins w:id="707" w:author="Rapporteur [2]" w:date="2022-05-26T04:28:00Z"/>
              <w:del w:id="708" w:author="Rapporteur" w:date="2022-05-26T04:30:00Z"/>
              <w:noProof/>
            </w:rPr>
          </w:pPr>
          <w:ins w:id="709" w:author="Rapporteur [2]" w:date="2022-05-26T04:28:00Z">
            <w:del w:id="710" w:author="Rapporteur" w:date="2022-05-26T04:30:00Z">
              <w:r>
                <w:rPr>
                  <w:noProof/>
                  <w:lang w:eastAsia="zh-CN"/>
                </w:rPr>
                <w:delText>6.22</w:delText>
              </w:r>
              <w:r>
                <w:rPr>
                  <w:noProof/>
                  <w:lang w:eastAsia="ko-KR"/>
                </w:rPr>
                <w:tab/>
              </w:r>
              <w:r>
                <w:rPr>
                  <w:noProof/>
                </w:rPr>
                <w:delText>Solution</w:delText>
              </w:r>
              <w:r>
                <w:rPr>
                  <w:noProof/>
                  <w:lang w:eastAsia="zh-CN"/>
                </w:rPr>
                <w:delText xml:space="preserve"> #22</w:delText>
              </w:r>
              <w:r>
                <w:rPr>
                  <w:noProof/>
                </w:rPr>
                <w:delText>: Federated learning group creation</w:delText>
              </w:r>
              <w:r>
                <w:rPr>
                  <w:noProof/>
                </w:rPr>
                <w:tab/>
              </w:r>
            </w:del>
          </w:ins>
          <w:ins w:id="711" w:author="Rapporteur [2]" w:date="2022-05-26T04:29:00Z">
            <w:del w:id="712" w:author="Rapporteur" w:date="2022-05-26T04:30:00Z">
              <w:r>
                <w:rPr>
                  <w:noProof/>
                </w:rPr>
                <w:delText>75</w:delText>
              </w:r>
            </w:del>
          </w:ins>
        </w:p>
        <w:p>
          <w:pPr>
            <w:pStyle w:val="34"/>
            <w:tabs>
              <w:tab w:val="clear" w:pos="9639"/>
              <w:tab w:val="right" w:pos="2400"/>
              <w:tab w:val="right" w:leader="dot" w:pos="9638"/>
            </w:tabs>
            <w:rPr>
              <w:ins w:id="713" w:author="Rapporteur [2]" w:date="2022-05-26T04:28:00Z"/>
              <w:del w:id="714" w:author="Rapporteur" w:date="2022-05-26T04:30:00Z"/>
              <w:noProof/>
            </w:rPr>
          </w:pPr>
          <w:ins w:id="715" w:author="Rapporteur [2]" w:date="2022-05-26T04:28:00Z">
            <w:del w:id="716" w:author="Rapporteur" w:date="2022-05-26T04:30:00Z">
              <w:r>
                <w:rPr>
                  <w:noProof/>
                </w:rPr>
                <w:delText>6.22.1</w:delText>
              </w:r>
              <w:r>
                <w:rPr>
                  <w:noProof/>
                </w:rPr>
                <w:tab/>
                <w:delText>Description</w:delText>
              </w:r>
              <w:r>
                <w:rPr>
                  <w:noProof/>
                </w:rPr>
                <w:tab/>
              </w:r>
            </w:del>
          </w:ins>
          <w:ins w:id="717" w:author="Rapporteur [2]" w:date="2022-05-26T04:29:00Z">
            <w:del w:id="718" w:author="Rapporteur" w:date="2022-05-26T04:30:00Z">
              <w:r>
                <w:rPr>
                  <w:noProof/>
                </w:rPr>
                <w:delText>75</w:delText>
              </w:r>
            </w:del>
          </w:ins>
        </w:p>
        <w:p>
          <w:pPr>
            <w:pStyle w:val="34"/>
            <w:tabs>
              <w:tab w:val="clear" w:pos="9639"/>
              <w:tab w:val="right" w:pos="2400"/>
              <w:tab w:val="right" w:leader="dot" w:pos="9638"/>
            </w:tabs>
            <w:rPr>
              <w:ins w:id="719" w:author="Rapporteur [2]" w:date="2022-05-26T04:28:00Z"/>
              <w:del w:id="720" w:author="Rapporteur" w:date="2022-05-26T04:30:00Z"/>
              <w:noProof/>
            </w:rPr>
          </w:pPr>
          <w:ins w:id="721" w:author="Rapporteur [2]" w:date="2022-05-26T04:28:00Z">
            <w:del w:id="722" w:author="Rapporteur" w:date="2022-05-26T04:30:00Z">
              <w:r>
                <w:rPr>
                  <w:noProof/>
                </w:rPr>
                <w:delText>6.22.2</w:delText>
              </w:r>
              <w:r>
                <w:rPr>
                  <w:noProof/>
                </w:rPr>
                <w:tab/>
                <w:delText>Procedures</w:delText>
              </w:r>
              <w:r>
                <w:rPr>
                  <w:noProof/>
                </w:rPr>
                <w:tab/>
              </w:r>
            </w:del>
          </w:ins>
          <w:ins w:id="723" w:author="Rapporteur [2]" w:date="2022-05-26T04:29:00Z">
            <w:del w:id="724" w:author="Rapporteur" w:date="2022-05-26T04:30:00Z">
              <w:r>
                <w:rPr>
                  <w:noProof/>
                </w:rPr>
                <w:delText>76</w:delText>
              </w:r>
            </w:del>
          </w:ins>
        </w:p>
        <w:p>
          <w:pPr>
            <w:pStyle w:val="34"/>
            <w:tabs>
              <w:tab w:val="clear" w:pos="9639"/>
              <w:tab w:val="right" w:pos="2400"/>
              <w:tab w:val="right" w:leader="dot" w:pos="9638"/>
            </w:tabs>
            <w:rPr>
              <w:ins w:id="725" w:author="Rapporteur [2]" w:date="2022-05-26T04:28:00Z"/>
              <w:del w:id="726" w:author="Rapporteur" w:date="2022-05-26T04:30:00Z"/>
              <w:noProof/>
            </w:rPr>
          </w:pPr>
          <w:ins w:id="727" w:author="Rapporteur [2]" w:date="2022-05-26T04:28:00Z">
            <w:del w:id="728" w:author="Rapporteur" w:date="2022-05-26T04:30:00Z">
              <w:r>
                <w:rPr>
                  <w:noProof/>
                  <w:lang w:eastAsia="zh-CN"/>
                </w:rPr>
                <w:delText>6.22.3</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729" w:author="Rapporteur [2]" w:date="2022-05-26T04:29:00Z">
            <w:del w:id="730" w:author="Rapporteur" w:date="2022-05-26T04:30:00Z">
              <w:r>
                <w:rPr>
                  <w:noProof/>
                </w:rPr>
                <w:delText>77</w:delText>
              </w:r>
            </w:del>
          </w:ins>
        </w:p>
        <w:p>
          <w:pPr>
            <w:pStyle w:val="23"/>
            <w:tabs>
              <w:tab w:val="clear" w:pos="9639"/>
              <w:tab w:val="right" w:pos="2000"/>
              <w:tab w:val="right" w:leader="dot" w:pos="9638"/>
            </w:tabs>
            <w:rPr>
              <w:ins w:id="731" w:author="Rapporteur [2]" w:date="2022-05-26T04:28:00Z"/>
              <w:del w:id="732" w:author="Rapporteur" w:date="2022-05-26T04:30:00Z"/>
              <w:noProof/>
            </w:rPr>
          </w:pPr>
          <w:ins w:id="733" w:author="Rapporteur [2]" w:date="2022-05-26T04:28:00Z">
            <w:del w:id="734" w:author="Rapporteur" w:date="2022-05-26T04:30:00Z">
              <w:r>
                <w:rPr>
                  <w:noProof/>
                  <w:lang w:eastAsia="zh-CN"/>
                </w:rPr>
                <w:delText>6.23</w:delText>
              </w:r>
              <w:r>
                <w:rPr>
                  <w:noProof/>
                  <w:lang w:eastAsia="ko-KR"/>
                </w:rPr>
                <w:tab/>
              </w:r>
              <w:r>
                <w:rPr>
                  <w:noProof/>
                </w:rPr>
                <w:delText>Solution</w:delText>
              </w:r>
              <w:r>
                <w:rPr>
                  <w:noProof/>
                  <w:lang w:eastAsia="zh-CN"/>
                </w:rPr>
                <w:delText xml:space="preserve"> #23</w:delText>
              </w:r>
              <w:r>
                <w:rPr>
                  <w:noProof/>
                </w:rPr>
                <w:delText>: Support of federated learning for model training</w:delText>
              </w:r>
              <w:r>
                <w:rPr>
                  <w:noProof/>
                </w:rPr>
                <w:tab/>
              </w:r>
            </w:del>
          </w:ins>
          <w:ins w:id="735" w:author="Rapporteur [2]" w:date="2022-05-26T04:29:00Z">
            <w:del w:id="736" w:author="Rapporteur" w:date="2022-05-26T04:30:00Z">
              <w:r>
                <w:rPr>
                  <w:noProof/>
                </w:rPr>
                <w:delText>77</w:delText>
              </w:r>
            </w:del>
          </w:ins>
        </w:p>
        <w:p>
          <w:pPr>
            <w:pStyle w:val="34"/>
            <w:tabs>
              <w:tab w:val="clear" w:pos="9639"/>
              <w:tab w:val="right" w:pos="2400"/>
              <w:tab w:val="right" w:leader="dot" w:pos="9638"/>
            </w:tabs>
            <w:rPr>
              <w:ins w:id="737" w:author="Rapporteur [2]" w:date="2022-05-26T04:28:00Z"/>
              <w:del w:id="738" w:author="Rapporteur" w:date="2022-05-26T04:30:00Z"/>
              <w:noProof/>
            </w:rPr>
          </w:pPr>
          <w:ins w:id="739" w:author="Rapporteur [2]" w:date="2022-05-26T04:28:00Z">
            <w:del w:id="740" w:author="Rapporteur" w:date="2022-05-26T04:30:00Z">
              <w:r>
                <w:rPr>
                  <w:noProof/>
                </w:rPr>
                <w:delText>6.23.1</w:delText>
              </w:r>
              <w:r>
                <w:rPr>
                  <w:noProof/>
                </w:rPr>
                <w:tab/>
                <w:delText>Description</w:delText>
              </w:r>
              <w:r>
                <w:rPr>
                  <w:noProof/>
                </w:rPr>
                <w:tab/>
              </w:r>
            </w:del>
          </w:ins>
          <w:ins w:id="741" w:author="Rapporteur [2]" w:date="2022-05-26T04:29:00Z">
            <w:del w:id="742" w:author="Rapporteur" w:date="2022-05-26T04:30:00Z">
              <w:r>
                <w:rPr>
                  <w:noProof/>
                </w:rPr>
                <w:delText>77</w:delText>
              </w:r>
            </w:del>
          </w:ins>
        </w:p>
        <w:p>
          <w:pPr>
            <w:pStyle w:val="34"/>
            <w:tabs>
              <w:tab w:val="clear" w:pos="9639"/>
              <w:tab w:val="right" w:pos="2400"/>
              <w:tab w:val="right" w:leader="dot" w:pos="9638"/>
            </w:tabs>
            <w:rPr>
              <w:ins w:id="743" w:author="Rapporteur [2]" w:date="2022-05-26T04:28:00Z"/>
              <w:del w:id="744" w:author="Rapporteur" w:date="2022-05-26T04:30:00Z"/>
              <w:noProof/>
            </w:rPr>
          </w:pPr>
          <w:ins w:id="745" w:author="Rapporteur [2]" w:date="2022-05-26T04:28:00Z">
            <w:del w:id="746" w:author="Rapporteur" w:date="2022-05-26T04:30:00Z">
              <w:r>
                <w:rPr>
                  <w:noProof/>
                </w:rPr>
                <w:delText>6.23.2</w:delText>
              </w:r>
              <w:r>
                <w:rPr>
                  <w:noProof/>
                </w:rPr>
                <w:tab/>
                <w:delText>Procedures</w:delText>
              </w:r>
              <w:r>
                <w:rPr>
                  <w:noProof/>
                </w:rPr>
                <w:tab/>
              </w:r>
            </w:del>
          </w:ins>
          <w:ins w:id="747" w:author="Rapporteur [2]" w:date="2022-05-26T04:29:00Z">
            <w:del w:id="748" w:author="Rapporteur" w:date="2022-05-26T04:30:00Z">
              <w:r>
                <w:rPr>
                  <w:noProof/>
                </w:rPr>
                <w:delText>79</w:delText>
              </w:r>
            </w:del>
          </w:ins>
        </w:p>
        <w:p>
          <w:pPr>
            <w:pStyle w:val="34"/>
            <w:tabs>
              <w:tab w:val="clear" w:pos="9639"/>
              <w:tab w:val="right" w:pos="2400"/>
              <w:tab w:val="right" w:leader="dot" w:pos="9638"/>
            </w:tabs>
            <w:rPr>
              <w:ins w:id="749" w:author="Rapporteur [2]" w:date="2022-05-26T04:28:00Z"/>
              <w:del w:id="750" w:author="Rapporteur" w:date="2022-05-26T04:30:00Z"/>
              <w:noProof/>
            </w:rPr>
          </w:pPr>
          <w:ins w:id="751" w:author="Rapporteur [2]" w:date="2022-05-26T04:28:00Z">
            <w:del w:id="752" w:author="Rapporteur" w:date="2022-05-26T04:30:00Z">
              <w:r>
                <w:rPr>
                  <w:noProof/>
                  <w:lang w:eastAsia="zh-CN"/>
                </w:rPr>
                <w:delText>6.23.3</w:delText>
              </w:r>
              <w:r>
                <w:rPr>
                  <w:noProof/>
                  <w:lang w:eastAsia="zh-CN"/>
                </w:rPr>
                <w:tab/>
              </w:r>
              <w:r>
                <w:rPr>
                  <w:noProof/>
                </w:rPr>
                <w:delText xml:space="preserve">Impacts on </w:delText>
              </w:r>
              <w:r>
                <w:rPr>
                  <w:noProof/>
                  <w:lang w:eastAsia="zh-CN"/>
                </w:rPr>
                <w:delText>services,</w:delText>
              </w:r>
              <w:r>
                <w:rPr>
                  <w:noProof/>
                </w:rPr>
                <w:delText xml:space="preserve"> entities and interfaces</w:delText>
              </w:r>
              <w:r>
                <w:rPr>
                  <w:noProof/>
                </w:rPr>
                <w:tab/>
              </w:r>
            </w:del>
          </w:ins>
          <w:ins w:id="753" w:author="Rapporteur [2]" w:date="2022-05-26T04:29:00Z">
            <w:del w:id="754" w:author="Rapporteur" w:date="2022-05-26T04:30:00Z">
              <w:r>
                <w:rPr>
                  <w:noProof/>
                </w:rPr>
                <w:delText>82</w:delText>
              </w:r>
            </w:del>
          </w:ins>
        </w:p>
        <w:p>
          <w:pPr>
            <w:pStyle w:val="23"/>
            <w:tabs>
              <w:tab w:val="clear" w:pos="9639"/>
              <w:tab w:val="right" w:pos="2000"/>
              <w:tab w:val="right" w:leader="dot" w:pos="9638"/>
            </w:tabs>
            <w:rPr>
              <w:ins w:id="755" w:author="Rapporteur [2]" w:date="2022-05-26T04:28:00Z"/>
              <w:del w:id="756" w:author="Rapporteur" w:date="2022-05-26T04:30:00Z"/>
              <w:noProof/>
            </w:rPr>
          </w:pPr>
          <w:ins w:id="757" w:author="Rapporteur [2]" w:date="2022-05-26T04:28:00Z">
            <w:del w:id="758" w:author="Rapporteur" w:date="2022-05-26T04:30:00Z">
              <w:r>
                <w:rPr>
                  <w:noProof/>
                  <w:lang w:eastAsia="zh-CN"/>
                </w:rPr>
                <w:delText>6.24</w:delText>
              </w:r>
              <w:r>
                <w:rPr>
                  <w:noProof/>
                  <w:lang w:eastAsia="ko-KR"/>
                </w:rPr>
                <w:tab/>
              </w:r>
              <w:r>
                <w:rPr>
                  <w:noProof/>
                </w:rPr>
                <w:delText>Solution</w:delText>
              </w:r>
              <w:r>
                <w:rPr>
                  <w:noProof/>
                  <w:lang w:eastAsia="zh-CN"/>
                </w:rPr>
                <w:delText xml:space="preserve"> #24</w:delText>
              </w:r>
              <w:r>
                <w:rPr>
                  <w:noProof/>
                </w:rPr>
                <w:delText>: Horizontal Federated Learning among Multiple NWDAFs</w:delText>
              </w:r>
              <w:r>
                <w:rPr>
                  <w:noProof/>
                </w:rPr>
                <w:tab/>
              </w:r>
            </w:del>
          </w:ins>
          <w:ins w:id="759" w:author="Rapporteur [2]" w:date="2022-05-26T04:29:00Z">
            <w:del w:id="760" w:author="Rapporteur" w:date="2022-05-26T04:30:00Z">
              <w:r>
                <w:rPr>
                  <w:noProof/>
                </w:rPr>
                <w:delText>82</w:delText>
              </w:r>
            </w:del>
          </w:ins>
        </w:p>
        <w:p>
          <w:pPr>
            <w:pStyle w:val="34"/>
            <w:tabs>
              <w:tab w:val="clear" w:pos="9639"/>
              <w:tab w:val="right" w:pos="2400"/>
              <w:tab w:val="right" w:leader="dot" w:pos="9638"/>
            </w:tabs>
            <w:rPr>
              <w:ins w:id="761" w:author="Rapporteur [2]" w:date="2022-05-26T04:28:00Z"/>
              <w:del w:id="762" w:author="Rapporteur" w:date="2022-05-26T04:30:00Z"/>
              <w:noProof/>
            </w:rPr>
          </w:pPr>
          <w:ins w:id="763" w:author="Rapporteur [2]" w:date="2022-05-26T04:28:00Z">
            <w:del w:id="764" w:author="Rapporteur" w:date="2022-05-26T04:30:00Z">
              <w:r>
                <w:rPr>
                  <w:noProof/>
                </w:rPr>
                <w:delText>6.24.1</w:delText>
              </w:r>
              <w:r>
                <w:rPr>
                  <w:noProof/>
                </w:rPr>
                <w:tab/>
                <w:delText>Description</w:delText>
              </w:r>
              <w:r>
                <w:rPr>
                  <w:noProof/>
                </w:rPr>
                <w:tab/>
              </w:r>
            </w:del>
          </w:ins>
          <w:ins w:id="765" w:author="Rapporteur [2]" w:date="2022-05-26T04:29:00Z">
            <w:del w:id="766" w:author="Rapporteur" w:date="2022-05-26T04:30:00Z">
              <w:r>
                <w:rPr>
                  <w:noProof/>
                </w:rPr>
                <w:delText>82</w:delText>
              </w:r>
            </w:del>
          </w:ins>
        </w:p>
        <w:p>
          <w:pPr>
            <w:pStyle w:val="34"/>
            <w:tabs>
              <w:tab w:val="clear" w:pos="9639"/>
              <w:tab w:val="right" w:pos="2400"/>
              <w:tab w:val="right" w:leader="dot" w:pos="9638"/>
            </w:tabs>
            <w:rPr>
              <w:ins w:id="767" w:author="Rapporteur [2]" w:date="2022-05-26T04:28:00Z"/>
              <w:del w:id="768" w:author="Rapporteur" w:date="2022-05-26T04:30:00Z"/>
              <w:noProof/>
            </w:rPr>
          </w:pPr>
          <w:ins w:id="769" w:author="Rapporteur [2]" w:date="2022-05-26T04:28:00Z">
            <w:del w:id="770" w:author="Rapporteur" w:date="2022-05-26T04:30:00Z">
              <w:r>
                <w:rPr>
                  <w:noProof/>
                  <w:lang w:eastAsia="zh-CN"/>
                </w:rPr>
                <w:delText>6.24.2</w:delText>
              </w:r>
              <w:r>
                <w:rPr>
                  <w:noProof/>
                  <w:lang w:eastAsia="zh-CN"/>
                </w:rPr>
                <w:tab/>
                <w:delText>Procedures</w:delText>
              </w:r>
              <w:r>
                <w:rPr>
                  <w:noProof/>
                </w:rPr>
                <w:tab/>
              </w:r>
            </w:del>
          </w:ins>
          <w:ins w:id="771" w:author="Rapporteur [2]" w:date="2022-05-26T04:29:00Z">
            <w:del w:id="772" w:author="Rapporteur" w:date="2022-05-26T04:30:00Z">
              <w:r>
                <w:rPr>
                  <w:noProof/>
                </w:rPr>
                <w:delText>83</w:delText>
              </w:r>
            </w:del>
          </w:ins>
        </w:p>
        <w:p>
          <w:pPr>
            <w:pStyle w:val="34"/>
            <w:tabs>
              <w:tab w:val="clear" w:pos="9639"/>
              <w:tab w:val="right" w:pos="2400"/>
              <w:tab w:val="right" w:leader="dot" w:pos="9638"/>
            </w:tabs>
            <w:rPr>
              <w:ins w:id="773" w:author="Rapporteur [2]" w:date="2022-05-26T04:28:00Z"/>
              <w:del w:id="774" w:author="Rapporteur" w:date="2022-05-26T04:30:00Z"/>
              <w:noProof/>
            </w:rPr>
          </w:pPr>
          <w:ins w:id="775" w:author="Rapporteur [2]" w:date="2022-05-26T04:28:00Z">
            <w:del w:id="776" w:author="Rapporteur" w:date="2022-05-26T04:30:00Z">
              <w:r>
                <w:rPr>
                  <w:noProof/>
                </w:rPr>
                <w:delText>6.24.3</w:delText>
              </w:r>
              <w:r>
                <w:rPr>
                  <w:noProof/>
                </w:rPr>
                <w:tab/>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777" w:author="Rapporteur [2]" w:date="2022-05-26T04:29:00Z">
            <w:del w:id="778" w:author="Rapporteur" w:date="2022-05-26T04:30:00Z">
              <w:r>
                <w:rPr>
                  <w:noProof/>
                </w:rPr>
                <w:delText>86</w:delText>
              </w:r>
            </w:del>
          </w:ins>
        </w:p>
        <w:p>
          <w:pPr>
            <w:pStyle w:val="23"/>
            <w:tabs>
              <w:tab w:val="clear" w:pos="9639"/>
              <w:tab w:val="right" w:pos="2000"/>
              <w:tab w:val="right" w:leader="dot" w:pos="9638"/>
            </w:tabs>
            <w:rPr>
              <w:ins w:id="779" w:author="Rapporteur [2]" w:date="2022-05-26T04:28:00Z"/>
              <w:del w:id="780" w:author="Rapporteur" w:date="2022-05-26T04:30:00Z"/>
              <w:noProof/>
            </w:rPr>
          </w:pPr>
          <w:ins w:id="781" w:author="Rapporteur [2]" w:date="2022-05-26T04:28:00Z">
            <w:del w:id="782" w:author="Rapporteur" w:date="2022-05-26T04:30:00Z">
              <w:r>
                <w:rPr>
                  <w:noProof/>
                </w:rPr>
                <w:delText>6.</w:delText>
              </w:r>
              <w:r>
                <w:rPr>
                  <w:noProof/>
                  <w:lang w:eastAsia="zh-CN"/>
                </w:rPr>
                <w:delText>25</w:delText>
              </w:r>
              <w:r>
                <w:rPr>
                  <w:noProof/>
                </w:rPr>
                <w:tab/>
                <w:delText xml:space="preserve">Solution </w:delText>
              </w:r>
              <w:r>
                <w:rPr>
                  <w:noProof/>
                  <w:lang w:eastAsia="zh-CN"/>
                </w:rPr>
                <w:delText>#25</w:delText>
              </w:r>
              <w:r>
                <w:rPr>
                  <w:noProof/>
                </w:rPr>
                <w:delText>: Outdoors Advertisement use case with finer granularity location information</w:delText>
              </w:r>
              <w:r>
                <w:rPr>
                  <w:noProof/>
                </w:rPr>
                <w:tab/>
              </w:r>
            </w:del>
          </w:ins>
          <w:ins w:id="783" w:author="Rapporteur [2]" w:date="2022-05-26T04:29:00Z">
            <w:del w:id="784" w:author="Rapporteur" w:date="2022-05-26T04:30:00Z">
              <w:r>
                <w:rPr>
                  <w:noProof/>
                </w:rPr>
                <w:delText>86</w:delText>
              </w:r>
            </w:del>
          </w:ins>
        </w:p>
        <w:p>
          <w:pPr>
            <w:pStyle w:val="34"/>
            <w:tabs>
              <w:tab w:val="clear" w:pos="9639"/>
              <w:tab w:val="right" w:pos="2400"/>
              <w:tab w:val="right" w:leader="dot" w:pos="9638"/>
            </w:tabs>
            <w:rPr>
              <w:ins w:id="785" w:author="Rapporteur [2]" w:date="2022-05-26T04:28:00Z"/>
              <w:del w:id="786" w:author="Rapporteur" w:date="2022-05-26T04:30:00Z"/>
              <w:noProof/>
            </w:rPr>
          </w:pPr>
          <w:ins w:id="787" w:author="Rapporteur [2]" w:date="2022-05-26T04:28:00Z">
            <w:del w:id="788" w:author="Rapporteur" w:date="2022-05-26T04:30:00Z">
              <w:r>
                <w:rPr>
                  <w:noProof/>
                </w:rPr>
                <w:delText>6.</w:delText>
              </w:r>
              <w:r>
                <w:rPr>
                  <w:noProof/>
                  <w:lang w:eastAsia="zh-CN"/>
                </w:rPr>
                <w:delText>25</w:delText>
              </w:r>
              <w:r>
                <w:rPr>
                  <w:noProof/>
                </w:rPr>
                <w:delText>.1</w:delText>
              </w:r>
              <w:r>
                <w:rPr>
                  <w:noProof/>
                </w:rPr>
                <w:tab/>
                <w:delText>Description</w:delText>
              </w:r>
              <w:r>
                <w:rPr>
                  <w:noProof/>
                </w:rPr>
                <w:tab/>
              </w:r>
            </w:del>
          </w:ins>
          <w:ins w:id="789" w:author="Rapporteur [2]" w:date="2022-05-26T04:29:00Z">
            <w:del w:id="790" w:author="Rapporteur" w:date="2022-05-26T04:30:00Z">
              <w:r>
                <w:rPr>
                  <w:noProof/>
                </w:rPr>
                <w:delText>86</w:delText>
              </w:r>
            </w:del>
          </w:ins>
        </w:p>
        <w:p>
          <w:pPr>
            <w:pStyle w:val="34"/>
            <w:tabs>
              <w:tab w:val="clear" w:pos="9639"/>
              <w:tab w:val="right" w:pos="2400"/>
              <w:tab w:val="right" w:leader="dot" w:pos="9638"/>
            </w:tabs>
            <w:rPr>
              <w:ins w:id="791" w:author="Rapporteur [2]" w:date="2022-05-26T04:28:00Z"/>
              <w:del w:id="792" w:author="Rapporteur" w:date="2022-05-26T04:30:00Z"/>
              <w:noProof/>
            </w:rPr>
          </w:pPr>
          <w:ins w:id="793" w:author="Rapporteur [2]" w:date="2022-05-26T04:28:00Z">
            <w:del w:id="794" w:author="Rapporteur" w:date="2022-05-26T04:30:00Z">
              <w:r>
                <w:rPr>
                  <w:noProof/>
                </w:rPr>
                <w:delText>6.</w:delText>
              </w:r>
              <w:r>
                <w:rPr>
                  <w:noProof/>
                  <w:lang w:eastAsia="zh-CN"/>
                </w:rPr>
                <w:delText>25</w:delText>
              </w:r>
              <w:r>
                <w:rPr>
                  <w:noProof/>
                </w:rPr>
                <w:delText>.2</w:delText>
              </w:r>
              <w:r>
                <w:rPr>
                  <w:noProof/>
                </w:rPr>
                <w:tab/>
                <w:delText>Input Data</w:delText>
              </w:r>
              <w:r>
                <w:rPr>
                  <w:noProof/>
                </w:rPr>
                <w:tab/>
              </w:r>
            </w:del>
          </w:ins>
          <w:ins w:id="795" w:author="Rapporteur [2]" w:date="2022-05-26T04:29:00Z">
            <w:del w:id="796" w:author="Rapporteur" w:date="2022-05-26T04:30:00Z">
              <w:r>
                <w:rPr>
                  <w:noProof/>
                </w:rPr>
                <w:delText>87</w:delText>
              </w:r>
            </w:del>
          </w:ins>
        </w:p>
        <w:p>
          <w:pPr>
            <w:pStyle w:val="34"/>
            <w:tabs>
              <w:tab w:val="clear" w:pos="9639"/>
              <w:tab w:val="right" w:pos="2400"/>
              <w:tab w:val="right" w:leader="dot" w:pos="9638"/>
            </w:tabs>
            <w:rPr>
              <w:ins w:id="797" w:author="Rapporteur [2]" w:date="2022-05-26T04:28:00Z"/>
              <w:del w:id="798" w:author="Rapporteur" w:date="2022-05-26T04:30:00Z"/>
              <w:noProof/>
            </w:rPr>
          </w:pPr>
          <w:ins w:id="799" w:author="Rapporteur [2]" w:date="2022-05-26T04:28:00Z">
            <w:del w:id="800" w:author="Rapporteur" w:date="2022-05-26T04:30:00Z">
              <w:r>
                <w:rPr>
                  <w:noProof/>
                </w:rPr>
                <w:delText>6.</w:delText>
              </w:r>
              <w:r>
                <w:rPr>
                  <w:noProof/>
                  <w:lang w:eastAsia="zh-CN"/>
                </w:rPr>
                <w:delText>25</w:delText>
              </w:r>
              <w:r>
                <w:rPr>
                  <w:noProof/>
                </w:rPr>
                <w:delText>.3</w:delText>
              </w:r>
              <w:r>
                <w:rPr>
                  <w:noProof/>
                </w:rPr>
                <w:tab/>
                <w:delText>Output Analytics</w:delText>
              </w:r>
              <w:r>
                <w:rPr>
                  <w:noProof/>
                </w:rPr>
                <w:tab/>
              </w:r>
            </w:del>
          </w:ins>
          <w:ins w:id="801" w:author="Rapporteur [2]" w:date="2022-05-26T04:29:00Z">
            <w:del w:id="802" w:author="Rapporteur" w:date="2022-05-26T04:30:00Z">
              <w:r>
                <w:rPr>
                  <w:noProof/>
                </w:rPr>
                <w:delText>87</w:delText>
              </w:r>
            </w:del>
          </w:ins>
        </w:p>
        <w:p>
          <w:pPr>
            <w:pStyle w:val="34"/>
            <w:tabs>
              <w:tab w:val="clear" w:pos="9639"/>
              <w:tab w:val="right" w:pos="2400"/>
              <w:tab w:val="right" w:leader="dot" w:pos="9638"/>
            </w:tabs>
            <w:rPr>
              <w:ins w:id="803" w:author="Rapporteur [2]" w:date="2022-05-26T04:28:00Z"/>
              <w:del w:id="804" w:author="Rapporteur" w:date="2022-05-26T04:30:00Z"/>
              <w:noProof/>
            </w:rPr>
          </w:pPr>
          <w:ins w:id="805" w:author="Rapporteur [2]" w:date="2022-05-26T04:28:00Z">
            <w:del w:id="806" w:author="Rapporteur" w:date="2022-05-26T04:30:00Z">
              <w:r>
                <w:rPr>
                  <w:noProof/>
                  <w:lang w:eastAsia="ko-KR"/>
                </w:rPr>
                <w:delText>6.</w:delText>
              </w:r>
              <w:r>
                <w:rPr>
                  <w:noProof/>
                  <w:lang w:eastAsia="zh-CN"/>
                </w:rPr>
                <w:delText>25</w:delText>
              </w:r>
              <w:r>
                <w:rPr>
                  <w:noProof/>
                  <w:lang w:eastAsia="ko-KR"/>
                </w:rPr>
                <w:delText>.4</w:delText>
              </w:r>
              <w:r>
                <w:rPr>
                  <w:noProof/>
                  <w:lang w:eastAsia="ko-KR"/>
                </w:rPr>
                <w:tab/>
                <w:delText>Procedures</w:delText>
              </w:r>
              <w:r>
                <w:rPr>
                  <w:noProof/>
                </w:rPr>
                <w:tab/>
              </w:r>
            </w:del>
          </w:ins>
          <w:ins w:id="807" w:author="Rapporteur [2]" w:date="2022-05-26T04:29:00Z">
            <w:del w:id="808" w:author="Rapporteur" w:date="2022-05-26T04:30:00Z">
              <w:r>
                <w:rPr>
                  <w:noProof/>
                </w:rPr>
                <w:delText>87</w:delText>
              </w:r>
            </w:del>
          </w:ins>
        </w:p>
        <w:p>
          <w:pPr>
            <w:pStyle w:val="34"/>
            <w:tabs>
              <w:tab w:val="clear" w:pos="9639"/>
              <w:tab w:val="right" w:pos="2400"/>
              <w:tab w:val="right" w:leader="dot" w:pos="9638"/>
            </w:tabs>
            <w:rPr>
              <w:ins w:id="809" w:author="Rapporteur [2]" w:date="2022-05-26T04:28:00Z"/>
              <w:del w:id="810" w:author="Rapporteur" w:date="2022-05-26T04:30:00Z"/>
              <w:noProof/>
            </w:rPr>
          </w:pPr>
          <w:ins w:id="811" w:author="Rapporteur [2]" w:date="2022-05-26T04:28:00Z">
            <w:del w:id="812" w:author="Rapporteur" w:date="2022-05-26T04:30:00Z">
              <w:r>
                <w:rPr>
                  <w:noProof/>
                  <w:lang w:eastAsia="zh-CN"/>
                </w:rPr>
                <w:delText>6.25.5</w:delText>
              </w:r>
              <w:r>
                <w:rPr>
                  <w:noProof/>
                  <w:lang w:eastAsia="zh-CN"/>
                </w:rPr>
                <w:tab/>
              </w:r>
              <w:r>
                <w:rPr>
                  <w:noProof/>
                </w:rPr>
                <w:delText>Impacts on existing nodes and functionality</w:delText>
              </w:r>
              <w:r>
                <w:rPr>
                  <w:noProof/>
                </w:rPr>
                <w:tab/>
              </w:r>
            </w:del>
          </w:ins>
          <w:ins w:id="813" w:author="Rapporteur [2]" w:date="2022-05-26T04:29:00Z">
            <w:del w:id="814" w:author="Rapporteur" w:date="2022-05-26T04:30:00Z">
              <w:r>
                <w:rPr>
                  <w:noProof/>
                </w:rPr>
                <w:delText>89</w:delText>
              </w:r>
            </w:del>
          </w:ins>
        </w:p>
        <w:p>
          <w:pPr>
            <w:pStyle w:val="23"/>
            <w:tabs>
              <w:tab w:val="clear" w:pos="9639"/>
              <w:tab w:val="right" w:pos="2000"/>
              <w:tab w:val="right" w:leader="dot" w:pos="9638"/>
            </w:tabs>
            <w:rPr>
              <w:ins w:id="815" w:author="Rapporteur [2]" w:date="2022-05-26T04:28:00Z"/>
              <w:del w:id="816" w:author="Rapporteur" w:date="2022-05-26T04:30:00Z"/>
              <w:noProof/>
            </w:rPr>
          </w:pPr>
          <w:ins w:id="817" w:author="Rapporteur [2]" w:date="2022-05-26T04:28:00Z">
            <w:del w:id="818" w:author="Rapporteur" w:date="2022-05-26T04:30:00Z">
              <w:r>
                <w:rPr>
                  <w:noProof/>
                  <w:lang w:eastAsia="zh-CN"/>
                </w:rPr>
                <w:delText>6.26</w:delText>
              </w:r>
              <w:r>
                <w:rPr>
                  <w:noProof/>
                  <w:lang w:eastAsia="ko-KR"/>
                </w:rPr>
                <w:tab/>
              </w:r>
              <w:r>
                <w:rPr>
                  <w:noProof/>
                </w:rPr>
                <w:delText>Solution</w:delText>
              </w:r>
              <w:r>
                <w:rPr>
                  <w:noProof/>
                  <w:lang w:eastAsia="zh-CN"/>
                </w:rPr>
                <w:delText xml:space="preserve"> #26</w:delText>
              </w:r>
              <w:r>
                <w:rPr>
                  <w:noProof/>
                </w:rPr>
                <w:delText>: Finer granularity of location information based on cell sequence</w:delText>
              </w:r>
              <w:r>
                <w:rPr>
                  <w:noProof/>
                </w:rPr>
                <w:tab/>
              </w:r>
            </w:del>
          </w:ins>
          <w:ins w:id="819" w:author="Rapporteur [2]" w:date="2022-05-26T04:29:00Z">
            <w:del w:id="820" w:author="Rapporteur" w:date="2022-05-26T04:30:00Z">
              <w:r>
                <w:rPr>
                  <w:noProof/>
                </w:rPr>
                <w:delText>89</w:delText>
              </w:r>
            </w:del>
          </w:ins>
        </w:p>
        <w:p>
          <w:pPr>
            <w:pStyle w:val="34"/>
            <w:tabs>
              <w:tab w:val="clear" w:pos="9639"/>
              <w:tab w:val="right" w:pos="2400"/>
              <w:tab w:val="right" w:leader="dot" w:pos="9638"/>
            </w:tabs>
            <w:rPr>
              <w:ins w:id="821" w:author="Rapporteur [2]" w:date="2022-05-26T04:28:00Z"/>
              <w:del w:id="822" w:author="Rapporteur" w:date="2022-05-26T04:30:00Z"/>
              <w:noProof/>
            </w:rPr>
          </w:pPr>
          <w:ins w:id="823" w:author="Rapporteur [2]" w:date="2022-05-26T04:28:00Z">
            <w:del w:id="824" w:author="Rapporteur" w:date="2022-05-26T04:30:00Z">
              <w:r>
                <w:rPr>
                  <w:noProof/>
                </w:rPr>
                <w:delText>6.26.1</w:delText>
              </w:r>
              <w:r>
                <w:rPr>
                  <w:noProof/>
                </w:rPr>
                <w:tab/>
                <w:delText>Description</w:delText>
              </w:r>
              <w:r>
                <w:rPr>
                  <w:noProof/>
                </w:rPr>
                <w:tab/>
              </w:r>
            </w:del>
          </w:ins>
          <w:ins w:id="825" w:author="Rapporteur [2]" w:date="2022-05-26T04:29:00Z">
            <w:del w:id="826" w:author="Rapporteur" w:date="2022-05-26T04:30:00Z">
              <w:r>
                <w:rPr>
                  <w:noProof/>
                </w:rPr>
                <w:delText>89</w:delText>
              </w:r>
            </w:del>
          </w:ins>
        </w:p>
        <w:p>
          <w:pPr>
            <w:pStyle w:val="34"/>
            <w:tabs>
              <w:tab w:val="clear" w:pos="9639"/>
              <w:tab w:val="right" w:pos="2400"/>
              <w:tab w:val="right" w:leader="dot" w:pos="9638"/>
            </w:tabs>
            <w:rPr>
              <w:ins w:id="827" w:author="Rapporteur [2]" w:date="2022-05-26T04:28:00Z"/>
              <w:del w:id="828" w:author="Rapporteur" w:date="2022-05-26T04:30:00Z"/>
              <w:noProof/>
            </w:rPr>
          </w:pPr>
          <w:ins w:id="829" w:author="Rapporteur [2]" w:date="2022-05-26T04:28:00Z">
            <w:del w:id="830" w:author="Rapporteur" w:date="2022-05-26T04:30:00Z">
              <w:r>
                <w:rPr>
                  <w:noProof/>
                </w:rPr>
                <w:delText>6.26.2</w:delText>
              </w:r>
              <w:r>
                <w:rPr>
                  <w:noProof/>
                </w:rPr>
                <w:tab/>
                <w:delText>Procedures</w:delText>
              </w:r>
              <w:r>
                <w:rPr>
                  <w:noProof/>
                </w:rPr>
                <w:tab/>
              </w:r>
            </w:del>
          </w:ins>
          <w:ins w:id="831" w:author="Rapporteur [2]" w:date="2022-05-26T04:29:00Z">
            <w:del w:id="832" w:author="Rapporteur" w:date="2022-05-26T04:30:00Z">
              <w:r>
                <w:rPr>
                  <w:noProof/>
                </w:rPr>
                <w:delText>89</w:delText>
              </w:r>
            </w:del>
          </w:ins>
        </w:p>
        <w:p>
          <w:pPr>
            <w:pStyle w:val="34"/>
            <w:tabs>
              <w:tab w:val="clear" w:pos="9639"/>
              <w:tab w:val="right" w:pos="2400"/>
              <w:tab w:val="right" w:leader="dot" w:pos="9638"/>
            </w:tabs>
            <w:rPr>
              <w:ins w:id="833" w:author="Rapporteur [2]" w:date="2022-05-26T04:28:00Z"/>
              <w:del w:id="834" w:author="Rapporteur" w:date="2022-05-26T04:30:00Z"/>
              <w:noProof/>
            </w:rPr>
          </w:pPr>
          <w:ins w:id="835" w:author="Rapporteur [2]" w:date="2022-05-26T04:28:00Z">
            <w:del w:id="836" w:author="Rapporteur" w:date="2022-05-26T04:30:00Z">
              <w:r>
                <w:rPr>
                  <w:noProof/>
                  <w:lang w:eastAsia="zh-CN"/>
                </w:rPr>
                <w:delText>6.26.3</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837" w:author="Rapporteur [2]" w:date="2022-05-26T04:29:00Z">
            <w:del w:id="838" w:author="Rapporteur" w:date="2022-05-26T04:30:00Z">
              <w:r>
                <w:rPr>
                  <w:noProof/>
                </w:rPr>
                <w:delText>90</w:delText>
              </w:r>
            </w:del>
          </w:ins>
        </w:p>
        <w:p>
          <w:pPr>
            <w:pStyle w:val="23"/>
            <w:tabs>
              <w:tab w:val="clear" w:pos="9639"/>
              <w:tab w:val="right" w:pos="2000"/>
              <w:tab w:val="right" w:leader="dot" w:pos="9638"/>
            </w:tabs>
            <w:rPr>
              <w:ins w:id="839" w:author="Rapporteur [2]" w:date="2022-05-26T04:28:00Z"/>
              <w:del w:id="840" w:author="Rapporteur" w:date="2022-05-26T04:30:00Z"/>
              <w:noProof/>
            </w:rPr>
          </w:pPr>
          <w:ins w:id="841" w:author="Rapporteur [2]" w:date="2022-05-26T04:28:00Z">
            <w:del w:id="842" w:author="Rapporteur" w:date="2022-05-26T04:30:00Z">
              <w:r>
                <w:rPr>
                  <w:noProof/>
                </w:rPr>
                <w:delText>6.27</w:delText>
              </w:r>
              <w:r>
                <w:rPr>
                  <w:noProof/>
                </w:rPr>
                <w:tab/>
                <w:delText>Solution #27: Relative Proximity Analytics</w:delText>
              </w:r>
              <w:r>
                <w:rPr>
                  <w:noProof/>
                </w:rPr>
                <w:tab/>
              </w:r>
            </w:del>
          </w:ins>
          <w:ins w:id="843" w:author="Rapporteur [2]" w:date="2022-05-26T04:29:00Z">
            <w:del w:id="844" w:author="Rapporteur" w:date="2022-05-26T04:30:00Z">
              <w:r>
                <w:rPr>
                  <w:noProof/>
                </w:rPr>
                <w:delText>90</w:delText>
              </w:r>
            </w:del>
          </w:ins>
        </w:p>
        <w:p>
          <w:pPr>
            <w:pStyle w:val="34"/>
            <w:tabs>
              <w:tab w:val="clear" w:pos="9639"/>
              <w:tab w:val="right" w:pos="2400"/>
              <w:tab w:val="right" w:leader="dot" w:pos="9638"/>
            </w:tabs>
            <w:rPr>
              <w:ins w:id="845" w:author="Rapporteur [2]" w:date="2022-05-26T04:28:00Z"/>
              <w:del w:id="846" w:author="Rapporteur" w:date="2022-05-26T04:30:00Z"/>
              <w:noProof/>
            </w:rPr>
          </w:pPr>
          <w:ins w:id="847" w:author="Rapporteur [2]" w:date="2022-05-26T04:28:00Z">
            <w:del w:id="848" w:author="Rapporteur" w:date="2022-05-26T04:30:00Z">
              <w:r>
                <w:rPr>
                  <w:noProof/>
                </w:rPr>
                <w:delText>6.27.1</w:delText>
              </w:r>
              <w:r>
                <w:rPr>
                  <w:noProof/>
                </w:rPr>
                <w:tab/>
                <w:delText>Description</w:delText>
              </w:r>
              <w:r>
                <w:rPr>
                  <w:noProof/>
                </w:rPr>
                <w:tab/>
              </w:r>
            </w:del>
          </w:ins>
          <w:ins w:id="849" w:author="Rapporteur [2]" w:date="2022-05-26T04:29:00Z">
            <w:del w:id="850" w:author="Rapporteur" w:date="2022-05-26T04:30:00Z">
              <w:r>
                <w:rPr>
                  <w:noProof/>
                </w:rPr>
                <w:delText>90</w:delText>
              </w:r>
            </w:del>
          </w:ins>
        </w:p>
        <w:p>
          <w:pPr>
            <w:pStyle w:val="34"/>
            <w:tabs>
              <w:tab w:val="clear" w:pos="9639"/>
              <w:tab w:val="right" w:pos="2400"/>
              <w:tab w:val="right" w:leader="dot" w:pos="9638"/>
            </w:tabs>
            <w:rPr>
              <w:ins w:id="851" w:author="Rapporteur [2]" w:date="2022-05-26T04:28:00Z"/>
              <w:del w:id="852" w:author="Rapporteur" w:date="2022-05-26T04:30:00Z"/>
              <w:noProof/>
            </w:rPr>
          </w:pPr>
          <w:ins w:id="853" w:author="Rapporteur [2]" w:date="2022-05-26T04:28:00Z">
            <w:del w:id="854" w:author="Rapporteur" w:date="2022-05-26T04:30:00Z">
              <w:r>
                <w:rPr>
                  <w:noProof/>
                  <w:lang w:eastAsia="zh-CN"/>
                </w:rPr>
                <w:delText>6.27.2</w:delText>
              </w:r>
              <w:r>
                <w:rPr>
                  <w:noProof/>
                  <w:lang w:eastAsia="zh-CN"/>
                </w:rPr>
                <w:tab/>
              </w:r>
              <w:r>
                <w:rPr>
                  <w:noProof/>
                </w:rPr>
                <w:delText>Procedures</w:delText>
              </w:r>
              <w:r>
                <w:rPr>
                  <w:noProof/>
                </w:rPr>
                <w:tab/>
              </w:r>
            </w:del>
          </w:ins>
          <w:ins w:id="855" w:author="Rapporteur [2]" w:date="2022-05-26T04:29:00Z">
            <w:del w:id="856" w:author="Rapporteur" w:date="2022-05-26T04:30:00Z">
              <w:r>
                <w:rPr>
                  <w:noProof/>
                </w:rPr>
                <w:delText>92</w:delText>
              </w:r>
            </w:del>
          </w:ins>
        </w:p>
        <w:p>
          <w:pPr>
            <w:pStyle w:val="34"/>
            <w:tabs>
              <w:tab w:val="clear" w:pos="9639"/>
              <w:tab w:val="right" w:pos="2400"/>
              <w:tab w:val="right" w:leader="dot" w:pos="9638"/>
            </w:tabs>
            <w:rPr>
              <w:ins w:id="857" w:author="Rapporteur [2]" w:date="2022-05-26T04:28:00Z"/>
              <w:del w:id="858" w:author="Rapporteur" w:date="2022-05-26T04:30:00Z"/>
              <w:noProof/>
            </w:rPr>
          </w:pPr>
          <w:ins w:id="859" w:author="Rapporteur [2]" w:date="2022-05-26T04:28:00Z">
            <w:del w:id="860" w:author="Rapporteur" w:date="2022-05-26T04:30:00Z">
              <w:r>
                <w:rPr>
                  <w:noProof/>
                  <w:lang w:eastAsia="zh-CN"/>
                </w:rPr>
                <w:delText>6.27.3</w:delText>
              </w:r>
              <w:r>
                <w:rPr>
                  <w:noProof/>
                  <w:lang w:eastAsia="zh-CN"/>
                </w:rPr>
                <w:tab/>
              </w:r>
              <w:r>
                <w:rPr>
                  <w:noProof/>
                </w:rPr>
                <w:delText>Impacts on existing nodes and functionality</w:delText>
              </w:r>
              <w:r>
                <w:rPr>
                  <w:noProof/>
                </w:rPr>
                <w:tab/>
              </w:r>
            </w:del>
          </w:ins>
          <w:ins w:id="861" w:author="Rapporteur [2]" w:date="2022-05-26T04:29:00Z">
            <w:del w:id="862" w:author="Rapporteur" w:date="2022-05-26T04:30:00Z">
              <w:r>
                <w:rPr>
                  <w:noProof/>
                </w:rPr>
                <w:delText>93</w:delText>
              </w:r>
            </w:del>
          </w:ins>
        </w:p>
        <w:p>
          <w:pPr>
            <w:pStyle w:val="23"/>
            <w:tabs>
              <w:tab w:val="clear" w:pos="9639"/>
              <w:tab w:val="right" w:pos="2000"/>
              <w:tab w:val="right" w:leader="dot" w:pos="9638"/>
            </w:tabs>
            <w:rPr>
              <w:ins w:id="863" w:author="Rapporteur [2]" w:date="2022-05-26T04:28:00Z"/>
              <w:del w:id="864" w:author="Rapporteur" w:date="2022-05-26T04:30:00Z"/>
              <w:noProof/>
            </w:rPr>
          </w:pPr>
          <w:ins w:id="865" w:author="Rapporteur [2]" w:date="2022-05-26T04:28:00Z">
            <w:del w:id="866" w:author="Rapporteur" w:date="2022-05-26T04:30:00Z">
              <w:r>
                <w:rPr>
                  <w:noProof/>
                  <w:lang w:eastAsia="zh-CN"/>
                </w:rPr>
                <w:delText>6.28</w:delText>
              </w:r>
              <w:r>
                <w:rPr>
                  <w:noProof/>
                  <w:lang w:eastAsia="ko-KR"/>
                </w:rPr>
                <w:tab/>
              </w:r>
              <w:r>
                <w:rPr>
                  <w:noProof/>
                </w:rPr>
                <w:delText>Solution</w:delText>
              </w:r>
              <w:r>
                <w:rPr>
                  <w:noProof/>
                  <w:lang w:eastAsia="zh-CN"/>
                </w:rPr>
                <w:delText xml:space="preserve"> #28</w:delText>
              </w:r>
              <w:r>
                <w:rPr>
                  <w:noProof/>
                </w:rPr>
                <w:delText>: Detect and Improve correctness of NWDAF analytics</w:delText>
              </w:r>
              <w:r>
                <w:rPr>
                  <w:noProof/>
                </w:rPr>
                <w:tab/>
              </w:r>
            </w:del>
          </w:ins>
          <w:ins w:id="867" w:author="Rapporteur [2]" w:date="2022-05-26T04:29:00Z">
            <w:del w:id="868" w:author="Rapporteur" w:date="2022-05-26T04:30:00Z">
              <w:r>
                <w:rPr>
                  <w:noProof/>
                </w:rPr>
                <w:delText>94</w:delText>
              </w:r>
            </w:del>
          </w:ins>
        </w:p>
        <w:p>
          <w:pPr>
            <w:pStyle w:val="34"/>
            <w:tabs>
              <w:tab w:val="clear" w:pos="9639"/>
              <w:tab w:val="right" w:pos="2400"/>
              <w:tab w:val="right" w:leader="dot" w:pos="9638"/>
            </w:tabs>
            <w:rPr>
              <w:ins w:id="869" w:author="Rapporteur [2]" w:date="2022-05-26T04:28:00Z"/>
              <w:del w:id="870" w:author="Rapporteur" w:date="2022-05-26T04:30:00Z"/>
              <w:noProof/>
            </w:rPr>
          </w:pPr>
          <w:ins w:id="871" w:author="Rapporteur [2]" w:date="2022-05-26T04:28:00Z">
            <w:del w:id="872" w:author="Rapporteur" w:date="2022-05-26T04:30:00Z">
              <w:r>
                <w:rPr>
                  <w:noProof/>
                </w:rPr>
                <w:delText>6.28.1</w:delText>
              </w:r>
              <w:r>
                <w:rPr>
                  <w:noProof/>
                </w:rPr>
                <w:tab/>
                <w:delText>Description</w:delText>
              </w:r>
              <w:r>
                <w:rPr>
                  <w:noProof/>
                </w:rPr>
                <w:tab/>
              </w:r>
            </w:del>
          </w:ins>
          <w:ins w:id="873" w:author="Rapporteur [2]" w:date="2022-05-26T04:29:00Z">
            <w:del w:id="874" w:author="Rapporteur" w:date="2022-05-26T04:30:00Z">
              <w:r>
                <w:rPr>
                  <w:noProof/>
                </w:rPr>
                <w:delText>94</w:delText>
              </w:r>
            </w:del>
          </w:ins>
        </w:p>
        <w:p>
          <w:pPr>
            <w:pStyle w:val="34"/>
            <w:tabs>
              <w:tab w:val="clear" w:pos="9639"/>
              <w:tab w:val="right" w:pos="2400"/>
              <w:tab w:val="right" w:leader="dot" w:pos="9638"/>
            </w:tabs>
            <w:rPr>
              <w:ins w:id="875" w:author="Rapporteur [2]" w:date="2022-05-26T04:28:00Z"/>
              <w:del w:id="876" w:author="Rapporteur" w:date="2022-05-26T04:30:00Z"/>
              <w:noProof/>
            </w:rPr>
          </w:pPr>
          <w:ins w:id="877" w:author="Rapporteur [2]" w:date="2022-05-26T04:28:00Z">
            <w:del w:id="878" w:author="Rapporteur" w:date="2022-05-26T04:30:00Z">
              <w:r>
                <w:rPr>
                  <w:noProof/>
                </w:rPr>
                <w:delText>6.28.2</w:delText>
              </w:r>
              <w:r>
                <w:rPr>
                  <w:noProof/>
                </w:rPr>
                <w:tab/>
                <w:delText>Procedures</w:delText>
              </w:r>
              <w:r>
                <w:rPr>
                  <w:noProof/>
                </w:rPr>
                <w:tab/>
              </w:r>
            </w:del>
          </w:ins>
          <w:ins w:id="879" w:author="Rapporteur [2]" w:date="2022-05-26T04:29:00Z">
            <w:del w:id="880" w:author="Rapporteur" w:date="2022-05-26T04:30:00Z">
              <w:r>
                <w:rPr>
                  <w:noProof/>
                </w:rPr>
                <w:delText>96</w:delText>
              </w:r>
            </w:del>
          </w:ins>
        </w:p>
        <w:p>
          <w:pPr>
            <w:pStyle w:val="34"/>
            <w:tabs>
              <w:tab w:val="clear" w:pos="9639"/>
              <w:tab w:val="right" w:pos="2400"/>
              <w:tab w:val="right" w:leader="dot" w:pos="9638"/>
            </w:tabs>
            <w:rPr>
              <w:ins w:id="881" w:author="Rapporteur [2]" w:date="2022-05-26T04:28:00Z"/>
              <w:del w:id="882" w:author="Rapporteur" w:date="2022-05-26T04:30:00Z"/>
              <w:noProof/>
            </w:rPr>
          </w:pPr>
          <w:ins w:id="883" w:author="Rapporteur [2]" w:date="2022-05-26T04:28:00Z">
            <w:del w:id="884" w:author="Rapporteur" w:date="2022-05-26T04:30:00Z">
              <w:r>
                <w:rPr>
                  <w:noProof/>
                  <w:lang w:eastAsia="zh-CN"/>
                </w:rPr>
                <w:delText>6.28.3</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885" w:author="Rapporteur [2]" w:date="2022-05-26T04:29:00Z">
            <w:del w:id="886" w:author="Rapporteur" w:date="2022-05-26T04:30:00Z">
              <w:r>
                <w:rPr>
                  <w:noProof/>
                </w:rPr>
                <w:delText>97</w:delText>
              </w:r>
            </w:del>
          </w:ins>
        </w:p>
        <w:p>
          <w:pPr>
            <w:pStyle w:val="23"/>
            <w:tabs>
              <w:tab w:val="clear" w:pos="9639"/>
              <w:tab w:val="right" w:pos="2000"/>
              <w:tab w:val="right" w:leader="dot" w:pos="9638"/>
            </w:tabs>
            <w:rPr>
              <w:ins w:id="887" w:author="Rapporteur [2]" w:date="2022-05-26T04:28:00Z"/>
              <w:del w:id="888" w:author="Rapporteur" w:date="2022-05-26T04:30:00Z"/>
              <w:noProof/>
            </w:rPr>
          </w:pPr>
          <w:ins w:id="889" w:author="Rapporteur [2]" w:date="2022-05-26T04:28:00Z">
            <w:del w:id="890" w:author="Rapporteur" w:date="2022-05-26T04:30:00Z">
              <w:r>
                <w:rPr>
                  <w:noProof/>
                  <w:lang w:eastAsia="zh-CN"/>
                </w:rPr>
                <w:delText>6.29</w:delText>
              </w:r>
              <w:r>
                <w:rPr>
                  <w:noProof/>
                  <w:lang w:eastAsia="ko-KR"/>
                </w:rPr>
                <w:tab/>
              </w:r>
              <w:r>
                <w:rPr>
                  <w:noProof/>
                </w:rPr>
                <w:delText>Solution</w:delText>
              </w:r>
              <w:r>
                <w:rPr>
                  <w:noProof/>
                  <w:lang w:eastAsia="zh-CN"/>
                </w:rPr>
                <w:delText xml:space="preserve"> #29</w:delText>
              </w:r>
              <w:r>
                <w:rPr>
                  <w:noProof/>
                </w:rPr>
                <w:delText>: Detection of ML Model degradation and actions</w:delText>
              </w:r>
              <w:r>
                <w:rPr>
                  <w:noProof/>
                </w:rPr>
                <w:tab/>
              </w:r>
            </w:del>
          </w:ins>
          <w:ins w:id="891" w:author="Rapporteur [2]" w:date="2022-05-26T04:29:00Z">
            <w:del w:id="892" w:author="Rapporteur" w:date="2022-05-26T04:30:00Z">
              <w:r>
                <w:rPr>
                  <w:noProof/>
                </w:rPr>
                <w:delText>98</w:delText>
              </w:r>
            </w:del>
          </w:ins>
        </w:p>
        <w:p>
          <w:pPr>
            <w:pStyle w:val="34"/>
            <w:tabs>
              <w:tab w:val="clear" w:pos="9639"/>
              <w:tab w:val="right" w:pos="2400"/>
              <w:tab w:val="right" w:leader="dot" w:pos="9638"/>
            </w:tabs>
            <w:rPr>
              <w:ins w:id="893" w:author="Rapporteur [2]" w:date="2022-05-26T04:28:00Z"/>
              <w:del w:id="894" w:author="Rapporteur" w:date="2022-05-26T04:30:00Z"/>
              <w:noProof/>
            </w:rPr>
          </w:pPr>
          <w:ins w:id="895" w:author="Rapporteur [2]" w:date="2022-05-26T04:28:00Z">
            <w:del w:id="896" w:author="Rapporteur" w:date="2022-05-26T04:30:00Z">
              <w:r>
                <w:rPr>
                  <w:noProof/>
                </w:rPr>
                <w:delText>6.29.1</w:delText>
              </w:r>
              <w:r>
                <w:rPr>
                  <w:noProof/>
                </w:rPr>
                <w:tab/>
                <w:delText>Description</w:delText>
              </w:r>
              <w:r>
                <w:rPr>
                  <w:noProof/>
                </w:rPr>
                <w:tab/>
              </w:r>
            </w:del>
          </w:ins>
          <w:ins w:id="897" w:author="Rapporteur [2]" w:date="2022-05-26T04:29:00Z">
            <w:del w:id="898" w:author="Rapporteur" w:date="2022-05-26T04:30:00Z">
              <w:r>
                <w:rPr>
                  <w:noProof/>
                </w:rPr>
                <w:delText>98</w:delText>
              </w:r>
            </w:del>
          </w:ins>
        </w:p>
        <w:p>
          <w:pPr>
            <w:pStyle w:val="34"/>
            <w:tabs>
              <w:tab w:val="clear" w:pos="9639"/>
              <w:tab w:val="right" w:pos="2400"/>
              <w:tab w:val="right" w:leader="dot" w:pos="9638"/>
            </w:tabs>
            <w:rPr>
              <w:ins w:id="899" w:author="Rapporteur [2]" w:date="2022-05-26T04:28:00Z"/>
              <w:del w:id="900" w:author="Rapporteur" w:date="2022-05-26T04:30:00Z"/>
              <w:noProof/>
            </w:rPr>
          </w:pPr>
          <w:ins w:id="901" w:author="Rapporteur [2]" w:date="2022-05-26T04:28:00Z">
            <w:del w:id="902" w:author="Rapporteur" w:date="2022-05-26T04:30:00Z">
              <w:r>
                <w:rPr>
                  <w:noProof/>
                </w:rPr>
                <w:delText>6.29.2</w:delText>
              </w:r>
              <w:r>
                <w:rPr>
                  <w:noProof/>
                </w:rPr>
                <w:tab/>
                <w:delText>Procedures</w:delText>
              </w:r>
              <w:r>
                <w:rPr>
                  <w:noProof/>
                </w:rPr>
                <w:tab/>
              </w:r>
            </w:del>
          </w:ins>
          <w:ins w:id="903" w:author="Rapporteur [2]" w:date="2022-05-26T04:29:00Z">
            <w:del w:id="904" w:author="Rapporteur" w:date="2022-05-26T04:30:00Z">
              <w:r>
                <w:rPr>
                  <w:noProof/>
                </w:rPr>
                <w:delText>98</w:delText>
              </w:r>
            </w:del>
          </w:ins>
        </w:p>
        <w:p>
          <w:pPr>
            <w:pStyle w:val="34"/>
            <w:tabs>
              <w:tab w:val="clear" w:pos="9639"/>
              <w:tab w:val="right" w:pos="2400"/>
              <w:tab w:val="right" w:leader="dot" w:pos="9638"/>
            </w:tabs>
            <w:rPr>
              <w:ins w:id="905" w:author="Rapporteur [2]" w:date="2022-05-26T04:28:00Z"/>
              <w:del w:id="906" w:author="Rapporteur" w:date="2022-05-26T04:30:00Z"/>
              <w:noProof/>
            </w:rPr>
          </w:pPr>
          <w:ins w:id="907" w:author="Rapporteur [2]" w:date="2022-05-26T04:28:00Z">
            <w:del w:id="908" w:author="Rapporteur" w:date="2022-05-26T04:30:00Z">
              <w:r>
                <w:rPr>
                  <w:noProof/>
                  <w:lang w:eastAsia="zh-CN"/>
                </w:rPr>
                <w:delText>6.29.3</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909" w:author="Rapporteur [2]" w:date="2022-05-26T04:29:00Z">
            <w:del w:id="910" w:author="Rapporteur" w:date="2022-05-26T04:30:00Z">
              <w:r>
                <w:rPr>
                  <w:noProof/>
                </w:rPr>
                <w:delText>103</w:delText>
              </w:r>
            </w:del>
          </w:ins>
        </w:p>
        <w:p>
          <w:pPr>
            <w:pStyle w:val="23"/>
            <w:tabs>
              <w:tab w:val="clear" w:pos="9639"/>
              <w:tab w:val="right" w:pos="2000"/>
              <w:tab w:val="right" w:leader="dot" w:pos="9638"/>
            </w:tabs>
            <w:rPr>
              <w:ins w:id="911" w:author="Rapporteur [2]" w:date="2022-05-26T04:28:00Z"/>
              <w:del w:id="912" w:author="Rapporteur" w:date="2022-05-26T04:30:00Z"/>
              <w:noProof/>
            </w:rPr>
          </w:pPr>
          <w:ins w:id="913" w:author="Rapporteur [2]" w:date="2022-05-26T04:28:00Z">
            <w:del w:id="914" w:author="Rapporteur" w:date="2022-05-26T04:30:00Z">
              <w:r>
                <w:rPr>
                  <w:noProof/>
                  <w:lang w:eastAsia="zh-CN"/>
                </w:rPr>
                <w:delText>6.30</w:delText>
              </w:r>
              <w:r>
                <w:rPr>
                  <w:noProof/>
                </w:rPr>
                <w:tab/>
                <w:delText>Solution</w:delText>
              </w:r>
              <w:r>
                <w:rPr>
                  <w:noProof/>
                  <w:lang w:eastAsia="zh-CN"/>
                </w:rPr>
                <w:delText xml:space="preserve"> #30</w:delText>
              </w:r>
              <w:r>
                <w:rPr>
                  <w:noProof/>
                </w:rPr>
                <w:delText>: improve correctness of NWDAF analytics</w:delText>
              </w:r>
              <w:r>
                <w:rPr>
                  <w:noProof/>
                </w:rPr>
                <w:tab/>
              </w:r>
            </w:del>
          </w:ins>
          <w:ins w:id="915" w:author="Rapporteur [2]" w:date="2022-05-26T04:29:00Z">
            <w:del w:id="916" w:author="Rapporteur" w:date="2022-05-26T04:30:00Z">
              <w:r>
                <w:rPr>
                  <w:noProof/>
                </w:rPr>
                <w:delText>103</w:delText>
              </w:r>
            </w:del>
          </w:ins>
        </w:p>
        <w:p>
          <w:pPr>
            <w:pStyle w:val="34"/>
            <w:tabs>
              <w:tab w:val="clear" w:pos="9639"/>
              <w:tab w:val="right" w:pos="2400"/>
              <w:tab w:val="right" w:leader="dot" w:pos="9638"/>
            </w:tabs>
            <w:rPr>
              <w:ins w:id="917" w:author="Rapporteur [2]" w:date="2022-05-26T04:28:00Z"/>
              <w:del w:id="918" w:author="Rapporteur" w:date="2022-05-26T04:30:00Z"/>
              <w:noProof/>
            </w:rPr>
          </w:pPr>
          <w:ins w:id="919" w:author="Rapporteur [2]" w:date="2022-05-26T04:28:00Z">
            <w:del w:id="920" w:author="Rapporteur" w:date="2022-05-26T04:30:00Z">
              <w:r>
                <w:rPr>
                  <w:noProof/>
                  <w:lang w:eastAsia="en-US"/>
                </w:rPr>
                <w:delText>6.30.1</w:delText>
              </w:r>
              <w:r>
                <w:rPr>
                  <w:noProof/>
                  <w:lang w:eastAsia="en-US"/>
                </w:rPr>
                <w:tab/>
                <w:delText>Description</w:delText>
              </w:r>
              <w:r>
                <w:rPr>
                  <w:noProof/>
                </w:rPr>
                <w:tab/>
              </w:r>
            </w:del>
          </w:ins>
          <w:ins w:id="921" w:author="Rapporteur [2]" w:date="2022-05-26T04:29:00Z">
            <w:del w:id="922" w:author="Rapporteur" w:date="2022-05-26T04:30:00Z">
              <w:r>
                <w:rPr>
                  <w:noProof/>
                </w:rPr>
                <w:delText>103</w:delText>
              </w:r>
            </w:del>
          </w:ins>
        </w:p>
        <w:p>
          <w:pPr>
            <w:pStyle w:val="34"/>
            <w:tabs>
              <w:tab w:val="clear" w:pos="9639"/>
              <w:tab w:val="right" w:pos="2400"/>
              <w:tab w:val="right" w:leader="dot" w:pos="9638"/>
            </w:tabs>
            <w:rPr>
              <w:ins w:id="923" w:author="Rapporteur [2]" w:date="2022-05-26T04:28:00Z"/>
              <w:del w:id="924" w:author="Rapporteur" w:date="2022-05-26T04:30:00Z"/>
              <w:noProof/>
            </w:rPr>
          </w:pPr>
          <w:ins w:id="925" w:author="Rapporteur [2]" w:date="2022-05-26T04:28:00Z">
            <w:del w:id="926" w:author="Rapporteur" w:date="2022-05-26T04:30:00Z">
              <w:r>
                <w:rPr>
                  <w:noProof/>
                </w:rPr>
                <w:delText>6.30.2</w:delText>
              </w:r>
              <w:r>
                <w:rPr>
                  <w:noProof/>
                </w:rPr>
                <w:tab/>
                <w:delText>Procedures</w:delText>
              </w:r>
              <w:r>
                <w:rPr>
                  <w:noProof/>
                </w:rPr>
                <w:tab/>
              </w:r>
            </w:del>
          </w:ins>
          <w:ins w:id="927" w:author="Rapporteur [2]" w:date="2022-05-26T04:29:00Z">
            <w:del w:id="928" w:author="Rapporteur" w:date="2022-05-26T04:30:00Z">
              <w:r>
                <w:rPr>
                  <w:noProof/>
                </w:rPr>
                <w:delText>103</w:delText>
              </w:r>
            </w:del>
          </w:ins>
        </w:p>
        <w:p>
          <w:pPr>
            <w:pStyle w:val="34"/>
            <w:tabs>
              <w:tab w:val="clear" w:pos="9639"/>
              <w:tab w:val="right" w:pos="2400"/>
              <w:tab w:val="right" w:leader="dot" w:pos="9638"/>
            </w:tabs>
            <w:rPr>
              <w:ins w:id="929" w:author="Rapporteur [2]" w:date="2022-05-26T04:28:00Z"/>
              <w:del w:id="930" w:author="Rapporteur" w:date="2022-05-26T04:30:00Z"/>
              <w:noProof/>
            </w:rPr>
          </w:pPr>
          <w:ins w:id="931" w:author="Rapporteur [2]" w:date="2022-05-26T04:28:00Z">
            <w:del w:id="932" w:author="Rapporteur" w:date="2022-05-26T04:30:00Z">
              <w:r>
                <w:rPr>
                  <w:noProof/>
                  <w:lang w:eastAsia="zh-CN"/>
                </w:rPr>
                <w:delText>6.30.3</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933" w:author="Rapporteur [2]" w:date="2022-05-26T04:29:00Z">
            <w:del w:id="934" w:author="Rapporteur" w:date="2022-05-26T04:30:00Z">
              <w:r>
                <w:rPr>
                  <w:noProof/>
                </w:rPr>
                <w:delText>106</w:delText>
              </w:r>
            </w:del>
          </w:ins>
        </w:p>
        <w:p>
          <w:pPr>
            <w:pStyle w:val="23"/>
            <w:tabs>
              <w:tab w:val="clear" w:pos="9639"/>
              <w:tab w:val="right" w:pos="2000"/>
              <w:tab w:val="right" w:leader="dot" w:pos="9638"/>
            </w:tabs>
            <w:rPr>
              <w:ins w:id="935" w:author="Rapporteur [2]" w:date="2022-05-26T04:28:00Z"/>
              <w:del w:id="936" w:author="Rapporteur" w:date="2022-05-26T04:30:00Z"/>
              <w:noProof/>
            </w:rPr>
          </w:pPr>
          <w:ins w:id="937" w:author="Rapporteur [2]" w:date="2022-05-26T04:28:00Z">
            <w:del w:id="938" w:author="Rapporteur" w:date="2022-05-26T04:30:00Z">
              <w:r>
                <w:rPr>
                  <w:noProof/>
                  <w:lang w:eastAsia="ko-KR"/>
                </w:rPr>
                <w:delText>6.31</w:delText>
              </w:r>
              <w:r>
                <w:rPr>
                  <w:noProof/>
                  <w:lang w:eastAsia="ko-KR"/>
                </w:rPr>
                <w:tab/>
                <w:delText>Solution #31: Multiple Analytics outputs based NF action decision</w:delText>
              </w:r>
              <w:r>
                <w:rPr>
                  <w:noProof/>
                </w:rPr>
                <w:tab/>
              </w:r>
            </w:del>
          </w:ins>
          <w:ins w:id="939" w:author="Rapporteur [2]" w:date="2022-05-26T04:29:00Z">
            <w:del w:id="940" w:author="Rapporteur" w:date="2022-05-26T04:30:00Z">
              <w:r>
                <w:rPr>
                  <w:noProof/>
                </w:rPr>
                <w:delText>106</w:delText>
              </w:r>
            </w:del>
          </w:ins>
        </w:p>
        <w:p>
          <w:pPr>
            <w:pStyle w:val="34"/>
            <w:tabs>
              <w:tab w:val="clear" w:pos="9639"/>
              <w:tab w:val="right" w:pos="2400"/>
              <w:tab w:val="right" w:leader="dot" w:pos="9638"/>
            </w:tabs>
            <w:rPr>
              <w:ins w:id="941" w:author="Rapporteur [2]" w:date="2022-05-26T04:28:00Z"/>
              <w:del w:id="942" w:author="Rapporteur" w:date="2022-05-26T04:30:00Z"/>
              <w:noProof/>
            </w:rPr>
          </w:pPr>
          <w:ins w:id="943" w:author="Rapporteur [2]" w:date="2022-05-26T04:28:00Z">
            <w:del w:id="944" w:author="Rapporteur" w:date="2022-05-26T04:30:00Z">
              <w:r>
                <w:rPr>
                  <w:noProof/>
                </w:rPr>
                <w:delText>6.31.1</w:delText>
              </w:r>
              <w:r>
                <w:rPr>
                  <w:noProof/>
                </w:rPr>
                <w:tab/>
                <w:delText>Description</w:delText>
              </w:r>
              <w:r>
                <w:rPr>
                  <w:noProof/>
                </w:rPr>
                <w:tab/>
              </w:r>
            </w:del>
          </w:ins>
          <w:ins w:id="945" w:author="Rapporteur [2]" w:date="2022-05-26T04:29:00Z">
            <w:del w:id="946" w:author="Rapporteur" w:date="2022-05-26T04:30:00Z">
              <w:r>
                <w:rPr>
                  <w:noProof/>
                </w:rPr>
                <w:delText>106</w:delText>
              </w:r>
            </w:del>
          </w:ins>
        </w:p>
        <w:p>
          <w:pPr>
            <w:pStyle w:val="34"/>
            <w:tabs>
              <w:tab w:val="clear" w:pos="9639"/>
              <w:tab w:val="right" w:pos="2400"/>
              <w:tab w:val="right" w:leader="dot" w:pos="9638"/>
            </w:tabs>
            <w:rPr>
              <w:ins w:id="947" w:author="Rapporteur [2]" w:date="2022-05-26T04:28:00Z"/>
              <w:del w:id="948" w:author="Rapporteur" w:date="2022-05-26T04:30:00Z"/>
              <w:noProof/>
            </w:rPr>
          </w:pPr>
          <w:ins w:id="949" w:author="Rapporteur [2]" w:date="2022-05-26T04:28:00Z">
            <w:del w:id="950" w:author="Rapporteur" w:date="2022-05-26T04:30:00Z">
              <w:r>
                <w:rPr>
                  <w:noProof/>
                </w:rPr>
                <w:delText>6.31.2</w:delText>
              </w:r>
              <w:r>
                <w:rPr>
                  <w:noProof/>
                </w:rPr>
                <w:tab/>
                <w:delText>Procedures</w:delText>
              </w:r>
              <w:r>
                <w:rPr>
                  <w:noProof/>
                </w:rPr>
                <w:tab/>
              </w:r>
            </w:del>
          </w:ins>
          <w:ins w:id="951" w:author="Rapporteur [2]" w:date="2022-05-26T04:29:00Z">
            <w:del w:id="952" w:author="Rapporteur" w:date="2022-05-26T04:30:00Z">
              <w:r>
                <w:rPr>
                  <w:noProof/>
                </w:rPr>
                <w:delText>106</w:delText>
              </w:r>
            </w:del>
          </w:ins>
        </w:p>
        <w:p>
          <w:pPr>
            <w:pStyle w:val="34"/>
            <w:tabs>
              <w:tab w:val="clear" w:pos="9639"/>
              <w:tab w:val="right" w:pos="2400"/>
              <w:tab w:val="right" w:leader="dot" w:pos="9638"/>
            </w:tabs>
            <w:rPr>
              <w:ins w:id="953" w:author="Rapporteur [2]" w:date="2022-05-26T04:28:00Z"/>
              <w:del w:id="954" w:author="Rapporteur" w:date="2022-05-26T04:30:00Z"/>
              <w:noProof/>
            </w:rPr>
          </w:pPr>
          <w:ins w:id="955" w:author="Rapporteur [2]" w:date="2022-05-26T04:28:00Z">
            <w:del w:id="956" w:author="Rapporteur" w:date="2022-05-26T04:30:00Z">
              <w:r>
                <w:rPr>
                  <w:noProof/>
                  <w:lang w:eastAsia="zh-CN"/>
                </w:rPr>
                <w:delText>6.31.3</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957" w:author="Rapporteur [2]" w:date="2022-05-26T04:29:00Z">
            <w:del w:id="958" w:author="Rapporteur" w:date="2022-05-26T04:30:00Z">
              <w:r>
                <w:rPr>
                  <w:noProof/>
                </w:rPr>
                <w:delText>107</w:delText>
              </w:r>
            </w:del>
          </w:ins>
        </w:p>
        <w:p>
          <w:pPr>
            <w:pStyle w:val="23"/>
            <w:tabs>
              <w:tab w:val="clear" w:pos="9639"/>
              <w:tab w:val="right" w:pos="2000"/>
              <w:tab w:val="right" w:leader="dot" w:pos="9638"/>
            </w:tabs>
            <w:rPr>
              <w:ins w:id="959" w:author="Rapporteur [2]" w:date="2022-05-26T04:28:00Z"/>
              <w:del w:id="960" w:author="Rapporteur" w:date="2022-05-26T04:30:00Z"/>
              <w:noProof/>
            </w:rPr>
          </w:pPr>
          <w:ins w:id="961" w:author="Rapporteur [2]" w:date="2022-05-26T04:28:00Z">
            <w:del w:id="962" w:author="Rapporteur" w:date="2022-05-26T04:30:00Z">
              <w:r>
                <w:rPr>
                  <w:noProof/>
                  <w:lang w:eastAsia="zh-CN"/>
                </w:rPr>
                <w:delText>6.32</w:delText>
              </w:r>
              <w:r>
                <w:rPr>
                  <w:noProof/>
                  <w:lang w:eastAsia="ko-KR"/>
                </w:rPr>
                <w:tab/>
              </w:r>
              <w:r>
                <w:rPr>
                  <w:noProof/>
                </w:rPr>
                <w:delText>Solution</w:delText>
              </w:r>
              <w:r>
                <w:rPr>
                  <w:noProof/>
                  <w:lang w:eastAsia="zh-CN"/>
                </w:rPr>
                <w:delText xml:space="preserve"> #32</w:delText>
              </w:r>
              <w:r>
                <w:rPr>
                  <w:noProof/>
                </w:rPr>
                <w:delText>: Enhanced ML model provisioning</w:delText>
              </w:r>
              <w:r>
                <w:rPr>
                  <w:noProof/>
                </w:rPr>
                <w:tab/>
              </w:r>
            </w:del>
          </w:ins>
          <w:ins w:id="963" w:author="Rapporteur [2]" w:date="2022-05-26T04:29:00Z">
            <w:del w:id="964" w:author="Rapporteur" w:date="2022-05-26T04:30:00Z">
              <w:r>
                <w:rPr>
                  <w:noProof/>
                </w:rPr>
                <w:delText>107</w:delText>
              </w:r>
            </w:del>
          </w:ins>
        </w:p>
        <w:p>
          <w:pPr>
            <w:pStyle w:val="34"/>
            <w:tabs>
              <w:tab w:val="clear" w:pos="9639"/>
              <w:tab w:val="right" w:pos="2400"/>
              <w:tab w:val="right" w:leader="dot" w:pos="9638"/>
            </w:tabs>
            <w:rPr>
              <w:ins w:id="965" w:author="Rapporteur [2]" w:date="2022-05-26T04:28:00Z"/>
              <w:del w:id="966" w:author="Rapporteur" w:date="2022-05-26T04:30:00Z"/>
              <w:noProof/>
            </w:rPr>
          </w:pPr>
          <w:ins w:id="967" w:author="Rapporteur [2]" w:date="2022-05-26T04:28:00Z">
            <w:del w:id="968" w:author="Rapporteur" w:date="2022-05-26T04:30:00Z">
              <w:r>
                <w:rPr>
                  <w:noProof/>
                </w:rPr>
                <w:delText>6.32.1</w:delText>
              </w:r>
              <w:r>
                <w:rPr>
                  <w:noProof/>
                </w:rPr>
                <w:tab/>
                <w:delText>Description</w:delText>
              </w:r>
              <w:r>
                <w:rPr>
                  <w:noProof/>
                </w:rPr>
                <w:tab/>
              </w:r>
            </w:del>
          </w:ins>
          <w:ins w:id="969" w:author="Rapporteur [2]" w:date="2022-05-26T04:29:00Z">
            <w:del w:id="970" w:author="Rapporteur" w:date="2022-05-26T04:30:00Z">
              <w:r>
                <w:rPr>
                  <w:noProof/>
                </w:rPr>
                <w:delText>107</w:delText>
              </w:r>
            </w:del>
          </w:ins>
        </w:p>
        <w:p>
          <w:pPr>
            <w:pStyle w:val="34"/>
            <w:tabs>
              <w:tab w:val="clear" w:pos="9639"/>
              <w:tab w:val="right" w:pos="2400"/>
              <w:tab w:val="right" w:leader="dot" w:pos="9638"/>
            </w:tabs>
            <w:rPr>
              <w:ins w:id="971" w:author="Rapporteur [2]" w:date="2022-05-26T04:28:00Z"/>
              <w:del w:id="972" w:author="Rapporteur" w:date="2022-05-26T04:30:00Z"/>
              <w:noProof/>
            </w:rPr>
          </w:pPr>
          <w:ins w:id="973" w:author="Rapporteur [2]" w:date="2022-05-26T04:28:00Z">
            <w:del w:id="974" w:author="Rapporteur" w:date="2022-05-26T04:30:00Z">
              <w:r>
                <w:rPr>
                  <w:noProof/>
                </w:rPr>
                <w:delText>6.32.2</w:delText>
              </w:r>
              <w:r>
                <w:rPr>
                  <w:noProof/>
                </w:rPr>
                <w:tab/>
                <w:delText>Procedures</w:delText>
              </w:r>
              <w:r>
                <w:rPr>
                  <w:noProof/>
                </w:rPr>
                <w:tab/>
              </w:r>
            </w:del>
          </w:ins>
          <w:ins w:id="975" w:author="Rapporteur [2]" w:date="2022-05-26T04:29:00Z">
            <w:del w:id="976" w:author="Rapporteur" w:date="2022-05-26T04:30:00Z">
              <w:r>
                <w:rPr>
                  <w:noProof/>
                </w:rPr>
                <w:delText>108</w:delText>
              </w:r>
            </w:del>
          </w:ins>
        </w:p>
        <w:p>
          <w:pPr>
            <w:pStyle w:val="34"/>
            <w:tabs>
              <w:tab w:val="clear" w:pos="9639"/>
              <w:tab w:val="right" w:pos="2400"/>
              <w:tab w:val="right" w:leader="dot" w:pos="9638"/>
            </w:tabs>
            <w:rPr>
              <w:ins w:id="977" w:author="Rapporteur [2]" w:date="2022-05-26T04:28:00Z"/>
              <w:del w:id="978" w:author="Rapporteur" w:date="2022-05-26T04:30:00Z"/>
              <w:noProof/>
            </w:rPr>
          </w:pPr>
          <w:ins w:id="979" w:author="Rapporteur [2]" w:date="2022-05-26T04:28:00Z">
            <w:del w:id="980" w:author="Rapporteur" w:date="2022-05-26T04:30:00Z">
              <w:r>
                <w:rPr>
                  <w:noProof/>
                  <w:lang w:eastAsia="zh-CN"/>
                </w:rPr>
                <w:delText>6.32.3</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981" w:author="Rapporteur [2]" w:date="2022-05-26T04:29:00Z">
            <w:del w:id="982" w:author="Rapporteur" w:date="2022-05-26T04:30:00Z">
              <w:r>
                <w:rPr>
                  <w:noProof/>
                </w:rPr>
                <w:delText>110</w:delText>
              </w:r>
            </w:del>
          </w:ins>
        </w:p>
        <w:p>
          <w:pPr>
            <w:pStyle w:val="23"/>
            <w:tabs>
              <w:tab w:val="clear" w:pos="9639"/>
              <w:tab w:val="right" w:pos="2000"/>
              <w:tab w:val="right" w:leader="dot" w:pos="9638"/>
            </w:tabs>
            <w:rPr>
              <w:ins w:id="983" w:author="Rapporteur [2]" w:date="2022-05-26T04:28:00Z"/>
              <w:del w:id="984" w:author="Rapporteur" w:date="2022-05-26T04:30:00Z"/>
              <w:noProof/>
            </w:rPr>
          </w:pPr>
          <w:ins w:id="985" w:author="Rapporteur [2]" w:date="2022-05-26T04:28:00Z">
            <w:del w:id="986" w:author="Rapporteur" w:date="2022-05-26T04:30:00Z">
              <w:r>
                <w:rPr>
                  <w:rFonts w:eastAsia="宋体"/>
                  <w:noProof/>
                  <w:rPrChange w:id="987" w:author="Rapporteur" w:date="2022-05-26T14:23:00Z">
                    <w:rPr>
                      <w:rFonts w:ascii="Arial" w:eastAsia="宋体" w:hAnsi="Arial"/>
                      <w:noProof/>
                    </w:rPr>
                  </w:rPrChange>
                </w:rPr>
                <w:delText>6.33</w:delText>
              </w:r>
              <w:r>
                <w:rPr>
                  <w:rFonts w:eastAsia="宋体"/>
                  <w:noProof/>
                  <w:rPrChange w:id="988" w:author="Rapporteur" w:date="2022-05-26T14:23:00Z">
                    <w:rPr>
                      <w:rFonts w:ascii="Arial" w:eastAsia="宋体" w:hAnsi="Arial"/>
                      <w:noProof/>
                    </w:rPr>
                  </w:rPrChange>
                </w:rPr>
                <w:tab/>
                <w:delText>Solution #33: Improving correctness of NWDAF analytics by providing correction information</w:delText>
              </w:r>
              <w:r>
                <w:rPr>
                  <w:noProof/>
                </w:rPr>
                <w:tab/>
              </w:r>
            </w:del>
          </w:ins>
          <w:ins w:id="989" w:author="Rapporteur [2]" w:date="2022-05-26T04:29:00Z">
            <w:del w:id="990" w:author="Rapporteur" w:date="2022-05-26T04:30:00Z">
              <w:r>
                <w:rPr>
                  <w:noProof/>
                </w:rPr>
                <w:delText>110</w:delText>
              </w:r>
            </w:del>
          </w:ins>
        </w:p>
        <w:p>
          <w:pPr>
            <w:pStyle w:val="34"/>
            <w:tabs>
              <w:tab w:val="clear" w:pos="9639"/>
              <w:tab w:val="right" w:pos="2400"/>
              <w:tab w:val="right" w:leader="dot" w:pos="9638"/>
            </w:tabs>
            <w:rPr>
              <w:ins w:id="991" w:author="Rapporteur [2]" w:date="2022-05-26T04:28:00Z"/>
              <w:del w:id="992" w:author="Rapporteur" w:date="2022-05-26T04:30:00Z"/>
              <w:noProof/>
            </w:rPr>
          </w:pPr>
          <w:ins w:id="993" w:author="Rapporteur [2]" w:date="2022-05-26T04:28:00Z">
            <w:del w:id="994" w:author="Rapporteur" w:date="2022-05-26T04:30:00Z">
              <w:r>
                <w:rPr>
                  <w:rFonts w:eastAsia="宋体"/>
                  <w:noProof/>
                  <w:lang w:eastAsia="en-US"/>
                  <w:rPrChange w:id="995" w:author="Rapporteur" w:date="2022-05-26T14:23:00Z">
                    <w:rPr>
                      <w:rFonts w:ascii="Arial" w:eastAsia="宋体" w:hAnsi="Arial"/>
                      <w:noProof/>
                      <w:lang w:eastAsia="en-US"/>
                    </w:rPr>
                  </w:rPrChange>
                </w:rPr>
                <w:delText>6.33.1</w:delText>
              </w:r>
              <w:r>
                <w:rPr>
                  <w:rFonts w:eastAsia="宋体"/>
                  <w:noProof/>
                  <w:lang w:eastAsia="en-US"/>
                  <w:rPrChange w:id="996" w:author="Rapporteur" w:date="2022-05-26T14:23:00Z">
                    <w:rPr>
                      <w:rFonts w:ascii="Arial" w:eastAsia="宋体" w:hAnsi="Arial"/>
                      <w:noProof/>
                      <w:lang w:eastAsia="en-US"/>
                    </w:rPr>
                  </w:rPrChange>
                </w:rPr>
                <w:tab/>
                <w:delText>Description</w:delText>
              </w:r>
              <w:r>
                <w:rPr>
                  <w:noProof/>
                </w:rPr>
                <w:tab/>
              </w:r>
            </w:del>
          </w:ins>
          <w:ins w:id="997" w:author="Rapporteur [2]" w:date="2022-05-26T04:29:00Z">
            <w:del w:id="998" w:author="Rapporteur" w:date="2022-05-26T04:30:00Z">
              <w:r>
                <w:rPr>
                  <w:noProof/>
                </w:rPr>
                <w:delText>110</w:delText>
              </w:r>
            </w:del>
          </w:ins>
        </w:p>
        <w:p>
          <w:pPr>
            <w:pStyle w:val="34"/>
            <w:tabs>
              <w:tab w:val="clear" w:pos="9639"/>
              <w:tab w:val="right" w:pos="2400"/>
              <w:tab w:val="right" w:leader="dot" w:pos="9638"/>
            </w:tabs>
            <w:rPr>
              <w:ins w:id="999" w:author="Rapporteur [2]" w:date="2022-05-26T04:28:00Z"/>
              <w:del w:id="1000" w:author="Rapporteur" w:date="2022-05-26T04:30:00Z"/>
              <w:noProof/>
            </w:rPr>
          </w:pPr>
          <w:ins w:id="1001" w:author="Rapporteur [2]" w:date="2022-05-26T04:28:00Z">
            <w:del w:id="1002" w:author="Rapporteur" w:date="2022-05-26T04:30:00Z">
              <w:r>
                <w:rPr>
                  <w:rFonts w:eastAsia="宋体"/>
                  <w:noProof/>
                  <w:lang w:eastAsia="en-US"/>
                  <w:rPrChange w:id="1003" w:author="Rapporteur" w:date="2022-05-26T14:23:00Z">
                    <w:rPr>
                      <w:rFonts w:ascii="Arial" w:eastAsia="宋体" w:hAnsi="Arial"/>
                      <w:noProof/>
                      <w:lang w:eastAsia="en-US"/>
                    </w:rPr>
                  </w:rPrChange>
                </w:rPr>
                <w:delText>6.33.2</w:delText>
              </w:r>
              <w:r>
                <w:rPr>
                  <w:rFonts w:eastAsia="宋体"/>
                  <w:noProof/>
                  <w:lang w:eastAsia="en-US"/>
                  <w:rPrChange w:id="1004" w:author="Rapporteur" w:date="2022-05-26T14:23:00Z">
                    <w:rPr>
                      <w:rFonts w:ascii="Arial" w:eastAsia="宋体" w:hAnsi="Arial"/>
                      <w:noProof/>
                      <w:lang w:eastAsia="en-US"/>
                    </w:rPr>
                  </w:rPrChange>
                </w:rPr>
                <w:tab/>
                <w:delText>Procedures</w:delText>
              </w:r>
              <w:r>
                <w:rPr>
                  <w:noProof/>
                </w:rPr>
                <w:tab/>
              </w:r>
            </w:del>
          </w:ins>
          <w:ins w:id="1005" w:author="Rapporteur [2]" w:date="2022-05-26T04:29:00Z">
            <w:del w:id="1006" w:author="Rapporteur" w:date="2022-05-26T04:30:00Z">
              <w:r>
                <w:rPr>
                  <w:noProof/>
                </w:rPr>
                <w:delText>111</w:delText>
              </w:r>
            </w:del>
          </w:ins>
        </w:p>
        <w:p>
          <w:pPr>
            <w:pStyle w:val="34"/>
            <w:tabs>
              <w:tab w:val="clear" w:pos="9639"/>
              <w:tab w:val="right" w:pos="2400"/>
              <w:tab w:val="right" w:leader="dot" w:pos="9638"/>
            </w:tabs>
            <w:rPr>
              <w:ins w:id="1007" w:author="Rapporteur [2]" w:date="2022-05-26T04:28:00Z"/>
              <w:del w:id="1008" w:author="Rapporteur" w:date="2022-05-26T04:30:00Z"/>
              <w:noProof/>
            </w:rPr>
          </w:pPr>
          <w:ins w:id="1009" w:author="Rapporteur [2]" w:date="2022-05-26T04:28:00Z">
            <w:del w:id="1010" w:author="Rapporteur" w:date="2022-05-26T04:30:00Z">
              <w:r>
                <w:rPr>
                  <w:rFonts w:eastAsia="宋体"/>
                  <w:noProof/>
                  <w:rPrChange w:id="1011" w:author="Rapporteur" w:date="2022-05-26T14:23:00Z">
                    <w:rPr>
                      <w:rFonts w:ascii="Arial" w:eastAsia="宋体" w:hAnsi="Arial"/>
                      <w:noProof/>
                    </w:rPr>
                  </w:rPrChange>
                </w:rPr>
                <w:delText>6.33.3</w:delText>
              </w:r>
              <w:r>
                <w:rPr>
                  <w:rFonts w:eastAsia="宋体"/>
                  <w:noProof/>
                  <w:rPrChange w:id="1012" w:author="Rapporteur" w:date="2022-05-26T14:23:00Z">
                    <w:rPr>
                      <w:rFonts w:ascii="Arial" w:eastAsia="宋体" w:hAnsi="Arial"/>
                      <w:noProof/>
                    </w:rPr>
                  </w:rPrChange>
                </w:rPr>
                <w:tab/>
              </w:r>
              <w:r>
                <w:rPr>
                  <w:rFonts w:eastAsia="宋体"/>
                  <w:noProof/>
                  <w:lang w:eastAsia="en-US"/>
                  <w:rPrChange w:id="1013" w:author="Rapporteur" w:date="2022-05-26T14:23:00Z">
                    <w:rPr>
                      <w:rFonts w:ascii="Arial" w:eastAsia="宋体" w:hAnsi="Arial"/>
                      <w:noProof/>
                      <w:lang w:eastAsia="en-US"/>
                    </w:rPr>
                  </w:rPrChange>
                </w:rPr>
                <w:delText xml:space="preserve">Impacts on </w:delText>
              </w:r>
              <w:r>
                <w:rPr>
                  <w:rFonts w:eastAsia="宋体"/>
                  <w:noProof/>
                  <w:rPrChange w:id="1014" w:author="Rapporteur" w:date="2022-05-26T14:23:00Z">
                    <w:rPr>
                      <w:rFonts w:ascii="Arial" w:eastAsia="宋体" w:hAnsi="Arial"/>
                      <w:noProof/>
                    </w:rPr>
                  </w:rPrChange>
                </w:rPr>
                <w:delText>E</w:delText>
              </w:r>
              <w:r>
                <w:rPr>
                  <w:rFonts w:eastAsia="宋体"/>
                  <w:noProof/>
                  <w:lang w:eastAsia="en-US"/>
                  <w:rPrChange w:id="1015" w:author="Rapporteur" w:date="2022-05-26T14:23:00Z">
                    <w:rPr>
                      <w:rFonts w:ascii="Arial" w:eastAsia="宋体" w:hAnsi="Arial"/>
                      <w:noProof/>
                      <w:lang w:eastAsia="en-US"/>
                    </w:rPr>
                  </w:rPrChange>
                </w:rPr>
                <w:delText xml:space="preserve">xisting </w:delText>
              </w:r>
              <w:r>
                <w:rPr>
                  <w:rFonts w:eastAsia="宋体"/>
                  <w:noProof/>
                  <w:rPrChange w:id="1016" w:author="Rapporteur" w:date="2022-05-26T14:23:00Z">
                    <w:rPr>
                      <w:rFonts w:ascii="Arial" w:eastAsia="宋体" w:hAnsi="Arial"/>
                      <w:noProof/>
                    </w:rPr>
                  </w:rPrChange>
                </w:rPr>
                <w:delText>N</w:delText>
              </w:r>
              <w:r>
                <w:rPr>
                  <w:rFonts w:eastAsia="宋体"/>
                  <w:noProof/>
                  <w:lang w:eastAsia="en-US"/>
                  <w:rPrChange w:id="1017" w:author="Rapporteur" w:date="2022-05-26T14:23:00Z">
                    <w:rPr>
                      <w:rFonts w:ascii="Arial" w:eastAsia="宋体" w:hAnsi="Arial"/>
                      <w:noProof/>
                      <w:lang w:eastAsia="en-US"/>
                    </w:rPr>
                  </w:rPrChange>
                </w:rPr>
                <w:delText xml:space="preserve">odes and </w:delText>
              </w:r>
              <w:r>
                <w:rPr>
                  <w:rFonts w:eastAsia="宋体"/>
                  <w:noProof/>
                  <w:rPrChange w:id="1018" w:author="Rapporteur" w:date="2022-05-26T14:23:00Z">
                    <w:rPr>
                      <w:rFonts w:ascii="Arial" w:eastAsia="宋体" w:hAnsi="Arial"/>
                      <w:noProof/>
                    </w:rPr>
                  </w:rPrChange>
                </w:rPr>
                <w:delText>F</w:delText>
              </w:r>
              <w:r>
                <w:rPr>
                  <w:rFonts w:eastAsia="宋体"/>
                  <w:noProof/>
                  <w:lang w:eastAsia="en-US"/>
                  <w:rPrChange w:id="1019" w:author="Rapporteur" w:date="2022-05-26T14:23:00Z">
                    <w:rPr>
                      <w:rFonts w:ascii="Arial" w:eastAsia="宋体" w:hAnsi="Arial"/>
                      <w:noProof/>
                      <w:lang w:eastAsia="en-US"/>
                    </w:rPr>
                  </w:rPrChange>
                </w:rPr>
                <w:delText>unctionality</w:delText>
              </w:r>
              <w:r>
                <w:rPr>
                  <w:noProof/>
                </w:rPr>
                <w:tab/>
              </w:r>
            </w:del>
          </w:ins>
          <w:ins w:id="1020" w:author="Rapporteur [2]" w:date="2022-05-26T04:29:00Z">
            <w:del w:id="1021" w:author="Rapporteur" w:date="2022-05-26T04:30:00Z">
              <w:r>
                <w:rPr>
                  <w:noProof/>
                </w:rPr>
                <w:delText>112</w:delText>
              </w:r>
            </w:del>
          </w:ins>
        </w:p>
        <w:p>
          <w:pPr>
            <w:pStyle w:val="23"/>
            <w:tabs>
              <w:tab w:val="clear" w:pos="9639"/>
              <w:tab w:val="right" w:pos="2000"/>
              <w:tab w:val="right" w:leader="dot" w:pos="9638"/>
            </w:tabs>
            <w:rPr>
              <w:ins w:id="1022" w:author="Rapporteur [2]" w:date="2022-05-26T04:28:00Z"/>
              <w:del w:id="1023" w:author="Rapporteur" w:date="2022-05-26T04:30:00Z"/>
              <w:noProof/>
            </w:rPr>
          </w:pPr>
          <w:ins w:id="1024" w:author="Rapporteur [2]" w:date="2022-05-26T04:28:00Z">
            <w:del w:id="1025" w:author="Rapporteur" w:date="2022-05-26T04:30:00Z">
              <w:r>
                <w:rPr>
                  <w:noProof/>
                  <w:rPrChange w:id="1026" w:author="Rapporteur" w:date="2022-05-26T14:23:00Z">
                    <w:rPr>
                      <w:rFonts w:ascii="Arial" w:hAnsi="Arial"/>
                      <w:noProof/>
                    </w:rPr>
                  </w:rPrChange>
                </w:rPr>
                <w:delText>6.34</w:delText>
              </w:r>
              <w:r>
                <w:rPr>
                  <w:noProof/>
                  <w:rPrChange w:id="1027" w:author="Rapporteur" w:date="2022-05-26T14:23:00Z">
                    <w:rPr>
                      <w:rFonts w:ascii="Arial" w:hAnsi="Arial"/>
                      <w:noProof/>
                    </w:rPr>
                  </w:rPrChange>
                </w:rPr>
                <w:tab/>
                <w:delText>Solution #34: Enhancing the accuracy of NWDAF Analytics</w:delText>
              </w:r>
              <w:r>
                <w:rPr>
                  <w:noProof/>
                </w:rPr>
                <w:tab/>
              </w:r>
            </w:del>
          </w:ins>
          <w:ins w:id="1028" w:author="Rapporteur [2]" w:date="2022-05-26T04:29:00Z">
            <w:del w:id="1029" w:author="Rapporteur" w:date="2022-05-26T04:30:00Z">
              <w:r>
                <w:rPr>
                  <w:noProof/>
                </w:rPr>
                <w:delText>113</w:delText>
              </w:r>
            </w:del>
          </w:ins>
        </w:p>
        <w:p>
          <w:pPr>
            <w:pStyle w:val="34"/>
            <w:tabs>
              <w:tab w:val="clear" w:pos="9639"/>
              <w:tab w:val="right" w:pos="2400"/>
              <w:tab w:val="right" w:leader="dot" w:pos="9638"/>
            </w:tabs>
            <w:rPr>
              <w:ins w:id="1030" w:author="Rapporteur [2]" w:date="2022-05-26T04:28:00Z"/>
              <w:del w:id="1031" w:author="Rapporteur" w:date="2022-05-26T04:30:00Z"/>
              <w:noProof/>
            </w:rPr>
          </w:pPr>
          <w:ins w:id="1032" w:author="Rapporteur [2]" w:date="2022-05-26T04:28:00Z">
            <w:del w:id="1033" w:author="Rapporteur" w:date="2022-05-26T04:30:00Z">
              <w:r>
                <w:rPr>
                  <w:noProof/>
                </w:rPr>
                <w:delText>6.34.1</w:delText>
              </w:r>
              <w:r>
                <w:rPr>
                  <w:noProof/>
                </w:rPr>
                <w:tab/>
                <w:delText>Description</w:delText>
              </w:r>
              <w:r>
                <w:rPr>
                  <w:noProof/>
                </w:rPr>
                <w:tab/>
              </w:r>
            </w:del>
          </w:ins>
          <w:ins w:id="1034" w:author="Rapporteur [2]" w:date="2022-05-26T04:29:00Z">
            <w:del w:id="1035" w:author="Rapporteur" w:date="2022-05-26T04:30:00Z">
              <w:r>
                <w:rPr>
                  <w:noProof/>
                </w:rPr>
                <w:delText>113</w:delText>
              </w:r>
            </w:del>
          </w:ins>
        </w:p>
        <w:p>
          <w:pPr>
            <w:pStyle w:val="34"/>
            <w:tabs>
              <w:tab w:val="clear" w:pos="9639"/>
              <w:tab w:val="right" w:pos="2400"/>
              <w:tab w:val="right" w:leader="dot" w:pos="9638"/>
            </w:tabs>
            <w:rPr>
              <w:ins w:id="1036" w:author="Rapporteur [2]" w:date="2022-05-26T04:28:00Z"/>
              <w:del w:id="1037" w:author="Rapporteur" w:date="2022-05-26T04:30:00Z"/>
              <w:noProof/>
            </w:rPr>
          </w:pPr>
          <w:ins w:id="1038" w:author="Rapporteur [2]" w:date="2022-05-26T04:28:00Z">
            <w:del w:id="1039" w:author="Rapporteur" w:date="2022-05-26T04:30:00Z">
              <w:r>
                <w:rPr>
                  <w:noProof/>
                </w:rPr>
                <w:delText>6.34.2</w:delText>
              </w:r>
              <w:r>
                <w:rPr>
                  <w:noProof/>
                </w:rPr>
                <w:tab/>
                <w:delText>Procedures</w:delText>
              </w:r>
              <w:r>
                <w:rPr>
                  <w:noProof/>
                </w:rPr>
                <w:tab/>
              </w:r>
            </w:del>
          </w:ins>
          <w:ins w:id="1040" w:author="Rapporteur [2]" w:date="2022-05-26T04:29:00Z">
            <w:del w:id="1041" w:author="Rapporteur" w:date="2022-05-26T04:30:00Z">
              <w:r>
                <w:rPr>
                  <w:noProof/>
                </w:rPr>
                <w:delText>113</w:delText>
              </w:r>
            </w:del>
          </w:ins>
        </w:p>
        <w:p>
          <w:pPr>
            <w:pStyle w:val="34"/>
            <w:tabs>
              <w:tab w:val="clear" w:pos="9639"/>
              <w:tab w:val="right" w:pos="2400"/>
              <w:tab w:val="right" w:leader="dot" w:pos="9638"/>
            </w:tabs>
            <w:rPr>
              <w:ins w:id="1042" w:author="Rapporteur [2]" w:date="2022-05-26T04:28:00Z"/>
              <w:del w:id="1043" w:author="Rapporteur" w:date="2022-05-26T04:30:00Z"/>
              <w:noProof/>
            </w:rPr>
          </w:pPr>
          <w:ins w:id="1044" w:author="Rapporteur [2]" w:date="2022-05-26T04:28:00Z">
            <w:del w:id="1045" w:author="Rapporteur" w:date="2022-05-26T04:30:00Z">
              <w:r>
                <w:rPr>
                  <w:noProof/>
                </w:rPr>
                <w:delText>6.</w:delText>
              </w:r>
              <w:r>
                <w:rPr>
                  <w:rFonts w:eastAsia="宋体"/>
                  <w:noProof/>
                  <w:lang w:eastAsia="zh-CN"/>
                  <w:rPrChange w:id="1046" w:author="Rapporteur" w:date="2022-05-26T14:23:00Z">
                    <w:rPr>
                      <w:rFonts w:ascii="Arial" w:eastAsia="宋体" w:hAnsi="Arial"/>
                      <w:noProof/>
                      <w:lang w:eastAsia="zh-CN"/>
                    </w:rPr>
                  </w:rPrChange>
                </w:rPr>
                <w:delText>34</w:delText>
              </w:r>
              <w:r>
                <w:rPr>
                  <w:noProof/>
                </w:rPr>
                <w:delText>.3</w:delText>
              </w:r>
              <w:r>
                <w:rPr>
                  <w:noProof/>
                </w:rPr>
                <w:tab/>
                <w:delText>Impacts on services, entities and interfaces</w:delText>
              </w:r>
              <w:r>
                <w:rPr>
                  <w:noProof/>
                </w:rPr>
                <w:tab/>
              </w:r>
            </w:del>
          </w:ins>
          <w:ins w:id="1047" w:author="Rapporteur [2]" w:date="2022-05-26T04:29:00Z">
            <w:del w:id="1048" w:author="Rapporteur" w:date="2022-05-26T04:30:00Z">
              <w:r>
                <w:rPr>
                  <w:noProof/>
                </w:rPr>
                <w:delText>114</w:delText>
              </w:r>
            </w:del>
          </w:ins>
        </w:p>
        <w:p>
          <w:pPr>
            <w:pStyle w:val="23"/>
            <w:tabs>
              <w:tab w:val="clear" w:pos="9639"/>
              <w:tab w:val="right" w:pos="2000"/>
              <w:tab w:val="right" w:leader="dot" w:pos="9638"/>
            </w:tabs>
            <w:rPr>
              <w:ins w:id="1049" w:author="Rapporteur [2]" w:date="2022-05-26T04:28:00Z"/>
              <w:del w:id="1050" w:author="Rapporteur" w:date="2022-05-26T04:30:00Z"/>
              <w:noProof/>
            </w:rPr>
          </w:pPr>
          <w:ins w:id="1051" w:author="Rapporteur [2]" w:date="2022-05-26T04:28:00Z">
            <w:del w:id="1052" w:author="Rapporteur" w:date="2022-05-26T04:30:00Z">
              <w:r>
                <w:rPr>
                  <w:noProof/>
                  <w:lang w:val="en-US"/>
                  <w:rPrChange w:id="1053" w:author="Rapporteur" w:date="2022-05-26T14:23:00Z">
                    <w:rPr>
                      <w:rFonts w:ascii="Arial" w:hAnsi="Arial"/>
                      <w:noProof/>
                      <w:lang w:val="en-US"/>
                    </w:rPr>
                  </w:rPrChange>
                </w:rPr>
                <w:delText>6.35</w:delText>
              </w:r>
              <w:r>
                <w:rPr>
                  <w:noProof/>
                  <w:lang w:val="en-US"/>
                  <w:rPrChange w:id="1054" w:author="Rapporteur" w:date="2022-05-26T14:23:00Z">
                    <w:rPr>
                      <w:rFonts w:ascii="Arial" w:hAnsi="Arial"/>
                      <w:noProof/>
                      <w:lang w:val="en-US"/>
                    </w:rPr>
                  </w:rPrChange>
                </w:rPr>
                <w:tab/>
                <w:delText>Solution #35: Improve model training and provisioning exploiting sub-areas with similar statistical properties</w:delText>
              </w:r>
              <w:r>
                <w:rPr>
                  <w:noProof/>
                </w:rPr>
                <w:tab/>
              </w:r>
            </w:del>
          </w:ins>
          <w:ins w:id="1055" w:author="Rapporteur [2]" w:date="2022-05-26T04:29:00Z">
            <w:del w:id="1056" w:author="Rapporteur" w:date="2022-05-26T04:30:00Z">
              <w:r>
                <w:rPr>
                  <w:noProof/>
                </w:rPr>
                <w:delText>115</w:delText>
              </w:r>
            </w:del>
          </w:ins>
        </w:p>
        <w:p>
          <w:pPr>
            <w:pStyle w:val="34"/>
            <w:tabs>
              <w:tab w:val="clear" w:pos="9639"/>
              <w:tab w:val="right" w:pos="2400"/>
              <w:tab w:val="right" w:leader="dot" w:pos="9638"/>
            </w:tabs>
            <w:rPr>
              <w:ins w:id="1057" w:author="Rapporteur [2]" w:date="2022-05-26T04:28:00Z"/>
              <w:del w:id="1058" w:author="Rapporteur" w:date="2022-05-26T04:30:00Z"/>
              <w:noProof/>
            </w:rPr>
          </w:pPr>
          <w:ins w:id="1059" w:author="Rapporteur [2]" w:date="2022-05-26T04:28:00Z">
            <w:del w:id="1060" w:author="Rapporteur" w:date="2022-05-26T04:30:00Z">
              <w:r>
                <w:rPr>
                  <w:noProof/>
                  <w:lang w:val="en-US"/>
                  <w:rPrChange w:id="1061" w:author="Rapporteur" w:date="2022-05-26T14:23:00Z">
                    <w:rPr>
                      <w:rFonts w:ascii="Arial" w:hAnsi="Arial"/>
                      <w:noProof/>
                      <w:lang w:val="en-US"/>
                    </w:rPr>
                  </w:rPrChange>
                </w:rPr>
                <w:delText>6.35.1</w:delText>
              </w:r>
              <w:r>
                <w:rPr>
                  <w:noProof/>
                  <w:lang w:val="en-US"/>
                  <w:rPrChange w:id="1062" w:author="Rapporteur" w:date="2022-05-26T14:23:00Z">
                    <w:rPr>
                      <w:rFonts w:ascii="Arial" w:hAnsi="Arial"/>
                      <w:noProof/>
                      <w:lang w:val="en-US"/>
                    </w:rPr>
                  </w:rPrChange>
                </w:rPr>
                <w:tab/>
                <w:delText>Description</w:delText>
              </w:r>
              <w:r>
                <w:rPr>
                  <w:noProof/>
                </w:rPr>
                <w:tab/>
              </w:r>
            </w:del>
          </w:ins>
          <w:ins w:id="1063" w:author="Rapporteur [2]" w:date="2022-05-26T04:29:00Z">
            <w:del w:id="1064" w:author="Rapporteur" w:date="2022-05-26T04:30:00Z">
              <w:r>
                <w:rPr>
                  <w:noProof/>
                </w:rPr>
                <w:delText>115</w:delText>
              </w:r>
            </w:del>
          </w:ins>
        </w:p>
        <w:p>
          <w:pPr>
            <w:pStyle w:val="34"/>
            <w:tabs>
              <w:tab w:val="clear" w:pos="9639"/>
              <w:tab w:val="right" w:pos="2400"/>
              <w:tab w:val="right" w:leader="dot" w:pos="9638"/>
            </w:tabs>
            <w:rPr>
              <w:ins w:id="1065" w:author="Rapporteur [2]" w:date="2022-05-26T04:28:00Z"/>
              <w:del w:id="1066" w:author="Rapporteur" w:date="2022-05-26T04:30:00Z"/>
              <w:noProof/>
            </w:rPr>
          </w:pPr>
          <w:ins w:id="1067" w:author="Rapporteur [2]" w:date="2022-05-26T04:28:00Z">
            <w:del w:id="1068" w:author="Rapporteur" w:date="2022-05-26T04:30:00Z">
              <w:r>
                <w:rPr>
                  <w:noProof/>
                  <w:lang w:val="en-US" w:eastAsia="zh-CN"/>
                  <w:rPrChange w:id="1069" w:author="Rapporteur" w:date="2022-05-26T14:23:00Z">
                    <w:rPr>
                      <w:rFonts w:ascii="Arial" w:hAnsi="Arial"/>
                      <w:noProof/>
                      <w:lang w:val="en-US" w:eastAsia="zh-CN"/>
                    </w:rPr>
                  </w:rPrChange>
                </w:rPr>
                <w:delText>6.35.2</w:delText>
              </w:r>
              <w:r>
                <w:rPr>
                  <w:noProof/>
                  <w:lang w:val="en-US" w:eastAsia="zh-CN"/>
                  <w:rPrChange w:id="1070" w:author="Rapporteur" w:date="2022-05-26T14:23:00Z">
                    <w:rPr>
                      <w:rFonts w:ascii="Arial" w:hAnsi="Arial"/>
                      <w:noProof/>
                      <w:lang w:val="en-US" w:eastAsia="zh-CN"/>
                    </w:rPr>
                  </w:rPrChange>
                </w:rPr>
                <w:tab/>
              </w:r>
              <w:r>
                <w:rPr>
                  <w:noProof/>
                  <w:lang w:val="en-US"/>
                  <w:rPrChange w:id="1071" w:author="Rapporteur" w:date="2022-05-26T14:23:00Z">
                    <w:rPr>
                      <w:rFonts w:ascii="Arial" w:hAnsi="Arial"/>
                      <w:noProof/>
                      <w:lang w:val="en-US"/>
                    </w:rPr>
                  </w:rPrChange>
                </w:rPr>
                <w:delText>Procedures</w:delText>
              </w:r>
              <w:r>
                <w:rPr>
                  <w:noProof/>
                </w:rPr>
                <w:tab/>
              </w:r>
            </w:del>
          </w:ins>
          <w:ins w:id="1072" w:author="Rapporteur [2]" w:date="2022-05-26T04:29:00Z">
            <w:del w:id="1073" w:author="Rapporteur" w:date="2022-05-26T04:30:00Z">
              <w:r>
                <w:rPr>
                  <w:noProof/>
                </w:rPr>
                <w:delText>117</w:delText>
              </w:r>
            </w:del>
          </w:ins>
        </w:p>
        <w:p>
          <w:pPr>
            <w:pStyle w:val="34"/>
            <w:tabs>
              <w:tab w:val="clear" w:pos="9639"/>
              <w:tab w:val="right" w:pos="2400"/>
              <w:tab w:val="right" w:leader="dot" w:pos="9638"/>
            </w:tabs>
            <w:rPr>
              <w:ins w:id="1074" w:author="Rapporteur [2]" w:date="2022-05-26T04:28:00Z"/>
              <w:del w:id="1075" w:author="Rapporteur" w:date="2022-05-26T04:30:00Z"/>
              <w:noProof/>
            </w:rPr>
          </w:pPr>
          <w:ins w:id="1076" w:author="Rapporteur [2]" w:date="2022-05-26T04:28:00Z">
            <w:del w:id="1077" w:author="Rapporteur" w:date="2022-05-26T04:30:00Z">
              <w:r>
                <w:rPr>
                  <w:noProof/>
                  <w:lang w:eastAsia="zh-CN"/>
                  <w:rPrChange w:id="1078" w:author="Rapporteur" w:date="2022-05-26T14:23:00Z">
                    <w:rPr>
                      <w:rFonts w:ascii="Arial" w:hAnsi="Arial"/>
                      <w:noProof/>
                      <w:lang w:eastAsia="zh-CN"/>
                    </w:rPr>
                  </w:rPrChange>
                </w:rPr>
                <w:delText>6.</w:delText>
              </w:r>
              <w:r>
                <w:rPr>
                  <w:rFonts w:eastAsia="宋体"/>
                  <w:noProof/>
                  <w:lang w:eastAsia="zh-CN"/>
                  <w:rPrChange w:id="1079" w:author="Rapporteur" w:date="2022-05-26T14:23:00Z">
                    <w:rPr>
                      <w:rFonts w:ascii="Arial" w:eastAsia="宋体" w:hAnsi="Arial"/>
                      <w:noProof/>
                      <w:lang w:eastAsia="zh-CN"/>
                    </w:rPr>
                  </w:rPrChange>
                </w:rPr>
                <w:delText>35</w:delText>
              </w:r>
              <w:r>
                <w:rPr>
                  <w:noProof/>
                  <w:lang w:eastAsia="zh-CN"/>
                  <w:rPrChange w:id="1080" w:author="Rapporteur" w:date="2022-05-26T14:23:00Z">
                    <w:rPr>
                      <w:rFonts w:ascii="Arial" w:hAnsi="Arial"/>
                      <w:noProof/>
                      <w:lang w:eastAsia="zh-CN"/>
                    </w:rPr>
                  </w:rPrChange>
                </w:rPr>
                <w:delText>.3</w:delText>
              </w:r>
              <w:r>
                <w:rPr>
                  <w:noProof/>
                  <w:lang w:eastAsia="zh-CN"/>
                  <w:rPrChange w:id="1081" w:author="Rapporteur" w:date="2022-05-26T14:23:00Z">
                    <w:rPr>
                      <w:rFonts w:ascii="Arial" w:hAnsi="Arial"/>
                      <w:noProof/>
                      <w:lang w:eastAsia="zh-CN"/>
                    </w:rPr>
                  </w:rPrChange>
                </w:rPr>
                <w:tab/>
              </w:r>
              <w:r>
                <w:rPr>
                  <w:noProof/>
                  <w:rPrChange w:id="1082" w:author="Rapporteur" w:date="2022-05-26T14:23:00Z">
                    <w:rPr>
                      <w:rFonts w:ascii="Arial" w:hAnsi="Arial"/>
                      <w:noProof/>
                    </w:rPr>
                  </w:rPrChange>
                </w:rPr>
                <w:delText>Impacts on services, entities and interfaces</w:delText>
              </w:r>
              <w:r>
                <w:rPr>
                  <w:noProof/>
                </w:rPr>
                <w:tab/>
              </w:r>
            </w:del>
          </w:ins>
          <w:ins w:id="1083" w:author="Rapporteur [2]" w:date="2022-05-26T04:29:00Z">
            <w:del w:id="1084" w:author="Rapporteur" w:date="2022-05-26T04:30:00Z">
              <w:r>
                <w:rPr>
                  <w:noProof/>
                </w:rPr>
                <w:delText>120</w:delText>
              </w:r>
            </w:del>
          </w:ins>
        </w:p>
        <w:p>
          <w:pPr>
            <w:pStyle w:val="23"/>
            <w:tabs>
              <w:tab w:val="clear" w:pos="9639"/>
              <w:tab w:val="right" w:pos="2000"/>
              <w:tab w:val="right" w:leader="dot" w:pos="9638"/>
            </w:tabs>
            <w:rPr>
              <w:ins w:id="1085" w:author="Rapporteur [2]" w:date="2022-05-26T04:28:00Z"/>
              <w:del w:id="1086" w:author="Rapporteur" w:date="2022-05-26T04:30:00Z"/>
              <w:noProof/>
            </w:rPr>
          </w:pPr>
          <w:ins w:id="1087" w:author="Rapporteur [2]" w:date="2022-05-26T04:28:00Z">
            <w:del w:id="1088" w:author="Rapporteur" w:date="2022-05-26T04:30:00Z">
              <w:r>
                <w:rPr>
                  <w:noProof/>
                  <w:rPrChange w:id="1089" w:author="Rapporteur" w:date="2022-05-26T14:23:00Z">
                    <w:rPr>
                      <w:rFonts w:ascii="Arial" w:hAnsi="Arial"/>
                      <w:noProof/>
                    </w:rPr>
                  </w:rPrChange>
                </w:rPr>
                <w:delText>6.36</w:delText>
              </w:r>
              <w:r>
                <w:rPr>
                  <w:noProof/>
                  <w:rPrChange w:id="1090" w:author="Rapporteur" w:date="2022-05-26T14:23:00Z">
                    <w:rPr>
                      <w:rFonts w:ascii="Arial" w:hAnsi="Arial"/>
                      <w:noProof/>
                    </w:rPr>
                  </w:rPrChange>
                </w:rPr>
                <w:tab/>
                <w:delText>Solution #36: Enhanced provisioning of ML model based on information about how inference will be executed</w:delText>
              </w:r>
              <w:r>
                <w:rPr>
                  <w:noProof/>
                </w:rPr>
                <w:tab/>
              </w:r>
            </w:del>
          </w:ins>
          <w:ins w:id="1091" w:author="Rapporteur [2]" w:date="2022-05-26T04:29:00Z">
            <w:del w:id="1092" w:author="Rapporteur" w:date="2022-05-26T04:30:00Z">
              <w:r>
                <w:rPr>
                  <w:noProof/>
                </w:rPr>
                <w:delText>120</w:delText>
              </w:r>
            </w:del>
          </w:ins>
        </w:p>
        <w:p>
          <w:pPr>
            <w:pStyle w:val="34"/>
            <w:tabs>
              <w:tab w:val="clear" w:pos="9639"/>
              <w:tab w:val="right" w:pos="2400"/>
              <w:tab w:val="right" w:leader="dot" w:pos="9638"/>
            </w:tabs>
            <w:rPr>
              <w:ins w:id="1093" w:author="Rapporteur [2]" w:date="2022-05-26T04:28:00Z"/>
              <w:del w:id="1094" w:author="Rapporteur" w:date="2022-05-26T04:30:00Z"/>
              <w:noProof/>
            </w:rPr>
          </w:pPr>
          <w:ins w:id="1095" w:author="Rapporteur [2]" w:date="2022-05-26T04:28:00Z">
            <w:del w:id="1096" w:author="Rapporteur" w:date="2022-05-26T04:30:00Z">
              <w:r>
                <w:rPr>
                  <w:noProof/>
                  <w:rPrChange w:id="1097" w:author="Rapporteur" w:date="2022-05-26T14:23:00Z">
                    <w:rPr>
                      <w:rFonts w:ascii="Arial" w:hAnsi="Arial"/>
                      <w:noProof/>
                    </w:rPr>
                  </w:rPrChange>
                </w:rPr>
                <w:delText>6.36.1</w:delText>
              </w:r>
              <w:r>
                <w:rPr>
                  <w:noProof/>
                  <w:rPrChange w:id="1098" w:author="Rapporteur" w:date="2022-05-26T14:23:00Z">
                    <w:rPr>
                      <w:rFonts w:ascii="Arial" w:hAnsi="Arial"/>
                      <w:noProof/>
                    </w:rPr>
                  </w:rPrChange>
                </w:rPr>
                <w:tab/>
                <w:delText>Description</w:delText>
              </w:r>
              <w:r>
                <w:rPr>
                  <w:noProof/>
                </w:rPr>
                <w:tab/>
              </w:r>
            </w:del>
          </w:ins>
          <w:ins w:id="1099" w:author="Rapporteur [2]" w:date="2022-05-26T04:29:00Z">
            <w:del w:id="1100" w:author="Rapporteur" w:date="2022-05-26T04:30:00Z">
              <w:r>
                <w:rPr>
                  <w:noProof/>
                </w:rPr>
                <w:delText>120</w:delText>
              </w:r>
            </w:del>
          </w:ins>
        </w:p>
        <w:p>
          <w:pPr>
            <w:pStyle w:val="34"/>
            <w:tabs>
              <w:tab w:val="clear" w:pos="9639"/>
              <w:tab w:val="right" w:pos="2400"/>
              <w:tab w:val="right" w:leader="dot" w:pos="9638"/>
            </w:tabs>
            <w:rPr>
              <w:ins w:id="1101" w:author="Rapporteur [2]" w:date="2022-05-26T04:28:00Z"/>
              <w:del w:id="1102" w:author="Rapporteur" w:date="2022-05-26T04:30:00Z"/>
              <w:noProof/>
            </w:rPr>
          </w:pPr>
          <w:ins w:id="1103" w:author="Rapporteur [2]" w:date="2022-05-26T04:28:00Z">
            <w:del w:id="1104" w:author="Rapporteur" w:date="2022-05-26T04:30:00Z">
              <w:r>
                <w:rPr>
                  <w:noProof/>
                  <w:lang w:eastAsia="zh-CN"/>
                  <w:rPrChange w:id="1105" w:author="Rapporteur" w:date="2022-05-26T14:23:00Z">
                    <w:rPr>
                      <w:rFonts w:ascii="Arial" w:hAnsi="Arial"/>
                      <w:noProof/>
                      <w:lang w:eastAsia="zh-CN"/>
                    </w:rPr>
                  </w:rPrChange>
                </w:rPr>
                <w:delText>6.36.2</w:delText>
              </w:r>
              <w:r>
                <w:rPr>
                  <w:noProof/>
                  <w:lang w:eastAsia="zh-CN"/>
                  <w:rPrChange w:id="1106" w:author="Rapporteur" w:date="2022-05-26T14:23:00Z">
                    <w:rPr>
                      <w:rFonts w:ascii="Arial" w:hAnsi="Arial"/>
                      <w:noProof/>
                      <w:lang w:eastAsia="zh-CN"/>
                    </w:rPr>
                  </w:rPrChange>
                </w:rPr>
                <w:tab/>
              </w:r>
              <w:r>
                <w:rPr>
                  <w:noProof/>
                  <w:rPrChange w:id="1107" w:author="Rapporteur" w:date="2022-05-26T14:23:00Z">
                    <w:rPr>
                      <w:rFonts w:ascii="Arial" w:hAnsi="Arial"/>
                      <w:noProof/>
                    </w:rPr>
                  </w:rPrChange>
                </w:rPr>
                <w:delText>Procedures</w:delText>
              </w:r>
              <w:r>
                <w:rPr>
                  <w:noProof/>
                </w:rPr>
                <w:tab/>
              </w:r>
            </w:del>
          </w:ins>
          <w:ins w:id="1108" w:author="Rapporteur [2]" w:date="2022-05-26T04:29:00Z">
            <w:del w:id="1109" w:author="Rapporteur" w:date="2022-05-26T04:30:00Z">
              <w:r>
                <w:rPr>
                  <w:noProof/>
                </w:rPr>
                <w:delText>122</w:delText>
              </w:r>
            </w:del>
          </w:ins>
        </w:p>
        <w:p>
          <w:pPr>
            <w:pStyle w:val="34"/>
            <w:tabs>
              <w:tab w:val="clear" w:pos="9639"/>
              <w:tab w:val="right" w:pos="2400"/>
              <w:tab w:val="right" w:leader="dot" w:pos="9638"/>
            </w:tabs>
            <w:rPr>
              <w:ins w:id="1110" w:author="Rapporteur [2]" w:date="2022-05-26T04:28:00Z"/>
              <w:del w:id="1111" w:author="Rapporteur" w:date="2022-05-26T04:30:00Z"/>
              <w:noProof/>
            </w:rPr>
          </w:pPr>
          <w:ins w:id="1112" w:author="Rapporteur [2]" w:date="2022-05-26T04:28:00Z">
            <w:del w:id="1113" w:author="Rapporteur" w:date="2022-05-26T04:30:00Z">
              <w:r>
                <w:rPr>
                  <w:noProof/>
                  <w:lang w:eastAsia="zh-CN"/>
                  <w:rPrChange w:id="1114" w:author="Rapporteur" w:date="2022-05-26T14:23:00Z">
                    <w:rPr>
                      <w:rFonts w:ascii="Arial" w:hAnsi="Arial"/>
                      <w:noProof/>
                      <w:lang w:eastAsia="zh-CN"/>
                    </w:rPr>
                  </w:rPrChange>
                </w:rPr>
                <w:delText>6.</w:delText>
              </w:r>
              <w:r>
                <w:rPr>
                  <w:rFonts w:eastAsia="宋体"/>
                  <w:noProof/>
                  <w:lang w:eastAsia="zh-CN"/>
                  <w:rPrChange w:id="1115" w:author="Rapporteur" w:date="2022-05-26T14:23:00Z">
                    <w:rPr>
                      <w:rFonts w:ascii="Arial" w:eastAsia="宋体" w:hAnsi="Arial"/>
                      <w:noProof/>
                      <w:lang w:eastAsia="zh-CN"/>
                    </w:rPr>
                  </w:rPrChange>
                </w:rPr>
                <w:delText>36</w:delText>
              </w:r>
              <w:r>
                <w:rPr>
                  <w:noProof/>
                  <w:lang w:eastAsia="zh-CN"/>
                  <w:rPrChange w:id="1116" w:author="Rapporteur" w:date="2022-05-26T14:23:00Z">
                    <w:rPr>
                      <w:rFonts w:ascii="Arial" w:hAnsi="Arial"/>
                      <w:noProof/>
                      <w:lang w:eastAsia="zh-CN"/>
                    </w:rPr>
                  </w:rPrChange>
                </w:rPr>
                <w:delText>.3</w:delText>
              </w:r>
              <w:r>
                <w:rPr>
                  <w:noProof/>
                  <w:lang w:eastAsia="zh-CN"/>
                  <w:rPrChange w:id="1117" w:author="Rapporteur" w:date="2022-05-26T14:23:00Z">
                    <w:rPr>
                      <w:rFonts w:ascii="Arial" w:hAnsi="Arial"/>
                      <w:noProof/>
                      <w:lang w:eastAsia="zh-CN"/>
                    </w:rPr>
                  </w:rPrChange>
                </w:rPr>
                <w:tab/>
              </w:r>
              <w:r>
                <w:rPr>
                  <w:noProof/>
                  <w:rPrChange w:id="1118" w:author="Rapporteur" w:date="2022-05-26T14:23:00Z">
                    <w:rPr>
                      <w:rFonts w:ascii="Arial" w:hAnsi="Arial"/>
                      <w:noProof/>
                    </w:rPr>
                  </w:rPrChange>
                </w:rPr>
                <w:delText>Impacts on services, entities, and interfaces</w:delText>
              </w:r>
              <w:r>
                <w:rPr>
                  <w:noProof/>
                </w:rPr>
                <w:tab/>
              </w:r>
            </w:del>
          </w:ins>
          <w:ins w:id="1119" w:author="Rapporteur [2]" w:date="2022-05-26T04:29:00Z">
            <w:del w:id="1120" w:author="Rapporteur" w:date="2022-05-26T04:30:00Z">
              <w:r>
                <w:rPr>
                  <w:noProof/>
                </w:rPr>
                <w:delText>123</w:delText>
              </w:r>
            </w:del>
          </w:ins>
        </w:p>
        <w:p>
          <w:pPr>
            <w:pStyle w:val="23"/>
            <w:tabs>
              <w:tab w:val="clear" w:pos="9639"/>
              <w:tab w:val="right" w:pos="2000"/>
              <w:tab w:val="right" w:leader="dot" w:pos="9638"/>
            </w:tabs>
            <w:rPr>
              <w:ins w:id="1121" w:author="Rapporteur [2]" w:date="2022-05-26T04:28:00Z"/>
              <w:del w:id="1122" w:author="Rapporteur" w:date="2022-05-26T04:30:00Z"/>
              <w:noProof/>
            </w:rPr>
          </w:pPr>
          <w:ins w:id="1123" w:author="Rapporteur [2]" w:date="2022-05-26T04:28:00Z">
            <w:del w:id="1124" w:author="Rapporteur" w:date="2022-05-26T04:30:00Z">
              <w:r>
                <w:rPr>
                  <w:noProof/>
                </w:rPr>
                <w:delText>6.37</w:delText>
              </w:r>
              <w:r>
                <w:rPr>
                  <w:noProof/>
                </w:rPr>
                <w:tab/>
                <w:delText>Solution #37: Analytics Exchange in Home routed roaming case</w:delText>
              </w:r>
              <w:r>
                <w:rPr>
                  <w:noProof/>
                </w:rPr>
                <w:tab/>
              </w:r>
            </w:del>
          </w:ins>
          <w:ins w:id="1125" w:author="Rapporteur [2]" w:date="2022-05-26T04:29:00Z">
            <w:del w:id="1126" w:author="Rapporteur" w:date="2022-05-26T04:30:00Z">
              <w:r>
                <w:rPr>
                  <w:noProof/>
                </w:rPr>
                <w:delText>123</w:delText>
              </w:r>
            </w:del>
          </w:ins>
        </w:p>
        <w:p>
          <w:pPr>
            <w:pStyle w:val="34"/>
            <w:tabs>
              <w:tab w:val="clear" w:pos="9639"/>
              <w:tab w:val="right" w:pos="2400"/>
              <w:tab w:val="right" w:leader="dot" w:pos="9638"/>
            </w:tabs>
            <w:rPr>
              <w:ins w:id="1127" w:author="Rapporteur [2]" w:date="2022-05-26T04:28:00Z"/>
              <w:del w:id="1128" w:author="Rapporteur" w:date="2022-05-26T04:30:00Z"/>
              <w:noProof/>
            </w:rPr>
          </w:pPr>
          <w:ins w:id="1129" w:author="Rapporteur [2]" w:date="2022-05-26T04:28:00Z">
            <w:del w:id="1130" w:author="Rapporteur" w:date="2022-05-26T04:30:00Z">
              <w:r>
                <w:rPr>
                  <w:noProof/>
                </w:rPr>
                <w:delText>6.37.1</w:delText>
              </w:r>
              <w:r>
                <w:rPr>
                  <w:noProof/>
                </w:rPr>
                <w:tab/>
                <w:delText>Description</w:delText>
              </w:r>
              <w:r>
                <w:rPr>
                  <w:noProof/>
                </w:rPr>
                <w:tab/>
              </w:r>
            </w:del>
          </w:ins>
          <w:ins w:id="1131" w:author="Rapporteur [2]" w:date="2022-05-26T04:29:00Z">
            <w:del w:id="1132" w:author="Rapporteur" w:date="2022-05-26T04:30:00Z">
              <w:r>
                <w:rPr>
                  <w:noProof/>
                </w:rPr>
                <w:delText>123</w:delText>
              </w:r>
            </w:del>
          </w:ins>
        </w:p>
        <w:p>
          <w:pPr>
            <w:pStyle w:val="34"/>
            <w:tabs>
              <w:tab w:val="clear" w:pos="9639"/>
              <w:tab w:val="right" w:pos="2400"/>
              <w:tab w:val="right" w:leader="dot" w:pos="9638"/>
            </w:tabs>
            <w:rPr>
              <w:ins w:id="1133" w:author="Rapporteur [2]" w:date="2022-05-26T04:28:00Z"/>
              <w:del w:id="1134" w:author="Rapporteur" w:date="2022-05-26T04:30:00Z"/>
              <w:noProof/>
            </w:rPr>
          </w:pPr>
          <w:ins w:id="1135" w:author="Rapporteur [2]" w:date="2022-05-26T04:28:00Z">
            <w:del w:id="1136" w:author="Rapporteur" w:date="2022-05-26T04:30:00Z">
              <w:r>
                <w:rPr>
                  <w:noProof/>
                </w:rPr>
                <w:delText>6.37.2</w:delText>
              </w:r>
              <w:r>
                <w:rPr>
                  <w:noProof/>
                </w:rPr>
                <w:tab/>
                <w:delText>Procedures</w:delText>
              </w:r>
              <w:r>
                <w:rPr>
                  <w:noProof/>
                </w:rPr>
                <w:tab/>
              </w:r>
            </w:del>
          </w:ins>
          <w:ins w:id="1137" w:author="Rapporteur [2]" w:date="2022-05-26T04:29:00Z">
            <w:del w:id="1138" w:author="Rapporteur" w:date="2022-05-26T04:30:00Z">
              <w:r>
                <w:rPr>
                  <w:noProof/>
                </w:rPr>
                <w:delText>124</w:delText>
              </w:r>
            </w:del>
          </w:ins>
        </w:p>
        <w:p>
          <w:pPr>
            <w:pStyle w:val="34"/>
            <w:tabs>
              <w:tab w:val="clear" w:pos="9639"/>
              <w:tab w:val="right" w:pos="2400"/>
              <w:tab w:val="right" w:leader="dot" w:pos="9638"/>
            </w:tabs>
            <w:rPr>
              <w:ins w:id="1139" w:author="Rapporteur [2]" w:date="2022-05-26T04:28:00Z"/>
              <w:del w:id="1140" w:author="Rapporteur" w:date="2022-05-26T04:30:00Z"/>
              <w:noProof/>
            </w:rPr>
          </w:pPr>
          <w:ins w:id="1141" w:author="Rapporteur [2]" w:date="2022-05-26T04:28:00Z">
            <w:del w:id="1142" w:author="Rapporteur" w:date="2022-05-26T04:30:00Z">
              <w:r>
                <w:rPr>
                  <w:noProof/>
                  <w:lang w:eastAsia="zh-CN"/>
                </w:rPr>
                <w:delText>6.37.3</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1143" w:author="Rapporteur [2]" w:date="2022-05-26T04:29:00Z">
            <w:del w:id="1144" w:author="Rapporteur" w:date="2022-05-26T04:30:00Z">
              <w:r>
                <w:rPr>
                  <w:noProof/>
                </w:rPr>
                <w:delText>126</w:delText>
              </w:r>
            </w:del>
          </w:ins>
        </w:p>
        <w:p>
          <w:pPr>
            <w:pStyle w:val="23"/>
            <w:tabs>
              <w:tab w:val="clear" w:pos="9639"/>
              <w:tab w:val="right" w:pos="2000"/>
              <w:tab w:val="right" w:leader="dot" w:pos="9638"/>
            </w:tabs>
            <w:rPr>
              <w:ins w:id="1145" w:author="Rapporteur [2]" w:date="2022-05-26T04:28:00Z"/>
              <w:del w:id="1146" w:author="Rapporteur" w:date="2022-05-26T04:30:00Z"/>
              <w:noProof/>
            </w:rPr>
          </w:pPr>
          <w:ins w:id="1147" w:author="Rapporteur [2]" w:date="2022-05-26T04:28:00Z">
            <w:del w:id="1148" w:author="Rapporteur" w:date="2022-05-26T04:30:00Z">
              <w:r>
                <w:rPr>
                  <w:noProof/>
                  <w:lang w:val="en-US" w:eastAsia="zh-CN"/>
                </w:rPr>
                <w:delText>6.38</w:delText>
              </w:r>
              <w:r>
                <w:rPr>
                  <w:noProof/>
                  <w:lang w:val="en-US" w:eastAsia="ko-KR"/>
                </w:rPr>
                <w:tab/>
              </w:r>
              <w:r>
                <w:rPr>
                  <w:noProof/>
                  <w:lang w:val="en-US"/>
                </w:rPr>
                <w:delText>Solution</w:delText>
              </w:r>
              <w:r>
                <w:rPr>
                  <w:noProof/>
                  <w:lang w:val="en-US" w:eastAsia="zh-CN"/>
                </w:rPr>
                <w:delText xml:space="preserve"> #38</w:delText>
              </w:r>
              <w:r>
                <w:rPr>
                  <w:noProof/>
                  <w:lang w:val="en-US"/>
                </w:rPr>
                <w:delText>: Interactions between VPLMN and HPLMN for restricted data collection and analytics retrieval</w:delText>
              </w:r>
              <w:r>
                <w:rPr>
                  <w:noProof/>
                </w:rPr>
                <w:tab/>
              </w:r>
            </w:del>
          </w:ins>
          <w:ins w:id="1149" w:author="Rapporteur [2]" w:date="2022-05-26T04:29:00Z">
            <w:del w:id="1150" w:author="Rapporteur" w:date="2022-05-26T04:30:00Z">
              <w:r>
                <w:rPr>
                  <w:noProof/>
                </w:rPr>
                <w:delText>126</w:delText>
              </w:r>
            </w:del>
          </w:ins>
        </w:p>
        <w:p>
          <w:pPr>
            <w:pStyle w:val="34"/>
            <w:tabs>
              <w:tab w:val="clear" w:pos="9639"/>
              <w:tab w:val="right" w:pos="2400"/>
              <w:tab w:val="right" w:leader="dot" w:pos="9638"/>
            </w:tabs>
            <w:rPr>
              <w:ins w:id="1151" w:author="Rapporteur [2]" w:date="2022-05-26T04:28:00Z"/>
              <w:del w:id="1152" w:author="Rapporteur" w:date="2022-05-26T04:30:00Z"/>
              <w:noProof/>
            </w:rPr>
          </w:pPr>
          <w:ins w:id="1153" w:author="Rapporteur [2]" w:date="2022-05-26T04:28:00Z">
            <w:del w:id="1154" w:author="Rapporteur" w:date="2022-05-26T04:30:00Z">
              <w:r>
                <w:rPr>
                  <w:noProof/>
                  <w:lang w:val="en-US"/>
                </w:rPr>
                <w:delText>6.38.1</w:delText>
              </w:r>
              <w:r>
                <w:rPr>
                  <w:noProof/>
                  <w:lang w:val="en-US"/>
                </w:rPr>
                <w:tab/>
                <w:delText>Description</w:delText>
              </w:r>
              <w:r>
                <w:rPr>
                  <w:noProof/>
                </w:rPr>
                <w:tab/>
              </w:r>
            </w:del>
          </w:ins>
          <w:ins w:id="1155" w:author="Rapporteur [2]" w:date="2022-05-26T04:29:00Z">
            <w:del w:id="1156" w:author="Rapporteur" w:date="2022-05-26T04:30:00Z">
              <w:r>
                <w:rPr>
                  <w:noProof/>
                </w:rPr>
                <w:delText>126</w:delText>
              </w:r>
            </w:del>
          </w:ins>
        </w:p>
        <w:p>
          <w:pPr>
            <w:pStyle w:val="34"/>
            <w:tabs>
              <w:tab w:val="clear" w:pos="9639"/>
              <w:tab w:val="right" w:pos="2400"/>
              <w:tab w:val="right" w:leader="dot" w:pos="9638"/>
            </w:tabs>
            <w:rPr>
              <w:ins w:id="1157" w:author="Rapporteur [2]" w:date="2022-05-26T04:28:00Z"/>
              <w:del w:id="1158" w:author="Rapporteur" w:date="2022-05-26T04:30:00Z"/>
              <w:noProof/>
            </w:rPr>
          </w:pPr>
          <w:ins w:id="1159" w:author="Rapporteur [2]" w:date="2022-05-26T04:28:00Z">
            <w:del w:id="1160" w:author="Rapporteur" w:date="2022-05-26T04:30:00Z">
              <w:r>
                <w:rPr>
                  <w:noProof/>
                  <w:lang w:val="en-US"/>
                </w:rPr>
                <w:delText>6.38.2</w:delText>
              </w:r>
              <w:r>
                <w:rPr>
                  <w:noProof/>
                  <w:lang w:val="en-US"/>
                </w:rPr>
                <w:tab/>
                <w:delText>Procedures</w:delText>
              </w:r>
              <w:r>
                <w:rPr>
                  <w:noProof/>
                </w:rPr>
                <w:tab/>
              </w:r>
            </w:del>
          </w:ins>
          <w:ins w:id="1161" w:author="Rapporteur [2]" w:date="2022-05-26T04:29:00Z">
            <w:del w:id="1162" w:author="Rapporteur" w:date="2022-05-26T04:30:00Z">
              <w:r>
                <w:rPr>
                  <w:noProof/>
                </w:rPr>
                <w:delText>128</w:delText>
              </w:r>
            </w:del>
          </w:ins>
        </w:p>
        <w:p>
          <w:pPr>
            <w:pStyle w:val="34"/>
            <w:tabs>
              <w:tab w:val="clear" w:pos="9639"/>
              <w:tab w:val="right" w:pos="2400"/>
              <w:tab w:val="right" w:leader="dot" w:pos="9638"/>
            </w:tabs>
            <w:rPr>
              <w:ins w:id="1163" w:author="Rapporteur [2]" w:date="2022-05-26T04:28:00Z"/>
              <w:del w:id="1164" w:author="Rapporteur" w:date="2022-05-26T04:30:00Z"/>
              <w:noProof/>
            </w:rPr>
          </w:pPr>
          <w:ins w:id="1165" w:author="Rapporteur [2]" w:date="2022-05-26T04:28:00Z">
            <w:del w:id="1166" w:author="Rapporteur" w:date="2022-05-26T04:30:00Z">
              <w:r>
                <w:rPr>
                  <w:noProof/>
                  <w:lang w:val="en-US" w:eastAsia="zh-CN"/>
                </w:rPr>
                <w:delText>6.38.3</w:delText>
              </w:r>
              <w:r>
                <w:rPr>
                  <w:noProof/>
                  <w:lang w:val="en-US" w:eastAsia="zh-CN"/>
                </w:rPr>
                <w:tab/>
              </w:r>
              <w:r>
                <w:rPr>
                  <w:noProof/>
                  <w:lang w:val="en-US"/>
                </w:rPr>
                <w:delText xml:space="preserve">Impacts on </w:delText>
              </w:r>
              <w:r>
                <w:rPr>
                  <w:noProof/>
                  <w:lang w:val="en-US" w:eastAsia="zh-CN"/>
                </w:rPr>
                <w:delText>E</w:delText>
              </w:r>
              <w:r>
                <w:rPr>
                  <w:noProof/>
                  <w:lang w:val="en-US"/>
                </w:rPr>
                <w:delText xml:space="preserve">xisting </w:delText>
              </w:r>
              <w:r>
                <w:rPr>
                  <w:noProof/>
                  <w:lang w:val="en-US" w:eastAsia="zh-CN"/>
                </w:rPr>
                <w:delText>N</w:delText>
              </w:r>
              <w:r>
                <w:rPr>
                  <w:noProof/>
                  <w:lang w:val="en-US"/>
                </w:rPr>
                <w:delText xml:space="preserve">odes and </w:delText>
              </w:r>
              <w:r>
                <w:rPr>
                  <w:noProof/>
                  <w:lang w:val="en-US" w:eastAsia="zh-CN"/>
                </w:rPr>
                <w:delText>F</w:delText>
              </w:r>
              <w:r>
                <w:rPr>
                  <w:noProof/>
                  <w:lang w:val="en-US"/>
                </w:rPr>
                <w:delText>unctionality</w:delText>
              </w:r>
              <w:r>
                <w:rPr>
                  <w:noProof/>
                </w:rPr>
                <w:tab/>
              </w:r>
            </w:del>
          </w:ins>
          <w:ins w:id="1167" w:author="Rapporteur [2]" w:date="2022-05-26T04:29:00Z">
            <w:del w:id="1168" w:author="Rapporteur" w:date="2022-05-26T04:30:00Z">
              <w:r>
                <w:rPr>
                  <w:noProof/>
                </w:rPr>
                <w:delText>130</w:delText>
              </w:r>
            </w:del>
          </w:ins>
        </w:p>
        <w:p>
          <w:pPr>
            <w:pStyle w:val="23"/>
            <w:tabs>
              <w:tab w:val="clear" w:pos="9639"/>
              <w:tab w:val="right" w:pos="2000"/>
              <w:tab w:val="right" w:leader="dot" w:pos="9638"/>
            </w:tabs>
            <w:rPr>
              <w:ins w:id="1169" w:author="Rapporteur [2]" w:date="2022-05-26T04:28:00Z"/>
              <w:del w:id="1170" w:author="Rapporteur" w:date="2022-05-26T04:30:00Z"/>
              <w:noProof/>
            </w:rPr>
          </w:pPr>
          <w:ins w:id="1171" w:author="Rapporteur [2]" w:date="2022-05-26T04:28:00Z">
            <w:del w:id="1172" w:author="Rapporteur" w:date="2022-05-26T04:30:00Z">
              <w:r>
                <w:rPr>
                  <w:rFonts w:eastAsia="宋体"/>
                  <w:noProof/>
                  <w:lang w:eastAsia="zh-CN"/>
                </w:rPr>
                <w:delText>6.39</w:delText>
              </w:r>
              <w:r>
                <w:rPr>
                  <w:rFonts w:eastAsia="宋体"/>
                  <w:noProof/>
                  <w:lang w:eastAsia="ko-KR"/>
                </w:rPr>
                <w:tab/>
              </w:r>
              <w:r>
                <w:rPr>
                  <w:rFonts w:eastAsia="宋体"/>
                  <w:noProof/>
                </w:rPr>
                <w:delText>Solution</w:delText>
              </w:r>
              <w:r>
                <w:rPr>
                  <w:rFonts w:eastAsia="宋体"/>
                  <w:noProof/>
                  <w:lang w:eastAsia="zh-CN"/>
                </w:rPr>
                <w:delText xml:space="preserve"> #39</w:delText>
              </w:r>
              <w:r>
                <w:rPr>
                  <w:rFonts w:eastAsia="宋体"/>
                  <w:noProof/>
                </w:rPr>
                <w:delText>: A</w:delText>
              </w:r>
              <w:r>
                <w:rPr>
                  <w:rFonts w:eastAsia="微软雅黑"/>
                  <w:noProof/>
                  <w:szCs w:val="22"/>
                  <w:lang w:eastAsia="zh-CN"/>
                </w:rPr>
                <w:delText xml:space="preserve">rchitecture enhancements to support </w:delText>
              </w:r>
              <w:r>
                <w:rPr>
                  <w:noProof/>
                  <w:lang w:eastAsia="ko-KR"/>
                </w:rPr>
                <w:delText>Data and analytics exchange in roaming case</w:delText>
              </w:r>
              <w:r>
                <w:rPr>
                  <w:noProof/>
                </w:rPr>
                <w:tab/>
              </w:r>
            </w:del>
          </w:ins>
          <w:ins w:id="1173" w:author="Rapporteur [2]" w:date="2022-05-26T04:29:00Z">
            <w:del w:id="1174" w:author="Rapporteur" w:date="2022-05-26T04:30:00Z">
              <w:r>
                <w:rPr>
                  <w:noProof/>
                </w:rPr>
                <w:delText>130</w:delText>
              </w:r>
            </w:del>
          </w:ins>
        </w:p>
        <w:p>
          <w:pPr>
            <w:pStyle w:val="34"/>
            <w:tabs>
              <w:tab w:val="clear" w:pos="9639"/>
              <w:tab w:val="right" w:pos="2400"/>
              <w:tab w:val="right" w:leader="dot" w:pos="9638"/>
            </w:tabs>
            <w:rPr>
              <w:ins w:id="1175" w:author="Rapporteur [2]" w:date="2022-05-26T04:28:00Z"/>
              <w:del w:id="1176" w:author="Rapporteur" w:date="2022-05-26T04:30:00Z"/>
              <w:noProof/>
            </w:rPr>
          </w:pPr>
          <w:ins w:id="1177" w:author="Rapporteur [2]" w:date="2022-05-26T04:28:00Z">
            <w:del w:id="1178" w:author="Rapporteur" w:date="2022-05-26T04:30:00Z">
              <w:r>
                <w:rPr>
                  <w:noProof/>
                </w:rPr>
                <w:delText>6.</w:delText>
              </w:r>
              <w:r>
                <w:rPr>
                  <w:noProof/>
                  <w:lang w:eastAsia="zh-CN"/>
                </w:rPr>
                <w:delText>39</w:delText>
              </w:r>
              <w:r>
                <w:rPr>
                  <w:noProof/>
                </w:rPr>
                <w:delText>.1</w:delText>
              </w:r>
              <w:r>
                <w:rPr>
                  <w:noProof/>
                </w:rPr>
                <w:tab/>
                <w:delText>Description</w:delText>
              </w:r>
              <w:r>
                <w:rPr>
                  <w:noProof/>
                </w:rPr>
                <w:tab/>
              </w:r>
            </w:del>
          </w:ins>
          <w:ins w:id="1179" w:author="Rapporteur [2]" w:date="2022-05-26T04:29:00Z">
            <w:del w:id="1180" w:author="Rapporteur" w:date="2022-05-26T04:30:00Z">
              <w:r>
                <w:rPr>
                  <w:noProof/>
                </w:rPr>
                <w:delText>130</w:delText>
              </w:r>
            </w:del>
          </w:ins>
        </w:p>
        <w:p>
          <w:pPr>
            <w:pStyle w:val="34"/>
            <w:tabs>
              <w:tab w:val="clear" w:pos="9639"/>
              <w:tab w:val="right" w:pos="2400"/>
              <w:tab w:val="right" w:leader="dot" w:pos="9638"/>
            </w:tabs>
            <w:rPr>
              <w:ins w:id="1181" w:author="Rapporteur [2]" w:date="2022-05-26T04:28:00Z"/>
              <w:del w:id="1182" w:author="Rapporteur" w:date="2022-05-26T04:30:00Z"/>
              <w:noProof/>
            </w:rPr>
          </w:pPr>
          <w:ins w:id="1183" w:author="Rapporteur [2]" w:date="2022-05-26T04:28:00Z">
            <w:del w:id="1184" w:author="Rapporteur" w:date="2022-05-26T04:30:00Z">
              <w:r>
                <w:rPr>
                  <w:noProof/>
                </w:rPr>
                <w:delText>6.39.2</w:delText>
              </w:r>
              <w:r>
                <w:rPr>
                  <w:noProof/>
                </w:rPr>
                <w:tab/>
                <w:delText>Procedure</w:delText>
              </w:r>
              <w:r>
                <w:rPr>
                  <w:noProof/>
                </w:rPr>
                <w:tab/>
              </w:r>
            </w:del>
          </w:ins>
          <w:ins w:id="1185" w:author="Rapporteur [2]" w:date="2022-05-26T04:29:00Z">
            <w:del w:id="1186" w:author="Rapporteur" w:date="2022-05-26T04:30:00Z">
              <w:r>
                <w:rPr>
                  <w:noProof/>
                </w:rPr>
                <w:delText>132</w:delText>
              </w:r>
            </w:del>
          </w:ins>
        </w:p>
        <w:p>
          <w:pPr>
            <w:pStyle w:val="34"/>
            <w:tabs>
              <w:tab w:val="clear" w:pos="9639"/>
              <w:tab w:val="right" w:pos="2400"/>
              <w:tab w:val="right" w:leader="dot" w:pos="9638"/>
            </w:tabs>
            <w:rPr>
              <w:ins w:id="1187" w:author="Rapporteur [2]" w:date="2022-05-26T04:28:00Z"/>
              <w:del w:id="1188" w:author="Rapporteur" w:date="2022-05-26T04:30:00Z"/>
              <w:noProof/>
            </w:rPr>
          </w:pPr>
          <w:ins w:id="1189" w:author="Rapporteur [2]" w:date="2022-05-26T04:28:00Z">
            <w:del w:id="1190" w:author="Rapporteur" w:date="2022-05-26T04:30:00Z">
              <w:r>
                <w:rPr>
                  <w:noProof/>
                </w:rPr>
                <w:delText>6.39.3</w:delText>
              </w:r>
              <w:r>
                <w:rPr>
                  <w:noProof/>
                </w:rPr>
                <w:tab/>
                <w:delText>Impacts on existing nodes and functionality</w:delText>
              </w:r>
              <w:r>
                <w:rPr>
                  <w:noProof/>
                </w:rPr>
                <w:tab/>
              </w:r>
            </w:del>
          </w:ins>
          <w:ins w:id="1191" w:author="Rapporteur [2]" w:date="2022-05-26T04:29:00Z">
            <w:del w:id="1192" w:author="Rapporteur" w:date="2022-05-26T04:30:00Z">
              <w:r>
                <w:rPr>
                  <w:noProof/>
                </w:rPr>
                <w:delText>135</w:delText>
              </w:r>
            </w:del>
          </w:ins>
        </w:p>
        <w:p>
          <w:pPr>
            <w:pStyle w:val="23"/>
            <w:tabs>
              <w:tab w:val="clear" w:pos="9639"/>
              <w:tab w:val="right" w:pos="2000"/>
              <w:tab w:val="right" w:leader="dot" w:pos="9638"/>
            </w:tabs>
            <w:rPr>
              <w:ins w:id="1193" w:author="Rapporteur [2]" w:date="2022-05-26T04:28:00Z"/>
              <w:del w:id="1194" w:author="Rapporteur" w:date="2022-05-26T04:30:00Z"/>
              <w:noProof/>
            </w:rPr>
          </w:pPr>
          <w:ins w:id="1195" w:author="Rapporteur [2]" w:date="2022-05-26T04:28:00Z">
            <w:del w:id="1196" w:author="Rapporteur" w:date="2022-05-26T04:30:00Z">
              <w:r>
                <w:rPr>
                  <w:noProof/>
                </w:rPr>
                <w:delText>6.40</w:delText>
              </w:r>
              <w:r>
                <w:rPr>
                  <w:noProof/>
                </w:rPr>
                <w:tab/>
                <w:delText>Solution #40: Data and analytics exchange for roaming UEs</w:delText>
              </w:r>
              <w:r>
                <w:rPr>
                  <w:noProof/>
                </w:rPr>
                <w:tab/>
              </w:r>
            </w:del>
          </w:ins>
          <w:ins w:id="1197" w:author="Rapporteur [2]" w:date="2022-05-26T04:29:00Z">
            <w:del w:id="1198" w:author="Rapporteur" w:date="2022-05-26T04:30:00Z">
              <w:r>
                <w:rPr>
                  <w:noProof/>
                </w:rPr>
                <w:delText>135</w:delText>
              </w:r>
            </w:del>
          </w:ins>
        </w:p>
        <w:p>
          <w:pPr>
            <w:pStyle w:val="34"/>
            <w:tabs>
              <w:tab w:val="clear" w:pos="9639"/>
              <w:tab w:val="right" w:pos="2400"/>
              <w:tab w:val="right" w:leader="dot" w:pos="9638"/>
            </w:tabs>
            <w:rPr>
              <w:ins w:id="1199" w:author="Rapporteur [2]" w:date="2022-05-26T04:28:00Z"/>
              <w:del w:id="1200" w:author="Rapporteur" w:date="2022-05-26T04:30:00Z"/>
              <w:noProof/>
            </w:rPr>
          </w:pPr>
          <w:ins w:id="1201" w:author="Rapporteur [2]" w:date="2022-05-26T04:28:00Z">
            <w:del w:id="1202" w:author="Rapporteur" w:date="2022-05-26T04:30:00Z">
              <w:r>
                <w:rPr>
                  <w:noProof/>
                </w:rPr>
                <w:delText>6.40.1</w:delText>
              </w:r>
              <w:r>
                <w:rPr>
                  <w:noProof/>
                </w:rPr>
                <w:tab/>
                <w:delText>Description</w:delText>
              </w:r>
              <w:r>
                <w:rPr>
                  <w:noProof/>
                </w:rPr>
                <w:tab/>
              </w:r>
            </w:del>
          </w:ins>
          <w:ins w:id="1203" w:author="Rapporteur [2]" w:date="2022-05-26T04:29:00Z">
            <w:del w:id="1204" w:author="Rapporteur" w:date="2022-05-26T04:30:00Z">
              <w:r>
                <w:rPr>
                  <w:noProof/>
                </w:rPr>
                <w:delText>135</w:delText>
              </w:r>
            </w:del>
          </w:ins>
        </w:p>
        <w:p>
          <w:pPr>
            <w:pStyle w:val="34"/>
            <w:tabs>
              <w:tab w:val="clear" w:pos="9639"/>
              <w:tab w:val="right" w:pos="2400"/>
              <w:tab w:val="right" w:leader="dot" w:pos="9638"/>
            </w:tabs>
            <w:rPr>
              <w:ins w:id="1205" w:author="Rapporteur [2]" w:date="2022-05-26T04:28:00Z"/>
              <w:del w:id="1206" w:author="Rapporteur" w:date="2022-05-26T04:30:00Z"/>
              <w:noProof/>
            </w:rPr>
          </w:pPr>
          <w:ins w:id="1207" w:author="Rapporteur [2]" w:date="2022-05-26T04:28:00Z">
            <w:del w:id="1208" w:author="Rapporteur" w:date="2022-05-26T04:30:00Z">
              <w:r>
                <w:rPr>
                  <w:noProof/>
                </w:rPr>
                <w:delText>6.40.2</w:delText>
              </w:r>
              <w:r>
                <w:rPr>
                  <w:noProof/>
                </w:rPr>
                <w:tab/>
                <w:delText>Procedures</w:delText>
              </w:r>
              <w:r>
                <w:rPr>
                  <w:noProof/>
                </w:rPr>
                <w:tab/>
              </w:r>
            </w:del>
          </w:ins>
          <w:ins w:id="1209" w:author="Rapporteur [2]" w:date="2022-05-26T04:29:00Z">
            <w:del w:id="1210" w:author="Rapporteur" w:date="2022-05-26T04:30:00Z">
              <w:r>
                <w:rPr>
                  <w:noProof/>
                </w:rPr>
                <w:delText>135</w:delText>
              </w:r>
            </w:del>
          </w:ins>
        </w:p>
        <w:p>
          <w:pPr>
            <w:pStyle w:val="34"/>
            <w:tabs>
              <w:tab w:val="clear" w:pos="9639"/>
              <w:tab w:val="right" w:pos="2400"/>
              <w:tab w:val="right" w:leader="dot" w:pos="9638"/>
            </w:tabs>
            <w:rPr>
              <w:ins w:id="1211" w:author="Rapporteur [2]" w:date="2022-05-26T04:28:00Z"/>
              <w:del w:id="1212" w:author="Rapporteur" w:date="2022-05-26T04:30:00Z"/>
              <w:noProof/>
            </w:rPr>
          </w:pPr>
          <w:ins w:id="1213" w:author="Rapporteur [2]" w:date="2022-05-26T04:28:00Z">
            <w:del w:id="1214" w:author="Rapporteur" w:date="2022-05-26T04:30:00Z">
              <w:r>
                <w:rPr>
                  <w:noProof/>
                </w:rPr>
                <w:delText>6.40.3</w:delText>
              </w:r>
              <w:r>
                <w:rPr>
                  <w:noProof/>
                </w:rPr>
                <w:tab/>
                <w:delText>Impacts on Existing Nodes and Functionality</w:delText>
              </w:r>
              <w:r>
                <w:rPr>
                  <w:noProof/>
                </w:rPr>
                <w:tab/>
              </w:r>
            </w:del>
          </w:ins>
          <w:ins w:id="1215" w:author="Rapporteur [2]" w:date="2022-05-26T04:29:00Z">
            <w:del w:id="1216" w:author="Rapporteur" w:date="2022-05-26T04:30:00Z">
              <w:r>
                <w:rPr>
                  <w:noProof/>
                </w:rPr>
                <w:delText>138</w:delText>
              </w:r>
            </w:del>
          </w:ins>
        </w:p>
        <w:p>
          <w:pPr>
            <w:pStyle w:val="23"/>
            <w:tabs>
              <w:tab w:val="clear" w:pos="9639"/>
              <w:tab w:val="right" w:pos="2000"/>
              <w:tab w:val="right" w:leader="dot" w:pos="9638"/>
            </w:tabs>
            <w:rPr>
              <w:ins w:id="1217" w:author="Rapporteur [2]" w:date="2022-05-26T04:28:00Z"/>
              <w:del w:id="1218" w:author="Rapporteur" w:date="2022-05-26T04:30:00Z"/>
              <w:noProof/>
            </w:rPr>
          </w:pPr>
          <w:ins w:id="1219" w:author="Rapporteur [2]" w:date="2022-05-26T04:28:00Z">
            <w:del w:id="1220" w:author="Rapporteur" w:date="2022-05-26T04:30:00Z">
              <w:r>
                <w:rPr>
                  <w:noProof/>
                  <w:lang w:eastAsia="zh-CN"/>
                </w:rPr>
                <w:delText>6.41</w:delText>
              </w:r>
              <w:r>
                <w:rPr>
                  <w:noProof/>
                </w:rPr>
                <w:tab/>
                <w:delText>Solution</w:delText>
              </w:r>
              <w:r>
                <w:rPr>
                  <w:noProof/>
                  <w:lang w:eastAsia="zh-CN"/>
                </w:rPr>
                <w:delText xml:space="preserve"> #41</w:delText>
              </w:r>
              <w:r>
                <w:rPr>
                  <w:noProof/>
                </w:rPr>
                <w:delText>: Sending data that is about to be purged</w:delText>
              </w:r>
              <w:r>
                <w:rPr>
                  <w:noProof/>
                </w:rPr>
                <w:tab/>
              </w:r>
            </w:del>
          </w:ins>
          <w:ins w:id="1221" w:author="Rapporteur [2]" w:date="2022-05-26T04:29:00Z">
            <w:del w:id="1222" w:author="Rapporteur" w:date="2022-05-26T04:30:00Z">
              <w:r>
                <w:rPr>
                  <w:noProof/>
                </w:rPr>
                <w:delText>138</w:delText>
              </w:r>
            </w:del>
          </w:ins>
        </w:p>
        <w:p>
          <w:pPr>
            <w:pStyle w:val="34"/>
            <w:tabs>
              <w:tab w:val="clear" w:pos="9639"/>
              <w:tab w:val="right" w:pos="2400"/>
              <w:tab w:val="right" w:leader="dot" w:pos="9638"/>
            </w:tabs>
            <w:rPr>
              <w:ins w:id="1223" w:author="Rapporteur [2]" w:date="2022-05-26T04:28:00Z"/>
              <w:del w:id="1224" w:author="Rapporteur" w:date="2022-05-26T04:30:00Z"/>
              <w:noProof/>
            </w:rPr>
          </w:pPr>
          <w:ins w:id="1225" w:author="Rapporteur [2]" w:date="2022-05-26T04:28:00Z">
            <w:del w:id="1226" w:author="Rapporteur" w:date="2022-05-26T04:30:00Z">
              <w:r>
                <w:rPr>
                  <w:noProof/>
                </w:rPr>
                <w:delText>6.41.1</w:delText>
              </w:r>
              <w:r>
                <w:rPr>
                  <w:noProof/>
                </w:rPr>
                <w:tab/>
                <w:delText>Description</w:delText>
              </w:r>
              <w:r>
                <w:rPr>
                  <w:noProof/>
                </w:rPr>
                <w:tab/>
              </w:r>
            </w:del>
          </w:ins>
          <w:ins w:id="1227" w:author="Rapporteur [2]" w:date="2022-05-26T04:29:00Z">
            <w:del w:id="1228" w:author="Rapporteur" w:date="2022-05-26T04:30:00Z">
              <w:r>
                <w:rPr>
                  <w:noProof/>
                </w:rPr>
                <w:delText>138</w:delText>
              </w:r>
            </w:del>
          </w:ins>
        </w:p>
        <w:p>
          <w:pPr>
            <w:pStyle w:val="34"/>
            <w:tabs>
              <w:tab w:val="clear" w:pos="9639"/>
              <w:tab w:val="right" w:pos="2400"/>
              <w:tab w:val="right" w:leader="dot" w:pos="9638"/>
            </w:tabs>
            <w:rPr>
              <w:ins w:id="1229" w:author="Rapporteur [2]" w:date="2022-05-26T04:28:00Z"/>
              <w:del w:id="1230" w:author="Rapporteur" w:date="2022-05-26T04:30:00Z"/>
              <w:noProof/>
            </w:rPr>
          </w:pPr>
          <w:ins w:id="1231" w:author="Rapporteur [2]" w:date="2022-05-26T04:28:00Z">
            <w:del w:id="1232" w:author="Rapporteur" w:date="2022-05-26T04:30:00Z">
              <w:r>
                <w:rPr>
                  <w:noProof/>
                </w:rPr>
                <w:delText>6.41.2</w:delText>
              </w:r>
              <w:r>
                <w:rPr>
                  <w:noProof/>
                </w:rPr>
                <w:tab/>
                <w:delText>Procedures</w:delText>
              </w:r>
              <w:r>
                <w:rPr>
                  <w:noProof/>
                </w:rPr>
                <w:tab/>
              </w:r>
            </w:del>
          </w:ins>
          <w:ins w:id="1233" w:author="Rapporteur [2]" w:date="2022-05-26T04:29:00Z">
            <w:del w:id="1234" w:author="Rapporteur" w:date="2022-05-26T04:30:00Z">
              <w:r>
                <w:rPr>
                  <w:noProof/>
                </w:rPr>
                <w:delText>138</w:delText>
              </w:r>
            </w:del>
          </w:ins>
        </w:p>
        <w:p>
          <w:pPr>
            <w:pStyle w:val="34"/>
            <w:tabs>
              <w:tab w:val="clear" w:pos="9639"/>
              <w:tab w:val="right" w:pos="2400"/>
              <w:tab w:val="right" w:leader="dot" w:pos="9638"/>
            </w:tabs>
            <w:rPr>
              <w:ins w:id="1235" w:author="Rapporteur [2]" w:date="2022-05-26T04:28:00Z"/>
              <w:del w:id="1236" w:author="Rapporteur" w:date="2022-05-26T04:30:00Z"/>
              <w:noProof/>
            </w:rPr>
          </w:pPr>
          <w:ins w:id="1237" w:author="Rapporteur [2]" w:date="2022-05-26T04:28:00Z">
            <w:del w:id="1238" w:author="Rapporteur" w:date="2022-05-26T04:30:00Z">
              <w:r>
                <w:rPr>
                  <w:noProof/>
                  <w:lang w:eastAsia="zh-CN"/>
                </w:rPr>
                <w:delText>6.41.3</w:delText>
              </w:r>
              <w:r>
                <w:rPr>
                  <w:noProof/>
                  <w:lang w:eastAsia="zh-CN"/>
                </w:rPr>
                <w:tab/>
              </w:r>
              <w:r>
                <w:rPr>
                  <w:noProof/>
                </w:rPr>
                <w:delText>Impacts on services, entities and interfaces</w:delText>
              </w:r>
              <w:r>
                <w:rPr>
                  <w:noProof/>
                </w:rPr>
                <w:tab/>
              </w:r>
            </w:del>
          </w:ins>
          <w:ins w:id="1239" w:author="Rapporteur [2]" w:date="2022-05-26T04:29:00Z">
            <w:del w:id="1240" w:author="Rapporteur" w:date="2022-05-26T04:30:00Z">
              <w:r>
                <w:rPr>
                  <w:noProof/>
                </w:rPr>
                <w:delText>139</w:delText>
              </w:r>
            </w:del>
          </w:ins>
        </w:p>
        <w:p>
          <w:pPr>
            <w:pStyle w:val="23"/>
            <w:tabs>
              <w:tab w:val="clear" w:pos="9639"/>
              <w:tab w:val="right" w:pos="2000"/>
              <w:tab w:val="right" w:leader="dot" w:pos="9638"/>
            </w:tabs>
            <w:rPr>
              <w:ins w:id="1241" w:author="Rapporteur [2]" w:date="2022-05-26T04:28:00Z"/>
              <w:del w:id="1242" w:author="Rapporteur" w:date="2022-05-26T04:30:00Z"/>
              <w:noProof/>
            </w:rPr>
          </w:pPr>
          <w:ins w:id="1243" w:author="Rapporteur [2]" w:date="2022-05-26T04:28:00Z">
            <w:del w:id="1244" w:author="Rapporteur" w:date="2022-05-26T04:30:00Z">
              <w:r>
                <w:rPr>
                  <w:noProof/>
                  <w:lang w:eastAsia="zh-CN"/>
                </w:rPr>
                <w:delText>6.42</w:delText>
              </w:r>
              <w:r>
                <w:rPr>
                  <w:noProof/>
                  <w:lang w:eastAsia="ko-KR"/>
                </w:rPr>
                <w:tab/>
              </w:r>
              <w:r>
                <w:rPr>
                  <w:noProof/>
                </w:rPr>
                <w:delText>Solution</w:delText>
              </w:r>
              <w:r>
                <w:rPr>
                  <w:noProof/>
                  <w:lang w:eastAsia="zh-CN"/>
                </w:rPr>
                <w:delText xml:space="preserve"> #42</w:delText>
              </w:r>
              <w:r>
                <w:rPr>
                  <w:noProof/>
                </w:rPr>
                <w:delText>: Storage and retrieval of trained ML models to/from ADRF</w:delText>
              </w:r>
              <w:r>
                <w:rPr>
                  <w:noProof/>
                </w:rPr>
                <w:tab/>
              </w:r>
            </w:del>
          </w:ins>
          <w:ins w:id="1245" w:author="Rapporteur [2]" w:date="2022-05-26T04:29:00Z">
            <w:del w:id="1246" w:author="Rapporteur" w:date="2022-05-26T04:30:00Z">
              <w:r>
                <w:rPr>
                  <w:noProof/>
                </w:rPr>
                <w:delText>139</w:delText>
              </w:r>
            </w:del>
          </w:ins>
        </w:p>
        <w:p>
          <w:pPr>
            <w:pStyle w:val="34"/>
            <w:tabs>
              <w:tab w:val="clear" w:pos="9639"/>
              <w:tab w:val="right" w:pos="2400"/>
              <w:tab w:val="right" w:leader="dot" w:pos="9638"/>
            </w:tabs>
            <w:rPr>
              <w:ins w:id="1247" w:author="Rapporteur [2]" w:date="2022-05-26T04:28:00Z"/>
              <w:del w:id="1248" w:author="Rapporteur" w:date="2022-05-26T04:30:00Z"/>
              <w:noProof/>
            </w:rPr>
          </w:pPr>
          <w:ins w:id="1249" w:author="Rapporteur [2]" w:date="2022-05-26T04:28:00Z">
            <w:del w:id="1250" w:author="Rapporteur" w:date="2022-05-26T04:30:00Z">
              <w:r>
                <w:rPr>
                  <w:noProof/>
                </w:rPr>
                <w:delText>6.42.1</w:delText>
              </w:r>
              <w:r>
                <w:rPr>
                  <w:noProof/>
                </w:rPr>
                <w:tab/>
                <w:delText>Description</w:delText>
              </w:r>
              <w:r>
                <w:rPr>
                  <w:noProof/>
                </w:rPr>
                <w:tab/>
              </w:r>
            </w:del>
          </w:ins>
          <w:ins w:id="1251" w:author="Rapporteur [2]" w:date="2022-05-26T04:29:00Z">
            <w:del w:id="1252" w:author="Rapporteur" w:date="2022-05-26T04:30:00Z">
              <w:r>
                <w:rPr>
                  <w:noProof/>
                </w:rPr>
                <w:delText>139</w:delText>
              </w:r>
            </w:del>
          </w:ins>
        </w:p>
        <w:p>
          <w:pPr>
            <w:pStyle w:val="34"/>
            <w:tabs>
              <w:tab w:val="clear" w:pos="9639"/>
              <w:tab w:val="right" w:pos="2400"/>
              <w:tab w:val="right" w:leader="dot" w:pos="9638"/>
            </w:tabs>
            <w:rPr>
              <w:ins w:id="1253" w:author="Rapporteur [2]" w:date="2022-05-26T04:28:00Z"/>
              <w:del w:id="1254" w:author="Rapporteur" w:date="2022-05-26T04:30:00Z"/>
              <w:noProof/>
            </w:rPr>
          </w:pPr>
          <w:ins w:id="1255" w:author="Rapporteur [2]" w:date="2022-05-26T04:28:00Z">
            <w:del w:id="1256" w:author="Rapporteur" w:date="2022-05-26T04:30:00Z">
              <w:r>
                <w:rPr>
                  <w:noProof/>
                </w:rPr>
                <w:delText>6.42.2</w:delText>
              </w:r>
              <w:r>
                <w:rPr>
                  <w:noProof/>
                </w:rPr>
                <w:tab/>
                <w:delText>Procedures</w:delText>
              </w:r>
              <w:r>
                <w:rPr>
                  <w:noProof/>
                </w:rPr>
                <w:tab/>
              </w:r>
            </w:del>
          </w:ins>
          <w:ins w:id="1257" w:author="Rapporteur [2]" w:date="2022-05-26T04:29:00Z">
            <w:del w:id="1258" w:author="Rapporteur" w:date="2022-05-26T04:30:00Z">
              <w:r>
                <w:rPr>
                  <w:noProof/>
                </w:rPr>
                <w:delText>139</w:delText>
              </w:r>
            </w:del>
          </w:ins>
        </w:p>
        <w:p>
          <w:pPr>
            <w:pStyle w:val="23"/>
            <w:tabs>
              <w:tab w:val="clear" w:pos="9639"/>
              <w:tab w:val="right" w:pos="2000"/>
              <w:tab w:val="right" w:leader="dot" w:pos="9638"/>
            </w:tabs>
            <w:rPr>
              <w:ins w:id="1259" w:author="Rapporteur [2]" w:date="2022-05-26T04:28:00Z"/>
              <w:del w:id="1260" w:author="Rapporteur" w:date="2022-05-26T04:30:00Z"/>
              <w:noProof/>
            </w:rPr>
          </w:pPr>
          <w:ins w:id="1261" w:author="Rapporteur [2]" w:date="2022-05-26T04:28:00Z">
            <w:del w:id="1262" w:author="Rapporteur" w:date="2022-05-26T04:30:00Z">
              <w:r>
                <w:rPr>
                  <w:noProof/>
                  <w:lang w:eastAsia="zh-CN"/>
                </w:rPr>
                <w:delText>6.43</w:delText>
              </w:r>
              <w:r>
                <w:rPr>
                  <w:noProof/>
                  <w:lang w:eastAsia="ko-KR"/>
                </w:rPr>
                <w:tab/>
              </w:r>
              <w:r>
                <w:rPr>
                  <w:noProof/>
                </w:rPr>
                <w:delText>Solution</w:delText>
              </w:r>
              <w:r>
                <w:rPr>
                  <w:noProof/>
                  <w:lang w:eastAsia="zh-CN"/>
                </w:rPr>
                <w:delText xml:space="preserve"> #43</w:delText>
              </w:r>
              <w:r>
                <w:rPr>
                  <w:noProof/>
                </w:rPr>
                <w:delText>: ML model storage in ADRF</w:delText>
              </w:r>
              <w:r>
                <w:rPr>
                  <w:noProof/>
                  <w:lang w:val="en-US"/>
                </w:rPr>
                <w:delText xml:space="preserve"> and </w:delText>
              </w:r>
              <w:r>
                <w:rPr>
                  <w:noProof/>
                </w:rPr>
                <w:delText>ML model</w:delText>
              </w:r>
              <w:r>
                <w:rPr>
                  <w:noProof/>
                  <w:lang w:val="en-US"/>
                </w:rPr>
                <w:delText xml:space="preserve"> provision from ADRF</w:delText>
              </w:r>
              <w:r>
                <w:rPr>
                  <w:noProof/>
                </w:rPr>
                <w:tab/>
              </w:r>
            </w:del>
          </w:ins>
          <w:ins w:id="1263" w:author="Rapporteur [2]" w:date="2022-05-26T04:29:00Z">
            <w:del w:id="1264" w:author="Rapporteur" w:date="2022-05-26T04:30:00Z">
              <w:r>
                <w:rPr>
                  <w:noProof/>
                </w:rPr>
                <w:delText>142</w:delText>
              </w:r>
            </w:del>
          </w:ins>
        </w:p>
        <w:p>
          <w:pPr>
            <w:pStyle w:val="34"/>
            <w:tabs>
              <w:tab w:val="clear" w:pos="9639"/>
              <w:tab w:val="right" w:pos="2400"/>
              <w:tab w:val="right" w:leader="dot" w:pos="9638"/>
            </w:tabs>
            <w:rPr>
              <w:ins w:id="1265" w:author="Rapporteur [2]" w:date="2022-05-26T04:28:00Z"/>
              <w:del w:id="1266" w:author="Rapporteur" w:date="2022-05-26T04:30:00Z"/>
              <w:noProof/>
            </w:rPr>
          </w:pPr>
          <w:ins w:id="1267" w:author="Rapporteur [2]" w:date="2022-05-26T04:28:00Z">
            <w:del w:id="1268" w:author="Rapporteur" w:date="2022-05-26T04:30:00Z">
              <w:r>
                <w:rPr>
                  <w:noProof/>
                </w:rPr>
                <w:delText>6.43.1</w:delText>
              </w:r>
              <w:r>
                <w:rPr>
                  <w:noProof/>
                </w:rPr>
                <w:tab/>
                <w:delText>Description</w:delText>
              </w:r>
              <w:r>
                <w:rPr>
                  <w:noProof/>
                </w:rPr>
                <w:tab/>
              </w:r>
            </w:del>
          </w:ins>
          <w:ins w:id="1269" w:author="Rapporteur [2]" w:date="2022-05-26T04:29:00Z">
            <w:del w:id="1270" w:author="Rapporteur" w:date="2022-05-26T04:30:00Z">
              <w:r>
                <w:rPr>
                  <w:noProof/>
                </w:rPr>
                <w:delText>142</w:delText>
              </w:r>
            </w:del>
          </w:ins>
        </w:p>
        <w:p>
          <w:pPr>
            <w:pStyle w:val="34"/>
            <w:tabs>
              <w:tab w:val="clear" w:pos="9639"/>
              <w:tab w:val="right" w:pos="2400"/>
              <w:tab w:val="right" w:leader="dot" w:pos="9638"/>
            </w:tabs>
            <w:rPr>
              <w:ins w:id="1271" w:author="Rapporteur [2]" w:date="2022-05-26T04:28:00Z"/>
              <w:del w:id="1272" w:author="Rapporteur" w:date="2022-05-26T04:30:00Z"/>
              <w:noProof/>
            </w:rPr>
          </w:pPr>
          <w:ins w:id="1273" w:author="Rapporteur [2]" w:date="2022-05-26T04:28:00Z">
            <w:del w:id="1274" w:author="Rapporteur" w:date="2022-05-26T04:30:00Z">
              <w:r>
                <w:rPr>
                  <w:noProof/>
                </w:rPr>
                <w:delText>6.43.2</w:delText>
              </w:r>
              <w:r>
                <w:rPr>
                  <w:noProof/>
                </w:rPr>
                <w:tab/>
                <w:delText>Procedures</w:delText>
              </w:r>
              <w:r>
                <w:rPr>
                  <w:noProof/>
                </w:rPr>
                <w:tab/>
              </w:r>
            </w:del>
          </w:ins>
          <w:ins w:id="1275" w:author="Rapporteur [2]" w:date="2022-05-26T04:29:00Z">
            <w:del w:id="1276" w:author="Rapporteur" w:date="2022-05-26T04:30:00Z">
              <w:r>
                <w:rPr>
                  <w:noProof/>
                </w:rPr>
                <w:delText>143</w:delText>
              </w:r>
            </w:del>
          </w:ins>
        </w:p>
        <w:p>
          <w:pPr>
            <w:pStyle w:val="34"/>
            <w:tabs>
              <w:tab w:val="clear" w:pos="9639"/>
              <w:tab w:val="right" w:pos="2400"/>
              <w:tab w:val="right" w:leader="dot" w:pos="9638"/>
            </w:tabs>
            <w:rPr>
              <w:ins w:id="1277" w:author="Rapporteur [2]" w:date="2022-05-26T04:28:00Z"/>
              <w:del w:id="1278" w:author="Rapporteur" w:date="2022-05-26T04:30:00Z"/>
              <w:noProof/>
            </w:rPr>
          </w:pPr>
          <w:ins w:id="1279" w:author="Rapporteur [2]" w:date="2022-05-26T04:28:00Z">
            <w:del w:id="1280" w:author="Rapporteur" w:date="2022-05-26T04:30:00Z">
              <w:r>
                <w:rPr>
                  <w:noProof/>
                  <w:lang w:eastAsia="zh-CN"/>
                </w:rPr>
                <w:delText>6.43.3</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1281" w:author="Rapporteur [2]" w:date="2022-05-26T04:29:00Z">
            <w:del w:id="1282" w:author="Rapporteur" w:date="2022-05-26T04:30:00Z">
              <w:r>
                <w:rPr>
                  <w:noProof/>
                </w:rPr>
                <w:delText>144</w:delText>
              </w:r>
            </w:del>
          </w:ins>
        </w:p>
        <w:p>
          <w:pPr>
            <w:pStyle w:val="23"/>
            <w:tabs>
              <w:tab w:val="clear" w:pos="9639"/>
              <w:tab w:val="right" w:pos="2000"/>
              <w:tab w:val="right" w:leader="dot" w:pos="9638"/>
            </w:tabs>
            <w:rPr>
              <w:ins w:id="1283" w:author="Rapporteur [2]" w:date="2022-05-26T04:28:00Z"/>
              <w:del w:id="1284" w:author="Rapporteur" w:date="2022-05-26T04:30:00Z"/>
              <w:noProof/>
            </w:rPr>
          </w:pPr>
          <w:ins w:id="1285" w:author="Rapporteur [2]" w:date="2022-05-26T04:28:00Z">
            <w:del w:id="1286" w:author="Rapporteur" w:date="2022-05-26T04:30:00Z">
              <w:r>
                <w:rPr>
                  <w:noProof/>
                  <w:lang w:eastAsia="zh-CN"/>
                </w:rPr>
                <w:delText>6.44</w:delText>
              </w:r>
              <w:r>
                <w:rPr>
                  <w:noProof/>
                </w:rPr>
                <w:tab/>
                <w:delText>Solution</w:delText>
              </w:r>
              <w:r>
                <w:rPr>
                  <w:noProof/>
                  <w:lang w:eastAsia="zh-CN"/>
                </w:rPr>
                <w:delText xml:space="preserve"> #44</w:delText>
              </w:r>
              <w:r>
                <w:rPr>
                  <w:noProof/>
                </w:rPr>
                <w:delText>: DCCF Reselection when multiple instances of DCCF exist in a network</w:delText>
              </w:r>
              <w:r>
                <w:rPr>
                  <w:noProof/>
                </w:rPr>
                <w:tab/>
              </w:r>
            </w:del>
          </w:ins>
          <w:ins w:id="1287" w:author="Rapporteur [2]" w:date="2022-05-26T04:29:00Z">
            <w:del w:id="1288" w:author="Rapporteur" w:date="2022-05-26T04:30:00Z">
              <w:r>
                <w:rPr>
                  <w:noProof/>
                </w:rPr>
                <w:delText>144</w:delText>
              </w:r>
            </w:del>
          </w:ins>
        </w:p>
        <w:p>
          <w:pPr>
            <w:pStyle w:val="34"/>
            <w:tabs>
              <w:tab w:val="clear" w:pos="9639"/>
              <w:tab w:val="right" w:pos="2400"/>
              <w:tab w:val="right" w:leader="dot" w:pos="9638"/>
            </w:tabs>
            <w:rPr>
              <w:ins w:id="1289" w:author="Rapporteur [2]" w:date="2022-05-26T04:28:00Z"/>
              <w:del w:id="1290" w:author="Rapporteur" w:date="2022-05-26T04:30:00Z"/>
              <w:noProof/>
            </w:rPr>
          </w:pPr>
          <w:ins w:id="1291" w:author="Rapporteur [2]" w:date="2022-05-26T04:28:00Z">
            <w:del w:id="1292" w:author="Rapporteur" w:date="2022-05-26T04:30:00Z">
              <w:r>
                <w:rPr>
                  <w:noProof/>
                </w:rPr>
                <w:delText>6.44.1</w:delText>
              </w:r>
              <w:r>
                <w:rPr>
                  <w:noProof/>
                </w:rPr>
                <w:tab/>
                <w:delText>Description</w:delText>
              </w:r>
              <w:r>
                <w:rPr>
                  <w:noProof/>
                </w:rPr>
                <w:tab/>
              </w:r>
            </w:del>
          </w:ins>
          <w:ins w:id="1293" w:author="Rapporteur [2]" w:date="2022-05-26T04:29:00Z">
            <w:del w:id="1294" w:author="Rapporteur" w:date="2022-05-26T04:30:00Z">
              <w:r>
                <w:rPr>
                  <w:noProof/>
                </w:rPr>
                <w:delText>144</w:delText>
              </w:r>
            </w:del>
          </w:ins>
        </w:p>
        <w:p>
          <w:pPr>
            <w:pStyle w:val="34"/>
            <w:tabs>
              <w:tab w:val="clear" w:pos="9639"/>
              <w:tab w:val="right" w:pos="2400"/>
              <w:tab w:val="right" w:leader="dot" w:pos="9638"/>
            </w:tabs>
            <w:rPr>
              <w:ins w:id="1295" w:author="Rapporteur [2]" w:date="2022-05-26T04:28:00Z"/>
              <w:del w:id="1296" w:author="Rapporteur" w:date="2022-05-26T04:30:00Z"/>
              <w:noProof/>
            </w:rPr>
          </w:pPr>
          <w:ins w:id="1297" w:author="Rapporteur [2]" w:date="2022-05-26T04:28:00Z">
            <w:del w:id="1298" w:author="Rapporteur" w:date="2022-05-26T04:30:00Z">
              <w:r>
                <w:rPr>
                  <w:noProof/>
                </w:rPr>
                <w:delText>6.44.2</w:delText>
              </w:r>
              <w:r>
                <w:rPr>
                  <w:noProof/>
                </w:rPr>
                <w:tab/>
                <w:delText>Procedures</w:delText>
              </w:r>
              <w:r>
                <w:rPr>
                  <w:noProof/>
                </w:rPr>
                <w:tab/>
              </w:r>
            </w:del>
          </w:ins>
          <w:ins w:id="1299" w:author="Rapporteur [2]" w:date="2022-05-26T04:29:00Z">
            <w:del w:id="1300" w:author="Rapporteur" w:date="2022-05-26T04:30:00Z">
              <w:r>
                <w:rPr>
                  <w:noProof/>
                </w:rPr>
                <w:delText>145</w:delText>
              </w:r>
            </w:del>
          </w:ins>
        </w:p>
        <w:p>
          <w:pPr>
            <w:pStyle w:val="34"/>
            <w:tabs>
              <w:tab w:val="clear" w:pos="9639"/>
              <w:tab w:val="right" w:pos="2400"/>
              <w:tab w:val="right" w:leader="dot" w:pos="9638"/>
            </w:tabs>
            <w:rPr>
              <w:ins w:id="1301" w:author="Rapporteur [2]" w:date="2022-05-26T04:28:00Z"/>
              <w:del w:id="1302" w:author="Rapporteur" w:date="2022-05-26T04:30:00Z"/>
              <w:noProof/>
            </w:rPr>
          </w:pPr>
          <w:ins w:id="1303" w:author="Rapporteur [2]" w:date="2022-05-26T04:28:00Z">
            <w:del w:id="1304" w:author="Rapporteur" w:date="2022-05-26T04:30:00Z">
              <w:r>
                <w:rPr>
                  <w:noProof/>
                  <w:lang w:eastAsia="zh-CN"/>
                </w:rPr>
                <w:delText>6.44.3</w:delText>
              </w:r>
              <w:r>
                <w:rPr>
                  <w:noProof/>
                  <w:lang w:eastAsia="zh-CN"/>
                </w:rPr>
                <w:tab/>
              </w:r>
              <w:r>
                <w:rPr>
                  <w:noProof/>
                </w:rPr>
                <w:delText xml:space="preserve">Impacts on </w:delText>
              </w:r>
              <w:r>
                <w:rPr>
                  <w:noProof/>
                  <w:lang w:eastAsia="zh-CN"/>
                </w:rPr>
                <w:delText>Services, Entities, and Interfaces</w:delText>
              </w:r>
              <w:r>
                <w:rPr>
                  <w:noProof/>
                </w:rPr>
                <w:tab/>
              </w:r>
            </w:del>
          </w:ins>
          <w:ins w:id="1305" w:author="Rapporteur [2]" w:date="2022-05-26T04:29:00Z">
            <w:del w:id="1306" w:author="Rapporteur" w:date="2022-05-26T04:30:00Z">
              <w:r>
                <w:rPr>
                  <w:noProof/>
                </w:rPr>
                <w:delText>145</w:delText>
              </w:r>
            </w:del>
          </w:ins>
        </w:p>
        <w:p>
          <w:pPr>
            <w:pStyle w:val="23"/>
            <w:tabs>
              <w:tab w:val="clear" w:pos="9639"/>
              <w:tab w:val="right" w:pos="2000"/>
              <w:tab w:val="right" w:leader="dot" w:pos="9638"/>
            </w:tabs>
            <w:rPr>
              <w:ins w:id="1307" w:author="Rapporteur [2]" w:date="2022-05-26T04:28:00Z"/>
              <w:del w:id="1308" w:author="Rapporteur" w:date="2022-05-26T04:30:00Z"/>
              <w:noProof/>
            </w:rPr>
          </w:pPr>
          <w:ins w:id="1309" w:author="Rapporteur [2]" w:date="2022-05-26T04:28:00Z">
            <w:del w:id="1310" w:author="Rapporteur" w:date="2022-05-26T04:30:00Z">
              <w:r>
                <w:rPr>
                  <w:noProof/>
                  <w:lang w:val="en-US" w:eastAsia="zh-CN"/>
                </w:rPr>
                <w:delText>6.45</w:delText>
              </w:r>
              <w:r>
                <w:rPr>
                  <w:noProof/>
                  <w:lang w:val="en-US" w:eastAsia="ko-KR"/>
                </w:rPr>
                <w:tab/>
              </w:r>
              <w:r>
                <w:rPr>
                  <w:noProof/>
                  <w:lang w:val="en-US"/>
                </w:rPr>
                <w:delText>Solution</w:delText>
              </w:r>
              <w:r>
                <w:rPr>
                  <w:noProof/>
                  <w:lang w:val="en-US" w:eastAsia="zh-CN"/>
                </w:rPr>
                <w:delText xml:space="preserve"> #45</w:delText>
              </w:r>
              <w:r>
                <w:rPr>
                  <w:noProof/>
                  <w:lang w:val="en-US"/>
                </w:rPr>
                <w:delText>: Managing Impact of Muting on NF Producer</w:delText>
              </w:r>
              <w:r>
                <w:rPr>
                  <w:noProof/>
                </w:rPr>
                <w:tab/>
              </w:r>
            </w:del>
          </w:ins>
          <w:ins w:id="1311" w:author="Rapporteur [2]" w:date="2022-05-26T04:29:00Z">
            <w:del w:id="1312" w:author="Rapporteur" w:date="2022-05-26T04:30:00Z">
              <w:r>
                <w:rPr>
                  <w:noProof/>
                </w:rPr>
                <w:delText>146</w:delText>
              </w:r>
            </w:del>
          </w:ins>
        </w:p>
        <w:p>
          <w:pPr>
            <w:pStyle w:val="34"/>
            <w:tabs>
              <w:tab w:val="clear" w:pos="9639"/>
              <w:tab w:val="right" w:pos="2400"/>
              <w:tab w:val="right" w:leader="dot" w:pos="9638"/>
            </w:tabs>
            <w:rPr>
              <w:ins w:id="1313" w:author="Rapporteur [2]" w:date="2022-05-26T04:28:00Z"/>
              <w:del w:id="1314" w:author="Rapporteur" w:date="2022-05-26T04:30:00Z"/>
              <w:noProof/>
            </w:rPr>
          </w:pPr>
          <w:ins w:id="1315" w:author="Rapporteur [2]" w:date="2022-05-26T04:28:00Z">
            <w:del w:id="1316" w:author="Rapporteur" w:date="2022-05-26T04:30:00Z">
              <w:r>
                <w:rPr>
                  <w:noProof/>
                  <w:lang w:val="en-US"/>
                </w:rPr>
                <w:delText>6.45.1</w:delText>
              </w:r>
              <w:r>
                <w:rPr>
                  <w:noProof/>
                  <w:lang w:val="en-US"/>
                </w:rPr>
                <w:tab/>
                <w:delText>Description</w:delText>
              </w:r>
              <w:r>
                <w:rPr>
                  <w:noProof/>
                </w:rPr>
                <w:tab/>
              </w:r>
            </w:del>
          </w:ins>
          <w:ins w:id="1317" w:author="Rapporteur [2]" w:date="2022-05-26T04:29:00Z">
            <w:del w:id="1318" w:author="Rapporteur" w:date="2022-05-26T04:30:00Z">
              <w:r>
                <w:rPr>
                  <w:noProof/>
                </w:rPr>
                <w:delText>146</w:delText>
              </w:r>
            </w:del>
          </w:ins>
        </w:p>
        <w:p>
          <w:pPr>
            <w:pStyle w:val="34"/>
            <w:tabs>
              <w:tab w:val="clear" w:pos="9639"/>
              <w:tab w:val="right" w:pos="2400"/>
              <w:tab w:val="right" w:leader="dot" w:pos="9638"/>
            </w:tabs>
            <w:rPr>
              <w:ins w:id="1319" w:author="Rapporteur [2]" w:date="2022-05-26T04:28:00Z"/>
              <w:del w:id="1320" w:author="Rapporteur" w:date="2022-05-26T04:30:00Z"/>
              <w:noProof/>
            </w:rPr>
          </w:pPr>
          <w:ins w:id="1321" w:author="Rapporteur [2]" w:date="2022-05-26T04:28:00Z">
            <w:del w:id="1322" w:author="Rapporteur" w:date="2022-05-26T04:30:00Z">
              <w:r>
                <w:rPr>
                  <w:noProof/>
                  <w:lang w:val="en-US"/>
                </w:rPr>
                <w:delText>6.45.2</w:delText>
              </w:r>
              <w:r>
                <w:rPr>
                  <w:noProof/>
                  <w:lang w:val="en-US"/>
                </w:rPr>
                <w:tab/>
                <w:delText>Procedures</w:delText>
              </w:r>
              <w:r>
                <w:rPr>
                  <w:noProof/>
                </w:rPr>
                <w:tab/>
              </w:r>
            </w:del>
          </w:ins>
          <w:ins w:id="1323" w:author="Rapporteur [2]" w:date="2022-05-26T04:29:00Z">
            <w:del w:id="1324" w:author="Rapporteur" w:date="2022-05-26T04:30:00Z">
              <w:r>
                <w:rPr>
                  <w:noProof/>
                </w:rPr>
                <w:delText>147</w:delText>
              </w:r>
            </w:del>
          </w:ins>
        </w:p>
        <w:p>
          <w:pPr>
            <w:pStyle w:val="34"/>
            <w:tabs>
              <w:tab w:val="clear" w:pos="9639"/>
              <w:tab w:val="right" w:pos="2400"/>
              <w:tab w:val="right" w:leader="dot" w:pos="9638"/>
            </w:tabs>
            <w:rPr>
              <w:ins w:id="1325" w:author="Rapporteur [2]" w:date="2022-05-26T04:28:00Z"/>
              <w:del w:id="1326" w:author="Rapporteur" w:date="2022-05-26T04:30:00Z"/>
              <w:noProof/>
            </w:rPr>
          </w:pPr>
          <w:ins w:id="1327" w:author="Rapporteur [2]" w:date="2022-05-26T04:28:00Z">
            <w:del w:id="1328" w:author="Rapporteur" w:date="2022-05-26T04:30:00Z">
              <w:r>
                <w:rPr>
                  <w:noProof/>
                  <w:lang w:val="en-US"/>
                </w:rPr>
                <w:delText>6.45.</w:delText>
              </w:r>
              <w:r>
                <w:rPr>
                  <w:noProof/>
                  <w:lang w:val="en-US" w:eastAsia="zh-CN"/>
                </w:rPr>
                <w:delText>3</w:delText>
              </w:r>
              <w:r>
                <w:rPr>
                  <w:noProof/>
                  <w:lang w:val="en-US"/>
                </w:rPr>
                <w:tab/>
                <w:delText>Impacts on services, entities and interfaces</w:delText>
              </w:r>
              <w:r>
                <w:rPr>
                  <w:noProof/>
                </w:rPr>
                <w:tab/>
              </w:r>
            </w:del>
          </w:ins>
          <w:ins w:id="1329" w:author="Rapporteur [2]" w:date="2022-05-26T04:29:00Z">
            <w:del w:id="1330" w:author="Rapporteur" w:date="2022-05-26T04:30:00Z">
              <w:r>
                <w:rPr>
                  <w:noProof/>
                </w:rPr>
                <w:delText>147</w:delText>
              </w:r>
            </w:del>
          </w:ins>
        </w:p>
        <w:p>
          <w:pPr>
            <w:pStyle w:val="23"/>
            <w:tabs>
              <w:tab w:val="clear" w:pos="9639"/>
              <w:tab w:val="right" w:pos="2000"/>
              <w:tab w:val="right" w:leader="dot" w:pos="9638"/>
            </w:tabs>
            <w:rPr>
              <w:ins w:id="1331" w:author="Rapporteur [2]" w:date="2022-05-26T04:28:00Z"/>
              <w:del w:id="1332" w:author="Rapporteur" w:date="2022-05-26T04:30:00Z"/>
              <w:noProof/>
            </w:rPr>
          </w:pPr>
          <w:ins w:id="1333" w:author="Rapporteur [2]" w:date="2022-05-26T04:28:00Z">
            <w:del w:id="1334" w:author="Rapporteur" w:date="2022-05-26T04:30:00Z">
              <w:r>
                <w:rPr>
                  <w:noProof/>
                  <w:lang w:val="en-US" w:eastAsia="zh-CN"/>
                </w:rPr>
                <w:delText>6.46</w:delText>
              </w:r>
              <w:r>
                <w:rPr>
                  <w:noProof/>
                  <w:lang w:val="en-US" w:eastAsia="ko-KR"/>
                </w:rPr>
                <w:tab/>
              </w:r>
              <w:r>
                <w:rPr>
                  <w:noProof/>
                  <w:lang w:val="en-US"/>
                </w:rPr>
                <w:delText>Solution</w:delText>
              </w:r>
              <w:r>
                <w:rPr>
                  <w:noProof/>
                  <w:lang w:val="en-US" w:eastAsia="zh-CN"/>
                </w:rPr>
                <w:delText xml:space="preserve"> #46</w:delText>
              </w:r>
              <w:r>
                <w:rPr>
                  <w:noProof/>
                  <w:lang w:val="en-US"/>
                </w:rPr>
                <w:delText>: ADRF / NWDAF Data Storage Management</w:delText>
              </w:r>
              <w:r>
                <w:rPr>
                  <w:noProof/>
                </w:rPr>
                <w:tab/>
              </w:r>
            </w:del>
          </w:ins>
          <w:ins w:id="1335" w:author="Rapporteur [2]" w:date="2022-05-26T04:29:00Z">
            <w:del w:id="1336" w:author="Rapporteur" w:date="2022-05-26T04:30:00Z">
              <w:r>
                <w:rPr>
                  <w:noProof/>
                </w:rPr>
                <w:delText>148</w:delText>
              </w:r>
            </w:del>
          </w:ins>
        </w:p>
        <w:p>
          <w:pPr>
            <w:pStyle w:val="34"/>
            <w:tabs>
              <w:tab w:val="clear" w:pos="9639"/>
              <w:tab w:val="right" w:pos="2400"/>
              <w:tab w:val="right" w:leader="dot" w:pos="9638"/>
            </w:tabs>
            <w:rPr>
              <w:ins w:id="1337" w:author="Rapporteur [2]" w:date="2022-05-26T04:28:00Z"/>
              <w:del w:id="1338" w:author="Rapporteur" w:date="2022-05-26T04:30:00Z"/>
              <w:noProof/>
            </w:rPr>
          </w:pPr>
          <w:ins w:id="1339" w:author="Rapporteur [2]" w:date="2022-05-26T04:28:00Z">
            <w:del w:id="1340" w:author="Rapporteur" w:date="2022-05-26T04:30:00Z">
              <w:r>
                <w:rPr>
                  <w:noProof/>
                  <w:lang w:val="en-US"/>
                </w:rPr>
                <w:delText>6.46.1</w:delText>
              </w:r>
              <w:r>
                <w:rPr>
                  <w:noProof/>
                  <w:lang w:val="en-US"/>
                </w:rPr>
                <w:tab/>
                <w:delText>Description</w:delText>
              </w:r>
              <w:r>
                <w:rPr>
                  <w:noProof/>
                </w:rPr>
                <w:tab/>
              </w:r>
            </w:del>
          </w:ins>
          <w:ins w:id="1341" w:author="Rapporteur [2]" w:date="2022-05-26T04:29:00Z">
            <w:del w:id="1342" w:author="Rapporteur" w:date="2022-05-26T04:30:00Z">
              <w:r>
                <w:rPr>
                  <w:noProof/>
                </w:rPr>
                <w:delText>148</w:delText>
              </w:r>
            </w:del>
          </w:ins>
        </w:p>
        <w:p>
          <w:pPr>
            <w:pStyle w:val="34"/>
            <w:tabs>
              <w:tab w:val="clear" w:pos="9639"/>
              <w:tab w:val="right" w:pos="2400"/>
              <w:tab w:val="right" w:leader="dot" w:pos="9638"/>
            </w:tabs>
            <w:rPr>
              <w:ins w:id="1343" w:author="Rapporteur [2]" w:date="2022-05-26T04:28:00Z"/>
              <w:del w:id="1344" w:author="Rapporteur" w:date="2022-05-26T04:30:00Z"/>
              <w:noProof/>
            </w:rPr>
          </w:pPr>
          <w:ins w:id="1345" w:author="Rapporteur [2]" w:date="2022-05-26T04:28:00Z">
            <w:del w:id="1346" w:author="Rapporteur" w:date="2022-05-26T04:30:00Z">
              <w:r>
                <w:rPr>
                  <w:noProof/>
                  <w:lang w:val="en-US"/>
                </w:rPr>
                <w:delText>6.46.</w:delText>
              </w:r>
              <w:r>
                <w:rPr>
                  <w:noProof/>
                  <w:lang w:val="en-US" w:eastAsia="zh-CN"/>
                </w:rPr>
                <w:delText>2</w:delText>
              </w:r>
              <w:r>
                <w:rPr>
                  <w:noProof/>
                  <w:lang w:val="en-US"/>
                </w:rPr>
                <w:tab/>
                <w:delText>Procedures</w:delText>
              </w:r>
              <w:r>
                <w:rPr>
                  <w:noProof/>
                </w:rPr>
                <w:tab/>
              </w:r>
            </w:del>
          </w:ins>
          <w:ins w:id="1347" w:author="Rapporteur [2]" w:date="2022-05-26T04:29:00Z">
            <w:del w:id="1348" w:author="Rapporteur" w:date="2022-05-26T04:30:00Z">
              <w:r>
                <w:rPr>
                  <w:noProof/>
                </w:rPr>
                <w:delText>149</w:delText>
              </w:r>
            </w:del>
          </w:ins>
        </w:p>
        <w:p>
          <w:pPr>
            <w:pStyle w:val="34"/>
            <w:tabs>
              <w:tab w:val="clear" w:pos="9639"/>
              <w:tab w:val="right" w:pos="2400"/>
              <w:tab w:val="right" w:leader="dot" w:pos="9638"/>
            </w:tabs>
            <w:rPr>
              <w:ins w:id="1349" w:author="Rapporteur [2]" w:date="2022-05-26T04:28:00Z"/>
              <w:del w:id="1350" w:author="Rapporteur" w:date="2022-05-26T04:30:00Z"/>
              <w:noProof/>
            </w:rPr>
          </w:pPr>
          <w:ins w:id="1351" w:author="Rapporteur [2]" w:date="2022-05-26T04:28:00Z">
            <w:del w:id="1352" w:author="Rapporteur" w:date="2022-05-26T04:30:00Z">
              <w:r>
                <w:rPr>
                  <w:noProof/>
                  <w:lang w:val="en-US"/>
                </w:rPr>
                <w:delText>6.46.3</w:delText>
              </w:r>
              <w:r>
                <w:rPr>
                  <w:noProof/>
                  <w:lang w:val="en-US"/>
                </w:rPr>
                <w:tab/>
                <w:delText>Impacts on services, entities and interfaces</w:delText>
              </w:r>
              <w:r>
                <w:rPr>
                  <w:noProof/>
                </w:rPr>
                <w:tab/>
              </w:r>
            </w:del>
          </w:ins>
          <w:ins w:id="1353" w:author="Rapporteur [2]" w:date="2022-05-26T04:29:00Z">
            <w:del w:id="1354" w:author="Rapporteur" w:date="2022-05-26T04:30:00Z">
              <w:r>
                <w:rPr>
                  <w:noProof/>
                </w:rPr>
                <w:delText>151</w:delText>
              </w:r>
            </w:del>
          </w:ins>
        </w:p>
        <w:p>
          <w:pPr>
            <w:pStyle w:val="23"/>
            <w:tabs>
              <w:tab w:val="clear" w:pos="9639"/>
              <w:tab w:val="right" w:pos="2000"/>
              <w:tab w:val="right" w:leader="dot" w:pos="9638"/>
            </w:tabs>
            <w:rPr>
              <w:ins w:id="1355" w:author="Rapporteur [2]" w:date="2022-05-26T04:28:00Z"/>
              <w:del w:id="1356" w:author="Rapporteur" w:date="2022-05-26T04:30:00Z"/>
              <w:noProof/>
            </w:rPr>
          </w:pPr>
          <w:ins w:id="1357" w:author="Rapporteur [2]" w:date="2022-05-26T04:28:00Z">
            <w:del w:id="1358" w:author="Rapporteur" w:date="2022-05-26T04:30:00Z">
              <w:r>
                <w:rPr>
                  <w:noProof/>
                  <w:lang w:eastAsia="zh-CN"/>
                </w:rPr>
                <w:delText>6.47</w:delText>
              </w:r>
              <w:r>
                <w:rPr>
                  <w:noProof/>
                  <w:lang w:eastAsia="ko-KR"/>
                </w:rPr>
                <w:tab/>
              </w:r>
              <w:r>
                <w:rPr>
                  <w:noProof/>
                </w:rPr>
                <w:delText>Solution</w:delText>
              </w:r>
              <w:r>
                <w:rPr>
                  <w:noProof/>
                  <w:lang w:eastAsia="zh-CN"/>
                </w:rPr>
                <w:delText xml:space="preserve"> #47</w:delText>
              </w:r>
              <w:r>
                <w:rPr>
                  <w:noProof/>
                </w:rPr>
                <w:delText>: Sharing models between NWDAFs</w:delText>
              </w:r>
              <w:r>
                <w:rPr>
                  <w:noProof/>
                </w:rPr>
                <w:tab/>
              </w:r>
            </w:del>
          </w:ins>
          <w:ins w:id="1359" w:author="Rapporteur [2]" w:date="2022-05-26T04:29:00Z">
            <w:del w:id="1360" w:author="Rapporteur" w:date="2022-05-26T04:30:00Z">
              <w:r>
                <w:rPr>
                  <w:noProof/>
                </w:rPr>
                <w:delText>151</w:delText>
              </w:r>
            </w:del>
          </w:ins>
        </w:p>
        <w:p>
          <w:pPr>
            <w:pStyle w:val="34"/>
            <w:tabs>
              <w:tab w:val="clear" w:pos="9639"/>
              <w:tab w:val="right" w:pos="2400"/>
              <w:tab w:val="right" w:leader="dot" w:pos="9638"/>
            </w:tabs>
            <w:rPr>
              <w:ins w:id="1361" w:author="Rapporteur [2]" w:date="2022-05-26T04:28:00Z"/>
              <w:del w:id="1362" w:author="Rapporteur" w:date="2022-05-26T04:30:00Z"/>
              <w:noProof/>
            </w:rPr>
          </w:pPr>
          <w:ins w:id="1363" w:author="Rapporteur [2]" w:date="2022-05-26T04:28:00Z">
            <w:del w:id="1364" w:author="Rapporteur" w:date="2022-05-26T04:30:00Z">
              <w:r>
                <w:rPr>
                  <w:noProof/>
                </w:rPr>
                <w:delText>6.47.1</w:delText>
              </w:r>
              <w:r>
                <w:rPr>
                  <w:noProof/>
                </w:rPr>
                <w:tab/>
                <w:delText>Description</w:delText>
              </w:r>
              <w:r>
                <w:rPr>
                  <w:noProof/>
                </w:rPr>
                <w:tab/>
              </w:r>
            </w:del>
          </w:ins>
          <w:ins w:id="1365" w:author="Rapporteur [2]" w:date="2022-05-26T04:29:00Z">
            <w:del w:id="1366" w:author="Rapporteur" w:date="2022-05-26T04:30:00Z">
              <w:r>
                <w:rPr>
                  <w:noProof/>
                </w:rPr>
                <w:delText>151</w:delText>
              </w:r>
            </w:del>
          </w:ins>
        </w:p>
        <w:p>
          <w:pPr>
            <w:pStyle w:val="34"/>
            <w:tabs>
              <w:tab w:val="clear" w:pos="9639"/>
              <w:tab w:val="right" w:pos="2400"/>
              <w:tab w:val="right" w:leader="dot" w:pos="9638"/>
            </w:tabs>
            <w:rPr>
              <w:ins w:id="1367" w:author="Rapporteur [2]" w:date="2022-05-26T04:28:00Z"/>
              <w:del w:id="1368" w:author="Rapporteur" w:date="2022-05-26T04:30:00Z"/>
              <w:noProof/>
            </w:rPr>
          </w:pPr>
          <w:ins w:id="1369" w:author="Rapporteur [2]" w:date="2022-05-26T04:28:00Z">
            <w:del w:id="1370" w:author="Rapporteur" w:date="2022-05-26T04:30:00Z">
              <w:r>
                <w:rPr>
                  <w:noProof/>
                </w:rPr>
                <w:delText>6.47.2</w:delText>
              </w:r>
              <w:r>
                <w:rPr>
                  <w:noProof/>
                </w:rPr>
                <w:tab/>
                <w:delText>Procedures</w:delText>
              </w:r>
              <w:r>
                <w:rPr>
                  <w:noProof/>
                </w:rPr>
                <w:tab/>
              </w:r>
            </w:del>
          </w:ins>
          <w:ins w:id="1371" w:author="Rapporteur [2]" w:date="2022-05-26T04:29:00Z">
            <w:del w:id="1372" w:author="Rapporteur" w:date="2022-05-26T04:30:00Z">
              <w:r>
                <w:rPr>
                  <w:noProof/>
                </w:rPr>
                <w:delText>151</w:delText>
              </w:r>
            </w:del>
          </w:ins>
        </w:p>
        <w:p>
          <w:pPr>
            <w:pStyle w:val="34"/>
            <w:tabs>
              <w:tab w:val="clear" w:pos="9639"/>
              <w:tab w:val="right" w:pos="2400"/>
              <w:tab w:val="right" w:leader="dot" w:pos="9638"/>
            </w:tabs>
            <w:rPr>
              <w:ins w:id="1373" w:author="Rapporteur [2]" w:date="2022-05-26T04:28:00Z"/>
              <w:del w:id="1374" w:author="Rapporteur" w:date="2022-05-26T04:30:00Z"/>
              <w:noProof/>
            </w:rPr>
          </w:pPr>
          <w:ins w:id="1375" w:author="Rapporteur [2]" w:date="2022-05-26T04:28:00Z">
            <w:del w:id="1376" w:author="Rapporteur" w:date="2022-05-26T04:30:00Z">
              <w:r>
                <w:rPr>
                  <w:noProof/>
                  <w:lang w:eastAsia="zh-CN"/>
                </w:rPr>
                <w:delText>6.47.3</w:delText>
              </w:r>
              <w:r>
                <w:rPr>
                  <w:noProof/>
                  <w:lang w:eastAsia="zh-CN"/>
                </w:rPr>
                <w:tab/>
                <w:delText>Impacts on services, entities and interfaces</w:delText>
              </w:r>
              <w:r>
                <w:rPr>
                  <w:noProof/>
                </w:rPr>
                <w:tab/>
              </w:r>
            </w:del>
          </w:ins>
          <w:ins w:id="1377" w:author="Rapporteur [2]" w:date="2022-05-26T04:29:00Z">
            <w:del w:id="1378" w:author="Rapporteur" w:date="2022-05-26T04:30:00Z">
              <w:r>
                <w:rPr>
                  <w:noProof/>
                </w:rPr>
                <w:delText>152</w:delText>
              </w:r>
            </w:del>
          </w:ins>
        </w:p>
        <w:p>
          <w:pPr>
            <w:pStyle w:val="23"/>
            <w:tabs>
              <w:tab w:val="clear" w:pos="9639"/>
              <w:tab w:val="right" w:pos="2000"/>
              <w:tab w:val="right" w:leader="dot" w:pos="9638"/>
            </w:tabs>
            <w:rPr>
              <w:ins w:id="1379" w:author="Rapporteur [2]" w:date="2022-05-26T04:28:00Z"/>
              <w:del w:id="1380" w:author="Rapporteur" w:date="2022-05-26T04:30:00Z"/>
              <w:noProof/>
            </w:rPr>
          </w:pPr>
          <w:ins w:id="1381" w:author="Rapporteur [2]" w:date="2022-05-26T04:28:00Z">
            <w:del w:id="1382" w:author="Rapporteur" w:date="2022-05-26T04:30:00Z">
              <w:r>
                <w:rPr>
                  <w:rFonts w:eastAsia="宋体"/>
                  <w:noProof/>
                  <w:lang w:eastAsia="zh-CN"/>
                  <w:rPrChange w:id="1383" w:author="Rapporteur" w:date="2022-05-26T14:23:00Z">
                    <w:rPr>
                      <w:rFonts w:ascii="Arial" w:eastAsia="宋体" w:hAnsi="Arial"/>
                      <w:noProof/>
                      <w:lang w:eastAsia="zh-CN"/>
                    </w:rPr>
                  </w:rPrChange>
                </w:rPr>
                <w:delText>6.48</w:delText>
              </w:r>
              <w:r>
                <w:rPr>
                  <w:rFonts w:eastAsia="宋体"/>
                  <w:noProof/>
                  <w:lang w:eastAsia="ko-KR"/>
                  <w:rPrChange w:id="1384" w:author="Rapporteur" w:date="2022-05-26T14:23:00Z">
                    <w:rPr>
                      <w:rFonts w:ascii="Arial" w:eastAsia="宋体" w:hAnsi="Arial"/>
                      <w:noProof/>
                      <w:lang w:eastAsia="ko-KR"/>
                    </w:rPr>
                  </w:rPrChange>
                </w:rPr>
                <w:tab/>
              </w:r>
              <w:r>
                <w:rPr>
                  <w:rFonts w:eastAsia="宋体"/>
                  <w:noProof/>
                  <w:rPrChange w:id="1385" w:author="Rapporteur" w:date="2022-05-26T14:23:00Z">
                    <w:rPr>
                      <w:rFonts w:ascii="Arial" w:eastAsia="宋体" w:hAnsi="Arial"/>
                      <w:noProof/>
                    </w:rPr>
                  </w:rPrChange>
                </w:rPr>
                <w:delText>Solution</w:delText>
              </w:r>
              <w:r>
                <w:rPr>
                  <w:rFonts w:eastAsia="宋体"/>
                  <w:noProof/>
                  <w:lang w:eastAsia="zh-CN"/>
                  <w:rPrChange w:id="1386" w:author="Rapporteur" w:date="2022-05-26T14:23:00Z">
                    <w:rPr>
                      <w:rFonts w:ascii="Arial" w:eastAsia="宋体" w:hAnsi="Arial"/>
                      <w:noProof/>
                      <w:lang w:eastAsia="zh-CN"/>
                    </w:rPr>
                  </w:rPrChange>
                </w:rPr>
                <w:delText xml:space="preserve"> #48</w:delText>
              </w:r>
              <w:r>
                <w:rPr>
                  <w:rFonts w:eastAsia="宋体"/>
                  <w:noProof/>
                  <w:rPrChange w:id="1387" w:author="Rapporteur" w:date="2022-05-26T14:23:00Z">
                    <w:rPr>
                      <w:rFonts w:ascii="Arial" w:eastAsia="宋体" w:hAnsi="Arial"/>
                      <w:noProof/>
                    </w:rPr>
                  </w:rPrChange>
                </w:rPr>
                <w:delText>: PCF/UE re-evaluates the URSP rules according to NWDAF’s analytics</w:delText>
              </w:r>
              <w:r>
                <w:rPr>
                  <w:noProof/>
                </w:rPr>
                <w:tab/>
              </w:r>
            </w:del>
          </w:ins>
          <w:ins w:id="1388" w:author="Rapporteur [2]" w:date="2022-05-26T04:29:00Z">
            <w:del w:id="1389" w:author="Rapporteur" w:date="2022-05-26T04:30:00Z">
              <w:r>
                <w:rPr>
                  <w:noProof/>
                </w:rPr>
                <w:delText>153</w:delText>
              </w:r>
            </w:del>
          </w:ins>
        </w:p>
        <w:p>
          <w:pPr>
            <w:pStyle w:val="34"/>
            <w:tabs>
              <w:tab w:val="clear" w:pos="9639"/>
              <w:tab w:val="right" w:pos="2400"/>
              <w:tab w:val="right" w:leader="dot" w:pos="9638"/>
            </w:tabs>
            <w:rPr>
              <w:ins w:id="1390" w:author="Rapporteur [2]" w:date="2022-05-26T04:28:00Z"/>
              <w:del w:id="1391" w:author="Rapporteur" w:date="2022-05-26T04:30:00Z"/>
              <w:noProof/>
            </w:rPr>
          </w:pPr>
          <w:ins w:id="1392" w:author="Rapporteur [2]" w:date="2022-05-26T04:28:00Z">
            <w:del w:id="1393" w:author="Rapporteur" w:date="2022-05-26T04:30:00Z">
              <w:r>
                <w:rPr>
                  <w:noProof/>
                  <w:rPrChange w:id="1394" w:author="Rapporteur" w:date="2022-05-26T14:23:00Z">
                    <w:rPr>
                      <w:rFonts w:ascii="Arial" w:hAnsi="Arial"/>
                      <w:noProof/>
                    </w:rPr>
                  </w:rPrChange>
                </w:rPr>
                <w:delText>6.48.1</w:delText>
              </w:r>
              <w:r>
                <w:rPr>
                  <w:noProof/>
                  <w:rPrChange w:id="1395" w:author="Rapporteur" w:date="2022-05-26T14:23:00Z">
                    <w:rPr>
                      <w:rFonts w:ascii="Arial" w:hAnsi="Arial"/>
                      <w:noProof/>
                    </w:rPr>
                  </w:rPrChange>
                </w:rPr>
                <w:tab/>
                <w:delText>Impacts of NWDAF analytics towards URSP rules</w:delText>
              </w:r>
              <w:r>
                <w:rPr>
                  <w:noProof/>
                </w:rPr>
                <w:tab/>
              </w:r>
            </w:del>
          </w:ins>
          <w:ins w:id="1396" w:author="Rapporteur [2]" w:date="2022-05-26T04:29:00Z">
            <w:del w:id="1397" w:author="Rapporteur" w:date="2022-05-26T04:30:00Z">
              <w:r>
                <w:rPr>
                  <w:noProof/>
                </w:rPr>
                <w:delText>153</w:delText>
              </w:r>
            </w:del>
          </w:ins>
        </w:p>
        <w:p>
          <w:pPr>
            <w:pStyle w:val="34"/>
            <w:tabs>
              <w:tab w:val="clear" w:pos="9639"/>
              <w:tab w:val="right" w:pos="2400"/>
              <w:tab w:val="right" w:leader="dot" w:pos="9638"/>
            </w:tabs>
            <w:rPr>
              <w:ins w:id="1398" w:author="Rapporteur [2]" w:date="2022-05-26T04:28:00Z"/>
              <w:del w:id="1399" w:author="Rapporteur" w:date="2022-05-26T04:30:00Z"/>
              <w:noProof/>
            </w:rPr>
          </w:pPr>
          <w:ins w:id="1400" w:author="Rapporteur [2]" w:date="2022-05-26T04:28:00Z">
            <w:del w:id="1401" w:author="Rapporteur" w:date="2022-05-26T04:30:00Z">
              <w:r>
                <w:rPr>
                  <w:noProof/>
                  <w:rPrChange w:id="1402" w:author="Rapporteur" w:date="2022-05-26T14:23:00Z">
                    <w:rPr>
                      <w:rFonts w:ascii="Arial" w:hAnsi="Arial"/>
                      <w:noProof/>
                    </w:rPr>
                  </w:rPrChange>
                </w:rPr>
                <w:delText>6.48.2</w:delText>
              </w:r>
              <w:r>
                <w:rPr>
                  <w:noProof/>
                  <w:rPrChange w:id="1403" w:author="Rapporteur" w:date="2022-05-26T14:23:00Z">
                    <w:rPr>
                      <w:rFonts w:ascii="Arial" w:hAnsi="Arial"/>
                      <w:noProof/>
                    </w:rPr>
                  </w:rPrChange>
                </w:rPr>
                <w:tab/>
                <w:delText>PCF updates or generates URSP rules according to NWDAF’s analytics</w:delText>
              </w:r>
              <w:r>
                <w:rPr>
                  <w:noProof/>
                </w:rPr>
                <w:tab/>
              </w:r>
            </w:del>
          </w:ins>
          <w:ins w:id="1404" w:author="Rapporteur [2]" w:date="2022-05-26T04:29:00Z">
            <w:del w:id="1405" w:author="Rapporteur" w:date="2022-05-26T04:30:00Z">
              <w:r>
                <w:rPr>
                  <w:noProof/>
                </w:rPr>
                <w:delText>153</w:delText>
              </w:r>
            </w:del>
          </w:ins>
        </w:p>
        <w:p>
          <w:pPr>
            <w:pStyle w:val="34"/>
            <w:tabs>
              <w:tab w:val="clear" w:pos="9639"/>
              <w:tab w:val="right" w:pos="2400"/>
              <w:tab w:val="right" w:leader="dot" w:pos="9638"/>
            </w:tabs>
            <w:rPr>
              <w:ins w:id="1406" w:author="Rapporteur [2]" w:date="2022-05-26T04:28:00Z"/>
              <w:del w:id="1407" w:author="Rapporteur" w:date="2022-05-26T04:30:00Z"/>
              <w:noProof/>
            </w:rPr>
          </w:pPr>
          <w:ins w:id="1408" w:author="Rapporteur [2]" w:date="2022-05-26T04:28:00Z">
            <w:del w:id="1409" w:author="Rapporteur" w:date="2022-05-26T04:30:00Z">
              <w:r>
                <w:rPr>
                  <w:noProof/>
                  <w:rPrChange w:id="1410" w:author="Rapporteur" w:date="2022-05-26T14:23:00Z">
                    <w:rPr>
                      <w:rFonts w:ascii="Arial" w:hAnsi="Arial"/>
                      <w:noProof/>
                    </w:rPr>
                  </w:rPrChange>
                </w:rPr>
                <w:delText>6.48.3</w:delText>
              </w:r>
              <w:r>
                <w:rPr>
                  <w:noProof/>
                  <w:rPrChange w:id="1411" w:author="Rapporteur" w:date="2022-05-26T14:23:00Z">
                    <w:rPr>
                      <w:rFonts w:ascii="Arial" w:hAnsi="Arial"/>
                      <w:noProof/>
                    </w:rPr>
                  </w:rPrChange>
                </w:rPr>
                <w:tab/>
                <w:delText>Extensions of Analytic ID = "Service Experience"</w:delText>
              </w:r>
              <w:r>
                <w:rPr>
                  <w:noProof/>
                </w:rPr>
                <w:tab/>
              </w:r>
            </w:del>
          </w:ins>
          <w:ins w:id="1412" w:author="Rapporteur [2]" w:date="2022-05-26T04:29:00Z">
            <w:del w:id="1413" w:author="Rapporteur" w:date="2022-05-26T04:30:00Z">
              <w:r>
                <w:rPr>
                  <w:noProof/>
                </w:rPr>
                <w:delText>154</w:delText>
              </w:r>
            </w:del>
          </w:ins>
        </w:p>
        <w:p>
          <w:pPr>
            <w:pStyle w:val="34"/>
            <w:tabs>
              <w:tab w:val="clear" w:pos="9639"/>
              <w:tab w:val="right" w:pos="2400"/>
              <w:tab w:val="right" w:leader="dot" w:pos="9638"/>
            </w:tabs>
            <w:rPr>
              <w:ins w:id="1414" w:author="Rapporteur [2]" w:date="2022-05-26T04:28:00Z"/>
              <w:del w:id="1415" w:author="Rapporteur" w:date="2022-05-26T04:30:00Z"/>
              <w:noProof/>
            </w:rPr>
          </w:pPr>
          <w:ins w:id="1416" w:author="Rapporteur [2]" w:date="2022-05-26T04:28:00Z">
            <w:del w:id="1417" w:author="Rapporteur" w:date="2022-05-26T04:30:00Z">
              <w:r>
                <w:rPr>
                  <w:noProof/>
                  <w:rPrChange w:id="1418" w:author="Rapporteur" w:date="2022-05-26T14:23:00Z">
                    <w:rPr>
                      <w:rFonts w:ascii="Arial" w:hAnsi="Arial"/>
                      <w:noProof/>
                    </w:rPr>
                  </w:rPrChange>
                </w:rPr>
                <w:delText>6.48.4</w:delText>
              </w:r>
              <w:r>
                <w:rPr>
                  <w:noProof/>
                  <w:rPrChange w:id="1419" w:author="Rapporteur" w:date="2022-05-26T14:23:00Z">
                    <w:rPr>
                      <w:rFonts w:ascii="Arial" w:hAnsi="Arial"/>
                      <w:noProof/>
                    </w:rPr>
                  </w:rPrChange>
                </w:rPr>
                <w:tab/>
                <w:delText>Newly introduce Analytic ID = “URSP rules experience”</w:delText>
              </w:r>
              <w:r>
                <w:rPr>
                  <w:noProof/>
                </w:rPr>
                <w:tab/>
              </w:r>
            </w:del>
          </w:ins>
          <w:ins w:id="1420" w:author="Rapporteur [2]" w:date="2022-05-26T04:29:00Z">
            <w:del w:id="1421" w:author="Rapporteur" w:date="2022-05-26T04:30:00Z">
              <w:r>
                <w:rPr>
                  <w:noProof/>
                </w:rPr>
                <w:delText>157</w:delText>
              </w:r>
            </w:del>
          </w:ins>
        </w:p>
        <w:p>
          <w:pPr>
            <w:pStyle w:val="34"/>
            <w:tabs>
              <w:tab w:val="clear" w:pos="9639"/>
              <w:tab w:val="right" w:pos="2400"/>
              <w:tab w:val="right" w:leader="dot" w:pos="9638"/>
            </w:tabs>
            <w:rPr>
              <w:ins w:id="1422" w:author="Rapporteur [2]" w:date="2022-05-26T04:28:00Z"/>
              <w:del w:id="1423" w:author="Rapporteur" w:date="2022-05-26T04:30:00Z"/>
              <w:noProof/>
            </w:rPr>
          </w:pPr>
          <w:ins w:id="1424" w:author="Rapporteur [2]" w:date="2022-05-26T04:28:00Z">
            <w:del w:id="1425" w:author="Rapporteur" w:date="2022-05-26T04:30:00Z">
              <w:r>
                <w:rPr>
                  <w:noProof/>
                  <w:rPrChange w:id="1426" w:author="Rapporteur" w:date="2022-05-26T14:23:00Z">
                    <w:rPr>
                      <w:rFonts w:ascii="Arial" w:hAnsi="Arial"/>
                      <w:noProof/>
                    </w:rPr>
                  </w:rPrChange>
                </w:rPr>
                <w:delText>6.48.5</w:delText>
              </w:r>
              <w:r>
                <w:rPr>
                  <w:noProof/>
                  <w:rPrChange w:id="1427" w:author="Rapporteur" w:date="2022-05-26T14:23:00Z">
                    <w:rPr>
                      <w:rFonts w:ascii="Arial" w:hAnsi="Arial"/>
                      <w:noProof/>
                    </w:rPr>
                  </w:rPrChange>
                </w:rPr>
                <w:tab/>
                <w:delText>Procedures for URSP rules re-evaluation in PCF and UE</w:delText>
              </w:r>
              <w:r>
                <w:rPr>
                  <w:noProof/>
                </w:rPr>
                <w:tab/>
              </w:r>
            </w:del>
          </w:ins>
          <w:ins w:id="1428" w:author="Rapporteur [2]" w:date="2022-05-26T04:29:00Z">
            <w:del w:id="1429" w:author="Rapporteur" w:date="2022-05-26T04:30:00Z">
              <w:r>
                <w:rPr>
                  <w:noProof/>
                </w:rPr>
                <w:delText>158</w:delText>
              </w:r>
            </w:del>
          </w:ins>
        </w:p>
        <w:p>
          <w:pPr>
            <w:pStyle w:val="34"/>
            <w:tabs>
              <w:tab w:val="clear" w:pos="9639"/>
              <w:tab w:val="right" w:pos="2400"/>
              <w:tab w:val="right" w:leader="dot" w:pos="9638"/>
            </w:tabs>
            <w:rPr>
              <w:ins w:id="1430" w:author="Rapporteur [2]" w:date="2022-05-26T04:28:00Z"/>
              <w:del w:id="1431" w:author="Rapporteur" w:date="2022-05-26T04:30:00Z"/>
              <w:noProof/>
            </w:rPr>
          </w:pPr>
          <w:ins w:id="1432" w:author="Rapporteur [2]" w:date="2022-05-26T04:28:00Z">
            <w:del w:id="1433" w:author="Rapporteur" w:date="2022-05-26T04:30:00Z">
              <w:r>
                <w:rPr>
                  <w:noProof/>
                  <w:rPrChange w:id="1434" w:author="Rapporteur" w:date="2022-05-26T14:23:00Z">
                    <w:rPr>
                      <w:rFonts w:ascii="Arial" w:hAnsi="Arial"/>
                      <w:noProof/>
                    </w:rPr>
                  </w:rPrChange>
                </w:rPr>
                <w:delText>6.48.6</w:delText>
              </w:r>
              <w:r>
                <w:rPr>
                  <w:noProof/>
                  <w:rPrChange w:id="1435" w:author="Rapporteur" w:date="2022-05-26T14:23:00Z">
                    <w:rPr>
                      <w:rFonts w:ascii="Arial" w:hAnsi="Arial"/>
                      <w:noProof/>
                    </w:rPr>
                  </w:rPrChange>
                </w:rPr>
                <w:tab/>
                <w:delText>Impacts on services, entities and interfaces</w:delText>
              </w:r>
              <w:r>
                <w:rPr>
                  <w:noProof/>
                </w:rPr>
                <w:tab/>
              </w:r>
            </w:del>
          </w:ins>
          <w:ins w:id="1436" w:author="Rapporteur [2]" w:date="2022-05-26T04:29:00Z">
            <w:del w:id="1437" w:author="Rapporteur" w:date="2022-05-26T04:30:00Z">
              <w:r>
                <w:rPr>
                  <w:noProof/>
                </w:rPr>
                <w:delText>160</w:delText>
              </w:r>
            </w:del>
          </w:ins>
        </w:p>
        <w:p>
          <w:pPr>
            <w:pStyle w:val="23"/>
            <w:tabs>
              <w:tab w:val="clear" w:pos="9639"/>
              <w:tab w:val="right" w:pos="2000"/>
              <w:tab w:val="right" w:leader="dot" w:pos="9638"/>
            </w:tabs>
            <w:rPr>
              <w:ins w:id="1438" w:author="Rapporteur [2]" w:date="2022-05-26T04:28:00Z"/>
              <w:del w:id="1439" w:author="Rapporteur" w:date="2022-05-26T04:30:00Z"/>
              <w:noProof/>
            </w:rPr>
          </w:pPr>
          <w:ins w:id="1440" w:author="Rapporteur [2]" w:date="2022-05-26T04:28:00Z">
            <w:del w:id="1441" w:author="Rapporteur" w:date="2022-05-26T04:30:00Z">
              <w:r>
                <w:rPr>
                  <w:noProof/>
                  <w:lang w:eastAsia="zh-CN"/>
                </w:rPr>
                <w:delText>6.49</w:delText>
              </w:r>
              <w:r>
                <w:rPr>
                  <w:noProof/>
                  <w:lang w:eastAsia="ko-KR"/>
                </w:rPr>
                <w:tab/>
              </w:r>
              <w:r>
                <w:rPr>
                  <w:noProof/>
                </w:rPr>
                <w:delText>Solution</w:delText>
              </w:r>
              <w:r>
                <w:rPr>
                  <w:noProof/>
                  <w:lang w:eastAsia="zh-CN"/>
                </w:rPr>
                <w:delText xml:space="preserve"> #49</w:delText>
              </w:r>
              <w:r>
                <w:rPr>
                  <w:noProof/>
                </w:rPr>
                <w:delText>: NWDAF assisted URSP decision for redundant transmission</w:delText>
              </w:r>
              <w:r>
                <w:rPr>
                  <w:noProof/>
                </w:rPr>
                <w:tab/>
              </w:r>
            </w:del>
          </w:ins>
          <w:ins w:id="1442" w:author="Rapporteur [2]" w:date="2022-05-26T04:29:00Z">
            <w:del w:id="1443" w:author="Rapporteur" w:date="2022-05-26T04:30:00Z">
              <w:r>
                <w:rPr>
                  <w:noProof/>
                </w:rPr>
                <w:delText>160</w:delText>
              </w:r>
            </w:del>
          </w:ins>
        </w:p>
        <w:p>
          <w:pPr>
            <w:pStyle w:val="34"/>
            <w:tabs>
              <w:tab w:val="clear" w:pos="9639"/>
              <w:tab w:val="right" w:pos="2400"/>
              <w:tab w:val="right" w:leader="dot" w:pos="9638"/>
            </w:tabs>
            <w:rPr>
              <w:ins w:id="1444" w:author="Rapporteur [2]" w:date="2022-05-26T04:28:00Z"/>
              <w:del w:id="1445" w:author="Rapporteur" w:date="2022-05-26T04:30:00Z"/>
              <w:noProof/>
            </w:rPr>
          </w:pPr>
          <w:ins w:id="1446" w:author="Rapporteur [2]" w:date="2022-05-26T04:28:00Z">
            <w:del w:id="1447" w:author="Rapporteur" w:date="2022-05-26T04:30:00Z">
              <w:r>
                <w:rPr>
                  <w:noProof/>
                </w:rPr>
                <w:delText>6.49.1</w:delText>
              </w:r>
              <w:r>
                <w:rPr>
                  <w:noProof/>
                </w:rPr>
                <w:tab/>
                <w:delText>Description</w:delText>
              </w:r>
              <w:r>
                <w:rPr>
                  <w:noProof/>
                </w:rPr>
                <w:tab/>
              </w:r>
            </w:del>
          </w:ins>
          <w:ins w:id="1448" w:author="Rapporteur [2]" w:date="2022-05-26T04:29:00Z">
            <w:del w:id="1449" w:author="Rapporteur" w:date="2022-05-26T04:30:00Z">
              <w:r>
                <w:rPr>
                  <w:noProof/>
                </w:rPr>
                <w:delText>160</w:delText>
              </w:r>
            </w:del>
          </w:ins>
        </w:p>
        <w:p>
          <w:pPr>
            <w:pStyle w:val="34"/>
            <w:tabs>
              <w:tab w:val="clear" w:pos="9639"/>
              <w:tab w:val="right" w:pos="2400"/>
              <w:tab w:val="right" w:leader="dot" w:pos="9638"/>
            </w:tabs>
            <w:rPr>
              <w:ins w:id="1450" w:author="Rapporteur [2]" w:date="2022-05-26T04:28:00Z"/>
              <w:del w:id="1451" w:author="Rapporteur" w:date="2022-05-26T04:30:00Z"/>
              <w:noProof/>
            </w:rPr>
          </w:pPr>
          <w:ins w:id="1452" w:author="Rapporteur [2]" w:date="2022-05-26T04:28:00Z">
            <w:del w:id="1453" w:author="Rapporteur" w:date="2022-05-26T04:30:00Z">
              <w:r>
                <w:rPr>
                  <w:noProof/>
                </w:rPr>
                <w:delText>6.49.2</w:delText>
              </w:r>
              <w:r>
                <w:rPr>
                  <w:noProof/>
                </w:rPr>
                <w:tab/>
                <w:delText>Procedures</w:delText>
              </w:r>
              <w:r>
                <w:rPr>
                  <w:noProof/>
                </w:rPr>
                <w:tab/>
              </w:r>
            </w:del>
          </w:ins>
          <w:ins w:id="1454" w:author="Rapporteur [2]" w:date="2022-05-26T04:29:00Z">
            <w:del w:id="1455" w:author="Rapporteur" w:date="2022-05-26T04:30:00Z">
              <w:r>
                <w:rPr>
                  <w:noProof/>
                </w:rPr>
                <w:delText>161</w:delText>
              </w:r>
            </w:del>
          </w:ins>
        </w:p>
        <w:p>
          <w:pPr>
            <w:pStyle w:val="34"/>
            <w:tabs>
              <w:tab w:val="clear" w:pos="9639"/>
              <w:tab w:val="right" w:pos="2400"/>
              <w:tab w:val="right" w:leader="dot" w:pos="9638"/>
            </w:tabs>
            <w:rPr>
              <w:ins w:id="1456" w:author="Rapporteur [2]" w:date="2022-05-26T04:28:00Z"/>
              <w:del w:id="1457" w:author="Rapporteur" w:date="2022-05-26T04:30:00Z"/>
              <w:noProof/>
            </w:rPr>
          </w:pPr>
          <w:ins w:id="1458" w:author="Rapporteur [2]" w:date="2022-05-26T04:28:00Z">
            <w:del w:id="1459" w:author="Rapporteur" w:date="2022-05-26T04:30:00Z">
              <w:r>
                <w:rPr>
                  <w:noProof/>
                  <w:lang w:eastAsia="zh-CN"/>
                </w:rPr>
                <w:delText>6.49.3</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1460" w:author="Rapporteur [2]" w:date="2022-05-26T04:29:00Z">
            <w:del w:id="1461" w:author="Rapporteur" w:date="2022-05-26T04:30:00Z">
              <w:r>
                <w:rPr>
                  <w:noProof/>
                </w:rPr>
                <w:delText>163</w:delText>
              </w:r>
            </w:del>
          </w:ins>
        </w:p>
        <w:p>
          <w:pPr>
            <w:pStyle w:val="23"/>
            <w:tabs>
              <w:tab w:val="clear" w:pos="9639"/>
              <w:tab w:val="right" w:pos="2000"/>
              <w:tab w:val="right" w:leader="dot" w:pos="9638"/>
            </w:tabs>
            <w:rPr>
              <w:ins w:id="1462" w:author="Rapporteur [2]" w:date="2022-05-26T04:28:00Z"/>
              <w:del w:id="1463" w:author="Rapporteur" w:date="2022-05-26T04:30:00Z"/>
              <w:noProof/>
            </w:rPr>
          </w:pPr>
          <w:ins w:id="1464" w:author="Rapporteur [2]" w:date="2022-05-26T04:28:00Z">
            <w:del w:id="1465" w:author="Rapporteur" w:date="2022-05-26T04:30:00Z">
              <w:r>
                <w:rPr>
                  <w:noProof/>
                  <w:lang w:eastAsia="zh-CN"/>
                </w:rPr>
                <w:delText>6.50</w:delText>
              </w:r>
              <w:r>
                <w:rPr>
                  <w:noProof/>
                  <w:lang w:eastAsia="ko-KR"/>
                </w:rPr>
                <w:tab/>
              </w:r>
              <w:r>
                <w:rPr>
                  <w:noProof/>
                </w:rPr>
                <w:delText>Solution</w:delText>
              </w:r>
              <w:r>
                <w:rPr>
                  <w:noProof/>
                  <w:lang w:eastAsia="zh-CN"/>
                </w:rPr>
                <w:delText xml:space="preserve"> #50</w:delText>
              </w:r>
              <w:r>
                <w:rPr>
                  <w:noProof/>
                </w:rPr>
                <w:delText>: Leveraging NWDAF to determine UEs that enforce URSP rules incorrectly.</w:delText>
              </w:r>
              <w:r>
                <w:rPr>
                  <w:noProof/>
                </w:rPr>
                <w:tab/>
              </w:r>
            </w:del>
          </w:ins>
          <w:ins w:id="1466" w:author="Rapporteur [2]" w:date="2022-05-26T04:29:00Z">
            <w:del w:id="1467" w:author="Rapporteur" w:date="2022-05-26T04:30:00Z">
              <w:r>
                <w:rPr>
                  <w:noProof/>
                </w:rPr>
                <w:delText>163</w:delText>
              </w:r>
            </w:del>
          </w:ins>
        </w:p>
        <w:p>
          <w:pPr>
            <w:pStyle w:val="34"/>
            <w:tabs>
              <w:tab w:val="clear" w:pos="9639"/>
              <w:tab w:val="right" w:pos="2400"/>
              <w:tab w:val="right" w:leader="dot" w:pos="9638"/>
            </w:tabs>
            <w:rPr>
              <w:ins w:id="1468" w:author="Rapporteur [2]" w:date="2022-05-26T04:28:00Z"/>
              <w:del w:id="1469" w:author="Rapporteur" w:date="2022-05-26T04:30:00Z"/>
              <w:noProof/>
            </w:rPr>
          </w:pPr>
          <w:ins w:id="1470" w:author="Rapporteur [2]" w:date="2022-05-26T04:28:00Z">
            <w:del w:id="1471" w:author="Rapporteur" w:date="2022-05-26T04:30:00Z">
              <w:r>
                <w:rPr>
                  <w:noProof/>
                </w:rPr>
                <w:delText>6.50.1</w:delText>
              </w:r>
              <w:r>
                <w:rPr>
                  <w:noProof/>
                </w:rPr>
                <w:tab/>
                <w:delText>Description</w:delText>
              </w:r>
              <w:r>
                <w:rPr>
                  <w:noProof/>
                </w:rPr>
                <w:tab/>
              </w:r>
            </w:del>
          </w:ins>
          <w:ins w:id="1472" w:author="Rapporteur [2]" w:date="2022-05-26T04:29:00Z">
            <w:del w:id="1473" w:author="Rapporteur" w:date="2022-05-26T04:30:00Z">
              <w:r>
                <w:rPr>
                  <w:noProof/>
                </w:rPr>
                <w:delText>163</w:delText>
              </w:r>
            </w:del>
          </w:ins>
        </w:p>
        <w:p>
          <w:pPr>
            <w:pStyle w:val="34"/>
            <w:tabs>
              <w:tab w:val="clear" w:pos="9639"/>
              <w:tab w:val="right" w:pos="2400"/>
              <w:tab w:val="right" w:leader="dot" w:pos="9638"/>
            </w:tabs>
            <w:rPr>
              <w:ins w:id="1474" w:author="Rapporteur [2]" w:date="2022-05-26T04:28:00Z"/>
              <w:del w:id="1475" w:author="Rapporteur" w:date="2022-05-26T04:30:00Z"/>
              <w:noProof/>
            </w:rPr>
          </w:pPr>
          <w:ins w:id="1476" w:author="Rapporteur [2]" w:date="2022-05-26T04:28:00Z">
            <w:del w:id="1477" w:author="Rapporteur" w:date="2022-05-26T04:30:00Z">
              <w:r>
                <w:rPr>
                  <w:noProof/>
                </w:rPr>
                <w:delText>6.50.2</w:delText>
              </w:r>
              <w:r>
                <w:rPr>
                  <w:noProof/>
                </w:rPr>
                <w:tab/>
                <w:delText>Input Data</w:delText>
              </w:r>
              <w:r>
                <w:rPr>
                  <w:noProof/>
                </w:rPr>
                <w:tab/>
              </w:r>
            </w:del>
          </w:ins>
          <w:ins w:id="1478" w:author="Rapporteur [2]" w:date="2022-05-26T04:29:00Z">
            <w:del w:id="1479" w:author="Rapporteur" w:date="2022-05-26T04:30:00Z">
              <w:r>
                <w:rPr>
                  <w:noProof/>
                </w:rPr>
                <w:delText>164</w:delText>
              </w:r>
            </w:del>
          </w:ins>
        </w:p>
        <w:p>
          <w:pPr>
            <w:pStyle w:val="34"/>
            <w:tabs>
              <w:tab w:val="clear" w:pos="9639"/>
              <w:tab w:val="right" w:pos="2400"/>
              <w:tab w:val="right" w:leader="dot" w:pos="9638"/>
            </w:tabs>
            <w:rPr>
              <w:ins w:id="1480" w:author="Rapporteur [2]" w:date="2022-05-26T04:28:00Z"/>
              <w:del w:id="1481" w:author="Rapporteur" w:date="2022-05-26T04:30:00Z"/>
              <w:noProof/>
            </w:rPr>
          </w:pPr>
          <w:ins w:id="1482" w:author="Rapporteur [2]" w:date="2022-05-26T04:28:00Z">
            <w:del w:id="1483" w:author="Rapporteur" w:date="2022-05-26T04:30:00Z">
              <w:r>
                <w:rPr>
                  <w:noProof/>
                </w:rPr>
                <w:delText>6.50.3</w:delText>
              </w:r>
              <w:r>
                <w:rPr>
                  <w:noProof/>
                </w:rPr>
                <w:tab/>
                <w:delText>Output Analytics</w:delText>
              </w:r>
              <w:r>
                <w:rPr>
                  <w:noProof/>
                </w:rPr>
                <w:tab/>
              </w:r>
            </w:del>
          </w:ins>
          <w:ins w:id="1484" w:author="Rapporteur [2]" w:date="2022-05-26T04:29:00Z">
            <w:del w:id="1485" w:author="Rapporteur" w:date="2022-05-26T04:30:00Z">
              <w:r>
                <w:rPr>
                  <w:noProof/>
                </w:rPr>
                <w:delText>165</w:delText>
              </w:r>
            </w:del>
          </w:ins>
        </w:p>
        <w:p>
          <w:pPr>
            <w:pStyle w:val="34"/>
            <w:tabs>
              <w:tab w:val="clear" w:pos="9639"/>
              <w:tab w:val="right" w:pos="2400"/>
              <w:tab w:val="right" w:leader="dot" w:pos="9638"/>
            </w:tabs>
            <w:rPr>
              <w:ins w:id="1486" w:author="Rapporteur [2]" w:date="2022-05-26T04:28:00Z"/>
              <w:del w:id="1487" w:author="Rapporteur" w:date="2022-05-26T04:30:00Z"/>
              <w:noProof/>
            </w:rPr>
          </w:pPr>
          <w:ins w:id="1488" w:author="Rapporteur [2]" w:date="2022-05-26T04:28:00Z">
            <w:del w:id="1489" w:author="Rapporteur" w:date="2022-05-26T04:30:00Z">
              <w:r>
                <w:rPr>
                  <w:noProof/>
                </w:rPr>
                <w:delText>6.50.4</w:delText>
              </w:r>
              <w:r>
                <w:rPr>
                  <w:noProof/>
                </w:rPr>
                <w:tab/>
                <w:delText>Procedures</w:delText>
              </w:r>
              <w:r>
                <w:rPr>
                  <w:noProof/>
                </w:rPr>
                <w:tab/>
              </w:r>
            </w:del>
          </w:ins>
          <w:ins w:id="1490" w:author="Rapporteur [2]" w:date="2022-05-26T04:29:00Z">
            <w:del w:id="1491" w:author="Rapporteur" w:date="2022-05-26T04:30:00Z">
              <w:r>
                <w:rPr>
                  <w:noProof/>
                </w:rPr>
                <w:delText>165</w:delText>
              </w:r>
            </w:del>
          </w:ins>
        </w:p>
        <w:p>
          <w:pPr>
            <w:pStyle w:val="34"/>
            <w:tabs>
              <w:tab w:val="clear" w:pos="9639"/>
              <w:tab w:val="right" w:pos="2400"/>
              <w:tab w:val="right" w:leader="dot" w:pos="9638"/>
            </w:tabs>
            <w:rPr>
              <w:ins w:id="1492" w:author="Rapporteur [2]" w:date="2022-05-26T04:28:00Z"/>
              <w:del w:id="1493" w:author="Rapporteur" w:date="2022-05-26T04:30:00Z"/>
              <w:noProof/>
            </w:rPr>
          </w:pPr>
          <w:ins w:id="1494" w:author="Rapporteur [2]" w:date="2022-05-26T04:28:00Z">
            <w:del w:id="1495" w:author="Rapporteur" w:date="2022-05-26T04:30:00Z">
              <w:r>
                <w:rPr>
                  <w:noProof/>
                  <w:lang w:eastAsia="zh-CN"/>
                </w:rPr>
                <w:delText>6.50.5</w:delText>
              </w:r>
              <w:r>
                <w:rPr>
                  <w:noProof/>
                  <w:lang w:eastAsia="zh-CN"/>
                </w:rPr>
                <w:tab/>
              </w:r>
              <w:r>
                <w:rPr>
                  <w:noProof/>
                </w:rPr>
                <w:delText xml:space="preserve">Impacts on </w:delText>
              </w:r>
              <w:r>
                <w:rPr>
                  <w:noProof/>
                  <w:lang w:eastAsia="zh-CN"/>
                </w:rPr>
                <w:delText>services,</w:delText>
              </w:r>
              <w:r>
                <w:rPr>
                  <w:noProof/>
                </w:rPr>
                <w:delText xml:space="preserve"> entities and interfaces</w:delText>
              </w:r>
              <w:r>
                <w:rPr>
                  <w:noProof/>
                </w:rPr>
                <w:tab/>
              </w:r>
            </w:del>
          </w:ins>
          <w:ins w:id="1496" w:author="Rapporteur [2]" w:date="2022-05-26T04:29:00Z">
            <w:del w:id="1497" w:author="Rapporteur" w:date="2022-05-26T04:30:00Z">
              <w:r>
                <w:rPr>
                  <w:noProof/>
                </w:rPr>
                <w:delText>166</w:delText>
              </w:r>
            </w:del>
          </w:ins>
        </w:p>
        <w:p>
          <w:pPr>
            <w:pStyle w:val="23"/>
            <w:tabs>
              <w:tab w:val="clear" w:pos="9639"/>
              <w:tab w:val="right" w:pos="2000"/>
              <w:tab w:val="right" w:leader="dot" w:pos="9638"/>
            </w:tabs>
            <w:rPr>
              <w:ins w:id="1498" w:author="Rapporteur [2]" w:date="2022-05-26T04:28:00Z"/>
              <w:del w:id="1499" w:author="Rapporteur" w:date="2022-05-26T04:30:00Z"/>
              <w:noProof/>
            </w:rPr>
          </w:pPr>
          <w:ins w:id="1500" w:author="Rapporteur [2]" w:date="2022-05-26T04:28:00Z">
            <w:del w:id="1501" w:author="Rapporteur" w:date="2022-05-26T04:30:00Z">
              <w:r>
                <w:rPr>
                  <w:noProof/>
                  <w:lang w:eastAsia="zh-CN"/>
                </w:rPr>
                <w:delText>6.51</w:delText>
              </w:r>
              <w:r>
                <w:rPr>
                  <w:noProof/>
                  <w:lang w:eastAsia="ko-KR"/>
                </w:rPr>
                <w:tab/>
              </w:r>
              <w:r>
                <w:rPr>
                  <w:noProof/>
                </w:rPr>
                <w:delText>Solution</w:delText>
              </w:r>
              <w:r>
                <w:rPr>
                  <w:noProof/>
                  <w:lang w:eastAsia="zh-CN"/>
                </w:rPr>
                <w:delText xml:space="preserve"> #51</w:delText>
              </w:r>
              <w:r>
                <w:rPr>
                  <w:noProof/>
                </w:rPr>
                <w:delText>: enhancements on QoS Sustainability analytics</w:delText>
              </w:r>
              <w:r>
                <w:rPr>
                  <w:noProof/>
                </w:rPr>
                <w:tab/>
              </w:r>
            </w:del>
          </w:ins>
          <w:ins w:id="1502" w:author="Rapporteur [2]" w:date="2022-05-26T04:29:00Z">
            <w:del w:id="1503" w:author="Rapporteur" w:date="2022-05-26T04:30:00Z">
              <w:r>
                <w:rPr>
                  <w:noProof/>
                </w:rPr>
                <w:delText>166</w:delText>
              </w:r>
            </w:del>
          </w:ins>
        </w:p>
        <w:p>
          <w:pPr>
            <w:pStyle w:val="34"/>
            <w:tabs>
              <w:tab w:val="clear" w:pos="9639"/>
              <w:tab w:val="right" w:pos="2400"/>
              <w:tab w:val="right" w:leader="dot" w:pos="9638"/>
            </w:tabs>
            <w:rPr>
              <w:ins w:id="1504" w:author="Rapporteur [2]" w:date="2022-05-26T04:28:00Z"/>
              <w:del w:id="1505" w:author="Rapporteur" w:date="2022-05-26T04:30:00Z"/>
              <w:noProof/>
            </w:rPr>
          </w:pPr>
          <w:ins w:id="1506" w:author="Rapporteur [2]" w:date="2022-05-26T04:28:00Z">
            <w:del w:id="1507" w:author="Rapporteur" w:date="2022-05-26T04:30:00Z">
              <w:r>
                <w:rPr>
                  <w:noProof/>
                </w:rPr>
                <w:delText>6.51.1</w:delText>
              </w:r>
              <w:r>
                <w:rPr>
                  <w:noProof/>
                </w:rPr>
                <w:tab/>
                <w:delText>Description</w:delText>
              </w:r>
              <w:r>
                <w:rPr>
                  <w:noProof/>
                </w:rPr>
                <w:tab/>
              </w:r>
            </w:del>
          </w:ins>
          <w:ins w:id="1508" w:author="Rapporteur [2]" w:date="2022-05-26T04:29:00Z">
            <w:del w:id="1509" w:author="Rapporteur" w:date="2022-05-26T04:30:00Z">
              <w:r>
                <w:rPr>
                  <w:noProof/>
                </w:rPr>
                <w:delText>166</w:delText>
              </w:r>
            </w:del>
          </w:ins>
        </w:p>
        <w:p>
          <w:pPr>
            <w:pStyle w:val="34"/>
            <w:tabs>
              <w:tab w:val="clear" w:pos="9639"/>
              <w:tab w:val="right" w:pos="2400"/>
              <w:tab w:val="right" w:leader="dot" w:pos="9638"/>
            </w:tabs>
            <w:rPr>
              <w:ins w:id="1510" w:author="Rapporteur [2]" w:date="2022-05-26T04:28:00Z"/>
              <w:del w:id="1511" w:author="Rapporteur" w:date="2022-05-26T04:30:00Z"/>
              <w:noProof/>
            </w:rPr>
          </w:pPr>
          <w:ins w:id="1512" w:author="Rapporteur [2]" w:date="2022-05-26T04:28:00Z">
            <w:del w:id="1513" w:author="Rapporteur" w:date="2022-05-26T04:30:00Z">
              <w:r>
                <w:rPr>
                  <w:noProof/>
                  <w:lang w:val="en-US" w:eastAsia="zh-CN"/>
                </w:rPr>
                <w:delText>6.51.2</w:delText>
              </w:r>
              <w:r>
                <w:rPr>
                  <w:noProof/>
                  <w:lang w:val="en-US" w:eastAsia="zh-CN"/>
                </w:rPr>
                <w:tab/>
                <w:delText>Procedures</w:delText>
              </w:r>
              <w:r>
                <w:rPr>
                  <w:noProof/>
                </w:rPr>
                <w:tab/>
              </w:r>
            </w:del>
          </w:ins>
          <w:ins w:id="1514" w:author="Rapporteur [2]" w:date="2022-05-26T04:29:00Z">
            <w:del w:id="1515" w:author="Rapporteur" w:date="2022-05-26T04:30:00Z">
              <w:r>
                <w:rPr>
                  <w:noProof/>
                </w:rPr>
                <w:delText>168</w:delText>
              </w:r>
            </w:del>
          </w:ins>
        </w:p>
        <w:p>
          <w:pPr>
            <w:pStyle w:val="34"/>
            <w:tabs>
              <w:tab w:val="clear" w:pos="9639"/>
              <w:tab w:val="right" w:pos="2400"/>
              <w:tab w:val="right" w:leader="dot" w:pos="9638"/>
            </w:tabs>
            <w:rPr>
              <w:ins w:id="1516" w:author="Rapporteur [2]" w:date="2022-05-26T04:28:00Z"/>
              <w:del w:id="1517" w:author="Rapporteur" w:date="2022-05-26T04:30:00Z"/>
              <w:noProof/>
            </w:rPr>
          </w:pPr>
          <w:ins w:id="1518" w:author="Rapporteur [2]" w:date="2022-05-26T04:28:00Z">
            <w:del w:id="1519" w:author="Rapporteur" w:date="2022-05-26T04:30:00Z">
              <w:r>
                <w:rPr>
                  <w:noProof/>
                </w:rPr>
                <w:delText>6.51.3</w:delText>
              </w:r>
              <w:r>
                <w:rPr>
                  <w:noProof/>
                </w:rPr>
                <w:tab/>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1520" w:author="Rapporteur [2]" w:date="2022-05-26T04:29:00Z">
            <w:del w:id="1521" w:author="Rapporteur" w:date="2022-05-26T04:30:00Z">
              <w:r>
                <w:rPr>
                  <w:noProof/>
                </w:rPr>
                <w:delText>169</w:delText>
              </w:r>
            </w:del>
          </w:ins>
        </w:p>
        <w:p>
          <w:pPr>
            <w:pStyle w:val="23"/>
            <w:tabs>
              <w:tab w:val="clear" w:pos="9639"/>
              <w:tab w:val="right" w:pos="2000"/>
              <w:tab w:val="right" w:leader="dot" w:pos="9638"/>
            </w:tabs>
            <w:rPr>
              <w:ins w:id="1522" w:author="Rapporteur [2]" w:date="2022-05-26T04:28:00Z"/>
              <w:del w:id="1523" w:author="Rapporteur" w:date="2022-05-26T04:30:00Z"/>
              <w:noProof/>
            </w:rPr>
          </w:pPr>
          <w:ins w:id="1524" w:author="Rapporteur [2]" w:date="2022-05-26T04:28:00Z">
            <w:del w:id="1525" w:author="Rapporteur" w:date="2022-05-26T04:30:00Z">
              <w:r>
                <w:rPr>
                  <w:noProof/>
                  <w:lang w:eastAsia="zh-CN"/>
                </w:rPr>
                <w:delText>6.52</w:delText>
              </w:r>
              <w:r>
                <w:rPr>
                  <w:noProof/>
                  <w:lang w:eastAsia="ko-KR"/>
                </w:rPr>
                <w:tab/>
              </w:r>
              <w:r>
                <w:rPr>
                  <w:noProof/>
                </w:rPr>
                <w:delText>Solution</w:delText>
              </w:r>
              <w:r>
                <w:rPr>
                  <w:noProof/>
                  <w:lang w:eastAsia="zh-CN"/>
                </w:rPr>
                <w:delText xml:space="preserve"> #52</w:delText>
              </w:r>
              <w:r>
                <w:rPr>
                  <w:noProof/>
                </w:rPr>
                <w:delText>: Selection, Monitoring, and Maintenance of NWDAF(s) for Federated Learning in 5GC</w:delText>
              </w:r>
              <w:r>
                <w:rPr>
                  <w:noProof/>
                </w:rPr>
                <w:tab/>
              </w:r>
            </w:del>
          </w:ins>
          <w:ins w:id="1526" w:author="Rapporteur [2]" w:date="2022-05-26T04:29:00Z">
            <w:del w:id="1527" w:author="Rapporteur" w:date="2022-05-26T04:30:00Z">
              <w:r>
                <w:rPr>
                  <w:noProof/>
                </w:rPr>
                <w:delText>169</w:delText>
              </w:r>
            </w:del>
          </w:ins>
        </w:p>
        <w:p>
          <w:pPr>
            <w:pStyle w:val="34"/>
            <w:tabs>
              <w:tab w:val="clear" w:pos="9639"/>
              <w:tab w:val="right" w:pos="2400"/>
              <w:tab w:val="right" w:leader="dot" w:pos="9638"/>
            </w:tabs>
            <w:rPr>
              <w:ins w:id="1528" w:author="Rapporteur [2]" w:date="2022-05-26T04:28:00Z"/>
              <w:del w:id="1529" w:author="Rapporteur" w:date="2022-05-26T04:30:00Z"/>
              <w:noProof/>
            </w:rPr>
          </w:pPr>
          <w:ins w:id="1530" w:author="Rapporteur [2]" w:date="2022-05-26T04:28:00Z">
            <w:del w:id="1531" w:author="Rapporteur" w:date="2022-05-26T04:30:00Z">
              <w:r>
                <w:rPr>
                  <w:noProof/>
                </w:rPr>
                <w:delText>6.52.1</w:delText>
              </w:r>
              <w:r>
                <w:rPr>
                  <w:noProof/>
                </w:rPr>
                <w:tab/>
                <w:delText>Description</w:delText>
              </w:r>
              <w:r>
                <w:rPr>
                  <w:noProof/>
                </w:rPr>
                <w:tab/>
              </w:r>
            </w:del>
          </w:ins>
          <w:ins w:id="1532" w:author="Rapporteur [2]" w:date="2022-05-26T04:29:00Z">
            <w:del w:id="1533" w:author="Rapporteur" w:date="2022-05-26T04:30:00Z">
              <w:r>
                <w:rPr>
                  <w:noProof/>
                </w:rPr>
                <w:delText>169</w:delText>
              </w:r>
            </w:del>
          </w:ins>
        </w:p>
        <w:p>
          <w:pPr>
            <w:pStyle w:val="34"/>
            <w:tabs>
              <w:tab w:val="clear" w:pos="9639"/>
              <w:tab w:val="right" w:pos="2400"/>
              <w:tab w:val="right" w:leader="dot" w:pos="9638"/>
            </w:tabs>
            <w:rPr>
              <w:ins w:id="1534" w:author="Rapporteur [2]" w:date="2022-05-26T04:28:00Z"/>
              <w:del w:id="1535" w:author="Rapporteur" w:date="2022-05-26T04:30:00Z"/>
              <w:noProof/>
            </w:rPr>
          </w:pPr>
          <w:ins w:id="1536" w:author="Rapporteur [2]" w:date="2022-05-26T04:28:00Z">
            <w:del w:id="1537" w:author="Rapporteur" w:date="2022-05-26T04:30:00Z">
              <w:r>
                <w:rPr>
                  <w:noProof/>
                </w:rPr>
                <w:delText>6.52.2</w:delText>
              </w:r>
              <w:r>
                <w:rPr>
                  <w:noProof/>
                </w:rPr>
                <w:tab/>
                <w:delText>Procedures</w:delText>
              </w:r>
              <w:r>
                <w:rPr>
                  <w:noProof/>
                </w:rPr>
                <w:tab/>
              </w:r>
            </w:del>
          </w:ins>
          <w:ins w:id="1538" w:author="Rapporteur [2]" w:date="2022-05-26T04:29:00Z">
            <w:del w:id="1539" w:author="Rapporteur" w:date="2022-05-26T04:30:00Z">
              <w:r>
                <w:rPr>
                  <w:noProof/>
                </w:rPr>
                <w:delText>169</w:delText>
              </w:r>
            </w:del>
          </w:ins>
        </w:p>
        <w:p>
          <w:pPr>
            <w:pStyle w:val="34"/>
            <w:tabs>
              <w:tab w:val="clear" w:pos="9639"/>
              <w:tab w:val="right" w:pos="2400"/>
              <w:tab w:val="right" w:leader="dot" w:pos="9638"/>
            </w:tabs>
            <w:rPr>
              <w:ins w:id="1540" w:author="Rapporteur [2]" w:date="2022-05-26T04:28:00Z"/>
              <w:del w:id="1541" w:author="Rapporteur" w:date="2022-05-26T04:30:00Z"/>
              <w:noProof/>
            </w:rPr>
          </w:pPr>
          <w:ins w:id="1542" w:author="Rapporteur [2]" w:date="2022-05-26T04:28:00Z">
            <w:del w:id="1543" w:author="Rapporteur" w:date="2022-05-26T04:30:00Z">
              <w:r>
                <w:rPr>
                  <w:noProof/>
                  <w:lang w:eastAsia="zh-CN"/>
                </w:rPr>
                <w:delText>6.52.3</w:delText>
              </w:r>
              <w:r>
                <w:rPr>
                  <w:noProof/>
                  <w:lang w:eastAsia="zh-CN"/>
                </w:rPr>
                <w:tab/>
              </w:r>
              <w:r>
                <w:rPr>
                  <w:noProof/>
                </w:rPr>
                <w:delText>Impacts on services, entities and interfaces</w:delText>
              </w:r>
              <w:r>
                <w:rPr>
                  <w:noProof/>
                </w:rPr>
                <w:tab/>
              </w:r>
            </w:del>
          </w:ins>
          <w:ins w:id="1544" w:author="Rapporteur [2]" w:date="2022-05-26T04:29:00Z">
            <w:del w:id="1545" w:author="Rapporteur" w:date="2022-05-26T04:30:00Z">
              <w:r>
                <w:rPr>
                  <w:noProof/>
                </w:rPr>
                <w:delText>173</w:delText>
              </w:r>
            </w:del>
          </w:ins>
        </w:p>
        <w:p>
          <w:pPr>
            <w:pStyle w:val="23"/>
            <w:tabs>
              <w:tab w:val="clear" w:pos="9639"/>
              <w:tab w:val="right" w:pos="2000"/>
              <w:tab w:val="right" w:leader="dot" w:pos="9638"/>
            </w:tabs>
            <w:rPr>
              <w:ins w:id="1546" w:author="Rapporteur [2]" w:date="2022-05-26T04:28:00Z"/>
              <w:del w:id="1547" w:author="Rapporteur" w:date="2022-05-26T04:30:00Z"/>
              <w:noProof/>
            </w:rPr>
          </w:pPr>
          <w:ins w:id="1548" w:author="Rapporteur [2]" w:date="2022-05-26T04:28:00Z">
            <w:del w:id="1549" w:author="Rapporteur" w:date="2022-05-26T04:30:00Z">
              <w:r>
                <w:rPr>
                  <w:noProof/>
                  <w:lang w:eastAsia="zh-CN"/>
                </w:rPr>
                <w:delText>6.53</w:delText>
              </w:r>
              <w:r>
                <w:rPr>
                  <w:noProof/>
                  <w:lang w:eastAsia="ko-KR"/>
                </w:rPr>
                <w:tab/>
              </w:r>
              <w:r>
                <w:rPr>
                  <w:noProof/>
                </w:rPr>
                <w:delText>Solution</w:delText>
              </w:r>
              <w:r>
                <w:rPr>
                  <w:noProof/>
                  <w:lang w:eastAsia="zh-CN"/>
                </w:rPr>
                <w:delText xml:space="preserve"> #53</w:delText>
              </w:r>
              <w:r>
                <w:rPr>
                  <w:noProof/>
                </w:rPr>
                <w:delText>: FL training update to NWDAF containing AnLF from NWDAF containing MTLF</w:delText>
              </w:r>
              <w:r>
                <w:rPr>
                  <w:noProof/>
                </w:rPr>
                <w:tab/>
              </w:r>
            </w:del>
          </w:ins>
          <w:ins w:id="1550" w:author="Rapporteur [2]" w:date="2022-05-26T04:29:00Z">
            <w:del w:id="1551" w:author="Rapporteur" w:date="2022-05-26T04:30:00Z">
              <w:r>
                <w:rPr>
                  <w:noProof/>
                </w:rPr>
                <w:delText>173</w:delText>
              </w:r>
            </w:del>
          </w:ins>
        </w:p>
        <w:p>
          <w:pPr>
            <w:pStyle w:val="34"/>
            <w:tabs>
              <w:tab w:val="clear" w:pos="9639"/>
              <w:tab w:val="right" w:pos="2400"/>
              <w:tab w:val="right" w:leader="dot" w:pos="9638"/>
            </w:tabs>
            <w:rPr>
              <w:ins w:id="1552" w:author="Rapporteur [2]" w:date="2022-05-26T04:28:00Z"/>
              <w:del w:id="1553" w:author="Rapporteur" w:date="2022-05-26T04:30:00Z"/>
              <w:noProof/>
            </w:rPr>
          </w:pPr>
          <w:ins w:id="1554" w:author="Rapporteur [2]" w:date="2022-05-26T04:28:00Z">
            <w:del w:id="1555" w:author="Rapporteur" w:date="2022-05-26T04:30:00Z">
              <w:r>
                <w:rPr>
                  <w:noProof/>
                </w:rPr>
                <w:delText>6.53.1</w:delText>
              </w:r>
              <w:r>
                <w:rPr>
                  <w:noProof/>
                </w:rPr>
                <w:tab/>
                <w:delText>Description</w:delText>
              </w:r>
              <w:r>
                <w:rPr>
                  <w:noProof/>
                </w:rPr>
                <w:tab/>
              </w:r>
            </w:del>
          </w:ins>
          <w:ins w:id="1556" w:author="Rapporteur [2]" w:date="2022-05-26T04:29:00Z">
            <w:del w:id="1557" w:author="Rapporteur" w:date="2022-05-26T04:30:00Z">
              <w:r>
                <w:rPr>
                  <w:noProof/>
                </w:rPr>
                <w:delText>173</w:delText>
              </w:r>
            </w:del>
          </w:ins>
        </w:p>
        <w:p>
          <w:pPr>
            <w:pStyle w:val="34"/>
            <w:tabs>
              <w:tab w:val="clear" w:pos="9639"/>
              <w:tab w:val="right" w:pos="2400"/>
              <w:tab w:val="right" w:leader="dot" w:pos="9638"/>
            </w:tabs>
            <w:rPr>
              <w:ins w:id="1558" w:author="Rapporteur [2]" w:date="2022-05-26T04:28:00Z"/>
              <w:del w:id="1559" w:author="Rapporteur" w:date="2022-05-26T04:30:00Z"/>
              <w:noProof/>
            </w:rPr>
          </w:pPr>
          <w:ins w:id="1560" w:author="Rapporteur [2]" w:date="2022-05-26T04:28:00Z">
            <w:del w:id="1561" w:author="Rapporteur" w:date="2022-05-26T04:30:00Z">
              <w:r>
                <w:rPr>
                  <w:noProof/>
                </w:rPr>
                <w:delText>6.53.2</w:delText>
              </w:r>
              <w:r>
                <w:rPr>
                  <w:noProof/>
                </w:rPr>
                <w:tab/>
                <w:delText>Procedures</w:delText>
              </w:r>
              <w:r>
                <w:rPr>
                  <w:noProof/>
                </w:rPr>
                <w:tab/>
              </w:r>
            </w:del>
          </w:ins>
          <w:ins w:id="1562" w:author="Rapporteur [2]" w:date="2022-05-26T04:29:00Z">
            <w:del w:id="1563" w:author="Rapporteur" w:date="2022-05-26T04:30:00Z">
              <w:r>
                <w:rPr>
                  <w:noProof/>
                </w:rPr>
                <w:delText>173</w:delText>
              </w:r>
            </w:del>
          </w:ins>
        </w:p>
        <w:p>
          <w:pPr>
            <w:pStyle w:val="23"/>
            <w:tabs>
              <w:tab w:val="clear" w:pos="9639"/>
              <w:tab w:val="right" w:pos="2000"/>
              <w:tab w:val="right" w:leader="dot" w:pos="9638"/>
            </w:tabs>
            <w:rPr>
              <w:ins w:id="1564" w:author="Rapporteur [2]" w:date="2022-05-26T04:28:00Z"/>
              <w:del w:id="1565" w:author="Rapporteur" w:date="2022-05-26T04:30:00Z"/>
              <w:noProof/>
            </w:rPr>
          </w:pPr>
          <w:ins w:id="1566" w:author="Rapporteur [2]" w:date="2022-05-26T04:28:00Z">
            <w:del w:id="1567" w:author="Rapporteur" w:date="2022-05-26T04:30:00Z">
              <w:r>
                <w:rPr>
                  <w:rFonts w:eastAsia="宋体"/>
                  <w:noProof/>
                  <w:lang w:eastAsia="zh-CN"/>
                </w:rPr>
                <w:delText>6.54</w:delText>
              </w:r>
              <w:r>
                <w:rPr>
                  <w:rFonts w:eastAsia="宋体"/>
                  <w:noProof/>
                  <w:lang w:eastAsia="ko-KR"/>
                </w:rPr>
                <w:tab/>
              </w:r>
              <w:r>
                <w:rPr>
                  <w:rFonts w:eastAsia="宋体"/>
                  <w:noProof/>
                </w:rPr>
                <w:delText>Solution</w:delText>
              </w:r>
              <w:r>
                <w:rPr>
                  <w:rFonts w:eastAsia="宋体"/>
                  <w:noProof/>
                  <w:lang w:eastAsia="zh-CN"/>
                </w:rPr>
                <w:delText xml:space="preserve"> #54</w:delText>
              </w:r>
              <w:r>
                <w:rPr>
                  <w:rFonts w:eastAsia="宋体"/>
                  <w:noProof/>
                </w:rPr>
                <w:delText>: Horizontal Federated Learning with Multiple NWDAF</w:delText>
              </w:r>
              <w:r>
                <w:rPr>
                  <w:noProof/>
                </w:rPr>
                <w:tab/>
              </w:r>
            </w:del>
          </w:ins>
          <w:ins w:id="1568" w:author="Rapporteur [2]" w:date="2022-05-26T04:29:00Z">
            <w:del w:id="1569" w:author="Rapporteur" w:date="2022-05-26T04:30:00Z">
              <w:r>
                <w:rPr>
                  <w:noProof/>
                </w:rPr>
                <w:delText>175</w:delText>
              </w:r>
            </w:del>
          </w:ins>
        </w:p>
        <w:p>
          <w:pPr>
            <w:pStyle w:val="34"/>
            <w:tabs>
              <w:tab w:val="clear" w:pos="9639"/>
              <w:tab w:val="right" w:pos="2400"/>
              <w:tab w:val="right" w:leader="dot" w:pos="9638"/>
            </w:tabs>
            <w:rPr>
              <w:ins w:id="1570" w:author="Rapporteur [2]" w:date="2022-05-26T04:28:00Z"/>
              <w:del w:id="1571" w:author="Rapporteur" w:date="2022-05-26T04:30:00Z"/>
              <w:noProof/>
            </w:rPr>
          </w:pPr>
          <w:ins w:id="1572" w:author="Rapporteur [2]" w:date="2022-05-26T04:28:00Z">
            <w:del w:id="1573" w:author="Rapporteur" w:date="2022-05-26T04:30:00Z">
              <w:r>
                <w:rPr>
                  <w:noProof/>
                </w:rPr>
                <w:delText>6.</w:delText>
              </w:r>
              <w:r>
                <w:rPr>
                  <w:noProof/>
                  <w:lang w:eastAsia="zh-CN"/>
                </w:rPr>
                <w:delText>54</w:delText>
              </w:r>
              <w:r>
                <w:rPr>
                  <w:noProof/>
                </w:rPr>
                <w:delText>.1</w:delText>
              </w:r>
              <w:r>
                <w:rPr>
                  <w:noProof/>
                </w:rPr>
                <w:tab/>
                <w:delText>Description</w:delText>
              </w:r>
              <w:r>
                <w:rPr>
                  <w:noProof/>
                </w:rPr>
                <w:tab/>
              </w:r>
            </w:del>
          </w:ins>
          <w:ins w:id="1574" w:author="Rapporteur [2]" w:date="2022-05-26T04:29:00Z">
            <w:del w:id="1575" w:author="Rapporteur" w:date="2022-05-26T04:30:00Z">
              <w:r>
                <w:rPr>
                  <w:noProof/>
                </w:rPr>
                <w:delText>175</w:delText>
              </w:r>
            </w:del>
          </w:ins>
        </w:p>
        <w:p>
          <w:pPr>
            <w:pStyle w:val="34"/>
            <w:tabs>
              <w:tab w:val="clear" w:pos="9639"/>
              <w:tab w:val="right" w:pos="2400"/>
              <w:tab w:val="right" w:leader="dot" w:pos="9638"/>
            </w:tabs>
            <w:rPr>
              <w:ins w:id="1576" w:author="Rapporteur [2]" w:date="2022-05-26T04:28:00Z"/>
              <w:del w:id="1577" w:author="Rapporteur" w:date="2022-05-26T04:30:00Z"/>
              <w:noProof/>
            </w:rPr>
          </w:pPr>
          <w:ins w:id="1578" w:author="Rapporteur [2]" w:date="2022-05-26T04:28:00Z">
            <w:del w:id="1579" w:author="Rapporteur" w:date="2022-05-26T04:30:00Z">
              <w:r>
                <w:rPr>
                  <w:noProof/>
                </w:rPr>
                <w:delText>6.54.2</w:delText>
              </w:r>
              <w:r>
                <w:rPr>
                  <w:noProof/>
                </w:rPr>
                <w:tab/>
                <w:delText>Procedures</w:delText>
              </w:r>
              <w:r>
                <w:rPr>
                  <w:noProof/>
                </w:rPr>
                <w:tab/>
              </w:r>
            </w:del>
          </w:ins>
          <w:ins w:id="1580" w:author="Rapporteur [2]" w:date="2022-05-26T04:29:00Z">
            <w:del w:id="1581" w:author="Rapporteur" w:date="2022-05-26T04:30:00Z">
              <w:r>
                <w:rPr>
                  <w:noProof/>
                </w:rPr>
                <w:delText>176</w:delText>
              </w:r>
            </w:del>
          </w:ins>
        </w:p>
        <w:p>
          <w:pPr>
            <w:pStyle w:val="34"/>
            <w:tabs>
              <w:tab w:val="clear" w:pos="9639"/>
              <w:tab w:val="right" w:pos="2400"/>
              <w:tab w:val="right" w:leader="dot" w:pos="9638"/>
            </w:tabs>
            <w:rPr>
              <w:ins w:id="1582" w:author="Rapporteur [2]" w:date="2022-05-26T04:28:00Z"/>
              <w:del w:id="1583" w:author="Rapporteur" w:date="2022-05-26T04:30:00Z"/>
              <w:noProof/>
            </w:rPr>
          </w:pPr>
          <w:ins w:id="1584" w:author="Rapporteur [2]" w:date="2022-05-26T04:28:00Z">
            <w:del w:id="1585" w:author="Rapporteur" w:date="2022-05-26T04:30:00Z">
              <w:r>
                <w:rPr>
                  <w:noProof/>
                  <w:lang w:eastAsia="zh-CN"/>
                </w:rPr>
                <w:delText>6.54.3</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1586" w:author="Rapporteur [2]" w:date="2022-05-26T04:29:00Z">
            <w:del w:id="1587" w:author="Rapporteur" w:date="2022-05-26T04:30:00Z">
              <w:r>
                <w:rPr>
                  <w:noProof/>
                </w:rPr>
                <w:delText>178</w:delText>
              </w:r>
            </w:del>
          </w:ins>
        </w:p>
        <w:p>
          <w:pPr>
            <w:pStyle w:val="23"/>
            <w:tabs>
              <w:tab w:val="clear" w:pos="9639"/>
              <w:tab w:val="right" w:pos="2000"/>
              <w:tab w:val="right" w:leader="dot" w:pos="9638"/>
            </w:tabs>
            <w:rPr>
              <w:ins w:id="1588" w:author="Rapporteur [2]" w:date="2022-05-26T04:28:00Z"/>
              <w:del w:id="1589" w:author="Rapporteur" w:date="2022-05-26T04:30:00Z"/>
              <w:noProof/>
            </w:rPr>
          </w:pPr>
          <w:ins w:id="1590" w:author="Rapporteur [2]" w:date="2022-05-26T04:28:00Z">
            <w:del w:id="1591" w:author="Rapporteur" w:date="2022-05-26T04:30:00Z">
              <w:r>
                <w:rPr>
                  <w:noProof/>
                  <w:lang w:val="fr-FR" w:eastAsia="zh-CN"/>
                </w:rPr>
                <w:delText>6.55</w:delText>
              </w:r>
              <w:r>
                <w:rPr>
                  <w:noProof/>
                  <w:lang w:val="fr-FR" w:eastAsia="ko-KR"/>
                </w:rPr>
                <w:tab/>
              </w:r>
              <w:r>
                <w:rPr>
                  <w:noProof/>
                  <w:lang w:val="fr-FR"/>
                </w:rPr>
                <w:delText>Solution</w:delText>
              </w:r>
              <w:r>
                <w:rPr>
                  <w:noProof/>
                  <w:lang w:val="fr-FR" w:eastAsia="zh-CN"/>
                </w:rPr>
                <w:delText xml:space="preserve"> #55</w:delText>
              </w:r>
              <w:r>
                <w:rPr>
                  <w:noProof/>
                  <w:lang w:val="fr-FR"/>
                </w:rPr>
                <w:delText xml:space="preserve">: </w:delText>
              </w:r>
              <w:r>
                <w:rPr>
                  <w:noProof/>
                </w:rPr>
                <w:delText>Finer granular location information based on LCS input data</w:delText>
              </w:r>
              <w:r>
                <w:rPr>
                  <w:noProof/>
                </w:rPr>
                <w:tab/>
              </w:r>
            </w:del>
          </w:ins>
          <w:ins w:id="1592" w:author="Rapporteur [2]" w:date="2022-05-26T04:29:00Z">
            <w:del w:id="1593" w:author="Rapporteur" w:date="2022-05-26T04:30:00Z">
              <w:r>
                <w:rPr>
                  <w:noProof/>
                </w:rPr>
                <w:delText>179</w:delText>
              </w:r>
            </w:del>
          </w:ins>
        </w:p>
        <w:p>
          <w:pPr>
            <w:pStyle w:val="34"/>
            <w:tabs>
              <w:tab w:val="clear" w:pos="9639"/>
              <w:tab w:val="right" w:pos="2400"/>
              <w:tab w:val="right" w:leader="dot" w:pos="9638"/>
            </w:tabs>
            <w:rPr>
              <w:ins w:id="1594" w:author="Rapporteur [2]" w:date="2022-05-26T04:28:00Z"/>
              <w:del w:id="1595" w:author="Rapporteur" w:date="2022-05-26T04:30:00Z"/>
              <w:noProof/>
            </w:rPr>
          </w:pPr>
          <w:ins w:id="1596" w:author="Rapporteur [2]" w:date="2022-05-26T04:28:00Z">
            <w:del w:id="1597" w:author="Rapporteur" w:date="2022-05-26T04:30:00Z">
              <w:r>
                <w:rPr>
                  <w:noProof/>
                  <w:lang w:val="fr-FR"/>
                </w:rPr>
                <w:delText>6.55.1</w:delText>
              </w:r>
              <w:r>
                <w:rPr>
                  <w:noProof/>
                  <w:lang w:val="fr-FR"/>
                </w:rPr>
                <w:tab/>
                <w:delText>Description</w:delText>
              </w:r>
              <w:r>
                <w:rPr>
                  <w:noProof/>
                </w:rPr>
                <w:tab/>
              </w:r>
            </w:del>
          </w:ins>
          <w:ins w:id="1598" w:author="Rapporteur [2]" w:date="2022-05-26T04:29:00Z">
            <w:del w:id="1599" w:author="Rapporteur" w:date="2022-05-26T04:30:00Z">
              <w:r>
                <w:rPr>
                  <w:noProof/>
                </w:rPr>
                <w:delText>179</w:delText>
              </w:r>
            </w:del>
          </w:ins>
        </w:p>
        <w:p>
          <w:pPr>
            <w:pStyle w:val="34"/>
            <w:tabs>
              <w:tab w:val="clear" w:pos="9639"/>
              <w:tab w:val="right" w:pos="2400"/>
              <w:tab w:val="right" w:leader="dot" w:pos="9638"/>
            </w:tabs>
            <w:rPr>
              <w:ins w:id="1600" w:author="Rapporteur [2]" w:date="2022-05-26T04:28:00Z"/>
              <w:del w:id="1601" w:author="Rapporteur" w:date="2022-05-26T04:30:00Z"/>
              <w:noProof/>
            </w:rPr>
          </w:pPr>
          <w:ins w:id="1602" w:author="Rapporteur [2]" w:date="2022-05-26T04:28:00Z">
            <w:del w:id="1603" w:author="Rapporteur" w:date="2022-05-26T04:30:00Z">
              <w:r>
                <w:rPr>
                  <w:noProof/>
                </w:rPr>
                <w:delText>6.55.2</w:delText>
              </w:r>
              <w:r>
                <w:rPr>
                  <w:noProof/>
                </w:rPr>
                <w:tab/>
                <w:delText>Procedures</w:delText>
              </w:r>
              <w:r>
                <w:rPr>
                  <w:noProof/>
                </w:rPr>
                <w:tab/>
              </w:r>
            </w:del>
          </w:ins>
          <w:ins w:id="1604" w:author="Rapporteur [2]" w:date="2022-05-26T04:29:00Z">
            <w:del w:id="1605" w:author="Rapporteur" w:date="2022-05-26T04:30:00Z">
              <w:r>
                <w:rPr>
                  <w:noProof/>
                </w:rPr>
                <w:delText>180</w:delText>
              </w:r>
            </w:del>
          </w:ins>
        </w:p>
        <w:p>
          <w:pPr>
            <w:pStyle w:val="34"/>
            <w:tabs>
              <w:tab w:val="clear" w:pos="9639"/>
              <w:tab w:val="right" w:pos="2400"/>
              <w:tab w:val="right" w:leader="dot" w:pos="9638"/>
            </w:tabs>
            <w:rPr>
              <w:ins w:id="1606" w:author="Rapporteur [2]" w:date="2022-05-26T04:28:00Z"/>
              <w:del w:id="1607" w:author="Rapporteur" w:date="2022-05-26T04:30:00Z"/>
              <w:noProof/>
            </w:rPr>
          </w:pPr>
          <w:ins w:id="1608" w:author="Rapporteur [2]" w:date="2022-05-26T04:28:00Z">
            <w:del w:id="1609" w:author="Rapporteur" w:date="2022-05-26T04:30:00Z">
              <w:r>
                <w:rPr>
                  <w:noProof/>
                  <w:lang w:eastAsia="zh-CN"/>
                </w:rPr>
                <w:delText>6.55.3</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1610" w:author="Rapporteur [2]" w:date="2022-05-26T04:29:00Z">
            <w:del w:id="1611" w:author="Rapporteur" w:date="2022-05-26T04:30:00Z">
              <w:r>
                <w:rPr>
                  <w:noProof/>
                </w:rPr>
                <w:delText>180</w:delText>
              </w:r>
            </w:del>
          </w:ins>
        </w:p>
        <w:p>
          <w:pPr>
            <w:pStyle w:val="23"/>
            <w:tabs>
              <w:tab w:val="clear" w:pos="9639"/>
              <w:tab w:val="right" w:pos="2000"/>
              <w:tab w:val="right" w:leader="dot" w:pos="9638"/>
            </w:tabs>
            <w:rPr>
              <w:ins w:id="1612" w:author="Rapporteur [2]" w:date="2022-05-26T04:28:00Z"/>
              <w:del w:id="1613" w:author="Rapporteur" w:date="2022-05-26T04:30:00Z"/>
              <w:noProof/>
            </w:rPr>
          </w:pPr>
          <w:ins w:id="1614" w:author="Rapporteur [2]" w:date="2022-05-26T04:28:00Z">
            <w:del w:id="1615" w:author="Rapporteur" w:date="2022-05-26T04:30:00Z">
              <w:r>
                <w:rPr>
                  <w:noProof/>
                  <w:lang w:eastAsia="zh-CN"/>
                </w:rPr>
                <w:delText>6.56</w:delText>
              </w:r>
              <w:r>
                <w:rPr>
                  <w:noProof/>
                  <w:lang w:eastAsia="ko-KR"/>
                </w:rPr>
                <w:tab/>
              </w:r>
              <w:r>
                <w:rPr>
                  <w:noProof/>
                </w:rPr>
                <w:delText>Solution</w:delText>
              </w:r>
              <w:r>
                <w:rPr>
                  <w:noProof/>
                  <w:lang w:eastAsia="zh-CN"/>
                </w:rPr>
                <w:delText xml:space="preserve"> #56</w:delText>
              </w:r>
              <w:r>
                <w:rPr>
                  <w:noProof/>
                </w:rPr>
                <w:delText>: location information with finer granularity in horizontal and vertical directions</w:delText>
              </w:r>
              <w:r>
                <w:rPr>
                  <w:noProof/>
                </w:rPr>
                <w:tab/>
              </w:r>
            </w:del>
          </w:ins>
          <w:ins w:id="1616" w:author="Rapporteur [2]" w:date="2022-05-26T04:29:00Z">
            <w:del w:id="1617" w:author="Rapporteur" w:date="2022-05-26T04:30:00Z">
              <w:r>
                <w:rPr>
                  <w:noProof/>
                </w:rPr>
                <w:delText>180</w:delText>
              </w:r>
            </w:del>
          </w:ins>
        </w:p>
        <w:p>
          <w:pPr>
            <w:pStyle w:val="34"/>
            <w:tabs>
              <w:tab w:val="clear" w:pos="9639"/>
              <w:tab w:val="right" w:pos="2400"/>
              <w:tab w:val="right" w:leader="dot" w:pos="9638"/>
            </w:tabs>
            <w:rPr>
              <w:ins w:id="1618" w:author="Rapporteur [2]" w:date="2022-05-26T04:28:00Z"/>
              <w:del w:id="1619" w:author="Rapporteur" w:date="2022-05-26T04:30:00Z"/>
              <w:noProof/>
            </w:rPr>
          </w:pPr>
          <w:ins w:id="1620" w:author="Rapporteur [2]" w:date="2022-05-26T04:28:00Z">
            <w:del w:id="1621" w:author="Rapporteur" w:date="2022-05-26T04:30:00Z">
              <w:r>
                <w:rPr>
                  <w:noProof/>
                </w:rPr>
                <w:delText>6.56.1</w:delText>
              </w:r>
              <w:r>
                <w:rPr>
                  <w:noProof/>
                </w:rPr>
                <w:tab/>
                <w:delText>Description</w:delText>
              </w:r>
              <w:r>
                <w:rPr>
                  <w:noProof/>
                </w:rPr>
                <w:tab/>
              </w:r>
            </w:del>
          </w:ins>
          <w:ins w:id="1622" w:author="Rapporteur [2]" w:date="2022-05-26T04:29:00Z">
            <w:del w:id="1623" w:author="Rapporteur" w:date="2022-05-26T04:30:00Z">
              <w:r>
                <w:rPr>
                  <w:noProof/>
                </w:rPr>
                <w:delText>180</w:delText>
              </w:r>
            </w:del>
          </w:ins>
        </w:p>
        <w:p>
          <w:pPr>
            <w:pStyle w:val="34"/>
            <w:tabs>
              <w:tab w:val="clear" w:pos="9639"/>
              <w:tab w:val="right" w:pos="2400"/>
              <w:tab w:val="right" w:leader="dot" w:pos="9638"/>
            </w:tabs>
            <w:rPr>
              <w:ins w:id="1624" w:author="Rapporteur [2]" w:date="2022-05-26T04:28:00Z"/>
              <w:del w:id="1625" w:author="Rapporteur" w:date="2022-05-26T04:30:00Z"/>
              <w:noProof/>
            </w:rPr>
          </w:pPr>
          <w:ins w:id="1626" w:author="Rapporteur [2]" w:date="2022-05-26T04:28:00Z">
            <w:del w:id="1627" w:author="Rapporteur" w:date="2022-05-26T04:30:00Z">
              <w:r>
                <w:rPr>
                  <w:noProof/>
                </w:rPr>
                <w:delText>6.56.2</w:delText>
              </w:r>
              <w:r>
                <w:rPr>
                  <w:noProof/>
                </w:rPr>
                <w:tab/>
                <w:delText>Input Data</w:delText>
              </w:r>
              <w:r>
                <w:rPr>
                  <w:noProof/>
                </w:rPr>
                <w:tab/>
              </w:r>
            </w:del>
          </w:ins>
          <w:ins w:id="1628" w:author="Rapporteur [2]" w:date="2022-05-26T04:29:00Z">
            <w:del w:id="1629" w:author="Rapporteur" w:date="2022-05-26T04:30:00Z">
              <w:r>
                <w:rPr>
                  <w:noProof/>
                </w:rPr>
                <w:delText>180</w:delText>
              </w:r>
            </w:del>
          </w:ins>
        </w:p>
        <w:p>
          <w:pPr>
            <w:pStyle w:val="34"/>
            <w:tabs>
              <w:tab w:val="clear" w:pos="9639"/>
              <w:tab w:val="right" w:pos="2400"/>
              <w:tab w:val="right" w:leader="dot" w:pos="9638"/>
            </w:tabs>
            <w:rPr>
              <w:ins w:id="1630" w:author="Rapporteur [2]" w:date="2022-05-26T04:28:00Z"/>
              <w:del w:id="1631" w:author="Rapporteur" w:date="2022-05-26T04:30:00Z"/>
              <w:noProof/>
            </w:rPr>
          </w:pPr>
          <w:ins w:id="1632" w:author="Rapporteur [2]" w:date="2022-05-26T04:28:00Z">
            <w:del w:id="1633" w:author="Rapporteur" w:date="2022-05-26T04:30:00Z">
              <w:r>
                <w:rPr>
                  <w:noProof/>
                </w:rPr>
                <w:delText>6.56.3</w:delText>
              </w:r>
              <w:r>
                <w:rPr>
                  <w:noProof/>
                </w:rPr>
                <w:tab/>
                <w:delText>Output Data</w:delText>
              </w:r>
              <w:r>
                <w:rPr>
                  <w:noProof/>
                </w:rPr>
                <w:tab/>
              </w:r>
            </w:del>
          </w:ins>
          <w:ins w:id="1634" w:author="Rapporteur [2]" w:date="2022-05-26T04:29:00Z">
            <w:del w:id="1635" w:author="Rapporteur" w:date="2022-05-26T04:30:00Z">
              <w:r>
                <w:rPr>
                  <w:noProof/>
                </w:rPr>
                <w:delText>181</w:delText>
              </w:r>
            </w:del>
          </w:ins>
        </w:p>
        <w:p>
          <w:pPr>
            <w:pStyle w:val="34"/>
            <w:tabs>
              <w:tab w:val="clear" w:pos="9639"/>
              <w:tab w:val="right" w:pos="2400"/>
              <w:tab w:val="right" w:leader="dot" w:pos="9638"/>
            </w:tabs>
            <w:rPr>
              <w:ins w:id="1636" w:author="Rapporteur [2]" w:date="2022-05-26T04:28:00Z"/>
              <w:del w:id="1637" w:author="Rapporteur" w:date="2022-05-26T04:30:00Z"/>
              <w:noProof/>
            </w:rPr>
          </w:pPr>
          <w:ins w:id="1638" w:author="Rapporteur [2]" w:date="2022-05-26T04:28:00Z">
            <w:del w:id="1639" w:author="Rapporteur" w:date="2022-05-26T04:30:00Z">
              <w:r>
                <w:rPr>
                  <w:noProof/>
                </w:rPr>
                <w:delText>6.56.4</w:delText>
              </w:r>
              <w:r>
                <w:rPr>
                  <w:noProof/>
                </w:rPr>
                <w:tab/>
                <w:delText>Procedures</w:delText>
              </w:r>
              <w:r>
                <w:rPr>
                  <w:noProof/>
                </w:rPr>
                <w:tab/>
              </w:r>
            </w:del>
          </w:ins>
          <w:ins w:id="1640" w:author="Rapporteur [2]" w:date="2022-05-26T04:29:00Z">
            <w:del w:id="1641" w:author="Rapporteur" w:date="2022-05-26T04:30:00Z">
              <w:r>
                <w:rPr>
                  <w:noProof/>
                </w:rPr>
                <w:delText>182</w:delText>
              </w:r>
            </w:del>
          </w:ins>
        </w:p>
        <w:p>
          <w:pPr>
            <w:pStyle w:val="34"/>
            <w:tabs>
              <w:tab w:val="clear" w:pos="9639"/>
              <w:tab w:val="right" w:pos="2400"/>
              <w:tab w:val="right" w:leader="dot" w:pos="9638"/>
            </w:tabs>
            <w:rPr>
              <w:ins w:id="1642" w:author="Rapporteur [2]" w:date="2022-05-26T04:28:00Z"/>
              <w:del w:id="1643" w:author="Rapporteur" w:date="2022-05-26T04:30:00Z"/>
              <w:noProof/>
            </w:rPr>
          </w:pPr>
          <w:ins w:id="1644" w:author="Rapporteur [2]" w:date="2022-05-26T04:28:00Z">
            <w:del w:id="1645" w:author="Rapporteur" w:date="2022-05-26T04:30:00Z">
              <w:r>
                <w:rPr>
                  <w:noProof/>
                  <w:lang w:eastAsia="zh-CN"/>
                </w:rPr>
                <w:delText>6.56.5</w:delText>
              </w:r>
              <w:r>
                <w:rPr>
                  <w:noProof/>
                  <w:lang w:eastAsia="zh-CN"/>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1646" w:author="Rapporteur [2]" w:date="2022-05-26T04:29:00Z">
            <w:del w:id="1647" w:author="Rapporteur" w:date="2022-05-26T04:30:00Z">
              <w:r>
                <w:rPr>
                  <w:noProof/>
                </w:rPr>
                <w:delText>182</w:delText>
              </w:r>
            </w:del>
          </w:ins>
        </w:p>
        <w:p>
          <w:pPr>
            <w:pStyle w:val="23"/>
            <w:tabs>
              <w:tab w:val="clear" w:pos="9639"/>
              <w:tab w:val="right" w:pos="2000"/>
              <w:tab w:val="right" w:leader="dot" w:pos="9638"/>
            </w:tabs>
            <w:rPr>
              <w:ins w:id="1648" w:author="Rapporteur [2]" w:date="2022-05-26T04:28:00Z"/>
              <w:del w:id="1649" w:author="Rapporteur" w:date="2022-05-26T04:30:00Z"/>
              <w:noProof/>
            </w:rPr>
          </w:pPr>
          <w:ins w:id="1650" w:author="Rapporteur [2]" w:date="2022-05-26T04:28:00Z">
            <w:del w:id="1651" w:author="Rapporteur" w:date="2022-05-26T04:30:00Z">
              <w:r>
                <w:rPr>
                  <w:noProof/>
                  <w:lang w:eastAsia="zh-CN"/>
                </w:rPr>
                <w:delText>6.57</w:delText>
              </w:r>
              <w:r>
                <w:rPr>
                  <w:noProof/>
                  <w:lang w:eastAsia="ko-KR"/>
                </w:rPr>
                <w:tab/>
              </w:r>
              <w:r>
                <w:rPr>
                  <w:noProof/>
                </w:rPr>
                <w:delText>Solution</w:delText>
              </w:r>
              <w:r>
                <w:rPr>
                  <w:noProof/>
                  <w:lang w:eastAsia="zh-CN"/>
                </w:rPr>
                <w:delText xml:space="preserve"> #57</w:delText>
              </w:r>
              <w:r>
                <w:rPr>
                  <w:noProof/>
                </w:rPr>
                <w:delText xml:space="preserve">: PSAP resolution </w:delText>
              </w:r>
              <w:r>
                <w:rPr>
                  <w:rFonts w:eastAsia="等线"/>
                  <w:noProof/>
                  <w:lang w:eastAsia="zh-CN"/>
                </w:rPr>
                <w:delText>with finer granularity of location information</w:delText>
              </w:r>
              <w:r>
                <w:rPr>
                  <w:noProof/>
                </w:rPr>
                <w:tab/>
              </w:r>
            </w:del>
          </w:ins>
          <w:ins w:id="1652" w:author="Rapporteur [2]" w:date="2022-05-26T04:29:00Z">
            <w:del w:id="1653" w:author="Rapporteur" w:date="2022-05-26T04:30:00Z">
              <w:r>
                <w:rPr>
                  <w:noProof/>
                </w:rPr>
                <w:delText>183</w:delText>
              </w:r>
            </w:del>
          </w:ins>
        </w:p>
        <w:p>
          <w:pPr>
            <w:pStyle w:val="34"/>
            <w:tabs>
              <w:tab w:val="clear" w:pos="9639"/>
              <w:tab w:val="right" w:pos="2400"/>
              <w:tab w:val="right" w:leader="dot" w:pos="9638"/>
            </w:tabs>
            <w:rPr>
              <w:ins w:id="1654" w:author="Rapporteur [2]" w:date="2022-05-26T04:28:00Z"/>
              <w:del w:id="1655" w:author="Rapporteur" w:date="2022-05-26T04:30:00Z"/>
              <w:noProof/>
            </w:rPr>
          </w:pPr>
          <w:ins w:id="1656" w:author="Rapporteur [2]" w:date="2022-05-26T04:28:00Z">
            <w:del w:id="1657" w:author="Rapporteur" w:date="2022-05-26T04:30:00Z">
              <w:r>
                <w:rPr>
                  <w:noProof/>
                </w:rPr>
                <w:delText>6.57.1</w:delText>
              </w:r>
              <w:r>
                <w:rPr>
                  <w:noProof/>
                </w:rPr>
                <w:tab/>
                <w:delText>Description</w:delText>
              </w:r>
              <w:r>
                <w:rPr>
                  <w:noProof/>
                </w:rPr>
                <w:tab/>
              </w:r>
            </w:del>
          </w:ins>
          <w:ins w:id="1658" w:author="Rapporteur [2]" w:date="2022-05-26T04:29:00Z">
            <w:del w:id="1659" w:author="Rapporteur" w:date="2022-05-26T04:30:00Z">
              <w:r>
                <w:rPr>
                  <w:noProof/>
                </w:rPr>
                <w:delText>183</w:delText>
              </w:r>
            </w:del>
          </w:ins>
        </w:p>
        <w:p>
          <w:pPr>
            <w:pStyle w:val="34"/>
            <w:tabs>
              <w:tab w:val="clear" w:pos="9639"/>
              <w:tab w:val="right" w:pos="2400"/>
              <w:tab w:val="right" w:leader="dot" w:pos="9638"/>
            </w:tabs>
            <w:rPr>
              <w:ins w:id="1660" w:author="Rapporteur [2]" w:date="2022-05-26T04:28:00Z"/>
              <w:del w:id="1661" w:author="Rapporteur" w:date="2022-05-26T04:30:00Z"/>
              <w:noProof/>
            </w:rPr>
          </w:pPr>
          <w:ins w:id="1662" w:author="Rapporteur [2]" w:date="2022-05-26T04:28:00Z">
            <w:del w:id="1663" w:author="Rapporteur" w:date="2022-05-26T04:30:00Z">
              <w:r>
                <w:rPr>
                  <w:noProof/>
                </w:rPr>
                <w:delText>6.57.2</w:delText>
              </w:r>
              <w:r>
                <w:rPr>
                  <w:noProof/>
                </w:rPr>
                <w:tab/>
                <w:delText>Functional description</w:delText>
              </w:r>
              <w:r>
                <w:rPr>
                  <w:noProof/>
                </w:rPr>
                <w:tab/>
              </w:r>
            </w:del>
          </w:ins>
          <w:ins w:id="1664" w:author="Rapporteur [2]" w:date="2022-05-26T04:29:00Z">
            <w:del w:id="1665" w:author="Rapporteur" w:date="2022-05-26T04:30:00Z">
              <w:r>
                <w:rPr>
                  <w:noProof/>
                </w:rPr>
                <w:delText>183</w:delText>
              </w:r>
            </w:del>
          </w:ins>
        </w:p>
        <w:p>
          <w:pPr>
            <w:pStyle w:val="34"/>
            <w:tabs>
              <w:tab w:val="clear" w:pos="9639"/>
              <w:tab w:val="right" w:pos="2400"/>
              <w:tab w:val="right" w:leader="dot" w:pos="9638"/>
            </w:tabs>
            <w:rPr>
              <w:ins w:id="1666" w:author="Rapporteur [2]" w:date="2022-05-26T04:28:00Z"/>
              <w:del w:id="1667" w:author="Rapporteur" w:date="2022-05-26T04:30:00Z"/>
              <w:noProof/>
            </w:rPr>
          </w:pPr>
          <w:ins w:id="1668" w:author="Rapporteur [2]" w:date="2022-05-26T04:28:00Z">
            <w:del w:id="1669" w:author="Rapporteur" w:date="2022-05-26T04:30:00Z">
              <w:r>
                <w:rPr>
                  <w:noProof/>
                  <w:lang w:eastAsia="zh-CN"/>
                </w:rPr>
                <w:delText>6.57.3</w:delText>
              </w:r>
              <w:r>
                <w:rPr>
                  <w:noProof/>
                  <w:lang w:eastAsia="zh-CN"/>
                </w:rPr>
                <w:tab/>
              </w:r>
              <w:r>
                <w:rPr>
                  <w:noProof/>
                </w:rPr>
                <w:delText>Procedures</w:delText>
              </w:r>
              <w:r>
                <w:rPr>
                  <w:noProof/>
                </w:rPr>
                <w:tab/>
              </w:r>
            </w:del>
          </w:ins>
          <w:ins w:id="1670" w:author="Rapporteur [2]" w:date="2022-05-26T04:29:00Z">
            <w:del w:id="1671" w:author="Rapporteur" w:date="2022-05-26T04:30:00Z">
              <w:r>
                <w:rPr>
                  <w:noProof/>
                </w:rPr>
                <w:delText>183</w:delText>
              </w:r>
            </w:del>
          </w:ins>
        </w:p>
        <w:p>
          <w:pPr>
            <w:pStyle w:val="34"/>
            <w:tabs>
              <w:tab w:val="clear" w:pos="9639"/>
              <w:tab w:val="right" w:pos="2400"/>
              <w:tab w:val="right" w:leader="dot" w:pos="9638"/>
            </w:tabs>
            <w:rPr>
              <w:ins w:id="1672" w:author="Rapporteur [2]" w:date="2022-05-26T04:28:00Z"/>
              <w:del w:id="1673" w:author="Rapporteur" w:date="2022-05-26T04:30:00Z"/>
              <w:noProof/>
            </w:rPr>
          </w:pPr>
          <w:ins w:id="1674" w:author="Rapporteur [2]" w:date="2022-05-26T04:28:00Z">
            <w:del w:id="1675" w:author="Rapporteur" w:date="2022-05-26T04:30:00Z">
              <w:r>
                <w:rPr>
                  <w:noProof/>
                  <w:lang w:eastAsia="zh-CN"/>
                </w:rPr>
                <w:delText>6.57.4</w:delText>
              </w:r>
              <w:r>
                <w:rPr>
                  <w:noProof/>
                  <w:lang w:eastAsia="zh-CN"/>
                </w:rPr>
                <w:tab/>
              </w:r>
              <w:r>
                <w:rPr>
                  <w:noProof/>
                </w:rPr>
                <w:delText xml:space="preserve">Impacts on </w:delText>
              </w:r>
              <w:r>
                <w:rPr>
                  <w:noProof/>
                  <w:lang w:eastAsia="zh-CN"/>
                </w:rPr>
                <w:delText>services, entities and interfaces</w:delText>
              </w:r>
              <w:r>
                <w:rPr>
                  <w:noProof/>
                </w:rPr>
                <w:tab/>
              </w:r>
            </w:del>
          </w:ins>
          <w:ins w:id="1676" w:author="Rapporteur [2]" w:date="2022-05-26T04:29:00Z">
            <w:del w:id="1677" w:author="Rapporteur" w:date="2022-05-26T04:30:00Z">
              <w:r>
                <w:rPr>
                  <w:noProof/>
                </w:rPr>
                <w:delText>184</w:delText>
              </w:r>
            </w:del>
          </w:ins>
        </w:p>
        <w:p>
          <w:pPr>
            <w:pStyle w:val="23"/>
            <w:tabs>
              <w:tab w:val="clear" w:pos="9639"/>
              <w:tab w:val="right" w:pos="2000"/>
              <w:tab w:val="right" w:leader="dot" w:pos="9638"/>
            </w:tabs>
            <w:rPr>
              <w:ins w:id="1678" w:author="Rapporteur [2]" w:date="2022-05-26T04:28:00Z"/>
              <w:del w:id="1679" w:author="Rapporteur" w:date="2022-05-26T04:30:00Z"/>
              <w:noProof/>
            </w:rPr>
          </w:pPr>
          <w:ins w:id="1680" w:author="Rapporteur [2]" w:date="2022-05-26T04:28:00Z">
            <w:del w:id="1681" w:author="Rapporteur" w:date="2022-05-26T04:30:00Z">
              <w:r>
                <w:rPr>
                  <w:noProof/>
                </w:rPr>
                <w:delText>6.</w:delText>
              </w:r>
              <w:r>
                <w:rPr>
                  <w:noProof/>
                  <w:lang w:eastAsia="zh-CN"/>
                </w:rPr>
                <w:delText>58</w:delText>
              </w:r>
              <w:r>
                <w:rPr>
                  <w:noProof/>
                </w:rPr>
                <w:tab/>
                <w:delText xml:space="preserve">Solution </w:delText>
              </w:r>
              <w:r>
                <w:rPr>
                  <w:noProof/>
                  <w:lang w:eastAsia="zh-CN"/>
                </w:rPr>
                <w:delText>#58</w:delText>
              </w:r>
              <w:r>
                <w:rPr>
                  <w:noProof/>
                </w:rPr>
                <w:delText>: NWDAF determines granularity when the consumer requests finer granularity location information</w:delText>
              </w:r>
              <w:r>
                <w:rPr>
                  <w:noProof/>
                </w:rPr>
                <w:tab/>
              </w:r>
            </w:del>
          </w:ins>
          <w:ins w:id="1682" w:author="Rapporteur [2]" w:date="2022-05-26T04:29:00Z">
            <w:del w:id="1683" w:author="Rapporteur" w:date="2022-05-26T04:30:00Z">
              <w:r>
                <w:rPr>
                  <w:noProof/>
                </w:rPr>
                <w:delText>184</w:delText>
              </w:r>
            </w:del>
          </w:ins>
        </w:p>
        <w:p>
          <w:pPr>
            <w:pStyle w:val="34"/>
            <w:tabs>
              <w:tab w:val="clear" w:pos="9639"/>
              <w:tab w:val="right" w:pos="2400"/>
              <w:tab w:val="right" w:leader="dot" w:pos="9638"/>
            </w:tabs>
            <w:rPr>
              <w:ins w:id="1684" w:author="Rapporteur [2]" w:date="2022-05-26T04:28:00Z"/>
              <w:del w:id="1685" w:author="Rapporteur" w:date="2022-05-26T04:30:00Z"/>
              <w:noProof/>
            </w:rPr>
          </w:pPr>
          <w:ins w:id="1686" w:author="Rapporteur [2]" w:date="2022-05-26T04:28:00Z">
            <w:del w:id="1687" w:author="Rapporteur" w:date="2022-05-26T04:30:00Z">
              <w:r>
                <w:rPr>
                  <w:noProof/>
                </w:rPr>
                <w:delText>6.</w:delText>
              </w:r>
              <w:r>
                <w:rPr>
                  <w:noProof/>
                  <w:lang w:eastAsia="zh-CN"/>
                </w:rPr>
                <w:delText>58</w:delText>
              </w:r>
              <w:r>
                <w:rPr>
                  <w:noProof/>
                </w:rPr>
                <w:delText>.1</w:delText>
              </w:r>
              <w:r>
                <w:rPr>
                  <w:noProof/>
                </w:rPr>
                <w:tab/>
                <w:delText>Description</w:delText>
              </w:r>
              <w:r>
                <w:rPr>
                  <w:noProof/>
                </w:rPr>
                <w:tab/>
              </w:r>
            </w:del>
          </w:ins>
          <w:ins w:id="1688" w:author="Rapporteur [2]" w:date="2022-05-26T04:29:00Z">
            <w:del w:id="1689" w:author="Rapporteur" w:date="2022-05-26T04:30:00Z">
              <w:r>
                <w:rPr>
                  <w:noProof/>
                </w:rPr>
                <w:delText>184</w:delText>
              </w:r>
            </w:del>
          </w:ins>
        </w:p>
        <w:p>
          <w:pPr>
            <w:pStyle w:val="34"/>
            <w:tabs>
              <w:tab w:val="clear" w:pos="9639"/>
              <w:tab w:val="right" w:pos="2400"/>
              <w:tab w:val="right" w:leader="dot" w:pos="9638"/>
            </w:tabs>
            <w:rPr>
              <w:ins w:id="1690" w:author="Rapporteur [2]" w:date="2022-05-26T04:28:00Z"/>
              <w:del w:id="1691" w:author="Rapporteur" w:date="2022-05-26T04:30:00Z"/>
              <w:noProof/>
            </w:rPr>
          </w:pPr>
          <w:ins w:id="1692" w:author="Rapporteur [2]" w:date="2022-05-26T04:28:00Z">
            <w:del w:id="1693" w:author="Rapporteur" w:date="2022-05-26T04:30:00Z">
              <w:r>
                <w:rPr>
                  <w:noProof/>
                </w:rPr>
                <w:delText>6.</w:delText>
              </w:r>
              <w:r>
                <w:rPr>
                  <w:noProof/>
                  <w:lang w:eastAsia="zh-CN"/>
                </w:rPr>
                <w:delText>58</w:delText>
              </w:r>
              <w:r>
                <w:rPr>
                  <w:noProof/>
                </w:rPr>
                <w:delText>.2</w:delText>
              </w:r>
              <w:r>
                <w:rPr>
                  <w:noProof/>
                </w:rPr>
                <w:tab/>
                <w:delText>Input Data</w:delText>
              </w:r>
              <w:r>
                <w:rPr>
                  <w:noProof/>
                </w:rPr>
                <w:tab/>
              </w:r>
            </w:del>
          </w:ins>
          <w:ins w:id="1694" w:author="Rapporteur [2]" w:date="2022-05-26T04:29:00Z">
            <w:del w:id="1695" w:author="Rapporteur" w:date="2022-05-26T04:30:00Z">
              <w:r>
                <w:rPr>
                  <w:noProof/>
                </w:rPr>
                <w:delText>185</w:delText>
              </w:r>
            </w:del>
          </w:ins>
        </w:p>
        <w:p>
          <w:pPr>
            <w:pStyle w:val="34"/>
            <w:tabs>
              <w:tab w:val="clear" w:pos="9639"/>
              <w:tab w:val="right" w:pos="2400"/>
              <w:tab w:val="right" w:leader="dot" w:pos="9638"/>
            </w:tabs>
            <w:rPr>
              <w:ins w:id="1696" w:author="Rapporteur [2]" w:date="2022-05-26T04:28:00Z"/>
              <w:del w:id="1697" w:author="Rapporteur" w:date="2022-05-26T04:30:00Z"/>
              <w:noProof/>
            </w:rPr>
          </w:pPr>
          <w:ins w:id="1698" w:author="Rapporteur [2]" w:date="2022-05-26T04:28:00Z">
            <w:del w:id="1699" w:author="Rapporteur" w:date="2022-05-26T04:30:00Z">
              <w:r>
                <w:rPr>
                  <w:noProof/>
                </w:rPr>
                <w:delText>6.</w:delText>
              </w:r>
              <w:r>
                <w:rPr>
                  <w:noProof/>
                  <w:lang w:eastAsia="zh-CN"/>
                </w:rPr>
                <w:delText>58</w:delText>
              </w:r>
              <w:r>
                <w:rPr>
                  <w:noProof/>
                </w:rPr>
                <w:delText>.3</w:delText>
              </w:r>
              <w:r>
                <w:rPr>
                  <w:noProof/>
                </w:rPr>
                <w:tab/>
                <w:delText>Output Analytics</w:delText>
              </w:r>
              <w:r>
                <w:rPr>
                  <w:noProof/>
                </w:rPr>
                <w:tab/>
              </w:r>
            </w:del>
          </w:ins>
          <w:ins w:id="1700" w:author="Rapporteur [2]" w:date="2022-05-26T04:29:00Z">
            <w:del w:id="1701" w:author="Rapporteur" w:date="2022-05-26T04:30:00Z">
              <w:r>
                <w:rPr>
                  <w:noProof/>
                </w:rPr>
                <w:delText>185</w:delText>
              </w:r>
            </w:del>
          </w:ins>
        </w:p>
        <w:p>
          <w:pPr>
            <w:pStyle w:val="34"/>
            <w:tabs>
              <w:tab w:val="clear" w:pos="9639"/>
              <w:tab w:val="right" w:pos="2400"/>
              <w:tab w:val="right" w:leader="dot" w:pos="9638"/>
            </w:tabs>
            <w:rPr>
              <w:ins w:id="1702" w:author="Rapporteur [2]" w:date="2022-05-26T04:28:00Z"/>
              <w:del w:id="1703" w:author="Rapporteur" w:date="2022-05-26T04:30:00Z"/>
              <w:noProof/>
            </w:rPr>
          </w:pPr>
          <w:ins w:id="1704" w:author="Rapporteur [2]" w:date="2022-05-26T04:28:00Z">
            <w:del w:id="1705" w:author="Rapporteur" w:date="2022-05-26T04:30:00Z">
              <w:r>
                <w:rPr>
                  <w:noProof/>
                  <w:lang w:eastAsia="ko-KR"/>
                </w:rPr>
                <w:delText>6.</w:delText>
              </w:r>
              <w:r>
                <w:rPr>
                  <w:noProof/>
                  <w:lang w:eastAsia="zh-CN"/>
                </w:rPr>
                <w:delText>58</w:delText>
              </w:r>
              <w:r>
                <w:rPr>
                  <w:noProof/>
                  <w:lang w:eastAsia="ko-KR"/>
                </w:rPr>
                <w:delText>.4</w:delText>
              </w:r>
              <w:r>
                <w:rPr>
                  <w:noProof/>
                  <w:lang w:eastAsia="ko-KR"/>
                </w:rPr>
                <w:tab/>
                <w:delText>Procedures</w:delText>
              </w:r>
              <w:r>
                <w:rPr>
                  <w:noProof/>
                </w:rPr>
                <w:tab/>
              </w:r>
            </w:del>
          </w:ins>
          <w:ins w:id="1706" w:author="Rapporteur [2]" w:date="2022-05-26T04:29:00Z">
            <w:del w:id="1707" w:author="Rapporteur" w:date="2022-05-26T04:30:00Z">
              <w:r>
                <w:rPr>
                  <w:noProof/>
                </w:rPr>
                <w:delText>186</w:delText>
              </w:r>
            </w:del>
          </w:ins>
        </w:p>
        <w:p>
          <w:pPr>
            <w:pStyle w:val="34"/>
            <w:tabs>
              <w:tab w:val="clear" w:pos="9639"/>
              <w:tab w:val="right" w:pos="2400"/>
              <w:tab w:val="right" w:leader="dot" w:pos="9638"/>
            </w:tabs>
            <w:rPr>
              <w:ins w:id="1708" w:author="Rapporteur [2]" w:date="2022-05-26T04:28:00Z"/>
              <w:del w:id="1709" w:author="Rapporteur" w:date="2022-05-26T04:30:00Z"/>
              <w:noProof/>
            </w:rPr>
          </w:pPr>
          <w:ins w:id="1710" w:author="Rapporteur [2]" w:date="2022-05-26T04:28:00Z">
            <w:del w:id="1711" w:author="Rapporteur" w:date="2022-05-26T04:30:00Z">
              <w:r>
                <w:rPr>
                  <w:noProof/>
                  <w:lang w:eastAsia="zh-CN"/>
                </w:rPr>
                <w:delText>6.58.5</w:delText>
              </w:r>
              <w:r>
                <w:rPr>
                  <w:noProof/>
                  <w:lang w:eastAsia="zh-CN"/>
                </w:rPr>
                <w:tab/>
              </w:r>
              <w:r>
                <w:rPr>
                  <w:noProof/>
                </w:rPr>
                <w:delText>Impacts on Existing Nodes and Functionality</w:delText>
              </w:r>
              <w:r>
                <w:rPr>
                  <w:noProof/>
                </w:rPr>
                <w:tab/>
              </w:r>
            </w:del>
          </w:ins>
          <w:ins w:id="1712" w:author="Rapporteur [2]" w:date="2022-05-26T04:29:00Z">
            <w:del w:id="1713" w:author="Rapporteur" w:date="2022-05-26T04:30:00Z">
              <w:r>
                <w:rPr>
                  <w:noProof/>
                </w:rPr>
                <w:delText>187</w:delText>
              </w:r>
            </w:del>
          </w:ins>
        </w:p>
        <w:p>
          <w:pPr>
            <w:pStyle w:val="23"/>
            <w:tabs>
              <w:tab w:val="clear" w:pos="9639"/>
              <w:tab w:val="right" w:pos="2000"/>
              <w:tab w:val="right" w:leader="dot" w:pos="9638"/>
            </w:tabs>
            <w:rPr>
              <w:ins w:id="1714" w:author="Rapporteur [2]" w:date="2022-05-26T04:28:00Z"/>
              <w:del w:id="1715" w:author="Rapporteur" w:date="2022-05-26T04:30:00Z"/>
              <w:noProof/>
            </w:rPr>
          </w:pPr>
          <w:ins w:id="1716" w:author="Rapporteur [2]" w:date="2022-05-26T04:28:00Z">
            <w:del w:id="1717" w:author="Rapporteur" w:date="2022-05-26T04:30:00Z">
              <w:r>
                <w:rPr>
                  <w:noProof/>
                  <w:lang w:eastAsia="zh-CN"/>
                </w:rPr>
                <w:delText>6.59</w:delText>
              </w:r>
              <w:r>
                <w:rPr>
                  <w:noProof/>
                  <w:lang w:eastAsia="ko-KR"/>
                </w:rPr>
                <w:tab/>
              </w:r>
              <w:r>
                <w:rPr>
                  <w:noProof/>
                </w:rPr>
                <w:delText>Solution</w:delText>
              </w:r>
              <w:r>
                <w:rPr>
                  <w:noProof/>
                  <w:lang w:eastAsia="zh-CN"/>
                </w:rPr>
                <w:delText xml:space="preserve"> #59</w:delText>
              </w:r>
              <w:r>
                <w:rPr>
                  <w:noProof/>
                </w:rPr>
                <w:delText>: Supporting UE mobility analytics with finer granularity than TA/cell</w:delText>
              </w:r>
              <w:r>
                <w:rPr>
                  <w:noProof/>
                </w:rPr>
                <w:tab/>
              </w:r>
            </w:del>
          </w:ins>
          <w:ins w:id="1718" w:author="Rapporteur [2]" w:date="2022-05-26T04:29:00Z">
            <w:del w:id="1719" w:author="Rapporteur" w:date="2022-05-26T04:30:00Z">
              <w:r>
                <w:rPr>
                  <w:noProof/>
                </w:rPr>
                <w:delText>187</w:delText>
              </w:r>
            </w:del>
          </w:ins>
        </w:p>
        <w:p>
          <w:pPr>
            <w:pStyle w:val="34"/>
            <w:tabs>
              <w:tab w:val="clear" w:pos="9639"/>
              <w:tab w:val="right" w:pos="2400"/>
              <w:tab w:val="right" w:leader="dot" w:pos="9638"/>
            </w:tabs>
            <w:rPr>
              <w:ins w:id="1720" w:author="Rapporteur [2]" w:date="2022-05-26T04:28:00Z"/>
              <w:del w:id="1721" w:author="Rapporteur" w:date="2022-05-26T04:30:00Z"/>
              <w:noProof/>
            </w:rPr>
          </w:pPr>
          <w:ins w:id="1722" w:author="Rapporteur [2]" w:date="2022-05-26T04:28:00Z">
            <w:del w:id="1723" w:author="Rapporteur" w:date="2022-05-26T04:30:00Z">
              <w:r>
                <w:rPr>
                  <w:noProof/>
                </w:rPr>
                <w:delText>6.59.1</w:delText>
              </w:r>
              <w:r>
                <w:rPr>
                  <w:noProof/>
                </w:rPr>
                <w:tab/>
                <w:delText>Description</w:delText>
              </w:r>
              <w:r>
                <w:rPr>
                  <w:noProof/>
                </w:rPr>
                <w:tab/>
              </w:r>
            </w:del>
          </w:ins>
          <w:ins w:id="1724" w:author="Rapporteur [2]" w:date="2022-05-26T04:29:00Z">
            <w:del w:id="1725" w:author="Rapporteur" w:date="2022-05-26T04:30:00Z">
              <w:r>
                <w:rPr>
                  <w:noProof/>
                </w:rPr>
                <w:delText>187</w:delText>
              </w:r>
            </w:del>
          </w:ins>
        </w:p>
        <w:p>
          <w:pPr>
            <w:pStyle w:val="34"/>
            <w:tabs>
              <w:tab w:val="clear" w:pos="9639"/>
              <w:tab w:val="right" w:pos="2400"/>
              <w:tab w:val="right" w:leader="dot" w:pos="9638"/>
            </w:tabs>
            <w:rPr>
              <w:ins w:id="1726" w:author="Rapporteur [2]" w:date="2022-05-26T04:28:00Z"/>
              <w:del w:id="1727" w:author="Rapporteur" w:date="2022-05-26T04:30:00Z"/>
              <w:noProof/>
            </w:rPr>
          </w:pPr>
          <w:ins w:id="1728" w:author="Rapporteur [2]" w:date="2022-05-26T04:28:00Z">
            <w:del w:id="1729" w:author="Rapporteur" w:date="2022-05-26T04:30:00Z">
              <w:r>
                <w:rPr>
                  <w:noProof/>
                </w:rPr>
                <w:delText>6.59.2</w:delText>
              </w:r>
              <w:r>
                <w:rPr>
                  <w:noProof/>
                </w:rPr>
                <w:tab/>
                <w:delText>Procedures</w:delText>
              </w:r>
              <w:r>
                <w:rPr>
                  <w:noProof/>
                </w:rPr>
                <w:tab/>
              </w:r>
            </w:del>
          </w:ins>
          <w:ins w:id="1730" w:author="Rapporteur [2]" w:date="2022-05-26T04:29:00Z">
            <w:del w:id="1731" w:author="Rapporteur" w:date="2022-05-26T04:30:00Z">
              <w:r>
                <w:rPr>
                  <w:noProof/>
                </w:rPr>
                <w:delText>187</w:delText>
              </w:r>
            </w:del>
          </w:ins>
        </w:p>
        <w:p>
          <w:pPr>
            <w:pStyle w:val="34"/>
            <w:tabs>
              <w:tab w:val="clear" w:pos="9639"/>
              <w:tab w:val="right" w:pos="2400"/>
              <w:tab w:val="right" w:leader="dot" w:pos="9638"/>
            </w:tabs>
            <w:rPr>
              <w:ins w:id="1732" w:author="Rapporteur [2]" w:date="2022-05-26T04:28:00Z"/>
              <w:del w:id="1733" w:author="Rapporteur" w:date="2022-05-26T04:30:00Z"/>
              <w:noProof/>
            </w:rPr>
          </w:pPr>
          <w:ins w:id="1734" w:author="Rapporteur [2]" w:date="2022-05-26T04:28:00Z">
            <w:del w:id="1735" w:author="Rapporteur" w:date="2022-05-26T04:30:00Z">
              <w:r>
                <w:rPr>
                  <w:noProof/>
                  <w:lang w:eastAsia="zh-CN"/>
                </w:rPr>
                <w:delText>6.59.3</w:delText>
              </w:r>
              <w:r>
                <w:rPr>
                  <w:noProof/>
                  <w:lang w:eastAsia="zh-CN"/>
                </w:rPr>
                <w:tab/>
              </w:r>
              <w:r>
                <w:rPr>
                  <w:noProof/>
                </w:rPr>
                <w:delText xml:space="preserve">Impacts on </w:delText>
              </w:r>
              <w:r>
                <w:rPr>
                  <w:noProof/>
                  <w:lang w:eastAsia="zh-CN"/>
                </w:rPr>
                <w:delText>services,</w:delText>
              </w:r>
              <w:r>
                <w:rPr>
                  <w:noProof/>
                </w:rPr>
                <w:delText xml:space="preserve"> entities and interfaces</w:delText>
              </w:r>
              <w:r>
                <w:rPr>
                  <w:noProof/>
                </w:rPr>
                <w:tab/>
              </w:r>
            </w:del>
          </w:ins>
          <w:ins w:id="1736" w:author="Rapporteur [2]" w:date="2022-05-26T04:29:00Z">
            <w:del w:id="1737" w:author="Rapporteur" w:date="2022-05-26T04:30:00Z">
              <w:r>
                <w:rPr>
                  <w:noProof/>
                </w:rPr>
                <w:delText>189</w:delText>
              </w:r>
            </w:del>
          </w:ins>
        </w:p>
        <w:p>
          <w:pPr>
            <w:pStyle w:val="23"/>
            <w:tabs>
              <w:tab w:val="clear" w:pos="9639"/>
              <w:tab w:val="right" w:pos="2000"/>
              <w:tab w:val="right" w:leader="dot" w:pos="9638"/>
            </w:tabs>
            <w:rPr>
              <w:ins w:id="1738" w:author="Rapporteur [2]" w:date="2022-05-26T04:28:00Z"/>
              <w:del w:id="1739" w:author="Rapporteur" w:date="2022-05-26T04:30:00Z"/>
              <w:noProof/>
            </w:rPr>
          </w:pPr>
          <w:ins w:id="1740" w:author="Rapporteur [2]" w:date="2022-05-26T04:28:00Z">
            <w:del w:id="1741" w:author="Rapporteur" w:date="2022-05-26T04:30:00Z">
              <w:r>
                <w:rPr>
                  <w:rFonts w:eastAsia="等线"/>
                  <w:noProof/>
                  <w:lang w:eastAsia="en-US"/>
                </w:rPr>
                <w:delText>6.60</w:delText>
              </w:r>
              <w:r>
                <w:rPr>
                  <w:rFonts w:eastAsia="等线"/>
                  <w:noProof/>
                  <w:lang w:eastAsia="en-US"/>
                </w:rPr>
                <w:tab/>
                <w:delText>Solution #60: Enhancement of NWDAF with location accuracy prediction</w:delText>
              </w:r>
              <w:r>
                <w:rPr>
                  <w:noProof/>
                </w:rPr>
                <w:tab/>
              </w:r>
            </w:del>
          </w:ins>
          <w:ins w:id="1742" w:author="Rapporteur [2]" w:date="2022-05-26T04:29:00Z">
            <w:del w:id="1743" w:author="Rapporteur" w:date="2022-05-26T04:30:00Z">
              <w:r>
                <w:rPr>
                  <w:noProof/>
                </w:rPr>
                <w:delText>190</w:delText>
              </w:r>
            </w:del>
          </w:ins>
        </w:p>
        <w:p>
          <w:pPr>
            <w:pStyle w:val="34"/>
            <w:tabs>
              <w:tab w:val="clear" w:pos="9639"/>
              <w:tab w:val="right" w:pos="2400"/>
              <w:tab w:val="right" w:leader="dot" w:pos="9638"/>
            </w:tabs>
            <w:rPr>
              <w:ins w:id="1744" w:author="Rapporteur [2]" w:date="2022-05-26T04:28:00Z"/>
              <w:del w:id="1745" w:author="Rapporteur" w:date="2022-05-26T04:30:00Z"/>
              <w:noProof/>
            </w:rPr>
          </w:pPr>
          <w:ins w:id="1746" w:author="Rapporteur [2]" w:date="2022-05-26T04:28:00Z">
            <w:del w:id="1747" w:author="Rapporteur" w:date="2022-05-26T04:30:00Z">
              <w:r>
                <w:rPr>
                  <w:rFonts w:eastAsia="等线"/>
                  <w:noProof/>
                  <w:lang w:eastAsia="ko-KR"/>
                </w:rPr>
                <w:delText>6.60.1</w:delText>
              </w:r>
              <w:r>
                <w:rPr>
                  <w:rFonts w:eastAsia="等线"/>
                  <w:noProof/>
                  <w:lang w:eastAsia="ko-KR"/>
                </w:rPr>
                <w:tab/>
                <w:delText>Functional Description</w:delText>
              </w:r>
              <w:r>
                <w:rPr>
                  <w:noProof/>
                </w:rPr>
                <w:tab/>
              </w:r>
            </w:del>
          </w:ins>
          <w:ins w:id="1748" w:author="Rapporteur [2]" w:date="2022-05-26T04:29:00Z">
            <w:del w:id="1749" w:author="Rapporteur" w:date="2022-05-26T04:30:00Z">
              <w:r>
                <w:rPr>
                  <w:noProof/>
                </w:rPr>
                <w:delText>190</w:delText>
              </w:r>
            </w:del>
          </w:ins>
        </w:p>
        <w:p>
          <w:pPr>
            <w:pStyle w:val="34"/>
            <w:tabs>
              <w:tab w:val="clear" w:pos="9639"/>
              <w:tab w:val="right" w:pos="2400"/>
              <w:tab w:val="right" w:leader="dot" w:pos="9638"/>
            </w:tabs>
            <w:rPr>
              <w:ins w:id="1750" w:author="Rapporteur [2]" w:date="2022-05-26T04:28:00Z"/>
              <w:del w:id="1751" w:author="Rapporteur" w:date="2022-05-26T04:30:00Z"/>
              <w:noProof/>
            </w:rPr>
          </w:pPr>
          <w:ins w:id="1752" w:author="Rapporteur [2]" w:date="2022-05-26T04:28:00Z">
            <w:del w:id="1753" w:author="Rapporteur" w:date="2022-05-26T04:30:00Z">
              <w:r>
                <w:rPr>
                  <w:rFonts w:eastAsia="等线"/>
                  <w:noProof/>
                  <w:lang w:eastAsia="en-US"/>
                </w:rPr>
                <w:delText>6.60.2</w:delText>
              </w:r>
              <w:r>
                <w:rPr>
                  <w:rFonts w:eastAsia="等线"/>
                  <w:noProof/>
                  <w:lang w:eastAsia="en-US"/>
                </w:rPr>
                <w:tab/>
                <w:delText>Procedure</w:delText>
              </w:r>
              <w:r>
                <w:rPr>
                  <w:noProof/>
                </w:rPr>
                <w:tab/>
              </w:r>
            </w:del>
          </w:ins>
          <w:ins w:id="1754" w:author="Rapporteur [2]" w:date="2022-05-26T04:29:00Z">
            <w:del w:id="1755" w:author="Rapporteur" w:date="2022-05-26T04:30:00Z">
              <w:r>
                <w:rPr>
                  <w:noProof/>
                </w:rPr>
                <w:delText>191</w:delText>
              </w:r>
            </w:del>
          </w:ins>
        </w:p>
        <w:p>
          <w:pPr>
            <w:pStyle w:val="34"/>
            <w:tabs>
              <w:tab w:val="clear" w:pos="9639"/>
              <w:tab w:val="right" w:pos="2400"/>
              <w:tab w:val="right" w:leader="dot" w:pos="9638"/>
            </w:tabs>
            <w:rPr>
              <w:ins w:id="1756" w:author="Rapporteur [2]" w:date="2022-05-26T04:28:00Z"/>
              <w:del w:id="1757" w:author="Rapporteur" w:date="2022-05-26T04:30:00Z"/>
              <w:noProof/>
            </w:rPr>
          </w:pPr>
          <w:ins w:id="1758" w:author="Rapporteur [2]" w:date="2022-05-26T04:28:00Z">
            <w:del w:id="1759" w:author="Rapporteur" w:date="2022-05-26T04:30:00Z">
              <w:r>
                <w:rPr>
                  <w:rFonts w:eastAsia="等线"/>
                  <w:noProof/>
                  <w:lang w:eastAsia="en-US"/>
                </w:rPr>
                <w:delText>6.60.3</w:delText>
              </w:r>
              <w:r>
                <w:rPr>
                  <w:rFonts w:eastAsia="等线"/>
                  <w:noProof/>
                  <w:lang w:eastAsia="en-US"/>
                </w:rPr>
                <w:tab/>
                <w:delText xml:space="preserve">Impacts </w:delText>
              </w:r>
              <w:r>
                <w:rPr>
                  <w:noProof/>
                </w:rPr>
                <w:delText xml:space="preserve">on </w:delText>
              </w:r>
              <w:r>
                <w:rPr>
                  <w:noProof/>
                  <w:lang w:eastAsia="zh-CN"/>
                </w:rPr>
                <w:delText>services,</w:delText>
              </w:r>
              <w:r>
                <w:rPr>
                  <w:noProof/>
                </w:rPr>
                <w:delText xml:space="preserve"> entities and interfaces</w:delText>
              </w:r>
              <w:r>
                <w:rPr>
                  <w:noProof/>
                </w:rPr>
                <w:tab/>
              </w:r>
            </w:del>
          </w:ins>
          <w:ins w:id="1760" w:author="Rapporteur [2]" w:date="2022-05-26T04:29:00Z">
            <w:del w:id="1761" w:author="Rapporteur" w:date="2022-05-26T04:30:00Z">
              <w:r>
                <w:rPr>
                  <w:noProof/>
                </w:rPr>
                <w:delText>192</w:delText>
              </w:r>
            </w:del>
          </w:ins>
        </w:p>
        <w:p>
          <w:pPr>
            <w:pStyle w:val="23"/>
            <w:tabs>
              <w:tab w:val="clear" w:pos="9639"/>
              <w:tab w:val="right" w:pos="2000"/>
              <w:tab w:val="right" w:leader="dot" w:pos="9638"/>
            </w:tabs>
            <w:rPr>
              <w:ins w:id="1762" w:author="Rapporteur [2]" w:date="2022-05-26T04:28:00Z"/>
              <w:del w:id="1763" w:author="Rapporteur" w:date="2022-05-26T04:30:00Z"/>
              <w:noProof/>
            </w:rPr>
          </w:pPr>
          <w:ins w:id="1764" w:author="Rapporteur [2]" w:date="2022-05-26T04:28:00Z">
            <w:del w:id="1765" w:author="Rapporteur" w:date="2022-05-26T04:30:00Z">
              <w:r>
                <w:rPr>
                  <w:noProof/>
                  <w:lang w:eastAsia="zh-CN"/>
                </w:rPr>
                <w:delText>6.61</w:delText>
              </w:r>
              <w:r>
                <w:rPr>
                  <w:noProof/>
                  <w:lang w:eastAsia="ko-KR"/>
                </w:rPr>
                <w:tab/>
              </w:r>
              <w:r>
                <w:rPr>
                  <w:noProof/>
                </w:rPr>
                <w:delText>Solution</w:delText>
              </w:r>
              <w:r>
                <w:rPr>
                  <w:noProof/>
                  <w:lang w:eastAsia="zh-CN"/>
                </w:rPr>
                <w:delText xml:space="preserve"> #61</w:delText>
              </w:r>
              <w:r>
                <w:rPr>
                  <w:noProof/>
                </w:rPr>
                <w:delText xml:space="preserve">: </w:delText>
              </w:r>
              <w:r>
                <w:rPr>
                  <w:noProof/>
                  <w:lang w:val="en-US"/>
                </w:rPr>
                <w:delText>Interactions with MDAF</w:delText>
              </w:r>
              <w:r>
                <w:rPr>
                  <w:noProof/>
                </w:rPr>
                <w:tab/>
              </w:r>
            </w:del>
          </w:ins>
          <w:ins w:id="1766" w:author="Rapporteur [2]" w:date="2022-05-26T04:29:00Z">
            <w:del w:id="1767" w:author="Rapporteur" w:date="2022-05-26T04:30:00Z">
              <w:r>
                <w:rPr>
                  <w:noProof/>
                </w:rPr>
                <w:delText>192</w:delText>
              </w:r>
            </w:del>
          </w:ins>
        </w:p>
        <w:p>
          <w:pPr>
            <w:pStyle w:val="34"/>
            <w:tabs>
              <w:tab w:val="clear" w:pos="9639"/>
              <w:tab w:val="right" w:pos="2400"/>
              <w:tab w:val="right" w:leader="dot" w:pos="9638"/>
            </w:tabs>
            <w:rPr>
              <w:ins w:id="1768" w:author="Rapporteur [2]" w:date="2022-05-26T04:28:00Z"/>
              <w:del w:id="1769" w:author="Rapporteur" w:date="2022-05-26T04:30:00Z"/>
              <w:noProof/>
            </w:rPr>
          </w:pPr>
          <w:ins w:id="1770" w:author="Rapporteur [2]" w:date="2022-05-26T04:28:00Z">
            <w:del w:id="1771" w:author="Rapporteur" w:date="2022-05-26T04:30:00Z">
              <w:r>
                <w:rPr>
                  <w:noProof/>
                </w:rPr>
                <w:delText>6.61.1</w:delText>
              </w:r>
              <w:r>
                <w:rPr>
                  <w:noProof/>
                </w:rPr>
                <w:tab/>
                <w:delText>Description</w:delText>
              </w:r>
              <w:r>
                <w:rPr>
                  <w:noProof/>
                </w:rPr>
                <w:tab/>
              </w:r>
            </w:del>
          </w:ins>
          <w:ins w:id="1772" w:author="Rapporteur [2]" w:date="2022-05-26T04:29:00Z">
            <w:del w:id="1773" w:author="Rapporteur" w:date="2022-05-26T04:30:00Z">
              <w:r>
                <w:rPr>
                  <w:noProof/>
                </w:rPr>
                <w:delText>192</w:delText>
              </w:r>
            </w:del>
          </w:ins>
        </w:p>
        <w:p>
          <w:pPr>
            <w:pStyle w:val="34"/>
            <w:tabs>
              <w:tab w:val="clear" w:pos="9639"/>
              <w:tab w:val="right" w:pos="2400"/>
              <w:tab w:val="right" w:leader="dot" w:pos="9638"/>
            </w:tabs>
            <w:rPr>
              <w:ins w:id="1774" w:author="Rapporteur [2]" w:date="2022-05-26T04:28:00Z"/>
              <w:del w:id="1775" w:author="Rapporteur" w:date="2022-05-26T04:30:00Z"/>
              <w:noProof/>
            </w:rPr>
          </w:pPr>
          <w:ins w:id="1776" w:author="Rapporteur [2]" w:date="2022-05-26T04:28:00Z">
            <w:del w:id="1777" w:author="Rapporteur" w:date="2022-05-26T04:30:00Z">
              <w:r>
                <w:rPr>
                  <w:noProof/>
                </w:rPr>
                <w:delText>6.61.2</w:delText>
              </w:r>
              <w:r>
                <w:rPr>
                  <w:noProof/>
                </w:rPr>
                <w:tab/>
                <w:delText>Procedures</w:delText>
              </w:r>
              <w:r>
                <w:rPr>
                  <w:noProof/>
                </w:rPr>
                <w:tab/>
              </w:r>
            </w:del>
          </w:ins>
          <w:ins w:id="1778" w:author="Rapporteur [2]" w:date="2022-05-26T04:29:00Z">
            <w:del w:id="1779" w:author="Rapporteur" w:date="2022-05-26T04:30:00Z">
              <w:r>
                <w:rPr>
                  <w:noProof/>
                </w:rPr>
                <w:delText>193</w:delText>
              </w:r>
            </w:del>
          </w:ins>
        </w:p>
        <w:p>
          <w:pPr>
            <w:pStyle w:val="34"/>
            <w:tabs>
              <w:tab w:val="clear" w:pos="9639"/>
              <w:tab w:val="right" w:pos="2400"/>
              <w:tab w:val="right" w:leader="dot" w:pos="9638"/>
            </w:tabs>
            <w:rPr>
              <w:ins w:id="1780" w:author="Rapporteur [2]" w:date="2022-05-26T04:28:00Z"/>
              <w:del w:id="1781" w:author="Rapporteur" w:date="2022-05-26T04:30:00Z"/>
              <w:noProof/>
            </w:rPr>
          </w:pPr>
          <w:ins w:id="1782" w:author="Rapporteur [2]" w:date="2022-05-26T04:28:00Z">
            <w:del w:id="1783" w:author="Rapporteur" w:date="2022-05-26T04:30:00Z">
              <w:r>
                <w:rPr>
                  <w:noProof/>
                </w:rPr>
                <w:delText>6.61.3</w:delText>
              </w:r>
              <w:r>
                <w:rPr>
                  <w:noProof/>
                </w:rPr>
                <w:tab/>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del>
          </w:ins>
          <w:ins w:id="1784" w:author="Rapporteur [2]" w:date="2022-05-26T04:29:00Z">
            <w:del w:id="1785" w:author="Rapporteur" w:date="2022-05-26T04:30:00Z">
              <w:r>
                <w:rPr>
                  <w:noProof/>
                </w:rPr>
                <w:delText>193</w:delText>
              </w:r>
            </w:del>
          </w:ins>
        </w:p>
        <w:p>
          <w:pPr>
            <w:pStyle w:val="11"/>
            <w:tabs>
              <w:tab w:val="clear" w:pos="9639"/>
              <w:tab w:val="right" w:pos="2000"/>
              <w:tab w:val="right" w:leader="dot" w:pos="9638"/>
            </w:tabs>
            <w:rPr>
              <w:ins w:id="1786" w:author="Rapporteur [2]" w:date="2022-05-26T04:28:00Z"/>
              <w:del w:id="1787" w:author="Rapporteur" w:date="2022-05-26T04:30:00Z"/>
              <w:noProof/>
            </w:rPr>
          </w:pPr>
          <w:ins w:id="1788" w:author="Rapporteur [2]" w:date="2022-05-26T04:28:00Z">
            <w:del w:id="1789" w:author="Rapporteur" w:date="2022-05-26T04:30:00Z">
              <w:r>
                <w:rPr>
                  <w:noProof/>
                </w:rPr>
                <w:delText>7</w:delText>
              </w:r>
              <w:r>
                <w:rPr>
                  <w:noProof/>
                </w:rPr>
                <w:tab/>
                <w:delText>Overall Evaluation</w:delText>
              </w:r>
              <w:r>
                <w:rPr>
                  <w:noProof/>
                </w:rPr>
                <w:tab/>
              </w:r>
            </w:del>
          </w:ins>
          <w:ins w:id="1790" w:author="Rapporteur [2]" w:date="2022-05-26T04:29:00Z">
            <w:del w:id="1791" w:author="Rapporteur" w:date="2022-05-26T04:30:00Z">
              <w:r>
                <w:rPr>
                  <w:noProof/>
                </w:rPr>
                <w:delText>193</w:delText>
              </w:r>
            </w:del>
          </w:ins>
        </w:p>
        <w:p>
          <w:pPr>
            <w:pStyle w:val="11"/>
            <w:tabs>
              <w:tab w:val="clear" w:pos="9639"/>
              <w:tab w:val="right" w:pos="2000"/>
              <w:tab w:val="right" w:leader="dot" w:pos="9638"/>
            </w:tabs>
            <w:rPr>
              <w:ins w:id="1792" w:author="Rapporteur [2]" w:date="2022-05-26T04:28:00Z"/>
              <w:del w:id="1793" w:author="Rapporteur" w:date="2022-05-26T04:30:00Z"/>
              <w:noProof/>
            </w:rPr>
          </w:pPr>
          <w:ins w:id="1794" w:author="Rapporteur [2]" w:date="2022-05-26T04:28:00Z">
            <w:del w:id="1795" w:author="Rapporteur" w:date="2022-05-26T04:30:00Z">
              <w:r>
                <w:rPr>
                  <w:noProof/>
                </w:rPr>
                <w:delText>8</w:delText>
              </w:r>
              <w:r>
                <w:rPr>
                  <w:noProof/>
                </w:rPr>
                <w:tab/>
                <w:delText>Conclusions</w:delText>
              </w:r>
              <w:r>
                <w:rPr>
                  <w:noProof/>
                </w:rPr>
                <w:tab/>
              </w:r>
            </w:del>
          </w:ins>
          <w:ins w:id="1796" w:author="Rapporteur [2]" w:date="2022-05-26T04:29:00Z">
            <w:del w:id="1797" w:author="Rapporteur" w:date="2022-05-26T04:30:00Z">
              <w:r>
                <w:rPr>
                  <w:noProof/>
                </w:rPr>
                <w:delText>194</w:delText>
              </w:r>
            </w:del>
          </w:ins>
        </w:p>
        <w:p>
          <w:pPr>
            <w:rPr>
              <w:ins w:id="1798" w:author="Rapporteur [2]" w:date="2022-05-26T04:28:00Z"/>
              <w:del w:id="1799" w:author="Rapporteur" w:date="2022-05-26T04:41:00Z"/>
            </w:rPr>
          </w:pPr>
          <w:ins w:id="1800" w:author="Rapporteur [2]" w:date="2022-05-26T04:28:00Z">
            <w:del w:id="1801" w:author="Rapporteur" w:date="2022-05-26T04:41:00Z">
              <w:r>
                <w:fldChar w:fldCharType="end"/>
              </w:r>
            </w:del>
          </w:ins>
        </w:p>
        <w:customXmlDelRangeStart w:id="1802" w:author="Rapporteur" w:date="2022-05-26T04:41:00Z"/>
        <w:customXmlInsRangeStart w:id="1803" w:author="Rapporteur [2]" w:date="2022-05-26T04:28:00Z"/>
      </w:sdtContent>
    </w:sdt>
    <w:customXmlInsRangeEnd w:id="1803"/>
    <w:customXmlDelRangeEnd w:id="1802"/>
    <w:p>
      <w:pPr>
        <w:pStyle w:val="11"/>
        <w:rPr>
          <w:del w:id="1804" w:author="Rapporteur" w:date="2022-05-26T04:41:00Z"/>
          <w:szCs w:val="22"/>
          <w:rPrChange w:id="1805" w:author="Rapporteur" w:date="2022-05-26T14:23:00Z">
            <w:rPr>
              <w:del w:id="1806" w:author="Rapporteur" w:date="2022-05-26T04:41:00Z"/>
              <w:rFonts w:ascii="Calibri" w:hAnsi="Calibri"/>
              <w:szCs w:val="22"/>
            </w:rPr>
          </w:rPrChange>
        </w:rPr>
      </w:pPr>
      <w:del w:id="1807" w:author="Rapporteur" w:date="2022-05-26T04:41:00Z">
        <w:r>
          <w:delText>rd</w:delText>
        </w:r>
        <w:r>
          <w:tab/>
        </w:r>
        <w:r>
          <w:fldChar w:fldCharType="begin" w:fldLock="1"/>
        </w:r>
        <w:r>
          <w:delInstrText xml:space="preserve"> PAGEREF _Toc101336937 \h </w:delInstrText>
        </w:r>
        <w:r>
          <w:fldChar w:fldCharType="separate"/>
        </w:r>
        <w:r>
          <w:delText>6</w:delText>
        </w:r>
        <w:r>
          <w:fldChar w:fldCharType="end"/>
        </w:r>
      </w:del>
    </w:p>
    <w:p>
      <w:pPr>
        <w:pStyle w:val="11"/>
        <w:rPr>
          <w:del w:id="1808" w:author="Rapporteur" w:date="2022-05-26T04:41:00Z"/>
          <w:szCs w:val="22"/>
          <w:rPrChange w:id="1809" w:author="Rapporteur" w:date="2022-05-26T14:23:00Z">
            <w:rPr>
              <w:del w:id="1810" w:author="Rapporteur" w:date="2022-05-26T04:41:00Z"/>
              <w:rFonts w:ascii="Calibri" w:hAnsi="Calibri"/>
              <w:szCs w:val="22"/>
            </w:rPr>
          </w:rPrChange>
        </w:rPr>
      </w:pPr>
      <w:del w:id="1811" w:author="Rapporteur" w:date="2022-05-26T04:41:00Z">
        <w:r>
          <w:delText>1</w:delText>
        </w:r>
        <w:r>
          <w:rPr>
            <w:szCs w:val="22"/>
            <w:rPrChange w:id="1812" w:author="Rapporteur" w:date="2022-05-26T14:23:00Z">
              <w:rPr>
                <w:rFonts w:ascii="Calibri" w:hAnsi="Calibri"/>
                <w:szCs w:val="22"/>
              </w:rPr>
            </w:rPrChange>
          </w:rPr>
          <w:tab/>
        </w:r>
        <w:r>
          <w:delText>Scope</w:delText>
        </w:r>
        <w:r>
          <w:tab/>
        </w:r>
        <w:r>
          <w:fldChar w:fldCharType="begin" w:fldLock="1"/>
        </w:r>
        <w:r>
          <w:delInstrText xml:space="preserve"> PAGEREF _Toc101336938 \h </w:delInstrText>
        </w:r>
        <w:r>
          <w:fldChar w:fldCharType="separate"/>
        </w:r>
        <w:r>
          <w:delText>8</w:delText>
        </w:r>
        <w:r>
          <w:fldChar w:fldCharType="end"/>
        </w:r>
      </w:del>
    </w:p>
    <w:p>
      <w:pPr>
        <w:pStyle w:val="11"/>
        <w:rPr>
          <w:del w:id="1813" w:author="Rapporteur" w:date="2022-05-26T04:41:00Z"/>
          <w:szCs w:val="22"/>
          <w:rPrChange w:id="1814" w:author="Rapporteur" w:date="2022-05-26T14:23:00Z">
            <w:rPr>
              <w:del w:id="1815" w:author="Rapporteur" w:date="2022-05-26T04:41:00Z"/>
              <w:rFonts w:ascii="Calibri" w:hAnsi="Calibri"/>
              <w:szCs w:val="22"/>
            </w:rPr>
          </w:rPrChange>
        </w:rPr>
      </w:pPr>
      <w:del w:id="1816" w:author="Rapporteur" w:date="2022-05-26T04:41:00Z">
        <w:r>
          <w:delText>2</w:delText>
        </w:r>
        <w:r>
          <w:rPr>
            <w:szCs w:val="22"/>
            <w:rPrChange w:id="1817" w:author="Rapporteur" w:date="2022-05-26T14:23:00Z">
              <w:rPr>
                <w:rFonts w:ascii="Calibri" w:hAnsi="Calibri"/>
                <w:szCs w:val="22"/>
              </w:rPr>
            </w:rPrChange>
          </w:rPr>
          <w:tab/>
        </w:r>
        <w:r>
          <w:delText>References</w:delText>
        </w:r>
        <w:r>
          <w:tab/>
        </w:r>
        <w:r>
          <w:fldChar w:fldCharType="begin" w:fldLock="1"/>
        </w:r>
        <w:r>
          <w:delInstrText xml:space="preserve"> PAGEREF _Toc101336939 \h </w:delInstrText>
        </w:r>
        <w:r>
          <w:fldChar w:fldCharType="separate"/>
        </w:r>
        <w:r>
          <w:delText>8</w:delText>
        </w:r>
        <w:r>
          <w:fldChar w:fldCharType="end"/>
        </w:r>
      </w:del>
    </w:p>
    <w:p>
      <w:pPr>
        <w:pStyle w:val="11"/>
        <w:rPr>
          <w:del w:id="1818" w:author="Rapporteur" w:date="2022-05-26T04:41:00Z"/>
          <w:szCs w:val="22"/>
          <w:rPrChange w:id="1819" w:author="Rapporteur" w:date="2022-05-26T14:23:00Z">
            <w:rPr>
              <w:del w:id="1820" w:author="Rapporteur" w:date="2022-05-26T04:41:00Z"/>
              <w:rFonts w:ascii="Calibri" w:hAnsi="Calibri"/>
              <w:szCs w:val="22"/>
            </w:rPr>
          </w:rPrChange>
        </w:rPr>
      </w:pPr>
      <w:del w:id="1821" w:author="Rapporteur" w:date="2022-05-26T04:41:00Z">
        <w:r>
          <w:delText>3</w:delText>
        </w:r>
        <w:r>
          <w:rPr>
            <w:szCs w:val="22"/>
            <w:rPrChange w:id="1822" w:author="Rapporteur" w:date="2022-05-26T14:23:00Z">
              <w:rPr>
                <w:rFonts w:ascii="Calibri" w:hAnsi="Calibri"/>
                <w:szCs w:val="22"/>
              </w:rPr>
            </w:rPrChange>
          </w:rPr>
          <w:tab/>
        </w:r>
        <w:r>
          <w:delText>Definitions of terms and abbreviations</w:delText>
        </w:r>
        <w:r>
          <w:tab/>
        </w:r>
        <w:r>
          <w:fldChar w:fldCharType="begin" w:fldLock="1"/>
        </w:r>
        <w:r>
          <w:delInstrText xml:space="preserve"> PAGEREF _Toc101336940 \h </w:delInstrText>
        </w:r>
        <w:r>
          <w:fldChar w:fldCharType="separate"/>
        </w:r>
        <w:r>
          <w:delText>9</w:delText>
        </w:r>
        <w:r>
          <w:fldChar w:fldCharType="end"/>
        </w:r>
      </w:del>
    </w:p>
    <w:p>
      <w:pPr>
        <w:pStyle w:val="23"/>
        <w:rPr>
          <w:del w:id="1823" w:author="Rapporteur" w:date="2022-05-26T04:41:00Z"/>
          <w:sz w:val="22"/>
          <w:szCs w:val="22"/>
          <w:rPrChange w:id="1824" w:author="Rapporteur" w:date="2022-05-26T14:23:00Z">
            <w:rPr>
              <w:del w:id="1825" w:author="Rapporteur" w:date="2022-05-26T04:41:00Z"/>
              <w:rFonts w:ascii="Calibri" w:hAnsi="Calibri"/>
              <w:sz w:val="22"/>
              <w:szCs w:val="22"/>
            </w:rPr>
          </w:rPrChange>
        </w:rPr>
      </w:pPr>
      <w:del w:id="1826" w:author="Rapporteur" w:date="2022-05-26T04:41:00Z">
        <w:r>
          <w:delText>3.1</w:delText>
        </w:r>
        <w:r>
          <w:rPr>
            <w:sz w:val="22"/>
            <w:szCs w:val="22"/>
            <w:rPrChange w:id="1827" w:author="Rapporteur" w:date="2022-05-26T14:23:00Z">
              <w:rPr>
                <w:rFonts w:ascii="Calibri" w:hAnsi="Calibri"/>
                <w:sz w:val="22"/>
                <w:szCs w:val="22"/>
              </w:rPr>
            </w:rPrChange>
          </w:rPr>
          <w:tab/>
        </w:r>
        <w:r>
          <w:delText>Terms</w:delText>
        </w:r>
        <w:r>
          <w:tab/>
        </w:r>
        <w:r>
          <w:fldChar w:fldCharType="begin" w:fldLock="1"/>
        </w:r>
        <w:r>
          <w:delInstrText xml:space="preserve"> PAGEREF _Toc101336941 \h </w:delInstrText>
        </w:r>
        <w:r>
          <w:fldChar w:fldCharType="separate"/>
        </w:r>
        <w:r>
          <w:delText>9</w:delText>
        </w:r>
        <w:r>
          <w:fldChar w:fldCharType="end"/>
        </w:r>
      </w:del>
    </w:p>
    <w:p>
      <w:pPr>
        <w:pStyle w:val="23"/>
        <w:rPr>
          <w:del w:id="1828" w:author="Rapporteur" w:date="2022-05-26T04:41:00Z"/>
          <w:sz w:val="22"/>
          <w:szCs w:val="22"/>
          <w:rPrChange w:id="1829" w:author="Rapporteur" w:date="2022-05-26T14:23:00Z">
            <w:rPr>
              <w:del w:id="1830" w:author="Rapporteur" w:date="2022-05-26T04:41:00Z"/>
              <w:rFonts w:ascii="Calibri" w:hAnsi="Calibri"/>
              <w:sz w:val="22"/>
              <w:szCs w:val="22"/>
            </w:rPr>
          </w:rPrChange>
        </w:rPr>
      </w:pPr>
      <w:del w:id="1831" w:author="Rapporteur" w:date="2022-05-26T04:41:00Z">
        <w:r>
          <w:delText>3.2</w:delText>
        </w:r>
        <w:r>
          <w:rPr>
            <w:sz w:val="22"/>
            <w:szCs w:val="22"/>
            <w:rPrChange w:id="1832" w:author="Rapporteur" w:date="2022-05-26T14:23:00Z">
              <w:rPr>
                <w:rFonts w:ascii="Calibri" w:hAnsi="Calibri"/>
                <w:sz w:val="22"/>
                <w:szCs w:val="22"/>
              </w:rPr>
            </w:rPrChange>
          </w:rPr>
          <w:tab/>
        </w:r>
        <w:r>
          <w:delText>Abbreviations</w:delText>
        </w:r>
        <w:r>
          <w:tab/>
        </w:r>
        <w:r>
          <w:fldChar w:fldCharType="begin" w:fldLock="1"/>
        </w:r>
        <w:r>
          <w:delInstrText xml:space="preserve"> PAGEREF _Toc101336942 \h </w:delInstrText>
        </w:r>
        <w:r>
          <w:fldChar w:fldCharType="separate"/>
        </w:r>
        <w:r>
          <w:delText>9</w:delText>
        </w:r>
        <w:r>
          <w:fldChar w:fldCharType="end"/>
        </w:r>
      </w:del>
    </w:p>
    <w:p>
      <w:pPr>
        <w:pStyle w:val="11"/>
        <w:rPr>
          <w:del w:id="1833" w:author="Rapporteur" w:date="2022-05-26T04:41:00Z"/>
          <w:szCs w:val="22"/>
          <w:rPrChange w:id="1834" w:author="Rapporteur" w:date="2022-05-26T14:23:00Z">
            <w:rPr>
              <w:del w:id="1835" w:author="Rapporteur" w:date="2022-05-26T04:41:00Z"/>
              <w:rFonts w:ascii="Calibri" w:hAnsi="Calibri"/>
              <w:szCs w:val="22"/>
            </w:rPr>
          </w:rPrChange>
        </w:rPr>
      </w:pPr>
      <w:del w:id="1836" w:author="Rapporteur" w:date="2022-05-26T04:41:00Z">
        <w:r>
          <w:delText>4</w:delText>
        </w:r>
        <w:r>
          <w:rPr>
            <w:szCs w:val="22"/>
            <w:rPrChange w:id="1837" w:author="Rapporteur" w:date="2022-05-26T14:23:00Z">
              <w:rPr>
                <w:rFonts w:ascii="Calibri" w:hAnsi="Calibri"/>
                <w:szCs w:val="22"/>
              </w:rPr>
            </w:rPrChange>
          </w:rPr>
          <w:tab/>
        </w:r>
        <w:r>
          <w:delText>Architectural Assumptions and Principles</w:delText>
        </w:r>
        <w:r>
          <w:tab/>
        </w:r>
        <w:r>
          <w:fldChar w:fldCharType="begin" w:fldLock="1"/>
        </w:r>
        <w:r>
          <w:delInstrText xml:space="preserve"> PAGEREF _Toc101336943 \h </w:delInstrText>
        </w:r>
        <w:r>
          <w:fldChar w:fldCharType="separate"/>
        </w:r>
        <w:r>
          <w:delText>9</w:delText>
        </w:r>
        <w:r>
          <w:fldChar w:fldCharType="end"/>
        </w:r>
      </w:del>
    </w:p>
    <w:p>
      <w:pPr>
        <w:pStyle w:val="11"/>
        <w:rPr>
          <w:del w:id="1838" w:author="Rapporteur" w:date="2022-05-26T04:41:00Z"/>
          <w:szCs w:val="22"/>
          <w:rPrChange w:id="1839" w:author="Rapporteur" w:date="2022-05-26T14:23:00Z">
            <w:rPr>
              <w:del w:id="1840" w:author="Rapporteur" w:date="2022-05-26T04:41:00Z"/>
              <w:rFonts w:ascii="Calibri" w:hAnsi="Calibri"/>
              <w:szCs w:val="22"/>
            </w:rPr>
          </w:rPrChange>
        </w:rPr>
      </w:pPr>
      <w:del w:id="1841" w:author="Rapporteur" w:date="2022-05-26T04:41:00Z">
        <w:r>
          <w:delText>5</w:delText>
        </w:r>
        <w:r>
          <w:rPr>
            <w:szCs w:val="22"/>
            <w:rPrChange w:id="1842" w:author="Rapporteur" w:date="2022-05-26T14:23:00Z">
              <w:rPr>
                <w:rFonts w:ascii="Calibri" w:hAnsi="Calibri"/>
                <w:szCs w:val="22"/>
              </w:rPr>
            </w:rPrChange>
          </w:rPr>
          <w:tab/>
        </w:r>
        <w:r>
          <w:delText>Key Issues</w:delText>
        </w:r>
        <w:r>
          <w:tab/>
        </w:r>
        <w:r>
          <w:fldChar w:fldCharType="begin" w:fldLock="1"/>
        </w:r>
        <w:r>
          <w:delInstrText xml:space="preserve"> PAGEREF _Toc101336944 \h </w:delInstrText>
        </w:r>
        <w:r>
          <w:fldChar w:fldCharType="separate"/>
        </w:r>
        <w:r>
          <w:delText>9</w:delText>
        </w:r>
        <w:r>
          <w:fldChar w:fldCharType="end"/>
        </w:r>
      </w:del>
    </w:p>
    <w:p>
      <w:pPr>
        <w:pStyle w:val="23"/>
        <w:rPr>
          <w:del w:id="1843" w:author="Rapporteur" w:date="2022-05-26T04:41:00Z"/>
          <w:sz w:val="22"/>
          <w:szCs w:val="22"/>
          <w:rPrChange w:id="1844" w:author="Rapporteur" w:date="2022-05-26T14:23:00Z">
            <w:rPr>
              <w:del w:id="1845" w:author="Rapporteur" w:date="2022-05-26T04:41:00Z"/>
              <w:rFonts w:ascii="Calibri" w:hAnsi="Calibri"/>
              <w:sz w:val="22"/>
              <w:szCs w:val="22"/>
            </w:rPr>
          </w:rPrChange>
        </w:rPr>
      </w:pPr>
      <w:del w:id="1846" w:author="Rapporteur" w:date="2022-05-26T04:41:00Z">
        <w:r>
          <w:delText>5.1</w:delText>
        </w:r>
        <w:r>
          <w:rPr>
            <w:sz w:val="22"/>
            <w:szCs w:val="22"/>
            <w:rPrChange w:id="1847" w:author="Rapporteur" w:date="2022-05-26T14:23:00Z">
              <w:rPr>
                <w:rFonts w:ascii="Calibri" w:hAnsi="Calibri"/>
                <w:sz w:val="22"/>
                <w:szCs w:val="22"/>
              </w:rPr>
            </w:rPrChange>
          </w:rPr>
          <w:tab/>
        </w:r>
        <w:r>
          <w:delText xml:space="preserve">Key Issue #1: How to </w:delText>
        </w:r>
        <w:r>
          <w:rPr>
            <w:lang w:eastAsia="ko-KR"/>
          </w:rPr>
          <w:delText>improve correctness of NWDAF analytics</w:delText>
        </w:r>
        <w:r>
          <w:tab/>
        </w:r>
        <w:r>
          <w:fldChar w:fldCharType="begin" w:fldLock="1"/>
        </w:r>
        <w:r>
          <w:delInstrText xml:space="preserve"> PAGEREF _Toc101336945 \h </w:delInstrText>
        </w:r>
        <w:r>
          <w:fldChar w:fldCharType="separate"/>
        </w:r>
        <w:r>
          <w:delText>9</w:delText>
        </w:r>
        <w:r>
          <w:fldChar w:fldCharType="end"/>
        </w:r>
      </w:del>
    </w:p>
    <w:p>
      <w:pPr>
        <w:pStyle w:val="34"/>
        <w:rPr>
          <w:del w:id="1848" w:author="Rapporteur" w:date="2022-05-26T04:41:00Z"/>
          <w:sz w:val="22"/>
          <w:szCs w:val="22"/>
          <w:rPrChange w:id="1849" w:author="Rapporteur" w:date="2022-05-26T14:23:00Z">
            <w:rPr>
              <w:del w:id="1850" w:author="Rapporteur" w:date="2022-05-26T04:41:00Z"/>
              <w:rFonts w:ascii="Calibri" w:hAnsi="Calibri"/>
              <w:sz w:val="22"/>
              <w:szCs w:val="22"/>
            </w:rPr>
          </w:rPrChange>
        </w:rPr>
      </w:pPr>
      <w:del w:id="1851" w:author="Rapporteur" w:date="2022-05-26T04:41:00Z">
        <w:r>
          <w:rPr>
            <w:lang w:eastAsia="ko-KR"/>
          </w:rPr>
          <w:delText>5.</w:delText>
        </w:r>
        <w:r>
          <w:rPr>
            <w:rFonts w:eastAsia="等线"/>
            <w:lang w:eastAsia="zh-CN"/>
          </w:rPr>
          <w:delText>1</w:delText>
        </w:r>
        <w:r>
          <w:rPr>
            <w:lang w:eastAsia="ko-KR"/>
          </w:rPr>
          <w:delText>.1</w:delText>
        </w:r>
        <w:r>
          <w:rPr>
            <w:sz w:val="22"/>
            <w:szCs w:val="22"/>
            <w:rPrChange w:id="1852" w:author="Rapporteur" w:date="2022-05-26T14:23:00Z">
              <w:rPr>
                <w:rFonts w:ascii="Calibri" w:hAnsi="Calibri"/>
                <w:sz w:val="22"/>
                <w:szCs w:val="22"/>
              </w:rPr>
            </w:rPrChange>
          </w:rPr>
          <w:tab/>
        </w:r>
        <w:r>
          <w:rPr>
            <w:lang w:eastAsia="ko-KR"/>
          </w:rPr>
          <w:delText>Description</w:delText>
        </w:r>
        <w:r>
          <w:tab/>
        </w:r>
        <w:r>
          <w:fldChar w:fldCharType="begin" w:fldLock="1"/>
        </w:r>
        <w:r>
          <w:delInstrText xml:space="preserve"> PAGEREF _Toc101336946 \h </w:delInstrText>
        </w:r>
        <w:r>
          <w:fldChar w:fldCharType="separate"/>
        </w:r>
        <w:r>
          <w:delText>9</w:delText>
        </w:r>
        <w:r>
          <w:fldChar w:fldCharType="end"/>
        </w:r>
      </w:del>
    </w:p>
    <w:p>
      <w:pPr>
        <w:pStyle w:val="23"/>
        <w:rPr>
          <w:del w:id="1853" w:author="Rapporteur" w:date="2022-05-26T04:41:00Z"/>
          <w:sz w:val="22"/>
          <w:szCs w:val="22"/>
          <w:rPrChange w:id="1854" w:author="Rapporteur" w:date="2022-05-26T14:23:00Z">
            <w:rPr>
              <w:del w:id="1855" w:author="Rapporteur" w:date="2022-05-26T04:41:00Z"/>
              <w:rFonts w:ascii="Calibri" w:hAnsi="Calibri"/>
              <w:sz w:val="22"/>
              <w:szCs w:val="22"/>
            </w:rPr>
          </w:rPrChange>
        </w:rPr>
      </w:pPr>
      <w:del w:id="1856" w:author="Rapporteur" w:date="2022-05-26T04:41:00Z">
        <w:r>
          <w:rPr>
            <w:lang w:eastAsia="ko-KR"/>
          </w:rPr>
          <w:delText>5.2</w:delText>
        </w:r>
        <w:r>
          <w:rPr>
            <w:sz w:val="22"/>
            <w:szCs w:val="22"/>
            <w:rPrChange w:id="1857" w:author="Rapporteur" w:date="2022-05-26T14:23:00Z">
              <w:rPr>
                <w:rFonts w:ascii="Calibri" w:hAnsi="Calibri"/>
                <w:sz w:val="22"/>
                <w:szCs w:val="22"/>
              </w:rPr>
            </w:rPrChange>
          </w:rPr>
          <w:tab/>
        </w:r>
        <w:r>
          <w:rPr>
            <w:lang w:eastAsia="ko-KR"/>
          </w:rPr>
          <w:delText>Key Issue #2: NWDAF-assisted application detection</w:delText>
        </w:r>
        <w:r>
          <w:tab/>
        </w:r>
        <w:r>
          <w:fldChar w:fldCharType="begin" w:fldLock="1"/>
        </w:r>
        <w:r>
          <w:delInstrText xml:space="preserve"> PAGEREF _Toc101336947 \h </w:delInstrText>
        </w:r>
        <w:r>
          <w:fldChar w:fldCharType="separate"/>
        </w:r>
        <w:r>
          <w:delText>10</w:delText>
        </w:r>
        <w:r>
          <w:fldChar w:fldCharType="end"/>
        </w:r>
      </w:del>
    </w:p>
    <w:p>
      <w:pPr>
        <w:pStyle w:val="34"/>
        <w:rPr>
          <w:del w:id="1858" w:author="Rapporteur" w:date="2022-05-26T04:41:00Z"/>
          <w:sz w:val="22"/>
          <w:szCs w:val="22"/>
          <w:rPrChange w:id="1859" w:author="Rapporteur" w:date="2022-05-26T14:23:00Z">
            <w:rPr>
              <w:del w:id="1860" w:author="Rapporteur" w:date="2022-05-26T04:41:00Z"/>
              <w:rFonts w:ascii="Calibri" w:hAnsi="Calibri"/>
              <w:sz w:val="22"/>
              <w:szCs w:val="22"/>
            </w:rPr>
          </w:rPrChange>
        </w:rPr>
      </w:pPr>
      <w:del w:id="1861" w:author="Rapporteur" w:date="2022-05-26T04:41:00Z">
        <w:r>
          <w:rPr>
            <w:lang w:eastAsia="ko-KR"/>
          </w:rPr>
          <w:delText>5.</w:delText>
        </w:r>
        <w:r>
          <w:rPr>
            <w:rFonts w:eastAsia="等线"/>
            <w:lang w:eastAsia="zh-CN"/>
          </w:rPr>
          <w:delText>2</w:delText>
        </w:r>
        <w:r>
          <w:rPr>
            <w:lang w:eastAsia="ko-KR"/>
          </w:rPr>
          <w:delText>.1</w:delText>
        </w:r>
        <w:r>
          <w:rPr>
            <w:sz w:val="22"/>
            <w:szCs w:val="22"/>
            <w:rPrChange w:id="1862" w:author="Rapporteur" w:date="2022-05-26T14:23:00Z">
              <w:rPr>
                <w:rFonts w:ascii="Calibri" w:hAnsi="Calibri"/>
                <w:sz w:val="22"/>
                <w:szCs w:val="22"/>
              </w:rPr>
            </w:rPrChange>
          </w:rPr>
          <w:tab/>
        </w:r>
        <w:r>
          <w:rPr>
            <w:lang w:eastAsia="ko-KR"/>
          </w:rPr>
          <w:delText>Description</w:delText>
        </w:r>
        <w:r>
          <w:tab/>
        </w:r>
        <w:r>
          <w:fldChar w:fldCharType="begin" w:fldLock="1"/>
        </w:r>
        <w:r>
          <w:delInstrText xml:space="preserve"> PAGEREF _Toc101336948 \h </w:delInstrText>
        </w:r>
        <w:r>
          <w:fldChar w:fldCharType="separate"/>
        </w:r>
        <w:r>
          <w:delText>10</w:delText>
        </w:r>
        <w:r>
          <w:fldChar w:fldCharType="end"/>
        </w:r>
      </w:del>
    </w:p>
    <w:p>
      <w:pPr>
        <w:pStyle w:val="23"/>
        <w:rPr>
          <w:del w:id="1863" w:author="Rapporteur" w:date="2022-05-26T04:41:00Z"/>
          <w:sz w:val="22"/>
          <w:szCs w:val="22"/>
          <w:rPrChange w:id="1864" w:author="Rapporteur" w:date="2022-05-26T14:23:00Z">
            <w:rPr>
              <w:del w:id="1865" w:author="Rapporteur" w:date="2022-05-26T04:41:00Z"/>
              <w:rFonts w:ascii="Calibri" w:hAnsi="Calibri"/>
              <w:sz w:val="22"/>
              <w:szCs w:val="22"/>
            </w:rPr>
          </w:rPrChange>
        </w:rPr>
      </w:pPr>
      <w:del w:id="1866" w:author="Rapporteur" w:date="2022-05-26T04:41:00Z">
        <w:r>
          <w:rPr>
            <w:lang w:eastAsia="ko-KR"/>
          </w:rPr>
          <w:delText>5.3</w:delText>
        </w:r>
        <w:r>
          <w:rPr>
            <w:sz w:val="22"/>
            <w:szCs w:val="22"/>
            <w:rPrChange w:id="1867" w:author="Rapporteur" w:date="2022-05-26T14:23:00Z">
              <w:rPr>
                <w:rFonts w:ascii="Calibri" w:hAnsi="Calibri"/>
                <w:sz w:val="22"/>
                <w:szCs w:val="22"/>
              </w:rPr>
            </w:rPrChange>
          </w:rPr>
          <w:tab/>
        </w:r>
        <w:r>
          <w:rPr>
            <w:lang w:eastAsia="ko-KR"/>
          </w:rPr>
          <w:delText>Key Issue #3: Data and analytics exchange in roaming case</w:delText>
        </w:r>
        <w:r>
          <w:tab/>
        </w:r>
        <w:r>
          <w:fldChar w:fldCharType="begin" w:fldLock="1"/>
        </w:r>
        <w:r>
          <w:delInstrText xml:space="preserve"> PAGEREF _Toc101336949 \h </w:delInstrText>
        </w:r>
        <w:r>
          <w:fldChar w:fldCharType="separate"/>
        </w:r>
        <w:r>
          <w:delText>11</w:delText>
        </w:r>
        <w:r>
          <w:fldChar w:fldCharType="end"/>
        </w:r>
      </w:del>
    </w:p>
    <w:p>
      <w:pPr>
        <w:pStyle w:val="34"/>
        <w:rPr>
          <w:del w:id="1868" w:author="Rapporteur" w:date="2022-05-26T04:41:00Z"/>
          <w:sz w:val="22"/>
          <w:szCs w:val="22"/>
          <w:rPrChange w:id="1869" w:author="Rapporteur" w:date="2022-05-26T14:23:00Z">
            <w:rPr>
              <w:del w:id="1870" w:author="Rapporteur" w:date="2022-05-26T04:41:00Z"/>
              <w:rFonts w:ascii="Calibri" w:hAnsi="Calibri"/>
              <w:sz w:val="22"/>
              <w:szCs w:val="22"/>
            </w:rPr>
          </w:rPrChange>
        </w:rPr>
      </w:pPr>
      <w:del w:id="1871" w:author="Rapporteur" w:date="2022-05-26T04:41:00Z">
        <w:r>
          <w:rPr>
            <w:lang w:eastAsia="ko-KR"/>
          </w:rPr>
          <w:delText>5</w:delText>
        </w:r>
        <w:r>
          <w:rPr>
            <w:lang w:eastAsia="zh-CN"/>
          </w:rPr>
          <w:delText>.3</w:delText>
        </w:r>
        <w:r>
          <w:rPr>
            <w:lang w:eastAsia="ko-KR"/>
          </w:rPr>
          <w:delText>.1</w:delText>
        </w:r>
        <w:r>
          <w:rPr>
            <w:sz w:val="22"/>
            <w:szCs w:val="22"/>
            <w:rPrChange w:id="1872" w:author="Rapporteur" w:date="2022-05-26T14:23:00Z">
              <w:rPr>
                <w:rFonts w:ascii="Calibri" w:hAnsi="Calibri"/>
                <w:sz w:val="22"/>
                <w:szCs w:val="22"/>
              </w:rPr>
            </w:rPrChange>
          </w:rPr>
          <w:tab/>
        </w:r>
        <w:r>
          <w:rPr>
            <w:lang w:eastAsia="ko-KR"/>
          </w:rPr>
          <w:delText>Description</w:delText>
        </w:r>
        <w:r>
          <w:tab/>
        </w:r>
        <w:r>
          <w:fldChar w:fldCharType="begin" w:fldLock="1"/>
        </w:r>
        <w:r>
          <w:delInstrText xml:space="preserve"> PAGEREF _Toc101336950 \h </w:delInstrText>
        </w:r>
        <w:r>
          <w:fldChar w:fldCharType="separate"/>
        </w:r>
        <w:r>
          <w:delText>11</w:delText>
        </w:r>
        <w:r>
          <w:fldChar w:fldCharType="end"/>
        </w:r>
      </w:del>
    </w:p>
    <w:p>
      <w:pPr>
        <w:pStyle w:val="23"/>
        <w:rPr>
          <w:del w:id="1873" w:author="Rapporteur" w:date="2022-05-26T04:41:00Z"/>
          <w:sz w:val="22"/>
          <w:szCs w:val="22"/>
          <w:rPrChange w:id="1874" w:author="Rapporteur" w:date="2022-05-26T14:23:00Z">
            <w:rPr>
              <w:del w:id="1875" w:author="Rapporteur" w:date="2022-05-26T04:41:00Z"/>
              <w:rFonts w:ascii="Calibri" w:hAnsi="Calibri"/>
              <w:sz w:val="22"/>
              <w:szCs w:val="22"/>
            </w:rPr>
          </w:rPrChange>
        </w:rPr>
      </w:pPr>
      <w:del w:id="1876" w:author="Rapporteur" w:date="2022-05-26T04:41:00Z">
        <w:r>
          <w:delText>5.4</w:delText>
        </w:r>
        <w:r>
          <w:rPr>
            <w:sz w:val="22"/>
            <w:szCs w:val="22"/>
            <w:rPrChange w:id="1877" w:author="Rapporteur" w:date="2022-05-26T14:23:00Z">
              <w:rPr>
                <w:rFonts w:ascii="Calibri" w:hAnsi="Calibri"/>
                <w:sz w:val="22"/>
                <w:szCs w:val="22"/>
              </w:rPr>
            </w:rPrChange>
          </w:rPr>
          <w:tab/>
        </w:r>
        <w:r>
          <w:delText>Key Issue #4: How to Enhance Data collection and Storage</w:delText>
        </w:r>
        <w:r>
          <w:tab/>
        </w:r>
        <w:r>
          <w:fldChar w:fldCharType="begin" w:fldLock="1"/>
        </w:r>
        <w:r>
          <w:delInstrText xml:space="preserve"> PAGEREF _Toc101336951 \h </w:delInstrText>
        </w:r>
        <w:r>
          <w:fldChar w:fldCharType="separate"/>
        </w:r>
        <w:r>
          <w:delText>11</w:delText>
        </w:r>
        <w:r>
          <w:fldChar w:fldCharType="end"/>
        </w:r>
      </w:del>
    </w:p>
    <w:p>
      <w:pPr>
        <w:pStyle w:val="34"/>
        <w:rPr>
          <w:del w:id="1878" w:author="Rapporteur" w:date="2022-05-26T04:41:00Z"/>
          <w:sz w:val="22"/>
          <w:szCs w:val="22"/>
          <w:rPrChange w:id="1879" w:author="Rapporteur" w:date="2022-05-26T14:23:00Z">
            <w:rPr>
              <w:del w:id="1880" w:author="Rapporteur" w:date="2022-05-26T04:41:00Z"/>
              <w:rFonts w:ascii="Calibri" w:hAnsi="Calibri"/>
              <w:sz w:val="22"/>
              <w:szCs w:val="22"/>
            </w:rPr>
          </w:rPrChange>
        </w:rPr>
      </w:pPr>
      <w:del w:id="1881" w:author="Rapporteur" w:date="2022-05-26T04:41:00Z">
        <w:r>
          <w:delText>5.4.1</w:delText>
        </w:r>
        <w:r>
          <w:rPr>
            <w:sz w:val="22"/>
            <w:szCs w:val="22"/>
            <w:rPrChange w:id="1882" w:author="Rapporteur" w:date="2022-05-26T14:23:00Z">
              <w:rPr>
                <w:rFonts w:ascii="Calibri" w:hAnsi="Calibri"/>
                <w:sz w:val="22"/>
                <w:szCs w:val="22"/>
              </w:rPr>
            </w:rPrChange>
          </w:rPr>
          <w:tab/>
        </w:r>
        <w:r>
          <w:delText>Description</w:delText>
        </w:r>
        <w:r>
          <w:tab/>
        </w:r>
        <w:r>
          <w:fldChar w:fldCharType="begin" w:fldLock="1"/>
        </w:r>
        <w:r>
          <w:delInstrText xml:space="preserve"> PAGEREF _Toc101336952 \h </w:delInstrText>
        </w:r>
        <w:r>
          <w:fldChar w:fldCharType="separate"/>
        </w:r>
        <w:r>
          <w:delText>11</w:delText>
        </w:r>
        <w:r>
          <w:fldChar w:fldCharType="end"/>
        </w:r>
      </w:del>
    </w:p>
    <w:p>
      <w:pPr>
        <w:pStyle w:val="23"/>
        <w:rPr>
          <w:del w:id="1883" w:author="Rapporteur" w:date="2022-05-26T04:41:00Z"/>
          <w:sz w:val="22"/>
          <w:szCs w:val="22"/>
          <w:rPrChange w:id="1884" w:author="Rapporteur" w:date="2022-05-26T14:23:00Z">
            <w:rPr>
              <w:del w:id="1885" w:author="Rapporteur" w:date="2022-05-26T04:41:00Z"/>
              <w:rFonts w:ascii="Calibri" w:hAnsi="Calibri"/>
              <w:sz w:val="22"/>
              <w:szCs w:val="22"/>
            </w:rPr>
          </w:rPrChange>
        </w:rPr>
      </w:pPr>
      <w:del w:id="1886" w:author="Rapporteur" w:date="2022-05-26T04:41:00Z">
        <w:r>
          <w:rPr>
            <w:lang w:eastAsia="ko-KR"/>
          </w:rPr>
          <w:delText>5.5</w:delText>
        </w:r>
        <w:r>
          <w:rPr>
            <w:sz w:val="22"/>
            <w:szCs w:val="22"/>
            <w:rPrChange w:id="1887" w:author="Rapporteur" w:date="2022-05-26T14:23:00Z">
              <w:rPr>
                <w:rFonts w:ascii="Calibri" w:hAnsi="Calibri"/>
                <w:sz w:val="22"/>
                <w:szCs w:val="22"/>
              </w:rPr>
            </w:rPrChange>
          </w:rPr>
          <w:tab/>
        </w:r>
        <w:r>
          <w:rPr>
            <w:lang w:eastAsia="ko-KR"/>
          </w:rPr>
          <w:delText xml:space="preserve">Key Issue #5: </w:delText>
        </w:r>
        <w:r>
          <w:delText>Enhance trained ML Model sharing</w:delText>
        </w:r>
        <w:r>
          <w:tab/>
        </w:r>
        <w:r>
          <w:fldChar w:fldCharType="begin" w:fldLock="1"/>
        </w:r>
        <w:r>
          <w:delInstrText xml:space="preserve"> PAGEREF _Toc101336953 \h </w:delInstrText>
        </w:r>
        <w:r>
          <w:fldChar w:fldCharType="separate"/>
        </w:r>
        <w:r>
          <w:delText>11</w:delText>
        </w:r>
        <w:r>
          <w:fldChar w:fldCharType="end"/>
        </w:r>
      </w:del>
    </w:p>
    <w:p>
      <w:pPr>
        <w:pStyle w:val="34"/>
        <w:rPr>
          <w:del w:id="1888" w:author="Rapporteur" w:date="2022-05-26T04:41:00Z"/>
          <w:sz w:val="22"/>
          <w:szCs w:val="22"/>
          <w:rPrChange w:id="1889" w:author="Rapporteur" w:date="2022-05-26T14:23:00Z">
            <w:rPr>
              <w:del w:id="1890" w:author="Rapporteur" w:date="2022-05-26T04:41:00Z"/>
              <w:rFonts w:ascii="Calibri" w:hAnsi="Calibri"/>
              <w:sz w:val="22"/>
              <w:szCs w:val="22"/>
            </w:rPr>
          </w:rPrChange>
        </w:rPr>
      </w:pPr>
      <w:del w:id="1891" w:author="Rapporteur" w:date="2022-05-26T04:41:00Z">
        <w:r>
          <w:delText>5.5.1</w:delText>
        </w:r>
        <w:r>
          <w:rPr>
            <w:sz w:val="22"/>
            <w:szCs w:val="22"/>
            <w:rPrChange w:id="1892" w:author="Rapporteur" w:date="2022-05-26T14:23:00Z">
              <w:rPr>
                <w:rFonts w:ascii="Calibri" w:hAnsi="Calibri"/>
                <w:sz w:val="22"/>
                <w:szCs w:val="22"/>
              </w:rPr>
            </w:rPrChange>
          </w:rPr>
          <w:tab/>
        </w:r>
        <w:r>
          <w:delText>Description</w:delText>
        </w:r>
        <w:r>
          <w:tab/>
        </w:r>
        <w:r>
          <w:fldChar w:fldCharType="begin" w:fldLock="1"/>
        </w:r>
        <w:r>
          <w:delInstrText xml:space="preserve"> PAGEREF _Toc101336954 \h </w:delInstrText>
        </w:r>
        <w:r>
          <w:fldChar w:fldCharType="separate"/>
        </w:r>
        <w:r>
          <w:delText>11</w:delText>
        </w:r>
        <w:r>
          <w:fldChar w:fldCharType="end"/>
        </w:r>
      </w:del>
    </w:p>
    <w:p>
      <w:pPr>
        <w:pStyle w:val="23"/>
        <w:rPr>
          <w:del w:id="1893" w:author="Rapporteur" w:date="2022-05-26T04:41:00Z"/>
          <w:sz w:val="22"/>
          <w:szCs w:val="22"/>
          <w:rPrChange w:id="1894" w:author="Rapporteur" w:date="2022-05-26T14:23:00Z">
            <w:rPr>
              <w:del w:id="1895" w:author="Rapporteur" w:date="2022-05-26T04:41:00Z"/>
              <w:rFonts w:ascii="Calibri" w:hAnsi="Calibri"/>
              <w:sz w:val="22"/>
              <w:szCs w:val="22"/>
            </w:rPr>
          </w:rPrChange>
        </w:rPr>
      </w:pPr>
      <w:del w:id="1896" w:author="Rapporteur" w:date="2022-05-26T04:41:00Z">
        <w:r>
          <w:rPr>
            <w:rFonts w:eastAsia="宋体"/>
            <w:lang w:eastAsia="zh-CN"/>
          </w:rPr>
          <w:delText>5</w:delText>
        </w:r>
        <w:r>
          <w:delText>.</w:delText>
        </w:r>
        <w:r>
          <w:rPr>
            <w:rFonts w:eastAsia="宋体"/>
            <w:lang w:eastAsia="zh-CN"/>
          </w:rPr>
          <w:delText>6</w:delText>
        </w:r>
        <w:r>
          <w:rPr>
            <w:sz w:val="22"/>
            <w:szCs w:val="22"/>
            <w:rPrChange w:id="1897" w:author="Rapporteur" w:date="2022-05-26T14:23:00Z">
              <w:rPr>
                <w:rFonts w:ascii="Calibri" w:hAnsi="Calibri"/>
                <w:sz w:val="22"/>
                <w:szCs w:val="22"/>
              </w:rPr>
            </w:rPrChange>
          </w:rPr>
          <w:tab/>
        </w:r>
        <w:r>
          <w:delText xml:space="preserve">Key issue #6: </w:delText>
        </w:r>
        <w:r>
          <w:rPr>
            <w:bCs/>
          </w:rPr>
          <w:delText>NWDAF-assisted URSP</w:delText>
        </w:r>
        <w:r>
          <w:tab/>
        </w:r>
        <w:r>
          <w:fldChar w:fldCharType="begin" w:fldLock="1"/>
        </w:r>
        <w:r>
          <w:delInstrText xml:space="preserve"> PAGEREF _Toc101336955 \h </w:delInstrText>
        </w:r>
        <w:r>
          <w:fldChar w:fldCharType="separate"/>
        </w:r>
        <w:r>
          <w:delText>12</w:delText>
        </w:r>
        <w:r>
          <w:fldChar w:fldCharType="end"/>
        </w:r>
      </w:del>
    </w:p>
    <w:p>
      <w:pPr>
        <w:pStyle w:val="34"/>
        <w:rPr>
          <w:del w:id="1898" w:author="Rapporteur" w:date="2022-05-26T04:41:00Z"/>
          <w:sz w:val="22"/>
          <w:szCs w:val="22"/>
          <w:rPrChange w:id="1899" w:author="Rapporteur" w:date="2022-05-26T14:23:00Z">
            <w:rPr>
              <w:del w:id="1900" w:author="Rapporteur" w:date="2022-05-26T04:41:00Z"/>
              <w:rFonts w:ascii="Calibri" w:hAnsi="Calibri"/>
              <w:sz w:val="22"/>
              <w:szCs w:val="22"/>
            </w:rPr>
          </w:rPrChange>
        </w:rPr>
      </w:pPr>
      <w:del w:id="1901" w:author="Rapporteur" w:date="2022-05-26T04:41:00Z">
        <w:r>
          <w:rPr>
            <w:lang w:eastAsia="ko-KR"/>
          </w:rPr>
          <w:delText>5.</w:delText>
        </w:r>
        <w:r>
          <w:rPr>
            <w:rFonts w:eastAsia="等线"/>
            <w:lang w:eastAsia="zh-CN"/>
          </w:rPr>
          <w:delText>6</w:delText>
        </w:r>
        <w:r>
          <w:rPr>
            <w:lang w:eastAsia="ko-KR"/>
          </w:rPr>
          <w:delText>.1</w:delText>
        </w:r>
        <w:r>
          <w:rPr>
            <w:sz w:val="22"/>
            <w:szCs w:val="22"/>
            <w:rPrChange w:id="1902" w:author="Rapporteur" w:date="2022-05-26T14:23:00Z">
              <w:rPr>
                <w:rFonts w:ascii="Calibri" w:hAnsi="Calibri"/>
                <w:sz w:val="22"/>
                <w:szCs w:val="22"/>
              </w:rPr>
            </w:rPrChange>
          </w:rPr>
          <w:tab/>
        </w:r>
        <w:r>
          <w:rPr>
            <w:lang w:eastAsia="ko-KR"/>
          </w:rPr>
          <w:delText>Description</w:delText>
        </w:r>
        <w:r>
          <w:tab/>
        </w:r>
        <w:r>
          <w:fldChar w:fldCharType="begin" w:fldLock="1"/>
        </w:r>
        <w:r>
          <w:delInstrText xml:space="preserve"> PAGEREF _Toc101336956 \h </w:delInstrText>
        </w:r>
        <w:r>
          <w:fldChar w:fldCharType="separate"/>
        </w:r>
        <w:r>
          <w:delText>12</w:delText>
        </w:r>
        <w:r>
          <w:fldChar w:fldCharType="end"/>
        </w:r>
      </w:del>
    </w:p>
    <w:p>
      <w:pPr>
        <w:pStyle w:val="23"/>
        <w:rPr>
          <w:del w:id="1903" w:author="Rapporteur" w:date="2022-05-26T04:41:00Z"/>
          <w:sz w:val="22"/>
          <w:szCs w:val="22"/>
          <w:rPrChange w:id="1904" w:author="Rapporteur" w:date="2022-05-26T14:23:00Z">
            <w:rPr>
              <w:del w:id="1905" w:author="Rapporteur" w:date="2022-05-26T04:41:00Z"/>
              <w:rFonts w:ascii="Calibri" w:hAnsi="Calibri"/>
              <w:sz w:val="22"/>
              <w:szCs w:val="22"/>
            </w:rPr>
          </w:rPrChange>
        </w:rPr>
      </w:pPr>
      <w:del w:id="1906" w:author="Rapporteur" w:date="2022-05-26T04:41:00Z">
        <w:r>
          <w:rPr>
            <w:lang w:eastAsia="ko-KR"/>
          </w:rPr>
          <w:delText>5.7</w:delText>
        </w:r>
        <w:r>
          <w:rPr>
            <w:sz w:val="22"/>
            <w:szCs w:val="22"/>
            <w:rPrChange w:id="1907" w:author="Rapporteur" w:date="2022-05-26T14:23:00Z">
              <w:rPr>
                <w:rFonts w:ascii="Calibri" w:hAnsi="Calibri"/>
                <w:sz w:val="22"/>
                <w:szCs w:val="22"/>
              </w:rPr>
            </w:rPrChange>
          </w:rPr>
          <w:tab/>
        </w:r>
        <w:r>
          <w:rPr>
            <w:lang w:eastAsia="ko-KR"/>
          </w:rPr>
          <w:delText>Key Issue #7: Enhancements on QoS Sustainability analytics</w:delText>
        </w:r>
        <w:r>
          <w:tab/>
        </w:r>
        <w:r>
          <w:fldChar w:fldCharType="begin" w:fldLock="1"/>
        </w:r>
        <w:r>
          <w:delInstrText xml:space="preserve"> PAGEREF _Toc101336957 \h </w:delInstrText>
        </w:r>
        <w:r>
          <w:fldChar w:fldCharType="separate"/>
        </w:r>
        <w:r>
          <w:delText>12</w:delText>
        </w:r>
        <w:r>
          <w:fldChar w:fldCharType="end"/>
        </w:r>
      </w:del>
    </w:p>
    <w:p>
      <w:pPr>
        <w:pStyle w:val="34"/>
        <w:rPr>
          <w:del w:id="1908" w:author="Rapporteur" w:date="2022-05-26T04:41:00Z"/>
          <w:sz w:val="22"/>
          <w:szCs w:val="22"/>
          <w:rPrChange w:id="1909" w:author="Rapporteur" w:date="2022-05-26T14:23:00Z">
            <w:rPr>
              <w:del w:id="1910" w:author="Rapporteur" w:date="2022-05-26T04:41:00Z"/>
              <w:rFonts w:ascii="Calibri" w:hAnsi="Calibri"/>
              <w:sz w:val="22"/>
              <w:szCs w:val="22"/>
            </w:rPr>
          </w:rPrChange>
        </w:rPr>
      </w:pPr>
      <w:del w:id="1911" w:author="Rapporteur" w:date="2022-05-26T04:41:00Z">
        <w:r>
          <w:rPr>
            <w:lang w:eastAsia="ko-KR"/>
          </w:rPr>
          <w:delText>5</w:delText>
        </w:r>
        <w:r>
          <w:rPr>
            <w:lang w:eastAsia="zh-CN"/>
          </w:rPr>
          <w:delText>.7</w:delText>
        </w:r>
        <w:r>
          <w:rPr>
            <w:lang w:eastAsia="ko-KR"/>
          </w:rPr>
          <w:delText>.1</w:delText>
        </w:r>
        <w:r>
          <w:rPr>
            <w:sz w:val="22"/>
            <w:szCs w:val="22"/>
            <w:rPrChange w:id="1912" w:author="Rapporteur" w:date="2022-05-26T14:23:00Z">
              <w:rPr>
                <w:rFonts w:ascii="Calibri" w:hAnsi="Calibri"/>
                <w:sz w:val="22"/>
                <w:szCs w:val="22"/>
              </w:rPr>
            </w:rPrChange>
          </w:rPr>
          <w:tab/>
        </w:r>
        <w:r>
          <w:rPr>
            <w:lang w:eastAsia="ko-KR"/>
          </w:rPr>
          <w:delText>Description</w:delText>
        </w:r>
        <w:r>
          <w:tab/>
        </w:r>
        <w:r>
          <w:fldChar w:fldCharType="begin" w:fldLock="1"/>
        </w:r>
        <w:r>
          <w:delInstrText xml:space="preserve"> PAGEREF _Toc101336958 \h </w:delInstrText>
        </w:r>
        <w:r>
          <w:fldChar w:fldCharType="separate"/>
        </w:r>
        <w:r>
          <w:delText>12</w:delText>
        </w:r>
        <w:r>
          <w:fldChar w:fldCharType="end"/>
        </w:r>
      </w:del>
    </w:p>
    <w:p>
      <w:pPr>
        <w:pStyle w:val="23"/>
        <w:rPr>
          <w:del w:id="1913" w:author="Rapporteur" w:date="2022-05-26T04:41:00Z"/>
          <w:sz w:val="22"/>
          <w:szCs w:val="22"/>
          <w:rPrChange w:id="1914" w:author="Rapporteur" w:date="2022-05-26T14:23:00Z">
            <w:rPr>
              <w:del w:id="1915" w:author="Rapporteur" w:date="2022-05-26T04:41:00Z"/>
              <w:rFonts w:ascii="Calibri" w:hAnsi="Calibri"/>
              <w:sz w:val="22"/>
              <w:szCs w:val="22"/>
            </w:rPr>
          </w:rPrChange>
        </w:rPr>
      </w:pPr>
      <w:del w:id="1916" w:author="Rapporteur" w:date="2022-05-26T04:41:00Z">
        <w:r>
          <w:rPr>
            <w:lang w:eastAsia="ko-KR"/>
          </w:rPr>
          <w:delText>5.8</w:delText>
        </w:r>
        <w:r>
          <w:rPr>
            <w:sz w:val="22"/>
            <w:szCs w:val="22"/>
            <w:rPrChange w:id="1917" w:author="Rapporteur" w:date="2022-05-26T14:23:00Z">
              <w:rPr>
                <w:rFonts w:ascii="Calibri" w:hAnsi="Calibri"/>
                <w:sz w:val="22"/>
                <w:szCs w:val="22"/>
              </w:rPr>
            </w:rPrChange>
          </w:rPr>
          <w:tab/>
        </w:r>
        <w:r>
          <w:rPr>
            <w:lang w:eastAsia="ko-KR"/>
          </w:rPr>
          <w:delText>Key Issue #8: Supporting Federated Learning in 5GC</w:delText>
        </w:r>
        <w:r>
          <w:tab/>
        </w:r>
        <w:r>
          <w:fldChar w:fldCharType="begin" w:fldLock="1"/>
        </w:r>
        <w:r>
          <w:delInstrText xml:space="preserve"> PAGEREF _Toc101336959 \h </w:delInstrText>
        </w:r>
        <w:r>
          <w:fldChar w:fldCharType="separate"/>
        </w:r>
        <w:r>
          <w:delText>13</w:delText>
        </w:r>
        <w:r>
          <w:fldChar w:fldCharType="end"/>
        </w:r>
      </w:del>
    </w:p>
    <w:p>
      <w:pPr>
        <w:pStyle w:val="34"/>
        <w:rPr>
          <w:del w:id="1918" w:author="Rapporteur" w:date="2022-05-26T04:41:00Z"/>
          <w:sz w:val="22"/>
          <w:szCs w:val="22"/>
          <w:rPrChange w:id="1919" w:author="Rapporteur" w:date="2022-05-26T14:23:00Z">
            <w:rPr>
              <w:del w:id="1920" w:author="Rapporteur" w:date="2022-05-26T04:41:00Z"/>
              <w:rFonts w:ascii="Calibri" w:hAnsi="Calibri"/>
              <w:sz w:val="22"/>
              <w:szCs w:val="22"/>
            </w:rPr>
          </w:rPrChange>
        </w:rPr>
      </w:pPr>
      <w:del w:id="1921" w:author="Rapporteur" w:date="2022-05-26T04:41:00Z">
        <w:r>
          <w:rPr>
            <w:lang w:eastAsia="ko-KR"/>
          </w:rPr>
          <w:delText>5.8.1</w:delText>
        </w:r>
        <w:r>
          <w:rPr>
            <w:sz w:val="22"/>
            <w:szCs w:val="22"/>
            <w:rPrChange w:id="1922" w:author="Rapporteur" w:date="2022-05-26T14:23:00Z">
              <w:rPr>
                <w:rFonts w:ascii="Calibri" w:hAnsi="Calibri"/>
                <w:sz w:val="22"/>
                <w:szCs w:val="22"/>
              </w:rPr>
            </w:rPrChange>
          </w:rPr>
          <w:tab/>
        </w:r>
        <w:r>
          <w:rPr>
            <w:lang w:eastAsia="ko-KR"/>
          </w:rPr>
          <w:delText>Description</w:delText>
        </w:r>
        <w:r>
          <w:tab/>
        </w:r>
        <w:r>
          <w:fldChar w:fldCharType="begin" w:fldLock="1"/>
        </w:r>
        <w:r>
          <w:delInstrText xml:space="preserve"> PAGEREF _Toc101336960 \h </w:delInstrText>
        </w:r>
        <w:r>
          <w:fldChar w:fldCharType="separate"/>
        </w:r>
        <w:r>
          <w:delText>13</w:delText>
        </w:r>
        <w:r>
          <w:fldChar w:fldCharType="end"/>
        </w:r>
      </w:del>
    </w:p>
    <w:p>
      <w:pPr>
        <w:pStyle w:val="23"/>
        <w:rPr>
          <w:del w:id="1923" w:author="Rapporteur" w:date="2022-05-26T04:41:00Z"/>
          <w:sz w:val="22"/>
          <w:szCs w:val="22"/>
          <w:rPrChange w:id="1924" w:author="Rapporteur" w:date="2022-05-26T14:23:00Z">
            <w:rPr>
              <w:del w:id="1925" w:author="Rapporteur" w:date="2022-05-26T04:41:00Z"/>
              <w:rFonts w:ascii="Calibri" w:hAnsi="Calibri"/>
              <w:sz w:val="22"/>
              <w:szCs w:val="22"/>
            </w:rPr>
          </w:rPrChange>
        </w:rPr>
      </w:pPr>
      <w:del w:id="1926" w:author="Rapporteur" w:date="2022-05-26T04:41:00Z">
        <w:r>
          <w:rPr>
            <w:lang w:eastAsia="ko-KR"/>
          </w:rPr>
          <w:delText>5.</w:delText>
        </w:r>
        <w:r>
          <w:rPr>
            <w:rFonts w:eastAsia="等线"/>
            <w:lang w:eastAsia="zh-CN"/>
          </w:rPr>
          <w:delText>9</w:delText>
        </w:r>
        <w:r>
          <w:rPr>
            <w:sz w:val="22"/>
            <w:szCs w:val="22"/>
            <w:rPrChange w:id="1927" w:author="Rapporteur" w:date="2022-05-26T14:23:00Z">
              <w:rPr>
                <w:rFonts w:ascii="Calibri" w:hAnsi="Calibri"/>
                <w:sz w:val="22"/>
                <w:szCs w:val="22"/>
              </w:rPr>
            </w:rPrChange>
          </w:rPr>
          <w:tab/>
        </w:r>
        <w:r>
          <w:rPr>
            <w:lang w:eastAsia="ko-KR"/>
          </w:rPr>
          <w:delText>Key Issue</w:delText>
        </w:r>
        <w:r>
          <w:rPr>
            <w:lang w:eastAsia="zh-CN"/>
          </w:rPr>
          <w:delText xml:space="preserve"> #</w:delText>
        </w:r>
        <w:r>
          <w:rPr>
            <w:rFonts w:eastAsia="等线"/>
            <w:lang w:eastAsia="zh-CN"/>
          </w:rPr>
          <w:delText>9</w:delText>
        </w:r>
        <w:r>
          <w:rPr>
            <w:lang w:eastAsia="ko-KR"/>
          </w:rPr>
          <w:delText xml:space="preserve">: </w:delText>
        </w:r>
        <w:r>
          <w:rPr>
            <w:rFonts w:eastAsia="等线"/>
            <w:lang w:eastAsia="zh-CN"/>
          </w:rPr>
          <w:delText>Enhancement of NWDAF with finer granularity of location information</w:delText>
        </w:r>
        <w:r>
          <w:tab/>
        </w:r>
        <w:r>
          <w:fldChar w:fldCharType="begin" w:fldLock="1"/>
        </w:r>
        <w:r>
          <w:delInstrText xml:space="preserve"> PAGEREF _Toc101336961 \h </w:delInstrText>
        </w:r>
        <w:r>
          <w:fldChar w:fldCharType="separate"/>
        </w:r>
        <w:r>
          <w:delText>14</w:delText>
        </w:r>
        <w:r>
          <w:fldChar w:fldCharType="end"/>
        </w:r>
      </w:del>
    </w:p>
    <w:p>
      <w:pPr>
        <w:pStyle w:val="34"/>
        <w:rPr>
          <w:del w:id="1928" w:author="Rapporteur" w:date="2022-05-26T04:41:00Z"/>
          <w:sz w:val="22"/>
          <w:szCs w:val="22"/>
          <w:rPrChange w:id="1929" w:author="Rapporteur" w:date="2022-05-26T14:23:00Z">
            <w:rPr>
              <w:del w:id="1930" w:author="Rapporteur" w:date="2022-05-26T04:41:00Z"/>
              <w:rFonts w:ascii="Calibri" w:hAnsi="Calibri"/>
              <w:sz w:val="22"/>
              <w:szCs w:val="22"/>
            </w:rPr>
          </w:rPrChange>
        </w:rPr>
      </w:pPr>
      <w:del w:id="1931" w:author="Rapporteur" w:date="2022-05-26T04:41:00Z">
        <w:r>
          <w:rPr>
            <w:lang w:eastAsia="ko-KR"/>
          </w:rPr>
          <w:delText>5.</w:delText>
        </w:r>
        <w:r>
          <w:rPr>
            <w:rFonts w:eastAsia="等线"/>
            <w:lang w:eastAsia="zh-CN"/>
          </w:rPr>
          <w:delText>9</w:delText>
        </w:r>
        <w:r>
          <w:rPr>
            <w:lang w:eastAsia="ko-KR"/>
          </w:rPr>
          <w:delText>.1</w:delText>
        </w:r>
        <w:r>
          <w:rPr>
            <w:sz w:val="22"/>
            <w:szCs w:val="22"/>
            <w:rPrChange w:id="1932" w:author="Rapporteur" w:date="2022-05-26T14:23:00Z">
              <w:rPr>
                <w:rFonts w:ascii="Calibri" w:hAnsi="Calibri"/>
                <w:sz w:val="22"/>
                <w:szCs w:val="22"/>
              </w:rPr>
            </w:rPrChange>
          </w:rPr>
          <w:tab/>
        </w:r>
        <w:r>
          <w:rPr>
            <w:lang w:eastAsia="ko-KR"/>
          </w:rPr>
          <w:delText>Description</w:delText>
        </w:r>
        <w:r>
          <w:tab/>
        </w:r>
        <w:r>
          <w:fldChar w:fldCharType="begin" w:fldLock="1"/>
        </w:r>
        <w:r>
          <w:delInstrText xml:space="preserve"> PAGEREF _Toc101336962 \h </w:delInstrText>
        </w:r>
        <w:r>
          <w:fldChar w:fldCharType="separate"/>
        </w:r>
        <w:r>
          <w:delText>14</w:delText>
        </w:r>
        <w:r>
          <w:fldChar w:fldCharType="end"/>
        </w:r>
      </w:del>
    </w:p>
    <w:p>
      <w:pPr>
        <w:pStyle w:val="23"/>
        <w:rPr>
          <w:del w:id="1933" w:author="Rapporteur" w:date="2022-05-26T04:41:00Z"/>
          <w:sz w:val="22"/>
          <w:szCs w:val="22"/>
          <w:rPrChange w:id="1934" w:author="Rapporteur" w:date="2022-05-26T14:23:00Z">
            <w:rPr>
              <w:del w:id="1935" w:author="Rapporteur" w:date="2022-05-26T04:41:00Z"/>
              <w:rFonts w:ascii="Calibri" w:hAnsi="Calibri"/>
              <w:sz w:val="22"/>
              <w:szCs w:val="22"/>
            </w:rPr>
          </w:rPrChange>
        </w:rPr>
      </w:pPr>
      <w:del w:id="1936" w:author="Rapporteur" w:date="2022-05-26T04:41:00Z">
        <w:r>
          <w:rPr>
            <w:lang w:eastAsia="zh-CN"/>
          </w:rPr>
          <w:delText>5.10</w:delText>
        </w:r>
        <w:r>
          <w:rPr>
            <w:sz w:val="22"/>
            <w:szCs w:val="22"/>
            <w:rPrChange w:id="1937" w:author="Rapporteur" w:date="2022-05-26T14:23:00Z">
              <w:rPr>
                <w:rFonts w:ascii="Calibri" w:hAnsi="Calibri"/>
                <w:sz w:val="22"/>
                <w:szCs w:val="22"/>
              </w:rPr>
            </w:rPrChange>
          </w:rPr>
          <w:tab/>
        </w:r>
        <w:r>
          <w:delText>Key Issue</w:delText>
        </w:r>
        <w:r>
          <w:rPr>
            <w:lang w:eastAsia="zh-CN"/>
          </w:rPr>
          <w:delText xml:space="preserve"> #10</w:delText>
        </w:r>
        <w:r>
          <w:delText>: Interactions with MDAS/MDAF</w:delText>
        </w:r>
        <w:r>
          <w:tab/>
        </w:r>
        <w:r>
          <w:fldChar w:fldCharType="begin" w:fldLock="1"/>
        </w:r>
        <w:r>
          <w:delInstrText xml:space="preserve"> PAGEREF _Toc101336963 \h </w:delInstrText>
        </w:r>
        <w:r>
          <w:fldChar w:fldCharType="separate"/>
        </w:r>
        <w:r>
          <w:delText>14</w:delText>
        </w:r>
        <w:r>
          <w:fldChar w:fldCharType="end"/>
        </w:r>
      </w:del>
    </w:p>
    <w:p>
      <w:pPr>
        <w:pStyle w:val="34"/>
        <w:rPr>
          <w:del w:id="1938" w:author="Rapporteur" w:date="2022-05-26T04:41:00Z"/>
          <w:sz w:val="22"/>
          <w:szCs w:val="22"/>
          <w:rPrChange w:id="1939" w:author="Rapporteur" w:date="2022-05-26T14:23:00Z">
            <w:rPr>
              <w:del w:id="1940" w:author="Rapporteur" w:date="2022-05-26T04:41:00Z"/>
              <w:rFonts w:ascii="Calibri" w:hAnsi="Calibri"/>
              <w:sz w:val="22"/>
              <w:szCs w:val="22"/>
            </w:rPr>
          </w:rPrChange>
        </w:rPr>
      </w:pPr>
      <w:del w:id="1941" w:author="Rapporteur" w:date="2022-05-26T04:41:00Z">
        <w:r>
          <w:rPr>
            <w:lang w:eastAsia="ko-KR"/>
          </w:rPr>
          <w:delText>5.</w:delText>
        </w:r>
        <w:r>
          <w:rPr>
            <w:rFonts w:eastAsia="等线"/>
            <w:lang w:eastAsia="zh-CN"/>
          </w:rPr>
          <w:delText>10</w:delText>
        </w:r>
        <w:r>
          <w:rPr>
            <w:lang w:eastAsia="ko-KR"/>
          </w:rPr>
          <w:delText>.1</w:delText>
        </w:r>
        <w:r>
          <w:rPr>
            <w:sz w:val="22"/>
            <w:szCs w:val="22"/>
            <w:rPrChange w:id="1942" w:author="Rapporteur" w:date="2022-05-26T14:23:00Z">
              <w:rPr>
                <w:rFonts w:ascii="Calibri" w:hAnsi="Calibri"/>
                <w:sz w:val="22"/>
                <w:szCs w:val="22"/>
              </w:rPr>
            </w:rPrChange>
          </w:rPr>
          <w:tab/>
        </w:r>
        <w:r>
          <w:rPr>
            <w:lang w:eastAsia="ko-KR"/>
          </w:rPr>
          <w:delText>Description</w:delText>
        </w:r>
        <w:r>
          <w:tab/>
        </w:r>
        <w:r>
          <w:fldChar w:fldCharType="begin" w:fldLock="1"/>
        </w:r>
        <w:r>
          <w:delInstrText xml:space="preserve"> PAGEREF _Toc101336964 \h </w:delInstrText>
        </w:r>
        <w:r>
          <w:fldChar w:fldCharType="separate"/>
        </w:r>
        <w:r>
          <w:delText>14</w:delText>
        </w:r>
        <w:r>
          <w:fldChar w:fldCharType="end"/>
        </w:r>
      </w:del>
    </w:p>
    <w:p>
      <w:pPr>
        <w:pStyle w:val="11"/>
        <w:rPr>
          <w:del w:id="1943" w:author="Rapporteur" w:date="2022-05-26T04:41:00Z"/>
          <w:szCs w:val="22"/>
          <w:rPrChange w:id="1944" w:author="Rapporteur" w:date="2022-05-26T14:23:00Z">
            <w:rPr>
              <w:del w:id="1945" w:author="Rapporteur" w:date="2022-05-26T04:41:00Z"/>
              <w:rFonts w:ascii="Calibri" w:hAnsi="Calibri"/>
              <w:szCs w:val="22"/>
            </w:rPr>
          </w:rPrChange>
        </w:rPr>
      </w:pPr>
      <w:del w:id="1946" w:author="Rapporteur" w:date="2022-05-26T04:41:00Z">
        <w:r>
          <w:delText>6</w:delText>
        </w:r>
        <w:r>
          <w:rPr>
            <w:szCs w:val="22"/>
            <w:rPrChange w:id="1947" w:author="Rapporteur" w:date="2022-05-26T14:23:00Z">
              <w:rPr>
                <w:rFonts w:ascii="Calibri" w:hAnsi="Calibri"/>
                <w:szCs w:val="22"/>
              </w:rPr>
            </w:rPrChange>
          </w:rPr>
          <w:tab/>
        </w:r>
        <w:r>
          <w:delText>Solutions</w:delText>
        </w:r>
        <w:r>
          <w:tab/>
        </w:r>
        <w:r>
          <w:fldChar w:fldCharType="begin" w:fldLock="1"/>
        </w:r>
        <w:r>
          <w:delInstrText xml:space="preserve"> PAGEREF _Toc101336965 \h </w:delInstrText>
        </w:r>
        <w:r>
          <w:fldChar w:fldCharType="separate"/>
        </w:r>
        <w:r>
          <w:delText>15</w:delText>
        </w:r>
        <w:r>
          <w:fldChar w:fldCharType="end"/>
        </w:r>
      </w:del>
    </w:p>
    <w:p>
      <w:pPr>
        <w:pStyle w:val="23"/>
        <w:rPr>
          <w:del w:id="1948" w:author="Rapporteur" w:date="2022-05-26T04:41:00Z"/>
          <w:sz w:val="22"/>
          <w:szCs w:val="22"/>
          <w:rPrChange w:id="1949" w:author="Rapporteur" w:date="2022-05-26T14:23:00Z">
            <w:rPr>
              <w:del w:id="1950" w:author="Rapporteur" w:date="2022-05-26T04:41:00Z"/>
              <w:rFonts w:ascii="Calibri" w:hAnsi="Calibri"/>
              <w:sz w:val="22"/>
              <w:szCs w:val="22"/>
            </w:rPr>
          </w:rPrChange>
        </w:rPr>
      </w:pPr>
      <w:del w:id="1951" w:author="Rapporteur" w:date="2022-05-26T04:41:00Z">
        <w:r>
          <w:rPr>
            <w:lang w:eastAsia="zh-CN"/>
          </w:rPr>
          <w:delText>6.0</w:delText>
        </w:r>
        <w:r>
          <w:rPr>
            <w:sz w:val="22"/>
            <w:szCs w:val="22"/>
            <w:rPrChange w:id="1952" w:author="Rapporteur" w:date="2022-05-26T14:23:00Z">
              <w:rPr>
                <w:rFonts w:ascii="Calibri" w:hAnsi="Calibri"/>
                <w:sz w:val="22"/>
                <w:szCs w:val="22"/>
              </w:rPr>
            </w:rPrChange>
          </w:rPr>
          <w:tab/>
        </w:r>
        <w:r>
          <w:rPr>
            <w:lang w:eastAsia="zh-CN"/>
          </w:rPr>
          <w:delText>Mapping Solutions to Key Issues</w:delText>
        </w:r>
        <w:r>
          <w:tab/>
        </w:r>
        <w:r>
          <w:fldChar w:fldCharType="begin" w:fldLock="1"/>
        </w:r>
        <w:r>
          <w:delInstrText xml:space="preserve"> PAGEREF _Toc101336966 \h </w:delInstrText>
        </w:r>
        <w:r>
          <w:fldChar w:fldCharType="separate"/>
        </w:r>
        <w:r>
          <w:delText>15</w:delText>
        </w:r>
        <w:r>
          <w:fldChar w:fldCharType="end"/>
        </w:r>
      </w:del>
    </w:p>
    <w:p>
      <w:pPr>
        <w:pStyle w:val="23"/>
        <w:rPr>
          <w:del w:id="1953" w:author="Rapporteur" w:date="2022-05-26T04:41:00Z"/>
          <w:sz w:val="22"/>
          <w:szCs w:val="22"/>
          <w:rPrChange w:id="1954" w:author="Rapporteur" w:date="2022-05-26T14:23:00Z">
            <w:rPr>
              <w:del w:id="1955" w:author="Rapporteur" w:date="2022-05-26T04:41:00Z"/>
              <w:rFonts w:ascii="Calibri" w:hAnsi="Calibri"/>
              <w:sz w:val="22"/>
              <w:szCs w:val="22"/>
            </w:rPr>
          </w:rPrChange>
        </w:rPr>
      </w:pPr>
      <w:del w:id="1956" w:author="Rapporteur" w:date="2022-05-26T04:41:00Z">
        <w:r>
          <w:rPr>
            <w:lang w:eastAsia="zh-CN"/>
          </w:rPr>
          <w:delText>6.1</w:delText>
        </w:r>
        <w:r>
          <w:rPr>
            <w:sz w:val="22"/>
            <w:szCs w:val="22"/>
            <w:rPrChange w:id="1957" w:author="Rapporteur" w:date="2022-05-26T14:23:00Z">
              <w:rPr>
                <w:rFonts w:ascii="Calibri" w:hAnsi="Calibri"/>
                <w:sz w:val="22"/>
                <w:szCs w:val="22"/>
              </w:rPr>
            </w:rPrChange>
          </w:rPr>
          <w:tab/>
        </w:r>
        <w:r>
          <w:delText>Solution</w:delText>
        </w:r>
        <w:r>
          <w:rPr>
            <w:lang w:eastAsia="zh-CN"/>
          </w:rPr>
          <w:delText xml:space="preserve"> #1</w:delText>
        </w:r>
        <w:r>
          <w:delText>: Improving Correctness using multiple ML models for an analytics report</w:delText>
        </w:r>
        <w:r>
          <w:tab/>
        </w:r>
        <w:r>
          <w:fldChar w:fldCharType="begin" w:fldLock="1"/>
        </w:r>
        <w:r>
          <w:delInstrText xml:space="preserve"> PAGEREF _Toc101336967 \h </w:delInstrText>
        </w:r>
        <w:r>
          <w:fldChar w:fldCharType="separate"/>
        </w:r>
        <w:r>
          <w:delText>15</w:delText>
        </w:r>
        <w:r>
          <w:fldChar w:fldCharType="end"/>
        </w:r>
      </w:del>
    </w:p>
    <w:p>
      <w:pPr>
        <w:pStyle w:val="34"/>
        <w:rPr>
          <w:del w:id="1958" w:author="Rapporteur" w:date="2022-05-26T04:41:00Z"/>
          <w:sz w:val="22"/>
          <w:szCs w:val="22"/>
          <w:rPrChange w:id="1959" w:author="Rapporteur" w:date="2022-05-26T14:23:00Z">
            <w:rPr>
              <w:del w:id="1960" w:author="Rapporteur" w:date="2022-05-26T04:41:00Z"/>
              <w:rFonts w:ascii="Calibri" w:hAnsi="Calibri"/>
              <w:sz w:val="22"/>
              <w:szCs w:val="22"/>
            </w:rPr>
          </w:rPrChange>
        </w:rPr>
      </w:pPr>
      <w:del w:id="1961" w:author="Rapporteur" w:date="2022-05-26T04:41:00Z">
        <w:r>
          <w:rPr>
            <w:lang w:eastAsia="en-US"/>
          </w:rPr>
          <w:delText>6.1.1</w:delText>
        </w:r>
        <w:r>
          <w:rPr>
            <w:sz w:val="22"/>
            <w:szCs w:val="22"/>
            <w:rPrChange w:id="1962" w:author="Rapporteur" w:date="2022-05-26T14:23:00Z">
              <w:rPr>
                <w:rFonts w:ascii="Calibri" w:hAnsi="Calibri"/>
                <w:sz w:val="22"/>
                <w:szCs w:val="22"/>
              </w:rPr>
            </w:rPrChange>
          </w:rPr>
          <w:tab/>
        </w:r>
        <w:r>
          <w:rPr>
            <w:lang w:eastAsia="en-US"/>
          </w:rPr>
          <w:delText>Description</w:delText>
        </w:r>
        <w:r>
          <w:tab/>
        </w:r>
        <w:r>
          <w:fldChar w:fldCharType="begin" w:fldLock="1"/>
        </w:r>
        <w:r>
          <w:delInstrText xml:space="preserve"> PAGEREF _Toc101336968 \h </w:delInstrText>
        </w:r>
        <w:r>
          <w:fldChar w:fldCharType="separate"/>
        </w:r>
        <w:r>
          <w:delText>15</w:delText>
        </w:r>
        <w:r>
          <w:fldChar w:fldCharType="end"/>
        </w:r>
      </w:del>
    </w:p>
    <w:p>
      <w:pPr>
        <w:pStyle w:val="34"/>
        <w:rPr>
          <w:del w:id="1963" w:author="Rapporteur" w:date="2022-05-26T04:41:00Z"/>
          <w:sz w:val="22"/>
          <w:szCs w:val="22"/>
          <w:rPrChange w:id="1964" w:author="Rapporteur" w:date="2022-05-26T14:23:00Z">
            <w:rPr>
              <w:del w:id="1965" w:author="Rapporteur" w:date="2022-05-26T04:41:00Z"/>
              <w:rFonts w:ascii="Calibri" w:hAnsi="Calibri"/>
              <w:sz w:val="22"/>
              <w:szCs w:val="22"/>
            </w:rPr>
          </w:rPrChange>
        </w:rPr>
      </w:pPr>
      <w:del w:id="1966" w:author="Rapporteur" w:date="2022-05-26T04:41:00Z">
        <w:r>
          <w:delText>6.1.2</w:delText>
        </w:r>
        <w:r>
          <w:rPr>
            <w:sz w:val="22"/>
            <w:szCs w:val="22"/>
            <w:rPrChange w:id="1967" w:author="Rapporteur" w:date="2022-05-26T14:23:00Z">
              <w:rPr>
                <w:rFonts w:ascii="Calibri" w:hAnsi="Calibri"/>
                <w:sz w:val="22"/>
                <w:szCs w:val="22"/>
              </w:rPr>
            </w:rPrChange>
          </w:rPr>
          <w:tab/>
        </w:r>
        <w:r>
          <w:delText>Procedures</w:delText>
        </w:r>
        <w:r>
          <w:tab/>
        </w:r>
        <w:r>
          <w:fldChar w:fldCharType="begin" w:fldLock="1"/>
        </w:r>
        <w:r>
          <w:delInstrText xml:space="preserve"> PAGEREF _Toc101336969 \h </w:delInstrText>
        </w:r>
        <w:r>
          <w:fldChar w:fldCharType="separate"/>
        </w:r>
        <w:r>
          <w:delText>16</w:delText>
        </w:r>
        <w:r>
          <w:fldChar w:fldCharType="end"/>
        </w:r>
      </w:del>
    </w:p>
    <w:p>
      <w:pPr>
        <w:pStyle w:val="43"/>
        <w:rPr>
          <w:del w:id="1968" w:author="Rapporteur" w:date="2022-05-26T04:41:00Z"/>
          <w:sz w:val="22"/>
          <w:szCs w:val="22"/>
          <w:rPrChange w:id="1969" w:author="Rapporteur" w:date="2022-05-26T14:23:00Z">
            <w:rPr>
              <w:del w:id="1970" w:author="Rapporteur" w:date="2022-05-26T04:41:00Z"/>
              <w:rFonts w:ascii="Calibri" w:hAnsi="Calibri"/>
              <w:sz w:val="22"/>
              <w:szCs w:val="22"/>
            </w:rPr>
          </w:rPrChange>
        </w:rPr>
      </w:pPr>
      <w:del w:id="1971" w:author="Rapporteur" w:date="2022-05-26T04:41:00Z">
        <w:r>
          <w:rPr>
            <w:lang w:eastAsia="en-US"/>
          </w:rPr>
          <w:delText>6.1.2.1</w:delText>
        </w:r>
        <w:r>
          <w:rPr>
            <w:sz w:val="22"/>
            <w:szCs w:val="22"/>
            <w:rPrChange w:id="1972" w:author="Rapporteur" w:date="2022-05-26T14:23:00Z">
              <w:rPr>
                <w:rFonts w:ascii="Calibri" w:hAnsi="Calibri"/>
                <w:sz w:val="22"/>
                <w:szCs w:val="22"/>
              </w:rPr>
            </w:rPrChange>
          </w:rPr>
          <w:tab/>
        </w:r>
        <w:r>
          <w:rPr>
            <w:lang w:eastAsia="en-US"/>
          </w:rPr>
          <w:delText>General</w:delText>
        </w:r>
        <w:r>
          <w:tab/>
        </w:r>
        <w:r>
          <w:fldChar w:fldCharType="begin" w:fldLock="1"/>
        </w:r>
        <w:r>
          <w:delInstrText xml:space="preserve"> PAGEREF _Toc101336970 \h </w:delInstrText>
        </w:r>
        <w:r>
          <w:fldChar w:fldCharType="separate"/>
        </w:r>
        <w:r>
          <w:delText>16</w:delText>
        </w:r>
        <w:r>
          <w:fldChar w:fldCharType="end"/>
        </w:r>
      </w:del>
    </w:p>
    <w:p>
      <w:pPr>
        <w:pStyle w:val="43"/>
        <w:rPr>
          <w:del w:id="1973" w:author="Rapporteur" w:date="2022-05-26T04:41:00Z"/>
          <w:sz w:val="22"/>
          <w:szCs w:val="22"/>
          <w:rPrChange w:id="1974" w:author="Rapporteur" w:date="2022-05-26T14:23:00Z">
            <w:rPr>
              <w:del w:id="1975" w:author="Rapporteur" w:date="2022-05-26T04:41:00Z"/>
              <w:rFonts w:ascii="Calibri" w:hAnsi="Calibri"/>
              <w:sz w:val="22"/>
              <w:szCs w:val="22"/>
            </w:rPr>
          </w:rPrChange>
        </w:rPr>
      </w:pPr>
      <w:del w:id="1976" w:author="Rapporteur" w:date="2022-05-26T04:41:00Z">
        <w:r>
          <w:rPr>
            <w:lang w:eastAsia="en-US"/>
          </w:rPr>
          <w:delText>6.1.2.2</w:delText>
        </w:r>
        <w:r>
          <w:rPr>
            <w:sz w:val="22"/>
            <w:szCs w:val="22"/>
            <w:rPrChange w:id="1977" w:author="Rapporteur" w:date="2022-05-26T14:23:00Z">
              <w:rPr>
                <w:rFonts w:ascii="Calibri" w:hAnsi="Calibri"/>
                <w:sz w:val="22"/>
                <w:szCs w:val="22"/>
              </w:rPr>
            </w:rPrChange>
          </w:rPr>
          <w:tab/>
        </w:r>
        <w:r>
          <w:rPr>
            <w:lang w:eastAsia="en-US"/>
          </w:rPr>
          <w:delText>Support for describing multiple ML models in provisioning service operations</w:delText>
        </w:r>
        <w:r>
          <w:tab/>
        </w:r>
        <w:r>
          <w:fldChar w:fldCharType="begin" w:fldLock="1"/>
        </w:r>
        <w:r>
          <w:delInstrText xml:space="preserve"> PAGEREF _Toc101336971 \h </w:delInstrText>
        </w:r>
        <w:r>
          <w:fldChar w:fldCharType="separate"/>
        </w:r>
        <w:r>
          <w:delText>16</w:delText>
        </w:r>
        <w:r>
          <w:fldChar w:fldCharType="end"/>
        </w:r>
      </w:del>
    </w:p>
    <w:p>
      <w:pPr>
        <w:pStyle w:val="34"/>
        <w:rPr>
          <w:del w:id="1978" w:author="Rapporteur" w:date="2022-05-26T04:41:00Z"/>
          <w:sz w:val="22"/>
          <w:szCs w:val="22"/>
          <w:rPrChange w:id="1979" w:author="Rapporteur" w:date="2022-05-26T14:23:00Z">
            <w:rPr>
              <w:del w:id="1980" w:author="Rapporteur" w:date="2022-05-26T04:41:00Z"/>
              <w:rFonts w:ascii="Calibri" w:hAnsi="Calibri"/>
              <w:sz w:val="22"/>
              <w:szCs w:val="22"/>
            </w:rPr>
          </w:rPrChange>
        </w:rPr>
      </w:pPr>
      <w:del w:id="1981" w:author="Rapporteur" w:date="2022-05-26T04:41:00Z">
        <w:r>
          <w:rPr>
            <w:lang w:eastAsia="en-US"/>
          </w:rPr>
          <w:delText>6.1.3</w:delText>
        </w:r>
        <w:r>
          <w:rPr>
            <w:sz w:val="22"/>
            <w:szCs w:val="22"/>
            <w:rPrChange w:id="1982" w:author="Rapporteur" w:date="2022-05-26T14:23:00Z">
              <w:rPr>
                <w:rFonts w:ascii="Calibri" w:hAnsi="Calibri"/>
                <w:sz w:val="22"/>
                <w:szCs w:val="22"/>
              </w:rPr>
            </w:rPrChange>
          </w:rPr>
          <w:tab/>
        </w:r>
        <w:r>
          <w:rPr>
            <w:lang w:eastAsia="en-US"/>
          </w:rPr>
          <w:delText>Impacts on existing nodes and functionality</w:delText>
        </w:r>
        <w:r>
          <w:tab/>
        </w:r>
        <w:r>
          <w:fldChar w:fldCharType="begin" w:fldLock="1"/>
        </w:r>
        <w:r>
          <w:delInstrText xml:space="preserve"> PAGEREF _Toc101336972 \h </w:delInstrText>
        </w:r>
        <w:r>
          <w:fldChar w:fldCharType="separate"/>
        </w:r>
        <w:r>
          <w:delText>17</w:delText>
        </w:r>
        <w:r>
          <w:fldChar w:fldCharType="end"/>
        </w:r>
      </w:del>
    </w:p>
    <w:p>
      <w:pPr>
        <w:pStyle w:val="23"/>
        <w:rPr>
          <w:del w:id="1983" w:author="Rapporteur" w:date="2022-05-26T04:41:00Z"/>
          <w:sz w:val="22"/>
          <w:szCs w:val="22"/>
          <w:rPrChange w:id="1984" w:author="Rapporteur" w:date="2022-05-26T14:23:00Z">
            <w:rPr>
              <w:del w:id="1985" w:author="Rapporteur" w:date="2022-05-26T04:41:00Z"/>
              <w:rFonts w:ascii="Calibri" w:hAnsi="Calibri"/>
              <w:sz w:val="22"/>
              <w:szCs w:val="22"/>
            </w:rPr>
          </w:rPrChange>
        </w:rPr>
      </w:pPr>
      <w:del w:id="1986" w:author="Rapporteur" w:date="2022-05-26T04:41:00Z">
        <w:r>
          <w:rPr>
            <w:lang w:eastAsia="zh-CN"/>
          </w:rPr>
          <w:delText>6.2</w:delText>
        </w:r>
        <w:r>
          <w:rPr>
            <w:sz w:val="22"/>
            <w:szCs w:val="22"/>
            <w:rPrChange w:id="1987" w:author="Rapporteur" w:date="2022-05-26T14:23:00Z">
              <w:rPr>
                <w:rFonts w:ascii="Calibri" w:hAnsi="Calibri"/>
                <w:sz w:val="22"/>
                <w:szCs w:val="22"/>
              </w:rPr>
            </w:rPrChange>
          </w:rPr>
          <w:tab/>
        </w:r>
        <w:r>
          <w:delText>Solution</w:delText>
        </w:r>
        <w:r>
          <w:rPr>
            <w:lang w:eastAsia="zh-CN"/>
          </w:rPr>
          <w:delText xml:space="preserve"> #2</w:delText>
        </w:r>
        <w:r>
          <w:delText>: Improving the Correctness of Service Experience Predictions with Contribution Weights</w:delText>
        </w:r>
        <w:r>
          <w:tab/>
        </w:r>
        <w:r>
          <w:fldChar w:fldCharType="begin" w:fldLock="1"/>
        </w:r>
        <w:r>
          <w:delInstrText xml:space="preserve"> PAGEREF _Toc101336973 \h </w:delInstrText>
        </w:r>
        <w:r>
          <w:fldChar w:fldCharType="separate"/>
        </w:r>
        <w:r>
          <w:delText>18</w:delText>
        </w:r>
        <w:r>
          <w:fldChar w:fldCharType="end"/>
        </w:r>
      </w:del>
    </w:p>
    <w:p>
      <w:pPr>
        <w:pStyle w:val="34"/>
        <w:rPr>
          <w:del w:id="1988" w:author="Rapporteur" w:date="2022-05-26T04:41:00Z"/>
          <w:sz w:val="22"/>
          <w:szCs w:val="22"/>
          <w:rPrChange w:id="1989" w:author="Rapporteur" w:date="2022-05-26T14:23:00Z">
            <w:rPr>
              <w:del w:id="1990" w:author="Rapporteur" w:date="2022-05-26T04:41:00Z"/>
              <w:rFonts w:ascii="Calibri" w:hAnsi="Calibri"/>
              <w:sz w:val="22"/>
              <w:szCs w:val="22"/>
            </w:rPr>
          </w:rPrChange>
        </w:rPr>
      </w:pPr>
      <w:del w:id="1991" w:author="Rapporteur" w:date="2022-05-26T04:41:00Z">
        <w:r>
          <w:delText>6.2.1</w:delText>
        </w:r>
        <w:r>
          <w:rPr>
            <w:sz w:val="22"/>
            <w:szCs w:val="22"/>
            <w:rPrChange w:id="1992" w:author="Rapporteur" w:date="2022-05-26T14:23:00Z">
              <w:rPr>
                <w:rFonts w:ascii="Calibri" w:hAnsi="Calibri"/>
                <w:sz w:val="22"/>
                <w:szCs w:val="22"/>
              </w:rPr>
            </w:rPrChange>
          </w:rPr>
          <w:tab/>
        </w:r>
        <w:r>
          <w:delText>Description</w:delText>
        </w:r>
        <w:r>
          <w:tab/>
        </w:r>
        <w:r>
          <w:fldChar w:fldCharType="begin" w:fldLock="1"/>
        </w:r>
        <w:r>
          <w:delInstrText xml:space="preserve"> PAGEREF _Toc101336974 \h </w:delInstrText>
        </w:r>
        <w:r>
          <w:fldChar w:fldCharType="separate"/>
        </w:r>
        <w:r>
          <w:delText>18</w:delText>
        </w:r>
        <w:r>
          <w:fldChar w:fldCharType="end"/>
        </w:r>
      </w:del>
    </w:p>
    <w:p>
      <w:pPr>
        <w:pStyle w:val="34"/>
        <w:rPr>
          <w:del w:id="1993" w:author="Rapporteur" w:date="2022-05-26T04:41:00Z"/>
          <w:sz w:val="22"/>
          <w:szCs w:val="22"/>
          <w:rPrChange w:id="1994" w:author="Rapporteur" w:date="2022-05-26T14:23:00Z">
            <w:rPr>
              <w:del w:id="1995" w:author="Rapporteur" w:date="2022-05-26T04:41:00Z"/>
              <w:rFonts w:ascii="Calibri" w:hAnsi="Calibri"/>
              <w:sz w:val="22"/>
              <w:szCs w:val="22"/>
            </w:rPr>
          </w:rPrChange>
        </w:rPr>
      </w:pPr>
      <w:del w:id="1996" w:author="Rapporteur" w:date="2022-05-26T04:41:00Z">
        <w:r>
          <w:delText>6.2.2</w:delText>
        </w:r>
        <w:r>
          <w:rPr>
            <w:sz w:val="22"/>
            <w:szCs w:val="22"/>
            <w:rPrChange w:id="1997" w:author="Rapporteur" w:date="2022-05-26T14:23:00Z">
              <w:rPr>
                <w:rFonts w:ascii="Calibri" w:hAnsi="Calibri"/>
                <w:sz w:val="22"/>
                <w:szCs w:val="22"/>
              </w:rPr>
            </w:rPrChange>
          </w:rPr>
          <w:tab/>
        </w:r>
        <w:r>
          <w:delText>Procedures</w:delText>
        </w:r>
        <w:r>
          <w:tab/>
        </w:r>
        <w:r>
          <w:fldChar w:fldCharType="begin" w:fldLock="1"/>
        </w:r>
        <w:r>
          <w:delInstrText xml:space="preserve"> PAGEREF _Toc101336975 \h </w:delInstrText>
        </w:r>
        <w:r>
          <w:fldChar w:fldCharType="separate"/>
        </w:r>
        <w:r>
          <w:delText>18</w:delText>
        </w:r>
        <w:r>
          <w:fldChar w:fldCharType="end"/>
        </w:r>
      </w:del>
    </w:p>
    <w:p>
      <w:pPr>
        <w:pStyle w:val="34"/>
        <w:rPr>
          <w:del w:id="1998" w:author="Rapporteur" w:date="2022-05-26T04:41:00Z"/>
          <w:sz w:val="22"/>
          <w:szCs w:val="22"/>
          <w:rPrChange w:id="1999" w:author="Rapporteur" w:date="2022-05-26T14:23:00Z">
            <w:rPr>
              <w:del w:id="2000" w:author="Rapporteur" w:date="2022-05-26T04:41:00Z"/>
              <w:rFonts w:ascii="Calibri" w:hAnsi="Calibri"/>
              <w:sz w:val="22"/>
              <w:szCs w:val="22"/>
            </w:rPr>
          </w:rPrChange>
        </w:rPr>
      </w:pPr>
      <w:del w:id="2001" w:author="Rapporteur" w:date="2022-05-26T04:41:00Z">
        <w:r>
          <w:rPr>
            <w:lang w:eastAsia="zh-CN"/>
          </w:rPr>
          <w:delText>6.2.3</w:delText>
        </w:r>
        <w:r>
          <w:rPr>
            <w:sz w:val="22"/>
            <w:szCs w:val="22"/>
            <w:rPrChange w:id="2002" w:author="Rapporteur" w:date="2022-05-26T14:23:00Z">
              <w:rPr>
                <w:rFonts w:ascii="Calibri" w:hAnsi="Calibri"/>
                <w:sz w:val="22"/>
                <w:szCs w:val="22"/>
              </w:rPr>
            </w:rPrChange>
          </w:rPr>
          <w:tab/>
        </w:r>
        <w:r>
          <w:delText xml:space="preserve">Impacts on </w:delText>
        </w:r>
        <w:r>
          <w:rPr>
            <w:lang w:eastAsia="zh-CN"/>
          </w:rPr>
          <w:delText>e</w:delText>
        </w:r>
        <w:r>
          <w:delText xml:space="preserve">xisting </w:delText>
        </w:r>
        <w:r>
          <w:rPr>
            <w:lang w:eastAsia="zh-CN"/>
          </w:rPr>
          <w:delText>n</w:delText>
        </w:r>
        <w:r>
          <w:delText xml:space="preserve">odes and </w:delText>
        </w:r>
        <w:r>
          <w:rPr>
            <w:lang w:eastAsia="zh-CN"/>
          </w:rPr>
          <w:delText>f</w:delText>
        </w:r>
        <w:r>
          <w:delText>unctionality</w:delText>
        </w:r>
        <w:r>
          <w:tab/>
        </w:r>
        <w:r>
          <w:fldChar w:fldCharType="begin" w:fldLock="1"/>
        </w:r>
        <w:r>
          <w:delInstrText xml:space="preserve"> PAGEREF _Toc101336976 \h </w:delInstrText>
        </w:r>
        <w:r>
          <w:fldChar w:fldCharType="separate"/>
        </w:r>
        <w:r>
          <w:delText>18</w:delText>
        </w:r>
        <w:r>
          <w:fldChar w:fldCharType="end"/>
        </w:r>
      </w:del>
    </w:p>
    <w:p>
      <w:pPr>
        <w:pStyle w:val="23"/>
        <w:rPr>
          <w:del w:id="2003" w:author="Rapporteur" w:date="2022-05-26T04:41:00Z"/>
          <w:sz w:val="22"/>
          <w:szCs w:val="22"/>
          <w:rPrChange w:id="2004" w:author="Rapporteur" w:date="2022-05-26T14:23:00Z">
            <w:rPr>
              <w:del w:id="2005" w:author="Rapporteur" w:date="2022-05-26T04:41:00Z"/>
              <w:rFonts w:ascii="Calibri" w:hAnsi="Calibri"/>
              <w:sz w:val="22"/>
              <w:szCs w:val="22"/>
            </w:rPr>
          </w:rPrChange>
        </w:rPr>
      </w:pPr>
      <w:del w:id="2006" w:author="Rapporteur" w:date="2022-05-26T04:41:00Z">
        <w:r>
          <w:delText>6.</w:delText>
        </w:r>
        <w:r>
          <w:rPr>
            <w:rFonts w:eastAsia="宋体"/>
            <w:lang w:eastAsia="zh-CN"/>
          </w:rPr>
          <w:delText>3</w:delText>
        </w:r>
        <w:r>
          <w:rPr>
            <w:sz w:val="22"/>
            <w:szCs w:val="22"/>
            <w:rPrChange w:id="2007" w:author="Rapporteur" w:date="2022-05-26T14:23:00Z">
              <w:rPr>
                <w:rFonts w:ascii="Calibri" w:hAnsi="Calibri"/>
                <w:sz w:val="22"/>
                <w:szCs w:val="22"/>
              </w:rPr>
            </w:rPrChange>
          </w:rPr>
          <w:tab/>
        </w:r>
        <w:r>
          <w:delText>Solution #</w:delText>
        </w:r>
        <w:r>
          <w:rPr>
            <w:rFonts w:eastAsia="宋体"/>
            <w:lang w:eastAsia="zh-CN"/>
          </w:rPr>
          <w:delText>3</w:delText>
        </w:r>
        <w:r>
          <w:delText>: Accuracy based NWDAF Analytics Correctness Improvement</w:delText>
        </w:r>
        <w:r>
          <w:tab/>
        </w:r>
        <w:r>
          <w:fldChar w:fldCharType="begin" w:fldLock="1"/>
        </w:r>
        <w:r>
          <w:delInstrText xml:space="preserve"> PAGEREF _Toc101336977 \h </w:delInstrText>
        </w:r>
        <w:r>
          <w:fldChar w:fldCharType="separate"/>
        </w:r>
        <w:r>
          <w:delText>19</w:delText>
        </w:r>
        <w:r>
          <w:fldChar w:fldCharType="end"/>
        </w:r>
      </w:del>
    </w:p>
    <w:p>
      <w:pPr>
        <w:pStyle w:val="34"/>
        <w:rPr>
          <w:del w:id="2008" w:author="Rapporteur" w:date="2022-05-26T04:41:00Z"/>
          <w:sz w:val="22"/>
          <w:szCs w:val="22"/>
          <w:rPrChange w:id="2009" w:author="Rapporteur" w:date="2022-05-26T14:23:00Z">
            <w:rPr>
              <w:del w:id="2010" w:author="Rapporteur" w:date="2022-05-26T04:41:00Z"/>
              <w:rFonts w:ascii="Calibri" w:hAnsi="Calibri"/>
              <w:sz w:val="22"/>
              <w:szCs w:val="22"/>
            </w:rPr>
          </w:rPrChange>
        </w:rPr>
      </w:pPr>
      <w:del w:id="2011" w:author="Rapporteur" w:date="2022-05-26T04:41:00Z">
        <w:r>
          <w:delText>6.</w:delText>
        </w:r>
        <w:r>
          <w:rPr>
            <w:rFonts w:eastAsia="宋体"/>
            <w:lang w:eastAsia="zh-CN"/>
          </w:rPr>
          <w:delText>3</w:delText>
        </w:r>
        <w:r>
          <w:delText>.1</w:delText>
        </w:r>
        <w:r>
          <w:rPr>
            <w:sz w:val="22"/>
            <w:szCs w:val="22"/>
            <w:rPrChange w:id="2012" w:author="Rapporteur" w:date="2022-05-26T14:23:00Z">
              <w:rPr>
                <w:rFonts w:ascii="Calibri" w:hAnsi="Calibri"/>
                <w:sz w:val="22"/>
                <w:szCs w:val="22"/>
              </w:rPr>
            </w:rPrChange>
          </w:rPr>
          <w:tab/>
        </w:r>
        <w:r>
          <w:delText>Description</w:delText>
        </w:r>
        <w:r>
          <w:tab/>
        </w:r>
        <w:r>
          <w:fldChar w:fldCharType="begin" w:fldLock="1"/>
        </w:r>
        <w:r>
          <w:delInstrText xml:space="preserve"> PAGEREF _Toc101336978 \h </w:delInstrText>
        </w:r>
        <w:r>
          <w:fldChar w:fldCharType="separate"/>
        </w:r>
        <w:r>
          <w:delText>19</w:delText>
        </w:r>
        <w:r>
          <w:fldChar w:fldCharType="end"/>
        </w:r>
      </w:del>
    </w:p>
    <w:p>
      <w:pPr>
        <w:pStyle w:val="34"/>
        <w:rPr>
          <w:del w:id="2013" w:author="Rapporteur" w:date="2022-05-26T04:41:00Z"/>
          <w:sz w:val="22"/>
          <w:szCs w:val="22"/>
          <w:rPrChange w:id="2014" w:author="Rapporteur" w:date="2022-05-26T14:23:00Z">
            <w:rPr>
              <w:del w:id="2015" w:author="Rapporteur" w:date="2022-05-26T04:41:00Z"/>
              <w:rFonts w:ascii="Calibri" w:hAnsi="Calibri"/>
              <w:sz w:val="22"/>
              <w:szCs w:val="22"/>
            </w:rPr>
          </w:rPrChange>
        </w:rPr>
      </w:pPr>
      <w:del w:id="2016" w:author="Rapporteur" w:date="2022-05-26T04:41:00Z">
        <w:r>
          <w:delText>6.</w:delText>
        </w:r>
        <w:r>
          <w:rPr>
            <w:rFonts w:eastAsia="宋体"/>
            <w:lang w:eastAsia="zh-CN"/>
          </w:rPr>
          <w:delText>3</w:delText>
        </w:r>
        <w:r>
          <w:delText>.2</w:delText>
        </w:r>
        <w:r>
          <w:rPr>
            <w:sz w:val="22"/>
            <w:szCs w:val="22"/>
            <w:rPrChange w:id="2017" w:author="Rapporteur" w:date="2022-05-26T14:23:00Z">
              <w:rPr>
                <w:rFonts w:ascii="Calibri" w:hAnsi="Calibri"/>
                <w:sz w:val="22"/>
                <w:szCs w:val="22"/>
              </w:rPr>
            </w:rPrChange>
          </w:rPr>
          <w:tab/>
        </w:r>
        <w:r>
          <w:delText>Procedures</w:delText>
        </w:r>
        <w:r>
          <w:tab/>
        </w:r>
        <w:r>
          <w:fldChar w:fldCharType="begin" w:fldLock="1"/>
        </w:r>
        <w:r>
          <w:delInstrText xml:space="preserve"> PAGEREF _Toc101336979 \h </w:delInstrText>
        </w:r>
        <w:r>
          <w:fldChar w:fldCharType="separate"/>
        </w:r>
        <w:r>
          <w:delText>20</w:delText>
        </w:r>
        <w:r>
          <w:fldChar w:fldCharType="end"/>
        </w:r>
      </w:del>
    </w:p>
    <w:p>
      <w:pPr>
        <w:pStyle w:val="34"/>
        <w:rPr>
          <w:del w:id="2018" w:author="Rapporteur" w:date="2022-05-26T04:41:00Z"/>
          <w:sz w:val="22"/>
          <w:szCs w:val="22"/>
          <w:rPrChange w:id="2019" w:author="Rapporteur" w:date="2022-05-26T14:23:00Z">
            <w:rPr>
              <w:del w:id="2020" w:author="Rapporteur" w:date="2022-05-26T04:41:00Z"/>
              <w:rFonts w:ascii="Calibri" w:hAnsi="Calibri"/>
              <w:sz w:val="22"/>
              <w:szCs w:val="22"/>
            </w:rPr>
          </w:rPrChange>
        </w:rPr>
      </w:pPr>
      <w:del w:id="2021" w:author="Rapporteur" w:date="2022-05-26T04:41:00Z">
        <w:r>
          <w:rPr>
            <w:lang w:eastAsia="zh-CN"/>
          </w:rPr>
          <w:delText>6.</w:delText>
        </w:r>
        <w:r>
          <w:rPr>
            <w:rFonts w:eastAsia="宋体"/>
            <w:lang w:eastAsia="zh-CN"/>
          </w:rPr>
          <w:delText>3</w:delText>
        </w:r>
        <w:r>
          <w:rPr>
            <w:lang w:eastAsia="zh-CN"/>
          </w:rPr>
          <w:delText>.3</w:delText>
        </w:r>
        <w:r>
          <w:rPr>
            <w:sz w:val="22"/>
            <w:szCs w:val="22"/>
            <w:rPrChange w:id="2022" w:author="Rapporteur" w:date="2022-05-26T14:23:00Z">
              <w:rPr>
                <w:rFonts w:ascii="Calibri" w:hAnsi="Calibri"/>
                <w:sz w:val="22"/>
                <w:szCs w:val="22"/>
              </w:rPr>
            </w:rPrChange>
          </w:rPr>
          <w:tab/>
        </w:r>
        <w:r>
          <w:delText>Impacts on services, entities and interfaces</w:delText>
        </w:r>
        <w:r>
          <w:tab/>
        </w:r>
        <w:r>
          <w:fldChar w:fldCharType="begin" w:fldLock="1"/>
        </w:r>
        <w:r>
          <w:delInstrText xml:space="preserve"> PAGEREF _Toc101336980 \h </w:delInstrText>
        </w:r>
        <w:r>
          <w:fldChar w:fldCharType="separate"/>
        </w:r>
        <w:r>
          <w:delText>21</w:delText>
        </w:r>
        <w:r>
          <w:fldChar w:fldCharType="end"/>
        </w:r>
      </w:del>
    </w:p>
    <w:p>
      <w:pPr>
        <w:pStyle w:val="23"/>
        <w:rPr>
          <w:del w:id="2023" w:author="Rapporteur" w:date="2022-05-26T04:41:00Z"/>
          <w:sz w:val="22"/>
          <w:szCs w:val="22"/>
          <w:rPrChange w:id="2024" w:author="Rapporteur" w:date="2022-05-26T14:23:00Z">
            <w:rPr>
              <w:del w:id="2025" w:author="Rapporteur" w:date="2022-05-26T04:41:00Z"/>
              <w:rFonts w:ascii="Calibri" w:hAnsi="Calibri"/>
              <w:sz w:val="22"/>
              <w:szCs w:val="22"/>
            </w:rPr>
          </w:rPrChange>
        </w:rPr>
      </w:pPr>
      <w:del w:id="2026" w:author="Rapporteur" w:date="2022-05-26T04:41:00Z">
        <w:r>
          <w:rPr>
            <w:lang w:eastAsia="zh-CN"/>
          </w:rPr>
          <w:delText>6.4</w:delText>
        </w:r>
        <w:r>
          <w:rPr>
            <w:sz w:val="22"/>
            <w:szCs w:val="22"/>
            <w:rPrChange w:id="2027" w:author="Rapporteur" w:date="2022-05-26T14:23:00Z">
              <w:rPr>
                <w:rFonts w:ascii="Calibri" w:hAnsi="Calibri"/>
                <w:sz w:val="22"/>
                <w:szCs w:val="22"/>
              </w:rPr>
            </w:rPrChange>
          </w:rPr>
          <w:tab/>
        </w:r>
        <w:r>
          <w:delText>Solution</w:delText>
        </w:r>
        <w:r>
          <w:rPr>
            <w:lang w:eastAsia="zh-CN"/>
          </w:rPr>
          <w:delText xml:space="preserve"> #4</w:delText>
        </w:r>
        <w:r>
          <w:delText>: Determining ML model drift for improving analytics accuracy</w:delText>
        </w:r>
        <w:r>
          <w:tab/>
        </w:r>
        <w:r>
          <w:fldChar w:fldCharType="begin" w:fldLock="1"/>
        </w:r>
        <w:r>
          <w:delInstrText xml:space="preserve"> PAGEREF _Toc101336981 \h </w:delInstrText>
        </w:r>
        <w:r>
          <w:fldChar w:fldCharType="separate"/>
        </w:r>
        <w:r>
          <w:delText>21</w:delText>
        </w:r>
        <w:r>
          <w:fldChar w:fldCharType="end"/>
        </w:r>
      </w:del>
    </w:p>
    <w:p>
      <w:pPr>
        <w:pStyle w:val="34"/>
        <w:rPr>
          <w:del w:id="2028" w:author="Rapporteur" w:date="2022-05-26T04:41:00Z"/>
          <w:sz w:val="22"/>
          <w:szCs w:val="22"/>
          <w:rPrChange w:id="2029" w:author="Rapporteur" w:date="2022-05-26T14:23:00Z">
            <w:rPr>
              <w:del w:id="2030" w:author="Rapporteur" w:date="2022-05-26T04:41:00Z"/>
              <w:rFonts w:ascii="Calibri" w:hAnsi="Calibri"/>
              <w:sz w:val="22"/>
              <w:szCs w:val="22"/>
            </w:rPr>
          </w:rPrChange>
        </w:rPr>
      </w:pPr>
      <w:del w:id="2031" w:author="Rapporteur" w:date="2022-05-26T04:41:00Z">
        <w:r>
          <w:delText>6.4.1</w:delText>
        </w:r>
        <w:r>
          <w:rPr>
            <w:sz w:val="22"/>
            <w:szCs w:val="22"/>
            <w:rPrChange w:id="2032" w:author="Rapporteur" w:date="2022-05-26T14:23:00Z">
              <w:rPr>
                <w:rFonts w:ascii="Calibri" w:hAnsi="Calibri"/>
                <w:sz w:val="22"/>
                <w:szCs w:val="22"/>
              </w:rPr>
            </w:rPrChange>
          </w:rPr>
          <w:tab/>
        </w:r>
        <w:r>
          <w:delText>Description</w:delText>
        </w:r>
        <w:r>
          <w:tab/>
        </w:r>
        <w:r>
          <w:fldChar w:fldCharType="begin" w:fldLock="1"/>
        </w:r>
        <w:r>
          <w:delInstrText xml:space="preserve"> PAGEREF _Toc101336982 \h </w:delInstrText>
        </w:r>
        <w:r>
          <w:fldChar w:fldCharType="separate"/>
        </w:r>
        <w:r>
          <w:delText>21</w:delText>
        </w:r>
        <w:r>
          <w:fldChar w:fldCharType="end"/>
        </w:r>
      </w:del>
    </w:p>
    <w:p>
      <w:pPr>
        <w:pStyle w:val="34"/>
        <w:rPr>
          <w:del w:id="2033" w:author="Rapporteur" w:date="2022-05-26T04:41:00Z"/>
          <w:sz w:val="22"/>
          <w:szCs w:val="22"/>
          <w:rPrChange w:id="2034" w:author="Rapporteur" w:date="2022-05-26T14:23:00Z">
            <w:rPr>
              <w:del w:id="2035" w:author="Rapporteur" w:date="2022-05-26T04:41:00Z"/>
              <w:rFonts w:ascii="Calibri" w:hAnsi="Calibri"/>
              <w:sz w:val="22"/>
              <w:szCs w:val="22"/>
            </w:rPr>
          </w:rPrChange>
        </w:rPr>
      </w:pPr>
      <w:del w:id="2036" w:author="Rapporteur" w:date="2022-05-26T04:41:00Z">
        <w:r>
          <w:delText>6.4.2</w:delText>
        </w:r>
        <w:r>
          <w:rPr>
            <w:sz w:val="22"/>
            <w:szCs w:val="22"/>
            <w:rPrChange w:id="2037" w:author="Rapporteur" w:date="2022-05-26T14:23:00Z">
              <w:rPr>
                <w:rFonts w:ascii="Calibri" w:hAnsi="Calibri"/>
                <w:sz w:val="22"/>
                <w:szCs w:val="22"/>
              </w:rPr>
            </w:rPrChange>
          </w:rPr>
          <w:tab/>
        </w:r>
        <w:r>
          <w:delText>Procedures</w:delText>
        </w:r>
        <w:r>
          <w:tab/>
        </w:r>
        <w:r>
          <w:fldChar w:fldCharType="begin" w:fldLock="1"/>
        </w:r>
        <w:r>
          <w:delInstrText xml:space="preserve"> PAGEREF _Toc101336983 \h </w:delInstrText>
        </w:r>
        <w:r>
          <w:fldChar w:fldCharType="separate"/>
        </w:r>
        <w:r>
          <w:delText>22</w:delText>
        </w:r>
        <w:r>
          <w:fldChar w:fldCharType="end"/>
        </w:r>
      </w:del>
    </w:p>
    <w:p>
      <w:pPr>
        <w:pStyle w:val="34"/>
        <w:rPr>
          <w:del w:id="2038" w:author="Rapporteur" w:date="2022-05-26T04:41:00Z"/>
          <w:sz w:val="22"/>
          <w:szCs w:val="22"/>
          <w:rPrChange w:id="2039" w:author="Rapporteur" w:date="2022-05-26T14:23:00Z">
            <w:rPr>
              <w:del w:id="2040" w:author="Rapporteur" w:date="2022-05-26T04:41:00Z"/>
              <w:rFonts w:ascii="Calibri" w:hAnsi="Calibri"/>
              <w:sz w:val="22"/>
              <w:szCs w:val="22"/>
            </w:rPr>
          </w:rPrChange>
        </w:rPr>
      </w:pPr>
      <w:del w:id="2041" w:author="Rapporteur" w:date="2022-05-26T04:41:00Z">
        <w:r>
          <w:rPr>
            <w:lang w:eastAsia="zh-CN"/>
          </w:rPr>
          <w:delText>6.4.3</w:delText>
        </w:r>
        <w:r>
          <w:rPr>
            <w:sz w:val="22"/>
            <w:szCs w:val="22"/>
            <w:rPrChange w:id="2042" w:author="Rapporteur" w:date="2022-05-26T14:23:00Z">
              <w:rPr>
                <w:rFonts w:ascii="Calibri" w:hAnsi="Calibri"/>
                <w:sz w:val="22"/>
                <w:szCs w:val="22"/>
              </w:rPr>
            </w:rPrChange>
          </w:rPr>
          <w:tab/>
        </w:r>
        <w:r>
          <w:delText xml:space="preserve">Impacts on </w:delText>
        </w:r>
        <w:r>
          <w:rPr>
            <w:lang w:eastAsia="zh-CN"/>
          </w:rPr>
          <w:delText>services,</w:delText>
        </w:r>
        <w:r>
          <w:delText xml:space="preserve"> entities and interfaces</w:delText>
        </w:r>
        <w:r>
          <w:tab/>
        </w:r>
        <w:r>
          <w:fldChar w:fldCharType="begin" w:fldLock="1"/>
        </w:r>
        <w:r>
          <w:delInstrText xml:space="preserve"> PAGEREF _Toc101336984 \h </w:delInstrText>
        </w:r>
        <w:r>
          <w:fldChar w:fldCharType="separate"/>
        </w:r>
        <w:r>
          <w:delText>24</w:delText>
        </w:r>
        <w:r>
          <w:fldChar w:fldCharType="end"/>
        </w:r>
      </w:del>
    </w:p>
    <w:p>
      <w:pPr>
        <w:pStyle w:val="23"/>
        <w:rPr>
          <w:del w:id="2043" w:author="Rapporteur" w:date="2022-05-26T04:41:00Z"/>
          <w:sz w:val="22"/>
          <w:szCs w:val="22"/>
          <w:rPrChange w:id="2044" w:author="Rapporteur" w:date="2022-05-26T14:23:00Z">
            <w:rPr>
              <w:del w:id="2045" w:author="Rapporteur" w:date="2022-05-26T04:41:00Z"/>
              <w:rFonts w:ascii="Calibri" w:hAnsi="Calibri"/>
              <w:sz w:val="22"/>
              <w:szCs w:val="22"/>
            </w:rPr>
          </w:rPrChange>
        </w:rPr>
      </w:pPr>
      <w:del w:id="2046" w:author="Rapporteur" w:date="2022-05-26T04:41:00Z">
        <w:r>
          <w:rPr>
            <w:lang w:eastAsia="zh-CN"/>
          </w:rPr>
          <w:delText>6.5</w:delText>
        </w:r>
        <w:r>
          <w:rPr>
            <w:sz w:val="22"/>
            <w:szCs w:val="22"/>
            <w:rPrChange w:id="2047" w:author="Rapporteur" w:date="2022-05-26T14:23:00Z">
              <w:rPr>
                <w:rFonts w:ascii="Calibri" w:hAnsi="Calibri"/>
                <w:sz w:val="22"/>
                <w:szCs w:val="22"/>
              </w:rPr>
            </w:rPrChange>
          </w:rPr>
          <w:tab/>
        </w:r>
        <w:r>
          <w:delText>Solution</w:delText>
        </w:r>
        <w:r>
          <w:rPr>
            <w:lang w:eastAsia="zh-CN"/>
          </w:rPr>
          <w:delText xml:space="preserve"> #5</w:delText>
        </w:r>
        <w:r>
          <w:delText xml:space="preserve">: </w:delText>
        </w:r>
        <w:r>
          <w:rPr>
            <w:lang w:eastAsia="ko-KR"/>
          </w:rPr>
          <w:delText>Enhancements on ML model provision to improve correctness of NWDAF analytics</w:delText>
        </w:r>
        <w:r>
          <w:tab/>
        </w:r>
        <w:r>
          <w:fldChar w:fldCharType="begin" w:fldLock="1"/>
        </w:r>
        <w:r>
          <w:delInstrText xml:space="preserve"> PAGEREF _Toc101336985 \h </w:delInstrText>
        </w:r>
        <w:r>
          <w:fldChar w:fldCharType="separate"/>
        </w:r>
        <w:r>
          <w:delText>24</w:delText>
        </w:r>
        <w:r>
          <w:fldChar w:fldCharType="end"/>
        </w:r>
      </w:del>
    </w:p>
    <w:p>
      <w:pPr>
        <w:pStyle w:val="34"/>
        <w:rPr>
          <w:del w:id="2048" w:author="Rapporteur" w:date="2022-05-26T04:41:00Z"/>
          <w:sz w:val="22"/>
          <w:szCs w:val="22"/>
          <w:rPrChange w:id="2049" w:author="Rapporteur" w:date="2022-05-26T14:23:00Z">
            <w:rPr>
              <w:del w:id="2050" w:author="Rapporteur" w:date="2022-05-26T04:41:00Z"/>
              <w:rFonts w:ascii="Calibri" w:hAnsi="Calibri"/>
              <w:sz w:val="22"/>
              <w:szCs w:val="22"/>
            </w:rPr>
          </w:rPrChange>
        </w:rPr>
      </w:pPr>
      <w:del w:id="2051" w:author="Rapporteur" w:date="2022-05-26T04:41:00Z">
        <w:r>
          <w:delText>6.5.1</w:delText>
        </w:r>
        <w:r>
          <w:rPr>
            <w:sz w:val="22"/>
            <w:szCs w:val="22"/>
            <w:rPrChange w:id="2052" w:author="Rapporteur" w:date="2022-05-26T14:23:00Z">
              <w:rPr>
                <w:rFonts w:ascii="Calibri" w:hAnsi="Calibri"/>
                <w:sz w:val="22"/>
                <w:szCs w:val="22"/>
              </w:rPr>
            </w:rPrChange>
          </w:rPr>
          <w:tab/>
        </w:r>
        <w:r>
          <w:delText>Description</w:delText>
        </w:r>
        <w:r>
          <w:tab/>
        </w:r>
        <w:r>
          <w:fldChar w:fldCharType="begin" w:fldLock="1"/>
        </w:r>
        <w:r>
          <w:delInstrText xml:space="preserve"> PAGEREF _Toc101336986 \h </w:delInstrText>
        </w:r>
        <w:r>
          <w:fldChar w:fldCharType="separate"/>
        </w:r>
        <w:r>
          <w:delText>24</w:delText>
        </w:r>
        <w:r>
          <w:fldChar w:fldCharType="end"/>
        </w:r>
      </w:del>
    </w:p>
    <w:p>
      <w:pPr>
        <w:pStyle w:val="34"/>
        <w:rPr>
          <w:del w:id="2053" w:author="Rapporteur" w:date="2022-05-26T04:41:00Z"/>
          <w:sz w:val="22"/>
          <w:szCs w:val="22"/>
          <w:rPrChange w:id="2054" w:author="Rapporteur" w:date="2022-05-26T14:23:00Z">
            <w:rPr>
              <w:del w:id="2055" w:author="Rapporteur" w:date="2022-05-26T04:41:00Z"/>
              <w:rFonts w:ascii="Calibri" w:hAnsi="Calibri"/>
              <w:sz w:val="22"/>
              <w:szCs w:val="22"/>
            </w:rPr>
          </w:rPrChange>
        </w:rPr>
      </w:pPr>
      <w:del w:id="2056" w:author="Rapporteur" w:date="2022-05-26T04:41:00Z">
        <w:r>
          <w:delText>6.5.2</w:delText>
        </w:r>
        <w:r>
          <w:rPr>
            <w:sz w:val="22"/>
            <w:szCs w:val="22"/>
            <w:rPrChange w:id="2057" w:author="Rapporteur" w:date="2022-05-26T14:23:00Z">
              <w:rPr>
                <w:rFonts w:ascii="Calibri" w:hAnsi="Calibri"/>
                <w:sz w:val="22"/>
                <w:szCs w:val="22"/>
              </w:rPr>
            </w:rPrChange>
          </w:rPr>
          <w:tab/>
        </w:r>
        <w:r>
          <w:delText>Procedures</w:delText>
        </w:r>
        <w:r>
          <w:tab/>
        </w:r>
        <w:r>
          <w:fldChar w:fldCharType="begin" w:fldLock="1"/>
        </w:r>
        <w:r>
          <w:delInstrText xml:space="preserve"> PAGEREF _Toc101336987 \h </w:delInstrText>
        </w:r>
        <w:r>
          <w:fldChar w:fldCharType="separate"/>
        </w:r>
        <w:r>
          <w:delText>25</w:delText>
        </w:r>
        <w:r>
          <w:fldChar w:fldCharType="end"/>
        </w:r>
      </w:del>
    </w:p>
    <w:p>
      <w:pPr>
        <w:pStyle w:val="43"/>
        <w:rPr>
          <w:del w:id="2058" w:author="Rapporteur" w:date="2022-05-26T04:41:00Z"/>
          <w:sz w:val="22"/>
          <w:szCs w:val="22"/>
          <w:rPrChange w:id="2059" w:author="Rapporteur" w:date="2022-05-26T14:23:00Z">
            <w:rPr>
              <w:del w:id="2060" w:author="Rapporteur" w:date="2022-05-26T04:41:00Z"/>
              <w:rFonts w:ascii="Calibri" w:hAnsi="Calibri"/>
              <w:sz w:val="22"/>
              <w:szCs w:val="22"/>
            </w:rPr>
          </w:rPrChange>
        </w:rPr>
      </w:pPr>
      <w:del w:id="2061" w:author="Rapporteur" w:date="2022-05-26T04:41:00Z">
        <w:r>
          <w:rPr>
            <w:lang w:eastAsia="en-US"/>
          </w:rPr>
          <w:delText>6.5.2.1</w:delText>
        </w:r>
        <w:r>
          <w:rPr>
            <w:sz w:val="22"/>
            <w:szCs w:val="22"/>
            <w:rPrChange w:id="2062" w:author="Rapporteur" w:date="2022-05-26T14:23:00Z">
              <w:rPr>
                <w:rFonts w:ascii="Calibri" w:hAnsi="Calibri"/>
                <w:sz w:val="22"/>
                <w:szCs w:val="22"/>
              </w:rPr>
            </w:rPrChange>
          </w:rPr>
          <w:tab/>
        </w:r>
        <w:r>
          <w:rPr>
            <w:lang w:eastAsia="en-US"/>
          </w:rPr>
          <w:delText>Procedures for AnLF based error monitoring</w:delText>
        </w:r>
        <w:r>
          <w:tab/>
        </w:r>
        <w:r>
          <w:fldChar w:fldCharType="begin" w:fldLock="1"/>
        </w:r>
        <w:r>
          <w:delInstrText xml:space="preserve"> PAGEREF _Toc101336988 \h </w:delInstrText>
        </w:r>
        <w:r>
          <w:fldChar w:fldCharType="separate"/>
        </w:r>
        <w:r>
          <w:delText>26</w:delText>
        </w:r>
        <w:r>
          <w:fldChar w:fldCharType="end"/>
        </w:r>
      </w:del>
    </w:p>
    <w:p>
      <w:pPr>
        <w:pStyle w:val="43"/>
        <w:rPr>
          <w:del w:id="2063" w:author="Rapporteur" w:date="2022-05-26T04:41:00Z"/>
          <w:sz w:val="22"/>
          <w:szCs w:val="22"/>
          <w:rPrChange w:id="2064" w:author="Rapporteur" w:date="2022-05-26T14:23:00Z">
            <w:rPr>
              <w:del w:id="2065" w:author="Rapporteur" w:date="2022-05-26T04:41:00Z"/>
              <w:rFonts w:ascii="Calibri" w:hAnsi="Calibri"/>
              <w:sz w:val="22"/>
              <w:szCs w:val="22"/>
            </w:rPr>
          </w:rPrChange>
        </w:rPr>
      </w:pPr>
      <w:del w:id="2066" w:author="Rapporteur" w:date="2022-05-26T04:41:00Z">
        <w:r>
          <w:rPr>
            <w:lang w:eastAsia="en-US"/>
          </w:rPr>
          <w:delText>6.5.2.2</w:delText>
        </w:r>
        <w:r>
          <w:rPr>
            <w:sz w:val="22"/>
            <w:szCs w:val="22"/>
            <w:rPrChange w:id="2067" w:author="Rapporteur" w:date="2022-05-26T14:23:00Z">
              <w:rPr>
                <w:rFonts w:ascii="Calibri" w:hAnsi="Calibri"/>
                <w:sz w:val="22"/>
                <w:szCs w:val="22"/>
              </w:rPr>
            </w:rPrChange>
          </w:rPr>
          <w:tab/>
        </w:r>
        <w:r>
          <w:rPr>
            <w:lang w:eastAsia="en-US"/>
          </w:rPr>
          <w:delText>Procedures for MTLF based error monitoring</w:delText>
        </w:r>
        <w:r>
          <w:tab/>
        </w:r>
        <w:r>
          <w:fldChar w:fldCharType="begin" w:fldLock="1"/>
        </w:r>
        <w:r>
          <w:delInstrText xml:space="preserve"> PAGEREF _Toc101336989 \h </w:delInstrText>
        </w:r>
        <w:r>
          <w:fldChar w:fldCharType="separate"/>
        </w:r>
        <w:r>
          <w:delText>26</w:delText>
        </w:r>
        <w:r>
          <w:fldChar w:fldCharType="end"/>
        </w:r>
      </w:del>
    </w:p>
    <w:p>
      <w:pPr>
        <w:pStyle w:val="43"/>
        <w:rPr>
          <w:del w:id="2068" w:author="Rapporteur" w:date="2022-05-26T04:41:00Z"/>
          <w:sz w:val="22"/>
          <w:szCs w:val="22"/>
          <w:rPrChange w:id="2069" w:author="Rapporteur" w:date="2022-05-26T14:23:00Z">
            <w:rPr>
              <w:del w:id="2070" w:author="Rapporteur" w:date="2022-05-26T04:41:00Z"/>
              <w:rFonts w:ascii="Calibri" w:hAnsi="Calibri"/>
              <w:sz w:val="22"/>
              <w:szCs w:val="22"/>
            </w:rPr>
          </w:rPrChange>
        </w:rPr>
      </w:pPr>
      <w:del w:id="2071" w:author="Rapporteur" w:date="2022-05-26T04:41:00Z">
        <w:r>
          <w:rPr>
            <w:lang w:eastAsia="en-US"/>
          </w:rPr>
          <w:delText>6.5.2.3</w:delText>
        </w:r>
        <w:r>
          <w:rPr>
            <w:sz w:val="22"/>
            <w:szCs w:val="22"/>
            <w:rPrChange w:id="2072" w:author="Rapporteur" w:date="2022-05-26T14:23:00Z">
              <w:rPr>
                <w:rFonts w:ascii="Calibri" w:hAnsi="Calibri"/>
                <w:sz w:val="22"/>
                <w:szCs w:val="22"/>
              </w:rPr>
            </w:rPrChange>
          </w:rPr>
          <w:tab/>
        </w:r>
        <w:r>
          <w:rPr>
            <w:lang w:eastAsia="en-US"/>
          </w:rPr>
          <w:delText>Procedures for MTLF to detect dynamics on the analytics</w:delText>
        </w:r>
        <w:r>
          <w:tab/>
        </w:r>
        <w:r>
          <w:fldChar w:fldCharType="begin" w:fldLock="1"/>
        </w:r>
        <w:r>
          <w:delInstrText xml:space="preserve"> PAGEREF _Toc101336990 \h </w:delInstrText>
        </w:r>
        <w:r>
          <w:fldChar w:fldCharType="separate"/>
        </w:r>
        <w:r>
          <w:delText>27</w:delText>
        </w:r>
        <w:r>
          <w:fldChar w:fldCharType="end"/>
        </w:r>
      </w:del>
    </w:p>
    <w:p>
      <w:pPr>
        <w:pStyle w:val="34"/>
        <w:rPr>
          <w:del w:id="2073" w:author="Rapporteur" w:date="2022-05-26T04:41:00Z"/>
          <w:sz w:val="22"/>
          <w:szCs w:val="22"/>
          <w:rPrChange w:id="2074" w:author="Rapporteur" w:date="2022-05-26T14:23:00Z">
            <w:rPr>
              <w:del w:id="2075" w:author="Rapporteur" w:date="2022-05-26T04:41:00Z"/>
              <w:rFonts w:ascii="Calibri" w:hAnsi="Calibri"/>
              <w:sz w:val="22"/>
              <w:szCs w:val="22"/>
            </w:rPr>
          </w:rPrChange>
        </w:rPr>
      </w:pPr>
      <w:del w:id="2076" w:author="Rapporteur" w:date="2022-05-26T04:41:00Z">
        <w:r>
          <w:rPr>
            <w:lang w:eastAsia="zh-CN"/>
          </w:rPr>
          <w:delText>6.5.3</w:delText>
        </w:r>
        <w:r>
          <w:rPr>
            <w:sz w:val="22"/>
            <w:szCs w:val="22"/>
            <w:rPrChange w:id="2077" w:author="Rapporteur" w:date="2022-05-26T14:23:00Z">
              <w:rPr>
                <w:rFonts w:ascii="Calibri" w:hAnsi="Calibri"/>
                <w:sz w:val="22"/>
                <w:szCs w:val="22"/>
              </w:rPr>
            </w:rPrChange>
          </w:rPr>
          <w:tab/>
        </w:r>
        <w:r>
          <w:delText xml:space="preserve">Impacts on </w:delText>
        </w:r>
        <w:r>
          <w:rPr>
            <w:lang w:eastAsia="zh-CN"/>
          </w:rPr>
          <w:delText>e</w:delText>
        </w:r>
        <w:r>
          <w:delText xml:space="preserve">xisting </w:delText>
        </w:r>
        <w:r>
          <w:rPr>
            <w:lang w:eastAsia="zh-CN"/>
          </w:rPr>
          <w:delText>n</w:delText>
        </w:r>
        <w:r>
          <w:delText xml:space="preserve">odes and </w:delText>
        </w:r>
        <w:r>
          <w:rPr>
            <w:lang w:eastAsia="zh-CN"/>
          </w:rPr>
          <w:delText>f</w:delText>
        </w:r>
        <w:r>
          <w:delText>unctionality</w:delText>
        </w:r>
        <w:r>
          <w:tab/>
        </w:r>
        <w:r>
          <w:fldChar w:fldCharType="begin" w:fldLock="1"/>
        </w:r>
        <w:r>
          <w:delInstrText xml:space="preserve"> PAGEREF _Toc101336991 \h </w:delInstrText>
        </w:r>
        <w:r>
          <w:fldChar w:fldCharType="separate"/>
        </w:r>
        <w:r>
          <w:delText>29</w:delText>
        </w:r>
        <w:r>
          <w:fldChar w:fldCharType="end"/>
        </w:r>
      </w:del>
    </w:p>
    <w:p>
      <w:pPr>
        <w:pStyle w:val="23"/>
        <w:rPr>
          <w:del w:id="2078" w:author="Rapporteur" w:date="2022-05-26T04:41:00Z"/>
          <w:sz w:val="22"/>
          <w:szCs w:val="22"/>
          <w:rPrChange w:id="2079" w:author="Rapporteur" w:date="2022-05-26T14:23:00Z">
            <w:rPr>
              <w:del w:id="2080" w:author="Rapporteur" w:date="2022-05-26T04:41:00Z"/>
              <w:rFonts w:ascii="Calibri" w:hAnsi="Calibri"/>
              <w:sz w:val="22"/>
              <w:szCs w:val="22"/>
            </w:rPr>
          </w:rPrChange>
        </w:rPr>
      </w:pPr>
      <w:del w:id="2081" w:author="Rapporteur" w:date="2022-05-26T04:41:00Z">
        <w:r>
          <w:rPr>
            <w:lang w:eastAsia="zh-CN"/>
          </w:rPr>
          <w:delText>6.6</w:delText>
        </w:r>
        <w:r>
          <w:rPr>
            <w:sz w:val="22"/>
            <w:szCs w:val="22"/>
            <w:rPrChange w:id="2082" w:author="Rapporteur" w:date="2022-05-26T14:23:00Z">
              <w:rPr>
                <w:rFonts w:ascii="Calibri" w:hAnsi="Calibri"/>
                <w:sz w:val="22"/>
                <w:szCs w:val="22"/>
              </w:rPr>
            </w:rPrChange>
          </w:rPr>
          <w:tab/>
        </w:r>
        <w:r>
          <w:delText>Solution</w:delText>
        </w:r>
        <w:r>
          <w:rPr>
            <w:lang w:eastAsia="zh-CN"/>
          </w:rPr>
          <w:delText xml:space="preserve"> #6</w:delText>
        </w:r>
        <w:r>
          <w:delText>: Correctness improvement of NWDAF by determining ML model performance</w:delText>
        </w:r>
        <w:r>
          <w:tab/>
        </w:r>
        <w:r>
          <w:fldChar w:fldCharType="begin" w:fldLock="1"/>
        </w:r>
        <w:r>
          <w:delInstrText xml:space="preserve"> PAGEREF _Toc101336992 \h </w:delInstrText>
        </w:r>
        <w:r>
          <w:fldChar w:fldCharType="separate"/>
        </w:r>
        <w:r>
          <w:delText>29</w:delText>
        </w:r>
        <w:r>
          <w:fldChar w:fldCharType="end"/>
        </w:r>
      </w:del>
    </w:p>
    <w:p>
      <w:pPr>
        <w:pStyle w:val="34"/>
        <w:rPr>
          <w:del w:id="2083" w:author="Rapporteur" w:date="2022-05-26T04:41:00Z"/>
          <w:sz w:val="22"/>
          <w:szCs w:val="22"/>
          <w:rPrChange w:id="2084" w:author="Rapporteur" w:date="2022-05-26T14:23:00Z">
            <w:rPr>
              <w:del w:id="2085" w:author="Rapporteur" w:date="2022-05-26T04:41:00Z"/>
              <w:rFonts w:ascii="Calibri" w:hAnsi="Calibri"/>
              <w:sz w:val="22"/>
              <w:szCs w:val="22"/>
            </w:rPr>
          </w:rPrChange>
        </w:rPr>
      </w:pPr>
      <w:del w:id="2086" w:author="Rapporteur" w:date="2022-05-26T04:41:00Z">
        <w:r>
          <w:delText>6.6.1</w:delText>
        </w:r>
        <w:r>
          <w:rPr>
            <w:sz w:val="22"/>
            <w:szCs w:val="22"/>
            <w:rPrChange w:id="2087" w:author="Rapporteur" w:date="2022-05-26T14:23:00Z">
              <w:rPr>
                <w:rFonts w:ascii="Calibri" w:hAnsi="Calibri"/>
                <w:sz w:val="22"/>
                <w:szCs w:val="22"/>
              </w:rPr>
            </w:rPrChange>
          </w:rPr>
          <w:tab/>
        </w:r>
        <w:r>
          <w:delText>Description</w:delText>
        </w:r>
        <w:r>
          <w:tab/>
        </w:r>
        <w:r>
          <w:fldChar w:fldCharType="begin" w:fldLock="1"/>
        </w:r>
        <w:r>
          <w:delInstrText xml:space="preserve"> PAGEREF _Toc101336993 \h </w:delInstrText>
        </w:r>
        <w:r>
          <w:fldChar w:fldCharType="separate"/>
        </w:r>
        <w:r>
          <w:delText>29</w:delText>
        </w:r>
        <w:r>
          <w:fldChar w:fldCharType="end"/>
        </w:r>
      </w:del>
    </w:p>
    <w:p>
      <w:pPr>
        <w:pStyle w:val="34"/>
        <w:rPr>
          <w:del w:id="2088" w:author="Rapporteur" w:date="2022-05-26T04:41:00Z"/>
          <w:sz w:val="22"/>
          <w:szCs w:val="22"/>
          <w:rPrChange w:id="2089" w:author="Rapporteur" w:date="2022-05-26T14:23:00Z">
            <w:rPr>
              <w:del w:id="2090" w:author="Rapporteur" w:date="2022-05-26T04:41:00Z"/>
              <w:rFonts w:ascii="Calibri" w:hAnsi="Calibri"/>
              <w:sz w:val="22"/>
              <w:szCs w:val="22"/>
            </w:rPr>
          </w:rPrChange>
        </w:rPr>
      </w:pPr>
      <w:del w:id="2091" w:author="Rapporteur" w:date="2022-05-26T04:41:00Z">
        <w:r>
          <w:delText>6.6.2</w:delText>
        </w:r>
        <w:r>
          <w:rPr>
            <w:sz w:val="22"/>
            <w:szCs w:val="22"/>
            <w:rPrChange w:id="2092" w:author="Rapporteur" w:date="2022-05-26T14:23:00Z">
              <w:rPr>
                <w:rFonts w:ascii="Calibri" w:hAnsi="Calibri"/>
                <w:sz w:val="22"/>
                <w:szCs w:val="22"/>
              </w:rPr>
            </w:rPrChange>
          </w:rPr>
          <w:tab/>
        </w:r>
        <w:r>
          <w:delText>Procedures</w:delText>
        </w:r>
        <w:r>
          <w:tab/>
        </w:r>
        <w:r>
          <w:fldChar w:fldCharType="begin" w:fldLock="1"/>
        </w:r>
        <w:r>
          <w:delInstrText xml:space="preserve"> PAGEREF _Toc101336994 \h </w:delInstrText>
        </w:r>
        <w:r>
          <w:fldChar w:fldCharType="separate"/>
        </w:r>
        <w:r>
          <w:delText>29</w:delText>
        </w:r>
        <w:r>
          <w:fldChar w:fldCharType="end"/>
        </w:r>
      </w:del>
    </w:p>
    <w:p>
      <w:pPr>
        <w:pStyle w:val="34"/>
        <w:rPr>
          <w:del w:id="2093" w:author="Rapporteur" w:date="2022-05-26T04:41:00Z"/>
          <w:sz w:val="22"/>
          <w:szCs w:val="22"/>
          <w:rPrChange w:id="2094" w:author="Rapporteur" w:date="2022-05-26T14:23:00Z">
            <w:rPr>
              <w:del w:id="2095" w:author="Rapporteur" w:date="2022-05-26T04:41:00Z"/>
              <w:rFonts w:ascii="Calibri" w:hAnsi="Calibri"/>
              <w:sz w:val="22"/>
              <w:szCs w:val="22"/>
            </w:rPr>
          </w:rPrChange>
        </w:rPr>
      </w:pPr>
      <w:del w:id="2096" w:author="Rapporteur" w:date="2022-05-26T04:41:00Z">
        <w:r>
          <w:rPr>
            <w:lang w:eastAsia="zh-CN"/>
          </w:rPr>
          <w:delText>6.6.3</w:delText>
        </w:r>
        <w:r>
          <w:rPr>
            <w:sz w:val="22"/>
            <w:szCs w:val="22"/>
            <w:rPrChange w:id="2097" w:author="Rapporteur" w:date="2022-05-26T14:23:00Z">
              <w:rPr>
                <w:rFonts w:ascii="Calibri" w:hAnsi="Calibri"/>
                <w:sz w:val="22"/>
                <w:szCs w:val="22"/>
              </w:rPr>
            </w:rPrChange>
          </w:rPr>
          <w:tab/>
        </w:r>
        <w:r>
          <w:delText xml:space="preserve">Impacts on </w:delText>
        </w:r>
        <w:r>
          <w:rPr>
            <w:lang w:eastAsia="zh-CN"/>
          </w:rPr>
          <w:delText>e</w:delText>
        </w:r>
        <w:r>
          <w:delText xml:space="preserve">xisting </w:delText>
        </w:r>
        <w:r>
          <w:rPr>
            <w:lang w:eastAsia="zh-CN"/>
          </w:rPr>
          <w:delText>n</w:delText>
        </w:r>
        <w:r>
          <w:delText xml:space="preserve">odes and </w:delText>
        </w:r>
        <w:r>
          <w:rPr>
            <w:lang w:eastAsia="zh-CN"/>
          </w:rPr>
          <w:delText>f</w:delText>
        </w:r>
        <w:r>
          <w:delText>unctionality</w:delText>
        </w:r>
        <w:r>
          <w:tab/>
        </w:r>
        <w:r>
          <w:fldChar w:fldCharType="begin" w:fldLock="1"/>
        </w:r>
        <w:r>
          <w:delInstrText xml:space="preserve"> PAGEREF _Toc101336995 \h </w:delInstrText>
        </w:r>
        <w:r>
          <w:fldChar w:fldCharType="separate"/>
        </w:r>
        <w:r>
          <w:delText>30</w:delText>
        </w:r>
        <w:r>
          <w:fldChar w:fldCharType="end"/>
        </w:r>
      </w:del>
    </w:p>
    <w:p>
      <w:pPr>
        <w:pStyle w:val="23"/>
        <w:rPr>
          <w:del w:id="2098" w:author="Rapporteur" w:date="2022-05-26T04:41:00Z"/>
          <w:sz w:val="22"/>
          <w:szCs w:val="22"/>
          <w:rPrChange w:id="2099" w:author="Rapporteur" w:date="2022-05-26T14:23:00Z">
            <w:rPr>
              <w:del w:id="2100" w:author="Rapporteur" w:date="2022-05-26T04:41:00Z"/>
              <w:rFonts w:ascii="Calibri" w:hAnsi="Calibri"/>
              <w:sz w:val="22"/>
              <w:szCs w:val="22"/>
            </w:rPr>
          </w:rPrChange>
        </w:rPr>
      </w:pPr>
      <w:del w:id="2101" w:author="Rapporteur" w:date="2022-05-26T04:41:00Z">
        <w:r>
          <w:rPr>
            <w:lang w:eastAsia="zh-CN"/>
          </w:rPr>
          <w:delText>6.7</w:delText>
        </w:r>
        <w:r>
          <w:rPr>
            <w:sz w:val="22"/>
            <w:szCs w:val="22"/>
            <w:rPrChange w:id="2102" w:author="Rapporteur" w:date="2022-05-26T14:23:00Z">
              <w:rPr>
                <w:rFonts w:ascii="Calibri" w:hAnsi="Calibri"/>
                <w:sz w:val="22"/>
                <w:szCs w:val="22"/>
              </w:rPr>
            </w:rPrChange>
          </w:rPr>
          <w:tab/>
        </w:r>
        <w:r>
          <w:rPr>
            <w:lang w:eastAsia="zh-CN"/>
          </w:rPr>
          <w:delText>Solution #7: Enhancements to NWDAF analytics services</w:delText>
        </w:r>
        <w:r>
          <w:tab/>
        </w:r>
        <w:r>
          <w:fldChar w:fldCharType="begin" w:fldLock="1"/>
        </w:r>
        <w:r>
          <w:delInstrText xml:space="preserve"> PAGEREF _Toc101336996 \h </w:delInstrText>
        </w:r>
        <w:r>
          <w:fldChar w:fldCharType="separate"/>
        </w:r>
        <w:r>
          <w:delText>31</w:delText>
        </w:r>
        <w:r>
          <w:fldChar w:fldCharType="end"/>
        </w:r>
      </w:del>
    </w:p>
    <w:p>
      <w:pPr>
        <w:pStyle w:val="34"/>
        <w:rPr>
          <w:del w:id="2103" w:author="Rapporteur" w:date="2022-05-26T04:41:00Z"/>
          <w:sz w:val="22"/>
          <w:szCs w:val="22"/>
          <w:rPrChange w:id="2104" w:author="Rapporteur" w:date="2022-05-26T14:23:00Z">
            <w:rPr>
              <w:del w:id="2105" w:author="Rapporteur" w:date="2022-05-26T04:41:00Z"/>
              <w:rFonts w:ascii="Calibri" w:hAnsi="Calibri"/>
              <w:sz w:val="22"/>
              <w:szCs w:val="22"/>
            </w:rPr>
          </w:rPrChange>
        </w:rPr>
      </w:pPr>
      <w:del w:id="2106" w:author="Rapporteur" w:date="2022-05-26T04:41:00Z">
        <w:r>
          <w:delText>6.7.1</w:delText>
        </w:r>
        <w:r>
          <w:rPr>
            <w:sz w:val="22"/>
            <w:szCs w:val="22"/>
            <w:rPrChange w:id="2107" w:author="Rapporteur" w:date="2022-05-26T14:23:00Z">
              <w:rPr>
                <w:rFonts w:ascii="Calibri" w:hAnsi="Calibri"/>
                <w:sz w:val="22"/>
                <w:szCs w:val="22"/>
              </w:rPr>
            </w:rPrChange>
          </w:rPr>
          <w:tab/>
        </w:r>
        <w:r>
          <w:delText>Description</w:delText>
        </w:r>
        <w:r>
          <w:tab/>
        </w:r>
        <w:r>
          <w:fldChar w:fldCharType="begin" w:fldLock="1"/>
        </w:r>
        <w:r>
          <w:delInstrText xml:space="preserve"> PAGEREF _Toc101336997 \h </w:delInstrText>
        </w:r>
        <w:r>
          <w:fldChar w:fldCharType="separate"/>
        </w:r>
        <w:r>
          <w:delText>31</w:delText>
        </w:r>
        <w:r>
          <w:fldChar w:fldCharType="end"/>
        </w:r>
      </w:del>
    </w:p>
    <w:p>
      <w:pPr>
        <w:pStyle w:val="34"/>
        <w:rPr>
          <w:del w:id="2108" w:author="Rapporteur" w:date="2022-05-26T04:41:00Z"/>
          <w:sz w:val="22"/>
          <w:szCs w:val="22"/>
          <w:rPrChange w:id="2109" w:author="Rapporteur" w:date="2022-05-26T14:23:00Z">
            <w:rPr>
              <w:del w:id="2110" w:author="Rapporteur" w:date="2022-05-26T04:41:00Z"/>
              <w:rFonts w:ascii="Calibri" w:hAnsi="Calibri"/>
              <w:sz w:val="22"/>
              <w:szCs w:val="22"/>
            </w:rPr>
          </w:rPrChange>
        </w:rPr>
      </w:pPr>
      <w:del w:id="2111" w:author="Rapporteur" w:date="2022-05-26T04:41:00Z">
        <w:r>
          <w:rPr>
            <w:lang w:eastAsia="zh-CN"/>
          </w:rPr>
          <w:delText>6.7.2</w:delText>
        </w:r>
        <w:r>
          <w:rPr>
            <w:sz w:val="22"/>
            <w:szCs w:val="22"/>
            <w:rPrChange w:id="2112" w:author="Rapporteur" w:date="2022-05-26T14:23:00Z">
              <w:rPr>
                <w:rFonts w:ascii="Calibri" w:hAnsi="Calibri"/>
                <w:sz w:val="22"/>
                <w:szCs w:val="22"/>
              </w:rPr>
            </w:rPrChange>
          </w:rPr>
          <w:tab/>
        </w:r>
        <w:r>
          <w:delText>Procedures</w:delText>
        </w:r>
        <w:r>
          <w:tab/>
        </w:r>
        <w:r>
          <w:fldChar w:fldCharType="begin" w:fldLock="1"/>
        </w:r>
        <w:r>
          <w:delInstrText xml:space="preserve"> PAGEREF _Toc101336998 \h </w:delInstrText>
        </w:r>
        <w:r>
          <w:fldChar w:fldCharType="separate"/>
        </w:r>
        <w:r>
          <w:delText>32</w:delText>
        </w:r>
        <w:r>
          <w:fldChar w:fldCharType="end"/>
        </w:r>
      </w:del>
    </w:p>
    <w:p>
      <w:pPr>
        <w:pStyle w:val="43"/>
        <w:rPr>
          <w:del w:id="2113" w:author="Rapporteur" w:date="2022-05-26T04:41:00Z"/>
          <w:sz w:val="22"/>
          <w:szCs w:val="22"/>
          <w:rPrChange w:id="2114" w:author="Rapporteur" w:date="2022-05-26T14:23:00Z">
            <w:rPr>
              <w:del w:id="2115" w:author="Rapporteur" w:date="2022-05-26T04:41:00Z"/>
              <w:rFonts w:ascii="Calibri" w:hAnsi="Calibri"/>
              <w:sz w:val="22"/>
              <w:szCs w:val="22"/>
            </w:rPr>
          </w:rPrChange>
        </w:rPr>
      </w:pPr>
      <w:del w:id="2116" w:author="Rapporteur" w:date="2022-05-26T04:41:00Z">
        <w:r>
          <w:rPr>
            <w:lang w:eastAsia="zh-CN"/>
          </w:rPr>
          <w:delText>6.7.2.1</w:delText>
        </w:r>
        <w:r>
          <w:rPr>
            <w:sz w:val="22"/>
            <w:szCs w:val="22"/>
            <w:rPrChange w:id="2117" w:author="Rapporteur" w:date="2022-05-26T14:23:00Z">
              <w:rPr>
                <w:rFonts w:ascii="Calibri" w:hAnsi="Calibri"/>
                <w:sz w:val="22"/>
                <w:szCs w:val="22"/>
              </w:rPr>
            </w:rPrChange>
          </w:rPr>
          <w:tab/>
        </w:r>
        <w:r>
          <w:rPr>
            <w:lang w:eastAsia="zh-CN"/>
          </w:rPr>
          <w:delText>Analytics consumer rating an NWDAF analytics provided by an NWDAF containing AnLF</w:delText>
        </w:r>
        <w:r>
          <w:tab/>
        </w:r>
        <w:r>
          <w:fldChar w:fldCharType="begin" w:fldLock="1"/>
        </w:r>
        <w:r>
          <w:delInstrText xml:space="preserve"> PAGEREF _Toc101336999 \h </w:delInstrText>
        </w:r>
        <w:r>
          <w:fldChar w:fldCharType="separate"/>
        </w:r>
        <w:r>
          <w:delText>32</w:delText>
        </w:r>
        <w:r>
          <w:fldChar w:fldCharType="end"/>
        </w:r>
      </w:del>
    </w:p>
    <w:p>
      <w:pPr>
        <w:pStyle w:val="43"/>
        <w:rPr>
          <w:del w:id="2118" w:author="Rapporteur" w:date="2022-05-26T04:41:00Z"/>
          <w:sz w:val="22"/>
          <w:szCs w:val="22"/>
          <w:rPrChange w:id="2119" w:author="Rapporteur" w:date="2022-05-26T14:23:00Z">
            <w:rPr>
              <w:del w:id="2120" w:author="Rapporteur" w:date="2022-05-26T04:41:00Z"/>
              <w:rFonts w:ascii="Calibri" w:hAnsi="Calibri"/>
              <w:sz w:val="22"/>
              <w:szCs w:val="22"/>
            </w:rPr>
          </w:rPrChange>
        </w:rPr>
      </w:pPr>
      <w:del w:id="2121" w:author="Rapporteur" w:date="2022-05-26T04:41:00Z">
        <w:r>
          <w:rPr>
            <w:lang w:eastAsia="zh-CN"/>
          </w:rPr>
          <w:delText>6.7.2.2</w:delText>
        </w:r>
        <w:r>
          <w:rPr>
            <w:sz w:val="22"/>
            <w:szCs w:val="22"/>
            <w:rPrChange w:id="2122" w:author="Rapporteur" w:date="2022-05-26T14:23:00Z">
              <w:rPr>
                <w:rFonts w:ascii="Calibri" w:hAnsi="Calibri"/>
                <w:sz w:val="22"/>
                <w:szCs w:val="22"/>
              </w:rPr>
            </w:rPrChange>
          </w:rPr>
          <w:tab/>
        </w:r>
        <w:r>
          <w:delText>NWDAF containing AnLF rating an ML model provided by an NWDAF containing MTLF</w:delText>
        </w:r>
        <w:r>
          <w:tab/>
        </w:r>
        <w:r>
          <w:fldChar w:fldCharType="begin" w:fldLock="1"/>
        </w:r>
        <w:r>
          <w:delInstrText xml:space="preserve"> PAGEREF _Toc101337000 \h </w:delInstrText>
        </w:r>
        <w:r>
          <w:fldChar w:fldCharType="separate"/>
        </w:r>
        <w:r>
          <w:delText>33</w:delText>
        </w:r>
        <w:r>
          <w:fldChar w:fldCharType="end"/>
        </w:r>
      </w:del>
    </w:p>
    <w:p>
      <w:pPr>
        <w:pStyle w:val="23"/>
        <w:rPr>
          <w:del w:id="2123" w:author="Rapporteur" w:date="2022-05-26T04:41:00Z"/>
          <w:sz w:val="22"/>
          <w:szCs w:val="22"/>
          <w:rPrChange w:id="2124" w:author="Rapporteur" w:date="2022-05-26T14:23:00Z">
            <w:rPr>
              <w:del w:id="2125" w:author="Rapporteur" w:date="2022-05-26T04:41:00Z"/>
              <w:rFonts w:ascii="Calibri" w:hAnsi="Calibri"/>
              <w:sz w:val="22"/>
              <w:szCs w:val="22"/>
            </w:rPr>
          </w:rPrChange>
        </w:rPr>
      </w:pPr>
      <w:del w:id="2126" w:author="Rapporteur" w:date="2022-05-26T04:41:00Z">
        <w:r>
          <w:rPr>
            <w:lang w:eastAsia="zh-CN"/>
          </w:rPr>
          <w:delText>6.8</w:delText>
        </w:r>
        <w:r>
          <w:rPr>
            <w:sz w:val="22"/>
            <w:szCs w:val="22"/>
            <w:rPrChange w:id="2127" w:author="Rapporteur" w:date="2022-05-26T14:23:00Z">
              <w:rPr>
                <w:rFonts w:ascii="Calibri" w:hAnsi="Calibri"/>
                <w:sz w:val="22"/>
                <w:szCs w:val="22"/>
              </w:rPr>
            </w:rPrChange>
          </w:rPr>
          <w:tab/>
        </w:r>
        <w:r>
          <w:delText>Solution</w:delText>
        </w:r>
        <w:r>
          <w:rPr>
            <w:lang w:eastAsia="zh-CN"/>
          </w:rPr>
          <w:delText xml:space="preserve"> #8</w:delText>
        </w:r>
        <w:r>
          <w:delText>: NWDAF assisted service type detection</w:delText>
        </w:r>
        <w:r>
          <w:tab/>
        </w:r>
        <w:r>
          <w:fldChar w:fldCharType="begin" w:fldLock="1"/>
        </w:r>
        <w:r>
          <w:delInstrText xml:space="preserve"> PAGEREF _Toc101337001 \h </w:delInstrText>
        </w:r>
        <w:r>
          <w:fldChar w:fldCharType="separate"/>
        </w:r>
        <w:r>
          <w:delText>34</w:delText>
        </w:r>
        <w:r>
          <w:fldChar w:fldCharType="end"/>
        </w:r>
      </w:del>
    </w:p>
    <w:p>
      <w:pPr>
        <w:pStyle w:val="34"/>
        <w:rPr>
          <w:del w:id="2128" w:author="Rapporteur" w:date="2022-05-26T04:41:00Z"/>
          <w:sz w:val="22"/>
          <w:szCs w:val="22"/>
          <w:rPrChange w:id="2129" w:author="Rapporteur" w:date="2022-05-26T14:23:00Z">
            <w:rPr>
              <w:del w:id="2130" w:author="Rapporteur" w:date="2022-05-26T04:41:00Z"/>
              <w:rFonts w:ascii="Calibri" w:hAnsi="Calibri"/>
              <w:sz w:val="22"/>
              <w:szCs w:val="22"/>
            </w:rPr>
          </w:rPrChange>
        </w:rPr>
      </w:pPr>
      <w:del w:id="2131" w:author="Rapporteur" w:date="2022-05-26T04:41:00Z">
        <w:r>
          <w:delText>6.8.1</w:delText>
        </w:r>
        <w:r>
          <w:rPr>
            <w:sz w:val="22"/>
            <w:szCs w:val="22"/>
            <w:rPrChange w:id="2132" w:author="Rapporteur" w:date="2022-05-26T14:23:00Z">
              <w:rPr>
                <w:rFonts w:ascii="Calibri" w:hAnsi="Calibri"/>
                <w:sz w:val="22"/>
                <w:szCs w:val="22"/>
              </w:rPr>
            </w:rPrChange>
          </w:rPr>
          <w:tab/>
        </w:r>
        <w:r>
          <w:delText>Description</w:delText>
        </w:r>
        <w:r>
          <w:tab/>
        </w:r>
        <w:r>
          <w:fldChar w:fldCharType="begin" w:fldLock="1"/>
        </w:r>
        <w:r>
          <w:delInstrText xml:space="preserve"> PAGEREF _Toc101337002 \h </w:delInstrText>
        </w:r>
        <w:r>
          <w:fldChar w:fldCharType="separate"/>
        </w:r>
        <w:r>
          <w:delText>34</w:delText>
        </w:r>
        <w:r>
          <w:fldChar w:fldCharType="end"/>
        </w:r>
      </w:del>
    </w:p>
    <w:p>
      <w:pPr>
        <w:pStyle w:val="34"/>
        <w:rPr>
          <w:del w:id="2133" w:author="Rapporteur" w:date="2022-05-26T04:41:00Z"/>
          <w:sz w:val="22"/>
          <w:szCs w:val="22"/>
          <w:rPrChange w:id="2134" w:author="Rapporteur" w:date="2022-05-26T14:23:00Z">
            <w:rPr>
              <w:del w:id="2135" w:author="Rapporteur" w:date="2022-05-26T04:41:00Z"/>
              <w:rFonts w:ascii="Calibri" w:hAnsi="Calibri"/>
              <w:sz w:val="22"/>
              <w:szCs w:val="22"/>
            </w:rPr>
          </w:rPrChange>
        </w:rPr>
      </w:pPr>
      <w:del w:id="2136" w:author="Rapporteur" w:date="2022-05-26T04:41:00Z">
        <w:r>
          <w:delText>6.8.2</w:delText>
        </w:r>
        <w:r>
          <w:rPr>
            <w:sz w:val="22"/>
            <w:szCs w:val="22"/>
            <w:rPrChange w:id="2137" w:author="Rapporteur" w:date="2022-05-26T14:23:00Z">
              <w:rPr>
                <w:rFonts w:ascii="Calibri" w:hAnsi="Calibri"/>
                <w:sz w:val="22"/>
                <w:szCs w:val="22"/>
              </w:rPr>
            </w:rPrChange>
          </w:rPr>
          <w:tab/>
        </w:r>
        <w:r>
          <w:delText>Procedures</w:delText>
        </w:r>
        <w:r>
          <w:tab/>
        </w:r>
        <w:r>
          <w:fldChar w:fldCharType="begin" w:fldLock="1"/>
        </w:r>
        <w:r>
          <w:delInstrText xml:space="preserve"> PAGEREF _Toc101337003 \h </w:delInstrText>
        </w:r>
        <w:r>
          <w:fldChar w:fldCharType="separate"/>
        </w:r>
        <w:r>
          <w:delText>36</w:delText>
        </w:r>
        <w:r>
          <w:fldChar w:fldCharType="end"/>
        </w:r>
      </w:del>
    </w:p>
    <w:p>
      <w:pPr>
        <w:pStyle w:val="34"/>
        <w:rPr>
          <w:del w:id="2138" w:author="Rapporteur" w:date="2022-05-26T04:41:00Z"/>
          <w:sz w:val="22"/>
          <w:szCs w:val="22"/>
          <w:rPrChange w:id="2139" w:author="Rapporteur" w:date="2022-05-26T14:23:00Z">
            <w:rPr>
              <w:del w:id="2140" w:author="Rapporteur" w:date="2022-05-26T04:41:00Z"/>
              <w:rFonts w:ascii="Calibri" w:hAnsi="Calibri"/>
              <w:sz w:val="22"/>
              <w:szCs w:val="22"/>
            </w:rPr>
          </w:rPrChange>
        </w:rPr>
      </w:pPr>
      <w:del w:id="2141" w:author="Rapporteur" w:date="2022-05-26T04:41:00Z">
        <w:r>
          <w:rPr>
            <w:lang w:eastAsia="zh-CN"/>
          </w:rPr>
          <w:delText>6.8.3</w:delText>
        </w:r>
        <w:r>
          <w:rPr>
            <w:sz w:val="22"/>
            <w:szCs w:val="22"/>
            <w:rPrChange w:id="2142" w:author="Rapporteur" w:date="2022-05-26T14:23:00Z">
              <w:rPr>
                <w:rFonts w:ascii="Calibri" w:hAnsi="Calibri"/>
                <w:sz w:val="22"/>
                <w:szCs w:val="22"/>
              </w:rPr>
            </w:rPrChange>
          </w:rPr>
          <w:tab/>
        </w:r>
        <w:r>
          <w:delText xml:space="preserve">Impacts on </w:delText>
        </w:r>
        <w:r>
          <w:rPr>
            <w:lang w:eastAsia="zh-CN"/>
          </w:rPr>
          <w:delText>e</w:delText>
        </w:r>
        <w:r>
          <w:delText xml:space="preserve">xisting </w:delText>
        </w:r>
        <w:r>
          <w:rPr>
            <w:lang w:eastAsia="zh-CN"/>
          </w:rPr>
          <w:delText>n</w:delText>
        </w:r>
        <w:r>
          <w:delText xml:space="preserve">odes and </w:delText>
        </w:r>
        <w:r>
          <w:rPr>
            <w:lang w:eastAsia="zh-CN"/>
          </w:rPr>
          <w:delText>f</w:delText>
        </w:r>
        <w:r>
          <w:delText>unctionality</w:delText>
        </w:r>
        <w:r>
          <w:tab/>
        </w:r>
        <w:r>
          <w:fldChar w:fldCharType="begin" w:fldLock="1"/>
        </w:r>
        <w:r>
          <w:delInstrText xml:space="preserve"> PAGEREF _Toc101337004 \h </w:delInstrText>
        </w:r>
        <w:r>
          <w:fldChar w:fldCharType="separate"/>
        </w:r>
        <w:r>
          <w:delText>36</w:delText>
        </w:r>
        <w:r>
          <w:fldChar w:fldCharType="end"/>
        </w:r>
      </w:del>
    </w:p>
    <w:p>
      <w:pPr>
        <w:pStyle w:val="23"/>
        <w:rPr>
          <w:del w:id="2143" w:author="Rapporteur" w:date="2022-05-26T04:41:00Z"/>
          <w:sz w:val="22"/>
          <w:szCs w:val="22"/>
          <w:rPrChange w:id="2144" w:author="Rapporteur" w:date="2022-05-26T14:23:00Z">
            <w:rPr>
              <w:del w:id="2145" w:author="Rapporteur" w:date="2022-05-26T04:41:00Z"/>
              <w:rFonts w:ascii="Calibri" w:hAnsi="Calibri"/>
              <w:sz w:val="22"/>
              <w:szCs w:val="22"/>
            </w:rPr>
          </w:rPrChange>
        </w:rPr>
      </w:pPr>
      <w:del w:id="2146" w:author="Rapporteur" w:date="2022-05-26T04:41:00Z">
        <w:r>
          <w:rPr>
            <w:lang w:eastAsia="zh-CN"/>
          </w:rPr>
          <w:delText>6.9</w:delText>
        </w:r>
        <w:r>
          <w:rPr>
            <w:sz w:val="22"/>
            <w:szCs w:val="22"/>
            <w:rPrChange w:id="2147" w:author="Rapporteur" w:date="2022-05-26T14:23:00Z">
              <w:rPr>
                <w:rFonts w:ascii="Calibri" w:hAnsi="Calibri"/>
                <w:sz w:val="22"/>
                <w:szCs w:val="22"/>
              </w:rPr>
            </w:rPrChange>
          </w:rPr>
          <w:tab/>
        </w:r>
        <w:r>
          <w:delText>Solution</w:delText>
        </w:r>
        <w:r>
          <w:rPr>
            <w:lang w:eastAsia="zh-CN"/>
          </w:rPr>
          <w:delText xml:space="preserve"> #9</w:delText>
        </w:r>
        <w:r>
          <w:delText>: NWDAF-assisted application detection</w:delText>
        </w:r>
        <w:r>
          <w:tab/>
        </w:r>
        <w:r>
          <w:fldChar w:fldCharType="begin" w:fldLock="1"/>
        </w:r>
        <w:r>
          <w:delInstrText xml:space="preserve"> PAGEREF _Toc101337005 \h </w:delInstrText>
        </w:r>
        <w:r>
          <w:fldChar w:fldCharType="separate"/>
        </w:r>
        <w:r>
          <w:delText>37</w:delText>
        </w:r>
        <w:r>
          <w:fldChar w:fldCharType="end"/>
        </w:r>
      </w:del>
    </w:p>
    <w:p>
      <w:pPr>
        <w:pStyle w:val="34"/>
        <w:rPr>
          <w:del w:id="2148" w:author="Rapporteur" w:date="2022-05-26T04:41:00Z"/>
          <w:sz w:val="22"/>
          <w:szCs w:val="22"/>
          <w:rPrChange w:id="2149" w:author="Rapporteur" w:date="2022-05-26T14:23:00Z">
            <w:rPr>
              <w:del w:id="2150" w:author="Rapporteur" w:date="2022-05-26T04:41:00Z"/>
              <w:rFonts w:ascii="Calibri" w:hAnsi="Calibri"/>
              <w:sz w:val="22"/>
              <w:szCs w:val="22"/>
            </w:rPr>
          </w:rPrChange>
        </w:rPr>
      </w:pPr>
      <w:del w:id="2151" w:author="Rapporteur" w:date="2022-05-26T04:41:00Z">
        <w:r>
          <w:delText>6.9.1</w:delText>
        </w:r>
        <w:r>
          <w:rPr>
            <w:sz w:val="22"/>
            <w:szCs w:val="22"/>
            <w:rPrChange w:id="2152" w:author="Rapporteur" w:date="2022-05-26T14:23:00Z">
              <w:rPr>
                <w:rFonts w:ascii="Calibri" w:hAnsi="Calibri"/>
                <w:sz w:val="22"/>
                <w:szCs w:val="22"/>
              </w:rPr>
            </w:rPrChange>
          </w:rPr>
          <w:tab/>
        </w:r>
        <w:r>
          <w:delText>Description</w:delText>
        </w:r>
        <w:r>
          <w:tab/>
        </w:r>
        <w:r>
          <w:fldChar w:fldCharType="begin" w:fldLock="1"/>
        </w:r>
        <w:r>
          <w:delInstrText xml:space="preserve"> PAGEREF _Toc101337006 \h </w:delInstrText>
        </w:r>
        <w:r>
          <w:fldChar w:fldCharType="separate"/>
        </w:r>
        <w:r>
          <w:delText>37</w:delText>
        </w:r>
        <w:r>
          <w:fldChar w:fldCharType="end"/>
        </w:r>
      </w:del>
    </w:p>
    <w:p>
      <w:pPr>
        <w:pStyle w:val="34"/>
        <w:rPr>
          <w:del w:id="2153" w:author="Rapporteur" w:date="2022-05-26T04:41:00Z"/>
          <w:sz w:val="22"/>
          <w:szCs w:val="22"/>
          <w:rPrChange w:id="2154" w:author="Rapporteur" w:date="2022-05-26T14:23:00Z">
            <w:rPr>
              <w:del w:id="2155" w:author="Rapporteur" w:date="2022-05-26T04:41:00Z"/>
              <w:rFonts w:ascii="Calibri" w:hAnsi="Calibri"/>
              <w:sz w:val="22"/>
              <w:szCs w:val="22"/>
            </w:rPr>
          </w:rPrChange>
        </w:rPr>
      </w:pPr>
      <w:del w:id="2156" w:author="Rapporteur" w:date="2022-05-26T04:41:00Z">
        <w:r>
          <w:delText>6.9.2</w:delText>
        </w:r>
        <w:r>
          <w:rPr>
            <w:sz w:val="22"/>
            <w:szCs w:val="22"/>
            <w:rPrChange w:id="2157" w:author="Rapporteur" w:date="2022-05-26T14:23:00Z">
              <w:rPr>
                <w:rFonts w:ascii="Calibri" w:hAnsi="Calibri"/>
                <w:sz w:val="22"/>
                <w:szCs w:val="22"/>
              </w:rPr>
            </w:rPrChange>
          </w:rPr>
          <w:tab/>
        </w:r>
        <w:r>
          <w:delText>Input Data</w:delText>
        </w:r>
        <w:r>
          <w:tab/>
        </w:r>
        <w:r>
          <w:fldChar w:fldCharType="begin" w:fldLock="1"/>
        </w:r>
        <w:r>
          <w:delInstrText xml:space="preserve"> PAGEREF _Toc101337007 \h </w:delInstrText>
        </w:r>
        <w:r>
          <w:fldChar w:fldCharType="separate"/>
        </w:r>
        <w:r>
          <w:delText>37</w:delText>
        </w:r>
        <w:r>
          <w:fldChar w:fldCharType="end"/>
        </w:r>
      </w:del>
    </w:p>
    <w:p>
      <w:pPr>
        <w:pStyle w:val="34"/>
        <w:rPr>
          <w:del w:id="2158" w:author="Rapporteur" w:date="2022-05-26T04:41:00Z"/>
          <w:sz w:val="22"/>
          <w:szCs w:val="22"/>
          <w:rPrChange w:id="2159" w:author="Rapporteur" w:date="2022-05-26T14:23:00Z">
            <w:rPr>
              <w:del w:id="2160" w:author="Rapporteur" w:date="2022-05-26T04:41:00Z"/>
              <w:rFonts w:ascii="Calibri" w:hAnsi="Calibri"/>
              <w:sz w:val="22"/>
              <w:szCs w:val="22"/>
            </w:rPr>
          </w:rPrChange>
        </w:rPr>
      </w:pPr>
      <w:del w:id="2161" w:author="Rapporteur" w:date="2022-05-26T04:41:00Z">
        <w:r>
          <w:delText>6.9.3</w:delText>
        </w:r>
        <w:r>
          <w:rPr>
            <w:sz w:val="22"/>
            <w:szCs w:val="22"/>
            <w:rPrChange w:id="2162" w:author="Rapporteur" w:date="2022-05-26T14:23:00Z">
              <w:rPr>
                <w:rFonts w:ascii="Calibri" w:hAnsi="Calibri"/>
                <w:sz w:val="22"/>
                <w:szCs w:val="22"/>
              </w:rPr>
            </w:rPrChange>
          </w:rPr>
          <w:tab/>
        </w:r>
        <w:r>
          <w:delText>Output Analytics</w:delText>
        </w:r>
        <w:r>
          <w:tab/>
        </w:r>
        <w:r>
          <w:fldChar w:fldCharType="begin" w:fldLock="1"/>
        </w:r>
        <w:r>
          <w:delInstrText xml:space="preserve"> PAGEREF _Toc101337008 \h </w:delInstrText>
        </w:r>
        <w:r>
          <w:fldChar w:fldCharType="separate"/>
        </w:r>
        <w:r>
          <w:delText>38</w:delText>
        </w:r>
        <w:r>
          <w:fldChar w:fldCharType="end"/>
        </w:r>
      </w:del>
    </w:p>
    <w:p>
      <w:pPr>
        <w:pStyle w:val="34"/>
        <w:rPr>
          <w:del w:id="2163" w:author="Rapporteur" w:date="2022-05-26T04:41:00Z"/>
          <w:sz w:val="22"/>
          <w:szCs w:val="22"/>
          <w:rPrChange w:id="2164" w:author="Rapporteur" w:date="2022-05-26T14:23:00Z">
            <w:rPr>
              <w:del w:id="2165" w:author="Rapporteur" w:date="2022-05-26T04:41:00Z"/>
              <w:rFonts w:ascii="Calibri" w:hAnsi="Calibri"/>
              <w:sz w:val="22"/>
              <w:szCs w:val="22"/>
            </w:rPr>
          </w:rPrChange>
        </w:rPr>
      </w:pPr>
      <w:del w:id="2166" w:author="Rapporteur" w:date="2022-05-26T04:41:00Z">
        <w:r>
          <w:rPr>
            <w:lang w:eastAsia="zh-CN"/>
          </w:rPr>
          <w:delText>6.9.4</w:delText>
        </w:r>
        <w:r>
          <w:rPr>
            <w:sz w:val="22"/>
            <w:szCs w:val="22"/>
            <w:rPrChange w:id="2167" w:author="Rapporteur" w:date="2022-05-26T14:23:00Z">
              <w:rPr>
                <w:rFonts w:ascii="Calibri" w:hAnsi="Calibri"/>
                <w:sz w:val="22"/>
                <w:szCs w:val="22"/>
              </w:rPr>
            </w:rPrChange>
          </w:rPr>
          <w:tab/>
        </w:r>
        <w:r>
          <w:rPr>
            <w:lang w:eastAsia="zh-CN"/>
          </w:rPr>
          <w:delText>Procedures</w:delText>
        </w:r>
        <w:r>
          <w:tab/>
        </w:r>
        <w:r>
          <w:fldChar w:fldCharType="begin" w:fldLock="1"/>
        </w:r>
        <w:r>
          <w:delInstrText xml:space="preserve"> PAGEREF _Toc101337009 \h </w:delInstrText>
        </w:r>
        <w:r>
          <w:fldChar w:fldCharType="separate"/>
        </w:r>
        <w:r>
          <w:delText>38</w:delText>
        </w:r>
        <w:r>
          <w:fldChar w:fldCharType="end"/>
        </w:r>
      </w:del>
    </w:p>
    <w:p>
      <w:pPr>
        <w:pStyle w:val="34"/>
        <w:rPr>
          <w:del w:id="2168" w:author="Rapporteur" w:date="2022-05-26T04:41:00Z"/>
          <w:sz w:val="22"/>
          <w:szCs w:val="22"/>
          <w:rPrChange w:id="2169" w:author="Rapporteur" w:date="2022-05-26T14:23:00Z">
            <w:rPr>
              <w:del w:id="2170" w:author="Rapporteur" w:date="2022-05-26T04:41:00Z"/>
              <w:rFonts w:ascii="Calibri" w:hAnsi="Calibri"/>
              <w:sz w:val="22"/>
              <w:szCs w:val="22"/>
            </w:rPr>
          </w:rPrChange>
        </w:rPr>
      </w:pPr>
      <w:del w:id="2171" w:author="Rapporteur" w:date="2022-05-26T04:41:00Z">
        <w:r>
          <w:delText>6.9.5</w:delText>
        </w:r>
        <w:r>
          <w:rPr>
            <w:sz w:val="22"/>
            <w:szCs w:val="22"/>
            <w:rPrChange w:id="2172" w:author="Rapporteur" w:date="2022-05-26T14:23:00Z">
              <w:rPr>
                <w:rFonts w:ascii="Calibri" w:hAnsi="Calibri"/>
                <w:sz w:val="22"/>
                <w:szCs w:val="22"/>
              </w:rPr>
            </w:rPrChange>
          </w:rPr>
          <w:tab/>
        </w:r>
        <w:r>
          <w:delText xml:space="preserve">Impacts on </w:delText>
        </w:r>
        <w:r>
          <w:rPr>
            <w:lang w:eastAsia="zh-CN"/>
          </w:rPr>
          <w:delText>e</w:delText>
        </w:r>
        <w:r>
          <w:delText xml:space="preserve">xisting </w:delText>
        </w:r>
        <w:r>
          <w:rPr>
            <w:lang w:eastAsia="zh-CN"/>
          </w:rPr>
          <w:delText>n</w:delText>
        </w:r>
        <w:r>
          <w:delText xml:space="preserve">odes and </w:delText>
        </w:r>
        <w:r>
          <w:rPr>
            <w:lang w:eastAsia="zh-CN"/>
          </w:rPr>
          <w:delText>f</w:delText>
        </w:r>
        <w:r>
          <w:delText>unctionality</w:delText>
        </w:r>
        <w:r>
          <w:tab/>
        </w:r>
        <w:r>
          <w:fldChar w:fldCharType="begin" w:fldLock="1"/>
        </w:r>
        <w:r>
          <w:delInstrText xml:space="preserve"> PAGEREF _Toc101337010 \h </w:delInstrText>
        </w:r>
        <w:r>
          <w:fldChar w:fldCharType="separate"/>
        </w:r>
        <w:r>
          <w:delText>39</w:delText>
        </w:r>
        <w:r>
          <w:fldChar w:fldCharType="end"/>
        </w:r>
      </w:del>
    </w:p>
    <w:p>
      <w:pPr>
        <w:pStyle w:val="23"/>
        <w:rPr>
          <w:del w:id="2173" w:author="Rapporteur" w:date="2022-05-26T04:41:00Z"/>
          <w:sz w:val="22"/>
          <w:szCs w:val="22"/>
          <w:rPrChange w:id="2174" w:author="Rapporteur" w:date="2022-05-26T14:23:00Z">
            <w:rPr>
              <w:del w:id="2175" w:author="Rapporteur" w:date="2022-05-26T04:41:00Z"/>
              <w:rFonts w:ascii="Calibri" w:hAnsi="Calibri"/>
              <w:sz w:val="22"/>
              <w:szCs w:val="22"/>
            </w:rPr>
          </w:rPrChange>
        </w:rPr>
      </w:pPr>
      <w:del w:id="2176" w:author="Rapporteur" w:date="2022-05-26T04:41:00Z">
        <w:r>
          <w:delText>6.</w:delText>
        </w:r>
        <w:r>
          <w:rPr>
            <w:lang w:eastAsia="zh-CN"/>
          </w:rPr>
          <w:delText>10</w:delText>
        </w:r>
        <w:r>
          <w:rPr>
            <w:sz w:val="22"/>
            <w:szCs w:val="22"/>
            <w:rPrChange w:id="2177" w:author="Rapporteur" w:date="2022-05-26T14:23:00Z">
              <w:rPr>
                <w:rFonts w:ascii="Calibri" w:hAnsi="Calibri"/>
                <w:sz w:val="22"/>
                <w:szCs w:val="22"/>
              </w:rPr>
            </w:rPrChange>
          </w:rPr>
          <w:tab/>
        </w:r>
        <w:r>
          <w:delText>Solution #</w:delText>
        </w:r>
        <w:r>
          <w:rPr>
            <w:lang w:eastAsia="zh-CN"/>
          </w:rPr>
          <w:delText>10</w:delText>
        </w:r>
        <w:r>
          <w:delText>: Support for Data and Analytics Exchange in Roaming Case</w:delText>
        </w:r>
        <w:r>
          <w:tab/>
        </w:r>
        <w:r>
          <w:fldChar w:fldCharType="begin" w:fldLock="1"/>
        </w:r>
        <w:r>
          <w:delInstrText xml:space="preserve"> PAGEREF _Toc101337011 \h </w:delInstrText>
        </w:r>
        <w:r>
          <w:fldChar w:fldCharType="separate"/>
        </w:r>
        <w:r>
          <w:delText>40</w:delText>
        </w:r>
        <w:r>
          <w:fldChar w:fldCharType="end"/>
        </w:r>
      </w:del>
    </w:p>
    <w:p>
      <w:pPr>
        <w:pStyle w:val="34"/>
        <w:rPr>
          <w:del w:id="2178" w:author="Rapporteur" w:date="2022-05-26T04:41:00Z"/>
          <w:sz w:val="22"/>
          <w:szCs w:val="22"/>
          <w:rPrChange w:id="2179" w:author="Rapporteur" w:date="2022-05-26T14:23:00Z">
            <w:rPr>
              <w:del w:id="2180" w:author="Rapporteur" w:date="2022-05-26T04:41:00Z"/>
              <w:rFonts w:ascii="Calibri" w:hAnsi="Calibri"/>
              <w:sz w:val="22"/>
              <w:szCs w:val="22"/>
            </w:rPr>
          </w:rPrChange>
        </w:rPr>
      </w:pPr>
      <w:del w:id="2181" w:author="Rapporteur" w:date="2022-05-26T04:41:00Z">
        <w:r>
          <w:delText>6.</w:delText>
        </w:r>
        <w:r>
          <w:rPr>
            <w:lang w:eastAsia="zh-CN"/>
          </w:rPr>
          <w:delText>10</w:delText>
        </w:r>
        <w:r>
          <w:delText>.1</w:delText>
        </w:r>
        <w:r>
          <w:rPr>
            <w:sz w:val="22"/>
            <w:szCs w:val="22"/>
            <w:rPrChange w:id="2182" w:author="Rapporteur" w:date="2022-05-26T14:23:00Z">
              <w:rPr>
                <w:rFonts w:ascii="Calibri" w:hAnsi="Calibri"/>
                <w:sz w:val="22"/>
                <w:szCs w:val="22"/>
              </w:rPr>
            </w:rPrChange>
          </w:rPr>
          <w:tab/>
        </w:r>
        <w:r>
          <w:delText>Description</w:delText>
        </w:r>
        <w:r>
          <w:tab/>
        </w:r>
        <w:r>
          <w:fldChar w:fldCharType="begin" w:fldLock="1"/>
        </w:r>
        <w:r>
          <w:delInstrText xml:space="preserve"> PAGEREF _Toc101337012 \h </w:delInstrText>
        </w:r>
        <w:r>
          <w:fldChar w:fldCharType="separate"/>
        </w:r>
        <w:r>
          <w:delText>40</w:delText>
        </w:r>
        <w:r>
          <w:fldChar w:fldCharType="end"/>
        </w:r>
      </w:del>
    </w:p>
    <w:p>
      <w:pPr>
        <w:pStyle w:val="34"/>
        <w:rPr>
          <w:del w:id="2183" w:author="Rapporteur" w:date="2022-05-26T04:41:00Z"/>
          <w:sz w:val="22"/>
          <w:szCs w:val="22"/>
          <w:rPrChange w:id="2184" w:author="Rapporteur" w:date="2022-05-26T14:23:00Z">
            <w:rPr>
              <w:del w:id="2185" w:author="Rapporteur" w:date="2022-05-26T04:41:00Z"/>
              <w:rFonts w:ascii="Calibri" w:hAnsi="Calibri"/>
              <w:sz w:val="22"/>
              <w:szCs w:val="22"/>
            </w:rPr>
          </w:rPrChange>
        </w:rPr>
      </w:pPr>
      <w:del w:id="2186" w:author="Rapporteur" w:date="2022-05-26T04:41:00Z">
        <w:r>
          <w:delText>6.</w:delText>
        </w:r>
        <w:r>
          <w:rPr>
            <w:lang w:eastAsia="zh-CN"/>
          </w:rPr>
          <w:delText>10</w:delText>
        </w:r>
        <w:r>
          <w:delText>.2</w:delText>
        </w:r>
        <w:r>
          <w:rPr>
            <w:sz w:val="22"/>
            <w:szCs w:val="22"/>
            <w:rPrChange w:id="2187" w:author="Rapporteur" w:date="2022-05-26T14:23:00Z">
              <w:rPr>
                <w:rFonts w:ascii="Calibri" w:hAnsi="Calibri"/>
                <w:sz w:val="22"/>
                <w:szCs w:val="22"/>
              </w:rPr>
            </w:rPrChange>
          </w:rPr>
          <w:tab/>
        </w:r>
        <w:r>
          <w:delText>Procedures</w:delText>
        </w:r>
        <w:r>
          <w:tab/>
        </w:r>
        <w:r>
          <w:fldChar w:fldCharType="begin" w:fldLock="1"/>
        </w:r>
        <w:r>
          <w:delInstrText xml:space="preserve"> PAGEREF _Toc101337013 \h </w:delInstrText>
        </w:r>
        <w:r>
          <w:fldChar w:fldCharType="separate"/>
        </w:r>
        <w:r>
          <w:delText>40</w:delText>
        </w:r>
        <w:r>
          <w:fldChar w:fldCharType="end"/>
        </w:r>
      </w:del>
    </w:p>
    <w:p>
      <w:pPr>
        <w:pStyle w:val="34"/>
        <w:rPr>
          <w:del w:id="2188" w:author="Rapporteur" w:date="2022-05-26T04:41:00Z"/>
          <w:sz w:val="22"/>
          <w:szCs w:val="22"/>
          <w:rPrChange w:id="2189" w:author="Rapporteur" w:date="2022-05-26T14:23:00Z">
            <w:rPr>
              <w:del w:id="2190" w:author="Rapporteur" w:date="2022-05-26T04:41:00Z"/>
              <w:rFonts w:ascii="Calibri" w:hAnsi="Calibri"/>
              <w:sz w:val="22"/>
              <w:szCs w:val="22"/>
            </w:rPr>
          </w:rPrChange>
        </w:rPr>
      </w:pPr>
      <w:del w:id="2191" w:author="Rapporteur" w:date="2022-05-26T04:41:00Z">
        <w:r>
          <w:rPr>
            <w:lang w:eastAsia="zh-CN"/>
          </w:rPr>
          <w:delText>6.10.3</w:delText>
        </w:r>
        <w:r>
          <w:rPr>
            <w:sz w:val="22"/>
            <w:szCs w:val="22"/>
            <w:rPrChange w:id="2192" w:author="Rapporteur" w:date="2022-05-26T14:23:00Z">
              <w:rPr>
                <w:rFonts w:ascii="Calibri" w:hAnsi="Calibri"/>
                <w:sz w:val="22"/>
                <w:szCs w:val="22"/>
              </w:rPr>
            </w:rPrChange>
          </w:rPr>
          <w:tab/>
        </w:r>
        <w:r>
          <w:delText xml:space="preserve">Impacts on </w:delText>
        </w:r>
        <w:r>
          <w:rPr>
            <w:lang w:eastAsia="zh-CN"/>
          </w:rPr>
          <w:delText>services,</w:delText>
        </w:r>
        <w:r>
          <w:delText xml:space="preserve"> entities and interfaces</w:delText>
        </w:r>
        <w:r>
          <w:tab/>
        </w:r>
        <w:r>
          <w:fldChar w:fldCharType="begin" w:fldLock="1"/>
        </w:r>
        <w:r>
          <w:delInstrText xml:space="preserve"> PAGEREF _Toc101337014 \h </w:delInstrText>
        </w:r>
        <w:r>
          <w:fldChar w:fldCharType="separate"/>
        </w:r>
        <w:r>
          <w:delText>42</w:delText>
        </w:r>
        <w:r>
          <w:fldChar w:fldCharType="end"/>
        </w:r>
      </w:del>
    </w:p>
    <w:p>
      <w:pPr>
        <w:pStyle w:val="23"/>
        <w:rPr>
          <w:del w:id="2193" w:author="Rapporteur" w:date="2022-05-26T04:41:00Z"/>
          <w:sz w:val="22"/>
          <w:szCs w:val="22"/>
          <w:rPrChange w:id="2194" w:author="Rapporteur" w:date="2022-05-26T14:23:00Z">
            <w:rPr>
              <w:del w:id="2195" w:author="Rapporteur" w:date="2022-05-26T04:41:00Z"/>
              <w:rFonts w:ascii="Calibri" w:hAnsi="Calibri"/>
              <w:sz w:val="22"/>
              <w:szCs w:val="22"/>
            </w:rPr>
          </w:rPrChange>
        </w:rPr>
      </w:pPr>
      <w:del w:id="2196" w:author="Rapporteur" w:date="2022-05-26T04:41:00Z">
        <w:r>
          <w:rPr>
            <w:lang w:eastAsia="zh-CN"/>
          </w:rPr>
          <w:delText>6.11</w:delText>
        </w:r>
        <w:r>
          <w:rPr>
            <w:sz w:val="22"/>
            <w:szCs w:val="22"/>
            <w:rPrChange w:id="2197" w:author="Rapporteur" w:date="2022-05-26T14:23:00Z">
              <w:rPr>
                <w:rFonts w:ascii="Calibri" w:hAnsi="Calibri"/>
                <w:sz w:val="22"/>
                <w:szCs w:val="22"/>
              </w:rPr>
            </w:rPrChange>
          </w:rPr>
          <w:tab/>
        </w:r>
        <w:r>
          <w:delText>Solution</w:delText>
        </w:r>
        <w:r>
          <w:rPr>
            <w:lang w:eastAsia="zh-CN"/>
          </w:rPr>
          <w:delText xml:space="preserve"> #11</w:delText>
        </w:r>
        <w:r>
          <w:delText>: PDU session management in roaming scenarios using network analytics</w:delText>
        </w:r>
        <w:r>
          <w:tab/>
        </w:r>
        <w:r>
          <w:fldChar w:fldCharType="begin" w:fldLock="1"/>
        </w:r>
        <w:r>
          <w:delInstrText xml:space="preserve"> PAGEREF _Toc101337015 \h </w:delInstrText>
        </w:r>
        <w:r>
          <w:fldChar w:fldCharType="separate"/>
        </w:r>
        <w:r>
          <w:delText>42</w:delText>
        </w:r>
        <w:r>
          <w:fldChar w:fldCharType="end"/>
        </w:r>
      </w:del>
    </w:p>
    <w:p>
      <w:pPr>
        <w:pStyle w:val="34"/>
        <w:rPr>
          <w:del w:id="2198" w:author="Rapporteur" w:date="2022-05-26T04:41:00Z"/>
          <w:sz w:val="22"/>
          <w:szCs w:val="22"/>
          <w:rPrChange w:id="2199" w:author="Rapporteur" w:date="2022-05-26T14:23:00Z">
            <w:rPr>
              <w:del w:id="2200" w:author="Rapporteur" w:date="2022-05-26T04:41:00Z"/>
              <w:rFonts w:ascii="Calibri" w:hAnsi="Calibri"/>
              <w:sz w:val="22"/>
              <w:szCs w:val="22"/>
            </w:rPr>
          </w:rPrChange>
        </w:rPr>
      </w:pPr>
      <w:del w:id="2201" w:author="Rapporteur" w:date="2022-05-26T04:41:00Z">
        <w:r>
          <w:delText>6.11.1</w:delText>
        </w:r>
        <w:r>
          <w:rPr>
            <w:sz w:val="22"/>
            <w:szCs w:val="22"/>
            <w:rPrChange w:id="2202" w:author="Rapporteur" w:date="2022-05-26T14:23:00Z">
              <w:rPr>
                <w:rFonts w:ascii="Calibri" w:hAnsi="Calibri"/>
                <w:sz w:val="22"/>
                <w:szCs w:val="22"/>
              </w:rPr>
            </w:rPrChange>
          </w:rPr>
          <w:tab/>
        </w:r>
        <w:r>
          <w:delText>Description</w:delText>
        </w:r>
        <w:r>
          <w:tab/>
        </w:r>
        <w:r>
          <w:fldChar w:fldCharType="begin" w:fldLock="1"/>
        </w:r>
        <w:r>
          <w:delInstrText xml:space="preserve"> PAGEREF _Toc101337016 \h </w:delInstrText>
        </w:r>
        <w:r>
          <w:fldChar w:fldCharType="separate"/>
        </w:r>
        <w:r>
          <w:delText>42</w:delText>
        </w:r>
        <w:r>
          <w:fldChar w:fldCharType="end"/>
        </w:r>
      </w:del>
    </w:p>
    <w:p>
      <w:pPr>
        <w:pStyle w:val="34"/>
        <w:rPr>
          <w:del w:id="2203" w:author="Rapporteur" w:date="2022-05-26T04:41:00Z"/>
          <w:sz w:val="22"/>
          <w:szCs w:val="22"/>
          <w:rPrChange w:id="2204" w:author="Rapporteur" w:date="2022-05-26T14:23:00Z">
            <w:rPr>
              <w:del w:id="2205" w:author="Rapporteur" w:date="2022-05-26T04:41:00Z"/>
              <w:rFonts w:ascii="Calibri" w:hAnsi="Calibri"/>
              <w:sz w:val="22"/>
              <w:szCs w:val="22"/>
            </w:rPr>
          </w:rPrChange>
        </w:rPr>
      </w:pPr>
      <w:del w:id="2206" w:author="Rapporteur" w:date="2022-05-26T04:41:00Z">
        <w:r>
          <w:delText>6.11.2</w:delText>
        </w:r>
        <w:r>
          <w:rPr>
            <w:sz w:val="22"/>
            <w:szCs w:val="22"/>
            <w:rPrChange w:id="2207" w:author="Rapporteur" w:date="2022-05-26T14:23:00Z">
              <w:rPr>
                <w:rFonts w:ascii="Calibri" w:hAnsi="Calibri"/>
                <w:sz w:val="22"/>
                <w:szCs w:val="22"/>
              </w:rPr>
            </w:rPrChange>
          </w:rPr>
          <w:tab/>
        </w:r>
        <w:r>
          <w:delText>Procedures</w:delText>
        </w:r>
        <w:r>
          <w:tab/>
        </w:r>
        <w:r>
          <w:fldChar w:fldCharType="begin" w:fldLock="1"/>
        </w:r>
        <w:r>
          <w:delInstrText xml:space="preserve"> PAGEREF _Toc101337017 \h </w:delInstrText>
        </w:r>
        <w:r>
          <w:fldChar w:fldCharType="separate"/>
        </w:r>
        <w:r>
          <w:delText>42</w:delText>
        </w:r>
        <w:r>
          <w:fldChar w:fldCharType="end"/>
        </w:r>
      </w:del>
    </w:p>
    <w:p>
      <w:pPr>
        <w:pStyle w:val="34"/>
        <w:rPr>
          <w:del w:id="2208" w:author="Rapporteur" w:date="2022-05-26T04:41:00Z"/>
          <w:sz w:val="22"/>
          <w:szCs w:val="22"/>
          <w:rPrChange w:id="2209" w:author="Rapporteur" w:date="2022-05-26T14:23:00Z">
            <w:rPr>
              <w:del w:id="2210" w:author="Rapporteur" w:date="2022-05-26T04:41:00Z"/>
              <w:rFonts w:ascii="Calibri" w:hAnsi="Calibri"/>
              <w:sz w:val="22"/>
              <w:szCs w:val="22"/>
            </w:rPr>
          </w:rPrChange>
        </w:rPr>
      </w:pPr>
      <w:del w:id="2211" w:author="Rapporteur" w:date="2022-05-26T04:41:00Z">
        <w:r>
          <w:rPr>
            <w:lang w:eastAsia="zh-CN"/>
          </w:rPr>
          <w:delText>6.11.3</w:delText>
        </w:r>
        <w:r>
          <w:rPr>
            <w:sz w:val="22"/>
            <w:szCs w:val="22"/>
            <w:rPrChange w:id="2212" w:author="Rapporteur" w:date="2022-05-26T14:23:00Z">
              <w:rPr>
                <w:rFonts w:ascii="Calibri" w:hAnsi="Calibri"/>
                <w:sz w:val="22"/>
                <w:szCs w:val="22"/>
              </w:rPr>
            </w:rPrChange>
          </w:rPr>
          <w:tab/>
        </w:r>
        <w:r>
          <w:delText xml:space="preserve">Impacts on </w:delText>
        </w:r>
        <w:r>
          <w:rPr>
            <w:lang w:eastAsia="zh-CN"/>
          </w:rPr>
          <w:delText>e</w:delText>
        </w:r>
        <w:r>
          <w:delText xml:space="preserve">xisting </w:delText>
        </w:r>
        <w:r>
          <w:rPr>
            <w:lang w:eastAsia="zh-CN"/>
          </w:rPr>
          <w:delText>n</w:delText>
        </w:r>
        <w:r>
          <w:delText xml:space="preserve">odes and </w:delText>
        </w:r>
        <w:r>
          <w:rPr>
            <w:lang w:eastAsia="zh-CN"/>
          </w:rPr>
          <w:delText>f</w:delText>
        </w:r>
        <w:r>
          <w:delText>unctionality</w:delText>
        </w:r>
        <w:r>
          <w:tab/>
        </w:r>
        <w:r>
          <w:fldChar w:fldCharType="begin" w:fldLock="1"/>
        </w:r>
        <w:r>
          <w:delInstrText xml:space="preserve"> PAGEREF _Toc101337018 \h </w:delInstrText>
        </w:r>
        <w:r>
          <w:fldChar w:fldCharType="separate"/>
        </w:r>
        <w:r>
          <w:delText>44</w:delText>
        </w:r>
        <w:r>
          <w:fldChar w:fldCharType="end"/>
        </w:r>
      </w:del>
    </w:p>
    <w:p>
      <w:pPr>
        <w:pStyle w:val="23"/>
        <w:rPr>
          <w:del w:id="2213" w:author="Rapporteur" w:date="2022-05-26T04:41:00Z"/>
          <w:sz w:val="22"/>
          <w:szCs w:val="22"/>
          <w:rPrChange w:id="2214" w:author="Rapporteur" w:date="2022-05-26T14:23:00Z">
            <w:rPr>
              <w:del w:id="2215" w:author="Rapporteur" w:date="2022-05-26T04:41:00Z"/>
              <w:rFonts w:ascii="Calibri" w:hAnsi="Calibri"/>
              <w:sz w:val="22"/>
              <w:szCs w:val="22"/>
            </w:rPr>
          </w:rPrChange>
        </w:rPr>
      </w:pPr>
      <w:del w:id="2216" w:author="Rapporteur" w:date="2022-05-26T04:41:00Z">
        <w:r>
          <w:rPr>
            <w:lang w:eastAsia="zh-CN"/>
          </w:rPr>
          <w:delText>6.12</w:delText>
        </w:r>
        <w:r>
          <w:rPr>
            <w:sz w:val="22"/>
            <w:szCs w:val="22"/>
            <w:rPrChange w:id="2217" w:author="Rapporteur" w:date="2022-05-26T14:23:00Z">
              <w:rPr>
                <w:rFonts w:ascii="Calibri" w:hAnsi="Calibri"/>
                <w:sz w:val="22"/>
                <w:szCs w:val="22"/>
              </w:rPr>
            </w:rPrChange>
          </w:rPr>
          <w:tab/>
        </w:r>
        <w:r>
          <w:delText>Solution</w:delText>
        </w:r>
        <w:r>
          <w:rPr>
            <w:lang w:eastAsia="zh-CN"/>
          </w:rPr>
          <w:delText xml:space="preserve"> #12</w:delText>
        </w:r>
        <w:r>
          <w:delText>: DCCF and MFAF Relocation</w:delText>
        </w:r>
        <w:r>
          <w:tab/>
        </w:r>
        <w:r>
          <w:fldChar w:fldCharType="begin" w:fldLock="1"/>
        </w:r>
        <w:r>
          <w:delInstrText xml:space="preserve"> PAGEREF _Toc101337019 \h </w:delInstrText>
        </w:r>
        <w:r>
          <w:fldChar w:fldCharType="separate"/>
        </w:r>
        <w:r>
          <w:delText>44</w:delText>
        </w:r>
        <w:r>
          <w:fldChar w:fldCharType="end"/>
        </w:r>
      </w:del>
    </w:p>
    <w:p>
      <w:pPr>
        <w:pStyle w:val="34"/>
        <w:rPr>
          <w:del w:id="2218" w:author="Rapporteur" w:date="2022-05-26T04:41:00Z"/>
          <w:sz w:val="22"/>
          <w:szCs w:val="22"/>
          <w:rPrChange w:id="2219" w:author="Rapporteur" w:date="2022-05-26T14:23:00Z">
            <w:rPr>
              <w:del w:id="2220" w:author="Rapporteur" w:date="2022-05-26T04:41:00Z"/>
              <w:rFonts w:ascii="Calibri" w:hAnsi="Calibri"/>
              <w:sz w:val="22"/>
              <w:szCs w:val="22"/>
            </w:rPr>
          </w:rPrChange>
        </w:rPr>
      </w:pPr>
      <w:del w:id="2221" w:author="Rapporteur" w:date="2022-05-26T04:41:00Z">
        <w:r>
          <w:delText>6.12.1</w:delText>
        </w:r>
        <w:r>
          <w:rPr>
            <w:sz w:val="22"/>
            <w:szCs w:val="22"/>
            <w:rPrChange w:id="2222" w:author="Rapporteur" w:date="2022-05-26T14:23:00Z">
              <w:rPr>
                <w:rFonts w:ascii="Calibri" w:hAnsi="Calibri"/>
                <w:sz w:val="22"/>
                <w:szCs w:val="22"/>
              </w:rPr>
            </w:rPrChange>
          </w:rPr>
          <w:tab/>
        </w:r>
        <w:r>
          <w:delText>Description</w:delText>
        </w:r>
        <w:r>
          <w:tab/>
        </w:r>
        <w:r>
          <w:fldChar w:fldCharType="begin" w:fldLock="1"/>
        </w:r>
        <w:r>
          <w:delInstrText xml:space="preserve"> PAGEREF _Toc101337020 \h </w:delInstrText>
        </w:r>
        <w:r>
          <w:fldChar w:fldCharType="separate"/>
        </w:r>
        <w:r>
          <w:delText>44</w:delText>
        </w:r>
        <w:r>
          <w:fldChar w:fldCharType="end"/>
        </w:r>
      </w:del>
    </w:p>
    <w:p>
      <w:pPr>
        <w:pStyle w:val="34"/>
        <w:rPr>
          <w:del w:id="2223" w:author="Rapporteur" w:date="2022-05-26T04:41:00Z"/>
          <w:sz w:val="22"/>
          <w:szCs w:val="22"/>
          <w:rPrChange w:id="2224" w:author="Rapporteur" w:date="2022-05-26T14:23:00Z">
            <w:rPr>
              <w:del w:id="2225" w:author="Rapporteur" w:date="2022-05-26T04:41:00Z"/>
              <w:rFonts w:ascii="Calibri" w:hAnsi="Calibri"/>
              <w:sz w:val="22"/>
              <w:szCs w:val="22"/>
            </w:rPr>
          </w:rPrChange>
        </w:rPr>
      </w:pPr>
      <w:del w:id="2226" w:author="Rapporteur" w:date="2022-05-26T04:41:00Z">
        <w:r>
          <w:delText>6.12.</w:delText>
        </w:r>
        <w:r>
          <w:rPr>
            <w:lang w:eastAsia="zh-CN"/>
          </w:rPr>
          <w:delText>2</w:delText>
        </w:r>
        <w:r>
          <w:rPr>
            <w:sz w:val="22"/>
            <w:szCs w:val="22"/>
            <w:rPrChange w:id="2227" w:author="Rapporteur" w:date="2022-05-26T14:23:00Z">
              <w:rPr>
                <w:rFonts w:ascii="Calibri" w:hAnsi="Calibri"/>
                <w:sz w:val="22"/>
                <w:szCs w:val="22"/>
              </w:rPr>
            </w:rPrChange>
          </w:rPr>
          <w:tab/>
        </w:r>
        <w:r>
          <w:delText>Procedures</w:delText>
        </w:r>
        <w:r>
          <w:tab/>
        </w:r>
        <w:r>
          <w:fldChar w:fldCharType="begin" w:fldLock="1"/>
        </w:r>
        <w:r>
          <w:delInstrText xml:space="preserve"> PAGEREF _Toc101337021 \h </w:delInstrText>
        </w:r>
        <w:r>
          <w:fldChar w:fldCharType="separate"/>
        </w:r>
        <w:r>
          <w:delText>45</w:delText>
        </w:r>
        <w:r>
          <w:fldChar w:fldCharType="end"/>
        </w:r>
      </w:del>
    </w:p>
    <w:p>
      <w:pPr>
        <w:pStyle w:val="23"/>
        <w:rPr>
          <w:del w:id="2228" w:author="Rapporteur" w:date="2022-05-26T04:41:00Z"/>
          <w:sz w:val="22"/>
          <w:szCs w:val="22"/>
          <w:rPrChange w:id="2229" w:author="Rapporteur" w:date="2022-05-26T14:23:00Z">
            <w:rPr>
              <w:del w:id="2230" w:author="Rapporteur" w:date="2022-05-26T04:41:00Z"/>
              <w:rFonts w:ascii="Calibri" w:hAnsi="Calibri"/>
              <w:sz w:val="22"/>
              <w:szCs w:val="22"/>
            </w:rPr>
          </w:rPrChange>
        </w:rPr>
      </w:pPr>
      <w:del w:id="2231" w:author="Rapporteur" w:date="2022-05-26T04:41:00Z">
        <w:r>
          <w:rPr>
            <w:lang w:eastAsia="zh-CN"/>
          </w:rPr>
          <w:delText>6.13</w:delText>
        </w:r>
        <w:r>
          <w:rPr>
            <w:sz w:val="22"/>
            <w:szCs w:val="22"/>
            <w:rPrChange w:id="2232" w:author="Rapporteur" w:date="2022-05-26T14:23:00Z">
              <w:rPr>
                <w:rFonts w:ascii="Calibri" w:hAnsi="Calibri"/>
                <w:sz w:val="22"/>
                <w:szCs w:val="22"/>
              </w:rPr>
            </w:rPrChange>
          </w:rPr>
          <w:tab/>
        </w:r>
        <w:r>
          <w:delText>Solution</w:delText>
        </w:r>
        <w:r>
          <w:rPr>
            <w:lang w:eastAsia="zh-CN"/>
          </w:rPr>
          <w:delText xml:space="preserve"> #13</w:delText>
        </w:r>
        <w:r>
          <w:delText xml:space="preserve">: </w:delText>
        </w:r>
        <w:r>
          <w:rPr>
            <w:rFonts w:eastAsia="宋体"/>
            <w:lang w:eastAsia="ko-KR" w:bidi="hi-IN"/>
          </w:rPr>
          <w:delText>NWDAF MTLF and NWDAF AnLF interoperability support for registration and discovery in 5GC</w:delText>
        </w:r>
        <w:r>
          <w:tab/>
        </w:r>
        <w:r>
          <w:fldChar w:fldCharType="begin" w:fldLock="1"/>
        </w:r>
        <w:r>
          <w:delInstrText xml:space="preserve"> PAGEREF _Toc101337022 \h </w:delInstrText>
        </w:r>
        <w:r>
          <w:fldChar w:fldCharType="separate"/>
        </w:r>
        <w:r>
          <w:delText>46</w:delText>
        </w:r>
        <w:r>
          <w:fldChar w:fldCharType="end"/>
        </w:r>
      </w:del>
    </w:p>
    <w:p>
      <w:pPr>
        <w:pStyle w:val="34"/>
        <w:rPr>
          <w:del w:id="2233" w:author="Rapporteur" w:date="2022-05-26T04:41:00Z"/>
          <w:sz w:val="22"/>
          <w:szCs w:val="22"/>
          <w:rPrChange w:id="2234" w:author="Rapporteur" w:date="2022-05-26T14:23:00Z">
            <w:rPr>
              <w:del w:id="2235" w:author="Rapporteur" w:date="2022-05-26T04:41:00Z"/>
              <w:rFonts w:ascii="Calibri" w:hAnsi="Calibri"/>
              <w:sz w:val="22"/>
              <w:szCs w:val="22"/>
            </w:rPr>
          </w:rPrChange>
        </w:rPr>
      </w:pPr>
      <w:del w:id="2236" w:author="Rapporteur" w:date="2022-05-26T04:41:00Z">
        <w:r>
          <w:delText>6.13.1</w:delText>
        </w:r>
        <w:r>
          <w:rPr>
            <w:sz w:val="22"/>
            <w:szCs w:val="22"/>
            <w:rPrChange w:id="2237" w:author="Rapporteur" w:date="2022-05-26T14:23:00Z">
              <w:rPr>
                <w:rFonts w:ascii="Calibri" w:hAnsi="Calibri"/>
                <w:sz w:val="22"/>
                <w:szCs w:val="22"/>
              </w:rPr>
            </w:rPrChange>
          </w:rPr>
          <w:tab/>
        </w:r>
        <w:r>
          <w:delText>Description</w:delText>
        </w:r>
        <w:r>
          <w:tab/>
        </w:r>
        <w:r>
          <w:fldChar w:fldCharType="begin" w:fldLock="1"/>
        </w:r>
        <w:r>
          <w:delInstrText xml:space="preserve"> PAGEREF _Toc101337023 \h </w:delInstrText>
        </w:r>
        <w:r>
          <w:fldChar w:fldCharType="separate"/>
        </w:r>
        <w:r>
          <w:delText>46</w:delText>
        </w:r>
        <w:r>
          <w:fldChar w:fldCharType="end"/>
        </w:r>
      </w:del>
    </w:p>
    <w:p>
      <w:pPr>
        <w:pStyle w:val="34"/>
        <w:rPr>
          <w:del w:id="2238" w:author="Rapporteur" w:date="2022-05-26T04:41:00Z"/>
          <w:sz w:val="22"/>
          <w:szCs w:val="22"/>
          <w:rPrChange w:id="2239" w:author="Rapporteur" w:date="2022-05-26T14:23:00Z">
            <w:rPr>
              <w:del w:id="2240" w:author="Rapporteur" w:date="2022-05-26T04:41:00Z"/>
              <w:rFonts w:ascii="Calibri" w:hAnsi="Calibri"/>
              <w:sz w:val="22"/>
              <w:szCs w:val="22"/>
            </w:rPr>
          </w:rPrChange>
        </w:rPr>
      </w:pPr>
      <w:del w:id="2241" w:author="Rapporteur" w:date="2022-05-26T04:41:00Z">
        <w:r>
          <w:delText>6.13.2</w:delText>
        </w:r>
        <w:r>
          <w:rPr>
            <w:sz w:val="22"/>
            <w:szCs w:val="22"/>
            <w:rPrChange w:id="2242" w:author="Rapporteur" w:date="2022-05-26T14:23:00Z">
              <w:rPr>
                <w:rFonts w:ascii="Calibri" w:hAnsi="Calibri"/>
                <w:sz w:val="22"/>
                <w:szCs w:val="22"/>
              </w:rPr>
            </w:rPrChange>
          </w:rPr>
          <w:tab/>
        </w:r>
        <w:r>
          <w:delText>Procedures</w:delText>
        </w:r>
        <w:r>
          <w:tab/>
        </w:r>
        <w:r>
          <w:fldChar w:fldCharType="begin" w:fldLock="1"/>
        </w:r>
        <w:r>
          <w:delInstrText xml:space="preserve"> PAGEREF _Toc101337024 \h </w:delInstrText>
        </w:r>
        <w:r>
          <w:fldChar w:fldCharType="separate"/>
        </w:r>
        <w:r>
          <w:delText>47</w:delText>
        </w:r>
        <w:r>
          <w:fldChar w:fldCharType="end"/>
        </w:r>
      </w:del>
    </w:p>
    <w:p>
      <w:pPr>
        <w:pStyle w:val="23"/>
        <w:rPr>
          <w:del w:id="2243" w:author="Rapporteur" w:date="2022-05-26T04:41:00Z"/>
          <w:sz w:val="22"/>
          <w:szCs w:val="22"/>
          <w:rPrChange w:id="2244" w:author="Rapporteur" w:date="2022-05-26T14:23:00Z">
            <w:rPr>
              <w:del w:id="2245" w:author="Rapporteur" w:date="2022-05-26T04:41:00Z"/>
              <w:rFonts w:ascii="Calibri" w:hAnsi="Calibri"/>
              <w:sz w:val="22"/>
              <w:szCs w:val="22"/>
            </w:rPr>
          </w:rPrChange>
        </w:rPr>
      </w:pPr>
      <w:del w:id="2246" w:author="Rapporteur" w:date="2022-05-26T04:41:00Z">
        <w:r>
          <w:rPr>
            <w:rFonts w:eastAsia="宋体"/>
            <w:lang w:eastAsia="zh-CN"/>
          </w:rPr>
          <w:delText>6.14</w:delText>
        </w:r>
        <w:r>
          <w:rPr>
            <w:sz w:val="22"/>
            <w:szCs w:val="22"/>
            <w:rPrChange w:id="2247" w:author="Rapporteur" w:date="2022-05-26T14:23:00Z">
              <w:rPr>
                <w:rFonts w:ascii="Calibri" w:hAnsi="Calibri"/>
                <w:sz w:val="22"/>
                <w:szCs w:val="22"/>
              </w:rPr>
            </w:rPrChange>
          </w:rPr>
          <w:tab/>
        </w:r>
        <w:r>
          <w:rPr>
            <w:rFonts w:eastAsia="宋体"/>
          </w:rPr>
          <w:delText>Solution</w:delText>
        </w:r>
        <w:r>
          <w:rPr>
            <w:rFonts w:eastAsia="宋体"/>
            <w:lang w:eastAsia="zh-CN"/>
          </w:rPr>
          <w:delText xml:space="preserve"> #14</w:delText>
        </w:r>
        <w:r>
          <w:rPr>
            <w:rFonts w:eastAsia="宋体"/>
          </w:rPr>
          <w:delText>: Enhance trained ML Model sharing via ML Model format</w:delText>
        </w:r>
        <w:r>
          <w:tab/>
        </w:r>
        <w:r>
          <w:fldChar w:fldCharType="begin" w:fldLock="1"/>
        </w:r>
        <w:r>
          <w:delInstrText xml:space="preserve"> PAGEREF _Toc101337025 \h </w:delInstrText>
        </w:r>
        <w:r>
          <w:fldChar w:fldCharType="separate"/>
        </w:r>
        <w:r>
          <w:delText>48</w:delText>
        </w:r>
        <w:r>
          <w:fldChar w:fldCharType="end"/>
        </w:r>
      </w:del>
    </w:p>
    <w:p>
      <w:pPr>
        <w:pStyle w:val="34"/>
        <w:rPr>
          <w:del w:id="2248" w:author="Rapporteur" w:date="2022-05-26T04:41:00Z"/>
          <w:sz w:val="22"/>
          <w:szCs w:val="22"/>
          <w:rPrChange w:id="2249" w:author="Rapporteur" w:date="2022-05-26T14:23:00Z">
            <w:rPr>
              <w:del w:id="2250" w:author="Rapporteur" w:date="2022-05-26T04:41:00Z"/>
              <w:rFonts w:ascii="Calibri" w:hAnsi="Calibri"/>
              <w:sz w:val="22"/>
              <w:szCs w:val="22"/>
            </w:rPr>
          </w:rPrChange>
        </w:rPr>
      </w:pPr>
      <w:del w:id="2251" w:author="Rapporteur" w:date="2022-05-26T04:41:00Z">
        <w:r>
          <w:delText>6.</w:delText>
        </w:r>
        <w:r>
          <w:rPr>
            <w:lang w:eastAsia="zh-CN"/>
          </w:rPr>
          <w:delText>14</w:delText>
        </w:r>
        <w:r>
          <w:delText>.1</w:delText>
        </w:r>
        <w:r>
          <w:rPr>
            <w:sz w:val="22"/>
            <w:szCs w:val="22"/>
            <w:rPrChange w:id="2252" w:author="Rapporteur" w:date="2022-05-26T14:23:00Z">
              <w:rPr>
                <w:rFonts w:ascii="Calibri" w:hAnsi="Calibri"/>
                <w:sz w:val="22"/>
                <w:szCs w:val="22"/>
              </w:rPr>
            </w:rPrChange>
          </w:rPr>
          <w:tab/>
        </w:r>
        <w:r>
          <w:delText>Description</w:delText>
        </w:r>
        <w:r>
          <w:tab/>
        </w:r>
        <w:r>
          <w:fldChar w:fldCharType="begin" w:fldLock="1"/>
        </w:r>
        <w:r>
          <w:delInstrText xml:space="preserve"> PAGEREF _Toc101337026 \h </w:delInstrText>
        </w:r>
        <w:r>
          <w:fldChar w:fldCharType="separate"/>
        </w:r>
        <w:r>
          <w:delText>48</w:delText>
        </w:r>
        <w:r>
          <w:fldChar w:fldCharType="end"/>
        </w:r>
      </w:del>
    </w:p>
    <w:p>
      <w:pPr>
        <w:pStyle w:val="43"/>
        <w:rPr>
          <w:del w:id="2253" w:author="Rapporteur" w:date="2022-05-26T04:41:00Z"/>
          <w:sz w:val="22"/>
          <w:szCs w:val="22"/>
          <w:rPrChange w:id="2254" w:author="Rapporteur" w:date="2022-05-26T14:23:00Z">
            <w:rPr>
              <w:del w:id="2255" w:author="Rapporteur" w:date="2022-05-26T04:41:00Z"/>
              <w:rFonts w:ascii="Calibri" w:hAnsi="Calibri"/>
              <w:sz w:val="22"/>
              <w:szCs w:val="22"/>
            </w:rPr>
          </w:rPrChange>
        </w:rPr>
      </w:pPr>
      <w:del w:id="2256" w:author="Rapporteur" w:date="2022-05-26T04:41:00Z">
        <w:r>
          <w:delText>6.</w:delText>
        </w:r>
        <w:r>
          <w:rPr>
            <w:lang w:eastAsia="zh-CN"/>
          </w:rPr>
          <w:delText>14</w:delText>
        </w:r>
        <w:r>
          <w:delText>.1.1</w:delText>
        </w:r>
        <w:r>
          <w:rPr>
            <w:sz w:val="22"/>
            <w:szCs w:val="22"/>
            <w:rPrChange w:id="2257" w:author="Rapporteur" w:date="2022-05-26T14:23:00Z">
              <w:rPr>
                <w:rFonts w:ascii="Calibri" w:hAnsi="Calibri"/>
                <w:sz w:val="22"/>
                <w:szCs w:val="22"/>
              </w:rPr>
            </w:rPrChange>
          </w:rPr>
          <w:tab/>
        </w:r>
        <w:r>
          <w:delText>General</w:delText>
        </w:r>
        <w:r>
          <w:tab/>
        </w:r>
        <w:r>
          <w:fldChar w:fldCharType="begin" w:fldLock="1"/>
        </w:r>
        <w:r>
          <w:delInstrText xml:space="preserve"> PAGEREF _Toc101337027 \h </w:delInstrText>
        </w:r>
        <w:r>
          <w:fldChar w:fldCharType="separate"/>
        </w:r>
        <w:r>
          <w:delText>48</w:delText>
        </w:r>
        <w:r>
          <w:fldChar w:fldCharType="end"/>
        </w:r>
      </w:del>
    </w:p>
    <w:p>
      <w:pPr>
        <w:pStyle w:val="43"/>
        <w:rPr>
          <w:del w:id="2258" w:author="Rapporteur" w:date="2022-05-26T04:41:00Z"/>
          <w:sz w:val="22"/>
          <w:szCs w:val="22"/>
          <w:rPrChange w:id="2259" w:author="Rapporteur" w:date="2022-05-26T14:23:00Z">
            <w:rPr>
              <w:del w:id="2260" w:author="Rapporteur" w:date="2022-05-26T04:41:00Z"/>
              <w:rFonts w:ascii="Calibri" w:hAnsi="Calibri"/>
              <w:sz w:val="22"/>
              <w:szCs w:val="22"/>
            </w:rPr>
          </w:rPrChange>
        </w:rPr>
      </w:pPr>
      <w:del w:id="2261" w:author="Rapporteur" w:date="2022-05-26T04:41:00Z">
        <w:r>
          <w:delText>6.14.1.2</w:delText>
        </w:r>
        <w:r>
          <w:rPr>
            <w:sz w:val="22"/>
            <w:szCs w:val="22"/>
            <w:rPrChange w:id="2262" w:author="Rapporteur" w:date="2022-05-26T14:23:00Z">
              <w:rPr>
                <w:rFonts w:ascii="Calibri" w:hAnsi="Calibri"/>
                <w:sz w:val="22"/>
                <w:szCs w:val="22"/>
              </w:rPr>
            </w:rPrChange>
          </w:rPr>
          <w:tab/>
        </w:r>
        <w:r>
          <w:rPr>
            <w:lang w:eastAsia="zh-CN"/>
          </w:rPr>
          <w:delText xml:space="preserve">Registration and discovery of NWDAF (containing MTLF) with </w:delText>
        </w:r>
        <w:r>
          <w:rPr>
            <w:rFonts w:eastAsia="宋体"/>
          </w:rPr>
          <w:delText>ML model Format Information</w:delText>
        </w:r>
        <w:r>
          <w:tab/>
        </w:r>
        <w:r>
          <w:fldChar w:fldCharType="begin" w:fldLock="1"/>
        </w:r>
        <w:r>
          <w:delInstrText xml:space="preserve"> PAGEREF _Toc101337028 \h </w:delInstrText>
        </w:r>
        <w:r>
          <w:fldChar w:fldCharType="separate"/>
        </w:r>
        <w:r>
          <w:delText>49</w:delText>
        </w:r>
        <w:r>
          <w:fldChar w:fldCharType="end"/>
        </w:r>
      </w:del>
    </w:p>
    <w:p>
      <w:pPr>
        <w:pStyle w:val="23"/>
        <w:rPr>
          <w:del w:id="2263" w:author="Rapporteur" w:date="2022-05-26T04:41:00Z"/>
          <w:sz w:val="22"/>
          <w:szCs w:val="22"/>
          <w:rPrChange w:id="2264" w:author="Rapporteur" w:date="2022-05-26T14:23:00Z">
            <w:rPr>
              <w:del w:id="2265" w:author="Rapporteur" w:date="2022-05-26T04:41:00Z"/>
              <w:rFonts w:ascii="Calibri" w:hAnsi="Calibri"/>
              <w:sz w:val="22"/>
              <w:szCs w:val="22"/>
            </w:rPr>
          </w:rPrChange>
        </w:rPr>
      </w:pPr>
      <w:del w:id="2266" w:author="Rapporteur" w:date="2022-05-26T04:41:00Z">
        <w:r>
          <w:rPr>
            <w:lang w:eastAsia="zh-CN"/>
          </w:rPr>
          <w:delText>6.15</w:delText>
        </w:r>
        <w:r>
          <w:rPr>
            <w:sz w:val="22"/>
            <w:szCs w:val="22"/>
            <w:rPrChange w:id="2267" w:author="Rapporteur" w:date="2022-05-26T14:23:00Z">
              <w:rPr>
                <w:rFonts w:ascii="Calibri" w:hAnsi="Calibri"/>
                <w:sz w:val="22"/>
                <w:szCs w:val="22"/>
              </w:rPr>
            </w:rPrChange>
          </w:rPr>
          <w:tab/>
        </w:r>
        <w:r>
          <w:delText>Solution</w:delText>
        </w:r>
        <w:r>
          <w:rPr>
            <w:lang w:eastAsia="zh-CN"/>
          </w:rPr>
          <w:delText xml:space="preserve"> #15</w:delText>
        </w:r>
        <w:r>
          <w:delText>: ML model sharing with different AnLF providers</w:delText>
        </w:r>
        <w:r>
          <w:tab/>
        </w:r>
        <w:r>
          <w:fldChar w:fldCharType="begin" w:fldLock="1"/>
        </w:r>
        <w:r>
          <w:delInstrText xml:space="preserve"> PAGEREF _Toc101337029 \h </w:delInstrText>
        </w:r>
        <w:r>
          <w:fldChar w:fldCharType="separate"/>
        </w:r>
        <w:r>
          <w:delText>50</w:delText>
        </w:r>
        <w:r>
          <w:fldChar w:fldCharType="end"/>
        </w:r>
      </w:del>
    </w:p>
    <w:p>
      <w:pPr>
        <w:pStyle w:val="34"/>
        <w:rPr>
          <w:del w:id="2268" w:author="Rapporteur" w:date="2022-05-26T04:41:00Z"/>
          <w:sz w:val="22"/>
          <w:szCs w:val="22"/>
          <w:rPrChange w:id="2269" w:author="Rapporteur" w:date="2022-05-26T14:23:00Z">
            <w:rPr>
              <w:del w:id="2270" w:author="Rapporteur" w:date="2022-05-26T04:41:00Z"/>
              <w:rFonts w:ascii="Calibri" w:hAnsi="Calibri"/>
              <w:sz w:val="22"/>
              <w:szCs w:val="22"/>
            </w:rPr>
          </w:rPrChange>
        </w:rPr>
      </w:pPr>
      <w:del w:id="2271" w:author="Rapporteur" w:date="2022-05-26T04:41:00Z">
        <w:r>
          <w:delText>6.15.1</w:delText>
        </w:r>
        <w:r>
          <w:rPr>
            <w:sz w:val="22"/>
            <w:szCs w:val="22"/>
            <w:rPrChange w:id="2272" w:author="Rapporteur" w:date="2022-05-26T14:23:00Z">
              <w:rPr>
                <w:rFonts w:ascii="Calibri" w:hAnsi="Calibri"/>
                <w:sz w:val="22"/>
                <w:szCs w:val="22"/>
              </w:rPr>
            </w:rPrChange>
          </w:rPr>
          <w:tab/>
        </w:r>
        <w:r>
          <w:delText>Description</w:delText>
        </w:r>
        <w:r>
          <w:tab/>
        </w:r>
        <w:r>
          <w:fldChar w:fldCharType="begin" w:fldLock="1"/>
        </w:r>
        <w:r>
          <w:delInstrText xml:space="preserve"> PAGEREF _Toc101337030 \h </w:delInstrText>
        </w:r>
        <w:r>
          <w:fldChar w:fldCharType="separate"/>
        </w:r>
        <w:r>
          <w:delText>50</w:delText>
        </w:r>
        <w:r>
          <w:fldChar w:fldCharType="end"/>
        </w:r>
      </w:del>
    </w:p>
    <w:p>
      <w:pPr>
        <w:pStyle w:val="34"/>
        <w:rPr>
          <w:del w:id="2273" w:author="Rapporteur" w:date="2022-05-26T04:41:00Z"/>
          <w:sz w:val="22"/>
          <w:szCs w:val="22"/>
          <w:rPrChange w:id="2274" w:author="Rapporteur" w:date="2022-05-26T14:23:00Z">
            <w:rPr>
              <w:del w:id="2275" w:author="Rapporteur" w:date="2022-05-26T04:41:00Z"/>
              <w:rFonts w:ascii="Calibri" w:hAnsi="Calibri"/>
              <w:sz w:val="22"/>
              <w:szCs w:val="22"/>
            </w:rPr>
          </w:rPrChange>
        </w:rPr>
      </w:pPr>
      <w:del w:id="2276" w:author="Rapporteur" w:date="2022-05-26T04:41:00Z">
        <w:r>
          <w:delText>6.15.2</w:delText>
        </w:r>
        <w:r>
          <w:rPr>
            <w:sz w:val="22"/>
            <w:szCs w:val="22"/>
            <w:rPrChange w:id="2277" w:author="Rapporteur" w:date="2022-05-26T14:23:00Z">
              <w:rPr>
                <w:rFonts w:ascii="Calibri" w:hAnsi="Calibri"/>
                <w:sz w:val="22"/>
                <w:szCs w:val="22"/>
              </w:rPr>
            </w:rPrChange>
          </w:rPr>
          <w:tab/>
        </w:r>
        <w:r>
          <w:delText>Procedures</w:delText>
        </w:r>
        <w:r>
          <w:tab/>
        </w:r>
        <w:r>
          <w:fldChar w:fldCharType="begin" w:fldLock="1"/>
        </w:r>
        <w:r>
          <w:delInstrText xml:space="preserve"> PAGEREF _Toc101337031 \h </w:delInstrText>
        </w:r>
        <w:r>
          <w:fldChar w:fldCharType="separate"/>
        </w:r>
        <w:r>
          <w:delText>50</w:delText>
        </w:r>
        <w:r>
          <w:fldChar w:fldCharType="end"/>
        </w:r>
      </w:del>
    </w:p>
    <w:p>
      <w:pPr>
        <w:pStyle w:val="34"/>
        <w:rPr>
          <w:del w:id="2278" w:author="Rapporteur" w:date="2022-05-26T04:41:00Z"/>
          <w:sz w:val="22"/>
          <w:szCs w:val="22"/>
          <w:rPrChange w:id="2279" w:author="Rapporteur" w:date="2022-05-26T14:23:00Z">
            <w:rPr>
              <w:del w:id="2280" w:author="Rapporteur" w:date="2022-05-26T04:41:00Z"/>
              <w:rFonts w:ascii="Calibri" w:hAnsi="Calibri"/>
              <w:sz w:val="22"/>
              <w:szCs w:val="22"/>
            </w:rPr>
          </w:rPrChange>
        </w:rPr>
      </w:pPr>
      <w:del w:id="2281" w:author="Rapporteur" w:date="2022-05-26T04:41:00Z">
        <w:r>
          <w:rPr>
            <w:lang w:eastAsia="zh-CN"/>
          </w:rPr>
          <w:delText>6.15.3</w:delText>
        </w:r>
        <w:r>
          <w:rPr>
            <w:sz w:val="22"/>
            <w:szCs w:val="22"/>
            <w:rPrChange w:id="2282" w:author="Rapporteur" w:date="2022-05-26T14:23:00Z">
              <w:rPr>
                <w:rFonts w:ascii="Calibri" w:hAnsi="Calibri"/>
                <w:sz w:val="22"/>
                <w:szCs w:val="22"/>
              </w:rPr>
            </w:rPrChange>
          </w:rPr>
          <w:tab/>
        </w:r>
        <w:r>
          <w:delText xml:space="preserve">Impacts on </w:delText>
        </w:r>
        <w:r>
          <w:rPr>
            <w:lang w:eastAsia="zh-CN"/>
          </w:rPr>
          <w:delText>e</w:delText>
        </w:r>
        <w:r>
          <w:delText xml:space="preserve">xisting </w:delText>
        </w:r>
        <w:r>
          <w:rPr>
            <w:lang w:eastAsia="zh-CN"/>
          </w:rPr>
          <w:delText>n</w:delText>
        </w:r>
        <w:r>
          <w:delText xml:space="preserve">odes and </w:delText>
        </w:r>
        <w:r>
          <w:rPr>
            <w:lang w:eastAsia="zh-CN"/>
          </w:rPr>
          <w:delText>f</w:delText>
        </w:r>
        <w:r>
          <w:delText>unctionality</w:delText>
        </w:r>
        <w:r>
          <w:tab/>
        </w:r>
        <w:r>
          <w:fldChar w:fldCharType="begin" w:fldLock="1"/>
        </w:r>
        <w:r>
          <w:delInstrText xml:space="preserve"> PAGEREF _Toc101337032 \h </w:delInstrText>
        </w:r>
        <w:r>
          <w:fldChar w:fldCharType="separate"/>
        </w:r>
        <w:r>
          <w:delText>51</w:delText>
        </w:r>
        <w:r>
          <w:fldChar w:fldCharType="end"/>
        </w:r>
      </w:del>
    </w:p>
    <w:p>
      <w:pPr>
        <w:pStyle w:val="23"/>
        <w:rPr>
          <w:del w:id="2283" w:author="Rapporteur" w:date="2022-05-26T04:41:00Z"/>
          <w:sz w:val="22"/>
          <w:szCs w:val="22"/>
          <w:rPrChange w:id="2284" w:author="Rapporteur" w:date="2022-05-26T14:23:00Z">
            <w:rPr>
              <w:del w:id="2285" w:author="Rapporteur" w:date="2022-05-26T04:41:00Z"/>
              <w:rFonts w:ascii="Calibri" w:hAnsi="Calibri"/>
              <w:sz w:val="22"/>
              <w:szCs w:val="22"/>
            </w:rPr>
          </w:rPrChange>
        </w:rPr>
      </w:pPr>
      <w:del w:id="2286" w:author="Rapporteur" w:date="2022-05-26T04:41:00Z">
        <w:r>
          <w:rPr>
            <w:rFonts w:eastAsia="Malgun Gothic"/>
            <w:lang w:eastAsia="zh-CN"/>
          </w:rPr>
          <w:delText>6.16</w:delText>
        </w:r>
        <w:r>
          <w:rPr>
            <w:sz w:val="22"/>
            <w:szCs w:val="22"/>
            <w:rPrChange w:id="2287" w:author="Rapporteur" w:date="2022-05-26T14:23:00Z">
              <w:rPr>
                <w:rFonts w:ascii="Calibri" w:hAnsi="Calibri"/>
                <w:sz w:val="22"/>
                <w:szCs w:val="22"/>
              </w:rPr>
            </w:rPrChange>
          </w:rPr>
          <w:tab/>
        </w:r>
        <w:r>
          <w:rPr>
            <w:rFonts w:eastAsia="Malgun Gothic"/>
            <w:lang w:eastAsia="zh-CN"/>
          </w:rPr>
          <w:delText>Solution #16: NWDAF assisted URSP determination</w:delText>
        </w:r>
        <w:r>
          <w:tab/>
        </w:r>
        <w:r>
          <w:fldChar w:fldCharType="begin" w:fldLock="1"/>
        </w:r>
        <w:r>
          <w:delInstrText xml:space="preserve"> PAGEREF _Toc101337033 \h </w:delInstrText>
        </w:r>
        <w:r>
          <w:fldChar w:fldCharType="separate"/>
        </w:r>
        <w:r>
          <w:delText>51</w:delText>
        </w:r>
        <w:r>
          <w:fldChar w:fldCharType="end"/>
        </w:r>
      </w:del>
    </w:p>
    <w:p>
      <w:pPr>
        <w:pStyle w:val="34"/>
        <w:rPr>
          <w:del w:id="2288" w:author="Rapporteur" w:date="2022-05-26T04:41:00Z"/>
          <w:sz w:val="22"/>
          <w:szCs w:val="22"/>
          <w:rPrChange w:id="2289" w:author="Rapporteur" w:date="2022-05-26T14:23:00Z">
            <w:rPr>
              <w:del w:id="2290" w:author="Rapporteur" w:date="2022-05-26T04:41:00Z"/>
              <w:rFonts w:ascii="Calibri" w:hAnsi="Calibri"/>
              <w:sz w:val="22"/>
              <w:szCs w:val="22"/>
            </w:rPr>
          </w:rPrChange>
        </w:rPr>
      </w:pPr>
      <w:del w:id="2291" w:author="Rapporteur" w:date="2022-05-26T04:41:00Z">
        <w:r>
          <w:rPr>
            <w:rFonts w:eastAsia="Malgun Gothic"/>
            <w:lang w:eastAsia="en-US"/>
          </w:rPr>
          <w:delText>6.16.1</w:delText>
        </w:r>
        <w:r>
          <w:rPr>
            <w:sz w:val="22"/>
            <w:szCs w:val="22"/>
            <w:rPrChange w:id="2292" w:author="Rapporteur" w:date="2022-05-26T14:23:00Z">
              <w:rPr>
                <w:rFonts w:ascii="Calibri" w:hAnsi="Calibri"/>
                <w:sz w:val="22"/>
                <w:szCs w:val="22"/>
              </w:rPr>
            </w:rPrChange>
          </w:rPr>
          <w:tab/>
        </w:r>
        <w:r>
          <w:rPr>
            <w:rFonts w:eastAsia="Malgun Gothic"/>
            <w:lang w:eastAsia="en-US"/>
          </w:rPr>
          <w:delText>Description</w:delText>
        </w:r>
        <w:r>
          <w:tab/>
        </w:r>
        <w:r>
          <w:fldChar w:fldCharType="begin" w:fldLock="1"/>
        </w:r>
        <w:r>
          <w:delInstrText xml:space="preserve"> PAGEREF _Toc101337034 \h </w:delInstrText>
        </w:r>
        <w:r>
          <w:fldChar w:fldCharType="separate"/>
        </w:r>
        <w:r>
          <w:delText>51</w:delText>
        </w:r>
        <w:r>
          <w:fldChar w:fldCharType="end"/>
        </w:r>
      </w:del>
    </w:p>
    <w:p>
      <w:pPr>
        <w:pStyle w:val="43"/>
        <w:rPr>
          <w:del w:id="2293" w:author="Rapporteur" w:date="2022-05-26T04:41:00Z"/>
          <w:sz w:val="22"/>
          <w:szCs w:val="22"/>
          <w:rPrChange w:id="2294" w:author="Rapporteur" w:date="2022-05-26T14:23:00Z">
            <w:rPr>
              <w:del w:id="2295" w:author="Rapporteur" w:date="2022-05-26T04:41:00Z"/>
              <w:rFonts w:ascii="Calibri" w:hAnsi="Calibri"/>
              <w:sz w:val="22"/>
              <w:szCs w:val="22"/>
            </w:rPr>
          </w:rPrChange>
        </w:rPr>
      </w:pPr>
      <w:del w:id="2296" w:author="Rapporteur" w:date="2022-05-26T04:41:00Z">
        <w:r>
          <w:rPr>
            <w:rFonts w:eastAsia="Malgun Gothic"/>
            <w:lang w:eastAsia="en-US"/>
          </w:rPr>
          <w:delText>6.16.1.1</w:delText>
        </w:r>
        <w:r>
          <w:rPr>
            <w:sz w:val="22"/>
            <w:szCs w:val="22"/>
            <w:rPrChange w:id="2297" w:author="Rapporteur" w:date="2022-05-26T14:23:00Z">
              <w:rPr>
                <w:rFonts w:ascii="Calibri" w:hAnsi="Calibri"/>
                <w:sz w:val="22"/>
                <w:szCs w:val="22"/>
              </w:rPr>
            </w:rPrChange>
          </w:rPr>
          <w:tab/>
        </w:r>
        <w:r>
          <w:rPr>
            <w:rFonts w:eastAsia="Malgun Gothic"/>
            <w:lang w:eastAsia="en-US"/>
          </w:rPr>
          <w:delText>Input Data</w:delText>
        </w:r>
        <w:r>
          <w:tab/>
        </w:r>
        <w:r>
          <w:fldChar w:fldCharType="begin" w:fldLock="1"/>
        </w:r>
        <w:r>
          <w:delInstrText xml:space="preserve"> PAGEREF _Toc101337035 \h </w:delInstrText>
        </w:r>
        <w:r>
          <w:fldChar w:fldCharType="separate"/>
        </w:r>
        <w:r>
          <w:delText>53</w:delText>
        </w:r>
        <w:r>
          <w:fldChar w:fldCharType="end"/>
        </w:r>
      </w:del>
    </w:p>
    <w:p>
      <w:pPr>
        <w:pStyle w:val="43"/>
        <w:rPr>
          <w:del w:id="2298" w:author="Rapporteur" w:date="2022-05-26T04:41:00Z"/>
          <w:sz w:val="22"/>
          <w:szCs w:val="22"/>
          <w:rPrChange w:id="2299" w:author="Rapporteur" w:date="2022-05-26T14:23:00Z">
            <w:rPr>
              <w:del w:id="2300" w:author="Rapporteur" w:date="2022-05-26T04:41:00Z"/>
              <w:rFonts w:ascii="Calibri" w:hAnsi="Calibri"/>
              <w:sz w:val="22"/>
              <w:szCs w:val="22"/>
            </w:rPr>
          </w:rPrChange>
        </w:rPr>
      </w:pPr>
      <w:del w:id="2301" w:author="Rapporteur" w:date="2022-05-26T04:41:00Z">
        <w:r>
          <w:rPr>
            <w:rFonts w:eastAsia="Malgun Gothic"/>
            <w:lang w:eastAsia="en-US"/>
          </w:rPr>
          <w:delText>6.16.1.2</w:delText>
        </w:r>
        <w:r>
          <w:rPr>
            <w:sz w:val="22"/>
            <w:szCs w:val="22"/>
            <w:rPrChange w:id="2302" w:author="Rapporteur" w:date="2022-05-26T14:23:00Z">
              <w:rPr>
                <w:rFonts w:ascii="Calibri" w:hAnsi="Calibri"/>
                <w:sz w:val="22"/>
                <w:szCs w:val="22"/>
              </w:rPr>
            </w:rPrChange>
          </w:rPr>
          <w:tab/>
        </w:r>
        <w:r>
          <w:rPr>
            <w:rFonts w:eastAsia="Malgun Gothic"/>
            <w:lang w:eastAsia="en-US"/>
          </w:rPr>
          <w:delText>Output Analytics</w:delText>
        </w:r>
        <w:r>
          <w:tab/>
        </w:r>
        <w:r>
          <w:fldChar w:fldCharType="begin" w:fldLock="1"/>
        </w:r>
        <w:r>
          <w:delInstrText xml:space="preserve"> PAGEREF _Toc101337036 \h </w:delInstrText>
        </w:r>
        <w:r>
          <w:fldChar w:fldCharType="separate"/>
        </w:r>
        <w:r>
          <w:delText>54</w:delText>
        </w:r>
        <w:r>
          <w:fldChar w:fldCharType="end"/>
        </w:r>
      </w:del>
    </w:p>
    <w:p>
      <w:pPr>
        <w:pStyle w:val="34"/>
        <w:rPr>
          <w:del w:id="2303" w:author="Rapporteur" w:date="2022-05-26T04:41:00Z"/>
          <w:sz w:val="22"/>
          <w:szCs w:val="22"/>
          <w:rPrChange w:id="2304" w:author="Rapporteur" w:date="2022-05-26T14:23:00Z">
            <w:rPr>
              <w:del w:id="2305" w:author="Rapporteur" w:date="2022-05-26T04:41:00Z"/>
              <w:rFonts w:ascii="Calibri" w:hAnsi="Calibri"/>
              <w:sz w:val="22"/>
              <w:szCs w:val="22"/>
            </w:rPr>
          </w:rPrChange>
        </w:rPr>
      </w:pPr>
      <w:del w:id="2306" w:author="Rapporteur" w:date="2022-05-26T04:41:00Z">
        <w:r>
          <w:rPr>
            <w:rFonts w:eastAsia="Malgun Gothic"/>
            <w:lang w:eastAsia="en-US"/>
          </w:rPr>
          <w:delText>6.16.2</w:delText>
        </w:r>
        <w:r>
          <w:rPr>
            <w:sz w:val="22"/>
            <w:szCs w:val="22"/>
            <w:rPrChange w:id="2307" w:author="Rapporteur" w:date="2022-05-26T14:23:00Z">
              <w:rPr>
                <w:rFonts w:ascii="Calibri" w:hAnsi="Calibri"/>
                <w:sz w:val="22"/>
                <w:szCs w:val="22"/>
              </w:rPr>
            </w:rPrChange>
          </w:rPr>
          <w:tab/>
        </w:r>
        <w:r>
          <w:rPr>
            <w:rFonts w:eastAsia="Malgun Gothic"/>
            <w:lang w:eastAsia="en-US"/>
          </w:rPr>
          <w:delText>Procedures</w:delText>
        </w:r>
        <w:r>
          <w:tab/>
        </w:r>
        <w:r>
          <w:fldChar w:fldCharType="begin" w:fldLock="1"/>
        </w:r>
        <w:r>
          <w:delInstrText xml:space="preserve"> PAGEREF _Toc101337037 \h </w:delInstrText>
        </w:r>
        <w:r>
          <w:fldChar w:fldCharType="separate"/>
        </w:r>
        <w:r>
          <w:delText>55</w:delText>
        </w:r>
        <w:r>
          <w:fldChar w:fldCharType="end"/>
        </w:r>
      </w:del>
    </w:p>
    <w:p>
      <w:pPr>
        <w:pStyle w:val="34"/>
        <w:rPr>
          <w:del w:id="2308" w:author="Rapporteur" w:date="2022-05-26T04:41:00Z"/>
          <w:sz w:val="22"/>
          <w:szCs w:val="22"/>
          <w:rPrChange w:id="2309" w:author="Rapporteur" w:date="2022-05-26T14:23:00Z">
            <w:rPr>
              <w:del w:id="2310" w:author="Rapporteur" w:date="2022-05-26T04:41:00Z"/>
              <w:rFonts w:ascii="Calibri" w:hAnsi="Calibri"/>
              <w:sz w:val="22"/>
              <w:szCs w:val="22"/>
            </w:rPr>
          </w:rPrChange>
        </w:rPr>
      </w:pPr>
      <w:del w:id="2311" w:author="Rapporteur" w:date="2022-05-26T04:41:00Z">
        <w:r>
          <w:rPr>
            <w:rFonts w:eastAsia="Malgun Gothic"/>
          </w:rPr>
          <w:delText>6.16.3</w:delText>
        </w:r>
        <w:r>
          <w:rPr>
            <w:sz w:val="22"/>
            <w:szCs w:val="22"/>
            <w:rPrChange w:id="2312" w:author="Rapporteur" w:date="2022-05-26T14:23:00Z">
              <w:rPr>
                <w:rFonts w:ascii="Calibri" w:hAnsi="Calibri"/>
                <w:sz w:val="22"/>
                <w:szCs w:val="22"/>
              </w:rPr>
            </w:rPrChange>
          </w:rPr>
          <w:tab/>
        </w:r>
        <w:r>
          <w:rPr>
            <w:rFonts w:eastAsia="Malgun Gothic"/>
            <w:lang w:eastAsia="en-US"/>
          </w:rPr>
          <w:delText xml:space="preserve">Impacts on </w:delText>
        </w:r>
        <w:r>
          <w:rPr>
            <w:rFonts w:eastAsia="Malgun Gothic"/>
          </w:rPr>
          <w:delText>e</w:delText>
        </w:r>
        <w:r>
          <w:rPr>
            <w:rFonts w:eastAsia="Malgun Gothic"/>
            <w:lang w:eastAsia="en-US"/>
          </w:rPr>
          <w:delText xml:space="preserve">xisting </w:delText>
        </w:r>
        <w:r>
          <w:rPr>
            <w:rFonts w:eastAsia="Malgun Gothic"/>
          </w:rPr>
          <w:delText>n</w:delText>
        </w:r>
        <w:r>
          <w:rPr>
            <w:rFonts w:eastAsia="Malgun Gothic"/>
            <w:lang w:eastAsia="en-US"/>
          </w:rPr>
          <w:delText xml:space="preserve">odes and </w:delText>
        </w:r>
        <w:r>
          <w:rPr>
            <w:rFonts w:eastAsia="Malgun Gothic"/>
          </w:rPr>
          <w:delText>f</w:delText>
        </w:r>
        <w:r>
          <w:rPr>
            <w:rFonts w:eastAsia="Malgun Gothic"/>
            <w:lang w:eastAsia="en-US"/>
          </w:rPr>
          <w:delText>unctionality</w:delText>
        </w:r>
        <w:r>
          <w:tab/>
        </w:r>
        <w:r>
          <w:fldChar w:fldCharType="begin" w:fldLock="1"/>
        </w:r>
        <w:r>
          <w:delInstrText xml:space="preserve"> PAGEREF _Toc101337038 \h </w:delInstrText>
        </w:r>
        <w:r>
          <w:fldChar w:fldCharType="separate"/>
        </w:r>
        <w:r>
          <w:delText>55</w:delText>
        </w:r>
        <w:r>
          <w:fldChar w:fldCharType="end"/>
        </w:r>
      </w:del>
    </w:p>
    <w:p>
      <w:pPr>
        <w:pStyle w:val="23"/>
        <w:rPr>
          <w:del w:id="2313" w:author="Rapporteur" w:date="2022-05-26T04:41:00Z"/>
          <w:sz w:val="22"/>
          <w:szCs w:val="22"/>
          <w:rPrChange w:id="2314" w:author="Rapporteur" w:date="2022-05-26T14:23:00Z">
            <w:rPr>
              <w:del w:id="2315" w:author="Rapporteur" w:date="2022-05-26T04:41:00Z"/>
              <w:rFonts w:ascii="Calibri" w:hAnsi="Calibri"/>
              <w:sz w:val="22"/>
              <w:szCs w:val="22"/>
            </w:rPr>
          </w:rPrChange>
        </w:rPr>
      </w:pPr>
      <w:del w:id="2316" w:author="Rapporteur" w:date="2022-05-26T04:41:00Z">
        <w:r>
          <w:rPr>
            <w:lang w:eastAsia="zh-CN"/>
          </w:rPr>
          <w:delText>6.17</w:delText>
        </w:r>
        <w:r>
          <w:rPr>
            <w:sz w:val="22"/>
            <w:szCs w:val="22"/>
            <w:rPrChange w:id="2317" w:author="Rapporteur" w:date="2022-05-26T14:23:00Z">
              <w:rPr>
                <w:rFonts w:ascii="Calibri" w:hAnsi="Calibri"/>
                <w:sz w:val="22"/>
                <w:szCs w:val="22"/>
              </w:rPr>
            </w:rPrChange>
          </w:rPr>
          <w:tab/>
        </w:r>
        <w:r>
          <w:delText>Solution</w:delText>
        </w:r>
        <w:r>
          <w:rPr>
            <w:lang w:eastAsia="zh-CN"/>
          </w:rPr>
          <w:delText xml:space="preserve"> #17</w:delText>
        </w:r>
        <w:r>
          <w:delText>: NSSP in roaming scenarios using network analytics</w:delText>
        </w:r>
        <w:r>
          <w:tab/>
        </w:r>
        <w:r>
          <w:fldChar w:fldCharType="begin" w:fldLock="1"/>
        </w:r>
        <w:r>
          <w:delInstrText xml:space="preserve"> PAGEREF _Toc101337039 \h </w:delInstrText>
        </w:r>
        <w:r>
          <w:fldChar w:fldCharType="separate"/>
        </w:r>
        <w:r>
          <w:delText>56</w:delText>
        </w:r>
        <w:r>
          <w:fldChar w:fldCharType="end"/>
        </w:r>
      </w:del>
    </w:p>
    <w:p>
      <w:pPr>
        <w:pStyle w:val="34"/>
        <w:rPr>
          <w:del w:id="2318" w:author="Rapporteur" w:date="2022-05-26T04:41:00Z"/>
          <w:sz w:val="22"/>
          <w:szCs w:val="22"/>
          <w:rPrChange w:id="2319" w:author="Rapporteur" w:date="2022-05-26T14:23:00Z">
            <w:rPr>
              <w:del w:id="2320" w:author="Rapporteur" w:date="2022-05-26T04:41:00Z"/>
              <w:rFonts w:ascii="Calibri" w:hAnsi="Calibri"/>
              <w:sz w:val="22"/>
              <w:szCs w:val="22"/>
            </w:rPr>
          </w:rPrChange>
        </w:rPr>
      </w:pPr>
      <w:del w:id="2321" w:author="Rapporteur" w:date="2022-05-26T04:41:00Z">
        <w:r>
          <w:delText>6.17.1</w:delText>
        </w:r>
        <w:r>
          <w:rPr>
            <w:sz w:val="22"/>
            <w:szCs w:val="22"/>
            <w:rPrChange w:id="2322" w:author="Rapporteur" w:date="2022-05-26T14:23:00Z">
              <w:rPr>
                <w:rFonts w:ascii="Calibri" w:hAnsi="Calibri"/>
                <w:sz w:val="22"/>
                <w:szCs w:val="22"/>
              </w:rPr>
            </w:rPrChange>
          </w:rPr>
          <w:tab/>
        </w:r>
        <w:r>
          <w:delText>Description</w:delText>
        </w:r>
        <w:r>
          <w:tab/>
        </w:r>
        <w:r>
          <w:fldChar w:fldCharType="begin" w:fldLock="1"/>
        </w:r>
        <w:r>
          <w:delInstrText xml:space="preserve"> PAGEREF _Toc101337040 \h </w:delInstrText>
        </w:r>
        <w:r>
          <w:fldChar w:fldCharType="separate"/>
        </w:r>
        <w:r>
          <w:delText>56</w:delText>
        </w:r>
        <w:r>
          <w:fldChar w:fldCharType="end"/>
        </w:r>
      </w:del>
    </w:p>
    <w:p>
      <w:pPr>
        <w:pStyle w:val="34"/>
        <w:rPr>
          <w:del w:id="2323" w:author="Rapporteur" w:date="2022-05-26T04:41:00Z"/>
          <w:sz w:val="22"/>
          <w:szCs w:val="22"/>
          <w:rPrChange w:id="2324" w:author="Rapporteur" w:date="2022-05-26T14:23:00Z">
            <w:rPr>
              <w:del w:id="2325" w:author="Rapporteur" w:date="2022-05-26T04:41:00Z"/>
              <w:rFonts w:ascii="Calibri" w:hAnsi="Calibri"/>
              <w:sz w:val="22"/>
              <w:szCs w:val="22"/>
            </w:rPr>
          </w:rPrChange>
        </w:rPr>
      </w:pPr>
      <w:del w:id="2326" w:author="Rapporteur" w:date="2022-05-26T04:41:00Z">
        <w:r>
          <w:delText>6.17.2</w:delText>
        </w:r>
        <w:r>
          <w:rPr>
            <w:sz w:val="22"/>
            <w:szCs w:val="22"/>
            <w:rPrChange w:id="2327" w:author="Rapporteur" w:date="2022-05-26T14:23:00Z">
              <w:rPr>
                <w:rFonts w:ascii="Calibri" w:hAnsi="Calibri"/>
                <w:sz w:val="22"/>
                <w:szCs w:val="22"/>
              </w:rPr>
            </w:rPrChange>
          </w:rPr>
          <w:tab/>
        </w:r>
        <w:r>
          <w:delText>Procedures</w:delText>
        </w:r>
        <w:r>
          <w:tab/>
        </w:r>
        <w:r>
          <w:fldChar w:fldCharType="begin" w:fldLock="1"/>
        </w:r>
        <w:r>
          <w:delInstrText xml:space="preserve"> PAGEREF _Toc101337041 \h </w:delInstrText>
        </w:r>
        <w:r>
          <w:fldChar w:fldCharType="separate"/>
        </w:r>
        <w:r>
          <w:delText>56</w:delText>
        </w:r>
        <w:r>
          <w:fldChar w:fldCharType="end"/>
        </w:r>
      </w:del>
    </w:p>
    <w:p>
      <w:pPr>
        <w:pStyle w:val="34"/>
        <w:rPr>
          <w:del w:id="2328" w:author="Rapporteur" w:date="2022-05-26T04:41:00Z"/>
          <w:sz w:val="22"/>
          <w:szCs w:val="22"/>
          <w:rPrChange w:id="2329" w:author="Rapporteur" w:date="2022-05-26T14:23:00Z">
            <w:rPr>
              <w:del w:id="2330" w:author="Rapporteur" w:date="2022-05-26T04:41:00Z"/>
              <w:rFonts w:ascii="Calibri" w:hAnsi="Calibri"/>
              <w:sz w:val="22"/>
              <w:szCs w:val="22"/>
            </w:rPr>
          </w:rPrChange>
        </w:rPr>
      </w:pPr>
      <w:del w:id="2331" w:author="Rapporteur" w:date="2022-05-26T04:41:00Z">
        <w:r>
          <w:rPr>
            <w:lang w:eastAsia="zh-CN"/>
          </w:rPr>
          <w:delText>6.17.3</w:delText>
        </w:r>
        <w:r>
          <w:rPr>
            <w:sz w:val="22"/>
            <w:szCs w:val="22"/>
            <w:rPrChange w:id="2332" w:author="Rapporteur" w:date="2022-05-26T14:23:00Z">
              <w:rPr>
                <w:rFonts w:ascii="Calibri" w:hAnsi="Calibri"/>
                <w:sz w:val="22"/>
                <w:szCs w:val="22"/>
              </w:rPr>
            </w:rPrChange>
          </w:rPr>
          <w:tab/>
        </w:r>
        <w:r>
          <w:delText xml:space="preserve">Impacts on </w:delText>
        </w:r>
        <w:r>
          <w:rPr>
            <w:lang w:eastAsia="zh-CN"/>
          </w:rPr>
          <w:delText>e</w:delText>
        </w:r>
        <w:r>
          <w:delText xml:space="preserve">xisting </w:delText>
        </w:r>
        <w:r>
          <w:rPr>
            <w:lang w:eastAsia="zh-CN"/>
          </w:rPr>
          <w:delText>n</w:delText>
        </w:r>
        <w:r>
          <w:delText xml:space="preserve">odes and </w:delText>
        </w:r>
        <w:r>
          <w:rPr>
            <w:lang w:eastAsia="zh-CN"/>
          </w:rPr>
          <w:delText>f</w:delText>
        </w:r>
        <w:r>
          <w:delText>unctionality</w:delText>
        </w:r>
        <w:r>
          <w:tab/>
        </w:r>
        <w:r>
          <w:fldChar w:fldCharType="begin" w:fldLock="1"/>
        </w:r>
        <w:r>
          <w:delInstrText xml:space="preserve"> PAGEREF _Toc101337042 \h </w:delInstrText>
        </w:r>
        <w:r>
          <w:fldChar w:fldCharType="separate"/>
        </w:r>
        <w:r>
          <w:delText>57</w:delText>
        </w:r>
        <w:r>
          <w:fldChar w:fldCharType="end"/>
        </w:r>
      </w:del>
    </w:p>
    <w:p>
      <w:pPr>
        <w:pStyle w:val="23"/>
        <w:rPr>
          <w:del w:id="2333" w:author="Rapporteur" w:date="2022-05-26T04:41:00Z"/>
          <w:sz w:val="22"/>
          <w:szCs w:val="22"/>
          <w:rPrChange w:id="2334" w:author="Rapporteur" w:date="2022-05-26T14:23:00Z">
            <w:rPr>
              <w:del w:id="2335" w:author="Rapporteur" w:date="2022-05-26T04:41:00Z"/>
              <w:rFonts w:ascii="Calibri" w:hAnsi="Calibri"/>
              <w:sz w:val="22"/>
              <w:szCs w:val="22"/>
            </w:rPr>
          </w:rPrChange>
        </w:rPr>
      </w:pPr>
      <w:del w:id="2336" w:author="Rapporteur" w:date="2022-05-26T04:41:00Z">
        <w:r>
          <w:rPr>
            <w:lang w:eastAsia="zh-CN"/>
          </w:rPr>
          <w:delText>6.18</w:delText>
        </w:r>
        <w:r>
          <w:rPr>
            <w:sz w:val="22"/>
            <w:szCs w:val="22"/>
            <w:rPrChange w:id="2337" w:author="Rapporteur" w:date="2022-05-26T14:23:00Z">
              <w:rPr>
                <w:rFonts w:ascii="Calibri" w:hAnsi="Calibri"/>
                <w:sz w:val="22"/>
                <w:szCs w:val="22"/>
              </w:rPr>
            </w:rPrChange>
          </w:rPr>
          <w:tab/>
        </w:r>
        <w:r>
          <w:rPr>
            <w:lang w:eastAsia="zh-CN"/>
          </w:rPr>
          <w:delText>Solution #18: Integrity KPI for QoS Sustainability Analytics</w:delText>
        </w:r>
        <w:r>
          <w:tab/>
        </w:r>
        <w:r>
          <w:fldChar w:fldCharType="begin" w:fldLock="1"/>
        </w:r>
        <w:r>
          <w:delInstrText xml:space="preserve"> PAGEREF _Toc101337043 \h </w:delInstrText>
        </w:r>
        <w:r>
          <w:fldChar w:fldCharType="separate"/>
        </w:r>
        <w:r>
          <w:delText>57</w:delText>
        </w:r>
        <w:r>
          <w:fldChar w:fldCharType="end"/>
        </w:r>
      </w:del>
    </w:p>
    <w:p>
      <w:pPr>
        <w:pStyle w:val="34"/>
        <w:rPr>
          <w:del w:id="2338" w:author="Rapporteur" w:date="2022-05-26T04:41:00Z"/>
          <w:sz w:val="22"/>
          <w:szCs w:val="22"/>
          <w:rPrChange w:id="2339" w:author="Rapporteur" w:date="2022-05-26T14:23:00Z">
            <w:rPr>
              <w:del w:id="2340" w:author="Rapporteur" w:date="2022-05-26T04:41:00Z"/>
              <w:rFonts w:ascii="Calibri" w:hAnsi="Calibri"/>
              <w:sz w:val="22"/>
              <w:szCs w:val="22"/>
            </w:rPr>
          </w:rPrChange>
        </w:rPr>
      </w:pPr>
      <w:del w:id="2341" w:author="Rapporteur" w:date="2022-05-26T04:41:00Z">
        <w:r>
          <w:delText>6.18.1</w:delText>
        </w:r>
        <w:r>
          <w:rPr>
            <w:sz w:val="22"/>
            <w:szCs w:val="22"/>
            <w:rPrChange w:id="2342" w:author="Rapporteur" w:date="2022-05-26T14:23:00Z">
              <w:rPr>
                <w:rFonts w:ascii="Calibri" w:hAnsi="Calibri"/>
                <w:sz w:val="22"/>
                <w:szCs w:val="22"/>
              </w:rPr>
            </w:rPrChange>
          </w:rPr>
          <w:tab/>
        </w:r>
        <w:r>
          <w:delText>Key Issue mapping</w:delText>
        </w:r>
        <w:r>
          <w:tab/>
        </w:r>
        <w:r>
          <w:fldChar w:fldCharType="begin" w:fldLock="1"/>
        </w:r>
        <w:r>
          <w:delInstrText xml:space="preserve"> PAGEREF _Toc101337044 \h </w:delInstrText>
        </w:r>
        <w:r>
          <w:fldChar w:fldCharType="separate"/>
        </w:r>
        <w:r>
          <w:delText>57</w:delText>
        </w:r>
        <w:r>
          <w:fldChar w:fldCharType="end"/>
        </w:r>
      </w:del>
    </w:p>
    <w:p>
      <w:pPr>
        <w:pStyle w:val="34"/>
        <w:rPr>
          <w:del w:id="2343" w:author="Rapporteur" w:date="2022-05-26T04:41:00Z"/>
          <w:sz w:val="22"/>
          <w:szCs w:val="22"/>
          <w:rPrChange w:id="2344" w:author="Rapporteur" w:date="2022-05-26T14:23:00Z">
            <w:rPr>
              <w:del w:id="2345" w:author="Rapporteur" w:date="2022-05-26T04:41:00Z"/>
              <w:rFonts w:ascii="Calibri" w:hAnsi="Calibri"/>
              <w:sz w:val="22"/>
              <w:szCs w:val="22"/>
            </w:rPr>
          </w:rPrChange>
        </w:rPr>
      </w:pPr>
      <w:del w:id="2346" w:author="Rapporteur" w:date="2022-05-26T04:41:00Z">
        <w:r>
          <w:delText>6.18.2</w:delText>
        </w:r>
        <w:r>
          <w:rPr>
            <w:sz w:val="22"/>
            <w:szCs w:val="22"/>
            <w:rPrChange w:id="2347" w:author="Rapporteur" w:date="2022-05-26T14:23:00Z">
              <w:rPr>
                <w:rFonts w:ascii="Calibri" w:hAnsi="Calibri"/>
                <w:sz w:val="22"/>
                <w:szCs w:val="22"/>
              </w:rPr>
            </w:rPrChange>
          </w:rPr>
          <w:tab/>
        </w:r>
        <w:r>
          <w:delText>Description</w:delText>
        </w:r>
        <w:r>
          <w:tab/>
        </w:r>
        <w:r>
          <w:fldChar w:fldCharType="begin" w:fldLock="1"/>
        </w:r>
        <w:r>
          <w:delInstrText xml:space="preserve"> PAGEREF _Toc101337045 \h </w:delInstrText>
        </w:r>
        <w:r>
          <w:fldChar w:fldCharType="separate"/>
        </w:r>
        <w:r>
          <w:delText>57</w:delText>
        </w:r>
        <w:r>
          <w:fldChar w:fldCharType="end"/>
        </w:r>
      </w:del>
    </w:p>
    <w:p>
      <w:pPr>
        <w:pStyle w:val="34"/>
        <w:rPr>
          <w:del w:id="2348" w:author="Rapporteur" w:date="2022-05-26T04:41:00Z"/>
          <w:sz w:val="22"/>
          <w:szCs w:val="22"/>
          <w:rPrChange w:id="2349" w:author="Rapporteur" w:date="2022-05-26T14:23:00Z">
            <w:rPr>
              <w:del w:id="2350" w:author="Rapporteur" w:date="2022-05-26T04:41:00Z"/>
              <w:rFonts w:ascii="Calibri" w:hAnsi="Calibri"/>
              <w:sz w:val="22"/>
              <w:szCs w:val="22"/>
            </w:rPr>
          </w:rPrChange>
        </w:rPr>
      </w:pPr>
      <w:del w:id="2351" w:author="Rapporteur" w:date="2022-05-26T04:41:00Z">
        <w:r>
          <w:delText>6.18.3</w:delText>
        </w:r>
        <w:r>
          <w:rPr>
            <w:sz w:val="22"/>
            <w:szCs w:val="22"/>
            <w:rPrChange w:id="2352" w:author="Rapporteur" w:date="2022-05-26T14:23:00Z">
              <w:rPr>
                <w:rFonts w:ascii="Calibri" w:hAnsi="Calibri"/>
                <w:sz w:val="22"/>
                <w:szCs w:val="22"/>
              </w:rPr>
            </w:rPrChange>
          </w:rPr>
          <w:tab/>
        </w:r>
        <w:r>
          <w:delText>Procedures</w:delText>
        </w:r>
        <w:r>
          <w:tab/>
        </w:r>
        <w:r>
          <w:fldChar w:fldCharType="begin" w:fldLock="1"/>
        </w:r>
        <w:r>
          <w:delInstrText xml:space="preserve"> PAGEREF _Toc101337046 \h </w:delInstrText>
        </w:r>
        <w:r>
          <w:fldChar w:fldCharType="separate"/>
        </w:r>
        <w:r>
          <w:delText>59</w:delText>
        </w:r>
        <w:r>
          <w:fldChar w:fldCharType="end"/>
        </w:r>
      </w:del>
    </w:p>
    <w:p>
      <w:pPr>
        <w:pStyle w:val="34"/>
        <w:rPr>
          <w:del w:id="2353" w:author="Rapporteur" w:date="2022-05-26T04:41:00Z"/>
          <w:sz w:val="22"/>
          <w:szCs w:val="22"/>
          <w:rPrChange w:id="2354" w:author="Rapporteur" w:date="2022-05-26T14:23:00Z">
            <w:rPr>
              <w:del w:id="2355" w:author="Rapporteur" w:date="2022-05-26T04:41:00Z"/>
              <w:rFonts w:ascii="Calibri" w:hAnsi="Calibri"/>
              <w:sz w:val="22"/>
              <w:szCs w:val="22"/>
            </w:rPr>
          </w:rPrChange>
        </w:rPr>
      </w:pPr>
      <w:del w:id="2356" w:author="Rapporteur" w:date="2022-05-26T04:41:00Z">
        <w:r>
          <w:rPr>
            <w:lang w:eastAsia="zh-CN"/>
          </w:rPr>
          <w:delText>6.18.4</w:delText>
        </w:r>
        <w:r>
          <w:rPr>
            <w:sz w:val="22"/>
            <w:szCs w:val="22"/>
            <w:rPrChange w:id="2357" w:author="Rapporteur" w:date="2022-05-26T14:23:00Z">
              <w:rPr>
                <w:rFonts w:ascii="Calibri" w:hAnsi="Calibri"/>
                <w:sz w:val="22"/>
                <w:szCs w:val="22"/>
              </w:rPr>
            </w:rPrChange>
          </w:rPr>
          <w:tab/>
        </w:r>
        <w:r>
          <w:delText>Impacts on services, entities and interfaces</w:delText>
        </w:r>
        <w:r>
          <w:tab/>
        </w:r>
        <w:r>
          <w:fldChar w:fldCharType="begin" w:fldLock="1"/>
        </w:r>
        <w:r>
          <w:delInstrText xml:space="preserve"> PAGEREF _Toc101337047 \h </w:delInstrText>
        </w:r>
        <w:r>
          <w:fldChar w:fldCharType="separate"/>
        </w:r>
        <w:r>
          <w:delText>59</w:delText>
        </w:r>
        <w:r>
          <w:fldChar w:fldCharType="end"/>
        </w:r>
      </w:del>
    </w:p>
    <w:p>
      <w:pPr>
        <w:pStyle w:val="43"/>
        <w:rPr>
          <w:del w:id="2358" w:author="Rapporteur" w:date="2022-05-26T04:41:00Z"/>
          <w:sz w:val="22"/>
          <w:szCs w:val="22"/>
          <w:rPrChange w:id="2359" w:author="Rapporteur" w:date="2022-05-26T14:23:00Z">
            <w:rPr>
              <w:del w:id="2360" w:author="Rapporteur" w:date="2022-05-26T04:41:00Z"/>
              <w:rFonts w:ascii="Calibri" w:hAnsi="Calibri"/>
              <w:sz w:val="22"/>
              <w:szCs w:val="22"/>
            </w:rPr>
          </w:rPrChange>
        </w:rPr>
      </w:pPr>
      <w:del w:id="2361" w:author="Rapporteur" w:date="2022-05-26T04:41:00Z">
        <w:r>
          <w:rPr>
            <w:rFonts w:eastAsia="等线"/>
          </w:rPr>
          <w:delText>6.18.4.1</w:delText>
        </w:r>
        <w:r>
          <w:rPr>
            <w:sz w:val="22"/>
            <w:szCs w:val="22"/>
            <w:rPrChange w:id="2362" w:author="Rapporteur" w:date="2022-05-26T14:23:00Z">
              <w:rPr>
                <w:rFonts w:ascii="Calibri" w:hAnsi="Calibri"/>
                <w:sz w:val="22"/>
                <w:szCs w:val="22"/>
              </w:rPr>
            </w:rPrChange>
          </w:rPr>
          <w:tab/>
        </w:r>
        <w:r>
          <w:rPr>
            <w:rFonts w:eastAsia="等线"/>
          </w:rPr>
          <w:delText>Input data</w:delText>
        </w:r>
        <w:r>
          <w:tab/>
        </w:r>
        <w:r>
          <w:fldChar w:fldCharType="begin" w:fldLock="1"/>
        </w:r>
        <w:r>
          <w:delInstrText xml:space="preserve"> PAGEREF _Toc101337048 \h </w:delInstrText>
        </w:r>
        <w:r>
          <w:fldChar w:fldCharType="separate"/>
        </w:r>
        <w:r>
          <w:delText>59</w:delText>
        </w:r>
        <w:r>
          <w:fldChar w:fldCharType="end"/>
        </w:r>
      </w:del>
    </w:p>
    <w:p>
      <w:pPr>
        <w:pStyle w:val="43"/>
        <w:rPr>
          <w:del w:id="2363" w:author="Rapporteur" w:date="2022-05-26T04:41:00Z"/>
          <w:sz w:val="22"/>
          <w:szCs w:val="22"/>
          <w:rPrChange w:id="2364" w:author="Rapporteur" w:date="2022-05-26T14:23:00Z">
            <w:rPr>
              <w:del w:id="2365" w:author="Rapporteur" w:date="2022-05-26T04:41:00Z"/>
              <w:rFonts w:ascii="Calibri" w:hAnsi="Calibri"/>
              <w:sz w:val="22"/>
              <w:szCs w:val="22"/>
            </w:rPr>
          </w:rPrChange>
        </w:rPr>
      </w:pPr>
      <w:del w:id="2366" w:author="Rapporteur" w:date="2022-05-26T04:41:00Z">
        <w:r>
          <w:rPr>
            <w:rFonts w:eastAsia="等线"/>
          </w:rPr>
          <w:delText>6.18.4.2</w:delText>
        </w:r>
        <w:r>
          <w:rPr>
            <w:sz w:val="22"/>
            <w:szCs w:val="22"/>
            <w:rPrChange w:id="2367" w:author="Rapporteur" w:date="2022-05-26T14:23:00Z">
              <w:rPr>
                <w:rFonts w:ascii="Calibri" w:hAnsi="Calibri"/>
                <w:sz w:val="22"/>
                <w:szCs w:val="22"/>
              </w:rPr>
            </w:rPrChange>
          </w:rPr>
          <w:tab/>
        </w:r>
        <w:r>
          <w:rPr>
            <w:rFonts w:eastAsia="等线"/>
          </w:rPr>
          <w:delText>Output analytics</w:delText>
        </w:r>
        <w:r>
          <w:tab/>
        </w:r>
        <w:r>
          <w:fldChar w:fldCharType="begin" w:fldLock="1"/>
        </w:r>
        <w:r>
          <w:delInstrText xml:space="preserve"> PAGEREF _Toc101337049 \h </w:delInstrText>
        </w:r>
        <w:r>
          <w:fldChar w:fldCharType="separate"/>
        </w:r>
        <w:r>
          <w:delText>60</w:delText>
        </w:r>
        <w:r>
          <w:fldChar w:fldCharType="end"/>
        </w:r>
      </w:del>
    </w:p>
    <w:p>
      <w:pPr>
        <w:pStyle w:val="23"/>
        <w:rPr>
          <w:del w:id="2368" w:author="Rapporteur" w:date="2022-05-26T04:41:00Z"/>
          <w:sz w:val="22"/>
          <w:szCs w:val="22"/>
          <w:rPrChange w:id="2369" w:author="Rapporteur" w:date="2022-05-26T14:23:00Z">
            <w:rPr>
              <w:del w:id="2370" w:author="Rapporteur" w:date="2022-05-26T04:41:00Z"/>
              <w:rFonts w:ascii="Calibri" w:hAnsi="Calibri"/>
              <w:sz w:val="22"/>
              <w:szCs w:val="22"/>
            </w:rPr>
          </w:rPrChange>
        </w:rPr>
      </w:pPr>
      <w:del w:id="2371" w:author="Rapporteur" w:date="2022-05-26T04:41:00Z">
        <w:r>
          <w:rPr>
            <w:lang w:eastAsia="zh-CN"/>
          </w:rPr>
          <w:delText>6.19</w:delText>
        </w:r>
        <w:r>
          <w:rPr>
            <w:sz w:val="22"/>
            <w:szCs w:val="22"/>
            <w:rPrChange w:id="2372" w:author="Rapporteur" w:date="2022-05-26T14:23:00Z">
              <w:rPr>
                <w:rFonts w:ascii="Calibri" w:hAnsi="Calibri"/>
                <w:sz w:val="22"/>
                <w:szCs w:val="22"/>
              </w:rPr>
            </w:rPrChange>
          </w:rPr>
          <w:tab/>
        </w:r>
        <w:r>
          <w:delText>Solution</w:delText>
        </w:r>
        <w:r>
          <w:rPr>
            <w:lang w:eastAsia="zh-CN"/>
          </w:rPr>
          <w:delText xml:space="preserve"> </w:delText>
        </w:r>
        <w:r>
          <w:delText>#19: Enhanced QoS Sustainability Analytics in the finer granularity area</w:delText>
        </w:r>
        <w:r>
          <w:tab/>
        </w:r>
        <w:r>
          <w:fldChar w:fldCharType="begin" w:fldLock="1"/>
        </w:r>
        <w:r>
          <w:delInstrText xml:space="preserve"> PAGEREF _Toc101337050 \h </w:delInstrText>
        </w:r>
        <w:r>
          <w:fldChar w:fldCharType="separate"/>
        </w:r>
        <w:r>
          <w:delText>60</w:delText>
        </w:r>
        <w:r>
          <w:fldChar w:fldCharType="end"/>
        </w:r>
      </w:del>
    </w:p>
    <w:p>
      <w:pPr>
        <w:pStyle w:val="34"/>
        <w:rPr>
          <w:del w:id="2373" w:author="Rapporteur" w:date="2022-05-26T04:41:00Z"/>
          <w:sz w:val="22"/>
          <w:szCs w:val="22"/>
          <w:rPrChange w:id="2374" w:author="Rapporteur" w:date="2022-05-26T14:23:00Z">
            <w:rPr>
              <w:del w:id="2375" w:author="Rapporteur" w:date="2022-05-26T04:41:00Z"/>
              <w:rFonts w:ascii="Calibri" w:hAnsi="Calibri"/>
              <w:sz w:val="22"/>
              <w:szCs w:val="22"/>
            </w:rPr>
          </w:rPrChange>
        </w:rPr>
      </w:pPr>
      <w:del w:id="2376" w:author="Rapporteur" w:date="2022-05-26T04:41:00Z">
        <w:r>
          <w:delText>6.19.1</w:delText>
        </w:r>
        <w:r>
          <w:rPr>
            <w:sz w:val="22"/>
            <w:szCs w:val="22"/>
            <w:rPrChange w:id="2377" w:author="Rapporteur" w:date="2022-05-26T14:23:00Z">
              <w:rPr>
                <w:rFonts w:ascii="Calibri" w:hAnsi="Calibri"/>
                <w:sz w:val="22"/>
                <w:szCs w:val="22"/>
              </w:rPr>
            </w:rPrChange>
          </w:rPr>
          <w:tab/>
        </w:r>
        <w:r>
          <w:delText>Description</w:delText>
        </w:r>
        <w:r>
          <w:tab/>
        </w:r>
        <w:r>
          <w:fldChar w:fldCharType="begin" w:fldLock="1"/>
        </w:r>
        <w:r>
          <w:delInstrText xml:space="preserve"> PAGEREF _Toc101337051 \h </w:delInstrText>
        </w:r>
        <w:r>
          <w:fldChar w:fldCharType="separate"/>
        </w:r>
        <w:r>
          <w:delText>60</w:delText>
        </w:r>
        <w:r>
          <w:fldChar w:fldCharType="end"/>
        </w:r>
      </w:del>
    </w:p>
    <w:p>
      <w:pPr>
        <w:pStyle w:val="34"/>
        <w:rPr>
          <w:del w:id="2378" w:author="Rapporteur" w:date="2022-05-26T04:41:00Z"/>
          <w:sz w:val="22"/>
          <w:szCs w:val="22"/>
          <w:rPrChange w:id="2379" w:author="Rapporteur" w:date="2022-05-26T14:23:00Z">
            <w:rPr>
              <w:del w:id="2380" w:author="Rapporteur" w:date="2022-05-26T04:41:00Z"/>
              <w:rFonts w:ascii="Calibri" w:hAnsi="Calibri"/>
              <w:sz w:val="22"/>
              <w:szCs w:val="22"/>
            </w:rPr>
          </w:rPrChange>
        </w:rPr>
      </w:pPr>
      <w:del w:id="2381" w:author="Rapporteur" w:date="2022-05-26T04:41:00Z">
        <w:r>
          <w:delText>6.19.2</w:delText>
        </w:r>
        <w:r>
          <w:rPr>
            <w:sz w:val="22"/>
            <w:szCs w:val="22"/>
            <w:rPrChange w:id="2382" w:author="Rapporteur" w:date="2022-05-26T14:23:00Z">
              <w:rPr>
                <w:rFonts w:ascii="Calibri" w:hAnsi="Calibri"/>
                <w:sz w:val="22"/>
                <w:szCs w:val="22"/>
              </w:rPr>
            </w:rPrChange>
          </w:rPr>
          <w:tab/>
        </w:r>
        <w:r>
          <w:delText>Procedures</w:delText>
        </w:r>
        <w:r>
          <w:tab/>
        </w:r>
        <w:r>
          <w:fldChar w:fldCharType="begin" w:fldLock="1"/>
        </w:r>
        <w:r>
          <w:delInstrText xml:space="preserve"> PAGEREF _Toc101337052 \h </w:delInstrText>
        </w:r>
        <w:r>
          <w:fldChar w:fldCharType="separate"/>
        </w:r>
        <w:r>
          <w:delText>61</w:delText>
        </w:r>
        <w:r>
          <w:fldChar w:fldCharType="end"/>
        </w:r>
      </w:del>
    </w:p>
    <w:p>
      <w:pPr>
        <w:pStyle w:val="43"/>
        <w:rPr>
          <w:del w:id="2383" w:author="Rapporteur" w:date="2022-05-26T04:41:00Z"/>
          <w:sz w:val="22"/>
          <w:szCs w:val="22"/>
          <w:rPrChange w:id="2384" w:author="Rapporteur" w:date="2022-05-26T14:23:00Z">
            <w:rPr>
              <w:del w:id="2385" w:author="Rapporteur" w:date="2022-05-26T04:41:00Z"/>
              <w:rFonts w:ascii="Calibri" w:hAnsi="Calibri"/>
              <w:sz w:val="22"/>
              <w:szCs w:val="22"/>
            </w:rPr>
          </w:rPrChange>
        </w:rPr>
      </w:pPr>
      <w:del w:id="2386" w:author="Rapporteur" w:date="2022-05-26T04:41:00Z">
        <w:r>
          <w:delText>6.19.2.1</w:delText>
        </w:r>
        <w:r>
          <w:rPr>
            <w:sz w:val="22"/>
            <w:szCs w:val="22"/>
            <w:rPrChange w:id="2387" w:author="Rapporteur" w:date="2022-05-26T14:23:00Z">
              <w:rPr>
                <w:rFonts w:ascii="Calibri" w:hAnsi="Calibri"/>
                <w:sz w:val="22"/>
                <w:szCs w:val="22"/>
              </w:rPr>
            </w:rPrChange>
          </w:rPr>
          <w:tab/>
        </w:r>
        <w:r>
          <w:delText>General</w:delText>
        </w:r>
        <w:r>
          <w:tab/>
        </w:r>
        <w:r>
          <w:fldChar w:fldCharType="begin" w:fldLock="1"/>
        </w:r>
        <w:r>
          <w:delInstrText xml:space="preserve"> PAGEREF _Toc101337053 \h </w:delInstrText>
        </w:r>
        <w:r>
          <w:fldChar w:fldCharType="separate"/>
        </w:r>
        <w:r>
          <w:delText>61</w:delText>
        </w:r>
        <w:r>
          <w:fldChar w:fldCharType="end"/>
        </w:r>
      </w:del>
    </w:p>
    <w:p>
      <w:pPr>
        <w:pStyle w:val="43"/>
        <w:rPr>
          <w:del w:id="2388" w:author="Rapporteur" w:date="2022-05-26T04:41:00Z"/>
          <w:sz w:val="22"/>
          <w:szCs w:val="22"/>
          <w:rPrChange w:id="2389" w:author="Rapporteur" w:date="2022-05-26T14:23:00Z">
            <w:rPr>
              <w:del w:id="2390" w:author="Rapporteur" w:date="2022-05-26T04:41:00Z"/>
              <w:rFonts w:ascii="Calibri" w:hAnsi="Calibri"/>
              <w:sz w:val="22"/>
              <w:szCs w:val="22"/>
            </w:rPr>
          </w:rPrChange>
        </w:rPr>
      </w:pPr>
      <w:del w:id="2391" w:author="Rapporteur" w:date="2022-05-26T04:41:00Z">
        <w:r>
          <w:delText>6.19.2.2</w:delText>
        </w:r>
        <w:r>
          <w:rPr>
            <w:sz w:val="22"/>
            <w:szCs w:val="22"/>
            <w:rPrChange w:id="2392" w:author="Rapporteur" w:date="2022-05-26T14:23:00Z">
              <w:rPr>
                <w:rFonts w:ascii="Calibri" w:hAnsi="Calibri"/>
                <w:sz w:val="22"/>
                <w:szCs w:val="22"/>
              </w:rPr>
            </w:rPrChange>
          </w:rPr>
          <w:tab/>
        </w:r>
        <w:r>
          <w:rPr>
            <w:lang w:eastAsia="zh-CN"/>
          </w:rPr>
          <w:delText>Input data</w:delText>
        </w:r>
        <w:r>
          <w:tab/>
        </w:r>
        <w:r>
          <w:fldChar w:fldCharType="begin" w:fldLock="1"/>
        </w:r>
        <w:r>
          <w:delInstrText xml:space="preserve"> PAGEREF _Toc101337054 \h </w:delInstrText>
        </w:r>
        <w:r>
          <w:fldChar w:fldCharType="separate"/>
        </w:r>
        <w:r>
          <w:delText>61</w:delText>
        </w:r>
        <w:r>
          <w:fldChar w:fldCharType="end"/>
        </w:r>
      </w:del>
    </w:p>
    <w:p>
      <w:pPr>
        <w:pStyle w:val="43"/>
        <w:rPr>
          <w:del w:id="2393" w:author="Rapporteur" w:date="2022-05-26T04:41:00Z"/>
          <w:sz w:val="22"/>
          <w:szCs w:val="22"/>
          <w:rPrChange w:id="2394" w:author="Rapporteur" w:date="2022-05-26T14:23:00Z">
            <w:rPr>
              <w:del w:id="2395" w:author="Rapporteur" w:date="2022-05-26T04:41:00Z"/>
              <w:rFonts w:ascii="Calibri" w:hAnsi="Calibri"/>
              <w:sz w:val="22"/>
              <w:szCs w:val="22"/>
            </w:rPr>
          </w:rPrChange>
        </w:rPr>
      </w:pPr>
      <w:del w:id="2396" w:author="Rapporteur" w:date="2022-05-26T04:41:00Z">
        <w:r>
          <w:delText>6.19.2</w:delText>
        </w:r>
        <w:r>
          <w:rPr>
            <w:lang w:eastAsia="zh-CN"/>
          </w:rPr>
          <w:delText>.3</w:delText>
        </w:r>
        <w:r>
          <w:rPr>
            <w:sz w:val="22"/>
            <w:szCs w:val="22"/>
            <w:rPrChange w:id="2397" w:author="Rapporteur" w:date="2022-05-26T14:23:00Z">
              <w:rPr>
                <w:rFonts w:ascii="Calibri" w:hAnsi="Calibri"/>
                <w:sz w:val="22"/>
                <w:szCs w:val="22"/>
              </w:rPr>
            </w:rPrChange>
          </w:rPr>
          <w:tab/>
        </w:r>
        <w:r>
          <w:rPr>
            <w:lang w:eastAsia="zh-CN"/>
          </w:rPr>
          <w:delText>Output analytics</w:delText>
        </w:r>
        <w:r>
          <w:tab/>
        </w:r>
        <w:r>
          <w:fldChar w:fldCharType="begin" w:fldLock="1"/>
        </w:r>
        <w:r>
          <w:delInstrText xml:space="preserve"> PAGEREF _Toc101337055 \h </w:delInstrText>
        </w:r>
        <w:r>
          <w:fldChar w:fldCharType="separate"/>
        </w:r>
        <w:r>
          <w:delText>62</w:delText>
        </w:r>
        <w:r>
          <w:fldChar w:fldCharType="end"/>
        </w:r>
      </w:del>
    </w:p>
    <w:p>
      <w:pPr>
        <w:pStyle w:val="43"/>
        <w:rPr>
          <w:del w:id="2398" w:author="Rapporteur" w:date="2022-05-26T04:41:00Z"/>
          <w:sz w:val="22"/>
          <w:szCs w:val="22"/>
          <w:rPrChange w:id="2399" w:author="Rapporteur" w:date="2022-05-26T14:23:00Z">
            <w:rPr>
              <w:del w:id="2400" w:author="Rapporteur" w:date="2022-05-26T04:41:00Z"/>
              <w:rFonts w:ascii="Calibri" w:hAnsi="Calibri"/>
              <w:sz w:val="22"/>
              <w:szCs w:val="22"/>
            </w:rPr>
          </w:rPrChange>
        </w:rPr>
      </w:pPr>
      <w:del w:id="2401" w:author="Rapporteur" w:date="2022-05-26T04:41:00Z">
        <w:r>
          <w:delText>6.19.2</w:delText>
        </w:r>
        <w:r>
          <w:rPr>
            <w:lang w:eastAsia="zh-CN"/>
          </w:rPr>
          <w:delText>.4</w:delText>
        </w:r>
        <w:r>
          <w:rPr>
            <w:sz w:val="22"/>
            <w:szCs w:val="22"/>
            <w:rPrChange w:id="2402" w:author="Rapporteur" w:date="2022-05-26T14:23:00Z">
              <w:rPr>
                <w:rFonts w:ascii="Calibri" w:hAnsi="Calibri"/>
                <w:sz w:val="22"/>
                <w:szCs w:val="22"/>
              </w:rPr>
            </w:rPrChange>
          </w:rPr>
          <w:tab/>
        </w:r>
        <w:r>
          <w:rPr>
            <w:lang w:eastAsia="zh-CN"/>
          </w:rPr>
          <w:delText>Procedures</w:delText>
        </w:r>
        <w:r>
          <w:tab/>
        </w:r>
        <w:r>
          <w:fldChar w:fldCharType="begin" w:fldLock="1"/>
        </w:r>
        <w:r>
          <w:delInstrText xml:space="preserve"> PAGEREF _Toc101337056 \h </w:delInstrText>
        </w:r>
        <w:r>
          <w:fldChar w:fldCharType="separate"/>
        </w:r>
        <w:r>
          <w:delText>63</w:delText>
        </w:r>
        <w:r>
          <w:fldChar w:fldCharType="end"/>
        </w:r>
      </w:del>
    </w:p>
    <w:p>
      <w:pPr>
        <w:pStyle w:val="34"/>
        <w:rPr>
          <w:del w:id="2403" w:author="Rapporteur" w:date="2022-05-26T04:41:00Z"/>
          <w:sz w:val="22"/>
          <w:szCs w:val="22"/>
          <w:rPrChange w:id="2404" w:author="Rapporteur" w:date="2022-05-26T14:23:00Z">
            <w:rPr>
              <w:del w:id="2405" w:author="Rapporteur" w:date="2022-05-26T04:41:00Z"/>
              <w:rFonts w:ascii="Calibri" w:hAnsi="Calibri"/>
              <w:sz w:val="22"/>
              <w:szCs w:val="22"/>
            </w:rPr>
          </w:rPrChange>
        </w:rPr>
      </w:pPr>
      <w:del w:id="2406" w:author="Rapporteur" w:date="2022-05-26T04:41:00Z">
        <w:r>
          <w:rPr>
            <w:lang w:eastAsia="zh-CN"/>
          </w:rPr>
          <w:delText>6.19.3</w:delText>
        </w:r>
        <w:r>
          <w:rPr>
            <w:sz w:val="22"/>
            <w:szCs w:val="22"/>
            <w:rPrChange w:id="2407" w:author="Rapporteur" w:date="2022-05-26T14:23:00Z">
              <w:rPr>
                <w:rFonts w:ascii="Calibri" w:hAnsi="Calibri"/>
                <w:sz w:val="22"/>
                <w:szCs w:val="22"/>
              </w:rPr>
            </w:rPrChange>
          </w:rPr>
          <w:tab/>
        </w:r>
        <w:r>
          <w:delText xml:space="preserve">Impacts on </w:delText>
        </w:r>
        <w:r>
          <w:rPr>
            <w:lang w:eastAsia="zh-CN"/>
          </w:rPr>
          <w:delText>e</w:delText>
        </w:r>
        <w:r>
          <w:delText xml:space="preserve">xisting </w:delText>
        </w:r>
        <w:r>
          <w:rPr>
            <w:lang w:eastAsia="zh-CN"/>
          </w:rPr>
          <w:delText>n</w:delText>
        </w:r>
        <w:r>
          <w:delText xml:space="preserve">odes and </w:delText>
        </w:r>
        <w:r>
          <w:rPr>
            <w:lang w:eastAsia="zh-CN"/>
          </w:rPr>
          <w:delText>f</w:delText>
        </w:r>
        <w:r>
          <w:delText>unctionality</w:delText>
        </w:r>
        <w:r>
          <w:tab/>
        </w:r>
        <w:r>
          <w:fldChar w:fldCharType="begin" w:fldLock="1"/>
        </w:r>
        <w:r>
          <w:delInstrText xml:space="preserve"> PAGEREF _Toc101337057 \h </w:delInstrText>
        </w:r>
        <w:r>
          <w:fldChar w:fldCharType="separate"/>
        </w:r>
        <w:r>
          <w:delText>63</w:delText>
        </w:r>
        <w:r>
          <w:fldChar w:fldCharType="end"/>
        </w:r>
      </w:del>
    </w:p>
    <w:p>
      <w:pPr>
        <w:pStyle w:val="23"/>
        <w:rPr>
          <w:del w:id="2408" w:author="Rapporteur" w:date="2022-05-26T04:41:00Z"/>
          <w:sz w:val="22"/>
          <w:szCs w:val="22"/>
          <w:rPrChange w:id="2409" w:author="Rapporteur" w:date="2022-05-26T14:23:00Z">
            <w:rPr>
              <w:del w:id="2410" w:author="Rapporteur" w:date="2022-05-26T04:41:00Z"/>
              <w:rFonts w:ascii="Calibri" w:hAnsi="Calibri"/>
              <w:sz w:val="22"/>
              <w:szCs w:val="22"/>
            </w:rPr>
          </w:rPrChange>
        </w:rPr>
      </w:pPr>
      <w:del w:id="2411" w:author="Rapporteur" w:date="2022-05-26T04:41:00Z">
        <w:r>
          <w:delText>6.20</w:delText>
        </w:r>
        <w:r>
          <w:rPr>
            <w:sz w:val="22"/>
            <w:szCs w:val="22"/>
            <w:rPrChange w:id="2412" w:author="Rapporteur" w:date="2022-05-26T14:23:00Z">
              <w:rPr>
                <w:rFonts w:ascii="Calibri" w:hAnsi="Calibri"/>
                <w:sz w:val="22"/>
                <w:szCs w:val="22"/>
              </w:rPr>
            </w:rPrChange>
          </w:rPr>
          <w:tab/>
        </w:r>
        <w:r>
          <w:delText>Solution</w:delText>
        </w:r>
        <w:r>
          <w:rPr>
            <w:lang w:eastAsia="zh-CN"/>
          </w:rPr>
          <w:delText xml:space="preserve"> #20</w:delText>
        </w:r>
        <w:r>
          <w:delText>: GTP metrics for QoS Sustainability analytics</w:delText>
        </w:r>
        <w:r>
          <w:tab/>
        </w:r>
        <w:r>
          <w:fldChar w:fldCharType="begin" w:fldLock="1"/>
        </w:r>
        <w:r>
          <w:delInstrText xml:space="preserve"> PAGEREF _Toc101337058 \h </w:delInstrText>
        </w:r>
        <w:r>
          <w:fldChar w:fldCharType="separate"/>
        </w:r>
        <w:r>
          <w:delText>63</w:delText>
        </w:r>
        <w:r>
          <w:fldChar w:fldCharType="end"/>
        </w:r>
      </w:del>
    </w:p>
    <w:p>
      <w:pPr>
        <w:pStyle w:val="34"/>
        <w:rPr>
          <w:del w:id="2413" w:author="Rapporteur" w:date="2022-05-26T04:41:00Z"/>
          <w:sz w:val="22"/>
          <w:szCs w:val="22"/>
          <w:rPrChange w:id="2414" w:author="Rapporteur" w:date="2022-05-26T14:23:00Z">
            <w:rPr>
              <w:del w:id="2415" w:author="Rapporteur" w:date="2022-05-26T04:41:00Z"/>
              <w:rFonts w:ascii="Calibri" w:hAnsi="Calibri"/>
              <w:sz w:val="22"/>
              <w:szCs w:val="22"/>
            </w:rPr>
          </w:rPrChange>
        </w:rPr>
      </w:pPr>
      <w:del w:id="2416" w:author="Rapporteur" w:date="2022-05-26T04:41:00Z">
        <w:r>
          <w:delText>6.20.1</w:delText>
        </w:r>
        <w:r>
          <w:rPr>
            <w:sz w:val="22"/>
            <w:szCs w:val="22"/>
            <w:rPrChange w:id="2417" w:author="Rapporteur" w:date="2022-05-26T14:23:00Z">
              <w:rPr>
                <w:rFonts w:ascii="Calibri" w:hAnsi="Calibri"/>
                <w:sz w:val="22"/>
                <w:szCs w:val="22"/>
              </w:rPr>
            </w:rPrChange>
          </w:rPr>
          <w:tab/>
        </w:r>
        <w:r>
          <w:delText>Description</w:delText>
        </w:r>
        <w:r>
          <w:tab/>
        </w:r>
        <w:r>
          <w:fldChar w:fldCharType="begin" w:fldLock="1"/>
        </w:r>
        <w:r>
          <w:delInstrText xml:space="preserve"> PAGEREF _Toc101337059 \h </w:delInstrText>
        </w:r>
        <w:r>
          <w:fldChar w:fldCharType="separate"/>
        </w:r>
        <w:r>
          <w:delText>63</w:delText>
        </w:r>
        <w:r>
          <w:fldChar w:fldCharType="end"/>
        </w:r>
      </w:del>
    </w:p>
    <w:p>
      <w:pPr>
        <w:pStyle w:val="34"/>
        <w:rPr>
          <w:del w:id="2418" w:author="Rapporteur" w:date="2022-05-26T04:41:00Z"/>
          <w:sz w:val="22"/>
          <w:szCs w:val="22"/>
          <w:rPrChange w:id="2419" w:author="Rapporteur" w:date="2022-05-26T14:23:00Z">
            <w:rPr>
              <w:del w:id="2420" w:author="Rapporteur" w:date="2022-05-26T04:41:00Z"/>
              <w:rFonts w:ascii="Calibri" w:hAnsi="Calibri"/>
              <w:sz w:val="22"/>
              <w:szCs w:val="22"/>
            </w:rPr>
          </w:rPrChange>
        </w:rPr>
      </w:pPr>
      <w:del w:id="2421" w:author="Rapporteur" w:date="2022-05-26T04:41:00Z">
        <w:r>
          <w:delText>6.20.2</w:delText>
        </w:r>
        <w:r>
          <w:rPr>
            <w:sz w:val="22"/>
            <w:szCs w:val="22"/>
            <w:rPrChange w:id="2422" w:author="Rapporteur" w:date="2022-05-26T14:23:00Z">
              <w:rPr>
                <w:rFonts w:ascii="Calibri" w:hAnsi="Calibri"/>
                <w:sz w:val="22"/>
                <w:szCs w:val="22"/>
              </w:rPr>
            </w:rPrChange>
          </w:rPr>
          <w:tab/>
        </w:r>
        <w:r>
          <w:delText>Input data</w:delText>
        </w:r>
        <w:r>
          <w:tab/>
        </w:r>
        <w:r>
          <w:fldChar w:fldCharType="begin" w:fldLock="1"/>
        </w:r>
        <w:r>
          <w:delInstrText xml:space="preserve"> PAGEREF _Toc101337060 \h </w:delInstrText>
        </w:r>
        <w:r>
          <w:fldChar w:fldCharType="separate"/>
        </w:r>
        <w:r>
          <w:delText>64</w:delText>
        </w:r>
        <w:r>
          <w:fldChar w:fldCharType="end"/>
        </w:r>
      </w:del>
    </w:p>
    <w:p>
      <w:pPr>
        <w:pStyle w:val="34"/>
        <w:rPr>
          <w:del w:id="2423" w:author="Rapporteur" w:date="2022-05-26T04:41:00Z"/>
          <w:sz w:val="22"/>
          <w:szCs w:val="22"/>
          <w:rPrChange w:id="2424" w:author="Rapporteur" w:date="2022-05-26T14:23:00Z">
            <w:rPr>
              <w:del w:id="2425" w:author="Rapporteur" w:date="2022-05-26T04:41:00Z"/>
              <w:rFonts w:ascii="Calibri" w:hAnsi="Calibri"/>
              <w:sz w:val="22"/>
              <w:szCs w:val="22"/>
            </w:rPr>
          </w:rPrChange>
        </w:rPr>
      </w:pPr>
      <w:del w:id="2426" w:author="Rapporteur" w:date="2022-05-26T04:41:00Z">
        <w:r>
          <w:delText>6.20.3</w:delText>
        </w:r>
        <w:r>
          <w:rPr>
            <w:sz w:val="22"/>
            <w:szCs w:val="22"/>
            <w:rPrChange w:id="2427" w:author="Rapporteur" w:date="2022-05-26T14:23:00Z">
              <w:rPr>
                <w:rFonts w:ascii="Calibri" w:hAnsi="Calibri"/>
                <w:sz w:val="22"/>
                <w:szCs w:val="22"/>
              </w:rPr>
            </w:rPrChange>
          </w:rPr>
          <w:tab/>
        </w:r>
        <w:r>
          <w:rPr>
            <w:lang w:eastAsia="ko-KR"/>
          </w:rPr>
          <w:delText>Procedures</w:delText>
        </w:r>
        <w:r>
          <w:tab/>
        </w:r>
        <w:r>
          <w:fldChar w:fldCharType="begin" w:fldLock="1"/>
        </w:r>
        <w:r>
          <w:delInstrText xml:space="preserve"> PAGEREF _Toc101337061 \h </w:delInstrText>
        </w:r>
        <w:r>
          <w:fldChar w:fldCharType="separate"/>
        </w:r>
        <w:r>
          <w:delText>64</w:delText>
        </w:r>
        <w:r>
          <w:fldChar w:fldCharType="end"/>
        </w:r>
      </w:del>
    </w:p>
    <w:p>
      <w:pPr>
        <w:pStyle w:val="34"/>
        <w:rPr>
          <w:del w:id="2428" w:author="Rapporteur" w:date="2022-05-26T04:41:00Z"/>
          <w:sz w:val="22"/>
          <w:szCs w:val="22"/>
          <w:rPrChange w:id="2429" w:author="Rapporteur" w:date="2022-05-26T14:23:00Z">
            <w:rPr>
              <w:del w:id="2430" w:author="Rapporteur" w:date="2022-05-26T04:41:00Z"/>
              <w:rFonts w:ascii="Calibri" w:hAnsi="Calibri"/>
              <w:sz w:val="22"/>
              <w:szCs w:val="22"/>
            </w:rPr>
          </w:rPrChange>
        </w:rPr>
      </w:pPr>
      <w:del w:id="2431" w:author="Rapporteur" w:date="2022-05-26T04:41:00Z">
        <w:r>
          <w:delText>6.</w:delText>
        </w:r>
        <w:r>
          <w:rPr>
            <w:lang w:eastAsia="zh-CN"/>
          </w:rPr>
          <w:delText>20</w:delText>
        </w:r>
        <w:r>
          <w:delText>.3</w:delText>
        </w:r>
        <w:r>
          <w:rPr>
            <w:sz w:val="22"/>
            <w:szCs w:val="22"/>
            <w:rPrChange w:id="2432" w:author="Rapporteur" w:date="2022-05-26T14:23:00Z">
              <w:rPr>
                <w:rFonts w:ascii="Calibri" w:hAnsi="Calibri"/>
                <w:sz w:val="22"/>
                <w:szCs w:val="22"/>
              </w:rPr>
            </w:rPrChange>
          </w:rPr>
          <w:tab/>
        </w:r>
        <w:r>
          <w:delText xml:space="preserve">Impacts on services, </w:delText>
        </w:r>
        <w:r>
          <w:rPr>
            <w:lang w:eastAsia="ko-KR"/>
          </w:rPr>
          <w:delText>existing nodes and functionality</w:delText>
        </w:r>
        <w:r>
          <w:tab/>
        </w:r>
        <w:r>
          <w:fldChar w:fldCharType="begin" w:fldLock="1"/>
        </w:r>
        <w:r>
          <w:delInstrText xml:space="preserve"> PAGEREF _Toc101337062 \h </w:delInstrText>
        </w:r>
        <w:r>
          <w:fldChar w:fldCharType="separate"/>
        </w:r>
        <w:r>
          <w:delText>64</w:delText>
        </w:r>
        <w:r>
          <w:fldChar w:fldCharType="end"/>
        </w:r>
      </w:del>
    </w:p>
    <w:p>
      <w:pPr>
        <w:pStyle w:val="23"/>
        <w:rPr>
          <w:del w:id="2433" w:author="Rapporteur" w:date="2022-05-26T04:41:00Z"/>
          <w:sz w:val="22"/>
          <w:szCs w:val="22"/>
          <w:rPrChange w:id="2434" w:author="Rapporteur" w:date="2022-05-26T14:23:00Z">
            <w:rPr>
              <w:del w:id="2435" w:author="Rapporteur" w:date="2022-05-26T04:41:00Z"/>
              <w:rFonts w:ascii="Calibri" w:hAnsi="Calibri"/>
              <w:sz w:val="22"/>
              <w:szCs w:val="22"/>
            </w:rPr>
          </w:rPrChange>
        </w:rPr>
      </w:pPr>
      <w:del w:id="2436" w:author="Rapporteur" w:date="2022-05-26T04:41:00Z">
        <w:r>
          <w:rPr>
            <w:lang w:eastAsia="zh-CN"/>
          </w:rPr>
          <w:delText>6.21</w:delText>
        </w:r>
        <w:r>
          <w:rPr>
            <w:sz w:val="22"/>
            <w:szCs w:val="22"/>
            <w:rPrChange w:id="2437" w:author="Rapporteur" w:date="2022-05-26T14:23:00Z">
              <w:rPr>
                <w:rFonts w:ascii="Calibri" w:hAnsi="Calibri"/>
                <w:sz w:val="22"/>
                <w:szCs w:val="22"/>
              </w:rPr>
            </w:rPrChange>
          </w:rPr>
          <w:tab/>
        </w:r>
        <w:r>
          <w:delText>Solution</w:delText>
        </w:r>
        <w:r>
          <w:rPr>
            <w:lang w:eastAsia="zh-CN"/>
          </w:rPr>
          <w:delText xml:space="preserve"> #21</w:delText>
        </w:r>
        <w:r>
          <w:delText>: Federated Learning procedure between different NWDAFs</w:delText>
        </w:r>
        <w:r>
          <w:tab/>
        </w:r>
        <w:r>
          <w:fldChar w:fldCharType="begin" w:fldLock="1"/>
        </w:r>
        <w:r>
          <w:delInstrText xml:space="preserve"> PAGEREF _Toc101337063 \h </w:delInstrText>
        </w:r>
        <w:r>
          <w:fldChar w:fldCharType="separate"/>
        </w:r>
        <w:r>
          <w:delText>65</w:delText>
        </w:r>
        <w:r>
          <w:fldChar w:fldCharType="end"/>
        </w:r>
      </w:del>
    </w:p>
    <w:p>
      <w:pPr>
        <w:pStyle w:val="34"/>
        <w:rPr>
          <w:del w:id="2438" w:author="Rapporteur" w:date="2022-05-26T04:41:00Z"/>
          <w:sz w:val="22"/>
          <w:szCs w:val="22"/>
          <w:rPrChange w:id="2439" w:author="Rapporteur" w:date="2022-05-26T14:23:00Z">
            <w:rPr>
              <w:del w:id="2440" w:author="Rapporteur" w:date="2022-05-26T04:41:00Z"/>
              <w:rFonts w:ascii="Calibri" w:hAnsi="Calibri"/>
              <w:sz w:val="22"/>
              <w:szCs w:val="22"/>
            </w:rPr>
          </w:rPrChange>
        </w:rPr>
      </w:pPr>
      <w:del w:id="2441" w:author="Rapporteur" w:date="2022-05-26T04:41:00Z">
        <w:r>
          <w:delText>6.21.1</w:delText>
        </w:r>
        <w:r>
          <w:rPr>
            <w:sz w:val="22"/>
            <w:szCs w:val="22"/>
            <w:rPrChange w:id="2442" w:author="Rapporteur" w:date="2022-05-26T14:23:00Z">
              <w:rPr>
                <w:rFonts w:ascii="Calibri" w:hAnsi="Calibri"/>
                <w:sz w:val="22"/>
                <w:szCs w:val="22"/>
              </w:rPr>
            </w:rPrChange>
          </w:rPr>
          <w:tab/>
        </w:r>
        <w:r>
          <w:delText>Description</w:delText>
        </w:r>
        <w:r>
          <w:tab/>
        </w:r>
        <w:r>
          <w:fldChar w:fldCharType="begin" w:fldLock="1"/>
        </w:r>
        <w:r>
          <w:delInstrText xml:space="preserve"> PAGEREF _Toc101337064 \h </w:delInstrText>
        </w:r>
        <w:r>
          <w:fldChar w:fldCharType="separate"/>
        </w:r>
        <w:r>
          <w:delText>65</w:delText>
        </w:r>
        <w:r>
          <w:fldChar w:fldCharType="end"/>
        </w:r>
      </w:del>
    </w:p>
    <w:p>
      <w:pPr>
        <w:pStyle w:val="34"/>
        <w:rPr>
          <w:del w:id="2443" w:author="Rapporteur" w:date="2022-05-26T04:41:00Z"/>
          <w:sz w:val="22"/>
          <w:szCs w:val="22"/>
          <w:rPrChange w:id="2444" w:author="Rapporteur" w:date="2022-05-26T14:23:00Z">
            <w:rPr>
              <w:del w:id="2445" w:author="Rapporteur" w:date="2022-05-26T04:41:00Z"/>
              <w:rFonts w:ascii="Calibri" w:hAnsi="Calibri"/>
              <w:sz w:val="22"/>
              <w:szCs w:val="22"/>
            </w:rPr>
          </w:rPrChange>
        </w:rPr>
      </w:pPr>
      <w:del w:id="2446" w:author="Rapporteur" w:date="2022-05-26T04:41:00Z">
        <w:r>
          <w:delText>6.21.2</w:delText>
        </w:r>
        <w:r>
          <w:rPr>
            <w:sz w:val="22"/>
            <w:szCs w:val="22"/>
            <w:rPrChange w:id="2447" w:author="Rapporteur" w:date="2022-05-26T14:23:00Z">
              <w:rPr>
                <w:rFonts w:ascii="Calibri" w:hAnsi="Calibri"/>
                <w:sz w:val="22"/>
                <w:szCs w:val="22"/>
              </w:rPr>
            </w:rPrChange>
          </w:rPr>
          <w:tab/>
        </w:r>
        <w:r>
          <w:delText>Procedures</w:delText>
        </w:r>
        <w:r>
          <w:tab/>
        </w:r>
        <w:r>
          <w:fldChar w:fldCharType="begin" w:fldLock="1"/>
        </w:r>
        <w:r>
          <w:delInstrText xml:space="preserve"> PAGEREF _Toc101337065 \h </w:delInstrText>
        </w:r>
        <w:r>
          <w:fldChar w:fldCharType="separate"/>
        </w:r>
        <w:r>
          <w:delText>65</w:delText>
        </w:r>
        <w:r>
          <w:fldChar w:fldCharType="end"/>
        </w:r>
      </w:del>
    </w:p>
    <w:p>
      <w:pPr>
        <w:pStyle w:val="43"/>
        <w:rPr>
          <w:del w:id="2448" w:author="Rapporteur" w:date="2022-05-26T04:41:00Z"/>
          <w:sz w:val="22"/>
          <w:szCs w:val="22"/>
          <w:rPrChange w:id="2449" w:author="Rapporteur" w:date="2022-05-26T14:23:00Z">
            <w:rPr>
              <w:del w:id="2450" w:author="Rapporteur" w:date="2022-05-26T04:41:00Z"/>
              <w:rFonts w:ascii="Calibri" w:hAnsi="Calibri"/>
              <w:sz w:val="22"/>
              <w:szCs w:val="22"/>
            </w:rPr>
          </w:rPrChange>
        </w:rPr>
      </w:pPr>
      <w:del w:id="2451" w:author="Rapporteur" w:date="2022-05-26T04:41:00Z">
        <w:r>
          <w:delText>6.21.2.1</w:delText>
        </w:r>
        <w:r>
          <w:rPr>
            <w:sz w:val="22"/>
            <w:szCs w:val="22"/>
            <w:rPrChange w:id="2452" w:author="Rapporteur" w:date="2022-05-26T14:23:00Z">
              <w:rPr>
                <w:rFonts w:ascii="Calibri" w:hAnsi="Calibri"/>
                <w:sz w:val="22"/>
                <w:szCs w:val="22"/>
              </w:rPr>
            </w:rPrChange>
          </w:rPr>
          <w:tab/>
        </w:r>
        <w:r>
          <w:rPr>
            <w:lang w:eastAsia="ko-KR"/>
          </w:rPr>
          <w:delText>NWDAF "FL Capability" Registration</w:delText>
        </w:r>
        <w:r>
          <w:tab/>
        </w:r>
        <w:r>
          <w:fldChar w:fldCharType="begin" w:fldLock="1"/>
        </w:r>
        <w:r>
          <w:delInstrText xml:space="preserve"> PAGEREF _Toc101337066 \h </w:delInstrText>
        </w:r>
        <w:r>
          <w:fldChar w:fldCharType="separate"/>
        </w:r>
        <w:r>
          <w:delText>65</w:delText>
        </w:r>
        <w:r>
          <w:fldChar w:fldCharType="end"/>
        </w:r>
      </w:del>
    </w:p>
    <w:p>
      <w:pPr>
        <w:pStyle w:val="43"/>
        <w:rPr>
          <w:del w:id="2453" w:author="Rapporteur" w:date="2022-05-26T04:41:00Z"/>
          <w:sz w:val="22"/>
          <w:szCs w:val="22"/>
          <w:rPrChange w:id="2454" w:author="Rapporteur" w:date="2022-05-26T14:23:00Z">
            <w:rPr>
              <w:del w:id="2455" w:author="Rapporteur" w:date="2022-05-26T04:41:00Z"/>
              <w:rFonts w:ascii="Calibri" w:hAnsi="Calibri"/>
              <w:sz w:val="22"/>
              <w:szCs w:val="22"/>
            </w:rPr>
          </w:rPrChange>
        </w:rPr>
      </w:pPr>
      <w:del w:id="2456" w:author="Rapporteur" w:date="2022-05-26T04:41:00Z">
        <w:r>
          <w:rPr>
            <w:lang w:eastAsia="ko-KR"/>
          </w:rPr>
          <w:delText>6.21.2.2</w:delText>
        </w:r>
        <w:r>
          <w:rPr>
            <w:sz w:val="22"/>
            <w:szCs w:val="22"/>
            <w:rPrChange w:id="2457" w:author="Rapporteur" w:date="2022-05-26T14:23:00Z">
              <w:rPr>
                <w:rFonts w:ascii="Calibri" w:hAnsi="Calibri"/>
                <w:sz w:val="22"/>
                <w:szCs w:val="22"/>
              </w:rPr>
            </w:rPrChange>
          </w:rPr>
          <w:tab/>
        </w:r>
        <w:r>
          <w:rPr>
            <w:lang w:eastAsia="ko-KR"/>
          </w:rPr>
          <w:delText>NWDAF Selection for FL operation</w:delText>
        </w:r>
        <w:r>
          <w:tab/>
        </w:r>
        <w:r>
          <w:fldChar w:fldCharType="begin" w:fldLock="1"/>
        </w:r>
        <w:r>
          <w:delInstrText xml:space="preserve"> PAGEREF _Toc101337067 \h </w:delInstrText>
        </w:r>
        <w:r>
          <w:fldChar w:fldCharType="separate"/>
        </w:r>
        <w:r>
          <w:delText>65</w:delText>
        </w:r>
        <w:r>
          <w:fldChar w:fldCharType="end"/>
        </w:r>
      </w:del>
    </w:p>
    <w:p>
      <w:pPr>
        <w:pStyle w:val="43"/>
        <w:rPr>
          <w:del w:id="2458" w:author="Rapporteur" w:date="2022-05-26T04:41:00Z"/>
          <w:sz w:val="22"/>
          <w:szCs w:val="22"/>
          <w:rPrChange w:id="2459" w:author="Rapporteur" w:date="2022-05-26T14:23:00Z">
            <w:rPr>
              <w:del w:id="2460" w:author="Rapporteur" w:date="2022-05-26T04:41:00Z"/>
              <w:rFonts w:ascii="Calibri" w:hAnsi="Calibri"/>
              <w:sz w:val="22"/>
              <w:szCs w:val="22"/>
            </w:rPr>
          </w:rPrChange>
        </w:rPr>
      </w:pPr>
      <w:del w:id="2461" w:author="Rapporteur" w:date="2022-05-26T04:41:00Z">
        <w:r>
          <w:rPr>
            <w:lang w:eastAsia="ko-KR"/>
          </w:rPr>
          <w:delText>6.21.2.3</w:delText>
        </w:r>
        <w:r>
          <w:rPr>
            <w:sz w:val="22"/>
            <w:szCs w:val="22"/>
            <w:rPrChange w:id="2462" w:author="Rapporteur" w:date="2022-05-26T14:23:00Z">
              <w:rPr>
                <w:rFonts w:ascii="Calibri" w:hAnsi="Calibri"/>
                <w:sz w:val="22"/>
                <w:szCs w:val="22"/>
              </w:rPr>
            </w:rPrChange>
          </w:rPr>
          <w:tab/>
        </w:r>
        <w:r>
          <w:rPr>
            <w:lang w:eastAsia="zh-CN"/>
          </w:rPr>
          <w:delText>FL operation between NWDAFs containing MTLF</w:delText>
        </w:r>
        <w:r>
          <w:tab/>
        </w:r>
        <w:r>
          <w:fldChar w:fldCharType="begin" w:fldLock="1"/>
        </w:r>
        <w:r>
          <w:delInstrText xml:space="preserve"> PAGEREF _Toc101337068 \h </w:delInstrText>
        </w:r>
        <w:r>
          <w:fldChar w:fldCharType="separate"/>
        </w:r>
        <w:r>
          <w:delText>66</w:delText>
        </w:r>
        <w:r>
          <w:fldChar w:fldCharType="end"/>
        </w:r>
      </w:del>
    </w:p>
    <w:p>
      <w:pPr>
        <w:pStyle w:val="34"/>
        <w:rPr>
          <w:del w:id="2463" w:author="Rapporteur" w:date="2022-05-26T04:41:00Z"/>
          <w:sz w:val="22"/>
          <w:szCs w:val="22"/>
          <w:rPrChange w:id="2464" w:author="Rapporteur" w:date="2022-05-26T14:23:00Z">
            <w:rPr>
              <w:del w:id="2465" w:author="Rapporteur" w:date="2022-05-26T04:41:00Z"/>
              <w:rFonts w:ascii="Calibri" w:hAnsi="Calibri"/>
              <w:sz w:val="22"/>
              <w:szCs w:val="22"/>
            </w:rPr>
          </w:rPrChange>
        </w:rPr>
      </w:pPr>
      <w:del w:id="2466" w:author="Rapporteur" w:date="2022-05-26T04:41:00Z">
        <w:r>
          <w:rPr>
            <w:lang w:eastAsia="zh-CN"/>
          </w:rPr>
          <w:delText>6.21.3</w:delText>
        </w:r>
        <w:r>
          <w:rPr>
            <w:sz w:val="22"/>
            <w:szCs w:val="22"/>
            <w:rPrChange w:id="2467" w:author="Rapporteur" w:date="2022-05-26T14:23:00Z">
              <w:rPr>
                <w:rFonts w:ascii="Calibri" w:hAnsi="Calibri"/>
                <w:sz w:val="22"/>
                <w:szCs w:val="22"/>
              </w:rPr>
            </w:rPrChange>
          </w:rPr>
          <w:tab/>
        </w:r>
        <w:r>
          <w:delText xml:space="preserve">Impacts on </w:delText>
        </w:r>
        <w:r>
          <w:rPr>
            <w:lang w:eastAsia="zh-CN"/>
          </w:rPr>
          <w:delText>e</w:delText>
        </w:r>
        <w:r>
          <w:delText xml:space="preserve">xisting </w:delText>
        </w:r>
        <w:r>
          <w:rPr>
            <w:lang w:eastAsia="zh-CN"/>
          </w:rPr>
          <w:delText>n</w:delText>
        </w:r>
        <w:r>
          <w:delText xml:space="preserve">odes and </w:delText>
        </w:r>
        <w:r>
          <w:rPr>
            <w:lang w:eastAsia="zh-CN"/>
          </w:rPr>
          <w:delText>f</w:delText>
        </w:r>
        <w:r>
          <w:delText>unctionality</w:delText>
        </w:r>
        <w:r>
          <w:tab/>
        </w:r>
        <w:r>
          <w:fldChar w:fldCharType="begin" w:fldLock="1"/>
        </w:r>
        <w:r>
          <w:delInstrText xml:space="preserve"> PAGEREF _Toc101337069 \h </w:delInstrText>
        </w:r>
        <w:r>
          <w:fldChar w:fldCharType="separate"/>
        </w:r>
        <w:r>
          <w:delText>67</w:delText>
        </w:r>
        <w:r>
          <w:fldChar w:fldCharType="end"/>
        </w:r>
      </w:del>
    </w:p>
    <w:p>
      <w:pPr>
        <w:pStyle w:val="23"/>
        <w:rPr>
          <w:del w:id="2468" w:author="Rapporteur" w:date="2022-05-26T04:41:00Z"/>
          <w:sz w:val="22"/>
          <w:szCs w:val="22"/>
          <w:rPrChange w:id="2469" w:author="Rapporteur" w:date="2022-05-26T14:23:00Z">
            <w:rPr>
              <w:del w:id="2470" w:author="Rapporteur" w:date="2022-05-26T04:41:00Z"/>
              <w:rFonts w:ascii="Calibri" w:hAnsi="Calibri"/>
              <w:sz w:val="22"/>
              <w:szCs w:val="22"/>
            </w:rPr>
          </w:rPrChange>
        </w:rPr>
      </w:pPr>
      <w:del w:id="2471" w:author="Rapporteur" w:date="2022-05-26T04:41:00Z">
        <w:r>
          <w:rPr>
            <w:lang w:eastAsia="zh-CN"/>
          </w:rPr>
          <w:delText>6.22</w:delText>
        </w:r>
        <w:r>
          <w:rPr>
            <w:sz w:val="22"/>
            <w:szCs w:val="22"/>
            <w:rPrChange w:id="2472" w:author="Rapporteur" w:date="2022-05-26T14:23:00Z">
              <w:rPr>
                <w:rFonts w:ascii="Calibri" w:hAnsi="Calibri"/>
                <w:sz w:val="22"/>
                <w:szCs w:val="22"/>
              </w:rPr>
            </w:rPrChange>
          </w:rPr>
          <w:tab/>
        </w:r>
        <w:r>
          <w:delText>Solution</w:delText>
        </w:r>
        <w:r>
          <w:rPr>
            <w:lang w:eastAsia="zh-CN"/>
          </w:rPr>
          <w:delText xml:space="preserve"> #22</w:delText>
        </w:r>
        <w:r>
          <w:delText>: Federated learning group creation</w:delText>
        </w:r>
        <w:r>
          <w:tab/>
        </w:r>
        <w:r>
          <w:fldChar w:fldCharType="begin" w:fldLock="1"/>
        </w:r>
        <w:r>
          <w:delInstrText xml:space="preserve"> PAGEREF _Toc101337070 \h </w:delInstrText>
        </w:r>
        <w:r>
          <w:fldChar w:fldCharType="separate"/>
        </w:r>
        <w:r>
          <w:delText>68</w:delText>
        </w:r>
        <w:r>
          <w:fldChar w:fldCharType="end"/>
        </w:r>
      </w:del>
    </w:p>
    <w:p>
      <w:pPr>
        <w:pStyle w:val="34"/>
        <w:rPr>
          <w:del w:id="2473" w:author="Rapporteur" w:date="2022-05-26T04:41:00Z"/>
          <w:sz w:val="22"/>
          <w:szCs w:val="22"/>
          <w:rPrChange w:id="2474" w:author="Rapporteur" w:date="2022-05-26T14:23:00Z">
            <w:rPr>
              <w:del w:id="2475" w:author="Rapporteur" w:date="2022-05-26T04:41:00Z"/>
              <w:rFonts w:ascii="Calibri" w:hAnsi="Calibri"/>
              <w:sz w:val="22"/>
              <w:szCs w:val="22"/>
            </w:rPr>
          </w:rPrChange>
        </w:rPr>
      </w:pPr>
      <w:del w:id="2476" w:author="Rapporteur" w:date="2022-05-26T04:41:00Z">
        <w:r>
          <w:delText>6.22.1</w:delText>
        </w:r>
        <w:r>
          <w:rPr>
            <w:sz w:val="22"/>
            <w:szCs w:val="22"/>
            <w:rPrChange w:id="2477" w:author="Rapporteur" w:date="2022-05-26T14:23:00Z">
              <w:rPr>
                <w:rFonts w:ascii="Calibri" w:hAnsi="Calibri"/>
                <w:sz w:val="22"/>
                <w:szCs w:val="22"/>
              </w:rPr>
            </w:rPrChange>
          </w:rPr>
          <w:tab/>
        </w:r>
        <w:r>
          <w:delText>Description</w:delText>
        </w:r>
        <w:r>
          <w:tab/>
        </w:r>
        <w:r>
          <w:fldChar w:fldCharType="begin" w:fldLock="1"/>
        </w:r>
        <w:r>
          <w:delInstrText xml:space="preserve"> PAGEREF _Toc101337071 \h </w:delInstrText>
        </w:r>
        <w:r>
          <w:fldChar w:fldCharType="separate"/>
        </w:r>
        <w:r>
          <w:delText>68</w:delText>
        </w:r>
        <w:r>
          <w:fldChar w:fldCharType="end"/>
        </w:r>
      </w:del>
    </w:p>
    <w:p>
      <w:pPr>
        <w:pStyle w:val="34"/>
        <w:rPr>
          <w:del w:id="2478" w:author="Rapporteur" w:date="2022-05-26T04:41:00Z"/>
          <w:sz w:val="22"/>
          <w:szCs w:val="22"/>
          <w:rPrChange w:id="2479" w:author="Rapporteur" w:date="2022-05-26T14:23:00Z">
            <w:rPr>
              <w:del w:id="2480" w:author="Rapporteur" w:date="2022-05-26T04:41:00Z"/>
              <w:rFonts w:ascii="Calibri" w:hAnsi="Calibri"/>
              <w:sz w:val="22"/>
              <w:szCs w:val="22"/>
            </w:rPr>
          </w:rPrChange>
        </w:rPr>
      </w:pPr>
      <w:del w:id="2481" w:author="Rapporteur" w:date="2022-05-26T04:41:00Z">
        <w:r>
          <w:delText>6.22.2</w:delText>
        </w:r>
        <w:r>
          <w:rPr>
            <w:sz w:val="22"/>
            <w:szCs w:val="22"/>
            <w:rPrChange w:id="2482" w:author="Rapporteur" w:date="2022-05-26T14:23:00Z">
              <w:rPr>
                <w:rFonts w:ascii="Calibri" w:hAnsi="Calibri"/>
                <w:sz w:val="22"/>
                <w:szCs w:val="22"/>
              </w:rPr>
            </w:rPrChange>
          </w:rPr>
          <w:tab/>
        </w:r>
        <w:r>
          <w:delText>Procedures</w:delText>
        </w:r>
        <w:r>
          <w:tab/>
        </w:r>
        <w:r>
          <w:fldChar w:fldCharType="begin" w:fldLock="1"/>
        </w:r>
        <w:r>
          <w:delInstrText xml:space="preserve"> PAGEREF _Toc101337072 \h </w:delInstrText>
        </w:r>
        <w:r>
          <w:fldChar w:fldCharType="separate"/>
        </w:r>
        <w:r>
          <w:delText>68</w:delText>
        </w:r>
        <w:r>
          <w:fldChar w:fldCharType="end"/>
        </w:r>
      </w:del>
    </w:p>
    <w:p>
      <w:pPr>
        <w:pStyle w:val="34"/>
        <w:rPr>
          <w:del w:id="2483" w:author="Rapporteur" w:date="2022-05-26T04:41:00Z"/>
          <w:sz w:val="22"/>
          <w:szCs w:val="22"/>
          <w:rPrChange w:id="2484" w:author="Rapporteur" w:date="2022-05-26T14:23:00Z">
            <w:rPr>
              <w:del w:id="2485" w:author="Rapporteur" w:date="2022-05-26T04:41:00Z"/>
              <w:rFonts w:ascii="Calibri" w:hAnsi="Calibri"/>
              <w:sz w:val="22"/>
              <w:szCs w:val="22"/>
            </w:rPr>
          </w:rPrChange>
        </w:rPr>
      </w:pPr>
      <w:del w:id="2486" w:author="Rapporteur" w:date="2022-05-26T04:41:00Z">
        <w:r>
          <w:rPr>
            <w:lang w:eastAsia="zh-CN"/>
          </w:rPr>
          <w:delText>6.22.3</w:delText>
        </w:r>
        <w:r>
          <w:rPr>
            <w:sz w:val="22"/>
            <w:szCs w:val="22"/>
            <w:rPrChange w:id="2487" w:author="Rapporteur" w:date="2022-05-26T14:23:00Z">
              <w:rPr>
                <w:rFonts w:ascii="Calibri" w:hAnsi="Calibri"/>
                <w:sz w:val="22"/>
                <w:szCs w:val="22"/>
              </w:rPr>
            </w:rPrChange>
          </w:rPr>
          <w:tab/>
        </w:r>
        <w:r>
          <w:delText xml:space="preserve">Impacts on </w:delText>
        </w:r>
        <w:r>
          <w:rPr>
            <w:lang w:eastAsia="zh-CN"/>
          </w:rPr>
          <w:delText>e</w:delText>
        </w:r>
        <w:r>
          <w:delText xml:space="preserve">xisting </w:delText>
        </w:r>
        <w:r>
          <w:rPr>
            <w:lang w:eastAsia="zh-CN"/>
          </w:rPr>
          <w:delText>n</w:delText>
        </w:r>
        <w:r>
          <w:delText xml:space="preserve">odes and </w:delText>
        </w:r>
        <w:r>
          <w:rPr>
            <w:lang w:eastAsia="zh-CN"/>
          </w:rPr>
          <w:delText>f</w:delText>
        </w:r>
        <w:r>
          <w:delText>unctionality</w:delText>
        </w:r>
        <w:r>
          <w:tab/>
        </w:r>
        <w:r>
          <w:fldChar w:fldCharType="begin" w:fldLock="1"/>
        </w:r>
        <w:r>
          <w:delInstrText xml:space="preserve"> PAGEREF _Toc101337073 \h </w:delInstrText>
        </w:r>
        <w:r>
          <w:fldChar w:fldCharType="separate"/>
        </w:r>
        <w:r>
          <w:delText>69</w:delText>
        </w:r>
        <w:r>
          <w:fldChar w:fldCharType="end"/>
        </w:r>
      </w:del>
    </w:p>
    <w:p>
      <w:pPr>
        <w:pStyle w:val="23"/>
        <w:rPr>
          <w:del w:id="2488" w:author="Rapporteur" w:date="2022-05-26T04:41:00Z"/>
          <w:sz w:val="22"/>
          <w:szCs w:val="22"/>
          <w:rPrChange w:id="2489" w:author="Rapporteur" w:date="2022-05-26T14:23:00Z">
            <w:rPr>
              <w:del w:id="2490" w:author="Rapporteur" w:date="2022-05-26T04:41:00Z"/>
              <w:rFonts w:ascii="Calibri" w:hAnsi="Calibri"/>
              <w:sz w:val="22"/>
              <w:szCs w:val="22"/>
            </w:rPr>
          </w:rPrChange>
        </w:rPr>
      </w:pPr>
      <w:del w:id="2491" w:author="Rapporteur" w:date="2022-05-26T04:41:00Z">
        <w:r>
          <w:rPr>
            <w:lang w:eastAsia="zh-CN"/>
          </w:rPr>
          <w:delText>6.23</w:delText>
        </w:r>
        <w:r>
          <w:rPr>
            <w:sz w:val="22"/>
            <w:szCs w:val="22"/>
            <w:rPrChange w:id="2492" w:author="Rapporteur" w:date="2022-05-26T14:23:00Z">
              <w:rPr>
                <w:rFonts w:ascii="Calibri" w:hAnsi="Calibri"/>
                <w:sz w:val="22"/>
                <w:szCs w:val="22"/>
              </w:rPr>
            </w:rPrChange>
          </w:rPr>
          <w:tab/>
        </w:r>
        <w:r>
          <w:delText>Solution</w:delText>
        </w:r>
        <w:r>
          <w:rPr>
            <w:lang w:eastAsia="zh-CN"/>
          </w:rPr>
          <w:delText xml:space="preserve"> #23</w:delText>
        </w:r>
        <w:r>
          <w:delText>: Support of federated learning for model training</w:delText>
        </w:r>
        <w:r>
          <w:tab/>
        </w:r>
        <w:r>
          <w:fldChar w:fldCharType="begin" w:fldLock="1"/>
        </w:r>
        <w:r>
          <w:delInstrText xml:space="preserve"> PAGEREF _Toc101337074 \h </w:delInstrText>
        </w:r>
        <w:r>
          <w:fldChar w:fldCharType="separate"/>
        </w:r>
        <w:r>
          <w:delText>70</w:delText>
        </w:r>
        <w:r>
          <w:fldChar w:fldCharType="end"/>
        </w:r>
      </w:del>
    </w:p>
    <w:p>
      <w:pPr>
        <w:pStyle w:val="34"/>
        <w:rPr>
          <w:del w:id="2493" w:author="Rapporteur" w:date="2022-05-26T04:41:00Z"/>
          <w:sz w:val="22"/>
          <w:szCs w:val="22"/>
          <w:rPrChange w:id="2494" w:author="Rapporteur" w:date="2022-05-26T14:23:00Z">
            <w:rPr>
              <w:del w:id="2495" w:author="Rapporteur" w:date="2022-05-26T04:41:00Z"/>
              <w:rFonts w:ascii="Calibri" w:hAnsi="Calibri"/>
              <w:sz w:val="22"/>
              <w:szCs w:val="22"/>
            </w:rPr>
          </w:rPrChange>
        </w:rPr>
      </w:pPr>
      <w:del w:id="2496" w:author="Rapporteur" w:date="2022-05-26T04:41:00Z">
        <w:r>
          <w:delText>6.23.1</w:delText>
        </w:r>
        <w:r>
          <w:rPr>
            <w:sz w:val="22"/>
            <w:szCs w:val="22"/>
            <w:rPrChange w:id="2497" w:author="Rapporteur" w:date="2022-05-26T14:23:00Z">
              <w:rPr>
                <w:rFonts w:ascii="Calibri" w:hAnsi="Calibri"/>
                <w:sz w:val="22"/>
                <w:szCs w:val="22"/>
              </w:rPr>
            </w:rPrChange>
          </w:rPr>
          <w:tab/>
        </w:r>
        <w:r>
          <w:delText>Description</w:delText>
        </w:r>
        <w:r>
          <w:tab/>
        </w:r>
        <w:r>
          <w:fldChar w:fldCharType="begin" w:fldLock="1"/>
        </w:r>
        <w:r>
          <w:delInstrText xml:space="preserve"> PAGEREF _Toc101337075 \h </w:delInstrText>
        </w:r>
        <w:r>
          <w:fldChar w:fldCharType="separate"/>
        </w:r>
        <w:r>
          <w:delText>70</w:delText>
        </w:r>
        <w:r>
          <w:fldChar w:fldCharType="end"/>
        </w:r>
      </w:del>
    </w:p>
    <w:p>
      <w:pPr>
        <w:pStyle w:val="34"/>
        <w:rPr>
          <w:del w:id="2498" w:author="Rapporteur" w:date="2022-05-26T04:41:00Z"/>
          <w:sz w:val="22"/>
          <w:szCs w:val="22"/>
          <w:rPrChange w:id="2499" w:author="Rapporteur" w:date="2022-05-26T14:23:00Z">
            <w:rPr>
              <w:del w:id="2500" w:author="Rapporteur" w:date="2022-05-26T04:41:00Z"/>
              <w:rFonts w:ascii="Calibri" w:hAnsi="Calibri"/>
              <w:sz w:val="22"/>
              <w:szCs w:val="22"/>
            </w:rPr>
          </w:rPrChange>
        </w:rPr>
      </w:pPr>
      <w:del w:id="2501" w:author="Rapporteur" w:date="2022-05-26T04:41:00Z">
        <w:r>
          <w:delText>6.23.2</w:delText>
        </w:r>
        <w:r>
          <w:rPr>
            <w:sz w:val="22"/>
            <w:szCs w:val="22"/>
            <w:rPrChange w:id="2502" w:author="Rapporteur" w:date="2022-05-26T14:23:00Z">
              <w:rPr>
                <w:rFonts w:ascii="Calibri" w:hAnsi="Calibri"/>
                <w:sz w:val="22"/>
                <w:szCs w:val="22"/>
              </w:rPr>
            </w:rPrChange>
          </w:rPr>
          <w:tab/>
        </w:r>
        <w:r>
          <w:delText>Procedures</w:delText>
        </w:r>
        <w:r>
          <w:tab/>
        </w:r>
        <w:r>
          <w:fldChar w:fldCharType="begin" w:fldLock="1"/>
        </w:r>
        <w:r>
          <w:delInstrText xml:space="preserve"> PAGEREF _Toc101337076 \h </w:delInstrText>
        </w:r>
        <w:r>
          <w:fldChar w:fldCharType="separate"/>
        </w:r>
        <w:r>
          <w:delText>71</w:delText>
        </w:r>
        <w:r>
          <w:fldChar w:fldCharType="end"/>
        </w:r>
      </w:del>
    </w:p>
    <w:p>
      <w:pPr>
        <w:pStyle w:val="34"/>
        <w:rPr>
          <w:del w:id="2503" w:author="Rapporteur" w:date="2022-05-26T04:41:00Z"/>
          <w:sz w:val="22"/>
          <w:szCs w:val="22"/>
          <w:rPrChange w:id="2504" w:author="Rapporteur" w:date="2022-05-26T14:23:00Z">
            <w:rPr>
              <w:del w:id="2505" w:author="Rapporteur" w:date="2022-05-26T04:41:00Z"/>
              <w:rFonts w:ascii="Calibri" w:hAnsi="Calibri"/>
              <w:sz w:val="22"/>
              <w:szCs w:val="22"/>
            </w:rPr>
          </w:rPrChange>
        </w:rPr>
      </w:pPr>
      <w:del w:id="2506" w:author="Rapporteur" w:date="2022-05-26T04:41:00Z">
        <w:r>
          <w:rPr>
            <w:lang w:eastAsia="zh-CN"/>
          </w:rPr>
          <w:delText>6.23.3</w:delText>
        </w:r>
        <w:r>
          <w:rPr>
            <w:sz w:val="22"/>
            <w:szCs w:val="22"/>
            <w:rPrChange w:id="2507" w:author="Rapporteur" w:date="2022-05-26T14:23:00Z">
              <w:rPr>
                <w:rFonts w:ascii="Calibri" w:hAnsi="Calibri"/>
                <w:sz w:val="22"/>
                <w:szCs w:val="22"/>
              </w:rPr>
            </w:rPrChange>
          </w:rPr>
          <w:tab/>
        </w:r>
        <w:r>
          <w:delText xml:space="preserve">Impacts on </w:delText>
        </w:r>
        <w:r>
          <w:rPr>
            <w:lang w:eastAsia="zh-CN"/>
          </w:rPr>
          <w:delText>services,</w:delText>
        </w:r>
        <w:r>
          <w:delText xml:space="preserve"> entities and interfaces</w:delText>
        </w:r>
        <w:r>
          <w:tab/>
        </w:r>
        <w:r>
          <w:fldChar w:fldCharType="begin" w:fldLock="1"/>
        </w:r>
        <w:r>
          <w:delInstrText xml:space="preserve"> PAGEREF _Toc101337077 \h </w:delInstrText>
        </w:r>
        <w:r>
          <w:fldChar w:fldCharType="separate"/>
        </w:r>
        <w:r>
          <w:delText>73</w:delText>
        </w:r>
        <w:r>
          <w:fldChar w:fldCharType="end"/>
        </w:r>
      </w:del>
    </w:p>
    <w:p>
      <w:pPr>
        <w:pStyle w:val="23"/>
        <w:rPr>
          <w:del w:id="2508" w:author="Rapporteur" w:date="2022-05-26T04:41:00Z"/>
          <w:sz w:val="22"/>
          <w:szCs w:val="22"/>
          <w:rPrChange w:id="2509" w:author="Rapporteur" w:date="2022-05-26T14:23:00Z">
            <w:rPr>
              <w:del w:id="2510" w:author="Rapporteur" w:date="2022-05-26T04:41:00Z"/>
              <w:rFonts w:ascii="Calibri" w:hAnsi="Calibri"/>
              <w:sz w:val="22"/>
              <w:szCs w:val="22"/>
            </w:rPr>
          </w:rPrChange>
        </w:rPr>
      </w:pPr>
      <w:del w:id="2511" w:author="Rapporteur" w:date="2022-05-26T04:41:00Z">
        <w:r>
          <w:rPr>
            <w:lang w:eastAsia="zh-CN"/>
          </w:rPr>
          <w:delText>6.24</w:delText>
        </w:r>
        <w:r>
          <w:rPr>
            <w:sz w:val="22"/>
            <w:szCs w:val="22"/>
            <w:rPrChange w:id="2512" w:author="Rapporteur" w:date="2022-05-26T14:23:00Z">
              <w:rPr>
                <w:rFonts w:ascii="Calibri" w:hAnsi="Calibri"/>
                <w:sz w:val="22"/>
                <w:szCs w:val="22"/>
              </w:rPr>
            </w:rPrChange>
          </w:rPr>
          <w:tab/>
        </w:r>
        <w:r>
          <w:delText>Solution</w:delText>
        </w:r>
        <w:r>
          <w:rPr>
            <w:lang w:eastAsia="zh-CN"/>
          </w:rPr>
          <w:delText xml:space="preserve"> #24</w:delText>
        </w:r>
        <w:r>
          <w:delText>: Horizontal Federated Learning among Multiple NWDAFs</w:delText>
        </w:r>
        <w:r>
          <w:tab/>
        </w:r>
        <w:r>
          <w:fldChar w:fldCharType="begin" w:fldLock="1"/>
        </w:r>
        <w:r>
          <w:delInstrText xml:space="preserve"> PAGEREF _Toc101337078 \h </w:delInstrText>
        </w:r>
        <w:r>
          <w:fldChar w:fldCharType="separate"/>
        </w:r>
        <w:r>
          <w:delText>73</w:delText>
        </w:r>
        <w:r>
          <w:fldChar w:fldCharType="end"/>
        </w:r>
      </w:del>
    </w:p>
    <w:p>
      <w:pPr>
        <w:pStyle w:val="34"/>
        <w:rPr>
          <w:del w:id="2513" w:author="Rapporteur" w:date="2022-05-26T04:41:00Z"/>
          <w:sz w:val="22"/>
          <w:szCs w:val="22"/>
          <w:rPrChange w:id="2514" w:author="Rapporteur" w:date="2022-05-26T14:23:00Z">
            <w:rPr>
              <w:del w:id="2515" w:author="Rapporteur" w:date="2022-05-26T04:41:00Z"/>
              <w:rFonts w:ascii="Calibri" w:hAnsi="Calibri"/>
              <w:sz w:val="22"/>
              <w:szCs w:val="22"/>
            </w:rPr>
          </w:rPrChange>
        </w:rPr>
      </w:pPr>
      <w:del w:id="2516" w:author="Rapporteur" w:date="2022-05-26T04:41:00Z">
        <w:r>
          <w:delText>6.24.1</w:delText>
        </w:r>
        <w:r>
          <w:rPr>
            <w:sz w:val="22"/>
            <w:szCs w:val="22"/>
            <w:rPrChange w:id="2517" w:author="Rapporteur" w:date="2022-05-26T14:23:00Z">
              <w:rPr>
                <w:rFonts w:ascii="Calibri" w:hAnsi="Calibri"/>
                <w:sz w:val="22"/>
                <w:szCs w:val="22"/>
              </w:rPr>
            </w:rPrChange>
          </w:rPr>
          <w:tab/>
        </w:r>
        <w:r>
          <w:delText>Description</w:delText>
        </w:r>
        <w:r>
          <w:tab/>
        </w:r>
        <w:r>
          <w:fldChar w:fldCharType="begin" w:fldLock="1"/>
        </w:r>
        <w:r>
          <w:delInstrText xml:space="preserve"> PAGEREF _Toc101337079 \h </w:delInstrText>
        </w:r>
        <w:r>
          <w:fldChar w:fldCharType="separate"/>
        </w:r>
        <w:r>
          <w:delText>73</w:delText>
        </w:r>
        <w:r>
          <w:fldChar w:fldCharType="end"/>
        </w:r>
      </w:del>
    </w:p>
    <w:p>
      <w:pPr>
        <w:pStyle w:val="34"/>
        <w:rPr>
          <w:del w:id="2518" w:author="Rapporteur" w:date="2022-05-26T04:41:00Z"/>
          <w:sz w:val="22"/>
          <w:szCs w:val="22"/>
          <w:rPrChange w:id="2519" w:author="Rapporteur" w:date="2022-05-26T14:23:00Z">
            <w:rPr>
              <w:del w:id="2520" w:author="Rapporteur" w:date="2022-05-26T04:41:00Z"/>
              <w:rFonts w:ascii="Calibri" w:hAnsi="Calibri"/>
              <w:sz w:val="22"/>
              <w:szCs w:val="22"/>
            </w:rPr>
          </w:rPrChange>
        </w:rPr>
      </w:pPr>
      <w:del w:id="2521" w:author="Rapporteur" w:date="2022-05-26T04:41:00Z">
        <w:r>
          <w:rPr>
            <w:lang w:eastAsia="zh-CN"/>
          </w:rPr>
          <w:delText>6.24.2</w:delText>
        </w:r>
        <w:r>
          <w:rPr>
            <w:sz w:val="22"/>
            <w:szCs w:val="22"/>
            <w:rPrChange w:id="2522" w:author="Rapporteur" w:date="2022-05-26T14:23:00Z">
              <w:rPr>
                <w:rFonts w:ascii="Calibri" w:hAnsi="Calibri"/>
                <w:sz w:val="22"/>
                <w:szCs w:val="22"/>
              </w:rPr>
            </w:rPrChange>
          </w:rPr>
          <w:tab/>
        </w:r>
        <w:r>
          <w:rPr>
            <w:lang w:eastAsia="zh-CN"/>
          </w:rPr>
          <w:delText>Procedures</w:delText>
        </w:r>
        <w:r>
          <w:tab/>
        </w:r>
        <w:r>
          <w:fldChar w:fldCharType="begin" w:fldLock="1"/>
        </w:r>
        <w:r>
          <w:delInstrText xml:space="preserve"> PAGEREF _Toc101337080 \h </w:delInstrText>
        </w:r>
        <w:r>
          <w:fldChar w:fldCharType="separate"/>
        </w:r>
        <w:r>
          <w:delText>74</w:delText>
        </w:r>
        <w:r>
          <w:fldChar w:fldCharType="end"/>
        </w:r>
      </w:del>
    </w:p>
    <w:p>
      <w:pPr>
        <w:pStyle w:val="43"/>
        <w:rPr>
          <w:del w:id="2523" w:author="Rapporteur" w:date="2022-05-26T04:41:00Z"/>
          <w:sz w:val="22"/>
          <w:szCs w:val="22"/>
          <w:rPrChange w:id="2524" w:author="Rapporteur" w:date="2022-05-26T14:23:00Z">
            <w:rPr>
              <w:del w:id="2525" w:author="Rapporteur" w:date="2022-05-26T04:41:00Z"/>
              <w:rFonts w:ascii="Calibri" w:hAnsi="Calibri"/>
              <w:sz w:val="22"/>
              <w:szCs w:val="22"/>
            </w:rPr>
          </w:rPrChange>
        </w:rPr>
      </w:pPr>
      <w:del w:id="2526" w:author="Rapporteur" w:date="2022-05-26T04:41:00Z">
        <w:r>
          <w:delText>6.24.2.1</w:delText>
        </w:r>
        <w:r>
          <w:rPr>
            <w:sz w:val="22"/>
            <w:szCs w:val="22"/>
            <w:rPrChange w:id="2527" w:author="Rapporteur" w:date="2022-05-26T14:23:00Z">
              <w:rPr>
                <w:rFonts w:ascii="Calibri" w:hAnsi="Calibri"/>
                <w:sz w:val="22"/>
                <w:szCs w:val="22"/>
              </w:rPr>
            </w:rPrChange>
          </w:rPr>
          <w:tab/>
        </w:r>
        <w:r>
          <w:delText>General procedure for Federated Learning among Multiple NWDAF Instances</w:delText>
        </w:r>
        <w:r>
          <w:tab/>
        </w:r>
        <w:r>
          <w:fldChar w:fldCharType="begin" w:fldLock="1"/>
        </w:r>
        <w:r>
          <w:delInstrText xml:space="preserve"> PAGEREF _Toc101337081 \h </w:delInstrText>
        </w:r>
        <w:r>
          <w:fldChar w:fldCharType="separate"/>
        </w:r>
        <w:r>
          <w:delText>74</w:delText>
        </w:r>
        <w:r>
          <w:fldChar w:fldCharType="end"/>
        </w:r>
      </w:del>
    </w:p>
    <w:p>
      <w:pPr>
        <w:pStyle w:val="43"/>
        <w:rPr>
          <w:del w:id="2528" w:author="Rapporteur" w:date="2022-05-26T04:41:00Z"/>
          <w:sz w:val="22"/>
          <w:szCs w:val="22"/>
          <w:rPrChange w:id="2529" w:author="Rapporteur" w:date="2022-05-26T14:23:00Z">
            <w:rPr>
              <w:del w:id="2530" w:author="Rapporteur" w:date="2022-05-26T04:41:00Z"/>
              <w:rFonts w:ascii="Calibri" w:hAnsi="Calibri"/>
              <w:sz w:val="22"/>
              <w:szCs w:val="22"/>
            </w:rPr>
          </w:rPrChange>
        </w:rPr>
      </w:pPr>
      <w:del w:id="2531" w:author="Rapporteur" w:date="2022-05-26T04:41:00Z">
        <w:r>
          <w:delText>6.24.2.2</w:delText>
        </w:r>
        <w:r>
          <w:rPr>
            <w:sz w:val="22"/>
            <w:szCs w:val="22"/>
            <w:rPrChange w:id="2532" w:author="Rapporteur" w:date="2022-05-26T14:23:00Z">
              <w:rPr>
                <w:rFonts w:ascii="Calibri" w:hAnsi="Calibri"/>
                <w:sz w:val="22"/>
                <w:szCs w:val="22"/>
              </w:rPr>
            </w:rPrChange>
          </w:rPr>
          <w:tab/>
        </w:r>
        <w:r>
          <w:delText>Procedure for usage of Federated Learning in Abnormal Behaviour</w:delText>
        </w:r>
        <w:r>
          <w:tab/>
        </w:r>
        <w:r>
          <w:fldChar w:fldCharType="begin" w:fldLock="1"/>
        </w:r>
        <w:r>
          <w:delInstrText xml:space="preserve"> PAGEREF _Toc101337082 \h </w:delInstrText>
        </w:r>
        <w:r>
          <w:fldChar w:fldCharType="separate"/>
        </w:r>
        <w:r>
          <w:delText>75</w:delText>
        </w:r>
        <w:r>
          <w:fldChar w:fldCharType="end"/>
        </w:r>
      </w:del>
    </w:p>
    <w:p>
      <w:pPr>
        <w:pStyle w:val="34"/>
        <w:rPr>
          <w:del w:id="2533" w:author="Rapporteur" w:date="2022-05-26T04:41:00Z"/>
          <w:sz w:val="22"/>
          <w:szCs w:val="22"/>
          <w:rPrChange w:id="2534" w:author="Rapporteur" w:date="2022-05-26T14:23:00Z">
            <w:rPr>
              <w:del w:id="2535" w:author="Rapporteur" w:date="2022-05-26T04:41:00Z"/>
              <w:rFonts w:ascii="Calibri" w:hAnsi="Calibri"/>
              <w:sz w:val="22"/>
              <w:szCs w:val="22"/>
            </w:rPr>
          </w:rPrChange>
        </w:rPr>
      </w:pPr>
      <w:del w:id="2536" w:author="Rapporteur" w:date="2022-05-26T04:41:00Z">
        <w:r>
          <w:delText>6.24.3</w:delText>
        </w:r>
        <w:r>
          <w:rPr>
            <w:sz w:val="22"/>
            <w:szCs w:val="22"/>
            <w:rPrChange w:id="2537" w:author="Rapporteur" w:date="2022-05-26T14:23:00Z">
              <w:rPr>
                <w:rFonts w:ascii="Calibri" w:hAnsi="Calibri"/>
                <w:sz w:val="22"/>
                <w:szCs w:val="22"/>
              </w:rPr>
            </w:rPrChange>
          </w:rPr>
          <w:tab/>
        </w:r>
        <w:r>
          <w:delText xml:space="preserve">Impacts on </w:delText>
        </w:r>
        <w:r>
          <w:rPr>
            <w:lang w:eastAsia="zh-CN"/>
          </w:rPr>
          <w:delText>e</w:delText>
        </w:r>
        <w:r>
          <w:delText xml:space="preserve">xisting </w:delText>
        </w:r>
        <w:r>
          <w:rPr>
            <w:lang w:eastAsia="zh-CN"/>
          </w:rPr>
          <w:delText>n</w:delText>
        </w:r>
        <w:r>
          <w:delText xml:space="preserve">odes and </w:delText>
        </w:r>
        <w:r>
          <w:rPr>
            <w:lang w:eastAsia="zh-CN"/>
          </w:rPr>
          <w:delText>f</w:delText>
        </w:r>
        <w:r>
          <w:delText>unctionality</w:delText>
        </w:r>
        <w:r>
          <w:tab/>
        </w:r>
        <w:r>
          <w:fldChar w:fldCharType="begin" w:fldLock="1"/>
        </w:r>
        <w:r>
          <w:delInstrText xml:space="preserve"> PAGEREF _Toc101337083 \h </w:delInstrText>
        </w:r>
        <w:r>
          <w:fldChar w:fldCharType="separate"/>
        </w:r>
        <w:r>
          <w:delText>76</w:delText>
        </w:r>
        <w:r>
          <w:fldChar w:fldCharType="end"/>
        </w:r>
      </w:del>
    </w:p>
    <w:p>
      <w:pPr>
        <w:pStyle w:val="23"/>
        <w:rPr>
          <w:del w:id="2538" w:author="Rapporteur" w:date="2022-05-26T04:41:00Z"/>
          <w:sz w:val="22"/>
          <w:szCs w:val="22"/>
          <w:rPrChange w:id="2539" w:author="Rapporteur" w:date="2022-05-26T14:23:00Z">
            <w:rPr>
              <w:del w:id="2540" w:author="Rapporteur" w:date="2022-05-26T04:41:00Z"/>
              <w:rFonts w:ascii="Calibri" w:hAnsi="Calibri"/>
              <w:sz w:val="22"/>
              <w:szCs w:val="22"/>
            </w:rPr>
          </w:rPrChange>
        </w:rPr>
      </w:pPr>
      <w:del w:id="2541" w:author="Rapporteur" w:date="2022-05-26T04:41:00Z">
        <w:r>
          <w:delText>6.</w:delText>
        </w:r>
        <w:r>
          <w:rPr>
            <w:lang w:eastAsia="zh-CN"/>
          </w:rPr>
          <w:delText>25</w:delText>
        </w:r>
        <w:r>
          <w:rPr>
            <w:sz w:val="22"/>
            <w:szCs w:val="22"/>
            <w:rPrChange w:id="2542" w:author="Rapporteur" w:date="2022-05-26T14:23:00Z">
              <w:rPr>
                <w:rFonts w:ascii="Calibri" w:hAnsi="Calibri"/>
                <w:sz w:val="22"/>
                <w:szCs w:val="22"/>
              </w:rPr>
            </w:rPrChange>
          </w:rPr>
          <w:tab/>
        </w:r>
        <w:r>
          <w:delText xml:space="preserve">Solution </w:delText>
        </w:r>
        <w:r>
          <w:rPr>
            <w:lang w:eastAsia="zh-CN"/>
          </w:rPr>
          <w:delText>#25</w:delText>
        </w:r>
        <w:r>
          <w:delText>: Outdoors Advertisement use case with finer granularity location information</w:delText>
        </w:r>
        <w:r>
          <w:tab/>
        </w:r>
        <w:r>
          <w:fldChar w:fldCharType="begin" w:fldLock="1"/>
        </w:r>
        <w:r>
          <w:delInstrText xml:space="preserve"> PAGEREF _Toc101337084 \h </w:delInstrText>
        </w:r>
        <w:r>
          <w:fldChar w:fldCharType="separate"/>
        </w:r>
        <w:r>
          <w:delText>76</w:delText>
        </w:r>
        <w:r>
          <w:fldChar w:fldCharType="end"/>
        </w:r>
      </w:del>
    </w:p>
    <w:p>
      <w:pPr>
        <w:pStyle w:val="34"/>
        <w:rPr>
          <w:del w:id="2543" w:author="Rapporteur" w:date="2022-05-26T04:41:00Z"/>
          <w:sz w:val="22"/>
          <w:szCs w:val="22"/>
          <w:rPrChange w:id="2544" w:author="Rapporteur" w:date="2022-05-26T14:23:00Z">
            <w:rPr>
              <w:del w:id="2545" w:author="Rapporteur" w:date="2022-05-26T04:41:00Z"/>
              <w:rFonts w:ascii="Calibri" w:hAnsi="Calibri"/>
              <w:sz w:val="22"/>
              <w:szCs w:val="22"/>
            </w:rPr>
          </w:rPrChange>
        </w:rPr>
      </w:pPr>
      <w:del w:id="2546" w:author="Rapporteur" w:date="2022-05-26T04:41:00Z">
        <w:r>
          <w:delText>6.</w:delText>
        </w:r>
        <w:r>
          <w:rPr>
            <w:lang w:eastAsia="zh-CN"/>
          </w:rPr>
          <w:delText>25</w:delText>
        </w:r>
        <w:r>
          <w:delText>.1</w:delText>
        </w:r>
        <w:r>
          <w:rPr>
            <w:sz w:val="22"/>
            <w:szCs w:val="22"/>
            <w:rPrChange w:id="2547" w:author="Rapporteur" w:date="2022-05-26T14:23:00Z">
              <w:rPr>
                <w:rFonts w:ascii="Calibri" w:hAnsi="Calibri"/>
                <w:sz w:val="22"/>
                <w:szCs w:val="22"/>
              </w:rPr>
            </w:rPrChange>
          </w:rPr>
          <w:tab/>
        </w:r>
        <w:r>
          <w:delText>Description</w:delText>
        </w:r>
        <w:r>
          <w:tab/>
        </w:r>
        <w:r>
          <w:fldChar w:fldCharType="begin" w:fldLock="1"/>
        </w:r>
        <w:r>
          <w:delInstrText xml:space="preserve"> PAGEREF _Toc101337085 \h </w:delInstrText>
        </w:r>
        <w:r>
          <w:fldChar w:fldCharType="separate"/>
        </w:r>
        <w:r>
          <w:delText>76</w:delText>
        </w:r>
        <w:r>
          <w:fldChar w:fldCharType="end"/>
        </w:r>
      </w:del>
    </w:p>
    <w:p>
      <w:pPr>
        <w:pStyle w:val="34"/>
        <w:rPr>
          <w:del w:id="2548" w:author="Rapporteur" w:date="2022-05-26T04:41:00Z"/>
          <w:sz w:val="22"/>
          <w:szCs w:val="22"/>
          <w:rPrChange w:id="2549" w:author="Rapporteur" w:date="2022-05-26T14:23:00Z">
            <w:rPr>
              <w:del w:id="2550" w:author="Rapporteur" w:date="2022-05-26T04:41:00Z"/>
              <w:rFonts w:ascii="Calibri" w:hAnsi="Calibri"/>
              <w:sz w:val="22"/>
              <w:szCs w:val="22"/>
            </w:rPr>
          </w:rPrChange>
        </w:rPr>
      </w:pPr>
      <w:del w:id="2551" w:author="Rapporteur" w:date="2022-05-26T04:41:00Z">
        <w:r>
          <w:delText>6.</w:delText>
        </w:r>
        <w:r>
          <w:rPr>
            <w:lang w:eastAsia="zh-CN"/>
          </w:rPr>
          <w:delText>25</w:delText>
        </w:r>
        <w:r>
          <w:delText>.2</w:delText>
        </w:r>
        <w:r>
          <w:rPr>
            <w:sz w:val="22"/>
            <w:szCs w:val="22"/>
            <w:rPrChange w:id="2552" w:author="Rapporteur" w:date="2022-05-26T14:23:00Z">
              <w:rPr>
                <w:rFonts w:ascii="Calibri" w:hAnsi="Calibri"/>
                <w:sz w:val="22"/>
                <w:szCs w:val="22"/>
              </w:rPr>
            </w:rPrChange>
          </w:rPr>
          <w:tab/>
        </w:r>
        <w:r>
          <w:delText>Input Data</w:delText>
        </w:r>
        <w:r>
          <w:tab/>
        </w:r>
        <w:r>
          <w:fldChar w:fldCharType="begin" w:fldLock="1"/>
        </w:r>
        <w:r>
          <w:delInstrText xml:space="preserve"> PAGEREF _Toc101337086 \h </w:delInstrText>
        </w:r>
        <w:r>
          <w:fldChar w:fldCharType="separate"/>
        </w:r>
        <w:r>
          <w:delText>77</w:delText>
        </w:r>
        <w:r>
          <w:fldChar w:fldCharType="end"/>
        </w:r>
      </w:del>
    </w:p>
    <w:p>
      <w:pPr>
        <w:pStyle w:val="34"/>
        <w:rPr>
          <w:del w:id="2553" w:author="Rapporteur" w:date="2022-05-26T04:41:00Z"/>
          <w:sz w:val="22"/>
          <w:szCs w:val="22"/>
          <w:rPrChange w:id="2554" w:author="Rapporteur" w:date="2022-05-26T14:23:00Z">
            <w:rPr>
              <w:del w:id="2555" w:author="Rapporteur" w:date="2022-05-26T04:41:00Z"/>
              <w:rFonts w:ascii="Calibri" w:hAnsi="Calibri"/>
              <w:sz w:val="22"/>
              <w:szCs w:val="22"/>
            </w:rPr>
          </w:rPrChange>
        </w:rPr>
      </w:pPr>
      <w:del w:id="2556" w:author="Rapporteur" w:date="2022-05-26T04:41:00Z">
        <w:r>
          <w:delText>6.</w:delText>
        </w:r>
        <w:r>
          <w:rPr>
            <w:lang w:eastAsia="zh-CN"/>
          </w:rPr>
          <w:delText>25</w:delText>
        </w:r>
        <w:r>
          <w:delText>.3</w:delText>
        </w:r>
        <w:r>
          <w:rPr>
            <w:sz w:val="22"/>
            <w:szCs w:val="22"/>
            <w:rPrChange w:id="2557" w:author="Rapporteur" w:date="2022-05-26T14:23:00Z">
              <w:rPr>
                <w:rFonts w:ascii="Calibri" w:hAnsi="Calibri"/>
                <w:sz w:val="22"/>
                <w:szCs w:val="22"/>
              </w:rPr>
            </w:rPrChange>
          </w:rPr>
          <w:tab/>
        </w:r>
        <w:r>
          <w:delText>Output Analytics</w:delText>
        </w:r>
        <w:r>
          <w:tab/>
        </w:r>
        <w:r>
          <w:fldChar w:fldCharType="begin" w:fldLock="1"/>
        </w:r>
        <w:r>
          <w:delInstrText xml:space="preserve"> PAGEREF _Toc101337087 \h </w:delInstrText>
        </w:r>
        <w:r>
          <w:fldChar w:fldCharType="separate"/>
        </w:r>
        <w:r>
          <w:delText>77</w:delText>
        </w:r>
        <w:r>
          <w:fldChar w:fldCharType="end"/>
        </w:r>
      </w:del>
    </w:p>
    <w:p>
      <w:pPr>
        <w:pStyle w:val="34"/>
        <w:rPr>
          <w:del w:id="2558" w:author="Rapporteur" w:date="2022-05-26T04:41:00Z"/>
          <w:sz w:val="22"/>
          <w:szCs w:val="22"/>
          <w:rPrChange w:id="2559" w:author="Rapporteur" w:date="2022-05-26T14:23:00Z">
            <w:rPr>
              <w:del w:id="2560" w:author="Rapporteur" w:date="2022-05-26T04:41:00Z"/>
              <w:rFonts w:ascii="Calibri" w:hAnsi="Calibri"/>
              <w:sz w:val="22"/>
              <w:szCs w:val="22"/>
            </w:rPr>
          </w:rPrChange>
        </w:rPr>
      </w:pPr>
      <w:del w:id="2561" w:author="Rapporteur" w:date="2022-05-26T04:41:00Z">
        <w:r>
          <w:rPr>
            <w:lang w:eastAsia="ko-KR"/>
          </w:rPr>
          <w:delText>6.</w:delText>
        </w:r>
        <w:r>
          <w:rPr>
            <w:lang w:eastAsia="zh-CN"/>
          </w:rPr>
          <w:delText>25</w:delText>
        </w:r>
        <w:r>
          <w:rPr>
            <w:lang w:eastAsia="ko-KR"/>
          </w:rPr>
          <w:delText>.4</w:delText>
        </w:r>
        <w:r>
          <w:rPr>
            <w:sz w:val="22"/>
            <w:szCs w:val="22"/>
            <w:rPrChange w:id="2562" w:author="Rapporteur" w:date="2022-05-26T14:23:00Z">
              <w:rPr>
                <w:rFonts w:ascii="Calibri" w:hAnsi="Calibri"/>
                <w:sz w:val="22"/>
                <w:szCs w:val="22"/>
              </w:rPr>
            </w:rPrChange>
          </w:rPr>
          <w:tab/>
        </w:r>
        <w:r>
          <w:rPr>
            <w:lang w:eastAsia="ko-KR"/>
          </w:rPr>
          <w:delText>Procedures</w:delText>
        </w:r>
        <w:r>
          <w:tab/>
        </w:r>
        <w:r>
          <w:fldChar w:fldCharType="begin" w:fldLock="1"/>
        </w:r>
        <w:r>
          <w:delInstrText xml:space="preserve"> PAGEREF _Toc101337088 \h </w:delInstrText>
        </w:r>
        <w:r>
          <w:fldChar w:fldCharType="separate"/>
        </w:r>
        <w:r>
          <w:delText>78</w:delText>
        </w:r>
        <w:r>
          <w:fldChar w:fldCharType="end"/>
        </w:r>
      </w:del>
    </w:p>
    <w:p>
      <w:pPr>
        <w:pStyle w:val="34"/>
        <w:rPr>
          <w:del w:id="2563" w:author="Rapporteur" w:date="2022-05-26T04:41:00Z"/>
          <w:sz w:val="22"/>
          <w:szCs w:val="22"/>
          <w:rPrChange w:id="2564" w:author="Rapporteur" w:date="2022-05-26T14:23:00Z">
            <w:rPr>
              <w:del w:id="2565" w:author="Rapporteur" w:date="2022-05-26T04:41:00Z"/>
              <w:rFonts w:ascii="Calibri" w:hAnsi="Calibri"/>
              <w:sz w:val="22"/>
              <w:szCs w:val="22"/>
            </w:rPr>
          </w:rPrChange>
        </w:rPr>
      </w:pPr>
      <w:del w:id="2566" w:author="Rapporteur" w:date="2022-05-26T04:41:00Z">
        <w:r>
          <w:rPr>
            <w:lang w:eastAsia="zh-CN"/>
          </w:rPr>
          <w:delText>6.25.5</w:delText>
        </w:r>
        <w:r>
          <w:rPr>
            <w:sz w:val="22"/>
            <w:szCs w:val="22"/>
            <w:rPrChange w:id="2567" w:author="Rapporteur" w:date="2022-05-26T14:23:00Z">
              <w:rPr>
                <w:rFonts w:ascii="Calibri" w:hAnsi="Calibri"/>
                <w:sz w:val="22"/>
                <w:szCs w:val="22"/>
              </w:rPr>
            </w:rPrChange>
          </w:rPr>
          <w:tab/>
        </w:r>
        <w:r>
          <w:delText>Impacts on existing nodes and functionality</w:delText>
        </w:r>
        <w:r>
          <w:tab/>
        </w:r>
        <w:r>
          <w:fldChar w:fldCharType="begin" w:fldLock="1"/>
        </w:r>
        <w:r>
          <w:delInstrText xml:space="preserve"> PAGEREF _Toc101337089 \h </w:delInstrText>
        </w:r>
        <w:r>
          <w:fldChar w:fldCharType="separate"/>
        </w:r>
        <w:r>
          <w:delText>79</w:delText>
        </w:r>
        <w:r>
          <w:fldChar w:fldCharType="end"/>
        </w:r>
      </w:del>
    </w:p>
    <w:p>
      <w:pPr>
        <w:pStyle w:val="23"/>
        <w:rPr>
          <w:del w:id="2568" w:author="Rapporteur" w:date="2022-05-26T04:41:00Z"/>
          <w:sz w:val="22"/>
          <w:szCs w:val="22"/>
          <w:rPrChange w:id="2569" w:author="Rapporteur" w:date="2022-05-26T14:23:00Z">
            <w:rPr>
              <w:del w:id="2570" w:author="Rapporteur" w:date="2022-05-26T04:41:00Z"/>
              <w:rFonts w:ascii="Calibri" w:hAnsi="Calibri"/>
              <w:sz w:val="22"/>
              <w:szCs w:val="22"/>
            </w:rPr>
          </w:rPrChange>
        </w:rPr>
      </w:pPr>
      <w:del w:id="2571" w:author="Rapporteur" w:date="2022-05-26T04:41:00Z">
        <w:r>
          <w:rPr>
            <w:lang w:eastAsia="zh-CN"/>
          </w:rPr>
          <w:delText>6.26</w:delText>
        </w:r>
        <w:r>
          <w:rPr>
            <w:sz w:val="22"/>
            <w:szCs w:val="22"/>
            <w:rPrChange w:id="2572" w:author="Rapporteur" w:date="2022-05-26T14:23:00Z">
              <w:rPr>
                <w:rFonts w:ascii="Calibri" w:hAnsi="Calibri"/>
                <w:sz w:val="22"/>
                <w:szCs w:val="22"/>
              </w:rPr>
            </w:rPrChange>
          </w:rPr>
          <w:tab/>
        </w:r>
        <w:r>
          <w:delText>Solution</w:delText>
        </w:r>
        <w:r>
          <w:rPr>
            <w:lang w:eastAsia="zh-CN"/>
          </w:rPr>
          <w:delText xml:space="preserve"> #26</w:delText>
        </w:r>
        <w:r>
          <w:delText>: Finer granularity of location information based on cell sequence</w:delText>
        </w:r>
        <w:r>
          <w:tab/>
        </w:r>
        <w:r>
          <w:fldChar w:fldCharType="begin" w:fldLock="1"/>
        </w:r>
        <w:r>
          <w:delInstrText xml:space="preserve"> PAGEREF _Toc101337090 \h </w:delInstrText>
        </w:r>
        <w:r>
          <w:fldChar w:fldCharType="separate"/>
        </w:r>
        <w:r>
          <w:delText>79</w:delText>
        </w:r>
        <w:r>
          <w:fldChar w:fldCharType="end"/>
        </w:r>
      </w:del>
    </w:p>
    <w:p>
      <w:pPr>
        <w:pStyle w:val="34"/>
        <w:rPr>
          <w:del w:id="2573" w:author="Rapporteur" w:date="2022-05-26T04:41:00Z"/>
          <w:sz w:val="22"/>
          <w:szCs w:val="22"/>
          <w:rPrChange w:id="2574" w:author="Rapporteur" w:date="2022-05-26T14:23:00Z">
            <w:rPr>
              <w:del w:id="2575" w:author="Rapporteur" w:date="2022-05-26T04:41:00Z"/>
              <w:rFonts w:ascii="Calibri" w:hAnsi="Calibri"/>
              <w:sz w:val="22"/>
              <w:szCs w:val="22"/>
            </w:rPr>
          </w:rPrChange>
        </w:rPr>
      </w:pPr>
      <w:del w:id="2576" w:author="Rapporteur" w:date="2022-05-26T04:41:00Z">
        <w:r>
          <w:delText>6.26.1</w:delText>
        </w:r>
        <w:r>
          <w:rPr>
            <w:sz w:val="22"/>
            <w:szCs w:val="22"/>
            <w:rPrChange w:id="2577" w:author="Rapporteur" w:date="2022-05-26T14:23:00Z">
              <w:rPr>
                <w:rFonts w:ascii="Calibri" w:hAnsi="Calibri"/>
                <w:sz w:val="22"/>
                <w:szCs w:val="22"/>
              </w:rPr>
            </w:rPrChange>
          </w:rPr>
          <w:tab/>
        </w:r>
        <w:r>
          <w:delText>Description</w:delText>
        </w:r>
        <w:r>
          <w:tab/>
        </w:r>
        <w:r>
          <w:fldChar w:fldCharType="begin" w:fldLock="1"/>
        </w:r>
        <w:r>
          <w:delInstrText xml:space="preserve"> PAGEREF _Toc101337091 \h </w:delInstrText>
        </w:r>
        <w:r>
          <w:fldChar w:fldCharType="separate"/>
        </w:r>
        <w:r>
          <w:delText>79</w:delText>
        </w:r>
        <w:r>
          <w:fldChar w:fldCharType="end"/>
        </w:r>
      </w:del>
    </w:p>
    <w:p>
      <w:pPr>
        <w:pStyle w:val="34"/>
        <w:rPr>
          <w:del w:id="2578" w:author="Rapporteur" w:date="2022-05-26T04:41:00Z"/>
          <w:sz w:val="22"/>
          <w:szCs w:val="22"/>
          <w:rPrChange w:id="2579" w:author="Rapporteur" w:date="2022-05-26T14:23:00Z">
            <w:rPr>
              <w:del w:id="2580" w:author="Rapporteur" w:date="2022-05-26T04:41:00Z"/>
              <w:rFonts w:ascii="Calibri" w:hAnsi="Calibri"/>
              <w:sz w:val="22"/>
              <w:szCs w:val="22"/>
            </w:rPr>
          </w:rPrChange>
        </w:rPr>
      </w:pPr>
      <w:del w:id="2581" w:author="Rapporteur" w:date="2022-05-26T04:41:00Z">
        <w:r>
          <w:delText>6.26.2</w:delText>
        </w:r>
        <w:r>
          <w:rPr>
            <w:sz w:val="22"/>
            <w:szCs w:val="22"/>
            <w:rPrChange w:id="2582" w:author="Rapporteur" w:date="2022-05-26T14:23:00Z">
              <w:rPr>
                <w:rFonts w:ascii="Calibri" w:hAnsi="Calibri"/>
                <w:sz w:val="22"/>
                <w:szCs w:val="22"/>
              </w:rPr>
            </w:rPrChange>
          </w:rPr>
          <w:tab/>
        </w:r>
        <w:r>
          <w:delText>Procedures</w:delText>
        </w:r>
        <w:r>
          <w:tab/>
        </w:r>
        <w:r>
          <w:fldChar w:fldCharType="begin" w:fldLock="1"/>
        </w:r>
        <w:r>
          <w:delInstrText xml:space="preserve"> PAGEREF _Toc101337092 \h </w:delInstrText>
        </w:r>
        <w:r>
          <w:fldChar w:fldCharType="separate"/>
        </w:r>
        <w:r>
          <w:delText>79</w:delText>
        </w:r>
        <w:r>
          <w:fldChar w:fldCharType="end"/>
        </w:r>
      </w:del>
    </w:p>
    <w:p>
      <w:pPr>
        <w:pStyle w:val="34"/>
        <w:rPr>
          <w:del w:id="2583" w:author="Rapporteur" w:date="2022-05-26T04:41:00Z"/>
          <w:sz w:val="22"/>
          <w:szCs w:val="22"/>
          <w:rPrChange w:id="2584" w:author="Rapporteur" w:date="2022-05-26T14:23:00Z">
            <w:rPr>
              <w:del w:id="2585" w:author="Rapporteur" w:date="2022-05-26T04:41:00Z"/>
              <w:rFonts w:ascii="Calibri" w:hAnsi="Calibri"/>
              <w:sz w:val="22"/>
              <w:szCs w:val="22"/>
            </w:rPr>
          </w:rPrChange>
        </w:rPr>
      </w:pPr>
      <w:del w:id="2586" w:author="Rapporteur" w:date="2022-05-26T04:41:00Z">
        <w:r>
          <w:rPr>
            <w:lang w:eastAsia="zh-CN"/>
          </w:rPr>
          <w:delText>6.26.3</w:delText>
        </w:r>
        <w:r>
          <w:rPr>
            <w:sz w:val="22"/>
            <w:szCs w:val="22"/>
            <w:rPrChange w:id="2587" w:author="Rapporteur" w:date="2022-05-26T14:23:00Z">
              <w:rPr>
                <w:rFonts w:ascii="Calibri" w:hAnsi="Calibri"/>
                <w:sz w:val="22"/>
                <w:szCs w:val="22"/>
              </w:rPr>
            </w:rPrChange>
          </w:rPr>
          <w:tab/>
        </w:r>
        <w:r>
          <w:delText xml:space="preserve">Impacts on </w:delText>
        </w:r>
        <w:r>
          <w:rPr>
            <w:lang w:eastAsia="zh-CN"/>
          </w:rPr>
          <w:delText>e</w:delText>
        </w:r>
        <w:r>
          <w:delText xml:space="preserve">xisting </w:delText>
        </w:r>
        <w:r>
          <w:rPr>
            <w:lang w:eastAsia="zh-CN"/>
          </w:rPr>
          <w:delText>n</w:delText>
        </w:r>
        <w:r>
          <w:delText xml:space="preserve">odes and </w:delText>
        </w:r>
        <w:r>
          <w:rPr>
            <w:lang w:eastAsia="zh-CN"/>
          </w:rPr>
          <w:delText>f</w:delText>
        </w:r>
        <w:r>
          <w:delText>unctionality</w:delText>
        </w:r>
        <w:r>
          <w:tab/>
        </w:r>
        <w:r>
          <w:fldChar w:fldCharType="begin" w:fldLock="1"/>
        </w:r>
        <w:r>
          <w:delInstrText xml:space="preserve"> PAGEREF _Toc101337093 \h </w:delInstrText>
        </w:r>
        <w:r>
          <w:fldChar w:fldCharType="separate"/>
        </w:r>
        <w:r>
          <w:delText>80</w:delText>
        </w:r>
        <w:r>
          <w:fldChar w:fldCharType="end"/>
        </w:r>
      </w:del>
    </w:p>
    <w:p>
      <w:pPr>
        <w:pStyle w:val="23"/>
        <w:rPr>
          <w:del w:id="2588" w:author="Rapporteur" w:date="2022-05-26T04:41:00Z"/>
          <w:sz w:val="22"/>
          <w:szCs w:val="22"/>
          <w:rPrChange w:id="2589" w:author="Rapporteur" w:date="2022-05-26T14:23:00Z">
            <w:rPr>
              <w:del w:id="2590" w:author="Rapporteur" w:date="2022-05-26T04:41:00Z"/>
              <w:rFonts w:ascii="Calibri" w:hAnsi="Calibri"/>
              <w:sz w:val="22"/>
              <w:szCs w:val="22"/>
            </w:rPr>
          </w:rPrChange>
        </w:rPr>
      </w:pPr>
      <w:del w:id="2591" w:author="Rapporteur" w:date="2022-05-26T04:41:00Z">
        <w:r>
          <w:delText>6.27</w:delText>
        </w:r>
        <w:r>
          <w:rPr>
            <w:sz w:val="22"/>
            <w:szCs w:val="22"/>
            <w:rPrChange w:id="2592" w:author="Rapporteur" w:date="2022-05-26T14:23:00Z">
              <w:rPr>
                <w:rFonts w:ascii="Calibri" w:hAnsi="Calibri"/>
                <w:sz w:val="22"/>
                <w:szCs w:val="22"/>
              </w:rPr>
            </w:rPrChange>
          </w:rPr>
          <w:tab/>
        </w:r>
        <w:r>
          <w:delText>Solution #27: Relative Proximity Analytics</w:delText>
        </w:r>
        <w:r>
          <w:tab/>
        </w:r>
        <w:r>
          <w:fldChar w:fldCharType="begin" w:fldLock="1"/>
        </w:r>
        <w:r>
          <w:delInstrText xml:space="preserve"> PAGEREF _Toc101337094 \h </w:delInstrText>
        </w:r>
        <w:r>
          <w:fldChar w:fldCharType="separate"/>
        </w:r>
        <w:r>
          <w:delText>80</w:delText>
        </w:r>
        <w:r>
          <w:fldChar w:fldCharType="end"/>
        </w:r>
      </w:del>
    </w:p>
    <w:p>
      <w:pPr>
        <w:pStyle w:val="34"/>
        <w:rPr>
          <w:del w:id="2593" w:author="Rapporteur" w:date="2022-05-26T04:41:00Z"/>
          <w:sz w:val="22"/>
          <w:szCs w:val="22"/>
          <w:rPrChange w:id="2594" w:author="Rapporteur" w:date="2022-05-26T14:23:00Z">
            <w:rPr>
              <w:del w:id="2595" w:author="Rapporteur" w:date="2022-05-26T04:41:00Z"/>
              <w:rFonts w:ascii="Calibri" w:hAnsi="Calibri"/>
              <w:sz w:val="22"/>
              <w:szCs w:val="22"/>
            </w:rPr>
          </w:rPrChange>
        </w:rPr>
      </w:pPr>
      <w:del w:id="2596" w:author="Rapporteur" w:date="2022-05-26T04:41:00Z">
        <w:r>
          <w:delText>6.27.1</w:delText>
        </w:r>
        <w:r>
          <w:rPr>
            <w:sz w:val="22"/>
            <w:szCs w:val="22"/>
            <w:rPrChange w:id="2597" w:author="Rapporteur" w:date="2022-05-26T14:23:00Z">
              <w:rPr>
                <w:rFonts w:ascii="Calibri" w:hAnsi="Calibri"/>
                <w:sz w:val="22"/>
                <w:szCs w:val="22"/>
              </w:rPr>
            </w:rPrChange>
          </w:rPr>
          <w:tab/>
        </w:r>
        <w:r>
          <w:delText>Description</w:delText>
        </w:r>
        <w:r>
          <w:tab/>
        </w:r>
        <w:r>
          <w:fldChar w:fldCharType="begin" w:fldLock="1"/>
        </w:r>
        <w:r>
          <w:delInstrText xml:space="preserve"> PAGEREF _Toc101337095 \h </w:delInstrText>
        </w:r>
        <w:r>
          <w:fldChar w:fldCharType="separate"/>
        </w:r>
        <w:r>
          <w:delText>80</w:delText>
        </w:r>
        <w:r>
          <w:fldChar w:fldCharType="end"/>
        </w:r>
      </w:del>
    </w:p>
    <w:p>
      <w:pPr>
        <w:pStyle w:val="34"/>
        <w:rPr>
          <w:del w:id="2598" w:author="Rapporteur" w:date="2022-05-26T04:41:00Z"/>
          <w:sz w:val="22"/>
          <w:szCs w:val="22"/>
          <w:rPrChange w:id="2599" w:author="Rapporteur" w:date="2022-05-26T14:23:00Z">
            <w:rPr>
              <w:del w:id="2600" w:author="Rapporteur" w:date="2022-05-26T04:41:00Z"/>
              <w:rFonts w:ascii="Calibri" w:hAnsi="Calibri"/>
              <w:sz w:val="22"/>
              <w:szCs w:val="22"/>
            </w:rPr>
          </w:rPrChange>
        </w:rPr>
      </w:pPr>
      <w:del w:id="2601" w:author="Rapporteur" w:date="2022-05-26T04:41:00Z">
        <w:r>
          <w:rPr>
            <w:lang w:eastAsia="zh-CN"/>
          </w:rPr>
          <w:delText>6.27.2</w:delText>
        </w:r>
        <w:r>
          <w:rPr>
            <w:sz w:val="22"/>
            <w:szCs w:val="22"/>
            <w:rPrChange w:id="2602" w:author="Rapporteur" w:date="2022-05-26T14:23:00Z">
              <w:rPr>
                <w:rFonts w:ascii="Calibri" w:hAnsi="Calibri"/>
                <w:sz w:val="22"/>
                <w:szCs w:val="22"/>
              </w:rPr>
            </w:rPrChange>
          </w:rPr>
          <w:tab/>
        </w:r>
        <w:r>
          <w:delText>Procedures</w:delText>
        </w:r>
        <w:r>
          <w:tab/>
        </w:r>
        <w:r>
          <w:fldChar w:fldCharType="begin" w:fldLock="1"/>
        </w:r>
        <w:r>
          <w:delInstrText xml:space="preserve"> PAGEREF _Toc101337096 \h </w:delInstrText>
        </w:r>
        <w:r>
          <w:fldChar w:fldCharType="separate"/>
        </w:r>
        <w:r>
          <w:delText>82</w:delText>
        </w:r>
        <w:r>
          <w:fldChar w:fldCharType="end"/>
        </w:r>
      </w:del>
    </w:p>
    <w:p>
      <w:pPr>
        <w:pStyle w:val="34"/>
        <w:rPr>
          <w:del w:id="2603" w:author="Rapporteur" w:date="2022-05-26T04:41:00Z"/>
          <w:sz w:val="22"/>
          <w:szCs w:val="22"/>
          <w:rPrChange w:id="2604" w:author="Rapporteur" w:date="2022-05-26T14:23:00Z">
            <w:rPr>
              <w:del w:id="2605" w:author="Rapporteur" w:date="2022-05-26T04:41:00Z"/>
              <w:rFonts w:ascii="Calibri" w:hAnsi="Calibri"/>
              <w:sz w:val="22"/>
              <w:szCs w:val="22"/>
            </w:rPr>
          </w:rPrChange>
        </w:rPr>
      </w:pPr>
      <w:del w:id="2606" w:author="Rapporteur" w:date="2022-05-26T04:41:00Z">
        <w:r>
          <w:rPr>
            <w:lang w:eastAsia="zh-CN"/>
          </w:rPr>
          <w:delText>6.27.3</w:delText>
        </w:r>
        <w:r>
          <w:rPr>
            <w:sz w:val="22"/>
            <w:szCs w:val="22"/>
            <w:rPrChange w:id="2607" w:author="Rapporteur" w:date="2022-05-26T14:23:00Z">
              <w:rPr>
                <w:rFonts w:ascii="Calibri" w:hAnsi="Calibri"/>
                <w:sz w:val="22"/>
                <w:szCs w:val="22"/>
              </w:rPr>
            </w:rPrChange>
          </w:rPr>
          <w:tab/>
        </w:r>
        <w:r>
          <w:delText>Impacts on existing nodes and functionality</w:delText>
        </w:r>
        <w:r>
          <w:tab/>
        </w:r>
        <w:r>
          <w:fldChar w:fldCharType="begin" w:fldLock="1"/>
        </w:r>
        <w:r>
          <w:delInstrText xml:space="preserve"> PAGEREF _Toc101337097 \h </w:delInstrText>
        </w:r>
        <w:r>
          <w:fldChar w:fldCharType="separate"/>
        </w:r>
        <w:r>
          <w:delText>83</w:delText>
        </w:r>
        <w:r>
          <w:fldChar w:fldCharType="end"/>
        </w:r>
      </w:del>
    </w:p>
    <w:p>
      <w:pPr>
        <w:pStyle w:val="11"/>
        <w:rPr>
          <w:del w:id="2608" w:author="Rapporteur" w:date="2022-05-26T04:41:00Z"/>
          <w:szCs w:val="22"/>
          <w:rPrChange w:id="2609" w:author="Rapporteur" w:date="2022-05-26T14:23:00Z">
            <w:rPr>
              <w:del w:id="2610" w:author="Rapporteur" w:date="2022-05-26T04:41:00Z"/>
              <w:rFonts w:ascii="Calibri" w:hAnsi="Calibri"/>
              <w:szCs w:val="22"/>
            </w:rPr>
          </w:rPrChange>
        </w:rPr>
      </w:pPr>
      <w:del w:id="2611" w:author="Rapporteur" w:date="2022-05-26T04:41:00Z">
        <w:r>
          <w:delText>7</w:delText>
        </w:r>
        <w:r>
          <w:rPr>
            <w:szCs w:val="22"/>
            <w:rPrChange w:id="2612" w:author="Rapporteur" w:date="2022-05-26T14:23:00Z">
              <w:rPr>
                <w:rFonts w:ascii="Calibri" w:hAnsi="Calibri"/>
                <w:szCs w:val="22"/>
              </w:rPr>
            </w:rPrChange>
          </w:rPr>
          <w:tab/>
        </w:r>
        <w:r>
          <w:delText>Overall Evaluation</w:delText>
        </w:r>
        <w:r>
          <w:tab/>
        </w:r>
        <w:r>
          <w:fldChar w:fldCharType="begin" w:fldLock="1"/>
        </w:r>
        <w:r>
          <w:delInstrText xml:space="preserve"> PAGEREF _Toc101337098 \h </w:delInstrText>
        </w:r>
        <w:r>
          <w:fldChar w:fldCharType="separate"/>
        </w:r>
        <w:r>
          <w:delText>83</w:delText>
        </w:r>
        <w:r>
          <w:fldChar w:fldCharType="end"/>
        </w:r>
      </w:del>
    </w:p>
    <w:p>
      <w:pPr>
        <w:pStyle w:val="11"/>
        <w:rPr>
          <w:del w:id="2613" w:author="Rapporteur" w:date="2022-05-26T04:41:00Z"/>
          <w:szCs w:val="22"/>
          <w:rPrChange w:id="2614" w:author="Rapporteur" w:date="2022-05-26T14:23:00Z">
            <w:rPr>
              <w:del w:id="2615" w:author="Rapporteur" w:date="2022-05-26T04:41:00Z"/>
              <w:rFonts w:ascii="Calibri" w:hAnsi="Calibri"/>
              <w:szCs w:val="22"/>
            </w:rPr>
          </w:rPrChange>
        </w:rPr>
      </w:pPr>
      <w:del w:id="2616" w:author="Rapporteur" w:date="2022-05-26T04:41:00Z">
        <w:r>
          <w:delText>8</w:delText>
        </w:r>
        <w:r>
          <w:rPr>
            <w:szCs w:val="22"/>
            <w:rPrChange w:id="2617" w:author="Rapporteur" w:date="2022-05-26T14:23:00Z">
              <w:rPr>
                <w:rFonts w:ascii="Calibri" w:hAnsi="Calibri"/>
                <w:szCs w:val="22"/>
              </w:rPr>
            </w:rPrChange>
          </w:rPr>
          <w:tab/>
        </w:r>
        <w:r>
          <w:delText>Conclusions</w:delText>
        </w:r>
        <w:r>
          <w:tab/>
        </w:r>
        <w:r>
          <w:fldChar w:fldCharType="begin" w:fldLock="1"/>
        </w:r>
        <w:r>
          <w:delInstrText xml:space="preserve"> PAGEREF _Toc101337099 \h </w:delInstrText>
        </w:r>
        <w:r>
          <w:fldChar w:fldCharType="separate"/>
        </w:r>
        <w:r>
          <w:delText>84</w:delText>
        </w:r>
        <w:r>
          <w:fldChar w:fldCharType="end"/>
        </w:r>
      </w:del>
    </w:p>
    <w:p>
      <w:pPr>
        <w:pStyle w:val="92"/>
        <w:rPr>
          <w:del w:id="2618" w:author="Rapporteur" w:date="2022-05-26T04:41:00Z"/>
          <w:b w:val="0"/>
          <w:szCs w:val="22"/>
          <w:rPrChange w:id="2619" w:author="Rapporteur" w:date="2022-05-26T14:23:00Z">
            <w:rPr>
              <w:del w:id="2620" w:author="Rapporteur" w:date="2022-05-26T04:41:00Z"/>
              <w:rFonts w:ascii="Calibri" w:hAnsi="Calibri"/>
              <w:b w:val="0"/>
              <w:szCs w:val="22"/>
            </w:rPr>
          </w:rPrChange>
        </w:rPr>
      </w:pPr>
      <w:del w:id="2621" w:author="Rapporteur" w:date="2022-05-26T04:41:00Z">
        <w:r>
          <w:delText>Annex A: Change history</w:delText>
        </w:r>
        <w:r>
          <w:tab/>
        </w:r>
        <w:r>
          <w:fldChar w:fldCharType="begin" w:fldLock="1"/>
        </w:r>
        <w:r>
          <w:delInstrText xml:space="preserve"> PAGEREF _Toc101337100 \h </w:delInstrText>
        </w:r>
        <w:r>
          <w:fldChar w:fldCharType="separate"/>
        </w:r>
        <w:r>
          <w:delText>85</w:delText>
        </w:r>
        <w:r>
          <w:fldChar w:fldCharType="end"/>
        </w:r>
      </w:del>
    </w:p>
    <w:p>
      <w:pPr>
        <w:pStyle w:val="11"/>
        <w:rPr>
          <w:ins w:id="2622" w:author="Rapporteur" w:date="2022-05-26T14:29:00Z"/>
          <w:rFonts w:asciiTheme="minorHAnsi" w:eastAsiaTheme="minorEastAsia" w:hAnsiTheme="minorHAnsi" w:cstheme="minorBidi"/>
          <w:noProof/>
          <w:kern w:val="2"/>
          <w:sz w:val="21"/>
          <w:szCs w:val="22"/>
          <w:lang w:val="en-US" w:eastAsia="zh-CN"/>
        </w:rPr>
      </w:pPr>
      <w:del w:id="2623" w:author="Rapporteur" w:date="2022-05-26T04:41:00Z">
        <w:r>
          <w:fldChar w:fldCharType="end"/>
        </w:r>
      </w:del>
      <w:ins w:id="2624" w:author="Rapporteur" w:date="2022-05-26T14:29:00Z">
        <w:r>
          <w:fldChar w:fldCharType="begin"/>
        </w:r>
        <w:r>
          <w:instrText xml:space="preserve"> TOC \o \h \z \u </w:instrText>
        </w:r>
      </w:ins>
      <w:r>
        <w:fldChar w:fldCharType="separate"/>
      </w:r>
      <w:ins w:id="2625" w:author="Rapporteur" w:date="2022-05-26T14:29:00Z">
        <w:r>
          <w:rPr>
            <w:rStyle w:val="affff6"/>
            <w:noProof/>
          </w:rPr>
          <w:fldChar w:fldCharType="begin"/>
        </w:r>
        <w:r>
          <w:rPr>
            <w:rStyle w:val="affff6"/>
            <w:noProof/>
          </w:rPr>
          <w:instrText xml:space="preserve"> </w:instrText>
        </w:r>
        <w:r>
          <w:rPr>
            <w:noProof/>
          </w:rPr>
          <w:instrText>HYPERLINK \l "_Toc104467892"</w:instrText>
        </w:r>
        <w:r>
          <w:rPr>
            <w:rStyle w:val="affff6"/>
            <w:noProof/>
          </w:rPr>
          <w:instrText xml:space="preserve"> </w:instrText>
        </w:r>
        <w:r>
          <w:rPr>
            <w:rStyle w:val="affff6"/>
            <w:noProof/>
          </w:rPr>
          <w:fldChar w:fldCharType="separate"/>
        </w:r>
        <w:r>
          <w:rPr>
            <w:rStyle w:val="affff6"/>
            <w:noProof/>
          </w:rPr>
          <w:t>Foreword</w:t>
        </w:r>
        <w:r>
          <w:rPr>
            <w:noProof/>
            <w:webHidden/>
          </w:rPr>
          <w:tab/>
        </w:r>
        <w:r>
          <w:rPr>
            <w:noProof/>
            <w:webHidden/>
          </w:rPr>
          <w:fldChar w:fldCharType="begin"/>
        </w:r>
        <w:r>
          <w:rPr>
            <w:noProof/>
            <w:webHidden/>
          </w:rPr>
          <w:instrText xml:space="preserve"> PAGEREF _Toc104467892 \h </w:instrText>
        </w:r>
      </w:ins>
      <w:r>
        <w:rPr>
          <w:noProof/>
          <w:webHidden/>
        </w:rPr>
      </w:r>
      <w:r>
        <w:rPr>
          <w:noProof/>
          <w:webHidden/>
        </w:rPr>
        <w:fldChar w:fldCharType="separate"/>
      </w:r>
      <w:ins w:id="2626" w:author="Rapporteur" w:date="2022-05-26T14:30:00Z">
        <w:r>
          <w:rPr>
            <w:noProof/>
            <w:webHidden/>
          </w:rPr>
          <w:t>9</w:t>
        </w:r>
      </w:ins>
      <w:ins w:id="2627" w:author="Rapporteur" w:date="2022-05-26T14:29:00Z">
        <w:r>
          <w:rPr>
            <w:noProof/>
            <w:webHidden/>
          </w:rPr>
          <w:fldChar w:fldCharType="end"/>
        </w:r>
        <w:r>
          <w:rPr>
            <w:rStyle w:val="affff6"/>
            <w:noProof/>
          </w:rPr>
          <w:fldChar w:fldCharType="end"/>
        </w:r>
      </w:ins>
    </w:p>
    <w:p>
      <w:pPr>
        <w:pStyle w:val="11"/>
        <w:rPr>
          <w:ins w:id="2628" w:author="Rapporteur" w:date="2022-05-26T14:29:00Z"/>
          <w:rFonts w:asciiTheme="minorHAnsi" w:eastAsiaTheme="minorEastAsia" w:hAnsiTheme="minorHAnsi" w:cstheme="minorBidi"/>
          <w:noProof/>
          <w:kern w:val="2"/>
          <w:sz w:val="21"/>
          <w:szCs w:val="22"/>
          <w:lang w:val="en-US" w:eastAsia="zh-CN"/>
        </w:rPr>
      </w:pPr>
      <w:ins w:id="2629" w:author="Rapporteur" w:date="2022-05-26T14:29:00Z">
        <w:r>
          <w:rPr>
            <w:rStyle w:val="affff6"/>
            <w:noProof/>
          </w:rPr>
          <w:fldChar w:fldCharType="begin"/>
        </w:r>
        <w:r>
          <w:rPr>
            <w:rStyle w:val="affff6"/>
            <w:noProof/>
          </w:rPr>
          <w:instrText xml:space="preserve"> </w:instrText>
        </w:r>
        <w:r>
          <w:rPr>
            <w:noProof/>
          </w:rPr>
          <w:instrText>HYPERLINK \l "_Toc104467893"</w:instrText>
        </w:r>
        <w:r>
          <w:rPr>
            <w:rStyle w:val="affff6"/>
            <w:noProof/>
          </w:rPr>
          <w:instrText xml:space="preserve"> </w:instrText>
        </w:r>
        <w:r>
          <w:rPr>
            <w:rStyle w:val="affff6"/>
            <w:noProof/>
          </w:rPr>
          <w:fldChar w:fldCharType="separate"/>
        </w:r>
        <w:r>
          <w:rPr>
            <w:rStyle w:val="affff6"/>
            <w:noProof/>
          </w:rPr>
          <w:t>1</w:t>
        </w:r>
        <w:r>
          <w:rPr>
            <w:rFonts w:asciiTheme="minorHAnsi" w:eastAsiaTheme="minorEastAsia" w:hAnsiTheme="minorHAnsi" w:cstheme="minorBidi"/>
            <w:noProof/>
            <w:kern w:val="2"/>
            <w:sz w:val="21"/>
            <w:szCs w:val="22"/>
            <w:lang w:val="en-US" w:eastAsia="zh-CN"/>
          </w:rPr>
          <w:tab/>
        </w:r>
        <w:r>
          <w:rPr>
            <w:rStyle w:val="affff6"/>
            <w:noProof/>
          </w:rPr>
          <w:t>Scope</w:t>
        </w:r>
        <w:r>
          <w:rPr>
            <w:noProof/>
            <w:webHidden/>
          </w:rPr>
          <w:tab/>
        </w:r>
        <w:r>
          <w:rPr>
            <w:noProof/>
            <w:webHidden/>
          </w:rPr>
          <w:fldChar w:fldCharType="begin"/>
        </w:r>
        <w:r>
          <w:rPr>
            <w:noProof/>
            <w:webHidden/>
          </w:rPr>
          <w:instrText xml:space="preserve"> PAGEREF _Toc104467893 \h </w:instrText>
        </w:r>
      </w:ins>
      <w:r>
        <w:rPr>
          <w:noProof/>
          <w:webHidden/>
        </w:rPr>
      </w:r>
      <w:r>
        <w:rPr>
          <w:noProof/>
          <w:webHidden/>
        </w:rPr>
        <w:fldChar w:fldCharType="separate"/>
      </w:r>
      <w:ins w:id="2630" w:author="Rapporteur" w:date="2022-05-26T14:30:00Z">
        <w:r>
          <w:rPr>
            <w:noProof/>
            <w:webHidden/>
          </w:rPr>
          <w:t>11</w:t>
        </w:r>
      </w:ins>
      <w:ins w:id="2631" w:author="Rapporteur" w:date="2022-05-26T14:29:00Z">
        <w:r>
          <w:rPr>
            <w:noProof/>
            <w:webHidden/>
          </w:rPr>
          <w:fldChar w:fldCharType="end"/>
        </w:r>
        <w:r>
          <w:rPr>
            <w:rStyle w:val="affff6"/>
            <w:noProof/>
          </w:rPr>
          <w:fldChar w:fldCharType="end"/>
        </w:r>
      </w:ins>
    </w:p>
    <w:p>
      <w:pPr>
        <w:pStyle w:val="11"/>
        <w:rPr>
          <w:ins w:id="2632" w:author="Rapporteur" w:date="2022-05-26T14:29:00Z"/>
          <w:rFonts w:asciiTheme="minorHAnsi" w:eastAsiaTheme="minorEastAsia" w:hAnsiTheme="minorHAnsi" w:cstheme="minorBidi"/>
          <w:noProof/>
          <w:kern w:val="2"/>
          <w:sz w:val="21"/>
          <w:szCs w:val="22"/>
          <w:lang w:val="en-US" w:eastAsia="zh-CN"/>
        </w:rPr>
      </w:pPr>
      <w:ins w:id="2633" w:author="Rapporteur" w:date="2022-05-26T14:29:00Z">
        <w:r>
          <w:rPr>
            <w:rStyle w:val="affff6"/>
            <w:noProof/>
          </w:rPr>
          <w:fldChar w:fldCharType="begin"/>
        </w:r>
        <w:r>
          <w:rPr>
            <w:rStyle w:val="affff6"/>
            <w:noProof/>
          </w:rPr>
          <w:instrText xml:space="preserve"> </w:instrText>
        </w:r>
        <w:r>
          <w:rPr>
            <w:noProof/>
          </w:rPr>
          <w:instrText>HYPERLINK \l "_Toc104467894"</w:instrText>
        </w:r>
        <w:r>
          <w:rPr>
            <w:rStyle w:val="affff6"/>
            <w:noProof/>
          </w:rPr>
          <w:instrText xml:space="preserve"> </w:instrText>
        </w:r>
        <w:r>
          <w:rPr>
            <w:rStyle w:val="affff6"/>
            <w:noProof/>
          </w:rPr>
          <w:fldChar w:fldCharType="separate"/>
        </w:r>
        <w:r>
          <w:rPr>
            <w:rStyle w:val="affff6"/>
            <w:noProof/>
          </w:rPr>
          <w:t>2</w:t>
        </w:r>
        <w:r>
          <w:rPr>
            <w:rFonts w:asciiTheme="minorHAnsi" w:eastAsiaTheme="minorEastAsia" w:hAnsiTheme="minorHAnsi" w:cstheme="minorBidi"/>
            <w:noProof/>
            <w:kern w:val="2"/>
            <w:sz w:val="21"/>
            <w:szCs w:val="22"/>
            <w:lang w:val="en-US" w:eastAsia="zh-CN"/>
          </w:rPr>
          <w:tab/>
        </w:r>
        <w:r>
          <w:rPr>
            <w:rStyle w:val="affff6"/>
            <w:noProof/>
          </w:rPr>
          <w:t>References</w:t>
        </w:r>
        <w:r>
          <w:rPr>
            <w:noProof/>
            <w:webHidden/>
          </w:rPr>
          <w:tab/>
        </w:r>
        <w:r>
          <w:rPr>
            <w:noProof/>
            <w:webHidden/>
          </w:rPr>
          <w:fldChar w:fldCharType="begin"/>
        </w:r>
        <w:r>
          <w:rPr>
            <w:noProof/>
            <w:webHidden/>
          </w:rPr>
          <w:instrText xml:space="preserve"> PAGEREF _Toc104467894 \h </w:instrText>
        </w:r>
      </w:ins>
      <w:r>
        <w:rPr>
          <w:noProof/>
          <w:webHidden/>
        </w:rPr>
      </w:r>
      <w:r>
        <w:rPr>
          <w:noProof/>
          <w:webHidden/>
        </w:rPr>
        <w:fldChar w:fldCharType="separate"/>
      </w:r>
      <w:ins w:id="2634" w:author="Rapporteur" w:date="2022-05-26T14:30:00Z">
        <w:r>
          <w:rPr>
            <w:noProof/>
            <w:webHidden/>
          </w:rPr>
          <w:t>11</w:t>
        </w:r>
      </w:ins>
      <w:ins w:id="2635" w:author="Rapporteur" w:date="2022-05-26T14:29:00Z">
        <w:r>
          <w:rPr>
            <w:noProof/>
            <w:webHidden/>
          </w:rPr>
          <w:fldChar w:fldCharType="end"/>
        </w:r>
        <w:r>
          <w:rPr>
            <w:rStyle w:val="affff6"/>
            <w:noProof/>
          </w:rPr>
          <w:fldChar w:fldCharType="end"/>
        </w:r>
      </w:ins>
    </w:p>
    <w:p>
      <w:pPr>
        <w:pStyle w:val="11"/>
        <w:rPr>
          <w:ins w:id="2636" w:author="Rapporteur" w:date="2022-05-26T14:29:00Z"/>
          <w:rFonts w:asciiTheme="minorHAnsi" w:eastAsiaTheme="minorEastAsia" w:hAnsiTheme="minorHAnsi" w:cstheme="minorBidi"/>
          <w:noProof/>
          <w:kern w:val="2"/>
          <w:sz w:val="21"/>
          <w:szCs w:val="22"/>
          <w:lang w:val="en-US" w:eastAsia="zh-CN"/>
        </w:rPr>
      </w:pPr>
      <w:ins w:id="2637" w:author="Rapporteur" w:date="2022-05-26T14:29:00Z">
        <w:r>
          <w:rPr>
            <w:rStyle w:val="affff6"/>
            <w:noProof/>
          </w:rPr>
          <w:fldChar w:fldCharType="begin"/>
        </w:r>
        <w:r>
          <w:rPr>
            <w:rStyle w:val="affff6"/>
            <w:noProof/>
          </w:rPr>
          <w:instrText xml:space="preserve"> </w:instrText>
        </w:r>
        <w:r>
          <w:rPr>
            <w:noProof/>
          </w:rPr>
          <w:instrText>HYPERLINK \l "_Toc104467895"</w:instrText>
        </w:r>
        <w:r>
          <w:rPr>
            <w:rStyle w:val="affff6"/>
            <w:noProof/>
          </w:rPr>
          <w:instrText xml:space="preserve"> </w:instrText>
        </w:r>
        <w:r>
          <w:rPr>
            <w:rStyle w:val="affff6"/>
            <w:noProof/>
          </w:rPr>
          <w:fldChar w:fldCharType="separate"/>
        </w:r>
        <w:r>
          <w:rPr>
            <w:rStyle w:val="affff6"/>
            <w:noProof/>
          </w:rPr>
          <w:t>3</w:t>
        </w:r>
        <w:r>
          <w:rPr>
            <w:rFonts w:asciiTheme="minorHAnsi" w:eastAsiaTheme="minorEastAsia" w:hAnsiTheme="minorHAnsi" w:cstheme="minorBidi"/>
            <w:noProof/>
            <w:kern w:val="2"/>
            <w:sz w:val="21"/>
            <w:szCs w:val="22"/>
            <w:lang w:val="en-US" w:eastAsia="zh-CN"/>
          </w:rPr>
          <w:tab/>
        </w:r>
        <w:r>
          <w:rPr>
            <w:rStyle w:val="affff6"/>
            <w:noProof/>
          </w:rPr>
          <w:t>Definitions of terms and abbreviations</w:t>
        </w:r>
        <w:r>
          <w:rPr>
            <w:noProof/>
            <w:webHidden/>
          </w:rPr>
          <w:tab/>
        </w:r>
        <w:r>
          <w:rPr>
            <w:noProof/>
            <w:webHidden/>
          </w:rPr>
          <w:fldChar w:fldCharType="begin"/>
        </w:r>
        <w:r>
          <w:rPr>
            <w:noProof/>
            <w:webHidden/>
          </w:rPr>
          <w:instrText xml:space="preserve"> PAGEREF _Toc104467895 \h </w:instrText>
        </w:r>
      </w:ins>
      <w:r>
        <w:rPr>
          <w:noProof/>
          <w:webHidden/>
        </w:rPr>
      </w:r>
      <w:r>
        <w:rPr>
          <w:noProof/>
          <w:webHidden/>
        </w:rPr>
        <w:fldChar w:fldCharType="separate"/>
      </w:r>
      <w:ins w:id="2638" w:author="Rapporteur" w:date="2022-05-26T14:30:00Z">
        <w:r>
          <w:rPr>
            <w:noProof/>
            <w:webHidden/>
          </w:rPr>
          <w:t>12</w:t>
        </w:r>
      </w:ins>
      <w:ins w:id="2639" w:author="Rapporteur" w:date="2022-05-26T14:29:00Z">
        <w:r>
          <w:rPr>
            <w:noProof/>
            <w:webHidden/>
          </w:rPr>
          <w:fldChar w:fldCharType="end"/>
        </w:r>
        <w:r>
          <w:rPr>
            <w:rStyle w:val="affff6"/>
            <w:noProof/>
          </w:rPr>
          <w:fldChar w:fldCharType="end"/>
        </w:r>
      </w:ins>
    </w:p>
    <w:p>
      <w:pPr>
        <w:pStyle w:val="23"/>
        <w:rPr>
          <w:ins w:id="2640" w:author="Rapporteur" w:date="2022-05-26T14:29:00Z"/>
          <w:rFonts w:asciiTheme="minorHAnsi" w:eastAsiaTheme="minorEastAsia" w:hAnsiTheme="minorHAnsi" w:cstheme="minorBidi"/>
          <w:noProof/>
          <w:kern w:val="2"/>
          <w:sz w:val="21"/>
          <w:szCs w:val="22"/>
          <w:lang w:val="en-US" w:eastAsia="zh-CN"/>
        </w:rPr>
      </w:pPr>
      <w:ins w:id="2641" w:author="Rapporteur" w:date="2022-05-26T14:29:00Z">
        <w:r>
          <w:rPr>
            <w:rStyle w:val="affff6"/>
            <w:noProof/>
          </w:rPr>
          <w:fldChar w:fldCharType="begin"/>
        </w:r>
        <w:r>
          <w:rPr>
            <w:rStyle w:val="affff6"/>
            <w:noProof/>
          </w:rPr>
          <w:instrText xml:space="preserve"> </w:instrText>
        </w:r>
        <w:r>
          <w:rPr>
            <w:noProof/>
          </w:rPr>
          <w:instrText>HYPERLINK \l "_Toc104467896"</w:instrText>
        </w:r>
        <w:r>
          <w:rPr>
            <w:rStyle w:val="affff6"/>
            <w:noProof/>
          </w:rPr>
          <w:instrText xml:space="preserve"> </w:instrText>
        </w:r>
        <w:r>
          <w:rPr>
            <w:rStyle w:val="affff6"/>
            <w:noProof/>
          </w:rPr>
          <w:fldChar w:fldCharType="separate"/>
        </w:r>
        <w:r>
          <w:rPr>
            <w:rStyle w:val="affff6"/>
            <w:noProof/>
          </w:rPr>
          <w:t>3.1</w:t>
        </w:r>
        <w:r>
          <w:rPr>
            <w:rFonts w:asciiTheme="minorHAnsi" w:eastAsiaTheme="minorEastAsia" w:hAnsiTheme="minorHAnsi" w:cstheme="minorBidi"/>
            <w:noProof/>
            <w:kern w:val="2"/>
            <w:sz w:val="21"/>
            <w:szCs w:val="22"/>
            <w:lang w:val="en-US" w:eastAsia="zh-CN"/>
          </w:rPr>
          <w:tab/>
        </w:r>
        <w:r>
          <w:rPr>
            <w:rStyle w:val="affff6"/>
            <w:noProof/>
          </w:rPr>
          <w:t>Terms</w:t>
        </w:r>
        <w:r>
          <w:rPr>
            <w:noProof/>
            <w:webHidden/>
          </w:rPr>
          <w:tab/>
        </w:r>
        <w:r>
          <w:rPr>
            <w:noProof/>
            <w:webHidden/>
          </w:rPr>
          <w:fldChar w:fldCharType="begin"/>
        </w:r>
        <w:r>
          <w:rPr>
            <w:noProof/>
            <w:webHidden/>
          </w:rPr>
          <w:instrText xml:space="preserve"> PAGEREF _Toc104467896 \h </w:instrText>
        </w:r>
      </w:ins>
      <w:r>
        <w:rPr>
          <w:noProof/>
          <w:webHidden/>
        </w:rPr>
      </w:r>
      <w:r>
        <w:rPr>
          <w:noProof/>
          <w:webHidden/>
        </w:rPr>
        <w:fldChar w:fldCharType="separate"/>
      </w:r>
      <w:ins w:id="2642" w:author="Rapporteur" w:date="2022-05-26T14:30:00Z">
        <w:r>
          <w:rPr>
            <w:noProof/>
            <w:webHidden/>
          </w:rPr>
          <w:t>12</w:t>
        </w:r>
      </w:ins>
      <w:ins w:id="2643" w:author="Rapporteur" w:date="2022-05-26T14:29:00Z">
        <w:r>
          <w:rPr>
            <w:noProof/>
            <w:webHidden/>
          </w:rPr>
          <w:fldChar w:fldCharType="end"/>
        </w:r>
        <w:r>
          <w:rPr>
            <w:rStyle w:val="affff6"/>
            <w:noProof/>
          </w:rPr>
          <w:fldChar w:fldCharType="end"/>
        </w:r>
      </w:ins>
    </w:p>
    <w:p>
      <w:pPr>
        <w:pStyle w:val="23"/>
        <w:rPr>
          <w:ins w:id="2644" w:author="Rapporteur" w:date="2022-05-26T14:29:00Z"/>
          <w:rFonts w:asciiTheme="minorHAnsi" w:eastAsiaTheme="minorEastAsia" w:hAnsiTheme="minorHAnsi" w:cstheme="minorBidi"/>
          <w:noProof/>
          <w:kern w:val="2"/>
          <w:sz w:val="21"/>
          <w:szCs w:val="22"/>
          <w:lang w:val="en-US" w:eastAsia="zh-CN"/>
        </w:rPr>
      </w:pPr>
      <w:ins w:id="2645" w:author="Rapporteur" w:date="2022-05-26T14:29:00Z">
        <w:r>
          <w:rPr>
            <w:rStyle w:val="affff6"/>
            <w:noProof/>
          </w:rPr>
          <w:fldChar w:fldCharType="begin"/>
        </w:r>
        <w:r>
          <w:rPr>
            <w:rStyle w:val="affff6"/>
            <w:noProof/>
          </w:rPr>
          <w:instrText xml:space="preserve"> </w:instrText>
        </w:r>
        <w:r>
          <w:rPr>
            <w:noProof/>
          </w:rPr>
          <w:instrText>HYPERLINK \l "_Toc104467897"</w:instrText>
        </w:r>
        <w:r>
          <w:rPr>
            <w:rStyle w:val="affff6"/>
            <w:noProof/>
          </w:rPr>
          <w:instrText xml:space="preserve"> </w:instrText>
        </w:r>
        <w:r>
          <w:rPr>
            <w:rStyle w:val="affff6"/>
            <w:noProof/>
          </w:rPr>
          <w:fldChar w:fldCharType="separate"/>
        </w:r>
        <w:r>
          <w:rPr>
            <w:rStyle w:val="affff6"/>
            <w:noProof/>
          </w:rPr>
          <w:t>3.2</w:t>
        </w:r>
        <w:r>
          <w:rPr>
            <w:rFonts w:asciiTheme="minorHAnsi" w:eastAsiaTheme="minorEastAsia" w:hAnsiTheme="minorHAnsi" w:cstheme="minorBidi"/>
            <w:noProof/>
            <w:kern w:val="2"/>
            <w:sz w:val="21"/>
            <w:szCs w:val="22"/>
            <w:lang w:val="en-US" w:eastAsia="zh-CN"/>
          </w:rPr>
          <w:tab/>
        </w:r>
        <w:r>
          <w:rPr>
            <w:rStyle w:val="affff6"/>
            <w:noProof/>
          </w:rPr>
          <w:t>Abbreviations</w:t>
        </w:r>
        <w:r>
          <w:rPr>
            <w:noProof/>
            <w:webHidden/>
          </w:rPr>
          <w:tab/>
        </w:r>
        <w:r>
          <w:rPr>
            <w:noProof/>
            <w:webHidden/>
          </w:rPr>
          <w:fldChar w:fldCharType="begin"/>
        </w:r>
        <w:r>
          <w:rPr>
            <w:noProof/>
            <w:webHidden/>
          </w:rPr>
          <w:instrText xml:space="preserve"> PAGEREF _Toc104467897 \h </w:instrText>
        </w:r>
      </w:ins>
      <w:r>
        <w:rPr>
          <w:noProof/>
          <w:webHidden/>
        </w:rPr>
      </w:r>
      <w:r>
        <w:rPr>
          <w:noProof/>
          <w:webHidden/>
        </w:rPr>
        <w:fldChar w:fldCharType="separate"/>
      </w:r>
      <w:ins w:id="2646" w:author="Rapporteur" w:date="2022-05-26T14:30:00Z">
        <w:r>
          <w:rPr>
            <w:noProof/>
            <w:webHidden/>
          </w:rPr>
          <w:t>12</w:t>
        </w:r>
      </w:ins>
      <w:ins w:id="2647" w:author="Rapporteur" w:date="2022-05-26T14:29:00Z">
        <w:r>
          <w:rPr>
            <w:noProof/>
            <w:webHidden/>
          </w:rPr>
          <w:fldChar w:fldCharType="end"/>
        </w:r>
        <w:r>
          <w:rPr>
            <w:rStyle w:val="affff6"/>
            <w:noProof/>
          </w:rPr>
          <w:fldChar w:fldCharType="end"/>
        </w:r>
      </w:ins>
    </w:p>
    <w:p>
      <w:pPr>
        <w:pStyle w:val="11"/>
        <w:rPr>
          <w:ins w:id="2648" w:author="Rapporteur" w:date="2022-05-26T14:29:00Z"/>
          <w:rFonts w:asciiTheme="minorHAnsi" w:eastAsiaTheme="minorEastAsia" w:hAnsiTheme="minorHAnsi" w:cstheme="minorBidi"/>
          <w:noProof/>
          <w:kern w:val="2"/>
          <w:sz w:val="21"/>
          <w:szCs w:val="22"/>
          <w:lang w:val="en-US" w:eastAsia="zh-CN"/>
        </w:rPr>
      </w:pPr>
      <w:ins w:id="2649" w:author="Rapporteur" w:date="2022-05-26T14:29:00Z">
        <w:r>
          <w:rPr>
            <w:rStyle w:val="affff6"/>
            <w:noProof/>
          </w:rPr>
          <w:fldChar w:fldCharType="begin"/>
        </w:r>
        <w:r>
          <w:rPr>
            <w:rStyle w:val="affff6"/>
            <w:noProof/>
          </w:rPr>
          <w:instrText xml:space="preserve"> </w:instrText>
        </w:r>
        <w:r>
          <w:rPr>
            <w:noProof/>
          </w:rPr>
          <w:instrText>HYPERLINK \l "_Toc104467898"</w:instrText>
        </w:r>
        <w:r>
          <w:rPr>
            <w:rStyle w:val="affff6"/>
            <w:noProof/>
          </w:rPr>
          <w:instrText xml:space="preserve"> </w:instrText>
        </w:r>
        <w:r>
          <w:rPr>
            <w:rStyle w:val="affff6"/>
            <w:noProof/>
          </w:rPr>
          <w:fldChar w:fldCharType="separate"/>
        </w:r>
        <w:r>
          <w:rPr>
            <w:rStyle w:val="affff6"/>
            <w:noProof/>
          </w:rPr>
          <w:t>4</w:t>
        </w:r>
        <w:r>
          <w:rPr>
            <w:rFonts w:asciiTheme="minorHAnsi" w:eastAsiaTheme="minorEastAsia" w:hAnsiTheme="minorHAnsi" w:cstheme="minorBidi"/>
            <w:noProof/>
            <w:kern w:val="2"/>
            <w:sz w:val="21"/>
            <w:szCs w:val="22"/>
            <w:lang w:val="en-US" w:eastAsia="zh-CN"/>
          </w:rPr>
          <w:tab/>
        </w:r>
        <w:r>
          <w:rPr>
            <w:rStyle w:val="affff6"/>
            <w:noProof/>
          </w:rPr>
          <w:t>Architectural Assumptions and Principles</w:t>
        </w:r>
        <w:r>
          <w:rPr>
            <w:noProof/>
            <w:webHidden/>
          </w:rPr>
          <w:tab/>
        </w:r>
        <w:r>
          <w:rPr>
            <w:noProof/>
            <w:webHidden/>
          </w:rPr>
          <w:fldChar w:fldCharType="begin"/>
        </w:r>
        <w:r>
          <w:rPr>
            <w:noProof/>
            <w:webHidden/>
          </w:rPr>
          <w:instrText xml:space="preserve"> PAGEREF _Toc104467898 \h </w:instrText>
        </w:r>
      </w:ins>
      <w:r>
        <w:rPr>
          <w:noProof/>
          <w:webHidden/>
        </w:rPr>
      </w:r>
      <w:r>
        <w:rPr>
          <w:noProof/>
          <w:webHidden/>
        </w:rPr>
        <w:fldChar w:fldCharType="separate"/>
      </w:r>
      <w:ins w:id="2650" w:author="Rapporteur" w:date="2022-05-26T14:30:00Z">
        <w:r>
          <w:rPr>
            <w:noProof/>
            <w:webHidden/>
          </w:rPr>
          <w:t>12</w:t>
        </w:r>
      </w:ins>
      <w:ins w:id="2651" w:author="Rapporteur" w:date="2022-05-26T14:29:00Z">
        <w:r>
          <w:rPr>
            <w:noProof/>
            <w:webHidden/>
          </w:rPr>
          <w:fldChar w:fldCharType="end"/>
        </w:r>
        <w:r>
          <w:rPr>
            <w:rStyle w:val="affff6"/>
            <w:noProof/>
          </w:rPr>
          <w:fldChar w:fldCharType="end"/>
        </w:r>
      </w:ins>
    </w:p>
    <w:p>
      <w:pPr>
        <w:pStyle w:val="11"/>
        <w:rPr>
          <w:ins w:id="2652" w:author="Rapporteur" w:date="2022-05-26T14:29:00Z"/>
          <w:rFonts w:asciiTheme="minorHAnsi" w:eastAsiaTheme="minorEastAsia" w:hAnsiTheme="minorHAnsi" w:cstheme="minorBidi"/>
          <w:noProof/>
          <w:kern w:val="2"/>
          <w:sz w:val="21"/>
          <w:szCs w:val="22"/>
          <w:lang w:val="en-US" w:eastAsia="zh-CN"/>
        </w:rPr>
      </w:pPr>
      <w:ins w:id="2653" w:author="Rapporteur" w:date="2022-05-26T14:29:00Z">
        <w:r>
          <w:rPr>
            <w:rStyle w:val="affff6"/>
            <w:noProof/>
          </w:rPr>
          <w:fldChar w:fldCharType="begin"/>
        </w:r>
        <w:r>
          <w:rPr>
            <w:rStyle w:val="affff6"/>
            <w:noProof/>
          </w:rPr>
          <w:instrText xml:space="preserve"> </w:instrText>
        </w:r>
        <w:r>
          <w:rPr>
            <w:noProof/>
          </w:rPr>
          <w:instrText>HYPERLINK \l "_Toc104467899"</w:instrText>
        </w:r>
        <w:r>
          <w:rPr>
            <w:rStyle w:val="affff6"/>
            <w:noProof/>
          </w:rPr>
          <w:instrText xml:space="preserve"> </w:instrText>
        </w:r>
        <w:r>
          <w:rPr>
            <w:rStyle w:val="affff6"/>
            <w:noProof/>
          </w:rPr>
          <w:fldChar w:fldCharType="separate"/>
        </w:r>
        <w:r>
          <w:rPr>
            <w:rStyle w:val="affff6"/>
            <w:noProof/>
          </w:rPr>
          <w:t>5</w:t>
        </w:r>
        <w:r>
          <w:rPr>
            <w:rFonts w:asciiTheme="minorHAnsi" w:eastAsiaTheme="minorEastAsia" w:hAnsiTheme="minorHAnsi" w:cstheme="minorBidi"/>
            <w:noProof/>
            <w:kern w:val="2"/>
            <w:sz w:val="21"/>
            <w:szCs w:val="22"/>
            <w:lang w:val="en-US" w:eastAsia="zh-CN"/>
          </w:rPr>
          <w:tab/>
        </w:r>
        <w:r>
          <w:rPr>
            <w:rStyle w:val="affff6"/>
            <w:noProof/>
          </w:rPr>
          <w:t>Key Issues</w:t>
        </w:r>
        <w:r>
          <w:rPr>
            <w:noProof/>
            <w:webHidden/>
          </w:rPr>
          <w:tab/>
        </w:r>
        <w:r>
          <w:rPr>
            <w:noProof/>
            <w:webHidden/>
          </w:rPr>
          <w:fldChar w:fldCharType="begin"/>
        </w:r>
        <w:r>
          <w:rPr>
            <w:noProof/>
            <w:webHidden/>
          </w:rPr>
          <w:instrText xml:space="preserve"> PAGEREF _Toc104467899 \h </w:instrText>
        </w:r>
      </w:ins>
      <w:r>
        <w:rPr>
          <w:noProof/>
          <w:webHidden/>
        </w:rPr>
      </w:r>
      <w:r>
        <w:rPr>
          <w:noProof/>
          <w:webHidden/>
        </w:rPr>
        <w:fldChar w:fldCharType="separate"/>
      </w:r>
      <w:ins w:id="2654" w:author="Rapporteur" w:date="2022-05-26T14:30:00Z">
        <w:r>
          <w:rPr>
            <w:noProof/>
            <w:webHidden/>
          </w:rPr>
          <w:t>12</w:t>
        </w:r>
      </w:ins>
      <w:ins w:id="2655" w:author="Rapporteur" w:date="2022-05-26T14:29:00Z">
        <w:r>
          <w:rPr>
            <w:noProof/>
            <w:webHidden/>
          </w:rPr>
          <w:fldChar w:fldCharType="end"/>
        </w:r>
        <w:r>
          <w:rPr>
            <w:rStyle w:val="affff6"/>
            <w:noProof/>
          </w:rPr>
          <w:fldChar w:fldCharType="end"/>
        </w:r>
      </w:ins>
    </w:p>
    <w:p>
      <w:pPr>
        <w:pStyle w:val="23"/>
        <w:rPr>
          <w:ins w:id="2656" w:author="Rapporteur" w:date="2022-05-26T14:29:00Z"/>
          <w:rFonts w:asciiTheme="minorHAnsi" w:eastAsiaTheme="minorEastAsia" w:hAnsiTheme="minorHAnsi" w:cstheme="minorBidi"/>
          <w:noProof/>
          <w:kern w:val="2"/>
          <w:sz w:val="21"/>
          <w:szCs w:val="22"/>
          <w:lang w:val="en-US" w:eastAsia="zh-CN"/>
        </w:rPr>
      </w:pPr>
      <w:ins w:id="2657" w:author="Rapporteur" w:date="2022-05-26T14:29:00Z">
        <w:r>
          <w:rPr>
            <w:rStyle w:val="affff6"/>
            <w:noProof/>
          </w:rPr>
          <w:fldChar w:fldCharType="begin"/>
        </w:r>
        <w:r>
          <w:rPr>
            <w:rStyle w:val="affff6"/>
            <w:noProof/>
          </w:rPr>
          <w:instrText xml:space="preserve"> </w:instrText>
        </w:r>
        <w:r>
          <w:rPr>
            <w:noProof/>
          </w:rPr>
          <w:instrText>HYPERLINK \l "_Toc104467900"</w:instrText>
        </w:r>
        <w:r>
          <w:rPr>
            <w:rStyle w:val="affff6"/>
            <w:noProof/>
          </w:rPr>
          <w:instrText xml:space="preserve"> </w:instrText>
        </w:r>
        <w:r>
          <w:rPr>
            <w:rStyle w:val="affff6"/>
            <w:noProof/>
          </w:rPr>
          <w:fldChar w:fldCharType="separate"/>
        </w:r>
        <w:r>
          <w:rPr>
            <w:rStyle w:val="affff6"/>
            <w:noProof/>
          </w:rPr>
          <w:t>5.1</w:t>
        </w:r>
        <w:r>
          <w:rPr>
            <w:rFonts w:asciiTheme="minorHAnsi" w:eastAsiaTheme="minorEastAsia" w:hAnsiTheme="minorHAnsi" w:cstheme="minorBidi"/>
            <w:noProof/>
            <w:kern w:val="2"/>
            <w:sz w:val="21"/>
            <w:szCs w:val="22"/>
            <w:lang w:val="en-US" w:eastAsia="zh-CN"/>
          </w:rPr>
          <w:tab/>
        </w:r>
        <w:r>
          <w:rPr>
            <w:rStyle w:val="affff6"/>
            <w:noProof/>
          </w:rPr>
          <w:t xml:space="preserve">Key Issue #1: How to </w:t>
        </w:r>
        <w:r>
          <w:rPr>
            <w:rStyle w:val="affff6"/>
            <w:noProof/>
            <w:lang w:eastAsia="ko-KR"/>
          </w:rPr>
          <w:t>improve correctness of NWDAF analytics</w:t>
        </w:r>
        <w:r>
          <w:rPr>
            <w:noProof/>
            <w:webHidden/>
          </w:rPr>
          <w:tab/>
        </w:r>
        <w:r>
          <w:rPr>
            <w:noProof/>
            <w:webHidden/>
          </w:rPr>
          <w:fldChar w:fldCharType="begin"/>
        </w:r>
        <w:r>
          <w:rPr>
            <w:noProof/>
            <w:webHidden/>
          </w:rPr>
          <w:instrText xml:space="preserve"> PAGEREF _Toc104467900 \h </w:instrText>
        </w:r>
      </w:ins>
      <w:r>
        <w:rPr>
          <w:noProof/>
          <w:webHidden/>
        </w:rPr>
      </w:r>
      <w:r>
        <w:rPr>
          <w:noProof/>
          <w:webHidden/>
        </w:rPr>
        <w:fldChar w:fldCharType="separate"/>
      </w:r>
      <w:ins w:id="2658" w:author="Rapporteur" w:date="2022-05-26T14:30:00Z">
        <w:r>
          <w:rPr>
            <w:noProof/>
            <w:webHidden/>
          </w:rPr>
          <w:t>12</w:t>
        </w:r>
      </w:ins>
      <w:ins w:id="2659" w:author="Rapporteur" w:date="2022-05-26T14:29:00Z">
        <w:r>
          <w:rPr>
            <w:noProof/>
            <w:webHidden/>
          </w:rPr>
          <w:fldChar w:fldCharType="end"/>
        </w:r>
        <w:r>
          <w:rPr>
            <w:rStyle w:val="affff6"/>
            <w:noProof/>
          </w:rPr>
          <w:fldChar w:fldCharType="end"/>
        </w:r>
      </w:ins>
    </w:p>
    <w:p>
      <w:pPr>
        <w:pStyle w:val="34"/>
        <w:rPr>
          <w:ins w:id="2660" w:author="Rapporteur" w:date="2022-05-26T14:29:00Z"/>
          <w:rFonts w:asciiTheme="minorHAnsi" w:eastAsiaTheme="minorEastAsia" w:hAnsiTheme="minorHAnsi" w:cstheme="minorBidi"/>
          <w:noProof/>
          <w:kern w:val="2"/>
          <w:sz w:val="21"/>
          <w:szCs w:val="22"/>
          <w:lang w:val="en-US" w:eastAsia="zh-CN"/>
        </w:rPr>
      </w:pPr>
      <w:ins w:id="2661" w:author="Rapporteur" w:date="2022-05-26T14:29:00Z">
        <w:r>
          <w:rPr>
            <w:rStyle w:val="affff6"/>
            <w:noProof/>
          </w:rPr>
          <w:fldChar w:fldCharType="begin"/>
        </w:r>
        <w:r>
          <w:rPr>
            <w:rStyle w:val="affff6"/>
            <w:noProof/>
          </w:rPr>
          <w:instrText xml:space="preserve"> </w:instrText>
        </w:r>
        <w:r>
          <w:rPr>
            <w:noProof/>
          </w:rPr>
          <w:instrText>HYPERLINK \l "_Toc104467901"</w:instrText>
        </w:r>
        <w:r>
          <w:rPr>
            <w:rStyle w:val="affff6"/>
            <w:noProof/>
          </w:rPr>
          <w:instrText xml:space="preserve"> </w:instrText>
        </w:r>
        <w:r>
          <w:rPr>
            <w:rStyle w:val="affff6"/>
            <w:noProof/>
          </w:rPr>
          <w:fldChar w:fldCharType="separate"/>
        </w:r>
        <w:r>
          <w:rPr>
            <w:rStyle w:val="affff6"/>
            <w:noProof/>
            <w:lang w:eastAsia="ko-KR"/>
          </w:rPr>
          <w:t>5.</w:t>
        </w:r>
        <w:r>
          <w:rPr>
            <w:rStyle w:val="affff6"/>
            <w:rFonts w:eastAsia="等线"/>
            <w:noProof/>
            <w:lang w:eastAsia="zh-CN"/>
          </w:rPr>
          <w:t>1</w:t>
        </w:r>
        <w:r>
          <w:rPr>
            <w:rStyle w:val="affff6"/>
            <w:noProof/>
            <w:lang w:eastAsia="ko-KR"/>
          </w:rPr>
          <w:t>.1</w:t>
        </w:r>
        <w:r>
          <w:rPr>
            <w:rFonts w:asciiTheme="minorHAnsi" w:eastAsiaTheme="minorEastAsia" w:hAnsiTheme="minorHAnsi" w:cstheme="minorBidi"/>
            <w:noProof/>
            <w:kern w:val="2"/>
            <w:sz w:val="21"/>
            <w:szCs w:val="22"/>
            <w:lang w:val="en-US" w:eastAsia="zh-CN"/>
          </w:rPr>
          <w:tab/>
        </w:r>
        <w:r>
          <w:rPr>
            <w:rStyle w:val="affff6"/>
            <w:noProof/>
            <w:lang w:eastAsia="ko-KR"/>
          </w:rPr>
          <w:t>Description</w:t>
        </w:r>
        <w:r>
          <w:rPr>
            <w:noProof/>
            <w:webHidden/>
          </w:rPr>
          <w:tab/>
        </w:r>
        <w:r>
          <w:rPr>
            <w:noProof/>
            <w:webHidden/>
          </w:rPr>
          <w:fldChar w:fldCharType="begin"/>
        </w:r>
        <w:r>
          <w:rPr>
            <w:noProof/>
            <w:webHidden/>
          </w:rPr>
          <w:instrText xml:space="preserve"> PAGEREF _Toc104467901 \h </w:instrText>
        </w:r>
      </w:ins>
      <w:r>
        <w:rPr>
          <w:noProof/>
          <w:webHidden/>
        </w:rPr>
      </w:r>
      <w:r>
        <w:rPr>
          <w:noProof/>
          <w:webHidden/>
        </w:rPr>
        <w:fldChar w:fldCharType="separate"/>
      </w:r>
      <w:ins w:id="2662" w:author="Rapporteur" w:date="2022-05-26T14:30:00Z">
        <w:r>
          <w:rPr>
            <w:noProof/>
            <w:webHidden/>
          </w:rPr>
          <w:t>12</w:t>
        </w:r>
      </w:ins>
      <w:ins w:id="2663" w:author="Rapporteur" w:date="2022-05-26T14:29:00Z">
        <w:r>
          <w:rPr>
            <w:noProof/>
            <w:webHidden/>
          </w:rPr>
          <w:fldChar w:fldCharType="end"/>
        </w:r>
        <w:r>
          <w:rPr>
            <w:rStyle w:val="affff6"/>
            <w:noProof/>
          </w:rPr>
          <w:fldChar w:fldCharType="end"/>
        </w:r>
      </w:ins>
    </w:p>
    <w:p>
      <w:pPr>
        <w:pStyle w:val="23"/>
        <w:rPr>
          <w:ins w:id="2664" w:author="Rapporteur" w:date="2022-05-26T14:29:00Z"/>
          <w:rFonts w:asciiTheme="minorHAnsi" w:eastAsiaTheme="minorEastAsia" w:hAnsiTheme="minorHAnsi" w:cstheme="minorBidi"/>
          <w:noProof/>
          <w:kern w:val="2"/>
          <w:sz w:val="21"/>
          <w:szCs w:val="22"/>
          <w:lang w:val="en-US" w:eastAsia="zh-CN"/>
        </w:rPr>
      </w:pPr>
      <w:ins w:id="2665" w:author="Rapporteur" w:date="2022-05-26T14:29:00Z">
        <w:r>
          <w:rPr>
            <w:rStyle w:val="affff6"/>
            <w:noProof/>
          </w:rPr>
          <w:fldChar w:fldCharType="begin"/>
        </w:r>
        <w:r>
          <w:rPr>
            <w:rStyle w:val="affff6"/>
            <w:noProof/>
          </w:rPr>
          <w:instrText xml:space="preserve"> </w:instrText>
        </w:r>
        <w:r>
          <w:rPr>
            <w:noProof/>
          </w:rPr>
          <w:instrText>HYPERLINK \l "_Toc104467902"</w:instrText>
        </w:r>
        <w:r>
          <w:rPr>
            <w:rStyle w:val="affff6"/>
            <w:noProof/>
          </w:rPr>
          <w:instrText xml:space="preserve"> </w:instrText>
        </w:r>
        <w:r>
          <w:rPr>
            <w:rStyle w:val="affff6"/>
            <w:noProof/>
          </w:rPr>
          <w:fldChar w:fldCharType="separate"/>
        </w:r>
        <w:r>
          <w:rPr>
            <w:rStyle w:val="affff6"/>
            <w:noProof/>
            <w:lang w:eastAsia="ko-KR"/>
          </w:rPr>
          <w:t>5.2</w:t>
        </w:r>
        <w:r>
          <w:rPr>
            <w:rFonts w:asciiTheme="minorHAnsi" w:eastAsiaTheme="minorEastAsia" w:hAnsiTheme="minorHAnsi" w:cstheme="minorBidi"/>
            <w:noProof/>
            <w:kern w:val="2"/>
            <w:sz w:val="21"/>
            <w:szCs w:val="22"/>
            <w:lang w:val="en-US" w:eastAsia="zh-CN"/>
          </w:rPr>
          <w:tab/>
        </w:r>
        <w:r>
          <w:rPr>
            <w:rStyle w:val="affff6"/>
            <w:noProof/>
            <w:lang w:eastAsia="ko-KR"/>
          </w:rPr>
          <w:t>Key Issue #2: NWDAF-assisted application detection</w:t>
        </w:r>
        <w:r>
          <w:rPr>
            <w:noProof/>
            <w:webHidden/>
          </w:rPr>
          <w:tab/>
        </w:r>
        <w:r>
          <w:rPr>
            <w:noProof/>
            <w:webHidden/>
          </w:rPr>
          <w:fldChar w:fldCharType="begin"/>
        </w:r>
        <w:r>
          <w:rPr>
            <w:noProof/>
            <w:webHidden/>
          </w:rPr>
          <w:instrText xml:space="preserve"> PAGEREF _Toc104467902 \h </w:instrText>
        </w:r>
      </w:ins>
      <w:r>
        <w:rPr>
          <w:noProof/>
          <w:webHidden/>
        </w:rPr>
      </w:r>
      <w:r>
        <w:rPr>
          <w:noProof/>
          <w:webHidden/>
        </w:rPr>
        <w:fldChar w:fldCharType="separate"/>
      </w:r>
      <w:ins w:id="2666" w:author="Rapporteur" w:date="2022-05-26T14:30:00Z">
        <w:r>
          <w:rPr>
            <w:noProof/>
            <w:webHidden/>
          </w:rPr>
          <w:t>13</w:t>
        </w:r>
      </w:ins>
      <w:ins w:id="2667" w:author="Rapporteur" w:date="2022-05-26T14:29:00Z">
        <w:r>
          <w:rPr>
            <w:noProof/>
            <w:webHidden/>
          </w:rPr>
          <w:fldChar w:fldCharType="end"/>
        </w:r>
        <w:r>
          <w:rPr>
            <w:rStyle w:val="affff6"/>
            <w:noProof/>
          </w:rPr>
          <w:fldChar w:fldCharType="end"/>
        </w:r>
      </w:ins>
    </w:p>
    <w:p>
      <w:pPr>
        <w:pStyle w:val="34"/>
        <w:rPr>
          <w:ins w:id="2668" w:author="Rapporteur" w:date="2022-05-26T14:29:00Z"/>
          <w:rFonts w:asciiTheme="minorHAnsi" w:eastAsiaTheme="minorEastAsia" w:hAnsiTheme="minorHAnsi" w:cstheme="minorBidi"/>
          <w:noProof/>
          <w:kern w:val="2"/>
          <w:sz w:val="21"/>
          <w:szCs w:val="22"/>
          <w:lang w:val="en-US" w:eastAsia="zh-CN"/>
        </w:rPr>
      </w:pPr>
      <w:ins w:id="2669" w:author="Rapporteur" w:date="2022-05-26T14:29:00Z">
        <w:r>
          <w:rPr>
            <w:rStyle w:val="affff6"/>
            <w:noProof/>
          </w:rPr>
          <w:fldChar w:fldCharType="begin"/>
        </w:r>
        <w:r>
          <w:rPr>
            <w:rStyle w:val="affff6"/>
            <w:noProof/>
          </w:rPr>
          <w:instrText xml:space="preserve"> </w:instrText>
        </w:r>
        <w:r>
          <w:rPr>
            <w:noProof/>
          </w:rPr>
          <w:instrText>HYPERLINK \l "_Toc104467903"</w:instrText>
        </w:r>
        <w:r>
          <w:rPr>
            <w:rStyle w:val="affff6"/>
            <w:noProof/>
          </w:rPr>
          <w:instrText xml:space="preserve"> </w:instrText>
        </w:r>
        <w:r>
          <w:rPr>
            <w:rStyle w:val="affff6"/>
            <w:noProof/>
          </w:rPr>
          <w:fldChar w:fldCharType="separate"/>
        </w:r>
        <w:r>
          <w:rPr>
            <w:rStyle w:val="affff6"/>
            <w:noProof/>
            <w:lang w:eastAsia="ko-KR"/>
          </w:rPr>
          <w:t>5.</w:t>
        </w:r>
        <w:r>
          <w:rPr>
            <w:rStyle w:val="affff6"/>
            <w:rFonts w:eastAsia="等线"/>
            <w:noProof/>
            <w:lang w:eastAsia="zh-CN"/>
          </w:rPr>
          <w:t>2</w:t>
        </w:r>
        <w:r>
          <w:rPr>
            <w:rStyle w:val="affff6"/>
            <w:noProof/>
            <w:lang w:eastAsia="ko-KR"/>
          </w:rPr>
          <w:t>.1</w:t>
        </w:r>
        <w:r>
          <w:rPr>
            <w:rFonts w:asciiTheme="minorHAnsi" w:eastAsiaTheme="minorEastAsia" w:hAnsiTheme="minorHAnsi" w:cstheme="minorBidi"/>
            <w:noProof/>
            <w:kern w:val="2"/>
            <w:sz w:val="21"/>
            <w:szCs w:val="22"/>
            <w:lang w:val="en-US" w:eastAsia="zh-CN"/>
          </w:rPr>
          <w:tab/>
        </w:r>
        <w:r>
          <w:rPr>
            <w:rStyle w:val="affff6"/>
            <w:noProof/>
            <w:lang w:eastAsia="ko-KR"/>
          </w:rPr>
          <w:t>Description</w:t>
        </w:r>
        <w:r>
          <w:rPr>
            <w:noProof/>
            <w:webHidden/>
          </w:rPr>
          <w:tab/>
        </w:r>
        <w:r>
          <w:rPr>
            <w:noProof/>
            <w:webHidden/>
          </w:rPr>
          <w:fldChar w:fldCharType="begin"/>
        </w:r>
        <w:r>
          <w:rPr>
            <w:noProof/>
            <w:webHidden/>
          </w:rPr>
          <w:instrText xml:space="preserve"> PAGEREF _Toc104467903 \h </w:instrText>
        </w:r>
      </w:ins>
      <w:r>
        <w:rPr>
          <w:noProof/>
          <w:webHidden/>
        </w:rPr>
      </w:r>
      <w:r>
        <w:rPr>
          <w:noProof/>
          <w:webHidden/>
        </w:rPr>
        <w:fldChar w:fldCharType="separate"/>
      </w:r>
      <w:ins w:id="2670" w:author="Rapporteur" w:date="2022-05-26T14:30:00Z">
        <w:r>
          <w:rPr>
            <w:noProof/>
            <w:webHidden/>
          </w:rPr>
          <w:t>13</w:t>
        </w:r>
      </w:ins>
      <w:ins w:id="2671" w:author="Rapporteur" w:date="2022-05-26T14:29:00Z">
        <w:r>
          <w:rPr>
            <w:noProof/>
            <w:webHidden/>
          </w:rPr>
          <w:fldChar w:fldCharType="end"/>
        </w:r>
        <w:r>
          <w:rPr>
            <w:rStyle w:val="affff6"/>
            <w:noProof/>
          </w:rPr>
          <w:fldChar w:fldCharType="end"/>
        </w:r>
      </w:ins>
    </w:p>
    <w:p>
      <w:pPr>
        <w:pStyle w:val="23"/>
        <w:rPr>
          <w:ins w:id="2672" w:author="Rapporteur" w:date="2022-05-26T14:29:00Z"/>
          <w:rFonts w:asciiTheme="minorHAnsi" w:eastAsiaTheme="minorEastAsia" w:hAnsiTheme="minorHAnsi" w:cstheme="minorBidi"/>
          <w:noProof/>
          <w:kern w:val="2"/>
          <w:sz w:val="21"/>
          <w:szCs w:val="22"/>
          <w:lang w:val="en-US" w:eastAsia="zh-CN"/>
        </w:rPr>
      </w:pPr>
      <w:ins w:id="2673" w:author="Rapporteur" w:date="2022-05-26T14:29:00Z">
        <w:r>
          <w:rPr>
            <w:rStyle w:val="affff6"/>
            <w:noProof/>
          </w:rPr>
          <w:fldChar w:fldCharType="begin"/>
        </w:r>
        <w:r>
          <w:rPr>
            <w:rStyle w:val="affff6"/>
            <w:noProof/>
          </w:rPr>
          <w:instrText xml:space="preserve"> </w:instrText>
        </w:r>
        <w:r>
          <w:rPr>
            <w:noProof/>
          </w:rPr>
          <w:instrText>HYPERLINK \l "_Toc104467904"</w:instrText>
        </w:r>
        <w:r>
          <w:rPr>
            <w:rStyle w:val="affff6"/>
            <w:noProof/>
          </w:rPr>
          <w:instrText xml:space="preserve"> </w:instrText>
        </w:r>
        <w:r>
          <w:rPr>
            <w:rStyle w:val="affff6"/>
            <w:noProof/>
          </w:rPr>
          <w:fldChar w:fldCharType="separate"/>
        </w:r>
        <w:r>
          <w:rPr>
            <w:rStyle w:val="affff6"/>
            <w:noProof/>
            <w:lang w:eastAsia="ko-KR"/>
          </w:rPr>
          <w:t>5.3</w:t>
        </w:r>
        <w:r>
          <w:rPr>
            <w:rFonts w:asciiTheme="minorHAnsi" w:eastAsiaTheme="minorEastAsia" w:hAnsiTheme="minorHAnsi" w:cstheme="minorBidi"/>
            <w:noProof/>
            <w:kern w:val="2"/>
            <w:sz w:val="21"/>
            <w:szCs w:val="22"/>
            <w:lang w:val="en-US" w:eastAsia="zh-CN"/>
          </w:rPr>
          <w:tab/>
        </w:r>
        <w:r>
          <w:rPr>
            <w:rStyle w:val="affff6"/>
            <w:noProof/>
            <w:lang w:eastAsia="ko-KR"/>
          </w:rPr>
          <w:t>Key Issue #3: Data and analytics exchange in roaming case</w:t>
        </w:r>
        <w:r>
          <w:rPr>
            <w:noProof/>
            <w:webHidden/>
          </w:rPr>
          <w:tab/>
        </w:r>
        <w:r>
          <w:rPr>
            <w:noProof/>
            <w:webHidden/>
          </w:rPr>
          <w:fldChar w:fldCharType="begin"/>
        </w:r>
        <w:r>
          <w:rPr>
            <w:noProof/>
            <w:webHidden/>
          </w:rPr>
          <w:instrText xml:space="preserve"> PAGEREF _Toc104467904 \h </w:instrText>
        </w:r>
      </w:ins>
      <w:r>
        <w:rPr>
          <w:noProof/>
          <w:webHidden/>
        </w:rPr>
      </w:r>
      <w:r>
        <w:rPr>
          <w:noProof/>
          <w:webHidden/>
        </w:rPr>
        <w:fldChar w:fldCharType="separate"/>
      </w:r>
      <w:ins w:id="2674" w:author="Rapporteur" w:date="2022-05-26T14:30:00Z">
        <w:r>
          <w:rPr>
            <w:noProof/>
            <w:webHidden/>
          </w:rPr>
          <w:t>14</w:t>
        </w:r>
      </w:ins>
      <w:ins w:id="2675" w:author="Rapporteur" w:date="2022-05-26T14:29:00Z">
        <w:r>
          <w:rPr>
            <w:noProof/>
            <w:webHidden/>
          </w:rPr>
          <w:fldChar w:fldCharType="end"/>
        </w:r>
        <w:r>
          <w:rPr>
            <w:rStyle w:val="affff6"/>
            <w:noProof/>
          </w:rPr>
          <w:fldChar w:fldCharType="end"/>
        </w:r>
      </w:ins>
    </w:p>
    <w:p>
      <w:pPr>
        <w:pStyle w:val="34"/>
        <w:rPr>
          <w:ins w:id="2676" w:author="Rapporteur" w:date="2022-05-26T14:29:00Z"/>
          <w:rFonts w:asciiTheme="minorHAnsi" w:eastAsiaTheme="minorEastAsia" w:hAnsiTheme="minorHAnsi" w:cstheme="minorBidi"/>
          <w:noProof/>
          <w:kern w:val="2"/>
          <w:sz w:val="21"/>
          <w:szCs w:val="22"/>
          <w:lang w:val="en-US" w:eastAsia="zh-CN"/>
        </w:rPr>
      </w:pPr>
      <w:ins w:id="2677" w:author="Rapporteur" w:date="2022-05-26T14:29:00Z">
        <w:r>
          <w:rPr>
            <w:rStyle w:val="affff6"/>
            <w:noProof/>
          </w:rPr>
          <w:fldChar w:fldCharType="begin"/>
        </w:r>
        <w:r>
          <w:rPr>
            <w:rStyle w:val="affff6"/>
            <w:noProof/>
          </w:rPr>
          <w:instrText xml:space="preserve"> </w:instrText>
        </w:r>
        <w:r>
          <w:rPr>
            <w:noProof/>
          </w:rPr>
          <w:instrText>HYPERLINK \l "_Toc104467905"</w:instrText>
        </w:r>
        <w:r>
          <w:rPr>
            <w:rStyle w:val="affff6"/>
            <w:noProof/>
          </w:rPr>
          <w:instrText xml:space="preserve"> </w:instrText>
        </w:r>
        <w:r>
          <w:rPr>
            <w:rStyle w:val="affff6"/>
            <w:noProof/>
          </w:rPr>
          <w:fldChar w:fldCharType="separate"/>
        </w:r>
        <w:r>
          <w:rPr>
            <w:rStyle w:val="affff6"/>
            <w:noProof/>
            <w:lang w:eastAsia="ko-KR"/>
          </w:rPr>
          <w:t>5</w:t>
        </w:r>
        <w:r>
          <w:rPr>
            <w:rStyle w:val="affff6"/>
            <w:noProof/>
            <w:lang w:eastAsia="zh-CN"/>
          </w:rPr>
          <w:t>.3</w:t>
        </w:r>
        <w:r>
          <w:rPr>
            <w:rStyle w:val="affff6"/>
            <w:noProof/>
            <w:lang w:eastAsia="ko-KR"/>
          </w:rPr>
          <w:t>.1</w:t>
        </w:r>
        <w:r>
          <w:rPr>
            <w:rFonts w:asciiTheme="minorHAnsi" w:eastAsiaTheme="minorEastAsia" w:hAnsiTheme="minorHAnsi" w:cstheme="minorBidi"/>
            <w:noProof/>
            <w:kern w:val="2"/>
            <w:sz w:val="21"/>
            <w:szCs w:val="22"/>
            <w:lang w:val="en-US" w:eastAsia="zh-CN"/>
          </w:rPr>
          <w:tab/>
        </w:r>
        <w:r>
          <w:rPr>
            <w:rStyle w:val="affff6"/>
            <w:noProof/>
            <w:lang w:eastAsia="ko-KR"/>
          </w:rPr>
          <w:t>Description</w:t>
        </w:r>
        <w:r>
          <w:rPr>
            <w:noProof/>
            <w:webHidden/>
          </w:rPr>
          <w:tab/>
        </w:r>
        <w:r>
          <w:rPr>
            <w:noProof/>
            <w:webHidden/>
          </w:rPr>
          <w:fldChar w:fldCharType="begin"/>
        </w:r>
        <w:r>
          <w:rPr>
            <w:noProof/>
            <w:webHidden/>
          </w:rPr>
          <w:instrText xml:space="preserve"> PAGEREF _Toc104467905 \h </w:instrText>
        </w:r>
      </w:ins>
      <w:r>
        <w:rPr>
          <w:noProof/>
          <w:webHidden/>
        </w:rPr>
      </w:r>
      <w:r>
        <w:rPr>
          <w:noProof/>
          <w:webHidden/>
        </w:rPr>
        <w:fldChar w:fldCharType="separate"/>
      </w:r>
      <w:ins w:id="2678" w:author="Rapporteur" w:date="2022-05-26T14:30:00Z">
        <w:r>
          <w:rPr>
            <w:noProof/>
            <w:webHidden/>
          </w:rPr>
          <w:t>14</w:t>
        </w:r>
      </w:ins>
      <w:ins w:id="2679" w:author="Rapporteur" w:date="2022-05-26T14:29:00Z">
        <w:r>
          <w:rPr>
            <w:noProof/>
            <w:webHidden/>
          </w:rPr>
          <w:fldChar w:fldCharType="end"/>
        </w:r>
        <w:r>
          <w:rPr>
            <w:rStyle w:val="affff6"/>
            <w:noProof/>
          </w:rPr>
          <w:fldChar w:fldCharType="end"/>
        </w:r>
      </w:ins>
    </w:p>
    <w:p>
      <w:pPr>
        <w:pStyle w:val="23"/>
        <w:rPr>
          <w:ins w:id="2680" w:author="Rapporteur" w:date="2022-05-26T14:29:00Z"/>
          <w:rFonts w:asciiTheme="minorHAnsi" w:eastAsiaTheme="minorEastAsia" w:hAnsiTheme="minorHAnsi" w:cstheme="minorBidi"/>
          <w:noProof/>
          <w:kern w:val="2"/>
          <w:sz w:val="21"/>
          <w:szCs w:val="22"/>
          <w:lang w:val="en-US" w:eastAsia="zh-CN"/>
        </w:rPr>
      </w:pPr>
      <w:ins w:id="2681" w:author="Rapporteur" w:date="2022-05-26T14:29:00Z">
        <w:r>
          <w:rPr>
            <w:rStyle w:val="affff6"/>
            <w:noProof/>
          </w:rPr>
          <w:fldChar w:fldCharType="begin"/>
        </w:r>
        <w:r>
          <w:rPr>
            <w:rStyle w:val="affff6"/>
            <w:noProof/>
          </w:rPr>
          <w:instrText xml:space="preserve"> </w:instrText>
        </w:r>
        <w:r>
          <w:rPr>
            <w:noProof/>
          </w:rPr>
          <w:instrText>HYPERLINK \l "_Toc104467906"</w:instrText>
        </w:r>
        <w:r>
          <w:rPr>
            <w:rStyle w:val="affff6"/>
            <w:noProof/>
          </w:rPr>
          <w:instrText xml:space="preserve"> </w:instrText>
        </w:r>
        <w:r>
          <w:rPr>
            <w:rStyle w:val="affff6"/>
            <w:noProof/>
          </w:rPr>
          <w:fldChar w:fldCharType="separate"/>
        </w:r>
        <w:r>
          <w:rPr>
            <w:rStyle w:val="affff6"/>
            <w:noProof/>
          </w:rPr>
          <w:t>5.4</w:t>
        </w:r>
        <w:r>
          <w:rPr>
            <w:rFonts w:asciiTheme="minorHAnsi" w:eastAsiaTheme="minorEastAsia" w:hAnsiTheme="minorHAnsi" w:cstheme="minorBidi"/>
            <w:noProof/>
            <w:kern w:val="2"/>
            <w:sz w:val="21"/>
            <w:szCs w:val="22"/>
            <w:lang w:val="en-US" w:eastAsia="zh-CN"/>
          </w:rPr>
          <w:tab/>
        </w:r>
        <w:r>
          <w:rPr>
            <w:rStyle w:val="affff6"/>
            <w:noProof/>
          </w:rPr>
          <w:t>Key Issue #4: How to Enhance Data collection and Storage</w:t>
        </w:r>
        <w:r>
          <w:rPr>
            <w:noProof/>
            <w:webHidden/>
          </w:rPr>
          <w:tab/>
        </w:r>
        <w:r>
          <w:rPr>
            <w:noProof/>
            <w:webHidden/>
          </w:rPr>
          <w:fldChar w:fldCharType="begin"/>
        </w:r>
        <w:r>
          <w:rPr>
            <w:noProof/>
            <w:webHidden/>
          </w:rPr>
          <w:instrText xml:space="preserve"> PAGEREF _Toc104467906 \h </w:instrText>
        </w:r>
      </w:ins>
      <w:r>
        <w:rPr>
          <w:noProof/>
          <w:webHidden/>
        </w:rPr>
      </w:r>
      <w:r>
        <w:rPr>
          <w:noProof/>
          <w:webHidden/>
        </w:rPr>
        <w:fldChar w:fldCharType="separate"/>
      </w:r>
      <w:ins w:id="2682" w:author="Rapporteur" w:date="2022-05-26T14:30:00Z">
        <w:r>
          <w:rPr>
            <w:noProof/>
            <w:webHidden/>
          </w:rPr>
          <w:t>14</w:t>
        </w:r>
      </w:ins>
      <w:ins w:id="2683" w:author="Rapporteur" w:date="2022-05-26T14:29:00Z">
        <w:r>
          <w:rPr>
            <w:noProof/>
            <w:webHidden/>
          </w:rPr>
          <w:fldChar w:fldCharType="end"/>
        </w:r>
        <w:r>
          <w:rPr>
            <w:rStyle w:val="affff6"/>
            <w:noProof/>
          </w:rPr>
          <w:fldChar w:fldCharType="end"/>
        </w:r>
      </w:ins>
    </w:p>
    <w:p>
      <w:pPr>
        <w:pStyle w:val="34"/>
        <w:rPr>
          <w:ins w:id="2684" w:author="Rapporteur" w:date="2022-05-26T14:29:00Z"/>
          <w:rFonts w:asciiTheme="minorHAnsi" w:eastAsiaTheme="minorEastAsia" w:hAnsiTheme="minorHAnsi" w:cstheme="minorBidi"/>
          <w:noProof/>
          <w:kern w:val="2"/>
          <w:sz w:val="21"/>
          <w:szCs w:val="22"/>
          <w:lang w:val="en-US" w:eastAsia="zh-CN"/>
        </w:rPr>
      </w:pPr>
      <w:ins w:id="2685" w:author="Rapporteur" w:date="2022-05-26T14:29:00Z">
        <w:r>
          <w:rPr>
            <w:rStyle w:val="affff6"/>
            <w:noProof/>
          </w:rPr>
          <w:fldChar w:fldCharType="begin"/>
        </w:r>
        <w:r>
          <w:rPr>
            <w:rStyle w:val="affff6"/>
            <w:noProof/>
          </w:rPr>
          <w:instrText xml:space="preserve"> </w:instrText>
        </w:r>
        <w:r>
          <w:rPr>
            <w:noProof/>
          </w:rPr>
          <w:instrText>HYPERLINK \l "_Toc104467907"</w:instrText>
        </w:r>
        <w:r>
          <w:rPr>
            <w:rStyle w:val="affff6"/>
            <w:noProof/>
          </w:rPr>
          <w:instrText xml:space="preserve"> </w:instrText>
        </w:r>
        <w:r>
          <w:rPr>
            <w:rStyle w:val="affff6"/>
            <w:noProof/>
          </w:rPr>
          <w:fldChar w:fldCharType="separate"/>
        </w:r>
        <w:r>
          <w:rPr>
            <w:rStyle w:val="affff6"/>
            <w:noProof/>
          </w:rPr>
          <w:t>5.4.1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_Toc104467907 \h </w:instrText>
        </w:r>
      </w:ins>
      <w:r>
        <w:rPr>
          <w:noProof/>
          <w:webHidden/>
        </w:rPr>
      </w:r>
      <w:r>
        <w:rPr>
          <w:noProof/>
          <w:webHidden/>
        </w:rPr>
        <w:fldChar w:fldCharType="separate"/>
      </w:r>
      <w:ins w:id="2686" w:author="Rapporteur" w:date="2022-05-26T14:30:00Z">
        <w:r>
          <w:rPr>
            <w:noProof/>
            <w:webHidden/>
          </w:rPr>
          <w:t>14</w:t>
        </w:r>
      </w:ins>
      <w:ins w:id="2687" w:author="Rapporteur" w:date="2022-05-26T14:29:00Z">
        <w:r>
          <w:rPr>
            <w:noProof/>
            <w:webHidden/>
          </w:rPr>
          <w:fldChar w:fldCharType="end"/>
        </w:r>
        <w:r>
          <w:rPr>
            <w:rStyle w:val="affff6"/>
            <w:noProof/>
          </w:rPr>
          <w:fldChar w:fldCharType="end"/>
        </w:r>
      </w:ins>
    </w:p>
    <w:p>
      <w:pPr>
        <w:pStyle w:val="23"/>
        <w:rPr>
          <w:ins w:id="2688" w:author="Rapporteur" w:date="2022-05-26T14:29:00Z"/>
          <w:rFonts w:asciiTheme="minorHAnsi" w:eastAsiaTheme="minorEastAsia" w:hAnsiTheme="minorHAnsi" w:cstheme="minorBidi"/>
          <w:noProof/>
          <w:kern w:val="2"/>
          <w:sz w:val="21"/>
          <w:szCs w:val="22"/>
          <w:lang w:val="en-US" w:eastAsia="zh-CN"/>
        </w:rPr>
      </w:pPr>
      <w:ins w:id="2689" w:author="Rapporteur" w:date="2022-05-26T14:29:00Z">
        <w:r>
          <w:rPr>
            <w:rStyle w:val="affff6"/>
            <w:noProof/>
          </w:rPr>
          <w:fldChar w:fldCharType="begin"/>
        </w:r>
        <w:r>
          <w:rPr>
            <w:rStyle w:val="affff6"/>
            <w:noProof/>
          </w:rPr>
          <w:instrText xml:space="preserve"> </w:instrText>
        </w:r>
        <w:r>
          <w:rPr>
            <w:noProof/>
          </w:rPr>
          <w:instrText>HYPERLINK \l "_Toc104467908"</w:instrText>
        </w:r>
        <w:r>
          <w:rPr>
            <w:rStyle w:val="affff6"/>
            <w:noProof/>
          </w:rPr>
          <w:instrText xml:space="preserve"> </w:instrText>
        </w:r>
        <w:r>
          <w:rPr>
            <w:rStyle w:val="affff6"/>
            <w:noProof/>
          </w:rPr>
          <w:fldChar w:fldCharType="separate"/>
        </w:r>
        <w:r>
          <w:rPr>
            <w:rStyle w:val="affff6"/>
            <w:noProof/>
            <w:lang w:eastAsia="ko-KR"/>
          </w:rPr>
          <w:t>5.5</w:t>
        </w:r>
        <w:r>
          <w:rPr>
            <w:rFonts w:asciiTheme="minorHAnsi" w:eastAsiaTheme="minorEastAsia" w:hAnsiTheme="minorHAnsi" w:cstheme="minorBidi"/>
            <w:noProof/>
            <w:kern w:val="2"/>
            <w:sz w:val="21"/>
            <w:szCs w:val="22"/>
            <w:lang w:val="en-US" w:eastAsia="zh-CN"/>
          </w:rPr>
          <w:tab/>
        </w:r>
        <w:r>
          <w:rPr>
            <w:rStyle w:val="affff6"/>
            <w:noProof/>
            <w:lang w:eastAsia="ko-KR"/>
          </w:rPr>
          <w:t xml:space="preserve">Key Issue #5: </w:t>
        </w:r>
        <w:r>
          <w:rPr>
            <w:rStyle w:val="affff6"/>
            <w:noProof/>
          </w:rPr>
          <w:t>Enhance trained ML Model sharing</w:t>
        </w:r>
        <w:r>
          <w:rPr>
            <w:noProof/>
            <w:webHidden/>
          </w:rPr>
          <w:tab/>
        </w:r>
        <w:r>
          <w:rPr>
            <w:noProof/>
            <w:webHidden/>
          </w:rPr>
          <w:fldChar w:fldCharType="begin"/>
        </w:r>
        <w:r>
          <w:rPr>
            <w:noProof/>
            <w:webHidden/>
          </w:rPr>
          <w:instrText xml:space="preserve"> PAGEREF _Toc104467908 \h </w:instrText>
        </w:r>
      </w:ins>
      <w:r>
        <w:rPr>
          <w:noProof/>
          <w:webHidden/>
        </w:rPr>
      </w:r>
      <w:r>
        <w:rPr>
          <w:noProof/>
          <w:webHidden/>
        </w:rPr>
        <w:fldChar w:fldCharType="separate"/>
      </w:r>
      <w:ins w:id="2690" w:author="Rapporteur" w:date="2022-05-26T14:30:00Z">
        <w:r>
          <w:rPr>
            <w:noProof/>
            <w:webHidden/>
          </w:rPr>
          <w:t>14</w:t>
        </w:r>
      </w:ins>
      <w:ins w:id="2691" w:author="Rapporteur" w:date="2022-05-26T14:29:00Z">
        <w:r>
          <w:rPr>
            <w:noProof/>
            <w:webHidden/>
          </w:rPr>
          <w:fldChar w:fldCharType="end"/>
        </w:r>
        <w:r>
          <w:rPr>
            <w:rStyle w:val="affff6"/>
            <w:noProof/>
          </w:rPr>
          <w:fldChar w:fldCharType="end"/>
        </w:r>
      </w:ins>
    </w:p>
    <w:p>
      <w:pPr>
        <w:pStyle w:val="34"/>
        <w:rPr>
          <w:ins w:id="2692" w:author="Rapporteur" w:date="2022-05-26T14:29:00Z"/>
          <w:rFonts w:asciiTheme="minorHAnsi" w:eastAsiaTheme="minorEastAsia" w:hAnsiTheme="minorHAnsi" w:cstheme="minorBidi"/>
          <w:noProof/>
          <w:kern w:val="2"/>
          <w:sz w:val="21"/>
          <w:szCs w:val="22"/>
          <w:lang w:val="en-US" w:eastAsia="zh-CN"/>
        </w:rPr>
      </w:pPr>
      <w:ins w:id="2693" w:author="Rapporteur" w:date="2022-05-26T14:29:00Z">
        <w:r>
          <w:rPr>
            <w:rStyle w:val="affff6"/>
            <w:noProof/>
          </w:rPr>
          <w:fldChar w:fldCharType="begin"/>
        </w:r>
        <w:r>
          <w:rPr>
            <w:rStyle w:val="affff6"/>
            <w:noProof/>
          </w:rPr>
          <w:instrText xml:space="preserve"> </w:instrText>
        </w:r>
        <w:r>
          <w:rPr>
            <w:noProof/>
          </w:rPr>
          <w:instrText>HYPERLINK \l "_Toc104467909"</w:instrText>
        </w:r>
        <w:r>
          <w:rPr>
            <w:rStyle w:val="affff6"/>
            <w:noProof/>
          </w:rPr>
          <w:instrText xml:space="preserve"> </w:instrText>
        </w:r>
        <w:r>
          <w:rPr>
            <w:rStyle w:val="affff6"/>
            <w:noProof/>
          </w:rPr>
          <w:fldChar w:fldCharType="separate"/>
        </w:r>
        <w:r>
          <w:rPr>
            <w:rStyle w:val="affff6"/>
            <w:noProof/>
          </w:rPr>
          <w:t>5.5.1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_Toc104467909 \h </w:instrText>
        </w:r>
      </w:ins>
      <w:r>
        <w:rPr>
          <w:noProof/>
          <w:webHidden/>
        </w:rPr>
      </w:r>
      <w:r>
        <w:rPr>
          <w:noProof/>
          <w:webHidden/>
        </w:rPr>
        <w:fldChar w:fldCharType="separate"/>
      </w:r>
      <w:ins w:id="2694" w:author="Rapporteur" w:date="2022-05-26T14:30:00Z">
        <w:r>
          <w:rPr>
            <w:noProof/>
            <w:webHidden/>
          </w:rPr>
          <w:t>14</w:t>
        </w:r>
      </w:ins>
      <w:ins w:id="2695" w:author="Rapporteur" w:date="2022-05-26T14:29:00Z">
        <w:r>
          <w:rPr>
            <w:noProof/>
            <w:webHidden/>
          </w:rPr>
          <w:fldChar w:fldCharType="end"/>
        </w:r>
        <w:r>
          <w:rPr>
            <w:rStyle w:val="affff6"/>
            <w:noProof/>
          </w:rPr>
          <w:fldChar w:fldCharType="end"/>
        </w:r>
      </w:ins>
    </w:p>
    <w:p>
      <w:pPr>
        <w:pStyle w:val="23"/>
        <w:rPr>
          <w:ins w:id="2696" w:author="Rapporteur" w:date="2022-05-26T14:29:00Z"/>
          <w:rFonts w:asciiTheme="minorHAnsi" w:eastAsiaTheme="minorEastAsia" w:hAnsiTheme="minorHAnsi" w:cstheme="minorBidi"/>
          <w:noProof/>
          <w:kern w:val="2"/>
          <w:sz w:val="21"/>
          <w:szCs w:val="22"/>
          <w:lang w:val="en-US" w:eastAsia="zh-CN"/>
        </w:rPr>
      </w:pPr>
      <w:ins w:id="2697" w:author="Rapporteur" w:date="2022-05-26T14:29:00Z">
        <w:r>
          <w:rPr>
            <w:rStyle w:val="affff6"/>
            <w:noProof/>
          </w:rPr>
          <w:fldChar w:fldCharType="begin"/>
        </w:r>
        <w:r>
          <w:rPr>
            <w:rStyle w:val="affff6"/>
            <w:noProof/>
          </w:rPr>
          <w:instrText xml:space="preserve"> </w:instrText>
        </w:r>
        <w:r>
          <w:rPr>
            <w:noProof/>
          </w:rPr>
          <w:instrText>HYPERLINK \l "_Toc104467910"</w:instrText>
        </w:r>
        <w:r>
          <w:rPr>
            <w:rStyle w:val="affff6"/>
            <w:noProof/>
          </w:rPr>
          <w:instrText xml:space="preserve"> </w:instrText>
        </w:r>
        <w:r>
          <w:rPr>
            <w:rStyle w:val="affff6"/>
            <w:noProof/>
          </w:rPr>
          <w:fldChar w:fldCharType="separate"/>
        </w:r>
        <w:r>
          <w:rPr>
            <w:rStyle w:val="affff6"/>
            <w:rFonts w:eastAsia="宋体"/>
            <w:noProof/>
            <w:lang w:eastAsia="zh-CN"/>
          </w:rPr>
          <w:t>5</w:t>
        </w:r>
        <w:r>
          <w:rPr>
            <w:rStyle w:val="affff6"/>
            <w:noProof/>
          </w:rPr>
          <w:t>.</w:t>
        </w:r>
        <w:r>
          <w:rPr>
            <w:rStyle w:val="affff6"/>
            <w:rFonts w:eastAsia="宋体"/>
            <w:noProof/>
            <w:lang w:eastAsia="zh-CN"/>
          </w:rPr>
          <w:t>6</w:t>
        </w:r>
        <w:r>
          <w:rPr>
            <w:rFonts w:asciiTheme="minorHAnsi" w:eastAsiaTheme="minorEastAsia" w:hAnsiTheme="minorHAnsi" w:cstheme="minorBidi"/>
            <w:noProof/>
            <w:kern w:val="2"/>
            <w:sz w:val="21"/>
            <w:szCs w:val="22"/>
            <w:lang w:val="en-US" w:eastAsia="zh-CN"/>
          </w:rPr>
          <w:tab/>
        </w:r>
        <w:r>
          <w:rPr>
            <w:rStyle w:val="affff6"/>
            <w:noProof/>
          </w:rPr>
          <w:t xml:space="preserve">Key issue #6: </w:t>
        </w:r>
        <w:r>
          <w:rPr>
            <w:rStyle w:val="affff6"/>
            <w:rFonts w:cs="Arial"/>
            <w:bCs/>
            <w:noProof/>
          </w:rPr>
          <w:t>NWDAF-assisted URSP</w:t>
        </w:r>
        <w:r>
          <w:rPr>
            <w:noProof/>
            <w:webHidden/>
          </w:rPr>
          <w:tab/>
        </w:r>
        <w:r>
          <w:rPr>
            <w:noProof/>
            <w:webHidden/>
          </w:rPr>
          <w:fldChar w:fldCharType="begin"/>
        </w:r>
        <w:r>
          <w:rPr>
            <w:noProof/>
            <w:webHidden/>
          </w:rPr>
          <w:instrText xml:space="preserve"> PAGEREF _Toc104467910 \h </w:instrText>
        </w:r>
      </w:ins>
      <w:r>
        <w:rPr>
          <w:noProof/>
          <w:webHidden/>
        </w:rPr>
      </w:r>
      <w:r>
        <w:rPr>
          <w:noProof/>
          <w:webHidden/>
        </w:rPr>
        <w:fldChar w:fldCharType="separate"/>
      </w:r>
      <w:ins w:id="2698" w:author="Rapporteur" w:date="2022-05-26T14:30:00Z">
        <w:r>
          <w:rPr>
            <w:noProof/>
            <w:webHidden/>
          </w:rPr>
          <w:t>15</w:t>
        </w:r>
      </w:ins>
      <w:ins w:id="2699" w:author="Rapporteur" w:date="2022-05-26T14:29:00Z">
        <w:r>
          <w:rPr>
            <w:noProof/>
            <w:webHidden/>
          </w:rPr>
          <w:fldChar w:fldCharType="end"/>
        </w:r>
        <w:r>
          <w:rPr>
            <w:rStyle w:val="affff6"/>
            <w:noProof/>
          </w:rPr>
          <w:fldChar w:fldCharType="end"/>
        </w:r>
      </w:ins>
    </w:p>
    <w:p>
      <w:pPr>
        <w:pStyle w:val="34"/>
        <w:rPr>
          <w:ins w:id="2700" w:author="Rapporteur" w:date="2022-05-26T14:29:00Z"/>
          <w:rFonts w:asciiTheme="minorHAnsi" w:eastAsiaTheme="minorEastAsia" w:hAnsiTheme="minorHAnsi" w:cstheme="minorBidi"/>
          <w:noProof/>
          <w:kern w:val="2"/>
          <w:sz w:val="21"/>
          <w:szCs w:val="22"/>
          <w:lang w:val="en-US" w:eastAsia="zh-CN"/>
        </w:rPr>
      </w:pPr>
      <w:ins w:id="2701" w:author="Rapporteur" w:date="2022-05-26T14:29:00Z">
        <w:r>
          <w:rPr>
            <w:rStyle w:val="affff6"/>
            <w:noProof/>
          </w:rPr>
          <w:fldChar w:fldCharType="begin"/>
        </w:r>
        <w:r>
          <w:rPr>
            <w:rStyle w:val="affff6"/>
            <w:noProof/>
          </w:rPr>
          <w:instrText xml:space="preserve"> </w:instrText>
        </w:r>
        <w:r>
          <w:rPr>
            <w:noProof/>
          </w:rPr>
          <w:instrText>HYPERLINK \l "_Toc104467911"</w:instrText>
        </w:r>
        <w:r>
          <w:rPr>
            <w:rStyle w:val="affff6"/>
            <w:noProof/>
          </w:rPr>
          <w:instrText xml:space="preserve"> </w:instrText>
        </w:r>
        <w:r>
          <w:rPr>
            <w:rStyle w:val="affff6"/>
            <w:noProof/>
          </w:rPr>
          <w:fldChar w:fldCharType="separate"/>
        </w:r>
        <w:r>
          <w:rPr>
            <w:rStyle w:val="affff6"/>
            <w:noProof/>
            <w:lang w:eastAsia="ko-KR"/>
          </w:rPr>
          <w:t>5.</w:t>
        </w:r>
        <w:r>
          <w:rPr>
            <w:rStyle w:val="affff6"/>
            <w:rFonts w:eastAsia="等线"/>
            <w:noProof/>
            <w:lang w:eastAsia="zh-CN"/>
          </w:rPr>
          <w:t>6</w:t>
        </w:r>
        <w:r>
          <w:rPr>
            <w:rStyle w:val="affff6"/>
            <w:noProof/>
            <w:lang w:eastAsia="ko-KR"/>
          </w:rPr>
          <w:t>.1</w:t>
        </w:r>
        <w:r>
          <w:rPr>
            <w:rFonts w:asciiTheme="minorHAnsi" w:eastAsiaTheme="minorEastAsia" w:hAnsiTheme="minorHAnsi" w:cstheme="minorBidi"/>
            <w:noProof/>
            <w:kern w:val="2"/>
            <w:sz w:val="21"/>
            <w:szCs w:val="22"/>
            <w:lang w:val="en-US" w:eastAsia="zh-CN"/>
          </w:rPr>
          <w:tab/>
        </w:r>
        <w:r>
          <w:rPr>
            <w:rStyle w:val="affff6"/>
            <w:noProof/>
            <w:lang w:eastAsia="ko-KR"/>
          </w:rPr>
          <w:t>Description</w:t>
        </w:r>
        <w:r>
          <w:rPr>
            <w:noProof/>
            <w:webHidden/>
          </w:rPr>
          <w:tab/>
        </w:r>
        <w:r>
          <w:rPr>
            <w:noProof/>
            <w:webHidden/>
          </w:rPr>
          <w:fldChar w:fldCharType="begin"/>
        </w:r>
        <w:r>
          <w:rPr>
            <w:noProof/>
            <w:webHidden/>
          </w:rPr>
          <w:instrText xml:space="preserve"> PAGEREF _Toc104467911 \h </w:instrText>
        </w:r>
      </w:ins>
      <w:r>
        <w:rPr>
          <w:noProof/>
          <w:webHidden/>
        </w:rPr>
      </w:r>
      <w:r>
        <w:rPr>
          <w:noProof/>
          <w:webHidden/>
        </w:rPr>
        <w:fldChar w:fldCharType="separate"/>
      </w:r>
      <w:ins w:id="2702" w:author="Rapporteur" w:date="2022-05-26T14:30:00Z">
        <w:r>
          <w:rPr>
            <w:noProof/>
            <w:webHidden/>
          </w:rPr>
          <w:t>15</w:t>
        </w:r>
      </w:ins>
      <w:ins w:id="2703" w:author="Rapporteur" w:date="2022-05-26T14:29:00Z">
        <w:r>
          <w:rPr>
            <w:noProof/>
            <w:webHidden/>
          </w:rPr>
          <w:fldChar w:fldCharType="end"/>
        </w:r>
        <w:r>
          <w:rPr>
            <w:rStyle w:val="affff6"/>
            <w:noProof/>
          </w:rPr>
          <w:fldChar w:fldCharType="end"/>
        </w:r>
      </w:ins>
    </w:p>
    <w:p>
      <w:pPr>
        <w:pStyle w:val="23"/>
        <w:rPr>
          <w:ins w:id="2704" w:author="Rapporteur" w:date="2022-05-26T14:29:00Z"/>
          <w:rFonts w:asciiTheme="minorHAnsi" w:eastAsiaTheme="minorEastAsia" w:hAnsiTheme="minorHAnsi" w:cstheme="minorBidi"/>
          <w:noProof/>
          <w:kern w:val="2"/>
          <w:sz w:val="21"/>
          <w:szCs w:val="22"/>
          <w:lang w:val="en-US" w:eastAsia="zh-CN"/>
        </w:rPr>
      </w:pPr>
      <w:ins w:id="2705" w:author="Rapporteur" w:date="2022-05-26T14:29:00Z">
        <w:r>
          <w:rPr>
            <w:rStyle w:val="affff6"/>
            <w:noProof/>
          </w:rPr>
          <w:fldChar w:fldCharType="begin"/>
        </w:r>
        <w:r>
          <w:rPr>
            <w:rStyle w:val="affff6"/>
            <w:noProof/>
          </w:rPr>
          <w:instrText xml:space="preserve"> </w:instrText>
        </w:r>
        <w:r>
          <w:rPr>
            <w:noProof/>
          </w:rPr>
          <w:instrText>HYPERLINK \l "_Toc104467912"</w:instrText>
        </w:r>
        <w:r>
          <w:rPr>
            <w:rStyle w:val="affff6"/>
            <w:noProof/>
          </w:rPr>
          <w:instrText xml:space="preserve"> </w:instrText>
        </w:r>
        <w:r>
          <w:rPr>
            <w:rStyle w:val="affff6"/>
            <w:noProof/>
          </w:rPr>
          <w:fldChar w:fldCharType="separate"/>
        </w:r>
        <w:r>
          <w:rPr>
            <w:rStyle w:val="affff6"/>
            <w:noProof/>
            <w:lang w:eastAsia="ko-KR"/>
          </w:rPr>
          <w:t>5.7</w:t>
        </w:r>
        <w:r>
          <w:rPr>
            <w:rFonts w:asciiTheme="minorHAnsi" w:eastAsiaTheme="minorEastAsia" w:hAnsiTheme="minorHAnsi" w:cstheme="minorBidi"/>
            <w:noProof/>
            <w:kern w:val="2"/>
            <w:sz w:val="21"/>
            <w:szCs w:val="22"/>
            <w:lang w:val="en-US" w:eastAsia="zh-CN"/>
          </w:rPr>
          <w:tab/>
        </w:r>
        <w:r>
          <w:rPr>
            <w:rStyle w:val="affff6"/>
            <w:noProof/>
            <w:lang w:eastAsia="ko-KR"/>
          </w:rPr>
          <w:t>Key Issue #7: Enhancements on QoS Sustainability analytics</w:t>
        </w:r>
        <w:r>
          <w:rPr>
            <w:noProof/>
            <w:webHidden/>
          </w:rPr>
          <w:tab/>
        </w:r>
        <w:r>
          <w:rPr>
            <w:noProof/>
            <w:webHidden/>
          </w:rPr>
          <w:fldChar w:fldCharType="begin"/>
        </w:r>
        <w:r>
          <w:rPr>
            <w:noProof/>
            <w:webHidden/>
          </w:rPr>
          <w:instrText xml:space="preserve"> PAGEREF _Toc104467912 \h </w:instrText>
        </w:r>
      </w:ins>
      <w:r>
        <w:rPr>
          <w:noProof/>
          <w:webHidden/>
        </w:rPr>
      </w:r>
      <w:r>
        <w:rPr>
          <w:noProof/>
          <w:webHidden/>
        </w:rPr>
        <w:fldChar w:fldCharType="separate"/>
      </w:r>
      <w:ins w:id="2706" w:author="Rapporteur" w:date="2022-05-26T14:30:00Z">
        <w:r>
          <w:rPr>
            <w:noProof/>
            <w:webHidden/>
          </w:rPr>
          <w:t>15</w:t>
        </w:r>
      </w:ins>
      <w:ins w:id="2707" w:author="Rapporteur" w:date="2022-05-26T14:29:00Z">
        <w:r>
          <w:rPr>
            <w:noProof/>
            <w:webHidden/>
          </w:rPr>
          <w:fldChar w:fldCharType="end"/>
        </w:r>
        <w:r>
          <w:rPr>
            <w:rStyle w:val="affff6"/>
            <w:noProof/>
          </w:rPr>
          <w:fldChar w:fldCharType="end"/>
        </w:r>
      </w:ins>
    </w:p>
    <w:p>
      <w:pPr>
        <w:pStyle w:val="34"/>
        <w:rPr>
          <w:ins w:id="2708" w:author="Rapporteur" w:date="2022-05-26T14:29:00Z"/>
          <w:rFonts w:asciiTheme="minorHAnsi" w:eastAsiaTheme="minorEastAsia" w:hAnsiTheme="minorHAnsi" w:cstheme="minorBidi"/>
          <w:noProof/>
          <w:kern w:val="2"/>
          <w:sz w:val="21"/>
          <w:szCs w:val="22"/>
          <w:lang w:val="en-US" w:eastAsia="zh-CN"/>
        </w:rPr>
      </w:pPr>
      <w:ins w:id="2709" w:author="Rapporteur" w:date="2022-05-26T14:29:00Z">
        <w:r>
          <w:rPr>
            <w:rStyle w:val="affff6"/>
            <w:noProof/>
          </w:rPr>
          <w:fldChar w:fldCharType="begin"/>
        </w:r>
        <w:r>
          <w:rPr>
            <w:rStyle w:val="affff6"/>
            <w:noProof/>
          </w:rPr>
          <w:instrText xml:space="preserve"> </w:instrText>
        </w:r>
        <w:r>
          <w:rPr>
            <w:noProof/>
          </w:rPr>
          <w:instrText>HYPERLINK \l "_Toc104467913"</w:instrText>
        </w:r>
        <w:r>
          <w:rPr>
            <w:rStyle w:val="affff6"/>
            <w:noProof/>
          </w:rPr>
          <w:instrText xml:space="preserve"> </w:instrText>
        </w:r>
        <w:r>
          <w:rPr>
            <w:rStyle w:val="affff6"/>
            <w:noProof/>
          </w:rPr>
          <w:fldChar w:fldCharType="separate"/>
        </w:r>
        <w:r>
          <w:rPr>
            <w:rStyle w:val="affff6"/>
            <w:noProof/>
            <w:lang w:eastAsia="ko-KR"/>
          </w:rPr>
          <w:t>5</w:t>
        </w:r>
        <w:r>
          <w:rPr>
            <w:rStyle w:val="affff6"/>
            <w:noProof/>
            <w:lang w:eastAsia="zh-CN"/>
          </w:rPr>
          <w:t>.7</w:t>
        </w:r>
        <w:r>
          <w:rPr>
            <w:rStyle w:val="affff6"/>
            <w:noProof/>
            <w:lang w:eastAsia="ko-KR"/>
          </w:rPr>
          <w:t>.1</w:t>
        </w:r>
        <w:r>
          <w:rPr>
            <w:rFonts w:asciiTheme="minorHAnsi" w:eastAsiaTheme="minorEastAsia" w:hAnsiTheme="minorHAnsi" w:cstheme="minorBidi"/>
            <w:noProof/>
            <w:kern w:val="2"/>
            <w:sz w:val="21"/>
            <w:szCs w:val="22"/>
            <w:lang w:val="en-US" w:eastAsia="zh-CN"/>
          </w:rPr>
          <w:tab/>
        </w:r>
        <w:r>
          <w:rPr>
            <w:rStyle w:val="affff6"/>
            <w:noProof/>
            <w:lang w:eastAsia="ko-KR"/>
          </w:rPr>
          <w:t>Description</w:t>
        </w:r>
        <w:r>
          <w:rPr>
            <w:noProof/>
            <w:webHidden/>
          </w:rPr>
          <w:tab/>
        </w:r>
        <w:r>
          <w:rPr>
            <w:noProof/>
            <w:webHidden/>
          </w:rPr>
          <w:fldChar w:fldCharType="begin"/>
        </w:r>
        <w:r>
          <w:rPr>
            <w:noProof/>
            <w:webHidden/>
          </w:rPr>
          <w:instrText xml:space="preserve"> PAGEREF _Toc104467913 \h </w:instrText>
        </w:r>
      </w:ins>
      <w:r>
        <w:rPr>
          <w:noProof/>
          <w:webHidden/>
        </w:rPr>
      </w:r>
      <w:r>
        <w:rPr>
          <w:noProof/>
          <w:webHidden/>
        </w:rPr>
        <w:fldChar w:fldCharType="separate"/>
      </w:r>
      <w:ins w:id="2710" w:author="Rapporteur" w:date="2022-05-26T14:30:00Z">
        <w:r>
          <w:rPr>
            <w:noProof/>
            <w:webHidden/>
          </w:rPr>
          <w:t>15</w:t>
        </w:r>
      </w:ins>
      <w:ins w:id="2711" w:author="Rapporteur" w:date="2022-05-26T14:29:00Z">
        <w:r>
          <w:rPr>
            <w:noProof/>
            <w:webHidden/>
          </w:rPr>
          <w:fldChar w:fldCharType="end"/>
        </w:r>
        <w:r>
          <w:rPr>
            <w:rStyle w:val="affff6"/>
            <w:noProof/>
          </w:rPr>
          <w:fldChar w:fldCharType="end"/>
        </w:r>
      </w:ins>
    </w:p>
    <w:p>
      <w:pPr>
        <w:pStyle w:val="23"/>
        <w:rPr>
          <w:ins w:id="2712" w:author="Rapporteur" w:date="2022-05-26T14:29:00Z"/>
          <w:rFonts w:asciiTheme="minorHAnsi" w:eastAsiaTheme="minorEastAsia" w:hAnsiTheme="minorHAnsi" w:cstheme="minorBidi"/>
          <w:noProof/>
          <w:kern w:val="2"/>
          <w:sz w:val="21"/>
          <w:szCs w:val="22"/>
          <w:lang w:val="en-US" w:eastAsia="zh-CN"/>
        </w:rPr>
      </w:pPr>
      <w:ins w:id="2713" w:author="Rapporteur" w:date="2022-05-26T14:29:00Z">
        <w:r>
          <w:rPr>
            <w:rStyle w:val="affff6"/>
            <w:noProof/>
          </w:rPr>
          <w:fldChar w:fldCharType="begin"/>
        </w:r>
        <w:r>
          <w:rPr>
            <w:rStyle w:val="affff6"/>
            <w:noProof/>
          </w:rPr>
          <w:instrText xml:space="preserve"> </w:instrText>
        </w:r>
        <w:r>
          <w:rPr>
            <w:noProof/>
          </w:rPr>
          <w:instrText>HYPERLINK \l "_Toc104467914"</w:instrText>
        </w:r>
        <w:r>
          <w:rPr>
            <w:rStyle w:val="affff6"/>
            <w:noProof/>
          </w:rPr>
          <w:instrText xml:space="preserve"> </w:instrText>
        </w:r>
        <w:r>
          <w:rPr>
            <w:rStyle w:val="affff6"/>
            <w:noProof/>
          </w:rPr>
          <w:fldChar w:fldCharType="separate"/>
        </w:r>
        <w:r>
          <w:rPr>
            <w:rStyle w:val="affff6"/>
            <w:noProof/>
            <w:lang w:eastAsia="ko-KR"/>
          </w:rPr>
          <w:t>5.8</w:t>
        </w:r>
        <w:r>
          <w:rPr>
            <w:rFonts w:asciiTheme="minorHAnsi" w:eastAsiaTheme="minorEastAsia" w:hAnsiTheme="minorHAnsi" w:cstheme="minorBidi"/>
            <w:noProof/>
            <w:kern w:val="2"/>
            <w:sz w:val="21"/>
            <w:szCs w:val="22"/>
            <w:lang w:val="en-US" w:eastAsia="zh-CN"/>
          </w:rPr>
          <w:tab/>
        </w:r>
        <w:r>
          <w:rPr>
            <w:rStyle w:val="affff6"/>
            <w:noProof/>
            <w:lang w:eastAsia="ko-KR"/>
          </w:rPr>
          <w:t>Key Issue #8: Supporting Federated Learning in 5GC</w:t>
        </w:r>
        <w:r>
          <w:rPr>
            <w:noProof/>
            <w:webHidden/>
          </w:rPr>
          <w:tab/>
        </w:r>
        <w:r>
          <w:rPr>
            <w:noProof/>
            <w:webHidden/>
          </w:rPr>
          <w:fldChar w:fldCharType="begin"/>
        </w:r>
        <w:r>
          <w:rPr>
            <w:noProof/>
            <w:webHidden/>
          </w:rPr>
          <w:instrText xml:space="preserve"> PAGEREF _Toc104467914 \h </w:instrText>
        </w:r>
      </w:ins>
      <w:r>
        <w:rPr>
          <w:noProof/>
          <w:webHidden/>
        </w:rPr>
      </w:r>
      <w:r>
        <w:rPr>
          <w:noProof/>
          <w:webHidden/>
        </w:rPr>
        <w:fldChar w:fldCharType="separate"/>
      </w:r>
      <w:ins w:id="2714" w:author="Rapporteur" w:date="2022-05-26T14:30:00Z">
        <w:r>
          <w:rPr>
            <w:noProof/>
            <w:webHidden/>
          </w:rPr>
          <w:t>16</w:t>
        </w:r>
      </w:ins>
      <w:ins w:id="2715" w:author="Rapporteur" w:date="2022-05-26T14:29:00Z">
        <w:r>
          <w:rPr>
            <w:noProof/>
            <w:webHidden/>
          </w:rPr>
          <w:fldChar w:fldCharType="end"/>
        </w:r>
        <w:r>
          <w:rPr>
            <w:rStyle w:val="affff6"/>
            <w:noProof/>
          </w:rPr>
          <w:fldChar w:fldCharType="end"/>
        </w:r>
      </w:ins>
    </w:p>
    <w:p>
      <w:pPr>
        <w:pStyle w:val="34"/>
        <w:rPr>
          <w:ins w:id="2716" w:author="Rapporteur" w:date="2022-05-26T14:29:00Z"/>
          <w:rFonts w:asciiTheme="minorHAnsi" w:eastAsiaTheme="minorEastAsia" w:hAnsiTheme="minorHAnsi" w:cstheme="minorBidi"/>
          <w:noProof/>
          <w:kern w:val="2"/>
          <w:sz w:val="21"/>
          <w:szCs w:val="22"/>
          <w:lang w:val="en-US" w:eastAsia="zh-CN"/>
        </w:rPr>
      </w:pPr>
      <w:ins w:id="2717" w:author="Rapporteur" w:date="2022-05-26T14:29:00Z">
        <w:r>
          <w:rPr>
            <w:rStyle w:val="affff6"/>
            <w:noProof/>
          </w:rPr>
          <w:fldChar w:fldCharType="begin"/>
        </w:r>
        <w:r>
          <w:rPr>
            <w:rStyle w:val="affff6"/>
            <w:noProof/>
          </w:rPr>
          <w:instrText xml:space="preserve"> </w:instrText>
        </w:r>
        <w:r>
          <w:rPr>
            <w:noProof/>
          </w:rPr>
          <w:instrText>HYPERLINK \l "_Toc104467915"</w:instrText>
        </w:r>
        <w:r>
          <w:rPr>
            <w:rStyle w:val="affff6"/>
            <w:noProof/>
          </w:rPr>
          <w:instrText xml:space="preserve"> </w:instrText>
        </w:r>
        <w:r>
          <w:rPr>
            <w:rStyle w:val="affff6"/>
            <w:noProof/>
          </w:rPr>
          <w:fldChar w:fldCharType="separate"/>
        </w:r>
        <w:r>
          <w:rPr>
            <w:rStyle w:val="affff6"/>
            <w:noProof/>
            <w:lang w:eastAsia="ko-KR"/>
          </w:rPr>
          <w:t>5.8.1</w:t>
        </w:r>
        <w:r>
          <w:rPr>
            <w:rFonts w:asciiTheme="minorHAnsi" w:eastAsiaTheme="minorEastAsia" w:hAnsiTheme="minorHAnsi" w:cstheme="minorBidi"/>
            <w:noProof/>
            <w:kern w:val="2"/>
            <w:sz w:val="21"/>
            <w:szCs w:val="22"/>
            <w:lang w:val="en-US" w:eastAsia="zh-CN"/>
          </w:rPr>
          <w:tab/>
        </w:r>
        <w:r>
          <w:rPr>
            <w:rStyle w:val="affff6"/>
            <w:noProof/>
            <w:lang w:eastAsia="ko-KR"/>
          </w:rPr>
          <w:t>Description</w:t>
        </w:r>
        <w:r>
          <w:rPr>
            <w:noProof/>
            <w:webHidden/>
          </w:rPr>
          <w:tab/>
        </w:r>
        <w:r>
          <w:rPr>
            <w:noProof/>
            <w:webHidden/>
          </w:rPr>
          <w:fldChar w:fldCharType="begin"/>
        </w:r>
        <w:r>
          <w:rPr>
            <w:noProof/>
            <w:webHidden/>
          </w:rPr>
          <w:instrText xml:space="preserve"> PAGEREF _Toc104467915 \h </w:instrText>
        </w:r>
      </w:ins>
      <w:r>
        <w:rPr>
          <w:noProof/>
          <w:webHidden/>
        </w:rPr>
      </w:r>
      <w:r>
        <w:rPr>
          <w:noProof/>
          <w:webHidden/>
        </w:rPr>
        <w:fldChar w:fldCharType="separate"/>
      </w:r>
      <w:ins w:id="2718" w:author="Rapporteur" w:date="2022-05-26T14:30:00Z">
        <w:r>
          <w:rPr>
            <w:noProof/>
            <w:webHidden/>
          </w:rPr>
          <w:t>16</w:t>
        </w:r>
      </w:ins>
      <w:ins w:id="2719" w:author="Rapporteur" w:date="2022-05-26T14:29:00Z">
        <w:r>
          <w:rPr>
            <w:noProof/>
            <w:webHidden/>
          </w:rPr>
          <w:fldChar w:fldCharType="end"/>
        </w:r>
        <w:r>
          <w:rPr>
            <w:rStyle w:val="affff6"/>
            <w:noProof/>
          </w:rPr>
          <w:fldChar w:fldCharType="end"/>
        </w:r>
      </w:ins>
    </w:p>
    <w:p>
      <w:pPr>
        <w:pStyle w:val="23"/>
        <w:rPr>
          <w:ins w:id="2720" w:author="Rapporteur" w:date="2022-05-26T14:29:00Z"/>
          <w:rFonts w:asciiTheme="minorHAnsi" w:eastAsiaTheme="minorEastAsia" w:hAnsiTheme="minorHAnsi" w:cstheme="minorBidi"/>
          <w:noProof/>
          <w:kern w:val="2"/>
          <w:sz w:val="21"/>
          <w:szCs w:val="22"/>
          <w:lang w:val="en-US" w:eastAsia="zh-CN"/>
        </w:rPr>
      </w:pPr>
      <w:ins w:id="2721" w:author="Rapporteur" w:date="2022-05-26T14:29:00Z">
        <w:r>
          <w:rPr>
            <w:rStyle w:val="affff6"/>
            <w:noProof/>
          </w:rPr>
          <w:fldChar w:fldCharType="begin"/>
        </w:r>
        <w:r>
          <w:rPr>
            <w:rStyle w:val="affff6"/>
            <w:noProof/>
          </w:rPr>
          <w:instrText xml:space="preserve"> </w:instrText>
        </w:r>
        <w:r>
          <w:rPr>
            <w:noProof/>
          </w:rPr>
          <w:instrText>HYPERLINK \l "_Toc104467916"</w:instrText>
        </w:r>
        <w:r>
          <w:rPr>
            <w:rStyle w:val="affff6"/>
            <w:noProof/>
          </w:rPr>
          <w:instrText xml:space="preserve"> </w:instrText>
        </w:r>
        <w:r>
          <w:rPr>
            <w:rStyle w:val="affff6"/>
            <w:noProof/>
          </w:rPr>
          <w:fldChar w:fldCharType="separate"/>
        </w:r>
        <w:r>
          <w:rPr>
            <w:rStyle w:val="affff6"/>
            <w:noProof/>
            <w:lang w:eastAsia="ko-KR"/>
          </w:rPr>
          <w:t>5.</w:t>
        </w:r>
        <w:r>
          <w:rPr>
            <w:rStyle w:val="affff6"/>
            <w:rFonts w:eastAsia="等线"/>
            <w:noProof/>
            <w:lang w:eastAsia="zh-CN"/>
          </w:rPr>
          <w:t>9</w:t>
        </w:r>
        <w:r>
          <w:rPr>
            <w:rFonts w:asciiTheme="minorHAnsi" w:eastAsiaTheme="minorEastAsia" w:hAnsiTheme="minorHAnsi" w:cstheme="minorBidi"/>
            <w:noProof/>
            <w:kern w:val="2"/>
            <w:sz w:val="21"/>
            <w:szCs w:val="22"/>
            <w:lang w:val="en-US" w:eastAsia="zh-CN"/>
          </w:rPr>
          <w:tab/>
        </w:r>
        <w:r>
          <w:rPr>
            <w:rStyle w:val="affff6"/>
            <w:noProof/>
            <w:lang w:eastAsia="ko-KR"/>
          </w:rPr>
          <w:t>Key Issue</w:t>
        </w:r>
        <w:r>
          <w:rPr>
            <w:rStyle w:val="affff6"/>
            <w:noProof/>
            <w:lang w:eastAsia="zh-CN"/>
          </w:rPr>
          <w:t xml:space="preserve"> #</w:t>
        </w:r>
        <w:r>
          <w:rPr>
            <w:rStyle w:val="affff6"/>
            <w:rFonts w:eastAsia="等线"/>
            <w:noProof/>
            <w:lang w:eastAsia="zh-CN"/>
          </w:rPr>
          <w:t>9</w:t>
        </w:r>
        <w:r>
          <w:rPr>
            <w:rStyle w:val="affff6"/>
            <w:noProof/>
            <w:lang w:eastAsia="ko-KR"/>
          </w:rPr>
          <w:t xml:space="preserve">: </w:t>
        </w:r>
        <w:r>
          <w:rPr>
            <w:rStyle w:val="affff6"/>
            <w:rFonts w:eastAsia="等线"/>
            <w:noProof/>
            <w:lang w:eastAsia="zh-CN"/>
          </w:rPr>
          <w:t>Enhancement of NWDAF with finer granularity of location information</w:t>
        </w:r>
        <w:r>
          <w:rPr>
            <w:noProof/>
            <w:webHidden/>
          </w:rPr>
          <w:tab/>
        </w:r>
        <w:r>
          <w:rPr>
            <w:noProof/>
            <w:webHidden/>
          </w:rPr>
          <w:fldChar w:fldCharType="begin"/>
        </w:r>
        <w:r>
          <w:rPr>
            <w:noProof/>
            <w:webHidden/>
          </w:rPr>
          <w:instrText xml:space="preserve"> PAGEREF _Toc104467916 \h </w:instrText>
        </w:r>
      </w:ins>
      <w:r>
        <w:rPr>
          <w:noProof/>
          <w:webHidden/>
        </w:rPr>
      </w:r>
      <w:r>
        <w:rPr>
          <w:noProof/>
          <w:webHidden/>
        </w:rPr>
        <w:fldChar w:fldCharType="separate"/>
      </w:r>
      <w:ins w:id="2722" w:author="Rapporteur" w:date="2022-05-26T14:30:00Z">
        <w:r>
          <w:rPr>
            <w:noProof/>
            <w:webHidden/>
          </w:rPr>
          <w:t>17</w:t>
        </w:r>
      </w:ins>
      <w:ins w:id="2723" w:author="Rapporteur" w:date="2022-05-26T14:29:00Z">
        <w:r>
          <w:rPr>
            <w:noProof/>
            <w:webHidden/>
          </w:rPr>
          <w:fldChar w:fldCharType="end"/>
        </w:r>
        <w:r>
          <w:rPr>
            <w:rStyle w:val="affff6"/>
            <w:noProof/>
          </w:rPr>
          <w:fldChar w:fldCharType="end"/>
        </w:r>
      </w:ins>
    </w:p>
    <w:p>
      <w:pPr>
        <w:pStyle w:val="34"/>
        <w:rPr>
          <w:ins w:id="2724" w:author="Rapporteur" w:date="2022-05-26T14:29:00Z"/>
          <w:rFonts w:asciiTheme="minorHAnsi" w:eastAsiaTheme="minorEastAsia" w:hAnsiTheme="minorHAnsi" w:cstheme="minorBidi"/>
          <w:noProof/>
          <w:kern w:val="2"/>
          <w:sz w:val="21"/>
          <w:szCs w:val="22"/>
          <w:lang w:val="en-US" w:eastAsia="zh-CN"/>
        </w:rPr>
      </w:pPr>
      <w:ins w:id="2725" w:author="Rapporteur" w:date="2022-05-26T14:29:00Z">
        <w:r>
          <w:rPr>
            <w:rStyle w:val="affff6"/>
            <w:noProof/>
          </w:rPr>
          <w:fldChar w:fldCharType="begin"/>
        </w:r>
        <w:r>
          <w:rPr>
            <w:rStyle w:val="affff6"/>
            <w:noProof/>
          </w:rPr>
          <w:instrText xml:space="preserve"> </w:instrText>
        </w:r>
        <w:r>
          <w:rPr>
            <w:noProof/>
          </w:rPr>
          <w:instrText>HYPERLINK \l "_Toc104467917"</w:instrText>
        </w:r>
        <w:r>
          <w:rPr>
            <w:rStyle w:val="affff6"/>
            <w:noProof/>
          </w:rPr>
          <w:instrText xml:space="preserve"> </w:instrText>
        </w:r>
        <w:r>
          <w:rPr>
            <w:rStyle w:val="affff6"/>
            <w:noProof/>
          </w:rPr>
          <w:fldChar w:fldCharType="separate"/>
        </w:r>
        <w:r>
          <w:rPr>
            <w:rStyle w:val="affff6"/>
            <w:noProof/>
            <w:lang w:eastAsia="ko-KR"/>
          </w:rPr>
          <w:t>5.</w:t>
        </w:r>
        <w:r>
          <w:rPr>
            <w:rStyle w:val="affff6"/>
            <w:rFonts w:eastAsia="等线"/>
            <w:noProof/>
            <w:lang w:eastAsia="zh-CN"/>
          </w:rPr>
          <w:t>9</w:t>
        </w:r>
        <w:r>
          <w:rPr>
            <w:rStyle w:val="affff6"/>
            <w:noProof/>
            <w:lang w:eastAsia="ko-KR"/>
          </w:rPr>
          <w:t>.1</w:t>
        </w:r>
        <w:r>
          <w:rPr>
            <w:rFonts w:asciiTheme="minorHAnsi" w:eastAsiaTheme="minorEastAsia" w:hAnsiTheme="minorHAnsi" w:cstheme="minorBidi"/>
            <w:noProof/>
            <w:kern w:val="2"/>
            <w:sz w:val="21"/>
            <w:szCs w:val="22"/>
            <w:lang w:val="en-US" w:eastAsia="zh-CN"/>
          </w:rPr>
          <w:tab/>
        </w:r>
        <w:r>
          <w:rPr>
            <w:rStyle w:val="affff6"/>
            <w:noProof/>
            <w:lang w:eastAsia="ko-KR"/>
          </w:rPr>
          <w:t>Description</w:t>
        </w:r>
        <w:r>
          <w:rPr>
            <w:noProof/>
            <w:webHidden/>
          </w:rPr>
          <w:tab/>
        </w:r>
        <w:r>
          <w:rPr>
            <w:noProof/>
            <w:webHidden/>
          </w:rPr>
          <w:fldChar w:fldCharType="begin"/>
        </w:r>
        <w:r>
          <w:rPr>
            <w:noProof/>
            <w:webHidden/>
          </w:rPr>
          <w:instrText xml:space="preserve"> PAGEREF _Toc104467917 \h </w:instrText>
        </w:r>
      </w:ins>
      <w:r>
        <w:rPr>
          <w:noProof/>
          <w:webHidden/>
        </w:rPr>
      </w:r>
      <w:r>
        <w:rPr>
          <w:noProof/>
          <w:webHidden/>
        </w:rPr>
        <w:fldChar w:fldCharType="separate"/>
      </w:r>
      <w:ins w:id="2726" w:author="Rapporteur" w:date="2022-05-26T14:30:00Z">
        <w:r>
          <w:rPr>
            <w:noProof/>
            <w:webHidden/>
          </w:rPr>
          <w:t>17</w:t>
        </w:r>
      </w:ins>
      <w:ins w:id="2727" w:author="Rapporteur" w:date="2022-05-26T14:29:00Z">
        <w:r>
          <w:rPr>
            <w:noProof/>
            <w:webHidden/>
          </w:rPr>
          <w:fldChar w:fldCharType="end"/>
        </w:r>
        <w:r>
          <w:rPr>
            <w:rStyle w:val="affff6"/>
            <w:noProof/>
          </w:rPr>
          <w:fldChar w:fldCharType="end"/>
        </w:r>
      </w:ins>
    </w:p>
    <w:p>
      <w:pPr>
        <w:pStyle w:val="23"/>
        <w:rPr>
          <w:ins w:id="2728" w:author="Rapporteur" w:date="2022-05-26T14:29:00Z"/>
          <w:rFonts w:asciiTheme="minorHAnsi" w:eastAsiaTheme="minorEastAsia" w:hAnsiTheme="minorHAnsi" w:cstheme="minorBidi"/>
          <w:noProof/>
          <w:kern w:val="2"/>
          <w:sz w:val="21"/>
          <w:szCs w:val="22"/>
          <w:lang w:val="en-US" w:eastAsia="zh-CN"/>
        </w:rPr>
      </w:pPr>
      <w:ins w:id="2729" w:author="Rapporteur" w:date="2022-05-26T14:29:00Z">
        <w:r>
          <w:rPr>
            <w:rStyle w:val="affff6"/>
            <w:noProof/>
          </w:rPr>
          <w:fldChar w:fldCharType="begin"/>
        </w:r>
        <w:r>
          <w:rPr>
            <w:rStyle w:val="affff6"/>
            <w:noProof/>
          </w:rPr>
          <w:instrText xml:space="preserve"> </w:instrText>
        </w:r>
        <w:r>
          <w:rPr>
            <w:noProof/>
          </w:rPr>
          <w:instrText>HYPERLINK \l "_Toc104467918"</w:instrText>
        </w:r>
        <w:r>
          <w:rPr>
            <w:rStyle w:val="affff6"/>
            <w:noProof/>
          </w:rPr>
          <w:instrText xml:space="preserve"> </w:instrText>
        </w:r>
        <w:r>
          <w:rPr>
            <w:rStyle w:val="affff6"/>
            <w:noProof/>
          </w:rPr>
          <w:fldChar w:fldCharType="separate"/>
        </w:r>
        <w:r>
          <w:rPr>
            <w:rStyle w:val="affff6"/>
            <w:noProof/>
            <w:lang w:eastAsia="zh-CN"/>
          </w:rPr>
          <w:t>5.10</w:t>
        </w:r>
        <w:r>
          <w:rPr>
            <w:rFonts w:asciiTheme="minorHAnsi" w:eastAsiaTheme="minorEastAsia" w:hAnsiTheme="minorHAnsi" w:cstheme="minorBidi"/>
            <w:noProof/>
            <w:kern w:val="2"/>
            <w:sz w:val="21"/>
            <w:szCs w:val="22"/>
            <w:lang w:val="en-US" w:eastAsia="zh-CN"/>
          </w:rPr>
          <w:tab/>
        </w:r>
        <w:r>
          <w:rPr>
            <w:rStyle w:val="affff6"/>
            <w:noProof/>
          </w:rPr>
          <w:t>Key Issue</w:t>
        </w:r>
        <w:r>
          <w:rPr>
            <w:rStyle w:val="affff6"/>
            <w:noProof/>
            <w:lang w:eastAsia="zh-CN"/>
          </w:rPr>
          <w:t xml:space="preserve"> #10</w:t>
        </w:r>
        <w:r>
          <w:rPr>
            <w:rStyle w:val="affff6"/>
            <w:noProof/>
          </w:rPr>
          <w:t>: Interactions with MDAS/MDAF</w:t>
        </w:r>
        <w:r>
          <w:rPr>
            <w:noProof/>
            <w:webHidden/>
          </w:rPr>
          <w:tab/>
        </w:r>
        <w:r>
          <w:rPr>
            <w:noProof/>
            <w:webHidden/>
          </w:rPr>
          <w:fldChar w:fldCharType="begin"/>
        </w:r>
        <w:r>
          <w:rPr>
            <w:noProof/>
            <w:webHidden/>
          </w:rPr>
          <w:instrText xml:space="preserve"> PAGEREF _Toc104467918 \h </w:instrText>
        </w:r>
      </w:ins>
      <w:r>
        <w:rPr>
          <w:noProof/>
          <w:webHidden/>
        </w:rPr>
      </w:r>
      <w:r>
        <w:rPr>
          <w:noProof/>
          <w:webHidden/>
        </w:rPr>
        <w:fldChar w:fldCharType="separate"/>
      </w:r>
      <w:ins w:id="2730" w:author="Rapporteur" w:date="2022-05-26T14:30:00Z">
        <w:r>
          <w:rPr>
            <w:noProof/>
            <w:webHidden/>
          </w:rPr>
          <w:t>17</w:t>
        </w:r>
      </w:ins>
      <w:ins w:id="2731" w:author="Rapporteur" w:date="2022-05-26T14:29:00Z">
        <w:r>
          <w:rPr>
            <w:noProof/>
            <w:webHidden/>
          </w:rPr>
          <w:fldChar w:fldCharType="end"/>
        </w:r>
        <w:r>
          <w:rPr>
            <w:rStyle w:val="affff6"/>
            <w:noProof/>
          </w:rPr>
          <w:fldChar w:fldCharType="end"/>
        </w:r>
      </w:ins>
    </w:p>
    <w:p>
      <w:pPr>
        <w:pStyle w:val="34"/>
        <w:rPr>
          <w:ins w:id="2732" w:author="Rapporteur" w:date="2022-05-26T14:29:00Z"/>
          <w:rFonts w:asciiTheme="minorHAnsi" w:eastAsiaTheme="minorEastAsia" w:hAnsiTheme="minorHAnsi" w:cstheme="minorBidi"/>
          <w:noProof/>
          <w:kern w:val="2"/>
          <w:sz w:val="21"/>
          <w:szCs w:val="22"/>
          <w:lang w:val="en-US" w:eastAsia="zh-CN"/>
        </w:rPr>
      </w:pPr>
      <w:ins w:id="2733" w:author="Rapporteur" w:date="2022-05-26T14:29:00Z">
        <w:r>
          <w:rPr>
            <w:rStyle w:val="affff6"/>
            <w:noProof/>
          </w:rPr>
          <w:fldChar w:fldCharType="begin"/>
        </w:r>
        <w:r>
          <w:rPr>
            <w:rStyle w:val="affff6"/>
            <w:noProof/>
          </w:rPr>
          <w:instrText xml:space="preserve"> </w:instrText>
        </w:r>
        <w:r>
          <w:rPr>
            <w:noProof/>
          </w:rPr>
          <w:instrText>HYPERLINK \l "_Toc104467919"</w:instrText>
        </w:r>
        <w:r>
          <w:rPr>
            <w:rStyle w:val="affff6"/>
            <w:noProof/>
          </w:rPr>
          <w:instrText xml:space="preserve"> </w:instrText>
        </w:r>
        <w:r>
          <w:rPr>
            <w:rStyle w:val="affff6"/>
            <w:noProof/>
          </w:rPr>
          <w:fldChar w:fldCharType="separate"/>
        </w:r>
        <w:r>
          <w:rPr>
            <w:rStyle w:val="affff6"/>
            <w:noProof/>
            <w:lang w:eastAsia="ko-KR"/>
          </w:rPr>
          <w:t>5.</w:t>
        </w:r>
        <w:r>
          <w:rPr>
            <w:rStyle w:val="affff6"/>
            <w:rFonts w:eastAsia="等线"/>
            <w:noProof/>
            <w:lang w:eastAsia="zh-CN"/>
          </w:rPr>
          <w:t>10</w:t>
        </w:r>
        <w:r>
          <w:rPr>
            <w:rStyle w:val="affff6"/>
            <w:noProof/>
            <w:lang w:eastAsia="ko-KR"/>
          </w:rPr>
          <w:t>.1</w:t>
        </w:r>
        <w:r>
          <w:rPr>
            <w:rFonts w:asciiTheme="minorHAnsi" w:eastAsiaTheme="minorEastAsia" w:hAnsiTheme="minorHAnsi" w:cstheme="minorBidi"/>
            <w:noProof/>
            <w:kern w:val="2"/>
            <w:sz w:val="21"/>
            <w:szCs w:val="22"/>
            <w:lang w:val="en-US" w:eastAsia="zh-CN"/>
          </w:rPr>
          <w:tab/>
        </w:r>
        <w:r>
          <w:rPr>
            <w:rStyle w:val="affff6"/>
            <w:noProof/>
            <w:lang w:eastAsia="ko-KR"/>
          </w:rPr>
          <w:t>Description</w:t>
        </w:r>
        <w:r>
          <w:rPr>
            <w:noProof/>
            <w:webHidden/>
          </w:rPr>
          <w:tab/>
        </w:r>
        <w:r>
          <w:rPr>
            <w:noProof/>
            <w:webHidden/>
          </w:rPr>
          <w:fldChar w:fldCharType="begin"/>
        </w:r>
        <w:r>
          <w:rPr>
            <w:noProof/>
            <w:webHidden/>
          </w:rPr>
          <w:instrText xml:space="preserve"> PAGEREF _Toc104467919 \h </w:instrText>
        </w:r>
      </w:ins>
      <w:r>
        <w:rPr>
          <w:noProof/>
          <w:webHidden/>
        </w:rPr>
      </w:r>
      <w:r>
        <w:rPr>
          <w:noProof/>
          <w:webHidden/>
        </w:rPr>
        <w:fldChar w:fldCharType="separate"/>
      </w:r>
      <w:ins w:id="2734" w:author="Rapporteur" w:date="2022-05-26T14:30:00Z">
        <w:r>
          <w:rPr>
            <w:noProof/>
            <w:webHidden/>
          </w:rPr>
          <w:t>17</w:t>
        </w:r>
      </w:ins>
      <w:ins w:id="2735" w:author="Rapporteur" w:date="2022-05-26T14:29:00Z">
        <w:r>
          <w:rPr>
            <w:noProof/>
            <w:webHidden/>
          </w:rPr>
          <w:fldChar w:fldCharType="end"/>
        </w:r>
        <w:r>
          <w:rPr>
            <w:rStyle w:val="affff6"/>
            <w:noProof/>
          </w:rPr>
          <w:fldChar w:fldCharType="end"/>
        </w:r>
      </w:ins>
    </w:p>
    <w:p>
      <w:pPr>
        <w:pStyle w:val="11"/>
        <w:rPr>
          <w:ins w:id="2736" w:author="Rapporteur" w:date="2022-05-26T14:29:00Z"/>
          <w:rFonts w:asciiTheme="minorHAnsi" w:eastAsiaTheme="minorEastAsia" w:hAnsiTheme="minorHAnsi" w:cstheme="minorBidi"/>
          <w:noProof/>
          <w:kern w:val="2"/>
          <w:sz w:val="21"/>
          <w:szCs w:val="22"/>
          <w:lang w:val="en-US" w:eastAsia="zh-CN"/>
        </w:rPr>
      </w:pPr>
      <w:ins w:id="2737" w:author="Rapporteur" w:date="2022-05-26T14:29:00Z">
        <w:r>
          <w:rPr>
            <w:rStyle w:val="affff6"/>
            <w:noProof/>
          </w:rPr>
          <w:fldChar w:fldCharType="begin"/>
        </w:r>
        <w:r>
          <w:rPr>
            <w:rStyle w:val="affff6"/>
            <w:noProof/>
          </w:rPr>
          <w:instrText xml:space="preserve"> </w:instrText>
        </w:r>
        <w:r>
          <w:rPr>
            <w:noProof/>
          </w:rPr>
          <w:instrText>HYPERLINK \l "_Toc104467920"</w:instrText>
        </w:r>
        <w:r>
          <w:rPr>
            <w:rStyle w:val="affff6"/>
            <w:noProof/>
          </w:rPr>
          <w:instrText xml:space="preserve"> </w:instrText>
        </w:r>
        <w:r>
          <w:rPr>
            <w:rStyle w:val="affff6"/>
            <w:noProof/>
          </w:rPr>
          <w:fldChar w:fldCharType="separate"/>
        </w:r>
        <w:r>
          <w:rPr>
            <w:rStyle w:val="affff6"/>
            <w:noProof/>
          </w:rPr>
          <w:t>6</w:t>
        </w:r>
        <w:r>
          <w:rPr>
            <w:rFonts w:asciiTheme="minorHAnsi" w:eastAsiaTheme="minorEastAsia" w:hAnsiTheme="minorHAnsi" w:cstheme="minorBidi"/>
            <w:noProof/>
            <w:kern w:val="2"/>
            <w:sz w:val="21"/>
            <w:szCs w:val="22"/>
            <w:lang w:val="en-US" w:eastAsia="zh-CN"/>
          </w:rPr>
          <w:tab/>
        </w:r>
        <w:r>
          <w:rPr>
            <w:rStyle w:val="affff6"/>
            <w:noProof/>
          </w:rPr>
          <w:t>Solutions</w:t>
        </w:r>
        <w:r>
          <w:rPr>
            <w:noProof/>
            <w:webHidden/>
          </w:rPr>
          <w:tab/>
        </w:r>
        <w:r>
          <w:rPr>
            <w:noProof/>
            <w:webHidden/>
          </w:rPr>
          <w:fldChar w:fldCharType="begin"/>
        </w:r>
        <w:r>
          <w:rPr>
            <w:noProof/>
            <w:webHidden/>
          </w:rPr>
          <w:instrText xml:space="preserve"> PAGEREF _Toc104467920 \h </w:instrText>
        </w:r>
      </w:ins>
      <w:r>
        <w:rPr>
          <w:noProof/>
          <w:webHidden/>
        </w:rPr>
      </w:r>
      <w:r>
        <w:rPr>
          <w:noProof/>
          <w:webHidden/>
        </w:rPr>
        <w:fldChar w:fldCharType="separate"/>
      </w:r>
      <w:ins w:id="2738" w:author="Rapporteur" w:date="2022-05-26T14:30:00Z">
        <w:r>
          <w:rPr>
            <w:noProof/>
            <w:webHidden/>
          </w:rPr>
          <w:t>18</w:t>
        </w:r>
      </w:ins>
      <w:ins w:id="2739" w:author="Rapporteur" w:date="2022-05-26T14:29:00Z">
        <w:r>
          <w:rPr>
            <w:noProof/>
            <w:webHidden/>
          </w:rPr>
          <w:fldChar w:fldCharType="end"/>
        </w:r>
        <w:r>
          <w:rPr>
            <w:rStyle w:val="affff6"/>
            <w:noProof/>
          </w:rPr>
          <w:fldChar w:fldCharType="end"/>
        </w:r>
      </w:ins>
    </w:p>
    <w:p>
      <w:pPr>
        <w:pStyle w:val="23"/>
        <w:rPr>
          <w:ins w:id="2740" w:author="Rapporteur" w:date="2022-05-26T14:29:00Z"/>
          <w:rFonts w:asciiTheme="minorHAnsi" w:eastAsiaTheme="minorEastAsia" w:hAnsiTheme="minorHAnsi" w:cstheme="minorBidi"/>
          <w:noProof/>
          <w:kern w:val="2"/>
          <w:sz w:val="21"/>
          <w:szCs w:val="22"/>
          <w:lang w:val="en-US" w:eastAsia="zh-CN"/>
        </w:rPr>
      </w:pPr>
      <w:ins w:id="2741" w:author="Rapporteur" w:date="2022-05-26T14:29:00Z">
        <w:r>
          <w:rPr>
            <w:rStyle w:val="affff6"/>
            <w:noProof/>
          </w:rPr>
          <w:fldChar w:fldCharType="begin"/>
        </w:r>
        <w:r>
          <w:rPr>
            <w:rStyle w:val="affff6"/>
            <w:noProof/>
          </w:rPr>
          <w:instrText xml:space="preserve"> </w:instrText>
        </w:r>
        <w:r>
          <w:rPr>
            <w:noProof/>
          </w:rPr>
          <w:instrText>HYPERLINK \l "_Toc104467921"</w:instrText>
        </w:r>
        <w:r>
          <w:rPr>
            <w:rStyle w:val="affff6"/>
            <w:noProof/>
          </w:rPr>
          <w:instrText xml:space="preserve"> </w:instrText>
        </w:r>
        <w:r>
          <w:rPr>
            <w:rStyle w:val="affff6"/>
            <w:noProof/>
          </w:rPr>
          <w:fldChar w:fldCharType="separate"/>
        </w:r>
        <w:r>
          <w:rPr>
            <w:rStyle w:val="affff6"/>
            <w:noProof/>
            <w:lang w:eastAsia="zh-CN"/>
          </w:rPr>
          <w:t>6.0</w:t>
        </w:r>
        <w:r>
          <w:rPr>
            <w:rFonts w:asciiTheme="minorHAnsi" w:eastAsiaTheme="minorEastAsia" w:hAnsiTheme="minorHAnsi" w:cstheme="minorBidi"/>
            <w:noProof/>
            <w:kern w:val="2"/>
            <w:sz w:val="21"/>
            <w:szCs w:val="22"/>
            <w:lang w:val="en-US" w:eastAsia="zh-CN"/>
          </w:rPr>
          <w:tab/>
        </w:r>
        <w:r>
          <w:rPr>
            <w:rStyle w:val="affff6"/>
            <w:noProof/>
            <w:lang w:eastAsia="zh-CN"/>
          </w:rPr>
          <w:t>Mapping Solutions to Key Issues</w:t>
        </w:r>
        <w:r>
          <w:rPr>
            <w:noProof/>
            <w:webHidden/>
          </w:rPr>
          <w:tab/>
        </w:r>
        <w:r>
          <w:rPr>
            <w:noProof/>
            <w:webHidden/>
          </w:rPr>
          <w:fldChar w:fldCharType="begin"/>
        </w:r>
        <w:r>
          <w:rPr>
            <w:noProof/>
            <w:webHidden/>
          </w:rPr>
          <w:instrText xml:space="preserve"> PAGEREF _Toc104467921 \h </w:instrText>
        </w:r>
      </w:ins>
      <w:r>
        <w:rPr>
          <w:noProof/>
          <w:webHidden/>
        </w:rPr>
      </w:r>
      <w:r>
        <w:rPr>
          <w:noProof/>
          <w:webHidden/>
        </w:rPr>
        <w:fldChar w:fldCharType="separate"/>
      </w:r>
      <w:ins w:id="2742" w:author="Rapporteur" w:date="2022-05-26T14:30:00Z">
        <w:r>
          <w:rPr>
            <w:noProof/>
            <w:webHidden/>
          </w:rPr>
          <w:t>18</w:t>
        </w:r>
      </w:ins>
      <w:ins w:id="2743" w:author="Rapporteur" w:date="2022-05-26T14:29:00Z">
        <w:r>
          <w:rPr>
            <w:noProof/>
            <w:webHidden/>
          </w:rPr>
          <w:fldChar w:fldCharType="end"/>
        </w:r>
        <w:r>
          <w:rPr>
            <w:rStyle w:val="affff6"/>
            <w:noProof/>
          </w:rPr>
          <w:fldChar w:fldCharType="end"/>
        </w:r>
      </w:ins>
    </w:p>
    <w:p>
      <w:pPr>
        <w:pStyle w:val="23"/>
        <w:rPr>
          <w:ins w:id="2744" w:author="Rapporteur" w:date="2022-05-26T14:29:00Z"/>
          <w:rFonts w:asciiTheme="minorHAnsi" w:eastAsiaTheme="minorEastAsia" w:hAnsiTheme="minorHAnsi" w:cstheme="minorBidi"/>
          <w:noProof/>
          <w:kern w:val="2"/>
          <w:sz w:val="21"/>
          <w:szCs w:val="22"/>
          <w:lang w:val="en-US" w:eastAsia="zh-CN"/>
        </w:rPr>
      </w:pPr>
      <w:ins w:id="2745" w:author="Rapporteur" w:date="2022-05-26T14:29:00Z">
        <w:r>
          <w:rPr>
            <w:rStyle w:val="affff6"/>
            <w:noProof/>
          </w:rPr>
          <w:fldChar w:fldCharType="begin"/>
        </w:r>
        <w:r>
          <w:rPr>
            <w:rStyle w:val="affff6"/>
            <w:noProof/>
          </w:rPr>
          <w:instrText xml:space="preserve"> </w:instrText>
        </w:r>
        <w:r>
          <w:rPr>
            <w:noProof/>
          </w:rPr>
          <w:instrText>HYPERLINK \l "_Toc104467922"</w:instrText>
        </w:r>
        <w:r>
          <w:rPr>
            <w:rStyle w:val="affff6"/>
            <w:noProof/>
          </w:rPr>
          <w:instrText xml:space="preserve"> </w:instrText>
        </w:r>
        <w:r>
          <w:rPr>
            <w:rStyle w:val="affff6"/>
            <w:noProof/>
          </w:rPr>
          <w:fldChar w:fldCharType="separate"/>
        </w:r>
        <w:r>
          <w:rPr>
            <w:rStyle w:val="affff6"/>
            <w:noProof/>
            <w:lang w:eastAsia="zh-CN"/>
          </w:rPr>
          <w:t>6.1</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#1</w:t>
        </w:r>
        <w:r>
          <w:rPr>
            <w:rStyle w:val="affff6"/>
            <w:noProof/>
          </w:rPr>
          <w:t>: Improving Correctness using multiple ML models for an analytics report</w:t>
        </w:r>
        <w:r>
          <w:rPr>
            <w:noProof/>
            <w:webHidden/>
          </w:rPr>
          <w:tab/>
        </w:r>
        <w:r>
          <w:rPr>
            <w:noProof/>
            <w:webHidden/>
          </w:rPr>
          <w:fldChar w:fldCharType="begin"/>
        </w:r>
        <w:r>
          <w:rPr>
            <w:noProof/>
            <w:webHidden/>
          </w:rPr>
          <w:instrText xml:space="preserve"> PAGEREF _Toc104467922 \h </w:instrText>
        </w:r>
      </w:ins>
      <w:r>
        <w:rPr>
          <w:noProof/>
          <w:webHidden/>
        </w:rPr>
      </w:r>
      <w:r>
        <w:rPr>
          <w:noProof/>
          <w:webHidden/>
        </w:rPr>
        <w:fldChar w:fldCharType="separate"/>
      </w:r>
      <w:ins w:id="2746" w:author="Rapporteur" w:date="2022-05-26T14:30:00Z">
        <w:r>
          <w:rPr>
            <w:noProof/>
            <w:webHidden/>
          </w:rPr>
          <w:t>20</w:t>
        </w:r>
      </w:ins>
      <w:ins w:id="2747" w:author="Rapporteur" w:date="2022-05-26T14:29:00Z">
        <w:r>
          <w:rPr>
            <w:noProof/>
            <w:webHidden/>
          </w:rPr>
          <w:fldChar w:fldCharType="end"/>
        </w:r>
        <w:r>
          <w:rPr>
            <w:rStyle w:val="affff6"/>
            <w:noProof/>
          </w:rPr>
          <w:fldChar w:fldCharType="end"/>
        </w:r>
      </w:ins>
    </w:p>
    <w:p>
      <w:pPr>
        <w:pStyle w:val="34"/>
        <w:rPr>
          <w:ins w:id="2748" w:author="Rapporteur" w:date="2022-05-26T14:29:00Z"/>
          <w:rFonts w:asciiTheme="minorHAnsi" w:eastAsiaTheme="minorEastAsia" w:hAnsiTheme="minorHAnsi" w:cstheme="minorBidi"/>
          <w:noProof/>
          <w:kern w:val="2"/>
          <w:sz w:val="21"/>
          <w:szCs w:val="22"/>
          <w:lang w:val="en-US" w:eastAsia="zh-CN"/>
        </w:rPr>
      </w:pPr>
      <w:ins w:id="2749" w:author="Rapporteur" w:date="2022-05-26T14:29:00Z">
        <w:r>
          <w:rPr>
            <w:rStyle w:val="affff6"/>
            <w:noProof/>
          </w:rPr>
          <w:fldChar w:fldCharType="begin"/>
        </w:r>
        <w:r>
          <w:rPr>
            <w:rStyle w:val="affff6"/>
            <w:noProof/>
          </w:rPr>
          <w:instrText xml:space="preserve"> </w:instrText>
        </w:r>
        <w:r>
          <w:rPr>
            <w:noProof/>
          </w:rPr>
          <w:instrText>HYPERLINK \l "_Toc104467923"</w:instrText>
        </w:r>
        <w:r>
          <w:rPr>
            <w:rStyle w:val="affff6"/>
            <w:noProof/>
          </w:rPr>
          <w:instrText xml:space="preserve"> </w:instrText>
        </w:r>
        <w:r>
          <w:rPr>
            <w:rStyle w:val="affff6"/>
            <w:noProof/>
          </w:rPr>
          <w:fldChar w:fldCharType="separate"/>
        </w:r>
        <w:r>
          <w:rPr>
            <w:rStyle w:val="affff6"/>
            <w:noProof/>
            <w:lang w:eastAsia="en-US"/>
          </w:rPr>
          <w:t>6.1.1</w:t>
        </w:r>
        <w:r>
          <w:rPr>
            <w:rFonts w:asciiTheme="minorHAnsi" w:eastAsiaTheme="minorEastAsia" w:hAnsiTheme="minorHAnsi" w:cstheme="minorBidi"/>
            <w:noProof/>
            <w:kern w:val="2"/>
            <w:sz w:val="21"/>
            <w:szCs w:val="22"/>
            <w:lang w:val="en-US" w:eastAsia="zh-CN"/>
          </w:rPr>
          <w:tab/>
        </w:r>
        <w:r>
          <w:rPr>
            <w:rStyle w:val="affff6"/>
            <w:noProof/>
            <w:lang w:eastAsia="en-US"/>
          </w:rPr>
          <w:t>Description</w:t>
        </w:r>
        <w:r>
          <w:rPr>
            <w:noProof/>
            <w:webHidden/>
          </w:rPr>
          <w:tab/>
        </w:r>
        <w:r>
          <w:rPr>
            <w:noProof/>
            <w:webHidden/>
          </w:rPr>
          <w:fldChar w:fldCharType="begin"/>
        </w:r>
        <w:r>
          <w:rPr>
            <w:noProof/>
            <w:webHidden/>
          </w:rPr>
          <w:instrText xml:space="preserve"> PAGEREF _Toc104467923 \h </w:instrText>
        </w:r>
      </w:ins>
      <w:r>
        <w:rPr>
          <w:noProof/>
          <w:webHidden/>
        </w:rPr>
      </w:r>
      <w:r>
        <w:rPr>
          <w:noProof/>
          <w:webHidden/>
        </w:rPr>
        <w:fldChar w:fldCharType="separate"/>
      </w:r>
      <w:ins w:id="2750" w:author="Rapporteur" w:date="2022-05-26T14:30:00Z">
        <w:r>
          <w:rPr>
            <w:noProof/>
            <w:webHidden/>
          </w:rPr>
          <w:t>20</w:t>
        </w:r>
      </w:ins>
      <w:ins w:id="2751" w:author="Rapporteur" w:date="2022-05-26T14:29:00Z">
        <w:r>
          <w:rPr>
            <w:noProof/>
            <w:webHidden/>
          </w:rPr>
          <w:fldChar w:fldCharType="end"/>
        </w:r>
        <w:r>
          <w:rPr>
            <w:rStyle w:val="affff6"/>
            <w:noProof/>
          </w:rPr>
          <w:fldChar w:fldCharType="end"/>
        </w:r>
      </w:ins>
    </w:p>
    <w:p>
      <w:pPr>
        <w:pStyle w:val="34"/>
        <w:rPr>
          <w:ins w:id="2752" w:author="Rapporteur" w:date="2022-05-26T14:29:00Z"/>
          <w:rFonts w:asciiTheme="minorHAnsi" w:eastAsiaTheme="minorEastAsia" w:hAnsiTheme="minorHAnsi" w:cstheme="minorBidi"/>
          <w:noProof/>
          <w:kern w:val="2"/>
          <w:sz w:val="21"/>
          <w:szCs w:val="22"/>
          <w:lang w:val="en-US" w:eastAsia="zh-CN"/>
        </w:rPr>
      </w:pPr>
      <w:ins w:id="2753" w:author="Rapporteur" w:date="2022-05-26T14:29:00Z">
        <w:r>
          <w:rPr>
            <w:rStyle w:val="affff6"/>
            <w:noProof/>
          </w:rPr>
          <w:fldChar w:fldCharType="begin"/>
        </w:r>
        <w:r>
          <w:rPr>
            <w:rStyle w:val="affff6"/>
            <w:noProof/>
          </w:rPr>
          <w:instrText xml:space="preserve"> </w:instrText>
        </w:r>
        <w:r>
          <w:rPr>
            <w:noProof/>
          </w:rPr>
          <w:instrText>HYPERLINK \l "_Toc104467924"</w:instrText>
        </w:r>
        <w:r>
          <w:rPr>
            <w:rStyle w:val="affff6"/>
            <w:noProof/>
          </w:rPr>
          <w:instrText xml:space="preserve"> </w:instrText>
        </w:r>
        <w:r>
          <w:rPr>
            <w:rStyle w:val="affff6"/>
            <w:noProof/>
          </w:rPr>
          <w:fldChar w:fldCharType="separate"/>
        </w:r>
        <w:r>
          <w:rPr>
            <w:rStyle w:val="affff6"/>
            <w:noProof/>
          </w:rPr>
          <w:t>6.1.2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_Toc104467924 \h </w:instrText>
        </w:r>
      </w:ins>
      <w:r>
        <w:rPr>
          <w:noProof/>
          <w:webHidden/>
        </w:rPr>
      </w:r>
      <w:r>
        <w:rPr>
          <w:noProof/>
          <w:webHidden/>
        </w:rPr>
        <w:fldChar w:fldCharType="separate"/>
      </w:r>
      <w:ins w:id="2754" w:author="Rapporteur" w:date="2022-05-26T14:30:00Z">
        <w:r>
          <w:rPr>
            <w:noProof/>
            <w:webHidden/>
          </w:rPr>
          <w:t>21</w:t>
        </w:r>
      </w:ins>
      <w:ins w:id="2755" w:author="Rapporteur" w:date="2022-05-26T14:29:00Z">
        <w:r>
          <w:rPr>
            <w:noProof/>
            <w:webHidden/>
          </w:rPr>
          <w:fldChar w:fldCharType="end"/>
        </w:r>
        <w:r>
          <w:rPr>
            <w:rStyle w:val="affff6"/>
            <w:noProof/>
          </w:rPr>
          <w:fldChar w:fldCharType="end"/>
        </w:r>
      </w:ins>
    </w:p>
    <w:p>
      <w:pPr>
        <w:pStyle w:val="43"/>
        <w:rPr>
          <w:ins w:id="2756" w:author="Rapporteur" w:date="2022-05-26T14:29:00Z"/>
          <w:rFonts w:asciiTheme="minorHAnsi" w:eastAsiaTheme="minorEastAsia" w:hAnsiTheme="minorHAnsi" w:cstheme="minorBidi"/>
          <w:noProof/>
          <w:kern w:val="2"/>
          <w:sz w:val="21"/>
          <w:szCs w:val="22"/>
          <w:lang w:val="en-US" w:eastAsia="zh-CN"/>
        </w:rPr>
      </w:pPr>
      <w:ins w:id="2757" w:author="Rapporteur" w:date="2022-05-26T14:29:00Z">
        <w:r>
          <w:rPr>
            <w:rStyle w:val="affff6"/>
            <w:noProof/>
          </w:rPr>
          <w:fldChar w:fldCharType="begin"/>
        </w:r>
        <w:r>
          <w:rPr>
            <w:rStyle w:val="affff6"/>
            <w:noProof/>
          </w:rPr>
          <w:instrText xml:space="preserve"> </w:instrText>
        </w:r>
        <w:r>
          <w:rPr>
            <w:noProof/>
          </w:rPr>
          <w:instrText>HYPERLINK \l "_Toc104467925"</w:instrText>
        </w:r>
        <w:r>
          <w:rPr>
            <w:rStyle w:val="affff6"/>
            <w:noProof/>
          </w:rPr>
          <w:instrText xml:space="preserve"> </w:instrText>
        </w:r>
        <w:r>
          <w:rPr>
            <w:rStyle w:val="affff6"/>
            <w:noProof/>
          </w:rPr>
          <w:fldChar w:fldCharType="separate"/>
        </w:r>
        <w:r>
          <w:rPr>
            <w:rStyle w:val="affff6"/>
            <w:noProof/>
            <w:lang w:eastAsia="en-US"/>
          </w:rPr>
          <w:t>6.1.2.1</w:t>
        </w:r>
        <w:r>
          <w:rPr>
            <w:rFonts w:asciiTheme="minorHAnsi" w:eastAsiaTheme="minorEastAsia" w:hAnsiTheme="minorHAnsi" w:cstheme="minorBidi"/>
            <w:noProof/>
            <w:kern w:val="2"/>
            <w:sz w:val="21"/>
            <w:szCs w:val="22"/>
            <w:lang w:val="en-US" w:eastAsia="zh-CN"/>
          </w:rPr>
          <w:tab/>
        </w:r>
        <w:r>
          <w:rPr>
            <w:rStyle w:val="affff6"/>
            <w:noProof/>
            <w:lang w:eastAsia="en-US"/>
          </w:rPr>
          <w:t>General</w:t>
        </w:r>
        <w:r>
          <w:rPr>
            <w:noProof/>
            <w:webHidden/>
          </w:rPr>
          <w:tab/>
        </w:r>
        <w:r>
          <w:rPr>
            <w:noProof/>
            <w:webHidden/>
          </w:rPr>
          <w:fldChar w:fldCharType="begin"/>
        </w:r>
        <w:r>
          <w:rPr>
            <w:noProof/>
            <w:webHidden/>
          </w:rPr>
          <w:instrText xml:space="preserve"> PAGEREF _Toc104467925 \h </w:instrText>
        </w:r>
      </w:ins>
      <w:r>
        <w:rPr>
          <w:noProof/>
          <w:webHidden/>
        </w:rPr>
      </w:r>
      <w:r>
        <w:rPr>
          <w:noProof/>
          <w:webHidden/>
        </w:rPr>
        <w:fldChar w:fldCharType="separate"/>
      </w:r>
      <w:ins w:id="2758" w:author="Rapporteur" w:date="2022-05-26T14:30:00Z">
        <w:r>
          <w:rPr>
            <w:noProof/>
            <w:webHidden/>
          </w:rPr>
          <w:t>21</w:t>
        </w:r>
      </w:ins>
      <w:ins w:id="2759" w:author="Rapporteur" w:date="2022-05-26T14:29:00Z">
        <w:r>
          <w:rPr>
            <w:noProof/>
            <w:webHidden/>
          </w:rPr>
          <w:fldChar w:fldCharType="end"/>
        </w:r>
        <w:r>
          <w:rPr>
            <w:rStyle w:val="affff6"/>
            <w:noProof/>
          </w:rPr>
          <w:fldChar w:fldCharType="end"/>
        </w:r>
      </w:ins>
    </w:p>
    <w:p>
      <w:pPr>
        <w:pStyle w:val="43"/>
        <w:rPr>
          <w:ins w:id="2760" w:author="Rapporteur" w:date="2022-05-26T14:29:00Z"/>
          <w:rFonts w:asciiTheme="minorHAnsi" w:eastAsiaTheme="minorEastAsia" w:hAnsiTheme="minorHAnsi" w:cstheme="minorBidi"/>
          <w:noProof/>
          <w:kern w:val="2"/>
          <w:sz w:val="21"/>
          <w:szCs w:val="22"/>
          <w:lang w:val="en-US" w:eastAsia="zh-CN"/>
        </w:rPr>
      </w:pPr>
      <w:ins w:id="2761" w:author="Rapporteur" w:date="2022-05-26T14:29:00Z">
        <w:r>
          <w:rPr>
            <w:rStyle w:val="affff6"/>
            <w:noProof/>
          </w:rPr>
          <w:fldChar w:fldCharType="begin"/>
        </w:r>
        <w:r>
          <w:rPr>
            <w:rStyle w:val="affff6"/>
            <w:noProof/>
          </w:rPr>
          <w:instrText xml:space="preserve"> </w:instrText>
        </w:r>
        <w:r>
          <w:rPr>
            <w:noProof/>
          </w:rPr>
          <w:instrText>HYPERLINK \l "_Toc104467926"</w:instrText>
        </w:r>
        <w:r>
          <w:rPr>
            <w:rStyle w:val="affff6"/>
            <w:noProof/>
          </w:rPr>
          <w:instrText xml:space="preserve"> </w:instrText>
        </w:r>
        <w:r>
          <w:rPr>
            <w:rStyle w:val="affff6"/>
            <w:noProof/>
          </w:rPr>
          <w:fldChar w:fldCharType="separate"/>
        </w:r>
        <w:r>
          <w:rPr>
            <w:rStyle w:val="affff6"/>
            <w:noProof/>
            <w:lang w:eastAsia="en-US"/>
          </w:rPr>
          <w:t>6.1.2.2</w:t>
        </w:r>
        <w:r>
          <w:rPr>
            <w:rFonts w:asciiTheme="minorHAnsi" w:eastAsiaTheme="minorEastAsia" w:hAnsiTheme="minorHAnsi" w:cstheme="minorBidi"/>
            <w:noProof/>
            <w:kern w:val="2"/>
            <w:sz w:val="21"/>
            <w:szCs w:val="22"/>
            <w:lang w:val="en-US" w:eastAsia="zh-CN"/>
          </w:rPr>
          <w:tab/>
        </w:r>
        <w:r>
          <w:rPr>
            <w:rStyle w:val="affff6"/>
            <w:noProof/>
            <w:lang w:eastAsia="en-US"/>
          </w:rPr>
          <w:t>Support for describing multiple ML models in provisioning service operations</w:t>
        </w:r>
        <w:r>
          <w:rPr>
            <w:noProof/>
            <w:webHidden/>
          </w:rPr>
          <w:tab/>
        </w:r>
        <w:r>
          <w:rPr>
            <w:noProof/>
            <w:webHidden/>
          </w:rPr>
          <w:fldChar w:fldCharType="begin"/>
        </w:r>
        <w:r>
          <w:rPr>
            <w:noProof/>
            <w:webHidden/>
          </w:rPr>
          <w:instrText xml:space="preserve"> PAGEREF _Toc104467926 \h </w:instrText>
        </w:r>
      </w:ins>
      <w:r>
        <w:rPr>
          <w:noProof/>
          <w:webHidden/>
        </w:rPr>
      </w:r>
      <w:r>
        <w:rPr>
          <w:noProof/>
          <w:webHidden/>
        </w:rPr>
        <w:fldChar w:fldCharType="separate"/>
      </w:r>
      <w:ins w:id="2762" w:author="Rapporteur" w:date="2022-05-26T14:30:00Z">
        <w:r>
          <w:rPr>
            <w:noProof/>
            <w:webHidden/>
          </w:rPr>
          <w:t>21</w:t>
        </w:r>
      </w:ins>
      <w:ins w:id="2763" w:author="Rapporteur" w:date="2022-05-26T14:29:00Z">
        <w:r>
          <w:rPr>
            <w:noProof/>
            <w:webHidden/>
          </w:rPr>
          <w:fldChar w:fldCharType="end"/>
        </w:r>
        <w:r>
          <w:rPr>
            <w:rStyle w:val="affff6"/>
            <w:noProof/>
          </w:rPr>
          <w:fldChar w:fldCharType="end"/>
        </w:r>
      </w:ins>
    </w:p>
    <w:p>
      <w:pPr>
        <w:pStyle w:val="34"/>
        <w:rPr>
          <w:ins w:id="2764" w:author="Rapporteur" w:date="2022-05-26T14:29:00Z"/>
          <w:rFonts w:asciiTheme="minorHAnsi" w:eastAsiaTheme="minorEastAsia" w:hAnsiTheme="minorHAnsi" w:cstheme="minorBidi"/>
          <w:noProof/>
          <w:kern w:val="2"/>
          <w:sz w:val="21"/>
          <w:szCs w:val="22"/>
          <w:lang w:val="en-US" w:eastAsia="zh-CN"/>
        </w:rPr>
      </w:pPr>
      <w:ins w:id="2765" w:author="Rapporteur" w:date="2022-05-26T14:29:00Z">
        <w:r>
          <w:rPr>
            <w:rStyle w:val="affff6"/>
            <w:noProof/>
          </w:rPr>
          <w:fldChar w:fldCharType="begin"/>
        </w:r>
        <w:r>
          <w:rPr>
            <w:rStyle w:val="affff6"/>
            <w:noProof/>
          </w:rPr>
          <w:instrText xml:space="preserve"> </w:instrText>
        </w:r>
        <w:r>
          <w:rPr>
            <w:noProof/>
          </w:rPr>
          <w:instrText>HYPERLINK \l "_Toc104467927"</w:instrText>
        </w:r>
        <w:r>
          <w:rPr>
            <w:rStyle w:val="affff6"/>
            <w:noProof/>
          </w:rPr>
          <w:instrText xml:space="preserve"> </w:instrText>
        </w:r>
        <w:r>
          <w:rPr>
            <w:rStyle w:val="affff6"/>
            <w:noProof/>
          </w:rPr>
          <w:fldChar w:fldCharType="separate"/>
        </w:r>
        <w:r>
          <w:rPr>
            <w:rStyle w:val="affff6"/>
            <w:noProof/>
            <w:lang w:eastAsia="en-US"/>
          </w:rPr>
          <w:t>6.1.3</w:t>
        </w:r>
        <w:r>
          <w:rPr>
            <w:rFonts w:asciiTheme="minorHAnsi" w:eastAsiaTheme="minorEastAsia" w:hAnsiTheme="minorHAnsi" w:cstheme="minorBidi"/>
            <w:noProof/>
            <w:kern w:val="2"/>
            <w:sz w:val="21"/>
            <w:szCs w:val="22"/>
            <w:lang w:val="en-US" w:eastAsia="zh-CN"/>
          </w:rPr>
          <w:tab/>
        </w:r>
        <w:r>
          <w:rPr>
            <w:rStyle w:val="affff6"/>
            <w:noProof/>
            <w:lang w:eastAsia="en-US"/>
          </w:rPr>
          <w:t>Impacts on existing nodes and functionality</w:t>
        </w:r>
        <w:r>
          <w:rPr>
            <w:noProof/>
            <w:webHidden/>
          </w:rPr>
          <w:tab/>
        </w:r>
        <w:r>
          <w:rPr>
            <w:noProof/>
            <w:webHidden/>
          </w:rPr>
          <w:fldChar w:fldCharType="begin"/>
        </w:r>
        <w:r>
          <w:rPr>
            <w:noProof/>
            <w:webHidden/>
          </w:rPr>
          <w:instrText xml:space="preserve"> PAGEREF _Toc104467927 \h </w:instrText>
        </w:r>
      </w:ins>
      <w:r>
        <w:rPr>
          <w:noProof/>
          <w:webHidden/>
        </w:rPr>
      </w:r>
      <w:r>
        <w:rPr>
          <w:noProof/>
          <w:webHidden/>
        </w:rPr>
        <w:fldChar w:fldCharType="separate"/>
      </w:r>
      <w:ins w:id="2766" w:author="Rapporteur" w:date="2022-05-26T14:30:00Z">
        <w:r>
          <w:rPr>
            <w:noProof/>
            <w:webHidden/>
          </w:rPr>
          <w:t>22</w:t>
        </w:r>
      </w:ins>
      <w:ins w:id="2767" w:author="Rapporteur" w:date="2022-05-26T14:29:00Z">
        <w:r>
          <w:rPr>
            <w:noProof/>
            <w:webHidden/>
          </w:rPr>
          <w:fldChar w:fldCharType="end"/>
        </w:r>
        <w:r>
          <w:rPr>
            <w:rStyle w:val="affff6"/>
            <w:noProof/>
          </w:rPr>
          <w:fldChar w:fldCharType="end"/>
        </w:r>
      </w:ins>
    </w:p>
    <w:p>
      <w:pPr>
        <w:pStyle w:val="23"/>
        <w:rPr>
          <w:ins w:id="2768" w:author="Rapporteur" w:date="2022-05-26T14:29:00Z"/>
          <w:rFonts w:asciiTheme="minorHAnsi" w:eastAsiaTheme="minorEastAsia" w:hAnsiTheme="minorHAnsi" w:cstheme="minorBidi"/>
          <w:noProof/>
          <w:kern w:val="2"/>
          <w:sz w:val="21"/>
          <w:szCs w:val="22"/>
          <w:lang w:val="en-US" w:eastAsia="zh-CN"/>
        </w:rPr>
      </w:pPr>
      <w:ins w:id="2769" w:author="Rapporteur" w:date="2022-05-26T14:29:00Z">
        <w:r>
          <w:rPr>
            <w:rStyle w:val="affff6"/>
            <w:noProof/>
          </w:rPr>
          <w:fldChar w:fldCharType="begin"/>
        </w:r>
        <w:r>
          <w:rPr>
            <w:rStyle w:val="affff6"/>
            <w:noProof/>
          </w:rPr>
          <w:instrText xml:space="preserve"> </w:instrText>
        </w:r>
        <w:r>
          <w:rPr>
            <w:noProof/>
          </w:rPr>
          <w:instrText>HYPERLINK \l "_Toc104467928"</w:instrText>
        </w:r>
        <w:r>
          <w:rPr>
            <w:rStyle w:val="affff6"/>
            <w:noProof/>
          </w:rPr>
          <w:instrText xml:space="preserve"> </w:instrText>
        </w:r>
        <w:r>
          <w:rPr>
            <w:rStyle w:val="affff6"/>
            <w:noProof/>
          </w:rPr>
          <w:fldChar w:fldCharType="separate"/>
        </w:r>
        <w:r>
          <w:rPr>
            <w:rStyle w:val="affff6"/>
            <w:noProof/>
            <w:lang w:eastAsia="zh-CN"/>
          </w:rPr>
          <w:t>6.2</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#2</w:t>
        </w:r>
        <w:r>
          <w:rPr>
            <w:rStyle w:val="affff6"/>
            <w:noProof/>
          </w:rPr>
          <w:t>: Improving the Correctness of Service Experience Predictions with Contribution Weights</w:t>
        </w:r>
        <w:r>
          <w:rPr>
            <w:noProof/>
            <w:webHidden/>
          </w:rPr>
          <w:tab/>
        </w:r>
        <w:r>
          <w:rPr>
            <w:noProof/>
            <w:webHidden/>
          </w:rPr>
          <w:fldChar w:fldCharType="begin"/>
        </w:r>
        <w:r>
          <w:rPr>
            <w:noProof/>
            <w:webHidden/>
          </w:rPr>
          <w:instrText xml:space="preserve"> PAGEREF _Toc104467928 \h </w:instrText>
        </w:r>
      </w:ins>
      <w:r>
        <w:rPr>
          <w:noProof/>
          <w:webHidden/>
        </w:rPr>
      </w:r>
      <w:r>
        <w:rPr>
          <w:noProof/>
          <w:webHidden/>
        </w:rPr>
        <w:fldChar w:fldCharType="separate"/>
      </w:r>
      <w:ins w:id="2770" w:author="Rapporteur" w:date="2022-05-26T14:30:00Z">
        <w:r>
          <w:rPr>
            <w:noProof/>
            <w:webHidden/>
          </w:rPr>
          <w:t>22</w:t>
        </w:r>
      </w:ins>
      <w:ins w:id="2771" w:author="Rapporteur" w:date="2022-05-26T14:29:00Z">
        <w:r>
          <w:rPr>
            <w:noProof/>
            <w:webHidden/>
          </w:rPr>
          <w:fldChar w:fldCharType="end"/>
        </w:r>
        <w:r>
          <w:rPr>
            <w:rStyle w:val="affff6"/>
            <w:noProof/>
          </w:rPr>
          <w:fldChar w:fldCharType="end"/>
        </w:r>
      </w:ins>
    </w:p>
    <w:p>
      <w:pPr>
        <w:pStyle w:val="34"/>
        <w:rPr>
          <w:ins w:id="2772" w:author="Rapporteur" w:date="2022-05-26T14:29:00Z"/>
          <w:rFonts w:asciiTheme="minorHAnsi" w:eastAsiaTheme="minorEastAsia" w:hAnsiTheme="minorHAnsi" w:cstheme="minorBidi"/>
          <w:noProof/>
          <w:kern w:val="2"/>
          <w:sz w:val="21"/>
          <w:szCs w:val="22"/>
          <w:lang w:val="en-US" w:eastAsia="zh-CN"/>
        </w:rPr>
      </w:pPr>
      <w:ins w:id="2773" w:author="Rapporteur" w:date="2022-05-26T14:29:00Z">
        <w:r>
          <w:rPr>
            <w:rStyle w:val="affff6"/>
            <w:noProof/>
          </w:rPr>
          <w:fldChar w:fldCharType="begin"/>
        </w:r>
        <w:r>
          <w:rPr>
            <w:rStyle w:val="affff6"/>
            <w:noProof/>
          </w:rPr>
          <w:instrText xml:space="preserve"> </w:instrText>
        </w:r>
        <w:r>
          <w:rPr>
            <w:noProof/>
          </w:rPr>
          <w:instrText>HYPERLINK \l "_Toc104467929"</w:instrText>
        </w:r>
        <w:r>
          <w:rPr>
            <w:rStyle w:val="affff6"/>
            <w:noProof/>
          </w:rPr>
          <w:instrText xml:space="preserve"> </w:instrText>
        </w:r>
        <w:r>
          <w:rPr>
            <w:rStyle w:val="affff6"/>
            <w:noProof/>
          </w:rPr>
          <w:fldChar w:fldCharType="separate"/>
        </w:r>
        <w:r>
          <w:rPr>
            <w:rStyle w:val="affff6"/>
            <w:noProof/>
          </w:rPr>
          <w:t>6.2.1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_Toc104467929 \h </w:instrText>
        </w:r>
      </w:ins>
      <w:r>
        <w:rPr>
          <w:noProof/>
          <w:webHidden/>
        </w:rPr>
      </w:r>
      <w:r>
        <w:rPr>
          <w:noProof/>
          <w:webHidden/>
        </w:rPr>
        <w:fldChar w:fldCharType="separate"/>
      </w:r>
      <w:ins w:id="2774" w:author="Rapporteur" w:date="2022-05-26T14:30:00Z">
        <w:r>
          <w:rPr>
            <w:noProof/>
            <w:webHidden/>
          </w:rPr>
          <w:t>22</w:t>
        </w:r>
      </w:ins>
      <w:ins w:id="2775" w:author="Rapporteur" w:date="2022-05-26T14:29:00Z">
        <w:r>
          <w:rPr>
            <w:noProof/>
            <w:webHidden/>
          </w:rPr>
          <w:fldChar w:fldCharType="end"/>
        </w:r>
        <w:r>
          <w:rPr>
            <w:rStyle w:val="affff6"/>
            <w:noProof/>
          </w:rPr>
          <w:fldChar w:fldCharType="end"/>
        </w:r>
      </w:ins>
    </w:p>
    <w:p>
      <w:pPr>
        <w:pStyle w:val="34"/>
        <w:rPr>
          <w:ins w:id="2776" w:author="Rapporteur" w:date="2022-05-26T14:29:00Z"/>
          <w:rFonts w:asciiTheme="minorHAnsi" w:eastAsiaTheme="minorEastAsia" w:hAnsiTheme="minorHAnsi" w:cstheme="minorBidi"/>
          <w:noProof/>
          <w:kern w:val="2"/>
          <w:sz w:val="21"/>
          <w:szCs w:val="22"/>
          <w:lang w:val="en-US" w:eastAsia="zh-CN"/>
        </w:rPr>
      </w:pPr>
      <w:ins w:id="2777" w:author="Rapporteur" w:date="2022-05-26T14:29:00Z">
        <w:r>
          <w:rPr>
            <w:rStyle w:val="affff6"/>
            <w:noProof/>
          </w:rPr>
          <w:fldChar w:fldCharType="begin"/>
        </w:r>
        <w:r>
          <w:rPr>
            <w:rStyle w:val="affff6"/>
            <w:noProof/>
          </w:rPr>
          <w:instrText xml:space="preserve"> </w:instrText>
        </w:r>
        <w:r>
          <w:rPr>
            <w:noProof/>
          </w:rPr>
          <w:instrText>HYPERLINK \l "_Toc104467930"</w:instrText>
        </w:r>
        <w:r>
          <w:rPr>
            <w:rStyle w:val="affff6"/>
            <w:noProof/>
          </w:rPr>
          <w:instrText xml:space="preserve"> </w:instrText>
        </w:r>
        <w:r>
          <w:rPr>
            <w:rStyle w:val="affff6"/>
            <w:noProof/>
          </w:rPr>
          <w:fldChar w:fldCharType="separate"/>
        </w:r>
        <w:r>
          <w:rPr>
            <w:rStyle w:val="affff6"/>
            <w:noProof/>
          </w:rPr>
          <w:t>6.2.2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_Toc104467930 \h </w:instrText>
        </w:r>
      </w:ins>
      <w:r>
        <w:rPr>
          <w:noProof/>
          <w:webHidden/>
        </w:rPr>
      </w:r>
      <w:r>
        <w:rPr>
          <w:noProof/>
          <w:webHidden/>
        </w:rPr>
        <w:fldChar w:fldCharType="separate"/>
      </w:r>
      <w:ins w:id="2778" w:author="Rapporteur" w:date="2022-05-26T14:30:00Z">
        <w:r>
          <w:rPr>
            <w:noProof/>
            <w:webHidden/>
          </w:rPr>
          <w:t>23</w:t>
        </w:r>
      </w:ins>
      <w:ins w:id="2779" w:author="Rapporteur" w:date="2022-05-26T14:29:00Z">
        <w:r>
          <w:rPr>
            <w:noProof/>
            <w:webHidden/>
          </w:rPr>
          <w:fldChar w:fldCharType="end"/>
        </w:r>
        <w:r>
          <w:rPr>
            <w:rStyle w:val="affff6"/>
            <w:noProof/>
          </w:rPr>
          <w:fldChar w:fldCharType="end"/>
        </w:r>
      </w:ins>
    </w:p>
    <w:p>
      <w:pPr>
        <w:pStyle w:val="34"/>
        <w:rPr>
          <w:ins w:id="2780" w:author="Rapporteur" w:date="2022-05-26T14:29:00Z"/>
          <w:rFonts w:asciiTheme="minorHAnsi" w:eastAsiaTheme="minorEastAsia" w:hAnsiTheme="minorHAnsi" w:cstheme="minorBidi"/>
          <w:noProof/>
          <w:kern w:val="2"/>
          <w:sz w:val="21"/>
          <w:szCs w:val="22"/>
          <w:lang w:val="en-US" w:eastAsia="zh-CN"/>
        </w:rPr>
      </w:pPr>
      <w:ins w:id="2781" w:author="Rapporteur" w:date="2022-05-26T14:29:00Z">
        <w:r>
          <w:rPr>
            <w:rStyle w:val="affff6"/>
            <w:noProof/>
          </w:rPr>
          <w:fldChar w:fldCharType="begin"/>
        </w:r>
        <w:r>
          <w:rPr>
            <w:rStyle w:val="affff6"/>
            <w:noProof/>
          </w:rPr>
          <w:instrText xml:space="preserve"> </w:instrText>
        </w:r>
        <w:r>
          <w:rPr>
            <w:noProof/>
          </w:rPr>
          <w:instrText>HYPERLINK \l "_Toc104467931"</w:instrText>
        </w:r>
        <w:r>
          <w:rPr>
            <w:rStyle w:val="affff6"/>
            <w:noProof/>
          </w:rPr>
          <w:instrText xml:space="preserve"> </w:instrText>
        </w:r>
        <w:r>
          <w:rPr>
            <w:rStyle w:val="affff6"/>
            <w:noProof/>
          </w:rPr>
          <w:fldChar w:fldCharType="separate"/>
        </w:r>
        <w:r>
          <w:rPr>
            <w:rStyle w:val="affff6"/>
            <w:noProof/>
            <w:lang w:eastAsia="zh-CN"/>
          </w:rPr>
          <w:t>6.2.3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_Toc104467931 \h </w:instrText>
        </w:r>
      </w:ins>
      <w:r>
        <w:rPr>
          <w:noProof/>
          <w:webHidden/>
        </w:rPr>
      </w:r>
      <w:r>
        <w:rPr>
          <w:noProof/>
          <w:webHidden/>
        </w:rPr>
        <w:fldChar w:fldCharType="separate"/>
      </w:r>
      <w:ins w:id="2782" w:author="Rapporteur" w:date="2022-05-26T14:30:00Z">
        <w:r>
          <w:rPr>
            <w:noProof/>
            <w:webHidden/>
          </w:rPr>
          <w:t>23</w:t>
        </w:r>
      </w:ins>
      <w:ins w:id="2783" w:author="Rapporteur" w:date="2022-05-26T14:29:00Z">
        <w:r>
          <w:rPr>
            <w:noProof/>
            <w:webHidden/>
          </w:rPr>
          <w:fldChar w:fldCharType="end"/>
        </w:r>
        <w:r>
          <w:rPr>
            <w:rStyle w:val="affff6"/>
            <w:noProof/>
          </w:rPr>
          <w:fldChar w:fldCharType="end"/>
        </w:r>
      </w:ins>
    </w:p>
    <w:p>
      <w:pPr>
        <w:pStyle w:val="23"/>
        <w:rPr>
          <w:ins w:id="2784" w:author="Rapporteur" w:date="2022-05-26T14:29:00Z"/>
          <w:rFonts w:asciiTheme="minorHAnsi" w:eastAsiaTheme="minorEastAsia" w:hAnsiTheme="minorHAnsi" w:cstheme="minorBidi"/>
          <w:noProof/>
          <w:kern w:val="2"/>
          <w:sz w:val="21"/>
          <w:szCs w:val="22"/>
          <w:lang w:val="en-US" w:eastAsia="zh-CN"/>
        </w:rPr>
      </w:pPr>
      <w:ins w:id="2785" w:author="Rapporteur" w:date="2022-05-26T14:29:00Z">
        <w:r>
          <w:rPr>
            <w:rStyle w:val="affff6"/>
            <w:noProof/>
          </w:rPr>
          <w:fldChar w:fldCharType="begin"/>
        </w:r>
        <w:r>
          <w:rPr>
            <w:rStyle w:val="affff6"/>
            <w:noProof/>
          </w:rPr>
          <w:instrText xml:space="preserve"> </w:instrText>
        </w:r>
        <w:r>
          <w:rPr>
            <w:noProof/>
          </w:rPr>
          <w:instrText>HYPERLINK \l "_Toc104467932"</w:instrText>
        </w:r>
        <w:r>
          <w:rPr>
            <w:rStyle w:val="affff6"/>
            <w:noProof/>
          </w:rPr>
          <w:instrText xml:space="preserve"> </w:instrText>
        </w:r>
        <w:r>
          <w:rPr>
            <w:rStyle w:val="affff6"/>
            <w:noProof/>
          </w:rPr>
          <w:fldChar w:fldCharType="separate"/>
        </w:r>
        <w:r>
          <w:rPr>
            <w:rStyle w:val="affff6"/>
            <w:noProof/>
          </w:rPr>
          <w:t>6.</w:t>
        </w:r>
        <w:r>
          <w:rPr>
            <w:rStyle w:val="affff6"/>
            <w:rFonts w:eastAsia="宋体"/>
            <w:noProof/>
            <w:lang w:eastAsia="zh-CN"/>
          </w:rPr>
          <w:t>3</w:t>
        </w:r>
        <w:r>
          <w:rPr>
            <w:rFonts w:asciiTheme="minorHAnsi" w:eastAsiaTheme="minorEastAsia" w:hAnsiTheme="minorHAnsi" w:cstheme="minorBidi"/>
            <w:noProof/>
            <w:kern w:val="2"/>
            <w:sz w:val="21"/>
            <w:szCs w:val="22"/>
            <w:lang w:val="en-US" w:eastAsia="zh-CN"/>
          </w:rPr>
          <w:tab/>
        </w:r>
        <w:r>
          <w:rPr>
            <w:rStyle w:val="affff6"/>
            <w:noProof/>
          </w:rPr>
          <w:t>Solution #</w:t>
        </w:r>
        <w:r>
          <w:rPr>
            <w:rStyle w:val="affff6"/>
            <w:rFonts w:eastAsia="宋体"/>
            <w:noProof/>
            <w:lang w:eastAsia="zh-CN"/>
          </w:rPr>
          <w:t>3</w:t>
        </w:r>
        <w:r>
          <w:rPr>
            <w:rStyle w:val="affff6"/>
            <w:noProof/>
          </w:rPr>
          <w:t>: Accuracy based NWDAF Analytics Correctness Improvement</w:t>
        </w:r>
        <w:r>
          <w:rPr>
            <w:noProof/>
            <w:webHidden/>
          </w:rPr>
          <w:tab/>
        </w:r>
        <w:r>
          <w:rPr>
            <w:noProof/>
            <w:webHidden/>
          </w:rPr>
          <w:fldChar w:fldCharType="begin"/>
        </w:r>
        <w:r>
          <w:rPr>
            <w:noProof/>
            <w:webHidden/>
          </w:rPr>
          <w:instrText xml:space="preserve"> PAGEREF _Toc104467932 \h </w:instrText>
        </w:r>
      </w:ins>
      <w:r>
        <w:rPr>
          <w:noProof/>
          <w:webHidden/>
        </w:rPr>
      </w:r>
      <w:r>
        <w:rPr>
          <w:noProof/>
          <w:webHidden/>
        </w:rPr>
        <w:fldChar w:fldCharType="separate"/>
      </w:r>
      <w:ins w:id="2786" w:author="Rapporteur" w:date="2022-05-26T14:30:00Z">
        <w:r>
          <w:rPr>
            <w:noProof/>
            <w:webHidden/>
          </w:rPr>
          <w:t>23</w:t>
        </w:r>
      </w:ins>
      <w:ins w:id="2787" w:author="Rapporteur" w:date="2022-05-26T14:29:00Z">
        <w:r>
          <w:rPr>
            <w:noProof/>
            <w:webHidden/>
          </w:rPr>
          <w:fldChar w:fldCharType="end"/>
        </w:r>
        <w:r>
          <w:rPr>
            <w:rStyle w:val="affff6"/>
            <w:noProof/>
          </w:rPr>
          <w:fldChar w:fldCharType="end"/>
        </w:r>
      </w:ins>
    </w:p>
    <w:p>
      <w:pPr>
        <w:pStyle w:val="34"/>
        <w:rPr>
          <w:ins w:id="2788" w:author="Rapporteur" w:date="2022-05-26T14:29:00Z"/>
          <w:rFonts w:asciiTheme="minorHAnsi" w:eastAsiaTheme="minorEastAsia" w:hAnsiTheme="minorHAnsi" w:cstheme="minorBidi"/>
          <w:noProof/>
          <w:kern w:val="2"/>
          <w:sz w:val="21"/>
          <w:szCs w:val="22"/>
          <w:lang w:val="en-US" w:eastAsia="zh-CN"/>
        </w:rPr>
      </w:pPr>
      <w:ins w:id="2789" w:author="Rapporteur" w:date="2022-05-26T14:29:00Z">
        <w:r>
          <w:rPr>
            <w:rStyle w:val="affff6"/>
            <w:noProof/>
          </w:rPr>
          <w:fldChar w:fldCharType="begin"/>
        </w:r>
        <w:r>
          <w:rPr>
            <w:rStyle w:val="affff6"/>
            <w:noProof/>
          </w:rPr>
          <w:instrText xml:space="preserve"> </w:instrText>
        </w:r>
        <w:r>
          <w:rPr>
            <w:noProof/>
          </w:rPr>
          <w:instrText>HYPERLINK \l "_Toc104467933"</w:instrText>
        </w:r>
        <w:r>
          <w:rPr>
            <w:rStyle w:val="affff6"/>
            <w:noProof/>
          </w:rPr>
          <w:instrText xml:space="preserve"> </w:instrText>
        </w:r>
        <w:r>
          <w:rPr>
            <w:rStyle w:val="affff6"/>
            <w:noProof/>
          </w:rPr>
          <w:fldChar w:fldCharType="separate"/>
        </w:r>
        <w:r>
          <w:rPr>
            <w:rStyle w:val="affff6"/>
            <w:noProof/>
          </w:rPr>
          <w:t>6.</w:t>
        </w:r>
        <w:r>
          <w:rPr>
            <w:rStyle w:val="affff6"/>
            <w:rFonts w:eastAsia="宋体"/>
            <w:noProof/>
            <w:lang w:eastAsia="zh-CN"/>
          </w:rPr>
          <w:t>3</w:t>
        </w:r>
        <w:r>
          <w:rPr>
            <w:rStyle w:val="affff6"/>
            <w:noProof/>
          </w:rPr>
          <w:t>.1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_Toc104467933 \h </w:instrText>
        </w:r>
      </w:ins>
      <w:r>
        <w:rPr>
          <w:noProof/>
          <w:webHidden/>
        </w:rPr>
      </w:r>
      <w:r>
        <w:rPr>
          <w:noProof/>
          <w:webHidden/>
        </w:rPr>
        <w:fldChar w:fldCharType="separate"/>
      </w:r>
      <w:ins w:id="2790" w:author="Rapporteur" w:date="2022-05-26T14:30:00Z">
        <w:r>
          <w:rPr>
            <w:noProof/>
            <w:webHidden/>
          </w:rPr>
          <w:t>23</w:t>
        </w:r>
      </w:ins>
      <w:ins w:id="2791" w:author="Rapporteur" w:date="2022-05-26T14:29:00Z">
        <w:r>
          <w:rPr>
            <w:noProof/>
            <w:webHidden/>
          </w:rPr>
          <w:fldChar w:fldCharType="end"/>
        </w:r>
        <w:r>
          <w:rPr>
            <w:rStyle w:val="affff6"/>
            <w:noProof/>
          </w:rPr>
          <w:fldChar w:fldCharType="end"/>
        </w:r>
      </w:ins>
    </w:p>
    <w:p>
      <w:pPr>
        <w:pStyle w:val="34"/>
        <w:rPr>
          <w:ins w:id="2792" w:author="Rapporteur" w:date="2022-05-26T14:29:00Z"/>
          <w:rFonts w:asciiTheme="minorHAnsi" w:eastAsiaTheme="minorEastAsia" w:hAnsiTheme="minorHAnsi" w:cstheme="minorBidi"/>
          <w:noProof/>
          <w:kern w:val="2"/>
          <w:sz w:val="21"/>
          <w:szCs w:val="22"/>
          <w:lang w:val="en-US" w:eastAsia="zh-CN"/>
        </w:rPr>
      </w:pPr>
      <w:ins w:id="2793" w:author="Rapporteur" w:date="2022-05-26T14:29:00Z">
        <w:r>
          <w:rPr>
            <w:rStyle w:val="affff6"/>
            <w:noProof/>
          </w:rPr>
          <w:fldChar w:fldCharType="begin"/>
        </w:r>
        <w:r>
          <w:rPr>
            <w:rStyle w:val="affff6"/>
            <w:noProof/>
          </w:rPr>
          <w:instrText xml:space="preserve"> </w:instrText>
        </w:r>
        <w:r>
          <w:rPr>
            <w:noProof/>
          </w:rPr>
          <w:instrText>HYPERLINK \l "_Toc104467934"</w:instrText>
        </w:r>
        <w:r>
          <w:rPr>
            <w:rStyle w:val="affff6"/>
            <w:noProof/>
          </w:rPr>
          <w:instrText xml:space="preserve"> </w:instrText>
        </w:r>
        <w:r>
          <w:rPr>
            <w:rStyle w:val="affff6"/>
            <w:noProof/>
          </w:rPr>
          <w:fldChar w:fldCharType="separate"/>
        </w:r>
        <w:r>
          <w:rPr>
            <w:rStyle w:val="affff6"/>
            <w:noProof/>
          </w:rPr>
          <w:t>6.</w:t>
        </w:r>
        <w:r>
          <w:rPr>
            <w:rStyle w:val="affff6"/>
            <w:rFonts w:eastAsia="宋体"/>
            <w:noProof/>
            <w:lang w:eastAsia="zh-CN"/>
          </w:rPr>
          <w:t>3</w:t>
        </w:r>
        <w:r>
          <w:rPr>
            <w:rStyle w:val="affff6"/>
            <w:noProof/>
          </w:rPr>
          <w:t>.2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_Toc104467934 \h </w:instrText>
        </w:r>
      </w:ins>
      <w:r>
        <w:rPr>
          <w:noProof/>
          <w:webHidden/>
        </w:rPr>
      </w:r>
      <w:r>
        <w:rPr>
          <w:noProof/>
          <w:webHidden/>
        </w:rPr>
        <w:fldChar w:fldCharType="separate"/>
      </w:r>
      <w:ins w:id="2794" w:author="Rapporteur" w:date="2022-05-26T14:30:00Z">
        <w:r>
          <w:rPr>
            <w:noProof/>
            <w:webHidden/>
          </w:rPr>
          <w:t>24</w:t>
        </w:r>
      </w:ins>
      <w:ins w:id="2795" w:author="Rapporteur" w:date="2022-05-26T14:29:00Z">
        <w:r>
          <w:rPr>
            <w:noProof/>
            <w:webHidden/>
          </w:rPr>
          <w:fldChar w:fldCharType="end"/>
        </w:r>
        <w:r>
          <w:rPr>
            <w:rStyle w:val="affff6"/>
            <w:noProof/>
          </w:rPr>
          <w:fldChar w:fldCharType="end"/>
        </w:r>
      </w:ins>
    </w:p>
    <w:p>
      <w:pPr>
        <w:pStyle w:val="34"/>
        <w:rPr>
          <w:ins w:id="2796" w:author="Rapporteur" w:date="2022-05-26T14:29:00Z"/>
          <w:rFonts w:asciiTheme="minorHAnsi" w:eastAsiaTheme="minorEastAsia" w:hAnsiTheme="minorHAnsi" w:cstheme="minorBidi"/>
          <w:noProof/>
          <w:kern w:val="2"/>
          <w:sz w:val="21"/>
          <w:szCs w:val="22"/>
          <w:lang w:val="en-US" w:eastAsia="zh-CN"/>
        </w:rPr>
      </w:pPr>
      <w:ins w:id="2797" w:author="Rapporteur" w:date="2022-05-26T14:29:00Z">
        <w:r>
          <w:rPr>
            <w:rStyle w:val="affff6"/>
            <w:noProof/>
          </w:rPr>
          <w:fldChar w:fldCharType="begin"/>
        </w:r>
        <w:r>
          <w:rPr>
            <w:rStyle w:val="affff6"/>
            <w:noProof/>
          </w:rPr>
          <w:instrText xml:space="preserve"> </w:instrText>
        </w:r>
        <w:r>
          <w:rPr>
            <w:noProof/>
          </w:rPr>
          <w:instrText>HYPERLINK \l "_Toc104467935"</w:instrText>
        </w:r>
        <w:r>
          <w:rPr>
            <w:rStyle w:val="affff6"/>
            <w:noProof/>
          </w:rPr>
          <w:instrText xml:space="preserve"> </w:instrText>
        </w:r>
        <w:r>
          <w:rPr>
            <w:rStyle w:val="affff6"/>
            <w:noProof/>
          </w:rPr>
          <w:fldChar w:fldCharType="separate"/>
        </w:r>
        <w:r>
          <w:rPr>
            <w:rStyle w:val="affff6"/>
            <w:noProof/>
            <w:lang w:eastAsia="zh-CN"/>
          </w:rPr>
          <w:t>6.</w:t>
        </w:r>
        <w:r>
          <w:rPr>
            <w:rStyle w:val="affff6"/>
            <w:rFonts w:eastAsia="宋体"/>
            <w:noProof/>
            <w:lang w:eastAsia="zh-CN"/>
          </w:rPr>
          <w:t>3</w:t>
        </w:r>
        <w:r>
          <w:rPr>
            <w:rStyle w:val="affff6"/>
            <w:noProof/>
            <w:lang w:eastAsia="zh-CN"/>
          </w:rPr>
          <w:t>.3</w:t>
        </w:r>
        <w:r>
          <w:rPr>
            <w:rFonts w:asciiTheme="minorHAnsi" w:eastAsiaTheme="minorEastAsia" w:hAnsiTheme="minorHAnsi" w:cstheme="minorBidi"/>
            <w:noProof/>
            <w:kern w:val="2"/>
            <w:sz w:val="21"/>
            <w:szCs w:val="22"/>
            <w:lang w:val="en-US" w:eastAsia="zh-CN"/>
          </w:rPr>
          <w:tab/>
        </w:r>
        <w:r>
          <w:rPr>
            <w:rStyle w:val="affff6"/>
            <w:noProof/>
          </w:rPr>
          <w:t>Impacts on services, entities and interfaces</w:t>
        </w:r>
        <w:r>
          <w:rPr>
            <w:noProof/>
            <w:webHidden/>
          </w:rPr>
          <w:tab/>
        </w:r>
        <w:r>
          <w:rPr>
            <w:noProof/>
            <w:webHidden/>
          </w:rPr>
          <w:fldChar w:fldCharType="begin"/>
        </w:r>
        <w:r>
          <w:rPr>
            <w:noProof/>
            <w:webHidden/>
          </w:rPr>
          <w:instrText xml:space="preserve"> PAGEREF _Toc104467935 \h </w:instrText>
        </w:r>
      </w:ins>
      <w:r>
        <w:rPr>
          <w:noProof/>
          <w:webHidden/>
        </w:rPr>
      </w:r>
      <w:r>
        <w:rPr>
          <w:noProof/>
          <w:webHidden/>
        </w:rPr>
        <w:fldChar w:fldCharType="separate"/>
      </w:r>
      <w:ins w:id="2798" w:author="Rapporteur" w:date="2022-05-26T14:30:00Z">
        <w:r>
          <w:rPr>
            <w:noProof/>
            <w:webHidden/>
          </w:rPr>
          <w:t>26</w:t>
        </w:r>
      </w:ins>
      <w:ins w:id="2799" w:author="Rapporteur" w:date="2022-05-26T14:29:00Z">
        <w:r>
          <w:rPr>
            <w:noProof/>
            <w:webHidden/>
          </w:rPr>
          <w:fldChar w:fldCharType="end"/>
        </w:r>
        <w:r>
          <w:rPr>
            <w:rStyle w:val="affff6"/>
            <w:noProof/>
          </w:rPr>
          <w:fldChar w:fldCharType="end"/>
        </w:r>
      </w:ins>
    </w:p>
    <w:p>
      <w:pPr>
        <w:pStyle w:val="23"/>
        <w:rPr>
          <w:ins w:id="2800" w:author="Rapporteur" w:date="2022-05-26T14:29:00Z"/>
          <w:rFonts w:asciiTheme="minorHAnsi" w:eastAsiaTheme="minorEastAsia" w:hAnsiTheme="minorHAnsi" w:cstheme="minorBidi"/>
          <w:noProof/>
          <w:kern w:val="2"/>
          <w:sz w:val="21"/>
          <w:szCs w:val="22"/>
          <w:lang w:val="en-US" w:eastAsia="zh-CN"/>
        </w:rPr>
      </w:pPr>
      <w:ins w:id="2801" w:author="Rapporteur" w:date="2022-05-26T14:29:00Z">
        <w:r>
          <w:rPr>
            <w:rStyle w:val="affff6"/>
            <w:noProof/>
          </w:rPr>
          <w:fldChar w:fldCharType="begin"/>
        </w:r>
        <w:r>
          <w:rPr>
            <w:rStyle w:val="affff6"/>
            <w:noProof/>
          </w:rPr>
          <w:instrText xml:space="preserve"> </w:instrText>
        </w:r>
        <w:r>
          <w:rPr>
            <w:noProof/>
          </w:rPr>
          <w:instrText>HYPERLINK \l "_Toc104467936"</w:instrText>
        </w:r>
        <w:r>
          <w:rPr>
            <w:rStyle w:val="affff6"/>
            <w:noProof/>
          </w:rPr>
          <w:instrText xml:space="preserve"> </w:instrText>
        </w:r>
        <w:r>
          <w:rPr>
            <w:rStyle w:val="affff6"/>
            <w:noProof/>
          </w:rPr>
          <w:fldChar w:fldCharType="separate"/>
        </w:r>
        <w:r>
          <w:rPr>
            <w:rStyle w:val="affff6"/>
            <w:noProof/>
            <w:lang w:eastAsia="zh-CN"/>
          </w:rPr>
          <w:t>6.4</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#4</w:t>
        </w:r>
        <w:r>
          <w:rPr>
            <w:rStyle w:val="affff6"/>
            <w:noProof/>
          </w:rPr>
          <w:t>: Determining ML model drift for improving analytics accuracy</w:t>
        </w:r>
        <w:r>
          <w:rPr>
            <w:noProof/>
            <w:webHidden/>
          </w:rPr>
          <w:tab/>
        </w:r>
        <w:r>
          <w:rPr>
            <w:noProof/>
            <w:webHidden/>
          </w:rPr>
          <w:fldChar w:fldCharType="begin"/>
        </w:r>
        <w:r>
          <w:rPr>
            <w:noProof/>
            <w:webHidden/>
          </w:rPr>
          <w:instrText xml:space="preserve"> PAGEREF _Toc104467936 \h </w:instrText>
        </w:r>
      </w:ins>
      <w:r>
        <w:rPr>
          <w:noProof/>
          <w:webHidden/>
        </w:rPr>
      </w:r>
      <w:r>
        <w:rPr>
          <w:noProof/>
          <w:webHidden/>
        </w:rPr>
        <w:fldChar w:fldCharType="separate"/>
      </w:r>
      <w:ins w:id="2802" w:author="Rapporteur" w:date="2022-05-26T14:30:00Z">
        <w:r>
          <w:rPr>
            <w:noProof/>
            <w:webHidden/>
          </w:rPr>
          <w:t>26</w:t>
        </w:r>
      </w:ins>
      <w:ins w:id="2803" w:author="Rapporteur" w:date="2022-05-26T14:29:00Z">
        <w:r>
          <w:rPr>
            <w:noProof/>
            <w:webHidden/>
          </w:rPr>
          <w:fldChar w:fldCharType="end"/>
        </w:r>
        <w:r>
          <w:rPr>
            <w:rStyle w:val="affff6"/>
            <w:noProof/>
          </w:rPr>
          <w:fldChar w:fldCharType="end"/>
        </w:r>
      </w:ins>
    </w:p>
    <w:p>
      <w:pPr>
        <w:pStyle w:val="34"/>
        <w:rPr>
          <w:ins w:id="2804" w:author="Rapporteur" w:date="2022-05-26T14:29:00Z"/>
          <w:rFonts w:asciiTheme="minorHAnsi" w:eastAsiaTheme="minorEastAsia" w:hAnsiTheme="minorHAnsi" w:cstheme="minorBidi"/>
          <w:noProof/>
          <w:kern w:val="2"/>
          <w:sz w:val="21"/>
          <w:szCs w:val="22"/>
          <w:lang w:val="en-US" w:eastAsia="zh-CN"/>
        </w:rPr>
      </w:pPr>
      <w:ins w:id="2805" w:author="Rapporteur" w:date="2022-05-26T14:29:00Z">
        <w:r>
          <w:rPr>
            <w:rStyle w:val="affff6"/>
            <w:noProof/>
          </w:rPr>
          <w:fldChar w:fldCharType="begin"/>
        </w:r>
        <w:r>
          <w:rPr>
            <w:rStyle w:val="affff6"/>
            <w:noProof/>
          </w:rPr>
          <w:instrText xml:space="preserve"> </w:instrText>
        </w:r>
        <w:r>
          <w:rPr>
            <w:noProof/>
          </w:rPr>
          <w:instrText>HYPERLINK \l "_Toc104467937"</w:instrText>
        </w:r>
        <w:r>
          <w:rPr>
            <w:rStyle w:val="affff6"/>
            <w:noProof/>
          </w:rPr>
          <w:instrText xml:space="preserve"> </w:instrText>
        </w:r>
        <w:r>
          <w:rPr>
            <w:rStyle w:val="affff6"/>
            <w:noProof/>
          </w:rPr>
          <w:fldChar w:fldCharType="separate"/>
        </w:r>
        <w:r>
          <w:rPr>
            <w:rStyle w:val="affff6"/>
            <w:noProof/>
          </w:rPr>
          <w:t>6.4.1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_Toc104467937 \h </w:instrText>
        </w:r>
      </w:ins>
      <w:r>
        <w:rPr>
          <w:noProof/>
          <w:webHidden/>
        </w:rPr>
      </w:r>
      <w:r>
        <w:rPr>
          <w:noProof/>
          <w:webHidden/>
        </w:rPr>
        <w:fldChar w:fldCharType="separate"/>
      </w:r>
      <w:ins w:id="2806" w:author="Rapporteur" w:date="2022-05-26T14:30:00Z">
        <w:r>
          <w:rPr>
            <w:noProof/>
            <w:webHidden/>
          </w:rPr>
          <w:t>26</w:t>
        </w:r>
      </w:ins>
      <w:ins w:id="2807" w:author="Rapporteur" w:date="2022-05-26T14:29:00Z">
        <w:r>
          <w:rPr>
            <w:noProof/>
            <w:webHidden/>
          </w:rPr>
          <w:fldChar w:fldCharType="end"/>
        </w:r>
        <w:r>
          <w:rPr>
            <w:rStyle w:val="affff6"/>
            <w:noProof/>
          </w:rPr>
          <w:fldChar w:fldCharType="end"/>
        </w:r>
      </w:ins>
    </w:p>
    <w:p>
      <w:pPr>
        <w:pStyle w:val="34"/>
        <w:rPr>
          <w:ins w:id="2808" w:author="Rapporteur" w:date="2022-05-26T14:29:00Z"/>
          <w:rFonts w:asciiTheme="minorHAnsi" w:eastAsiaTheme="minorEastAsia" w:hAnsiTheme="minorHAnsi" w:cstheme="minorBidi"/>
          <w:noProof/>
          <w:kern w:val="2"/>
          <w:sz w:val="21"/>
          <w:szCs w:val="22"/>
          <w:lang w:val="en-US" w:eastAsia="zh-CN"/>
        </w:rPr>
      </w:pPr>
      <w:ins w:id="2809" w:author="Rapporteur" w:date="2022-05-26T14:29:00Z">
        <w:r>
          <w:rPr>
            <w:rStyle w:val="affff6"/>
            <w:noProof/>
          </w:rPr>
          <w:fldChar w:fldCharType="begin"/>
        </w:r>
        <w:r>
          <w:rPr>
            <w:rStyle w:val="affff6"/>
            <w:noProof/>
          </w:rPr>
          <w:instrText xml:space="preserve"> </w:instrText>
        </w:r>
        <w:r>
          <w:rPr>
            <w:noProof/>
          </w:rPr>
          <w:instrText>HYPERLINK \l "_Toc104467938"</w:instrText>
        </w:r>
        <w:r>
          <w:rPr>
            <w:rStyle w:val="affff6"/>
            <w:noProof/>
          </w:rPr>
          <w:instrText xml:space="preserve"> </w:instrText>
        </w:r>
        <w:r>
          <w:rPr>
            <w:rStyle w:val="affff6"/>
            <w:noProof/>
          </w:rPr>
          <w:fldChar w:fldCharType="separate"/>
        </w:r>
        <w:r>
          <w:rPr>
            <w:rStyle w:val="affff6"/>
            <w:noProof/>
          </w:rPr>
          <w:t>6.4.2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_Toc104467938 \h </w:instrText>
        </w:r>
      </w:ins>
      <w:r>
        <w:rPr>
          <w:noProof/>
          <w:webHidden/>
        </w:rPr>
      </w:r>
      <w:r>
        <w:rPr>
          <w:noProof/>
          <w:webHidden/>
        </w:rPr>
        <w:fldChar w:fldCharType="separate"/>
      </w:r>
      <w:ins w:id="2810" w:author="Rapporteur" w:date="2022-05-26T14:30:00Z">
        <w:r>
          <w:rPr>
            <w:noProof/>
            <w:webHidden/>
          </w:rPr>
          <w:t>27</w:t>
        </w:r>
      </w:ins>
      <w:ins w:id="2811" w:author="Rapporteur" w:date="2022-05-26T14:29:00Z">
        <w:r>
          <w:rPr>
            <w:noProof/>
            <w:webHidden/>
          </w:rPr>
          <w:fldChar w:fldCharType="end"/>
        </w:r>
        <w:r>
          <w:rPr>
            <w:rStyle w:val="affff6"/>
            <w:noProof/>
          </w:rPr>
          <w:fldChar w:fldCharType="end"/>
        </w:r>
      </w:ins>
    </w:p>
    <w:p>
      <w:pPr>
        <w:pStyle w:val="34"/>
        <w:rPr>
          <w:ins w:id="2812" w:author="Rapporteur" w:date="2022-05-26T14:29:00Z"/>
          <w:rFonts w:asciiTheme="minorHAnsi" w:eastAsiaTheme="minorEastAsia" w:hAnsiTheme="minorHAnsi" w:cstheme="minorBidi"/>
          <w:noProof/>
          <w:kern w:val="2"/>
          <w:sz w:val="21"/>
          <w:szCs w:val="22"/>
          <w:lang w:val="en-US" w:eastAsia="zh-CN"/>
        </w:rPr>
      </w:pPr>
      <w:ins w:id="2813" w:author="Rapporteur" w:date="2022-05-26T14:29:00Z">
        <w:r>
          <w:rPr>
            <w:rStyle w:val="affff6"/>
            <w:noProof/>
          </w:rPr>
          <w:fldChar w:fldCharType="begin"/>
        </w:r>
        <w:r>
          <w:rPr>
            <w:rStyle w:val="affff6"/>
            <w:noProof/>
          </w:rPr>
          <w:instrText xml:space="preserve"> </w:instrText>
        </w:r>
        <w:r>
          <w:rPr>
            <w:noProof/>
          </w:rPr>
          <w:instrText>HYPERLINK \l "_Toc104467939"</w:instrText>
        </w:r>
        <w:r>
          <w:rPr>
            <w:rStyle w:val="affff6"/>
            <w:noProof/>
          </w:rPr>
          <w:instrText xml:space="preserve"> </w:instrText>
        </w:r>
        <w:r>
          <w:rPr>
            <w:rStyle w:val="affff6"/>
            <w:noProof/>
          </w:rPr>
          <w:fldChar w:fldCharType="separate"/>
        </w:r>
        <w:r>
          <w:rPr>
            <w:rStyle w:val="affff6"/>
            <w:noProof/>
            <w:lang w:eastAsia="zh-CN"/>
          </w:rPr>
          <w:t>6.4.3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services,</w:t>
        </w:r>
        <w:r>
          <w:rPr>
            <w:rStyle w:val="affff6"/>
            <w:noProof/>
          </w:rPr>
          <w:t xml:space="preserve"> entities and interfaces</w:t>
        </w:r>
        <w:r>
          <w:rPr>
            <w:noProof/>
            <w:webHidden/>
          </w:rPr>
          <w:tab/>
        </w:r>
        <w:r>
          <w:rPr>
            <w:noProof/>
            <w:webHidden/>
          </w:rPr>
          <w:fldChar w:fldCharType="begin"/>
        </w:r>
        <w:r>
          <w:rPr>
            <w:noProof/>
            <w:webHidden/>
          </w:rPr>
          <w:instrText xml:space="preserve"> PAGEREF _Toc104467939 \h </w:instrText>
        </w:r>
      </w:ins>
      <w:r>
        <w:rPr>
          <w:noProof/>
          <w:webHidden/>
        </w:rPr>
      </w:r>
      <w:r>
        <w:rPr>
          <w:noProof/>
          <w:webHidden/>
        </w:rPr>
        <w:fldChar w:fldCharType="separate"/>
      </w:r>
      <w:ins w:id="2814" w:author="Rapporteur" w:date="2022-05-26T14:30:00Z">
        <w:r>
          <w:rPr>
            <w:noProof/>
            <w:webHidden/>
          </w:rPr>
          <w:t>29</w:t>
        </w:r>
      </w:ins>
      <w:ins w:id="2815" w:author="Rapporteur" w:date="2022-05-26T14:29:00Z">
        <w:r>
          <w:rPr>
            <w:noProof/>
            <w:webHidden/>
          </w:rPr>
          <w:fldChar w:fldCharType="end"/>
        </w:r>
        <w:r>
          <w:rPr>
            <w:rStyle w:val="affff6"/>
            <w:noProof/>
          </w:rPr>
          <w:fldChar w:fldCharType="end"/>
        </w:r>
      </w:ins>
    </w:p>
    <w:p>
      <w:pPr>
        <w:pStyle w:val="23"/>
        <w:rPr>
          <w:ins w:id="2816" w:author="Rapporteur" w:date="2022-05-26T14:29:00Z"/>
          <w:rFonts w:asciiTheme="minorHAnsi" w:eastAsiaTheme="minorEastAsia" w:hAnsiTheme="minorHAnsi" w:cstheme="minorBidi"/>
          <w:noProof/>
          <w:kern w:val="2"/>
          <w:sz w:val="21"/>
          <w:szCs w:val="22"/>
          <w:lang w:val="en-US" w:eastAsia="zh-CN"/>
        </w:rPr>
      </w:pPr>
      <w:ins w:id="2817" w:author="Rapporteur" w:date="2022-05-26T14:29:00Z">
        <w:r>
          <w:rPr>
            <w:rStyle w:val="affff6"/>
            <w:noProof/>
          </w:rPr>
          <w:fldChar w:fldCharType="begin"/>
        </w:r>
        <w:r>
          <w:rPr>
            <w:rStyle w:val="affff6"/>
            <w:noProof/>
          </w:rPr>
          <w:instrText xml:space="preserve"> </w:instrText>
        </w:r>
        <w:r>
          <w:rPr>
            <w:noProof/>
          </w:rPr>
          <w:instrText>HYPERLINK \l "_Toc104467940"</w:instrText>
        </w:r>
        <w:r>
          <w:rPr>
            <w:rStyle w:val="affff6"/>
            <w:noProof/>
          </w:rPr>
          <w:instrText xml:space="preserve"> </w:instrText>
        </w:r>
        <w:r>
          <w:rPr>
            <w:rStyle w:val="affff6"/>
            <w:noProof/>
          </w:rPr>
          <w:fldChar w:fldCharType="separate"/>
        </w:r>
        <w:r>
          <w:rPr>
            <w:rStyle w:val="affff6"/>
            <w:noProof/>
            <w:lang w:eastAsia="zh-CN"/>
          </w:rPr>
          <w:t>6.5</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#5</w:t>
        </w:r>
        <w:r>
          <w:rPr>
            <w:rStyle w:val="affff6"/>
            <w:noProof/>
          </w:rPr>
          <w:t xml:space="preserve">: </w:t>
        </w:r>
        <w:r>
          <w:rPr>
            <w:rStyle w:val="affff6"/>
            <w:noProof/>
            <w:lang w:eastAsia="ko-KR"/>
          </w:rPr>
          <w:t>Enhancements on ML model provision to improve correctness of NWDAF analytics</w:t>
        </w:r>
        <w:r>
          <w:rPr>
            <w:noProof/>
            <w:webHidden/>
          </w:rPr>
          <w:tab/>
        </w:r>
        <w:r>
          <w:rPr>
            <w:noProof/>
            <w:webHidden/>
          </w:rPr>
          <w:fldChar w:fldCharType="begin"/>
        </w:r>
        <w:r>
          <w:rPr>
            <w:noProof/>
            <w:webHidden/>
          </w:rPr>
          <w:instrText xml:space="preserve"> PAGEREF _Toc104467940 \h </w:instrText>
        </w:r>
      </w:ins>
      <w:r>
        <w:rPr>
          <w:noProof/>
          <w:webHidden/>
        </w:rPr>
      </w:r>
      <w:r>
        <w:rPr>
          <w:noProof/>
          <w:webHidden/>
        </w:rPr>
        <w:fldChar w:fldCharType="separate"/>
      </w:r>
      <w:ins w:id="2818" w:author="Rapporteur" w:date="2022-05-26T14:30:00Z">
        <w:r>
          <w:rPr>
            <w:noProof/>
            <w:webHidden/>
          </w:rPr>
          <w:t>29</w:t>
        </w:r>
      </w:ins>
      <w:ins w:id="2819" w:author="Rapporteur" w:date="2022-05-26T14:29:00Z">
        <w:r>
          <w:rPr>
            <w:noProof/>
            <w:webHidden/>
          </w:rPr>
          <w:fldChar w:fldCharType="end"/>
        </w:r>
        <w:r>
          <w:rPr>
            <w:rStyle w:val="affff6"/>
            <w:noProof/>
          </w:rPr>
          <w:fldChar w:fldCharType="end"/>
        </w:r>
      </w:ins>
    </w:p>
    <w:p>
      <w:pPr>
        <w:pStyle w:val="34"/>
        <w:rPr>
          <w:ins w:id="2820" w:author="Rapporteur" w:date="2022-05-26T14:29:00Z"/>
          <w:rFonts w:asciiTheme="minorHAnsi" w:eastAsiaTheme="minorEastAsia" w:hAnsiTheme="minorHAnsi" w:cstheme="minorBidi"/>
          <w:noProof/>
          <w:kern w:val="2"/>
          <w:sz w:val="21"/>
          <w:szCs w:val="22"/>
          <w:lang w:val="en-US" w:eastAsia="zh-CN"/>
        </w:rPr>
      </w:pPr>
      <w:ins w:id="2821" w:author="Rapporteur" w:date="2022-05-26T14:29:00Z">
        <w:r>
          <w:rPr>
            <w:rStyle w:val="affff6"/>
            <w:noProof/>
          </w:rPr>
          <w:fldChar w:fldCharType="begin"/>
        </w:r>
        <w:r>
          <w:rPr>
            <w:rStyle w:val="affff6"/>
            <w:noProof/>
          </w:rPr>
          <w:instrText xml:space="preserve"> </w:instrText>
        </w:r>
        <w:r>
          <w:rPr>
            <w:noProof/>
          </w:rPr>
          <w:instrText>HYPERLINK \l "_Toc104467941"</w:instrText>
        </w:r>
        <w:r>
          <w:rPr>
            <w:rStyle w:val="affff6"/>
            <w:noProof/>
          </w:rPr>
          <w:instrText xml:space="preserve"> </w:instrText>
        </w:r>
        <w:r>
          <w:rPr>
            <w:rStyle w:val="affff6"/>
            <w:noProof/>
          </w:rPr>
          <w:fldChar w:fldCharType="separate"/>
        </w:r>
        <w:r>
          <w:rPr>
            <w:rStyle w:val="affff6"/>
            <w:noProof/>
          </w:rPr>
          <w:t>6.5.1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_Toc104467941 \h </w:instrText>
        </w:r>
      </w:ins>
      <w:r>
        <w:rPr>
          <w:noProof/>
          <w:webHidden/>
        </w:rPr>
      </w:r>
      <w:r>
        <w:rPr>
          <w:noProof/>
          <w:webHidden/>
        </w:rPr>
        <w:fldChar w:fldCharType="separate"/>
      </w:r>
      <w:ins w:id="2822" w:author="Rapporteur" w:date="2022-05-26T14:30:00Z">
        <w:r>
          <w:rPr>
            <w:noProof/>
            <w:webHidden/>
          </w:rPr>
          <w:t>29</w:t>
        </w:r>
      </w:ins>
      <w:ins w:id="2823" w:author="Rapporteur" w:date="2022-05-26T14:29:00Z">
        <w:r>
          <w:rPr>
            <w:noProof/>
            <w:webHidden/>
          </w:rPr>
          <w:fldChar w:fldCharType="end"/>
        </w:r>
        <w:r>
          <w:rPr>
            <w:rStyle w:val="affff6"/>
            <w:noProof/>
          </w:rPr>
          <w:fldChar w:fldCharType="end"/>
        </w:r>
      </w:ins>
    </w:p>
    <w:p>
      <w:pPr>
        <w:pStyle w:val="34"/>
        <w:rPr>
          <w:ins w:id="2824" w:author="Rapporteur" w:date="2022-05-26T14:29:00Z"/>
          <w:rFonts w:asciiTheme="minorHAnsi" w:eastAsiaTheme="minorEastAsia" w:hAnsiTheme="minorHAnsi" w:cstheme="minorBidi"/>
          <w:noProof/>
          <w:kern w:val="2"/>
          <w:sz w:val="21"/>
          <w:szCs w:val="22"/>
          <w:lang w:val="en-US" w:eastAsia="zh-CN"/>
        </w:rPr>
      </w:pPr>
      <w:ins w:id="2825" w:author="Rapporteur" w:date="2022-05-26T14:29:00Z">
        <w:r>
          <w:rPr>
            <w:rStyle w:val="affff6"/>
            <w:noProof/>
          </w:rPr>
          <w:fldChar w:fldCharType="begin"/>
        </w:r>
        <w:r>
          <w:rPr>
            <w:rStyle w:val="affff6"/>
            <w:noProof/>
          </w:rPr>
          <w:instrText xml:space="preserve"> </w:instrText>
        </w:r>
        <w:r>
          <w:rPr>
            <w:noProof/>
          </w:rPr>
          <w:instrText>HYPERLINK \l "_Toc104467942"</w:instrText>
        </w:r>
        <w:r>
          <w:rPr>
            <w:rStyle w:val="affff6"/>
            <w:noProof/>
          </w:rPr>
          <w:instrText xml:space="preserve"> </w:instrText>
        </w:r>
        <w:r>
          <w:rPr>
            <w:rStyle w:val="affff6"/>
            <w:noProof/>
          </w:rPr>
          <w:fldChar w:fldCharType="separate"/>
        </w:r>
        <w:r>
          <w:rPr>
            <w:rStyle w:val="affff6"/>
            <w:noProof/>
          </w:rPr>
          <w:t>6.5.2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_Toc104467942 \h </w:instrText>
        </w:r>
      </w:ins>
      <w:r>
        <w:rPr>
          <w:noProof/>
          <w:webHidden/>
        </w:rPr>
      </w:r>
      <w:r>
        <w:rPr>
          <w:noProof/>
          <w:webHidden/>
        </w:rPr>
        <w:fldChar w:fldCharType="separate"/>
      </w:r>
      <w:ins w:id="2826" w:author="Rapporteur" w:date="2022-05-26T14:30:00Z">
        <w:r>
          <w:rPr>
            <w:noProof/>
            <w:webHidden/>
          </w:rPr>
          <w:t>30</w:t>
        </w:r>
      </w:ins>
      <w:ins w:id="2827" w:author="Rapporteur" w:date="2022-05-26T14:29:00Z">
        <w:r>
          <w:rPr>
            <w:noProof/>
            <w:webHidden/>
          </w:rPr>
          <w:fldChar w:fldCharType="end"/>
        </w:r>
        <w:r>
          <w:rPr>
            <w:rStyle w:val="affff6"/>
            <w:noProof/>
          </w:rPr>
          <w:fldChar w:fldCharType="end"/>
        </w:r>
      </w:ins>
    </w:p>
    <w:p>
      <w:pPr>
        <w:pStyle w:val="43"/>
        <w:rPr>
          <w:ins w:id="2828" w:author="Rapporteur" w:date="2022-05-26T14:29:00Z"/>
          <w:rFonts w:asciiTheme="minorHAnsi" w:eastAsiaTheme="minorEastAsia" w:hAnsiTheme="minorHAnsi" w:cstheme="minorBidi"/>
          <w:noProof/>
          <w:kern w:val="2"/>
          <w:sz w:val="21"/>
          <w:szCs w:val="22"/>
          <w:lang w:val="en-US" w:eastAsia="zh-CN"/>
        </w:rPr>
      </w:pPr>
      <w:ins w:id="2829" w:author="Rapporteur" w:date="2022-05-26T14:29:00Z">
        <w:r>
          <w:rPr>
            <w:rStyle w:val="affff6"/>
            <w:noProof/>
          </w:rPr>
          <w:fldChar w:fldCharType="begin"/>
        </w:r>
        <w:r>
          <w:rPr>
            <w:rStyle w:val="affff6"/>
            <w:noProof/>
          </w:rPr>
          <w:instrText xml:space="preserve"> </w:instrText>
        </w:r>
        <w:r>
          <w:rPr>
            <w:noProof/>
          </w:rPr>
          <w:instrText>HYPERLINK \l "_Toc104467943"</w:instrText>
        </w:r>
        <w:r>
          <w:rPr>
            <w:rStyle w:val="affff6"/>
            <w:noProof/>
          </w:rPr>
          <w:instrText xml:space="preserve"> </w:instrText>
        </w:r>
        <w:r>
          <w:rPr>
            <w:rStyle w:val="affff6"/>
            <w:noProof/>
          </w:rPr>
          <w:fldChar w:fldCharType="separate"/>
        </w:r>
        <w:r>
          <w:rPr>
            <w:rStyle w:val="affff6"/>
            <w:noProof/>
            <w:lang w:eastAsia="en-US"/>
          </w:rPr>
          <w:t>6.5.2.1</w:t>
        </w:r>
        <w:r>
          <w:rPr>
            <w:rFonts w:asciiTheme="minorHAnsi" w:eastAsiaTheme="minorEastAsia" w:hAnsiTheme="minorHAnsi" w:cstheme="minorBidi"/>
            <w:noProof/>
            <w:kern w:val="2"/>
            <w:sz w:val="21"/>
            <w:szCs w:val="22"/>
            <w:lang w:val="en-US" w:eastAsia="zh-CN"/>
          </w:rPr>
          <w:tab/>
        </w:r>
        <w:r>
          <w:rPr>
            <w:rStyle w:val="affff6"/>
            <w:noProof/>
            <w:lang w:eastAsia="en-US"/>
          </w:rPr>
          <w:t>Procedures for AnLF based error monitoring</w:t>
        </w:r>
        <w:r>
          <w:rPr>
            <w:noProof/>
            <w:webHidden/>
          </w:rPr>
          <w:tab/>
        </w:r>
        <w:r>
          <w:rPr>
            <w:noProof/>
            <w:webHidden/>
          </w:rPr>
          <w:fldChar w:fldCharType="begin"/>
        </w:r>
        <w:r>
          <w:rPr>
            <w:noProof/>
            <w:webHidden/>
          </w:rPr>
          <w:instrText xml:space="preserve"> PAGEREF _Toc104467943 \h </w:instrText>
        </w:r>
      </w:ins>
      <w:r>
        <w:rPr>
          <w:noProof/>
          <w:webHidden/>
        </w:rPr>
      </w:r>
      <w:r>
        <w:rPr>
          <w:noProof/>
          <w:webHidden/>
        </w:rPr>
        <w:fldChar w:fldCharType="separate"/>
      </w:r>
      <w:ins w:id="2830" w:author="Rapporteur" w:date="2022-05-26T14:30:00Z">
        <w:r>
          <w:rPr>
            <w:noProof/>
            <w:webHidden/>
          </w:rPr>
          <w:t>31</w:t>
        </w:r>
      </w:ins>
      <w:ins w:id="2831" w:author="Rapporteur" w:date="2022-05-26T14:29:00Z">
        <w:r>
          <w:rPr>
            <w:noProof/>
            <w:webHidden/>
          </w:rPr>
          <w:fldChar w:fldCharType="end"/>
        </w:r>
        <w:r>
          <w:rPr>
            <w:rStyle w:val="affff6"/>
            <w:noProof/>
          </w:rPr>
          <w:fldChar w:fldCharType="end"/>
        </w:r>
      </w:ins>
    </w:p>
    <w:p>
      <w:pPr>
        <w:pStyle w:val="43"/>
        <w:rPr>
          <w:ins w:id="2832" w:author="Rapporteur" w:date="2022-05-26T14:29:00Z"/>
          <w:rFonts w:asciiTheme="minorHAnsi" w:eastAsiaTheme="minorEastAsia" w:hAnsiTheme="minorHAnsi" w:cstheme="minorBidi"/>
          <w:noProof/>
          <w:kern w:val="2"/>
          <w:sz w:val="21"/>
          <w:szCs w:val="22"/>
          <w:lang w:val="en-US" w:eastAsia="zh-CN"/>
        </w:rPr>
      </w:pPr>
      <w:ins w:id="2833" w:author="Rapporteur" w:date="2022-05-26T14:29:00Z">
        <w:r>
          <w:rPr>
            <w:rStyle w:val="affff6"/>
            <w:noProof/>
          </w:rPr>
          <w:fldChar w:fldCharType="begin"/>
        </w:r>
        <w:r>
          <w:rPr>
            <w:rStyle w:val="affff6"/>
            <w:noProof/>
          </w:rPr>
          <w:instrText xml:space="preserve"> </w:instrText>
        </w:r>
        <w:r>
          <w:rPr>
            <w:noProof/>
          </w:rPr>
          <w:instrText>HYPERLINK \l "_Toc104467944"</w:instrText>
        </w:r>
        <w:r>
          <w:rPr>
            <w:rStyle w:val="affff6"/>
            <w:noProof/>
          </w:rPr>
          <w:instrText xml:space="preserve"> </w:instrText>
        </w:r>
        <w:r>
          <w:rPr>
            <w:rStyle w:val="affff6"/>
            <w:noProof/>
          </w:rPr>
          <w:fldChar w:fldCharType="separate"/>
        </w:r>
        <w:r>
          <w:rPr>
            <w:rStyle w:val="affff6"/>
            <w:noProof/>
            <w:lang w:eastAsia="en-US"/>
          </w:rPr>
          <w:t>6.5.2.2</w:t>
        </w:r>
        <w:r>
          <w:rPr>
            <w:rFonts w:asciiTheme="minorHAnsi" w:eastAsiaTheme="minorEastAsia" w:hAnsiTheme="minorHAnsi" w:cstheme="minorBidi"/>
            <w:noProof/>
            <w:kern w:val="2"/>
            <w:sz w:val="21"/>
            <w:szCs w:val="22"/>
            <w:lang w:val="en-US" w:eastAsia="zh-CN"/>
          </w:rPr>
          <w:tab/>
        </w:r>
        <w:r>
          <w:rPr>
            <w:rStyle w:val="affff6"/>
            <w:noProof/>
            <w:lang w:eastAsia="en-US"/>
          </w:rPr>
          <w:t>Procedures for MTLF based error monitoring</w:t>
        </w:r>
        <w:r>
          <w:rPr>
            <w:noProof/>
            <w:webHidden/>
          </w:rPr>
          <w:tab/>
        </w:r>
        <w:r>
          <w:rPr>
            <w:noProof/>
            <w:webHidden/>
          </w:rPr>
          <w:fldChar w:fldCharType="begin"/>
        </w:r>
        <w:r>
          <w:rPr>
            <w:noProof/>
            <w:webHidden/>
          </w:rPr>
          <w:instrText xml:space="preserve"> PAGEREF _Toc104467944 \h </w:instrText>
        </w:r>
      </w:ins>
      <w:r>
        <w:rPr>
          <w:noProof/>
          <w:webHidden/>
        </w:rPr>
      </w:r>
      <w:r>
        <w:rPr>
          <w:noProof/>
          <w:webHidden/>
        </w:rPr>
        <w:fldChar w:fldCharType="separate"/>
      </w:r>
      <w:ins w:id="2834" w:author="Rapporteur" w:date="2022-05-26T14:30:00Z">
        <w:r>
          <w:rPr>
            <w:noProof/>
            <w:webHidden/>
          </w:rPr>
          <w:t>32</w:t>
        </w:r>
      </w:ins>
      <w:ins w:id="2835" w:author="Rapporteur" w:date="2022-05-26T14:29:00Z">
        <w:r>
          <w:rPr>
            <w:noProof/>
            <w:webHidden/>
          </w:rPr>
          <w:fldChar w:fldCharType="end"/>
        </w:r>
        <w:r>
          <w:rPr>
            <w:rStyle w:val="affff6"/>
            <w:noProof/>
          </w:rPr>
          <w:fldChar w:fldCharType="end"/>
        </w:r>
      </w:ins>
    </w:p>
    <w:p>
      <w:pPr>
        <w:pStyle w:val="43"/>
        <w:rPr>
          <w:ins w:id="2836" w:author="Rapporteur" w:date="2022-05-26T14:29:00Z"/>
          <w:rFonts w:asciiTheme="minorHAnsi" w:eastAsiaTheme="minorEastAsia" w:hAnsiTheme="minorHAnsi" w:cstheme="minorBidi"/>
          <w:noProof/>
          <w:kern w:val="2"/>
          <w:sz w:val="21"/>
          <w:szCs w:val="22"/>
          <w:lang w:val="en-US" w:eastAsia="zh-CN"/>
        </w:rPr>
      </w:pPr>
      <w:ins w:id="2837" w:author="Rapporteur" w:date="2022-05-26T14:29:00Z">
        <w:r>
          <w:rPr>
            <w:rStyle w:val="affff6"/>
            <w:noProof/>
          </w:rPr>
          <w:fldChar w:fldCharType="begin"/>
        </w:r>
        <w:r>
          <w:rPr>
            <w:rStyle w:val="affff6"/>
            <w:noProof/>
          </w:rPr>
          <w:instrText xml:space="preserve"> </w:instrText>
        </w:r>
        <w:r>
          <w:rPr>
            <w:noProof/>
          </w:rPr>
          <w:instrText>HYPERLINK \l "_Toc104467945"</w:instrText>
        </w:r>
        <w:r>
          <w:rPr>
            <w:rStyle w:val="affff6"/>
            <w:noProof/>
          </w:rPr>
          <w:instrText xml:space="preserve"> </w:instrText>
        </w:r>
        <w:r>
          <w:rPr>
            <w:rStyle w:val="affff6"/>
            <w:noProof/>
          </w:rPr>
          <w:fldChar w:fldCharType="separate"/>
        </w:r>
        <w:r>
          <w:rPr>
            <w:rStyle w:val="affff6"/>
            <w:noProof/>
            <w:lang w:eastAsia="en-US"/>
          </w:rPr>
          <w:t>6.5.2.3</w:t>
        </w:r>
        <w:r>
          <w:rPr>
            <w:rFonts w:asciiTheme="minorHAnsi" w:eastAsiaTheme="minorEastAsia" w:hAnsiTheme="minorHAnsi" w:cstheme="minorBidi"/>
            <w:noProof/>
            <w:kern w:val="2"/>
            <w:sz w:val="21"/>
            <w:szCs w:val="22"/>
            <w:lang w:val="en-US" w:eastAsia="zh-CN"/>
          </w:rPr>
          <w:tab/>
        </w:r>
        <w:r>
          <w:rPr>
            <w:rStyle w:val="affff6"/>
            <w:noProof/>
            <w:lang w:eastAsia="en-US"/>
          </w:rPr>
          <w:t>Procedures for MTLF to detect dynamics on the analytics</w:t>
        </w:r>
        <w:r>
          <w:rPr>
            <w:noProof/>
            <w:webHidden/>
          </w:rPr>
          <w:tab/>
        </w:r>
        <w:r>
          <w:rPr>
            <w:noProof/>
            <w:webHidden/>
          </w:rPr>
          <w:fldChar w:fldCharType="begin"/>
        </w:r>
        <w:r>
          <w:rPr>
            <w:noProof/>
            <w:webHidden/>
          </w:rPr>
          <w:instrText xml:space="preserve"> PAGEREF _Toc104467945 \h </w:instrText>
        </w:r>
      </w:ins>
      <w:r>
        <w:rPr>
          <w:noProof/>
          <w:webHidden/>
        </w:rPr>
      </w:r>
      <w:r>
        <w:rPr>
          <w:noProof/>
          <w:webHidden/>
        </w:rPr>
        <w:fldChar w:fldCharType="separate"/>
      </w:r>
      <w:ins w:id="2838" w:author="Rapporteur" w:date="2022-05-26T14:30:00Z">
        <w:r>
          <w:rPr>
            <w:noProof/>
            <w:webHidden/>
          </w:rPr>
          <w:t>33</w:t>
        </w:r>
      </w:ins>
      <w:ins w:id="2839" w:author="Rapporteur" w:date="2022-05-26T14:29:00Z">
        <w:r>
          <w:rPr>
            <w:noProof/>
            <w:webHidden/>
          </w:rPr>
          <w:fldChar w:fldCharType="end"/>
        </w:r>
        <w:r>
          <w:rPr>
            <w:rStyle w:val="affff6"/>
            <w:noProof/>
          </w:rPr>
          <w:fldChar w:fldCharType="end"/>
        </w:r>
      </w:ins>
    </w:p>
    <w:p>
      <w:pPr>
        <w:pStyle w:val="34"/>
        <w:rPr>
          <w:ins w:id="2840" w:author="Rapporteur" w:date="2022-05-26T14:29:00Z"/>
          <w:rFonts w:asciiTheme="minorHAnsi" w:eastAsiaTheme="minorEastAsia" w:hAnsiTheme="minorHAnsi" w:cstheme="minorBidi"/>
          <w:noProof/>
          <w:kern w:val="2"/>
          <w:sz w:val="21"/>
          <w:szCs w:val="22"/>
          <w:lang w:val="en-US" w:eastAsia="zh-CN"/>
        </w:rPr>
      </w:pPr>
      <w:ins w:id="2841" w:author="Rapporteur" w:date="2022-05-26T14:29:00Z">
        <w:r>
          <w:rPr>
            <w:rStyle w:val="affff6"/>
            <w:noProof/>
          </w:rPr>
          <w:fldChar w:fldCharType="begin"/>
        </w:r>
        <w:r>
          <w:rPr>
            <w:rStyle w:val="affff6"/>
            <w:noProof/>
          </w:rPr>
          <w:instrText xml:space="preserve"> </w:instrText>
        </w:r>
        <w:r>
          <w:rPr>
            <w:noProof/>
          </w:rPr>
          <w:instrText>HYPERLINK \l "_Toc104467946"</w:instrText>
        </w:r>
        <w:r>
          <w:rPr>
            <w:rStyle w:val="affff6"/>
            <w:noProof/>
          </w:rPr>
          <w:instrText xml:space="preserve"> </w:instrText>
        </w:r>
        <w:r>
          <w:rPr>
            <w:rStyle w:val="affff6"/>
            <w:noProof/>
          </w:rPr>
          <w:fldChar w:fldCharType="separate"/>
        </w:r>
        <w:r>
          <w:rPr>
            <w:rStyle w:val="affff6"/>
            <w:noProof/>
            <w:lang w:eastAsia="zh-CN"/>
          </w:rPr>
          <w:t>6.5.3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_Toc104467946 \h </w:instrText>
        </w:r>
      </w:ins>
      <w:r>
        <w:rPr>
          <w:noProof/>
          <w:webHidden/>
        </w:rPr>
      </w:r>
      <w:r>
        <w:rPr>
          <w:noProof/>
          <w:webHidden/>
        </w:rPr>
        <w:fldChar w:fldCharType="separate"/>
      </w:r>
      <w:ins w:id="2842" w:author="Rapporteur" w:date="2022-05-26T14:30:00Z">
        <w:r>
          <w:rPr>
            <w:noProof/>
            <w:webHidden/>
          </w:rPr>
          <w:t>34</w:t>
        </w:r>
      </w:ins>
      <w:ins w:id="2843" w:author="Rapporteur" w:date="2022-05-26T14:29:00Z">
        <w:r>
          <w:rPr>
            <w:noProof/>
            <w:webHidden/>
          </w:rPr>
          <w:fldChar w:fldCharType="end"/>
        </w:r>
        <w:r>
          <w:rPr>
            <w:rStyle w:val="affff6"/>
            <w:noProof/>
          </w:rPr>
          <w:fldChar w:fldCharType="end"/>
        </w:r>
      </w:ins>
    </w:p>
    <w:p>
      <w:pPr>
        <w:pStyle w:val="23"/>
        <w:rPr>
          <w:ins w:id="2844" w:author="Rapporteur" w:date="2022-05-26T14:29:00Z"/>
          <w:rFonts w:asciiTheme="minorHAnsi" w:eastAsiaTheme="minorEastAsia" w:hAnsiTheme="minorHAnsi" w:cstheme="minorBidi"/>
          <w:noProof/>
          <w:kern w:val="2"/>
          <w:sz w:val="21"/>
          <w:szCs w:val="22"/>
          <w:lang w:val="en-US" w:eastAsia="zh-CN"/>
        </w:rPr>
      </w:pPr>
      <w:ins w:id="2845" w:author="Rapporteur" w:date="2022-05-26T14:29:00Z">
        <w:r>
          <w:rPr>
            <w:rStyle w:val="affff6"/>
            <w:noProof/>
          </w:rPr>
          <w:fldChar w:fldCharType="begin"/>
        </w:r>
        <w:r>
          <w:rPr>
            <w:rStyle w:val="affff6"/>
            <w:noProof/>
          </w:rPr>
          <w:instrText xml:space="preserve"> </w:instrText>
        </w:r>
        <w:r>
          <w:rPr>
            <w:noProof/>
          </w:rPr>
          <w:instrText>HYPERLINK \l "_Toc104467947"</w:instrText>
        </w:r>
        <w:r>
          <w:rPr>
            <w:rStyle w:val="affff6"/>
            <w:noProof/>
          </w:rPr>
          <w:instrText xml:space="preserve"> </w:instrText>
        </w:r>
        <w:r>
          <w:rPr>
            <w:rStyle w:val="affff6"/>
            <w:noProof/>
          </w:rPr>
          <w:fldChar w:fldCharType="separate"/>
        </w:r>
        <w:r>
          <w:rPr>
            <w:rStyle w:val="affff6"/>
            <w:noProof/>
            <w:lang w:eastAsia="zh-CN"/>
          </w:rPr>
          <w:t>6.6</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#6</w:t>
        </w:r>
        <w:r>
          <w:rPr>
            <w:rStyle w:val="affff6"/>
            <w:noProof/>
          </w:rPr>
          <w:t>: Correctness improvement of NWDAF by determining ML model performance</w:t>
        </w:r>
        <w:r>
          <w:rPr>
            <w:noProof/>
            <w:webHidden/>
          </w:rPr>
          <w:tab/>
        </w:r>
        <w:r>
          <w:rPr>
            <w:noProof/>
            <w:webHidden/>
          </w:rPr>
          <w:fldChar w:fldCharType="begin"/>
        </w:r>
        <w:r>
          <w:rPr>
            <w:noProof/>
            <w:webHidden/>
          </w:rPr>
          <w:instrText xml:space="preserve"> PAGEREF _Toc104467947 \h </w:instrText>
        </w:r>
      </w:ins>
      <w:r>
        <w:rPr>
          <w:noProof/>
          <w:webHidden/>
        </w:rPr>
      </w:r>
      <w:r>
        <w:rPr>
          <w:noProof/>
          <w:webHidden/>
        </w:rPr>
        <w:fldChar w:fldCharType="separate"/>
      </w:r>
      <w:ins w:id="2846" w:author="Rapporteur" w:date="2022-05-26T14:30:00Z">
        <w:r>
          <w:rPr>
            <w:noProof/>
            <w:webHidden/>
          </w:rPr>
          <w:t>34</w:t>
        </w:r>
      </w:ins>
      <w:ins w:id="2847" w:author="Rapporteur" w:date="2022-05-26T14:29:00Z">
        <w:r>
          <w:rPr>
            <w:noProof/>
            <w:webHidden/>
          </w:rPr>
          <w:fldChar w:fldCharType="end"/>
        </w:r>
        <w:r>
          <w:rPr>
            <w:rStyle w:val="affff6"/>
            <w:noProof/>
          </w:rPr>
          <w:fldChar w:fldCharType="end"/>
        </w:r>
      </w:ins>
    </w:p>
    <w:p>
      <w:pPr>
        <w:pStyle w:val="34"/>
        <w:rPr>
          <w:ins w:id="2848" w:author="Rapporteur" w:date="2022-05-26T14:29:00Z"/>
          <w:rFonts w:asciiTheme="minorHAnsi" w:eastAsiaTheme="minorEastAsia" w:hAnsiTheme="minorHAnsi" w:cstheme="minorBidi"/>
          <w:noProof/>
          <w:kern w:val="2"/>
          <w:sz w:val="21"/>
          <w:szCs w:val="22"/>
          <w:lang w:val="en-US" w:eastAsia="zh-CN"/>
        </w:rPr>
      </w:pPr>
      <w:ins w:id="2849" w:author="Rapporteur" w:date="2022-05-26T14:29:00Z">
        <w:r>
          <w:rPr>
            <w:rStyle w:val="affff6"/>
            <w:noProof/>
          </w:rPr>
          <w:lastRenderedPageBreak/>
          <w:fldChar w:fldCharType="begin"/>
        </w:r>
        <w:r>
          <w:rPr>
            <w:rStyle w:val="affff6"/>
            <w:noProof/>
          </w:rPr>
          <w:instrText xml:space="preserve"> </w:instrText>
        </w:r>
        <w:r>
          <w:rPr>
            <w:noProof/>
          </w:rPr>
          <w:instrText>HYPERLINK \l "_Toc104467948"</w:instrText>
        </w:r>
        <w:r>
          <w:rPr>
            <w:rStyle w:val="affff6"/>
            <w:noProof/>
          </w:rPr>
          <w:instrText xml:space="preserve"> </w:instrText>
        </w:r>
        <w:r>
          <w:rPr>
            <w:rStyle w:val="affff6"/>
            <w:noProof/>
          </w:rPr>
          <w:fldChar w:fldCharType="separate"/>
        </w:r>
        <w:r>
          <w:rPr>
            <w:rStyle w:val="affff6"/>
            <w:noProof/>
          </w:rPr>
          <w:t>6.6.1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_Toc104467948 \h </w:instrText>
        </w:r>
      </w:ins>
      <w:r>
        <w:rPr>
          <w:noProof/>
          <w:webHidden/>
        </w:rPr>
      </w:r>
      <w:r>
        <w:rPr>
          <w:noProof/>
          <w:webHidden/>
        </w:rPr>
        <w:fldChar w:fldCharType="separate"/>
      </w:r>
      <w:ins w:id="2850" w:author="Rapporteur" w:date="2022-05-26T14:30:00Z">
        <w:r>
          <w:rPr>
            <w:noProof/>
            <w:webHidden/>
          </w:rPr>
          <w:t>34</w:t>
        </w:r>
      </w:ins>
      <w:ins w:id="2851" w:author="Rapporteur" w:date="2022-05-26T14:29:00Z">
        <w:r>
          <w:rPr>
            <w:noProof/>
            <w:webHidden/>
          </w:rPr>
          <w:fldChar w:fldCharType="end"/>
        </w:r>
        <w:r>
          <w:rPr>
            <w:rStyle w:val="affff6"/>
            <w:noProof/>
          </w:rPr>
          <w:fldChar w:fldCharType="end"/>
        </w:r>
      </w:ins>
    </w:p>
    <w:p>
      <w:pPr>
        <w:pStyle w:val="34"/>
        <w:rPr>
          <w:ins w:id="2852" w:author="Rapporteur" w:date="2022-05-26T14:29:00Z"/>
          <w:rFonts w:asciiTheme="minorHAnsi" w:eastAsiaTheme="minorEastAsia" w:hAnsiTheme="minorHAnsi" w:cstheme="minorBidi"/>
          <w:noProof/>
          <w:kern w:val="2"/>
          <w:sz w:val="21"/>
          <w:szCs w:val="22"/>
          <w:lang w:val="en-US" w:eastAsia="zh-CN"/>
        </w:rPr>
      </w:pPr>
      <w:ins w:id="2853" w:author="Rapporteur" w:date="2022-05-26T14:29:00Z">
        <w:r>
          <w:rPr>
            <w:rStyle w:val="affff6"/>
            <w:noProof/>
          </w:rPr>
          <w:fldChar w:fldCharType="begin"/>
        </w:r>
        <w:r>
          <w:rPr>
            <w:rStyle w:val="affff6"/>
            <w:noProof/>
          </w:rPr>
          <w:instrText xml:space="preserve"> </w:instrText>
        </w:r>
        <w:r>
          <w:rPr>
            <w:noProof/>
          </w:rPr>
          <w:instrText>HYPERLINK \l "_Toc104467949"</w:instrText>
        </w:r>
        <w:r>
          <w:rPr>
            <w:rStyle w:val="affff6"/>
            <w:noProof/>
          </w:rPr>
          <w:instrText xml:space="preserve"> </w:instrText>
        </w:r>
        <w:r>
          <w:rPr>
            <w:rStyle w:val="affff6"/>
            <w:noProof/>
          </w:rPr>
          <w:fldChar w:fldCharType="separate"/>
        </w:r>
        <w:r>
          <w:rPr>
            <w:rStyle w:val="affff6"/>
            <w:noProof/>
          </w:rPr>
          <w:t>6.6.2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_Toc104467949 \h </w:instrText>
        </w:r>
      </w:ins>
      <w:r>
        <w:rPr>
          <w:noProof/>
          <w:webHidden/>
        </w:rPr>
      </w:r>
      <w:r>
        <w:rPr>
          <w:noProof/>
          <w:webHidden/>
        </w:rPr>
        <w:fldChar w:fldCharType="separate"/>
      </w:r>
      <w:ins w:id="2854" w:author="Rapporteur" w:date="2022-05-26T14:30:00Z">
        <w:r>
          <w:rPr>
            <w:noProof/>
            <w:webHidden/>
          </w:rPr>
          <w:t>35</w:t>
        </w:r>
      </w:ins>
      <w:ins w:id="2855" w:author="Rapporteur" w:date="2022-05-26T14:29:00Z">
        <w:r>
          <w:rPr>
            <w:noProof/>
            <w:webHidden/>
          </w:rPr>
          <w:fldChar w:fldCharType="end"/>
        </w:r>
        <w:r>
          <w:rPr>
            <w:rStyle w:val="affff6"/>
            <w:noProof/>
          </w:rPr>
          <w:fldChar w:fldCharType="end"/>
        </w:r>
      </w:ins>
    </w:p>
    <w:p>
      <w:pPr>
        <w:pStyle w:val="34"/>
        <w:rPr>
          <w:ins w:id="2856" w:author="Rapporteur" w:date="2022-05-26T14:29:00Z"/>
          <w:rFonts w:asciiTheme="minorHAnsi" w:eastAsiaTheme="minorEastAsia" w:hAnsiTheme="minorHAnsi" w:cstheme="minorBidi"/>
          <w:noProof/>
          <w:kern w:val="2"/>
          <w:sz w:val="21"/>
          <w:szCs w:val="22"/>
          <w:lang w:val="en-US" w:eastAsia="zh-CN"/>
        </w:rPr>
      </w:pPr>
      <w:ins w:id="2857" w:author="Rapporteur" w:date="2022-05-26T14:29:00Z">
        <w:r>
          <w:rPr>
            <w:rStyle w:val="affff6"/>
            <w:noProof/>
          </w:rPr>
          <w:fldChar w:fldCharType="begin"/>
        </w:r>
        <w:r>
          <w:rPr>
            <w:rStyle w:val="affff6"/>
            <w:noProof/>
          </w:rPr>
          <w:instrText xml:space="preserve"> </w:instrText>
        </w:r>
        <w:r>
          <w:rPr>
            <w:noProof/>
          </w:rPr>
          <w:instrText>HYPERLINK \l "_Toc104467950"</w:instrText>
        </w:r>
        <w:r>
          <w:rPr>
            <w:rStyle w:val="affff6"/>
            <w:noProof/>
          </w:rPr>
          <w:instrText xml:space="preserve"> </w:instrText>
        </w:r>
        <w:r>
          <w:rPr>
            <w:rStyle w:val="affff6"/>
            <w:noProof/>
          </w:rPr>
          <w:fldChar w:fldCharType="separate"/>
        </w:r>
        <w:r>
          <w:rPr>
            <w:rStyle w:val="affff6"/>
            <w:noProof/>
            <w:lang w:eastAsia="zh-CN"/>
          </w:rPr>
          <w:t>6.6.3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_Toc104467950 \h </w:instrText>
        </w:r>
      </w:ins>
      <w:r>
        <w:rPr>
          <w:noProof/>
          <w:webHidden/>
        </w:rPr>
      </w:r>
      <w:r>
        <w:rPr>
          <w:noProof/>
          <w:webHidden/>
        </w:rPr>
        <w:fldChar w:fldCharType="separate"/>
      </w:r>
      <w:ins w:id="2858" w:author="Rapporteur" w:date="2022-05-26T14:30:00Z">
        <w:r>
          <w:rPr>
            <w:noProof/>
            <w:webHidden/>
          </w:rPr>
          <w:t>36</w:t>
        </w:r>
      </w:ins>
      <w:ins w:id="2859" w:author="Rapporteur" w:date="2022-05-26T14:29:00Z">
        <w:r>
          <w:rPr>
            <w:noProof/>
            <w:webHidden/>
          </w:rPr>
          <w:fldChar w:fldCharType="end"/>
        </w:r>
        <w:r>
          <w:rPr>
            <w:rStyle w:val="affff6"/>
            <w:noProof/>
          </w:rPr>
          <w:fldChar w:fldCharType="end"/>
        </w:r>
      </w:ins>
    </w:p>
    <w:p>
      <w:pPr>
        <w:pStyle w:val="23"/>
        <w:rPr>
          <w:ins w:id="2860" w:author="Rapporteur" w:date="2022-05-26T14:29:00Z"/>
          <w:rFonts w:asciiTheme="minorHAnsi" w:eastAsiaTheme="minorEastAsia" w:hAnsiTheme="minorHAnsi" w:cstheme="minorBidi"/>
          <w:noProof/>
          <w:kern w:val="2"/>
          <w:sz w:val="21"/>
          <w:szCs w:val="22"/>
          <w:lang w:val="en-US" w:eastAsia="zh-CN"/>
        </w:rPr>
      </w:pPr>
      <w:ins w:id="2861" w:author="Rapporteur" w:date="2022-05-26T14:29:00Z">
        <w:r>
          <w:rPr>
            <w:rStyle w:val="affff6"/>
            <w:noProof/>
          </w:rPr>
          <w:fldChar w:fldCharType="begin"/>
        </w:r>
        <w:r>
          <w:rPr>
            <w:rStyle w:val="affff6"/>
            <w:noProof/>
          </w:rPr>
          <w:instrText xml:space="preserve"> </w:instrText>
        </w:r>
        <w:r>
          <w:rPr>
            <w:noProof/>
          </w:rPr>
          <w:instrText>HYPERLINK \l "_Toc104467951"</w:instrText>
        </w:r>
        <w:r>
          <w:rPr>
            <w:rStyle w:val="affff6"/>
            <w:noProof/>
          </w:rPr>
          <w:instrText xml:space="preserve"> </w:instrText>
        </w:r>
        <w:r>
          <w:rPr>
            <w:rStyle w:val="affff6"/>
            <w:noProof/>
          </w:rPr>
          <w:fldChar w:fldCharType="separate"/>
        </w:r>
        <w:r>
          <w:rPr>
            <w:rStyle w:val="affff6"/>
            <w:noProof/>
            <w:lang w:eastAsia="zh-CN"/>
          </w:rPr>
          <w:t>6.7</w:t>
        </w:r>
        <w:r>
          <w:rPr>
            <w:rFonts w:asciiTheme="minorHAnsi" w:eastAsiaTheme="minorEastAsia" w:hAnsiTheme="minorHAnsi" w:cstheme="minorBidi"/>
            <w:noProof/>
            <w:kern w:val="2"/>
            <w:sz w:val="21"/>
            <w:szCs w:val="22"/>
            <w:lang w:val="en-US" w:eastAsia="zh-CN"/>
          </w:rPr>
          <w:tab/>
        </w:r>
        <w:r>
          <w:rPr>
            <w:rStyle w:val="affff6"/>
            <w:noProof/>
            <w:lang w:eastAsia="zh-CN"/>
          </w:rPr>
          <w:t>Solution #7: Enhancements to NWDAF analytics services</w:t>
        </w:r>
        <w:r>
          <w:rPr>
            <w:noProof/>
            <w:webHidden/>
          </w:rPr>
          <w:tab/>
        </w:r>
        <w:r>
          <w:rPr>
            <w:noProof/>
            <w:webHidden/>
          </w:rPr>
          <w:fldChar w:fldCharType="begin"/>
        </w:r>
        <w:r>
          <w:rPr>
            <w:noProof/>
            <w:webHidden/>
          </w:rPr>
          <w:instrText xml:space="preserve"> PAGEREF _Toc104467951 \h </w:instrText>
        </w:r>
      </w:ins>
      <w:r>
        <w:rPr>
          <w:noProof/>
          <w:webHidden/>
        </w:rPr>
      </w:r>
      <w:r>
        <w:rPr>
          <w:noProof/>
          <w:webHidden/>
        </w:rPr>
        <w:fldChar w:fldCharType="separate"/>
      </w:r>
      <w:ins w:id="2862" w:author="Rapporteur" w:date="2022-05-26T14:30:00Z">
        <w:r>
          <w:rPr>
            <w:noProof/>
            <w:webHidden/>
          </w:rPr>
          <w:t>36</w:t>
        </w:r>
      </w:ins>
      <w:ins w:id="2863" w:author="Rapporteur" w:date="2022-05-26T14:29:00Z">
        <w:r>
          <w:rPr>
            <w:noProof/>
            <w:webHidden/>
          </w:rPr>
          <w:fldChar w:fldCharType="end"/>
        </w:r>
        <w:r>
          <w:rPr>
            <w:rStyle w:val="affff6"/>
            <w:noProof/>
          </w:rPr>
          <w:fldChar w:fldCharType="end"/>
        </w:r>
      </w:ins>
    </w:p>
    <w:p>
      <w:pPr>
        <w:pStyle w:val="34"/>
        <w:rPr>
          <w:ins w:id="2864" w:author="Rapporteur" w:date="2022-05-26T14:29:00Z"/>
          <w:rFonts w:asciiTheme="minorHAnsi" w:eastAsiaTheme="minorEastAsia" w:hAnsiTheme="minorHAnsi" w:cstheme="minorBidi"/>
          <w:noProof/>
          <w:kern w:val="2"/>
          <w:sz w:val="21"/>
          <w:szCs w:val="22"/>
          <w:lang w:val="en-US" w:eastAsia="zh-CN"/>
        </w:rPr>
      </w:pPr>
      <w:ins w:id="2865" w:author="Rapporteur" w:date="2022-05-26T14:29:00Z">
        <w:r>
          <w:rPr>
            <w:rStyle w:val="affff6"/>
            <w:noProof/>
          </w:rPr>
          <w:fldChar w:fldCharType="begin"/>
        </w:r>
        <w:r>
          <w:rPr>
            <w:rStyle w:val="affff6"/>
            <w:noProof/>
          </w:rPr>
          <w:instrText xml:space="preserve"> </w:instrText>
        </w:r>
        <w:r>
          <w:rPr>
            <w:noProof/>
          </w:rPr>
          <w:instrText>HYPERLINK \l "_Toc104467952"</w:instrText>
        </w:r>
        <w:r>
          <w:rPr>
            <w:rStyle w:val="affff6"/>
            <w:noProof/>
          </w:rPr>
          <w:instrText xml:space="preserve"> </w:instrText>
        </w:r>
        <w:r>
          <w:rPr>
            <w:rStyle w:val="affff6"/>
            <w:noProof/>
          </w:rPr>
          <w:fldChar w:fldCharType="separate"/>
        </w:r>
        <w:r>
          <w:rPr>
            <w:rStyle w:val="affff6"/>
            <w:noProof/>
          </w:rPr>
          <w:t>6.7.1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_Toc104467952 \h </w:instrText>
        </w:r>
      </w:ins>
      <w:r>
        <w:rPr>
          <w:noProof/>
          <w:webHidden/>
        </w:rPr>
      </w:r>
      <w:r>
        <w:rPr>
          <w:noProof/>
          <w:webHidden/>
        </w:rPr>
        <w:fldChar w:fldCharType="separate"/>
      </w:r>
      <w:ins w:id="2866" w:author="Rapporteur" w:date="2022-05-26T14:30:00Z">
        <w:r>
          <w:rPr>
            <w:noProof/>
            <w:webHidden/>
          </w:rPr>
          <w:t>36</w:t>
        </w:r>
      </w:ins>
      <w:ins w:id="2867" w:author="Rapporteur" w:date="2022-05-26T14:29:00Z">
        <w:r>
          <w:rPr>
            <w:noProof/>
            <w:webHidden/>
          </w:rPr>
          <w:fldChar w:fldCharType="end"/>
        </w:r>
        <w:r>
          <w:rPr>
            <w:rStyle w:val="affff6"/>
            <w:noProof/>
          </w:rPr>
          <w:fldChar w:fldCharType="end"/>
        </w:r>
      </w:ins>
    </w:p>
    <w:p>
      <w:pPr>
        <w:pStyle w:val="34"/>
        <w:rPr>
          <w:ins w:id="2868" w:author="Rapporteur" w:date="2022-05-26T14:29:00Z"/>
          <w:rFonts w:asciiTheme="minorHAnsi" w:eastAsiaTheme="minorEastAsia" w:hAnsiTheme="minorHAnsi" w:cstheme="minorBidi"/>
          <w:noProof/>
          <w:kern w:val="2"/>
          <w:sz w:val="21"/>
          <w:szCs w:val="22"/>
          <w:lang w:val="en-US" w:eastAsia="zh-CN"/>
        </w:rPr>
      </w:pPr>
      <w:ins w:id="2869" w:author="Rapporteur" w:date="2022-05-26T14:29:00Z">
        <w:r>
          <w:rPr>
            <w:rStyle w:val="affff6"/>
            <w:noProof/>
          </w:rPr>
          <w:fldChar w:fldCharType="begin"/>
        </w:r>
        <w:r>
          <w:rPr>
            <w:rStyle w:val="affff6"/>
            <w:noProof/>
          </w:rPr>
          <w:instrText xml:space="preserve"> </w:instrText>
        </w:r>
        <w:r>
          <w:rPr>
            <w:noProof/>
          </w:rPr>
          <w:instrText>HYPERLINK \l "_Toc104467953"</w:instrText>
        </w:r>
        <w:r>
          <w:rPr>
            <w:rStyle w:val="affff6"/>
            <w:noProof/>
          </w:rPr>
          <w:instrText xml:space="preserve"> </w:instrText>
        </w:r>
        <w:r>
          <w:rPr>
            <w:rStyle w:val="affff6"/>
            <w:noProof/>
          </w:rPr>
          <w:fldChar w:fldCharType="separate"/>
        </w:r>
        <w:r>
          <w:rPr>
            <w:rStyle w:val="affff6"/>
            <w:noProof/>
            <w:lang w:eastAsia="zh-CN"/>
          </w:rPr>
          <w:t>6.7.2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_Toc104467953 \h </w:instrText>
        </w:r>
      </w:ins>
      <w:r>
        <w:rPr>
          <w:noProof/>
          <w:webHidden/>
        </w:rPr>
      </w:r>
      <w:r>
        <w:rPr>
          <w:noProof/>
          <w:webHidden/>
        </w:rPr>
        <w:fldChar w:fldCharType="separate"/>
      </w:r>
      <w:ins w:id="2870" w:author="Rapporteur" w:date="2022-05-26T14:30:00Z">
        <w:r>
          <w:rPr>
            <w:noProof/>
            <w:webHidden/>
          </w:rPr>
          <w:t>37</w:t>
        </w:r>
      </w:ins>
      <w:ins w:id="2871" w:author="Rapporteur" w:date="2022-05-26T14:29:00Z">
        <w:r>
          <w:rPr>
            <w:noProof/>
            <w:webHidden/>
          </w:rPr>
          <w:fldChar w:fldCharType="end"/>
        </w:r>
        <w:r>
          <w:rPr>
            <w:rStyle w:val="affff6"/>
            <w:noProof/>
          </w:rPr>
          <w:fldChar w:fldCharType="end"/>
        </w:r>
      </w:ins>
    </w:p>
    <w:p>
      <w:pPr>
        <w:pStyle w:val="43"/>
        <w:rPr>
          <w:ins w:id="2872" w:author="Rapporteur" w:date="2022-05-26T14:29:00Z"/>
          <w:rFonts w:asciiTheme="minorHAnsi" w:eastAsiaTheme="minorEastAsia" w:hAnsiTheme="minorHAnsi" w:cstheme="minorBidi"/>
          <w:noProof/>
          <w:kern w:val="2"/>
          <w:sz w:val="21"/>
          <w:szCs w:val="22"/>
          <w:lang w:val="en-US" w:eastAsia="zh-CN"/>
        </w:rPr>
      </w:pPr>
      <w:ins w:id="2873" w:author="Rapporteur" w:date="2022-05-26T14:29:00Z">
        <w:r>
          <w:rPr>
            <w:rStyle w:val="affff6"/>
            <w:noProof/>
          </w:rPr>
          <w:fldChar w:fldCharType="begin"/>
        </w:r>
        <w:r>
          <w:rPr>
            <w:rStyle w:val="affff6"/>
            <w:noProof/>
          </w:rPr>
          <w:instrText xml:space="preserve"> </w:instrText>
        </w:r>
        <w:r>
          <w:rPr>
            <w:noProof/>
          </w:rPr>
          <w:instrText>HYPERLINK \l "_Toc104467954"</w:instrText>
        </w:r>
        <w:r>
          <w:rPr>
            <w:rStyle w:val="affff6"/>
            <w:noProof/>
          </w:rPr>
          <w:instrText xml:space="preserve"> </w:instrText>
        </w:r>
        <w:r>
          <w:rPr>
            <w:rStyle w:val="affff6"/>
            <w:noProof/>
          </w:rPr>
          <w:fldChar w:fldCharType="separate"/>
        </w:r>
        <w:r>
          <w:rPr>
            <w:rStyle w:val="affff6"/>
            <w:noProof/>
            <w:lang w:eastAsia="zh-CN"/>
          </w:rPr>
          <w:t>6.7.2.1</w:t>
        </w:r>
        <w:r>
          <w:rPr>
            <w:rFonts w:asciiTheme="minorHAnsi" w:eastAsiaTheme="minorEastAsia" w:hAnsiTheme="minorHAnsi" w:cstheme="minorBidi"/>
            <w:noProof/>
            <w:kern w:val="2"/>
            <w:sz w:val="21"/>
            <w:szCs w:val="22"/>
            <w:lang w:val="en-US" w:eastAsia="zh-CN"/>
          </w:rPr>
          <w:tab/>
        </w:r>
        <w:r>
          <w:rPr>
            <w:rStyle w:val="affff6"/>
            <w:noProof/>
            <w:lang w:eastAsia="zh-CN"/>
          </w:rPr>
          <w:t>Analytics consumer rating an NWDAF analytics provided by an NWDAF containing AnLF</w:t>
        </w:r>
        <w:r>
          <w:rPr>
            <w:noProof/>
            <w:webHidden/>
          </w:rPr>
          <w:tab/>
        </w:r>
        <w:r>
          <w:rPr>
            <w:noProof/>
            <w:webHidden/>
          </w:rPr>
          <w:fldChar w:fldCharType="begin"/>
        </w:r>
        <w:r>
          <w:rPr>
            <w:noProof/>
            <w:webHidden/>
          </w:rPr>
          <w:instrText xml:space="preserve"> PAGEREF _Toc104467954 \h </w:instrText>
        </w:r>
      </w:ins>
      <w:r>
        <w:rPr>
          <w:noProof/>
          <w:webHidden/>
        </w:rPr>
      </w:r>
      <w:r>
        <w:rPr>
          <w:noProof/>
          <w:webHidden/>
        </w:rPr>
        <w:fldChar w:fldCharType="separate"/>
      </w:r>
      <w:ins w:id="2874" w:author="Rapporteur" w:date="2022-05-26T14:30:00Z">
        <w:r>
          <w:rPr>
            <w:noProof/>
            <w:webHidden/>
          </w:rPr>
          <w:t>37</w:t>
        </w:r>
      </w:ins>
      <w:ins w:id="2875" w:author="Rapporteur" w:date="2022-05-26T14:29:00Z">
        <w:r>
          <w:rPr>
            <w:noProof/>
            <w:webHidden/>
          </w:rPr>
          <w:fldChar w:fldCharType="end"/>
        </w:r>
        <w:r>
          <w:rPr>
            <w:rStyle w:val="affff6"/>
            <w:noProof/>
          </w:rPr>
          <w:fldChar w:fldCharType="end"/>
        </w:r>
      </w:ins>
    </w:p>
    <w:p>
      <w:pPr>
        <w:pStyle w:val="43"/>
        <w:rPr>
          <w:ins w:id="2876" w:author="Rapporteur" w:date="2022-05-26T14:29:00Z"/>
          <w:rFonts w:asciiTheme="minorHAnsi" w:eastAsiaTheme="minorEastAsia" w:hAnsiTheme="minorHAnsi" w:cstheme="minorBidi"/>
          <w:noProof/>
          <w:kern w:val="2"/>
          <w:sz w:val="21"/>
          <w:szCs w:val="22"/>
          <w:lang w:val="en-US" w:eastAsia="zh-CN"/>
        </w:rPr>
      </w:pPr>
      <w:ins w:id="2877" w:author="Rapporteur" w:date="2022-05-26T14:29:00Z">
        <w:r>
          <w:rPr>
            <w:rStyle w:val="affff6"/>
            <w:noProof/>
          </w:rPr>
          <w:fldChar w:fldCharType="begin"/>
        </w:r>
        <w:r>
          <w:rPr>
            <w:rStyle w:val="affff6"/>
            <w:noProof/>
          </w:rPr>
          <w:instrText xml:space="preserve"> </w:instrText>
        </w:r>
        <w:r>
          <w:rPr>
            <w:noProof/>
          </w:rPr>
          <w:instrText>HYPERLINK \l "_Toc104467955"</w:instrText>
        </w:r>
        <w:r>
          <w:rPr>
            <w:rStyle w:val="affff6"/>
            <w:noProof/>
          </w:rPr>
          <w:instrText xml:space="preserve"> </w:instrText>
        </w:r>
        <w:r>
          <w:rPr>
            <w:rStyle w:val="affff6"/>
            <w:noProof/>
          </w:rPr>
          <w:fldChar w:fldCharType="separate"/>
        </w:r>
        <w:r>
          <w:rPr>
            <w:rStyle w:val="affff6"/>
            <w:noProof/>
            <w:lang w:eastAsia="zh-CN"/>
          </w:rPr>
          <w:t>6.7.2.2</w:t>
        </w:r>
        <w:r>
          <w:rPr>
            <w:rFonts w:asciiTheme="minorHAnsi" w:eastAsiaTheme="minorEastAsia" w:hAnsiTheme="minorHAnsi" w:cstheme="minorBidi"/>
            <w:noProof/>
            <w:kern w:val="2"/>
            <w:sz w:val="21"/>
            <w:szCs w:val="22"/>
            <w:lang w:val="en-US" w:eastAsia="zh-CN"/>
          </w:rPr>
          <w:tab/>
        </w:r>
        <w:r>
          <w:rPr>
            <w:rStyle w:val="affff6"/>
            <w:noProof/>
          </w:rPr>
          <w:t>NWDAF containing AnLF rating an ML model provided by an NWDAF containing MTLF</w:t>
        </w:r>
        <w:r>
          <w:rPr>
            <w:noProof/>
            <w:webHidden/>
          </w:rPr>
          <w:tab/>
        </w:r>
        <w:r>
          <w:rPr>
            <w:noProof/>
            <w:webHidden/>
          </w:rPr>
          <w:fldChar w:fldCharType="begin"/>
        </w:r>
        <w:r>
          <w:rPr>
            <w:noProof/>
            <w:webHidden/>
          </w:rPr>
          <w:instrText xml:space="preserve"> PAGEREF _Toc104467955 \h </w:instrText>
        </w:r>
      </w:ins>
      <w:r>
        <w:rPr>
          <w:noProof/>
          <w:webHidden/>
        </w:rPr>
      </w:r>
      <w:r>
        <w:rPr>
          <w:noProof/>
          <w:webHidden/>
        </w:rPr>
        <w:fldChar w:fldCharType="separate"/>
      </w:r>
      <w:ins w:id="2878" w:author="Rapporteur" w:date="2022-05-26T14:30:00Z">
        <w:r>
          <w:rPr>
            <w:noProof/>
            <w:webHidden/>
          </w:rPr>
          <w:t>38</w:t>
        </w:r>
      </w:ins>
      <w:ins w:id="2879" w:author="Rapporteur" w:date="2022-05-26T14:29:00Z">
        <w:r>
          <w:rPr>
            <w:noProof/>
            <w:webHidden/>
          </w:rPr>
          <w:fldChar w:fldCharType="end"/>
        </w:r>
        <w:r>
          <w:rPr>
            <w:rStyle w:val="affff6"/>
            <w:noProof/>
          </w:rPr>
          <w:fldChar w:fldCharType="end"/>
        </w:r>
      </w:ins>
    </w:p>
    <w:p>
      <w:pPr>
        <w:pStyle w:val="23"/>
        <w:rPr>
          <w:ins w:id="2880" w:author="Rapporteur" w:date="2022-05-26T14:29:00Z"/>
          <w:rFonts w:asciiTheme="minorHAnsi" w:eastAsiaTheme="minorEastAsia" w:hAnsiTheme="minorHAnsi" w:cstheme="minorBidi"/>
          <w:noProof/>
          <w:kern w:val="2"/>
          <w:sz w:val="21"/>
          <w:szCs w:val="22"/>
          <w:lang w:val="en-US" w:eastAsia="zh-CN"/>
        </w:rPr>
      </w:pPr>
      <w:ins w:id="2881" w:author="Rapporteur" w:date="2022-05-26T14:29:00Z">
        <w:r>
          <w:rPr>
            <w:rStyle w:val="affff6"/>
            <w:noProof/>
          </w:rPr>
          <w:fldChar w:fldCharType="begin"/>
        </w:r>
        <w:r>
          <w:rPr>
            <w:rStyle w:val="affff6"/>
            <w:noProof/>
          </w:rPr>
          <w:instrText xml:space="preserve"> </w:instrText>
        </w:r>
        <w:r>
          <w:rPr>
            <w:noProof/>
          </w:rPr>
          <w:instrText>HYPERLINK \l "_Toc104467956"</w:instrText>
        </w:r>
        <w:r>
          <w:rPr>
            <w:rStyle w:val="affff6"/>
            <w:noProof/>
          </w:rPr>
          <w:instrText xml:space="preserve"> </w:instrText>
        </w:r>
        <w:r>
          <w:rPr>
            <w:rStyle w:val="affff6"/>
            <w:noProof/>
          </w:rPr>
          <w:fldChar w:fldCharType="separate"/>
        </w:r>
        <w:r>
          <w:rPr>
            <w:rStyle w:val="affff6"/>
            <w:noProof/>
            <w:lang w:eastAsia="zh-CN"/>
          </w:rPr>
          <w:t>6.8</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#8</w:t>
        </w:r>
        <w:r>
          <w:rPr>
            <w:rStyle w:val="affff6"/>
            <w:noProof/>
          </w:rPr>
          <w:t>: NWDAF assisted service type detection</w:t>
        </w:r>
        <w:r>
          <w:rPr>
            <w:noProof/>
            <w:webHidden/>
          </w:rPr>
          <w:tab/>
        </w:r>
        <w:r>
          <w:rPr>
            <w:noProof/>
            <w:webHidden/>
          </w:rPr>
          <w:fldChar w:fldCharType="begin"/>
        </w:r>
        <w:r>
          <w:rPr>
            <w:noProof/>
            <w:webHidden/>
          </w:rPr>
          <w:instrText xml:space="preserve"> PAGEREF _Toc104467956 \h </w:instrText>
        </w:r>
      </w:ins>
      <w:r>
        <w:rPr>
          <w:noProof/>
          <w:webHidden/>
        </w:rPr>
      </w:r>
      <w:r>
        <w:rPr>
          <w:noProof/>
          <w:webHidden/>
        </w:rPr>
        <w:fldChar w:fldCharType="separate"/>
      </w:r>
      <w:ins w:id="2882" w:author="Rapporteur" w:date="2022-05-26T14:30:00Z">
        <w:r>
          <w:rPr>
            <w:noProof/>
            <w:webHidden/>
          </w:rPr>
          <w:t>39</w:t>
        </w:r>
      </w:ins>
      <w:ins w:id="2883" w:author="Rapporteur" w:date="2022-05-26T14:29:00Z">
        <w:r>
          <w:rPr>
            <w:noProof/>
            <w:webHidden/>
          </w:rPr>
          <w:fldChar w:fldCharType="end"/>
        </w:r>
        <w:r>
          <w:rPr>
            <w:rStyle w:val="affff6"/>
            <w:noProof/>
          </w:rPr>
          <w:fldChar w:fldCharType="end"/>
        </w:r>
      </w:ins>
    </w:p>
    <w:p>
      <w:pPr>
        <w:pStyle w:val="34"/>
        <w:rPr>
          <w:ins w:id="2884" w:author="Rapporteur" w:date="2022-05-26T14:29:00Z"/>
          <w:rFonts w:asciiTheme="minorHAnsi" w:eastAsiaTheme="minorEastAsia" w:hAnsiTheme="minorHAnsi" w:cstheme="minorBidi"/>
          <w:noProof/>
          <w:kern w:val="2"/>
          <w:sz w:val="21"/>
          <w:szCs w:val="22"/>
          <w:lang w:val="en-US" w:eastAsia="zh-CN"/>
        </w:rPr>
      </w:pPr>
      <w:ins w:id="2885" w:author="Rapporteur" w:date="2022-05-26T14:29:00Z">
        <w:r>
          <w:rPr>
            <w:rStyle w:val="affff6"/>
            <w:noProof/>
          </w:rPr>
          <w:fldChar w:fldCharType="begin"/>
        </w:r>
        <w:r>
          <w:rPr>
            <w:rStyle w:val="affff6"/>
            <w:noProof/>
          </w:rPr>
          <w:instrText xml:space="preserve"> </w:instrText>
        </w:r>
        <w:r>
          <w:rPr>
            <w:noProof/>
          </w:rPr>
          <w:instrText>HYPERLINK \l "_Toc104467957"</w:instrText>
        </w:r>
        <w:r>
          <w:rPr>
            <w:rStyle w:val="affff6"/>
            <w:noProof/>
          </w:rPr>
          <w:instrText xml:space="preserve"> </w:instrText>
        </w:r>
        <w:r>
          <w:rPr>
            <w:rStyle w:val="affff6"/>
            <w:noProof/>
          </w:rPr>
          <w:fldChar w:fldCharType="separate"/>
        </w:r>
        <w:r>
          <w:rPr>
            <w:rStyle w:val="affff6"/>
            <w:noProof/>
          </w:rPr>
          <w:t>6.8.1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_Toc104467957 \h </w:instrText>
        </w:r>
      </w:ins>
      <w:r>
        <w:rPr>
          <w:noProof/>
          <w:webHidden/>
        </w:rPr>
      </w:r>
      <w:r>
        <w:rPr>
          <w:noProof/>
          <w:webHidden/>
        </w:rPr>
        <w:fldChar w:fldCharType="separate"/>
      </w:r>
      <w:ins w:id="2886" w:author="Rapporteur" w:date="2022-05-26T14:30:00Z">
        <w:r>
          <w:rPr>
            <w:noProof/>
            <w:webHidden/>
          </w:rPr>
          <w:t>39</w:t>
        </w:r>
      </w:ins>
      <w:ins w:id="2887" w:author="Rapporteur" w:date="2022-05-26T14:29:00Z">
        <w:r>
          <w:rPr>
            <w:noProof/>
            <w:webHidden/>
          </w:rPr>
          <w:fldChar w:fldCharType="end"/>
        </w:r>
        <w:r>
          <w:rPr>
            <w:rStyle w:val="affff6"/>
            <w:noProof/>
          </w:rPr>
          <w:fldChar w:fldCharType="end"/>
        </w:r>
      </w:ins>
    </w:p>
    <w:p>
      <w:pPr>
        <w:pStyle w:val="34"/>
        <w:rPr>
          <w:ins w:id="2888" w:author="Rapporteur" w:date="2022-05-26T14:29:00Z"/>
          <w:rFonts w:asciiTheme="minorHAnsi" w:eastAsiaTheme="minorEastAsia" w:hAnsiTheme="minorHAnsi" w:cstheme="minorBidi"/>
          <w:noProof/>
          <w:kern w:val="2"/>
          <w:sz w:val="21"/>
          <w:szCs w:val="22"/>
          <w:lang w:val="en-US" w:eastAsia="zh-CN"/>
        </w:rPr>
      </w:pPr>
      <w:ins w:id="2889" w:author="Rapporteur" w:date="2022-05-26T14:29:00Z">
        <w:r>
          <w:rPr>
            <w:rStyle w:val="affff6"/>
            <w:noProof/>
          </w:rPr>
          <w:fldChar w:fldCharType="begin"/>
        </w:r>
        <w:r>
          <w:rPr>
            <w:rStyle w:val="affff6"/>
            <w:noProof/>
          </w:rPr>
          <w:instrText xml:space="preserve"> </w:instrText>
        </w:r>
        <w:r>
          <w:rPr>
            <w:noProof/>
          </w:rPr>
          <w:instrText>HYPERLINK \l "_Toc104467958"</w:instrText>
        </w:r>
        <w:r>
          <w:rPr>
            <w:rStyle w:val="affff6"/>
            <w:noProof/>
          </w:rPr>
          <w:instrText xml:space="preserve"> </w:instrText>
        </w:r>
        <w:r>
          <w:rPr>
            <w:rStyle w:val="affff6"/>
            <w:noProof/>
          </w:rPr>
          <w:fldChar w:fldCharType="separate"/>
        </w:r>
        <w:r>
          <w:rPr>
            <w:rStyle w:val="affff6"/>
            <w:noProof/>
          </w:rPr>
          <w:t>6.8.2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_Toc104467958 \h </w:instrText>
        </w:r>
      </w:ins>
      <w:r>
        <w:rPr>
          <w:noProof/>
          <w:webHidden/>
        </w:rPr>
      </w:r>
      <w:r>
        <w:rPr>
          <w:noProof/>
          <w:webHidden/>
        </w:rPr>
        <w:fldChar w:fldCharType="separate"/>
      </w:r>
      <w:ins w:id="2890" w:author="Rapporteur" w:date="2022-05-26T14:30:00Z">
        <w:r>
          <w:rPr>
            <w:noProof/>
            <w:webHidden/>
          </w:rPr>
          <w:t>42</w:t>
        </w:r>
      </w:ins>
      <w:ins w:id="2891" w:author="Rapporteur" w:date="2022-05-26T14:29:00Z">
        <w:r>
          <w:rPr>
            <w:noProof/>
            <w:webHidden/>
          </w:rPr>
          <w:fldChar w:fldCharType="end"/>
        </w:r>
        <w:r>
          <w:rPr>
            <w:rStyle w:val="affff6"/>
            <w:noProof/>
          </w:rPr>
          <w:fldChar w:fldCharType="end"/>
        </w:r>
      </w:ins>
    </w:p>
    <w:p>
      <w:pPr>
        <w:pStyle w:val="34"/>
        <w:rPr>
          <w:ins w:id="2892" w:author="Rapporteur" w:date="2022-05-26T14:29:00Z"/>
          <w:rFonts w:asciiTheme="minorHAnsi" w:eastAsiaTheme="minorEastAsia" w:hAnsiTheme="minorHAnsi" w:cstheme="minorBidi"/>
          <w:noProof/>
          <w:kern w:val="2"/>
          <w:sz w:val="21"/>
          <w:szCs w:val="22"/>
          <w:lang w:val="en-US" w:eastAsia="zh-CN"/>
        </w:rPr>
      </w:pPr>
      <w:ins w:id="2893" w:author="Rapporteur" w:date="2022-05-26T14:29:00Z">
        <w:r>
          <w:rPr>
            <w:rStyle w:val="affff6"/>
            <w:noProof/>
          </w:rPr>
          <w:fldChar w:fldCharType="begin"/>
        </w:r>
        <w:r>
          <w:rPr>
            <w:rStyle w:val="affff6"/>
            <w:noProof/>
          </w:rPr>
          <w:instrText xml:space="preserve"> </w:instrText>
        </w:r>
        <w:r>
          <w:rPr>
            <w:noProof/>
          </w:rPr>
          <w:instrText>HYPERLINK \l "_Toc104467959"</w:instrText>
        </w:r>
        <w:r>
          <w:rPr>
            <w:rStyle w:val="affff6"/>
            <w:noProof/>
          </w:rPr>
          <w:instrText xml:space="preserve"> </w:instrText>
        </w:r>
        <w:r>
          <w:rPr>
            <w:rStyle w:val="affff6"/>
            <w:noProof/>
          </w:rPr>
          <w:fldChar w:fldCharType="separate"/>
        </w:r>
        <w:r>
          <w:rPr>
            <w:rStyle w:val="affff6"/>
            <w:noProof/>
            <w:lang w:eastAsia="zh-CN"/>
          </w:rPr>
          <w:t>6.8.3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_Toc104467959 \h </w:instrText>
        </w:r>
      </w:ins>
      <w:r>
        <w:rPr>
          <w:noProof/>
          <w:webHidden/>
        </w:rPr>
      </w:r>
      <w:r>
        <w:rPr>
          <w:noProof/>
          <w:webHidden/>
        </w:rPr>
        <w:fldChar w:fldCharType="separate"/>
      </w:r>
      <w:ins w:id="2894" w:author="Rapporteur" w:date="2022-05-26T14:30:00Z">
        <w:r>
          <w:rPr>
            <w:noProof/>
            <w:webHidden/>
          </w:rPr>
          <w:t>42</w:t>
        </w:r>
      </w:ins>
      <w:ins w:id="2895" w:author="Rapporteur" w:date="2022-05-26T14:29:00Z">
        <w:r>
          <w:rPr>
            <w:noProof/>
            <w:webHidden/>
          </w:rPr>
          <w:fldChar w:fldCharType="end"/>
        </w:r>
        <w:r>
          <w:rPr>
            <w:rStyle w:val="affff6"/>
            <w:noProof/>
          </w:rPr>
          <w:fldChar w:fldCharType="end"/>
        </w:r>
      </w:ins>
    </w:p>
    <w:p>
      <w:pPr>
        <w:pStyle w:val="23"/>
        <w:rPr>
          <w:ins w:id="2896" w:author="Rapporteur" w:date="2022-05-26T14:29:00Z"/>
          <w:rFonts w:asciiTheme="minorHAnsi" w:eastAsiaTheme="minorEastAsia" w:hAnsiTheme="minorHAnsi" w:cstheme="minorBidi"/>
          <w:noProof/>
          <w:kern w:val="2"/>
          <w:sz w:val="21"/>
          <w:szCs w:val="22"/>
          <w:lang w:val="en-US" w:eastAsia="zh-CN"/>
        </w:rPr>
      </w:pPr>
      <w:ins w:id="2897" w:author="Rapporteur" w:date="2022-05-26T14:29:00Z">
        <w:r>
          <w:rPr>
            <w:rStyle w:val="affff6"/>
            <w:noProof/>
          </w:rPr>
          <w:fldChar w:fldCharType="begin"/>
        </w:r>
        <w:r>
          <w:rPr>
            <w:rStyle w:val="affff6"/>
            <w:noProof/>
          </w:rPr>
          <w:instrText xml:space="preserve"> </w:instrText>
        </w:r>
        <w:r>
          <w:rPr>
            <w:noProof/>
          </w:rPr>
          <w:instrText>HYPERLINK \l "_Toc104467960"</w:instrText>
        </w:r>
        <w:r>
          <w:rPr>
            <w:rStyle w:val="affff6"/>
            <w:noProof/>
          </w:rPr>
          <w:instrText xml:space="preserve"> </w:instrText>
        </w:r>
        <w:r>
          <w:rPr>
            <w:rStyle w:val="affff6"/>
            <w:noProof/>
          </w:rPr>
          <w:fldChar w:fldCharType="separate"/>
        </w:r>
        <w:r>
          <w:rPr>
            <w:rStyle w:val="affff6"/>
            <w:noProof/>
            <w:lang w:eastAsia="zh-CN"/>
          </w:rPr>
          <w:t>6.9</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#9</w:t>
        </w:r>
        <w:r>
          <w:rPr>
            <w:rStyle w:val="affff6"/>
            <w:noProof/>
          </w:rPr>
          <w:t>: NWDAF-assisted application detection</w:t>
        </w:r>
        <w:r>
          <w:rPr>
            <w:noProof/>
            <w:webHidden/>
          </w:rPr>
          <w:tab/>
        </w:r>
        <w:r>
          <w:rPr>
            <w:noProof/>
            <w:webHidden/>
          </w:rPr>
          <w:fldChar w:fldCharType="begin"/>
        </w:r>
        <w:r>
          <w:rPr>
            <w:noProof/>
            <w:webHidden/>
          </w:rPr>
          <w:instrText xml:space="preserve"> PAGEREF _Toc104467960 \h </w:instrText>
        </w:r>
      </w:ins>
      <w:r>
        <w:rPr>
          <w:noProof/>
          <w:webHidden/>
        </w:rPr>
      </w:r>
      <w:r>
        <w:rPr>
          <w:noProof/>
          <w:webHidden/>
        </w:rPr>
        <w:fldChar w:fldCharType="separate"/>
      </w:r>
      <w:ins w:id="2898" w:author="Rapporteur" w:date="2022-05-26T14:30:00Z">
        <w:r>
          <w:rPr>
            <w:noProof/>
            <w:webHidden/>
          </w:rPr>
          <w:t>43</w:t>
        </w:r>
      </w:ins>
      <w:ins w:id="2899" w:author="Rapporteur" w:date="2022-05-26T14:29:00Z">
        <w:r>
          <w:rPr>
            <w:noProof/>
            <w:webHidden/>
          </w:rPr>
          <w:fldChar w:fldCharType="end"/>
        </w:r>
        <w:r>
          <w:rPr>
            <w:rStyle w:val="affff6"/>
            <w:noProof/>
          </w:rPr>
          <w:fldChar w:fldCharType="end"/>
        </w:r>
      </w:ins>
    </w:p>
    <w:p>
      <w:pPr>
        <w:pStyle w:val="34"/>
        <w:rPr>
          <w:ins w:id="2900" w:author="Rapporteur" w:date="2022-05-26T14:29:00Z"/>
          <w:rFonts w:asciiTheme="minorHAnsi" w:eastAsiaTheme="minorEastAsia" w:hAnsiTheme="minorHAnsi" w:cstheme="minorBidi"/>
          <w:noProof/>
          <w:kern w:val="2"/>
          <w:sz w:val="21"/>
          <w:szCs w:val="22"/>
          <w:lang w:val="en-US" w:eastAsia="zh-CN"/>
        </w:rPr>
      </w:pPr>
      <w:ins w:id="2901" w:author="Rapporteur" w:date="2022-05-26T14:29:00Z">
        <w:r>
          <w:rPr>
            <w:rStyle w:val="affff6"/>
            <w:noProof/>
          </w:rPr>
          <w:fldChar w:fldCharType="begin"/>
        </w:r>
        <w:r>
          <w:rPr>
            <w:rStyle w:val="affff6"/>
            <w:noProof/>
          </w:rPr>
          <w:instrText xml:space="preserve"> </w:instrText>
        </w:r>
        <w:r>
          <w:rPr>
            <w:noProof/>
          </w:rPr>
          <w:instrText>HYPERLINK \l "_Toc104467961"</w:instrText>
        </w:r>
        <w:r>
          <w:rPr>
            <w:rStyle w:val="affff6"/>
            <w:noProof/>
          </w:rPr>
          <w:instrText xml:space="preserve"> </w:instrText>
        </w:r>
        <w:r>
          <w:rPr>
            <w:rStyle w:val="affff6"/>
            <w:noProof/>
          </w:rPr>
          <w:fldChar w:fldCharType="separate"/>
        </w:r>
        <w:r>
          <w:rPr>
            <w:rStyle w:val="affff6"/>
            <w:noProof/>
          </w:rPr>
          <w:t>6.9.1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_Toc104467961 \h </w:instrText>
        </w:r>
      </w:ins>
      <w:r>
        <w:rPr>
          <w:noProof/>
          <w:webHidden/>
        </w:rPr>
      </w:r>
      <w:r>
        <w:rPr>
          <w:noProof/>
          <w:webHidden/>
        </w:rPr>
        <w:fldChar w:fldCharType="separate"/>
      </w:r>
      <w:ins w:id="2902" w:author="Rapporteur" w:date="2022-05-26T14:30:00Z">
        <w:r>
          <w:rPr>
            <w:noProof/>
            <w:webHidden/>
          </w:rPr>
          <w:t>43</w:t>
        </w:r>
      </w:ins>
      <w:ins w:id="2903" w:author="Rapporteur" w:date="2022-05-26T14:29:00Z">
        <w:r>
          <w:rPr>
            <w:noProof/>
            <w:webHidden/>
          </w:rPr>
          <w:fldChar w:fldCharType="end"/>
        </w:r>
        <w:r>
          <w:rPr>
            <w:rStyle w:val="affff6"/>
            <w:noProof/>
          </w:rPr>
          <w:fldChar w:fldCharType="end"/>
        </w:r>
      </w:ins>
    </w:p>
    <w:p>
      <w:pPr>
        <w:pStyle w:val="34"/>
        <w:rPr>
          <w:ins w:id="2904" w:author="Rapporteur" w:date="2022-05-26T14:29:00Z"/>
          <w:rFonts w:asciiTheme="minorHAnsi" w:eastAsiaTheme="minorEastAsia" w:hAnsiTheme="minorHAnsi" w:cstheme="minorBidi"/>
          <w:noProof/>
          <w:kern w:val="2"/>
          <w:sz w:val="21"/>
          <w:szCs w:val="22"/>
          <w:lang w:val="en-US" w:eastAsia="zh-CN"/>
        </w:rPr>
      </w:pPr>
      <w:ins w:id="2905" w:author="Rapporteur" w:date="2022-05-26T14:29:00Z">
        <w:r>
          <w:rPr>
            <w:rStyle w:val="affff6"/>
            <w:noProof/>
          </w:rPr>
          <w:fldChar w:fldCharType="begin"/>
        </w:r>
        <w:r>
          <w:rPr>
            <w:rStyle w:val="affff6"/>
            <w:noProof/>
          </w:rPr>
          <w:instrText xml:space="preserve"> </w:instrText>
        </w:r>
        <w:r>
          <w:rPr>
            <w:noProof/>
          </w:rPr>
          <w:instrText>HYPERLINK \l "_Toc104467962"</w:instrText>
        </w:r>
        <w:r>
          <w:rPr>
            <w:rStyle w:val="affff6"/>
            <w:noProof/>
          </w:rPr>
          <w:instrText xml:space="preserve"> </w:instrText>
        </w:r>
        <w:r>
          <w:rPr>
            <w:rStyle w:val="affff6"/>
            <w:noProof/>
          </w:rPr>
          <w:fldChar w:fldCharType="separate"/>
        </w:r>
        <w:r>
          <w:rPr>
            <w:rStyle w:val="affff6"/>
            <w:noProof/>
          </w:rPr>
          <w:t>6.9.2</w:t>
        </w:r>
        <w:r>
          <w:rPr>
            <w:rFonts w:asciiTheme="minorHAnsi" w:eastAsiaTheme="minorEastAsia" w:hAnsiTheme="minorHAnsi" w:cstheme="minorBidi"/>
            <w:noProof/>
            <w:kern w:val="2"/>
            <w:sz w:val="21"/>
            <w:szCs w:val="22"/>
            <w:lang w:val="en-US" w:eastAsia="zh-CN"/>
          </w:rPr>
          <w:tab/>
        </w:r>
        <w:r>
          <w:rPr>
            <w:rStyle w:val="affff6"/>
            <w:noProof/>
          </w:rPr>
          <w:t>Input Data</w:t>
        </w:r>
        <w:r>
          <w:rPr>
            <w:noProof/>
            <w:webHidden/>
          </w:rPr>
          <w:tab/>
        </w:r>
        <w:r>
          <w:rPr>
            <w:noProof/>
            <w:webHidden/>
          </w:rPr>
          <w:fldChar w:fldCharType="begin"/>
        </w:r>
        <w:r>
          <w:rPr>
            <w:noProof/>
            <w:webHidden/>
          </w:rPr>
          <w:instrText xml:space="preserve"> PAGEREF _Toc104467962 \h </w:instrText>
        </w:r>
      </w:ins>
      <w:r>
        <w:rPr>
          <w:noProof/>
          <w:webHidden/>
        </w:rPr>
      </w:r>
      <w:r>
        <w:rPr>
          <w:noProof/>
          <w:webHidden/>
        </w:rPr>
        <w:fldChar w:fldCharType="separate"/>
      </w:r>
      <w:ins w:id="2906" w:author="Rapporteur" w:date="2022-05-26T14:30:00Z">
        <w:r>
          <w:rPr>
            <w:noProof/>
            <w:webHidden/>
          </w:rPr>
          <w:t>43</w:t>
        </w:r>
      </w:ins>
      <w:ins w:id="2907" w:author="Rapporteur" w:date="2022-05-26T14:29:00Z">
        <w:r>
          <w:rPr>
            <w:noProof/>
            <w:webHidden/>
          </w:rPr>
          <w:fldChar w:fldCharType="end"/>
        </w:r>
        <w:r>
          <w:rPr>
            <w:rStyle w:val="affff6"/>
            <w:noProof/>
          </w:rPr>
          <w:fldChar w:fldCharType="end"/>
        </w:r>
      </w:ins>
    </w:p>
    <w:p>
      <w:pPr>
        <w:pStyle w:val="34"/>
        <w:rPr>
          <w:ins w:id="2908" w:author="Rapporteur" w:date="2022-05-26T14:29:00Z"/>
          <w:rFonts w:asciiTheme="minorHAnsi" w:eastAsiaTheme="minorEastAsia" w:hAnsiTheme="minorHAnsi" w:cstheme="minorBidi"/>
          <w:noProof/>
          <w:kern w:val="2"/>
          <w:sz w:val="21"/>
          <w:szCs w:val="22"/>
          <w:lang w:val="en-US" w:eastAsia="zh-CN"/>
        </w:rPr>
      </w:pPr>
      <w:ins w:id="2909" w:author="Rapporteur" w:date="2022-05-26T14:29:00Z">
        <w:r>
          <w:rPr>
            <w:rStyle w:val="affff6"/>
            <w:noProof/>
          </w:rPr>
          <w:fldChar w:fldCharType="begin"/>
        </w:r>
        <w:r>
          <w:rPr>
            <w:rStyle w:val="affff6"/>
            <w:noProof/>
          </w:rPr>
          <w:instrText xml:space="preserve"> </w:instrText>
        </w:r>
        <w:r>
          <w:rPr>
            <w:noProof/>
          </w:rPr>
          <w:instrText>HYPERLINK \l "_Toc104467963"</w:instrText>
        </w:r>
        <w:r>
          <w:rPr>
            <w:rStyle w:val="affff6"/>
            <w:noProof/>
          </w:rPr>
          <w:instrText xml:space="preserve"> </w:instrText>
        </w:r>
        <w:r>
          <w:rPr>
            <w:rStyle w:val="affff6"/>
            <w:noProof/>
          </w:rPr>
          <w:fldChar w:fldCharType="separate"/>
        </w:r>
        <w:r>
          <w:rPr>
            <w:rStyle w:val="affff6"/>
            <w:noProof/>
          </w:rPr>
          <w:t>6.9.3</w:t>
        </w:r>
        <w:r>
          <w:rPr>
            <w:rFonts w:asciiTheme="minorHAnsi" w:eastAsiaTheme="minorEastAsia" w:hAnsiTheme="minorHAnsi" w:cstheme="minorBidi"/>
            <w:noProof/>
            <w:kern w:val="2"/>
            <w:sz w:val="21"/>
            <w:szCs w:val="22"/>
            <w:lang w:val="en-US" w:eastAsia="zh-CN"/>
          </w:rPr>
          <w:tab/>
        </w:r>
        <w:r>
          <w:rPr>
            <w:rStyle w:val="affff6"/>
            <w:noProof/>
          </w:rPr>
          <w:t>Output Analytics</w:t>
        </w:r>
        <w:r>
          <w:rPr>
            <w:noProof/>
            <w:webHidden/>
          </w:rPr>
          <w:tab/>
        </w:r>
        <w:r>
          <w:rPr>
            <w:noProof/>
            <w:webHidden/>
          </w:rPr>
          <w:fldChar w:fldCharType="begin"/>
        </w:r>
        <w:r>
          <w:rPr>
            <w:noProof/>
            <w:webHidden/>
          </w:rPr>
          <w:instrText xml:space="preserve"> PAGEREF _Toc104467963 \h </w:instrText>
        </w:r>
      </w:ins>
      <w:r>
        <w:rPr>
          <w:noProof/>
          <w:webHidden/>
        </w:rPr>
      </w:r>
      <w:r>
        <w:rPr>
          <w:noProof/>
          <w:webHidden/>
        </w:rPr>
        <w:fldChar w:fldCharType="separate"/>
      </w:r>
      <w:ins w:id="2910" w:author="Rapporteur" w:date="2022-05-26T14:30:00Z">
        <w:r>
          <w:rPr>
            <w:noProof/>
            <w:webHidden/>
          </w:rPr>
          <w:t>44</w:t>
        </w:r>
      </w:ins>
      <w:ins w:id="2911" w:author="Rapporteur" w:date="2022-05-26T14:29:00Z">
        <w:r>
          <w:rPr>
            <w:noProof/>
            <w:webHidden/>
          </w:rPr>
          <w:fldChar w:fldCharType="end"/>
        </w:r>
        <w:r>
          <w:rPr>
            <w:rStyle w:val="affff6"/>
            <w:noProof/>
          </w:rPr>
          <w:fldChar w:fldCharType="end"/>
        </w:r>
      </w:ins>
    </w:p>
    <w:p>
      <w:pPr>
        <w:pStyle w:val="34"/>
        <w:rPr>
          <w:ins w:id="2912" w:author="Rapporteur" w:date="2022-05-26T14:29:00Z"/>
          <w:rFonts w:asciiTheme="minorHAnsi" w:eastAsiaTheme="minorEastAsia" w:hAnsiTheme="minorHAnsi" w:cstheme="minorBidi"/>
          <w:noProof/>
          <w:kern w:val="2"/>
          <w:sz w:val="21"/>
          <w:szCs w:val="22"/>
          <w:lang w:val="en-US" w:eastAsia="zh-CN"/>
        </w:rPr>
      </w:pPr>
      <w:ins w:id="2913" w:author="Rapporteur" w:date="2022-05-26T14:29:00Z">
        <w:r>
          <w:rPr>
            <w:rStyle w:val="affff6"/>
            <w:noProof/>
          </w:rPr>
          <w:fldChar w:fldCharType="begin"/>
        </w:r>
        <w:r>
          <w:rPr>
            <w:rStyle w:val="affff6"/>
            <w:noProof/>
          </w:rPr>
          <w:instrText xml:space="preserve"> </w:instrText>
        </w:r>
        <w:r>
          <w:rPr>
            <w:noProof/>
          </w:rPr>
          <w:instrText>HYPERLINK \l "_Toc104467964"</w:instrText>
        </w:r>
        <w:r>
          <w:rPr>
            <w:rStyle w:val="affff6"/>
            <w:noProof/>
          </w:rPr>
          <w:instrText xml:space="preserve"> </w:instrText>
        </w:r>
        <w:r>
          <w:rPr>
            <w:rStyle w:val="affff6"/>
            <w:noProof/>
          </w:rPr>
          <w:fldChar w:fldCharType="separate"/>
        </w:r>
        <w:r>
          <w:rPr>
            <w:rStyle w:val="affff6"/>
            <w:noProof/>
            <w:lang w:eastAsia="zh-CN"/>
          </w:rPr>
          <w:t>6.9.4</w:t>
        </w:r>
        <w:r>
          <w:rPr>
            <w:rFonts w:asciiTheme="minorHAnsi" w:eastAsiaTheme="minorEastAsia" w:hAnsiTheme="minorHAnsi" w:cstheme="minorBidi"/>
            <w:noProof/>
            <w:kern w:val="2"/>
            <w:sz w:val="21"/>
            <w:szCs w:val="22"/>
            <w:lang w:val="en-US" w:eastAsia="zh-CN"/>
          </w:rPr>
          <w:tab/>
        </w:r>
        <w:r>
          <w:rPr>
            <w:rStyle w:val="affff6"/>
            <w:noProof/>
            <w:lang w:eastAsia="zh-CN"/>
          </w:rPr>
          <w:t>Procedures</w:t>
        </w:r>
        <w:r>
          <w:rPr>
            <w:noProof/>
            <w:webHidden/>
          </w:rPr>
          <w:tab/>
        </w:r>
        <w:r>
          <w:rPr>
            <w:noProof/>
            <w:webHidden/>
          </w:rPr>
          <w:fldChar w:fldCharType="begin"/>
        </w:r>
        <w:r>
          <w:rPr>
            <w:noProof/>
            <w:webHidden/>
          </w:rPr>
          <w:instrText xml:space="preserve"> PAGEREF _Toc104467964 \h </w:instrText>
        </w:r>
      </w:ins>
      <w:r>
        <w:rPr>
          <w:noProof/>
          <w:webHidden/>
        </w:rPr>
      </w:r>
      <w:r>
        <w:rPr>
          <w:noProof/>
          <w:webHidden/>
        </w:rPr>
        <w:fldChar w:fldCharType="separate"/>
      </w:r>
      <w:ins w:id="2914" w:author="Rapporteur" w:date="2022-05-26T14:30:00Z">
        <w:r>
          <w:rPr>
            <w:noProof/>
            <w:webHidden/>
          </w:rPr>
          <w:t>45</w:t>
        </w:r>
      </w:ins>
      <w:ins w:id="2915" w:author="Rapporteur" w:date="2022-05-26T14:29:00Z">
        <w:r>
          <w:rPr>
            <w:noProof/>
            <w:webHidden/>
          </w:rPr>
          <w:fldChar w:fldCharType="end"/>
        </w:r>
        <w:r>
          <w:rPr>
            <w:rStyle w:val="affff6"/>
            <w:noProof/>
          </w:rPr>
          <w:fldChar w:fldCharType="end"/>
        </w:r>
      </w:ins>
    </w:p>
    <w:p>
      <w:pPr>
        <w:pStyle w:val="34"/>
        <w:rPr>
          <w:ins w:id="2916" w:author="Rapporteur" w:date="2022-05-26T14:29:00Z"/>
          <w:rFonts w:asciiTheme="minorHAnsi" w:eastAsiaTheme="minorEastAsia" w:hAnsiTheme="minorHAnsi" w:cstheme="minorBidi"/>
          <w:noProof/>
          <w:kern w:val="2"/>
          <w:sz w:val="21"/>
          <w:szCs w:val="22"/>
          <w:lang w:val="en-US" w:eastAsia="zh-CN"/>
        </w:rPr>
      </w:pPr>
      <w:ins w:id="2917" w:author="Rapporteur" w:date="2022-05-26T14:29:00Z">
        <w:r>
          <w:rPr>
            <w:rStyle w:val="affff6"/>
            <w:noProof/>
          </w:rPr>
          <w:fldChar w:fldCharType="begin"/>
        </w:r>
        <w:r>
          <w:rPr>
            <w:rStyle w:val="affff6"/>
            <w:noProof/>
          </w:rPr>
          <w:instrText xml:space="preserve"> </w:instrText>
        </w:r>
        <w:r>
          <w:rPr>
            <w:noProof/>
          </w:rPr>
          <w:instrText>HYPERLINK \l "_Toc104467965"</w:instrText>
        </w:r>
        <w:r>
          <w:rPr>
            <w:rStyle w:val="affff6"/>
            <w:noProof/>
          </w:rPr>
          <w:instrText xml:space="preserve"> </w:instrText>
        </w:r>
        <w:r>
          <w:rPr>
            <w:rStyle w:val="affff6"/>
            <w:noProof/>
          </w:rPr>
          <w:fldChar w:fldCharType="separate"/>
        </w:r>
        <w:r>
          <w:rPr>
            <w:rStyle w:val="affff6"/>
            <w:noProof/>
          </w:rPr>
          <w:t>6.9.5</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_Toc104467965 \h </w:instrText>
        </w:r>
      </w:ins>
      <w:r>
        <w:rPr>
          <w:noProof/>
          <w:webHidden/>
        </w:rPr>
      </w:r>
      <w:r>
        <w:rPr>
          <w:noProof/>
          <w:webHidden/>
        </w:rPr>
        <w:fldChar w:fldCharType="separate"/>
      </w:r>
      <w:ins w:id="2918" w:author="Rapporteur" w:date="2022-05-26T14:30:00Z">
        <w:r>
          <w:rPr>
            <w:noProof/>
            <w:webHidden/>
          </w:rPr>
          <w:t>45</w:t>
        </w:r>
      </w:ins>
      <w:ins w:id="2919" w:author="Rapporteur" w:date="2022-05-26T14:29:00Z">
        <w:r>
          <w:rPr>
            <w:noProof/>
            <w:webHidden/>
          </w:rPr>
          <w:fldChar w:fldCharType="end"/>
        </w:r>
        <w:r>
          <w:rPr>
            <w:rStyle w:val="affff6"/>
            <w:noProof/>
          </w:rPr>
          <w:fldChar w:fldCharType="end"/>
        </w:r>
      </w:ins>
    </w:p>
    <w:p>
      <w:pPr>
        <w:pStyle w:val="23"/>
        <w:rPr>
          <w:ins w:id="2920" w:author="Rapporteur" w:date="2022-05-26T14:29:00Z"/>
          <w:rFonts w:asciiTheme="minorHAnsi" w:eastAsiaTheme="minorEastAsia" w:hAnsiTheme="minorHAnsi" w:cstheme="minorBidi"/>
          <w:noProof/>
          <w:kern w:val="2"/>
          <w:sz w:val="21"/>
          <w:szCs w:val="22"/>
          <w:lang w:val="en-US" w:eastAsia="zh-CN"/>
        </w:rPr>
      </w:pPr>
      <w:ins w:id="2921" w:author="Rapporteur" w:date="2022-05-26T14:29:00Z">
        <w:r>
          <w:rPr>
            <w:rStyle w:val="affff6"/>
            <w:noProof/>
          </w:rPr>
          <w:fldChar w:fldCharType="begin"/>
        </w:r>
        <w:r>
          <w:rPr>
            <w:rStyle w:val="affff6"/>
            <w:noProof/>
          </w:rPr>
          <w:instrText xml:space="preserve"> </w:instrText>
        </w:r>
        <w:r>
          <w:rPr>
            <w:noProof/>
          </w:rPr>
          <w:instrText>HYPERLINK \l "_Toc104467966"</w:instrText>
        </w:r>
        <w:r>
          <w:rPr>
            <w:rStyle w:val="affff6"/>
            <w:noProof/>
          </w:rPr>
          <w:instrText xml:space="preserve"> </w:instrText>
        </w:r>
        <w:r>
          <w:rPr>
            <w:rStyle w:val="affff6"/>
            <w:noProof/>
          </w:rPr>
          <w:fldChar w:fldCharType="separate"/>
        </w:r>
        <w:r>
          <w:rPr>
            <w:rStyle w:val="affff6"/>
            <w:noProof/>
          </w:rPr>
          <w:t>6.</w:t>
        </w:r>
        <w:r>
          <w:rPr>
            <w:rStyle w:val="affff6"/>
            <w:noProof/>
            <w:lang w:eastAsia="zh-CN"/>
          </w:rPr>
          <w:t>10</w:t>
        </w:r>
        <w:r>
          <w:rPr>
            <w:rFonts w:asciiTheme="minorHAnsi" w:eastAsiaTheme="minorEastAsia" w:hAnsiTheme="minorHAnsi" w:cstheme="minorBidi"/>
            <w:noProof/>
            <w:kern w:val="2"/>
            <w:sz w:val="21"/>
            <w:szCs w:val="22"/>
            <w:lang w:val="en-US" w:eastAsia="zh-CN"/>
          </w:rPr>
          <w:tab/>
        </w:r>
        <w:r>
          <w:rPr>
            <w:rStyle w:val="affff6"/>
            <w:noProof/>
          </w:rPr>
          <w:t>Solution #</w:t>
        </w:r>
        <w:r>
          <w:rPr>
            <w:rStyle w:val="affff6"/>
            <w:noProof/>
            <w:lang w:eastAsia="zh-CN"/>
          </w:rPr>
          <w:t>10</w:t>
        </w:r>
        <w:r>
          <w:rPr>
            <w:rStyle w:val="affff6"/>
            <w:noProof/>
          </w:rPr>
          <w:t>: Support for Data and Analytics Exchange in Roaming Case</w:t>
        </w:r>
        <w:r>
          <w:rPr>
            <w:noProof/>
            <w:webHidden/>
          </w:rPr>
          <w:tab/>
        </w:r>
        <w:r>
          <w:rPr>
            <w:noProof/>
            <w:webHidden/>
          </w:rPr>
          <w:fldChar w:fldCharType="begin"/>
        </w:r>
        <w:r>
          <w:rPr>
            <w:noProof/>
            <w:webHidden/>
          </w:rPr>
          <w:instrText xml:space="preserve"> PAGEREF _Toc104467966 \h </w:instrText>
        </w:r>
      </w:ins>
      <w:r>
        <w:rPr>
          <w:noProof/>
          <w:webHidden/>
        </w:rPr>
      </w:r>
      <w:r>
        <w:rPr>
          <w:noProof/>
          <w:webHidden/>
        </w:rPr>
        <w:fldChar w:fldCharType="separate"/>
      </w:r>
      <w:ins w:id="2922" w:author="Rapporteur" w:date="2022-05-26T14:30:00Z">
        <w:r>
          <w:rPr>
            <w:noProof/>
            <w:webHidden/>
          </w:rPr>
          <w:t>46</w:t>
        </w:r>
      </w:ins>
      <w:ins w:id="2923" w:author="Rapporteur" w:date="2022-05-26T14:29:00Z">
        <w:r>
          <w:rPr>
            <w:noProof/>
            <w:webHidden/>
          </w:rPr>
          <w:fldChar w:fldCharType="end"/>
        </w:r>
        <w:r>
          <w:rPr>
            <w:rStyle w:val="affff6"/>
            <w:noProof/>
          </w:rPr>
          <w:fldChar w:fldCharType="end"/>
        </w:r>
      </w:ins>
    </w:p>
    <w:p>
      <w:pPr>
        <w:pStyle w:val="34"/>
        <w:rPr>
          <w:ins w:id="2924" w:author="Rapporteur" w:date="2022-05-26T14:29:00Z"/>
          <w:rFonts w:asciiTheme="minorHAnsi" w:eastAsiaTheme="minorEastAsia" w:hAnsiTheme="minorHAnsi" w:cstheme="minorBidi"/>
          <w:noProof/>
          <w:kern w:val="2"/>
          <w:sz w:val="21"/>
          <w:szCs w:val="22"/>
          <w:lang w:val="en-US" w:eastAsia="zh-CN"/>
        </w:rPr>
      </w:pPr>
      <w:ins w:id="2925" w:author="Rapporteur" w:date="2022-05-26T14:29:00Z">
        <w:r>
          <w:rPr>
            <w:rStyle w:val="affff6"/>
            <w:noProof/>
          </w:rPr>
          <w:fldChar w:fldCharType="begin"/>
        </w:r>
        <w:r>
          <w:rPr>
            <w:rStyle w:val="affff6"/>
            <w:noProof/>
          </w:rPr>
          <w:instrText xml:space="preserve"> </w:instrText>
        </w:r>
        <w:r>
          <w:rPr>
            <w:noProof/>
          </w:rPr>
          <w:instrText>HYPERLINK \l "_Toc104467967"</w:instrText>
        </w:r>
        <w:r>
          <w:rPr>
            <w:rStyle w:val="affff6"/>
            <w:noProof/>
          </w:rPr>
          <w:instrText xml:space="preserve"> </w:instrText>
        </w:r>
        <w:r>
          <w:rPr>
            <w:rStyle w:val="affff6"/>
            <w:noProof/>
          </w:rPr>
          <w:fldChar w:fldCharType="separate"/>
        </w:r>
        <w:r>
          <w:rPr>
            <w:rStyle w:val="affff6"/>
            <w:noProof/>
          </w:rPr>
          <w:t>6.</w:t>
        </w:r>
        <w:r>
          <w:rPr>
            <w:rStyle w:val="affff6"/>
            <w:noProof/>
            <w:lang w:eastAsia="zh-CN"/>
          </w:rPr>
          <w:t>10</w:t>
        </w:r>
        <w:r>
          <w:rPr>
            <w:rStyle w:val="affff6"/>
            <w:noProof/>
          </w:rPr>
          <w:t>.1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_Toc104467967 \h </w:instrText>
        </w:r>
      </w:ins>
      <w:r>
        <w:rPr>
          <w:noProof/>
          <w:webHidden/>
        </w:rPr>
      </w:r>
      <w:r>
        <w:rPr>
          <w:noProof/>
          <w:webHidden/>
        </w:rPr>
        <w:fldChar w:fldCharType="separate"/>
      </w:r>
      <w:ins w:id="2926" w:author="Rapporteur" w:date="2022-05-26T14:30:00Z">
        <w:r>
          <w:rPr>
            <w:noProof/>
            <w:webHidden/>
          </w:rPr>
          <w:t>46</w:t>
        </w:r>
      </w:ins>
      <w:ins w:id="2927" w:author="Rapporteur" w:date="2022-05-26T14:29:00Z">
        <w:r>
          <w:rPr>
            <w:noProof/>
            <w:webHidden/>
          </w:rPr>
          <w:fldChar w:fldCharType="end"/>
        </w:r>
        <w:r>
          <w:rPr>
            <w:rStyle w:val="affff6"/>
            <w:noProof/>
          </w:rPr>
          <w:fldChar w:fldCharType="end"/>
        </w:r>
      </w:ins>
    </w:p>
    <w:p>
      <w:pPr>
        <w:pStyle w:val="34"/>
        <w:rPr>
          <w:ins w:id="2928" w:author="Rapporteur" w:date="2022-05-26T14:29:00Z"/>
          <w:rFonts w:asciiTheme="minorHAnsi" w:eastAsiaTheme="minorEastAsia" w:hAnsiTheme="minorHAnsi" w:cstheme="minorBidi"/>
          <w:noProof/>
          <w:kern w:val="2"/>
          <w:sz w:val="21"/>
          <w:szCs w:val="22"/>
          <w:lang w:val="en-US" w:eastAsia="zh-CN"/>
        </w:rPr>
      </w:pPr>
      <w:ins w:id="2929" w:author="Rapporteur" w:date="2022-05-26T14:29:00Z">
        <w:r>
          <w:rPr>
            <w:rStyle w:val="affff6"/>
            <w:noProof/>
          </w:rPr>
          <w:fldChar w:fldCharType="begin"/>
        </w:r>
        <w:r>
          <w:rPr>
            <w:rStyle w:val="affff6"/>
            <w:noProof/>
          </w:rPr>
          <w:instrText xml:space="preserve"> </w:instrText>
        </w:r>
        <w:r>
          <w:rPr>
            <w:noProof/>
          </w:rPr>
          <w:instrText>HYPERLINK \l "_Toc104467968"</w:instrText>
        </w:r>
        <w:r>
          <w:rPr>
            <w:rStyle w:val="affff6"/>
            <w:noProof/>
          </w:rPr>
          <w:instrText xml:space="preserve"> </w:instrText>
        </w:r>
        <w:r>
          <w:rPr>
            <w:rStyle w:val="affff6"/>
            <w:noProof/>
          </w:rPr>
          <w:fldChar w:fldCharType="separate"/>
        </w:r>
        <w:r>
          <w:rPr>
            <w:rStyle w:val="affff6"/>
            <w:noProof/>
          </w:rPr>
          <w:t>6.</w:t>
        </w:r>
        <w:r>
          <w:rPr>
            <w:rStyle w:val="affff6"/>
            <w:noProof/>
            <w:lang w:eastAsia="zh-CN"/>
          </w:rPr>
          <w:t>10</w:t>
        </w:r>
        <w:r>
          <w:rPr>
            <w:rStyle w:val="affff6"/>
            <w:noProof/>
          </w:rPr>
          <w:t>.2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_Toc104467968 \h </w:instrText>
        </w:r>
      </w:ins>
      <w:r>
        <w:rPr>
          <w:noProof/>
          <w:webHidden/>
        </w:rPr>
      </w:r>
      <w:r>
        <w:rPr>
          <w:noProof/>
          <w:webHidden/>
        </w:rPr>
        <w:fldChar w:fldCharType="separate"/>
      </w:r>
      <w:ins w:id="2930" w:author="Rapporteur" w:date="2022-05-26T14:30:00Z">
        <w:r>
          <w:rPr>
            <w:noProof/>
            <w:webHidden/>
          </w:rPr>
          <w:t>47</w:t>
        </w:r>
      </w:ins>
      <w:ins w:id="2931" w:author="Rapporteur" w:date="2022-05-26T14:29:00Z">
        <w:r>
          <w:rPr>
            <w:noProof/>
            <w:webHidden/>
          </w:rPr>
          <w:fldChar w:fldCharType="end"/>
        </w:r>
        <w:r>
          <w:rPr>
            <w:rStyle w:val="affff6"/>
            <w:noProof/>
          </w:rPr>
          <w:fldChar w:fldCharType="end"/>
        </w:r>
      </w:ins>
    </w:p>
    <w:p>
      <w:pPr>
        <w:pStyle w:val="34"/>
        <w:rPr>
          <w:ins w:id="2932" w:author="Rapporteur" w:date="2022-05-26T14:29:00Z"/>
          <w:rFonts w:asciiTheme="minorHAnsi" w:eastAsiaTheme="minorEastAsia" w:hAnsiTheme="minorHAnsi" w:cstheme="minorBidi"/>
          <w:noProof/>
          <w:kern w:val="2"/>
          <w:sz w:val="21"/>
          <w:szCs w:val="22"/>
          <w:lang w:val="en-US" w:eastAsia="zh-CN"/>
        </w:rPr>
      </w:pPr>
      <w:ins w:id="2933" w:author="Rapporteur" w:date="2022-05-26T14:29:00Z">
        <w:r>
          <w:rPr>
            <w:rStyle w:val="affff6"/>
            <w:noProof/>
          </w:rPr>
          <w:fldChar w:fldCharType="begin"/>
        </w:r>
        <w:r>
          <w:rPr>
            <w:rStyle w:val="affff6"/>
            <w:noProof/>
          </w:rPr>
          <w:instrText xml:space="preserve"> </w:instrText>
        </w:r>
        <w:r>
          <w:rPr>
            <w:noProof/>
          </w:rPr>
          <w:instrText>HYPERLINK \l "_Toc104467969"</w:instrText>
        </w:r>
        <w:r>
          <w:rPr>
            <w:rStyle w:val="affff6"/>
            <w:noProof/>
          </w:rPr>
          <w:instrText xml:space="preserve"> </w:instrText>
        </w:r>
        <w:r>
          <w:rPr>
            <w:rStyle w:val="affff6"/>
            <w:noProof/>
          </w:rPr>
          <w:fldChar w:fldCharType="separate"/>
        </w:r>
        <w:r>
          <w:rPr>
            <w:rStyle w:val="affff6"/>
            <w:noProof/>
            <w:lang w:eastAsia="zh-CN"/>
          </w:rPr>
          <w:t>6.10.3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services,</w:t>
        </w:r>
        <w:r>
          <w:rPr>
            <w:rStyle w:val="affff6"/>
            <w:noProof/>
          </w:rPr>
          <w:t xml:space="preserve"> entities and interfaces</w:t>
        </w:r>
        <w:r>
          <w:rPr>
            <w:noProof/>
            <w:webHidden/>
          </w:rPr>
          <w:tab/>
        </w:r>
        <w:r>
          <w:rPr>
            <w:noProof/>
            <w:webHidden/>
          </w:rPr>
          <w:fldChar w:fldCharType="begin"/>
        </w:r>
        <w:r>
          <w:rPr>
            <w:noProof/>
            <w:webHidden/>
          </w:rPr>
          <w:instrText xml:space="preserve"> PAGEREF _Toc104467969 \h </w:instrText>
        </w:r>
      </w:ins>
      <w:r>
        <w:rPr>
          <w:noProof/>
          <w:webHidden/>
        </w:rPr>
      </w:r>
      <w:r>
        <w:rPr>
          <w:noProof/>
          <w:webHidden/>
        </w:rPr>
        <w:fldChar w:fldCharType="separate"/>
      </w:r>
      <w:ins w:id="2934" w:author="Rapporteur" w:date="2022-05-26T14:30:00Z">
        <w:r>
          <w:rPr>
            <w:noProof/>
            <w:webHidden/>
          </w:rPr>
          <w:t>49</w:t>
        </w:r>
      </w:ins>
      <w:ins w:id="2935" w:author="Rapporteur" w:date="2022-05-26T14:29:00Z">
        <w:r>
          <w:rPr>
            <w:noProof/>
            <w:webHidden/>
          </w:rPr>
          <w:fldChar w:fldCharType="end"/>
        </w:r>
        <w:r>
          <w:rPr>
            <w:rStyle w:val="affff6"/>
            <w:noProof/>
          </w:rPr>
          <w:fldChar w:fldCharType="end"/>
        </w:r>
      </w:ins>
    </w:p>
    <w:p>
      <w:pPr>
        <w:pStyle w:val="23"/>
        <w:rPr>
          <w:ins w:id="2936" w:author="Rapporteur" w:date="2022-05-26T14:29:00Z"/>
          <w:rFonts w:asciiTheme="minorHAnsi" w:eastAsiaTheme="minorEastAsia" w:hAnsiTheme="minorHAnsi" w:cstheme="minorBidi"/>
          <w:noProof/>
          <w:kern w:val="2"/>
          <w:sz w:val="21"/>
          <w:szCs w:val="22"/>
          <w:lang w:val="en-US" w:eastAsia="zh-CN"/>
        </w:rPr>
      </w:pPr>
      <w:ins w:id="2937" w:author="Rapporteur" w:date="2022-05-26T14:29:00Z">
        <w:r>
          <w:rPr>
            <w:rStyle w:val="affff6"/>
            <w:noProof/>
          </w:rPr>
          <w:fldChar w:fldCharType="begin"/>
        </w:r>
        <w:r>
          <w:rPr>
            <w:rStyle w:val="affff6"/>
            <w:noProof/>
          </w:rPr>
          <w:instrText xml:space="preserve"> </w:instrText>
        </w:r>
        <w:r>
          <w:rPr>
            <w:noProof/>
          </w:rPr>
          <w:instrText>HYPERLINK \l "_Toc104467970"</w:instrText>
        </w:r>
        <w:r>
          <w:rPr>
            <w:rStyle w:val="affff6"/>
            <w:noProof/>
          </w:rPr>
          <w:instrText xml:space="preserve"> </w:instrText>
        </w:r>
        <w:r>
          <w:rPr>
            <w:rStyle w:val="affff6"/>
            <w:noProof/>
          </w:rPr>
          <w:fldChar w:fldCharType="separate"/>
        </w:r>
        <w:r>
          <w:rPr>
            <w:rStyle w:val="affff6"/>
            <w:noProof/>
            <w:lang w:eastAsia="zh-CN"/>
          </w:rPr>
          <w:t>6.11</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#11</w:t>
        </w:r>
        <w:r>
          <w:rPr>
            <w:rStyle w:val="affff6"/>
            <w:noProof/>
          </w:rPr>
          <w:t>: PDU session management in roaming scenarios using network analytics</w:t>
        </w:r>
        <w:r>
          <w:rPr>
            <w:noProof/>
            <w:webHidden/>
          </w:rPr>
          <w:tab/>
        </w:r>
        <w:r>
          <w:rPr>
            <w:noProof/>
            <w:webHidden/>
          </w:rPr>
          <w:fldChar w:fldCharType="begin"/>
        </w:r>
        <w:r>
          <w:rPr>
            <w:noProof/>
            <w:webHidden/>
          </w:rPr>
          <w:instrText xml:space="preserve"> PAGEREF _Toc104467970 \h </w:instrText>
        </w:r>
      </w:ins>
      <w:r>
        <w:rPr>
          <w:noProof/>
          <w:webHidden/>
        </w:rPr>
      </w:r>
      <w:r>
        <w:rPr>
          <w:noProof/>
          <w:webHidden/>
        </w:rPr>
        <w:fldChar w:fldCharType="separate"/>
      </w:r>
      <w:ins w:id="2938" w:author="Rapporteur" w:date="2022-05-26T14:30:00Z">
        <w:r>
          <w:rPr>
            <w:noProof/>
            <w:webHidden/>
          </w:rPr>
          <w:t>49</w:t>
        </w:r>
      </w:ins>
      <w:ins w:id="2939" w:author="Rapporteur" w:date="2022-05-26T14:29:00Z">
        <w:r>
          <w:rPr>
            <w:noProof/>
            <w:webHidden/>
          </w:rPr>
          <w:fldChar w:fldCharType="end"/>
        </w:r>
        <w:r>
          <w:rPr>
            <w:rStyle w:val="affff6"/>
            <w:noProof/>
          </w:rPr>
          <w:fldChar w:fldCharType="end"/>
        </w:r>
      </w:ins>
    </w:p>
    <w:p>
      <w:pPr>
        <w:pStyle w:val="34"/>
        <w:rPr>
          <w:ins w:id="2940" w:author="Rapporteur" w:date="2022-05-26T14:29:00Z"/>
          <w:rFonts w:asciiTheme="minorHAnsi" w:eastAsiaTheme="minorEastAsia" w:hAnsiTheme="minorHAnsi" w:cstheme="minorBidi"/>
          <w:noProof/>
          <w:kern w:val="2"/>
          <w:sz w:val="21"/>
          <w:szCs w:val="22"/>
          <w:lang w:val="en-US" w:eastAsia="zh-CN"/>
        </w:rPr>
      </w:pPr>
      <w:ins w:id="2941" w:author="Rapporteur" w:date="2022-05-26T14:29:00Z">
        <w:r>
          <w:rPr>
            <w:rStyle w:val="affff6"/>
            <w:noProof/>
          </w:rPr>
          <w:fldChar w:fldCharType="begin"/>
        </w:r>
        <w:r>
          <w:rPr>
            <w:rStyle w:val="affff6"/>
            <w:noProof/>
          </w:rPr>
          <w:instrText xml:space="preserve"> </w:instrText>
        </w:r>
        <w:r>
          <w:rPr>
            <w:noProof/>
          </w:rPr>
          <w:instrText>HYPERLINK \l "_Toc104467971"</w:instrText>
        </w:r>
        <w:r>
          <w:rPr>
            <w:rStyle w:val="affff6"/>
            <w:noProof/>
          </w:rPr>
          <w:instrText xml:space="preserve"> </w:instrText>
        </w:r>
        <w:r>
          <w:rPr>
            <w:rStyle w:val="affff6"/>
            <w:noProof/>
          </w:rPr>
          <w:fldChar w:fldCharType="separate"/>
        </w:r>
        <w:r>
          <w:rPr>
            <w:rStyle w:val="affff6"/>
            <w:noProof/>
          </w:rPr>
          <w:t>6.11.1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_Toc104467971 \h </w:instrText>
        </w:r>
      </w:ins>
      <w:r>
        <w:rPr>
          <w:noProof/>
          <w:webHidden/>
        </w:rPr>
      </w:r>
      <w:r>
        <w:rPr>
          <w:noProof/>
          <w:webHidden/>
        </w:rPr>
        <w:fldChar w:fldCharType="separate"/>
      </w:r>
      <w:ins w:id="2942" w:author="Rapporteur" w:date="2022-05-26T14:30:00Z">
        <w:r>
          <w:rPr>
            <w:noProof/>
            <w:webHidden/>
          </w:rPr>
          <w:t>49</w:t>
        </w:r>
      </w:ins>
      <w:ins w:id="2943" w:author="Rapporteur" w:date="2022-05-26T14:29:00Z">
        <w:r>
          <w:rPr>
            <w:noProof/>
            <w:webHidden/>
          </w:rPr>
          <w:fldChar w:fldCharType="end"/>
        </w:r>
        <w:r>
          <w:rPr>
            <w:rStyle w:val="affff6"/>
            <w:noProof/>
          </w:rPr>
          <w:fldChar w:fldCharType="end"/>
        </w:r>
      </w:ins>
    </w:p>
    <w:p>
      <w:pPr>
        <w:pStyle w:val="34"/>
        <w:rPr>
          <w:ins w:id="2944" w:author="Rapporteur" w:date="2022-05-26T14:29:00Z"/>
          <w:rFonts w:asciiTheme="minorHAnsi" w:eastAsiaTheme="minorEastAsia" w:hAnsiTheme="minorHAnsi" w:cstheme="minorBidi"/>
          <w:noProof/>
          <w:kern w:val="2"/>
          <w:sz w:val="21"/>
          <w:szCs w:val="22"/>
          <w:lang w:val="en-US" w:eastAsia="zh-CN"/>
        </w:rPr>
      </w:pPr>
      <w:ins w:id="2945" w:author="Rapporteur" w:date="2022-05-26T14:29:00Z">
        <w:r>
          <w:rPr>
            <w:rStyle w:val="affff6"/>
            <w:noProof/>
          </w:rPr>
          <w:fldChar w:fldCharType="begin"/>
        </w:r>
        <w:r>
          <w:rPr>
            <w:rStyle w:val="affff6"/>
            <w:noProof/>
          </w:rPr>
          <w:instrText xml:space="preserve"> </w:instrText>
        </w:r>
        <w:r>
          <w:rPr>
            <w:noProof/>
          </w:rPr>
          <w:instrText>HYPERLINK \l "_Toc104467972"</w:instrText>
        </w:r>
        <w:r>
          <w:rPr>
            <w:rStyle w:val="affff6"/>
            <w:noProof/>
          </w:rPr>
          <w:instrText xml:space="preserve"> </w:instrText>
        </w:r>
        <w:r>
          <w:rPr>
            <w:rStyle w:val="affff6"/>
            <w:noProof/>
          </w:rPr>
          <w:fldChar w:fldCharType="separate"/>
        </w:r>
        <w:r>
          <w:rPr>
            <w:rStyle w:val="affff6"/>
            <w:noProof/>
          </w:rPr>
          <w:t>6.11.2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_Toc104467972 \h </w:instrText>
        </w:r>
      </w:ins>
      <w:r>
        <w:rPr>
          <w:noProof/>
          <w:webHidden/>
        </w:rPr>
      </w:r>
      <w:r>
        <w:rPr>
          <w:noProof/>
          <w:webHidden/>
        </w:rPr>
        <w:fldChar w:fldCharType="separate"/>
      </w:r>
      <w:ins w:id="2946" w:author="Rapporteur" w:date="2022-05-26T14:30:00Z">
        <w:r>
          <w:rPr>
            <w:noProof/>
            <w:webHidden/>
          </w:rPr>
          <w:t>50</w:t>
        </w:r>
      </w:ins>
      <w:ins w:id="2947" w:author="Rapporteur" w:date="2022-05-26T14:29:00Z">
        <w:r>
          <w:rPr>
            <w:noProof/>
            <w:webHidden/>
          </w:rPr>
          <w:fldChar w:fldCharType="end"/>
        </w:r>
        <w:r>
          <w:rPr>
            <w:rStyle w:val="affff6"/>
            <w:noProof/>
          </w:rPr>
          <w:fldChar w:fldCharType="end"/>
        </w:r>
      </w:ins>
    </w:p>
    <w:p>
      <w:pPr>
        <w:pStyle w:val="34"/>
        <w:rPr>
          <w:ins w:id="2948" w:author="Rapporteur" w:date="2022-05-26T14:29:00Z"/>
          <w:rFonts w:asciiTheme="minorHAnsi" w:eastAsiaTheme="minorEastAsia" w:hAnsiTheme="minorHAnsi" w:cstheme="minorBidi"/>
          <w:noProof/>
          <w:kern w:val="2"/>
          <w:sz w:val="21"/>
          <w:szCs w:val="22"/>
          <w:lang w:val="en-US" w:eastAsia="zh-CN"/>
        </w:rPr>
      </w:pPr>
      <w:ins w:id="2949" w:author="Rapporteur" w:date="2022-05-26T14:29:00Z">
        <w:r>
          <w:rPr>
            <w:rStyle w:val="affff6"/>
            <w:noProof/>
          </w:rPr>
          <w:fldChar w:fldCharType="begin"/>
        </w:r>
        <w:r>
          <w:rPr>
            <w:rStyle w:val="affff6"/>
            <w:noProof/>
          </w:rPr>
          <w:instrText xml:space="preserve"> </w:instrText>
        </w:r>
        <w:r>
          <w:rPr>
            <w:noProof/>
          </w:rPr>
          <w:instrText>HYPERLINK \l "_Toc104467973"</w:instrText>
        </w:r>
        <w:r>
          <w:rPr>
            <w:rStyle w:val="affff6"/>
            <w:noProof/>
          </w:rPr>
          <w:instrText xml:space="preserve"> </w:instrText>
        </w:r>
        <w:r>
          <w:rPr>
            <w:rStyle w:val="affff6"/>
            <w:noProof/>
          </w:rPr>
          <w:fldChar w:fldCharType="separate"/>
        </w:r>
        <w:r>
          <w:rPr>
            <w:rStyle w:val="affff6"/>
            <w:noProof/>
            <w:lang w:eastAsia="zh-CN"/>
          </w:rPr>
          <w:t>6.11.3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_Toc104467973 \h </w:instrText>
        </w:r>
      </w:ins>
      <w:r>
        <w:rPr>
          <w:noProof/>
          <w:webHidden/>
        </w:rPr>
      </w:r>
      <w:r>
        <w:rPr>
          <w:noProof/>
          <w:webHidden/>
        </w:rPr>
        <w:fldChar w:fldCharType="separate"/>
      </w:r>
      <w:ins w:id="2950" w:author="Rapporteur" w:date="2022-05-26T14:30:00Z">
        <w:r>
          <w:rPr>
            <w:noProof/>
            <w:webHidden/>
          </w:rPr>
          <w:t>51</w:t>
        </w:r>
      </w:ins>
      <w:ins w:id="2951" w:author="Rapporteur" w:date="2022-05-26T14:29:00Z">
        <w:r>
          <w:rPr>
            <w:noProof/>
            <w:webHidden/>
          </w:rPr>
          <w:fldChar w:fldCharType="end"/>
        </w:r>
        <w:r>
          <w:rPr>
            <w:rStyle w:val="affff6"/>
            <w:noProof/>
          </w:rPr>
          <w:fldChar w:fldCharType="end"/>
        </w:r>
      </w:ins>
    </w:p>
    <w:p>
      <w:pPr>
        <w:pStyle w:val="23"/>
        <w:rPr>
          <w:ins w:id="2952" w:author="Rapporteur" w:date="2022-05-26T14:29:00Z"/>
          <w:rFonts w:asciiTheme="minorHAnsi" w:eastAsiaTheme="minorEastAsia" w:hAnsiTheme="minorHAnsi" w:cstheme="minorBidi"/>
          <w:noProof/>
          <w:kern w:val="2"/>
          <w:sz w:val="21"/>
          <w:szCs w:val="22"/>
          <w:lang w:val="en-US" w:eastAsia="zh-CN"/>
        </w:rPr>
      </w:pPr>
      <w:ins w:id="2953" w:author="Rapporteur" w:date="2022-05-26T14:29:00Z">
        <w:r>
          <w:rPr>
            <w:rStyle w:val="affff6"/>
            <w:noProof/>
          </w:rPr>
          <w:fldChar w:fldCharType="begin"/>
        </w:r>
        <w:r>
          <w:rPr>
            <w:rStyle w:val="affff6"/>
            <w:noProof/>
          </w:rPr>
          <w:instrText xml:space="preserve"> </w:instrText>
        </w:r>
        <w:r>
          <w:rPr>
            <w:noProof/>
          </w:rPr>
          <w:instrText>HYPERLINK \l "_Toc104467974"</w:instrText>
        </w:r>
        <w:r>
          <w:rPr>
            <w:rStyle w:val="affff6"/>
            <w:noProof/>
          </w:rPr>
          <w:instrText xml:space="preserve"> </w:instrText>
        </w:r>
        <w:r>
          <w:rPr>
            <w:rStyle w:val="affff6"/>
            <w:noProof/>
          </w:rPr>
          <w:fldChar w:fldCharType="separate"/>
        </w:r>
        <w:r>
          <w:rPr>
            <w:rStyle w:val="affff6"/>
            <w:noProof/>
            <w:lang w:eastAsia="zh-CN"/>
          </w:rPr>
          <w:t>6.12</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#12</w:t>
        </w:r>
        <w:r>
          <w:rPr>
            <w:rStyle w:val="affff6"/>
            <w:noProof/>
          </w:rPr>
          <w:t>: DCCF and MFAF Relocation</w:t>
        </w:r>
        <w:r>
          <w:rPr>
            <w:noProof/>
            <w:webHidden/>
          </w:rPr>
          <w:tab/>
        </w:r>
        <w:r>
          <w:rPr>
            <w:noProof/>
            <w:webHidden/>
          </w:rPr>
          <w:fldChar w:fldCharType="begin"/>
        </w:r>
        <w:r>
          <w:rPr>
            <w:noProof/>
            <w:webHidden/>
          </w:rPr>
          <w:instrText xml:space="preserve"> PAGEREF _Toc104467974 \h </w:instrText>
        </w:r>
      </w:ins>
      <w:r>
        <w:rPr>
          <w:noProof/>
          <w:webHidden/>
        </w:rPr>
      </w:r>
      <w:r>
        <w:rPr>
          <w:noProof/>
          <w:webHidden/>
        </w:rPr>
        <w:fldChar w:fldCharType="separate"/>
      </w:r>
      <w:ins w:id="2954" w:author="Rapporteur" w:date="2022-05-26T14:30:00Z">
        <w:r>
          <w:rPr>
            <w:noProof/>
            <w:webHidden/>
          </w:rPr>
          <w:t>51</w:t>
        </w:r>
      </w:ins>
      <w:ins w:id="2955" w:author="Rapporteur" w:date="2022-05-26T14:29:00Z">
        <w:r>
          <w:rPr>
            <w:noProof/>
            <w:webHidden/>
          </w:rPr>
          <w:fldChar w:fldCharType="end"/>
        </w:r>
        <w:r>
          <w:rPr>
            <w:rStyle w:val="affff6"/>
            <w:noProof/>
          </w:rPr>
          <w:fldChar w:fldCharType="end"/>
        </w:r>
      </w:ins>
    </w:p>
    <w:p>
      <w:pPr>
        <w:pStyle w:val="34"/>
        <w:rPr>
          <w:ins w:id="2956" w:author="Rapporteur" w:date="2022-05-26T14:29:00Z"/>
          <w:rFonts w:asciiTheme="minorHAnsi" w:eastAsiaTheme="minorEastAsia" w:hAnsiTheme="minorHAnsi" w:cstheme="minorBidi"/>
          <w:noProof/>
          <w:kern w:val="2"/>
          <w:sz w:val="21"/>
          <w:szCs w:val="22"/>
          <w:lang w:val="en-US" w:eastAsia="zh-CN"/>
        </w:rPr>
      </w:pPr>
      <w:ins w:id="2957" w:author="Rapporteur" w:date="2022-05-26T14:29:00Z">
        <w:r>
          <w:rPr>
            <w:rStyle w:val="affff6"/>
            <w:noProof/>
          </w:rPr>
          <w:fldChar w:fldCharType="begin"/>
        </w:r>
        <w:r>
          <w:rPr>
            <w:rStyle w:val="affff6"/>
            <w:noProof/>
          </w:rPr>
          <w:instrText xml:space="preserve"> </w:instrText>
        </w:r>
        <w:r>
          <w:rPr>
            <w:noProof/>
          </w:rPr>
          <w:instrText>HYPERLINK \l "_Toc104467975"</w:instrText>
        </w:r>
        <w:r>
          <w:rPr>
            <w:rStyle w:val="affff6"/>
            <w:noProof/>
          </w:rPr>
          <w:instrText xml:space="preserve"> </w:instrText>
        </w:r>
        <w:r>
          <w:rPr>
            <w:rStyle w:val="affff6"/>
            <w:noProof/>
          </w:rPr>
          <w:fldChar w:fldCharType="separate"/>
        </w:r>
        <w:r>
          <w:rPr>
            <w:rStyle w:val="affff6"/>
            <w:noProof/>
          </w:rPr>
          <w:t>6.12.1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_Toc104467975 \h </w:instrText>
        </w:r>
      </w:ins>
      <w:r>
        <w:rPr>
          <w:noProof/>
          <w:webHidden/>
        </w:rPr>
      </w:r>
      <w:r>
        <w:rPr>
          <w:noProof/>
          <w:webHidden/>
        </w:rPr>
        <w:fldChar w:fldCharType="separate"/>
      </w:r>
      <w:ins w:id="2958" w:author="Rapporteur" w:date="2022-05-26T14:30:00Z">
        <w:r>
          <w:rPr>
            <w:noProof/>
            <w:webHidden/>
          </w:rPr>
          <w:t>51</w:t>
        </w:r>
      </w:ins>
      <w:ins w:id="2959" w:author="Rapporteur" w:date="2022-05-26T14:29:00Z">
        <w:r>
          <w:rPr>
            <w:noProof/>
            <w:webHidden/>
          </w:rPr>
          <w:fldChar w:fldCharType="end"/>
        </w:r>
        <w:r>
          <w:rPr>
            <w:rStyle w:val="affff6"/>
            <w:noProof/>
          </w:rPr>
          <w:fldChar w:fldCharType="end"/>
        </w:r>
      </w:ins>
    </w:p>
    <w:p>
      <w:pPr>
        <w:pStyle w:val="34"/>
        <w:rPr>
          <w:ins w:id="2960" w:author="Rapporteur" w:date="2022-05-26T14:29:00Z"/>
          <w:rFonts w:asciiTheme="minorHAnsi" w:eastAsiaTheme="minorEastAsia" w:hAnsiTheme="minorHAnsi" w:cstheme="minorBidi"/>
          <w:noProof/>
          <w:kern w:val="2"/>
          <w:sz w:val="21"/>
          <w:szCs w:val="22"/>
          <w:lang w:val="en-US" w:eastAsia="zh-CN"/>
        </w:rPr>
      </w:pPr>
      <w:ins w:id="2961" w:author="Rapporteur" w:date="2022-05-26T14:29:00Z">
        <w:r>
          <w:rPr>
            <w:rStyle w:val="affff6"/>
            <w:noProof/>
          </w:rPr>
          <w:fldChar w:fldCharType="begin"/>
        </w:r>
        <w:r>
          <w:rPr>
            <w:rStyle w:val="affff6"/>
            <w:noProof/>
          </w:rPr>
          <w:instrText xml:space="preserve"> </w:instrText>
        </w:r>
        <w:r>
          <w:rPr>
            <w:noProof/>
          </w:rPr>
          <w:instrText>HYPERLINK \l "_Toc104467976"</w:instrText>
        </w:r>
        <w:r>
          <w:rPr>
            <w:rStyle w:val="affff6"/>
            <w:noProof/>
          </w:rPr>
          <w:instrText xml:space="preserve"> </w:instrText>
        </w:r>
        <w:r>
          <w:rPr>
            <w:rStyle w:val="affff6"/>
            <w:noProof/>
          </w:rPr>
          <w:fldChar w:fldCharType="separate"/>
        </w:r>
        <w:r>
          <w:rPr>
            <w:rStyle w:val="affff6"/>
            <w:noProof/>
          </w:rPr>
          <w:t>6.12.</w:t>
        </w:r>
        <w:r>
          <w:rPr>
            <w:rStyle w:val="affff6"/>
            <w:noProof/>
            <w:lang w:eastAsia="zh-CN"/>
          </w:rPr>
          <w:t>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_Toc104467976 \h </w:instrText>
        </w:r>
      </w:ins>
      <w:r>
        <w:rPr>
          <w:noProof/>
          <w:webHidden/>
        </w:rPr>
      </w:r>
      <w:r>
        <w:rPr>
          <w:noProof/>
          <w:webHidden/>
        </w:rPr>
        <w:fldChar w:fldCharType="separate"/>
      </w:r>
      <w:ins w:id="2962" w:author="Rapporteur" w:date="2022-05-26T14:30:00Z">
        <w:r>
          <w:rPr>
            <w:noProof/>
            <w:webHidden/>
          </w:rPr>
          <w:t>52</w:t>
        </w:r>
      </w:ins>
      <w:ins w:id="2963" w:author="Rapporteur" w:date="2022-05-26T14:29:00Z">
        <w:r>
          <w:rPr>
            <w:noProof/>
            <w:webHidden/>
          </w:rPr>
          <w:fldChar w:fldCharType="end"/>
        </w:r>
        <w:r>
          <w:rPr>
            <w:rStyle w:val="affff6"/>
            <w:noProof/>
          </w:rPr>
          <w:fldChar w:fldCharType="end"/>
        </w:r>
      </w:ins>
    </w:p>
    <w:p>
      <w:pPr>
        <w:pStyle w:val="23"/>
        <w:rPr>
          <w:ins w:id="2964" w:author="Rapporteur" w:date="2022-05-26T14:29:00Z"/>
          <w:rFonts w:asciiTheme="minorHAnsi" w:eastAsiaTheme="minorEastAsia" w:hAnsiTheme="minorHAnsi" w:cstheme="minorBidi"/>
          <w:noProof/>
          <w:kern w:val="2"/>
          <w:sz w:val="21"/>
          <w:szCs w:val="22"/>
          <w:lang w:val="en-US" w:eastAsia="zh-CN"/>
        </w:rPr>
      </w:pPr>
      <w:ins w:id="2965" w:author="Rapporteur" w:date="2022-05-26T14:29:00Z">
        <w:r>
          <w:rPr>
            <w:rStyle w:val="affff6"/>
            <w:noProof/>
          </w:rPr>
          <w:fldChar w:fldCharType="begin"/>
        </w:r>
        <w:r>
          <w:rPr>
            <w:rStyle w:val="affff6"/>
            <w:noProof/>
          </w:rPr>
          <w:instrText xml:space="preserve"> </w:instrText>
        </w:r>
        <w:r>
          <w:rPr>
            <w:noProof/>
          </w:rPr>
          <w:instrText>HYPERLINK \l "_Toc104467977"</w:instrText>
        </w:r>
        <w:r>
          <w:rPr>
            <w:rStyle w:val="affff6"/>
            <w:noProof/>
          </w:rPr>
          <w:instrText xml:space="preserve"> </w:instrText>
        </w:r>
        <w:r>
          <w:rPr>
            <w:rStyle w:val="affff6"/>
            <w:noProof/>
          </w:rPr>
          <w:fldChar w:fldCharType="separate"/>
        </w:r>
        <w:r>
          <w:rPr>
            <w:rStyle w:val="affff6"/>
            <w:noProof/>
            <w:lang w:eastAsia="zh-CN"/>
          </w:rPr>
          <w:t>6.13</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#13</w:t>
        </w:r>
        <w:r>
          <w:rPr>
            <w:rStyle w:val="affff6"/>
            <w:noProof/>
          </w:rPr>
          <w:t xml:space="preserve">: </w:t>
        </w:r>
        <w:r>
          <w:rPr>
            <w:rStyle w:val="affff6"/>
            <w:rFonts w:eastAsia="宋体" w:cs="Calibri"/>
            <w:noProof/>
            <w:lang w:eastAsia="ko-KR" w:bidi="hi-IN"/>
          </w:rPr>
          <w:t>NWDAF MTLF and NWDAF AnLF interoperability support for registration and discovery in 5GC</w:t>
        </w:r>
        <w:r>
          <w:rPr>
            <w:noProof/>
            <w:webHidden/>
          </w:rPr>
          <w:tab/>
        </w:r>
        <w:r>
          <w:rPr>
            <w:noProof/>
            <w:webHidden/>
          </w:rPr>
          <w:fldChar w:fldCharType="begin"/>
        </w:r>
        <w:r>
          <w:rPr>
            <w:noProof/>
            <w:webHidden/>
          </w:rPr>
          <w:instrText xml:space="preserve"> PAGEREF _Toc104467977 \h </w:instrText>
        </w:r>
      </w:ins>
      <w:r>
        <w:rPr>
          <w:noProof/>
          <w:webHidden/>
        </w:rPr>
      </w:r>
      <w:r>
        <w:rPr>
          <w:noProof/>
          <w:webHidden/>
        </w:rPr>
        <w:fldChar w:fldCharType="separate"/>
      </w:r>
      <w:ins w:id="2966" w:author="Rapporteur" w:date="2022-05-26T14:30:00Z">
        <w:r>
          <w:rPr>
            <w:noProof/>
            <w:webHidden/>
          </w:rPr>
          <w:t>53</w:t>
        </w:r>
      </w:ins>
      <w:ins w:id="2967" w:author="Rapporteur" w:date="2022-05-26T14:29:00Z">
        <w:r>
          <w:rPr>
            <w:noProof/>
            <w:webHidden/>
          </w:rPr>
          <w:fldChar w:fldCharType="end"/>
        </w:r>
        <w:r>
          <w:rPr>
            <w:rStyle w:val="affff6"/>
            <w:noProof/>
          </w:rPr>
          <w:fldChar w:fldCharType="end"/>
        </w:r>
      </w:ins>
    </w:p>
    <w:p>
      <w:pPr>
        <w:pStyle w:val="34"/>
        <w:rPr>
          <w:ins w:id="2968" w:author="Rapporteur" w:date="2022-05-26T14:29:00Z"/>
          <w:rFonts w:asciiTheme="minorHAnsi" w:eastAsiaTheme="minorEastAsia" w:hAnsiTheme="minorHAnsi" w:cstheme="minorBidi"/>
          <w:noProof/>
          <w:kern w:val="2"/>
          <w:sz w:val="21"/>
          <w:szCs w:val="22"/>
          <w:lang w:val="en-US" w:eastAsia="zh-CN"/>
        </w:rPr>
      </w:pPr>
      <w:ins w:id="2969" w:author="Rapporteur" w:date="2022-05-26T14:29:00Z">
        <w:r>
          <w:rPr>
            <w:rStyle w:val="affff6"/>
            <w:noProof/>
          </w:rPr>
          <w:fldChar w:fldCharType="begin"/>
        </w:r>
        <w:r>
          <w:rPr>
            <w:rStyle w:val="affff6"/>
            <w:noProof/>
          </w:rPr>
          <w:instrText xml:space="preserve"> </w:instrText>
        </w:r>
        <w:r>
          <w:rPr>
            <w:noProof/>
          </w:rPr>
          <w:instrText>HYPERLINK \l "_Toc104467978"</w:instrText>
        </w:r>
        <w:r>
          <w:rPr>
            <w:rStyle w:val="affff6"/>
            <w:noProof/>
          </w:rPr>
          <w:instrText xml:space="preserve"> </w:instrText>
        </w:r>
        <w:r>
          <w:rPr>
            <w:rStyle w:val="affff6"/>
            <w:noProof/>
          </w:rPr>
          <w:fldChar w:fldCharType="separate"/>
        </w:r>
        <w:r>
          <w:rPr>
            <w:rStyle w:val="affff6"/>
            <w:noProof/>
          </w:rPr>
          <w:t>6.13.1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_Toc104467978 \h </w:instrText>
        </w:r>
      </w:ins>
      <w:r>
        <w:rPr>
          <w:noProof/>
          <w:webHidden/>
        </w:rPr>
      </w:r>
      <w:r>
        <w:rPr>
          <w:noProof/>
          <w:webHidden/>
        </w:rPr>
        <w:fldChar w:fldCharType="separate"/>
      </w:r>
      <w:ins w:id="2970" w:author="Rapporteur" w:date="2022-05-26T14:30:00Z">
        <w:r>
          <w:rPr>
            <w:noProof/>
            <w:webHidden/>
          </w:rPr>
          <w:t>53</w:t>
        </w:r>
      </w:ins>
      <w:ins w:id="2971" w:author="Rapporteur" w:date="2022-05-26T14:29:00Z">
        <w:r>
          <w:rPr>
            <w:noProof/>
            <w:webHidden/>
          </w:rPr>
          <w:fldChar w:fldCharType="end"/>
        </w:r>
        <w:r>
          <w:rPr>
            <w:rStyle w:val="affff6"/>
            <w:noProof/>
          </w:rPr>
          <w:fldChar w:fldCharType="end"/>
        </w:r>
      </w:ins>
    </w:p>
    <w:p>
      <w:pPr>
        <w:pStyle w:val="34"/>
        <w:rPr>
          <w:ins w:id="2972" w:author="Rapporteur" w:date="2022-05-26T14:29:00Z"/>
          <w:rFonts w:asciiTheme="minorHAnsi" w:eastAsiaTheme="minorEastAsia" w:hAnsiTheme="minorHAnsi" w:cstheme="minorBidi"/>
          <w:noProof/>
          <w:kern w:val="2"/>
          <w:sz w:val="21"/>
          <w:szCs w:val="22"/>
          <w:lang w:val="en-US" w:eastAsia="zh-CN"/>
        </w:rPr>
      </w:pPr>
      <w:ins w:id="2973" w:author="Rapporteur" w:date="2022-05-26T14:29:00Z">
        <w:r>
          <w:rPr>
            <w:rStyle w:val="affff6"/>
            <w:noProof/>
          </w:rPr>
          <w:fldChar w:fldCharType="begin"/>
        </w:r>
        <w:r>
          <w:rPr>
            <w:rStyle w:val="affff6"/>
            <w:noProof/>
          </w:rPr>
          <w:instrText xml:space="preserve"> </w:instrText>
        </w:r>
        <w:r>
          <w:rPr>
            <w:noProof/>
          </w:rPr>
          <w:instrText>HYPERLINK \l "_Toc104467979"</w:instrText>
        </w:r>
        <w:r>
          <w:rPr>
            <w:rStyle w:val="affff6"/>
            <w:noProof/>
          </w:rPr>
          <w:instrText xml:space="preserve"> </w:instrText>
        </w:r>
        <w:r>
          <w:rPr>
            <w:rStyle w:val="affff6"/>
            <w:noProof/>
          </w:rPr>
          <w:fldChar w:fldCharType="separate"/>
        </w:r>
        <w:r>
          <w:rPr>
            <w:rStyle w:val="affff6"/>
            <w:noProof/>
          </w:rPr>
          <w:t>6.13.2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_Toc104467979 \h </w:instrText>
        </w:r>
      </w:ins>
      <w:r>
        <w:rPr>
          <w:noProof/>
          <w:webHidden/>
        </w:rPr>
      </w:r>
      <w:r>
        <w:rPr>
          <w:noProof/>
          <w:webHidden/>
        </w:rPr>
        <w:fldChar w:fldCharType="separate"/>
      </w:r>
      <w:ins w:id="2974" w:author="Rapporteur" w:date="2022-05-26T14:30:00Z">
        <w:r>
          <w:rPr>
            <w:noProof/>
            <w:webHidden/>
          </w:rPr>
          <w:t>54</w:t>
        </w:r>
      </w:ins>
      <w:ins w:id="2975" w:author="Rapporteur" w:date="2022-05-26T14:29:00Z">
        <w:r>
          <w:rPr>
            <w:noProof/>
            <w:webHidden/>
          </w:rPr>
          <w:fldChar w:fldCharType="end"/>
        </w:r>
        <w:r>
          <w:rPr>
            <w:rStyle w:val="affff6"/>
            <w:noProof/>
          </w:rPr>
          <w:fldChar w:fldCharType="end"/>
        </w:r>
      </w:ins>
    </w:p>
    <w:p>
      <w:pPr>
        <w:pStyle w:val="23"/>
        <w:rPr>
          <w:ins w:id="2976" w:author="Rapporteur" w:date="2022-05-26T14:29:00Z"/>
          <w:rFonts w:asciiTheme="minorHAnsi" w:eastAsiaTheme="minorEastAsia" w:hAnsiTheme="minorHAnsi" w:cstheme="minorBidi"/>
          <w:noProof/>
          <w:kern w:val="2"/>
          <w:sz w:val="21"/>
          <w:szCs w:val="22"/>
          <w:lang w:val="en-US" w:eastAsia="zh-CN"/>
        </w:rPr>
      </w:pPr>
      <w:ins w:id="2977" w:author="Rapporteur" w:date="2022-05-26T14:29:00Z">
        <w:r>
          <w:rPr>
            <w:rStyle w:val="affff6"/>
            <w:noProof/>
          </w:rPr>
          <w:fldChar w:fldCharType="begin"/>
        </w:r>
        <w:r>
          <w:rPr>
            <w:rStyle w:val="affff6"/>
            <w:noProof/>
          </w:rPr>
          <w:instrText xml:space="preserve"> </w:instrText>
        </w:r>
        <w:r>
          <w:rPr>
            <w:noProof/>
          </w:rPr>
          <w:instrText>HYPERLINK \l "_Toc104467980"</w:instrText>
        </w:r>
        <w:r>
          <w:rPr>
            <w:rStyle w:val="affff6"/>
            <w:noProof/>
          </w:rPr>
          <w:instrText xml:space="preserve"> </w:instrText>
        </w:r>
        <w:r>
          <w:rPr>
            <w:rStyle w:val="affff6"/>
            <w:noProof/>
          </w:rPr>
          <w:fldChar w:fldCharType="separate"/>
        </w:r>
        <w:r>
          <w:rPr>
            <w:rStyle w:val="affff6"/>
            <w:rFonts w:eastAsia="宋体"/>
            <w:noProof/>
            <w:lang w:eastAsia="zh-CN"/>
          </w:rPr>
          <w:t>6.14</w:t>
        </w:r>
        <w:r>
          <w:rPr>
            <w:rFonts w:asciiTheme="minorHAnsi" w:eastAsiaTheme="minorEastAsia" w:hAnsiTheme="minorHAnsi" w:cstheme="minorBidi"/>
            <w:noProof/>
            <w:kern w:val="2"/>
            <w:sz w:val="21"/>
            <w:szCs w:val="22"/>
            <w:lang w:val="en-US" w:eastAsia="zh-CN"/>
          </w:rPr>
          <w:tab/>
        </w:r>
        <w:r>
          <w:rPr>
            <w:rStyle w:val="affff6"/>
            <w:rFonts w:eastAsia="宋体"/>
            <w:noProof/>
          </w:rPr>
          <w:t>Solution</w:t>
        </w:r>
        <w:r>
          <w:rPr>
            <w:rStyle w:val="affff6"/>
            <w:rFonts w:eastAsia="宋体"/>
            <w:noProof/>
            <w:lang w:eastAsia="zh-CN"/>
          </w:rPr>
          <w:t xml:space="preserve"> #14</w:t>
        </w:r>
        <w:r>
          <w:rPr>
            <w:rStyle w:val="affff6"/>
            <w:rFonts w:eastAsia="宋体"/>
            <w:noProof/>
          </w:rPr>
          <w:t>: Enhance trained ML Model sharing via ML Model format</w:t>
        </w:r>
        <w:r>
          <w:rPr>
            <w:noProof/>
            <w:webHidden/>
          </w:rPr>
          <w:tab/>
        </w:r>
        <w:r>
          <w:rPr>
            <w:noProof/>
            <w:webHidden/>
          </w:rPr>
          <w:fldChar w:fldCharType="begin"/>
        </w:r>
        <w:r>
          <w:rPr>
            <w:noProof/>
            <w:webHidden/>
          </w:rPr>
          <w:instrText xml:space="preserve"> PAGEREF _Toc104467980 \h </w:instrText>
        </w:r>
      </w:ins>
      <w:r>
        <w:rPr>
          <w:noProof/>
          <w:webHidden/>
        </w:rPr>
      </w:r>
      <w:r>
        <w:rPr>
          <w:noProof/>
          <w:webHidden/>
        </w:rPr>
        <w:fldChar w:fldCharType="separate"/>
      </w:r>
      <w:ins w:id="2978" w:author="Rapporteur" w:date="2022-05-26T14:30:00Z">
        <w:r>
          <w:rPr>
            <w:noProof/>
            <w:webHidden/>
          </w:rPr>
          <w:t>55</w:t>
        </w:r>
      </w:ins>
      <w:ins w:id="2979" w:author="Rapporteur" w:date="2022-05-26T14:29:00Z">
        <w:r>
          <w:rPr>
            <w:noProof/>
            <w:webHidden/>
          </w:rPr>
          <w:fldChar w:fldCharType="end"/>
        </w:r>
        <w:r>
          <w:rPr>
            <w:rStyle w:val="affff6"/>
            <w:noProof/>
          </w:rPr>
          <w:fldChar w:fldCharType="end"/>
        </w:r>
      </w:ins>
    </w:p>
    <w:p>
      <w:pPr>
        <w:pStyle w:val="34"/>
        <w:rPr>
          <w:ins w:id="2980" w:author="Rapporteur" w:date="2022-05-26T14:29:00Z"/>
          <w:rFonts w:asciiTheme="minorHAnsi" w:eastAsiaTheme="minorEastAsia" w:hAnsiTheme="minorHAnsi" w:cstheme="minorBidi"/>
          <w:noProof/>
          <w:kern w:val="2"/>
          <w:sz w:val="21"/>
          <w:szCs w:val="22"/>
          <w:lang w:val="en-US" w:eastAsia="zh-CN"/>
        </w:rPr>
      </w:pPr>
      <w:ins w:id="2981" w:author="Rapporteur" w:date="2022-05-26T14:29:00Z">
        <w:r>
          <w:rPr>
            <w:rStyle w:val="affff6"/>
            <w:noProof/>
          </w:rPr>
          <w:fldChar w:fldCharType="begin"/>
        </w:r>
        <w:r>
          <w:rPr>
            <w:rStyle w:val="affff6"/>
            <w:noProof/>
          </w:rPr>
          <w:instrText xml:space="preserve"> </w:instrText>
        </w:r>
        <w:r>
          <w:rPr>
            <w:noProof/>
          </w:rPr>
          <w:instrText>HYPERLINK \l "_Toc104467981"</w:instrText>
        </w:r>
        <w:r>
          <w:rPr>
            <w:rStyle w:val="affff6"/>
            <w:noProof/>
          </w:rPr>
          <w:instrText xml:space="preserve"> </w:instrText>
        </w:r>
        <w:r>
          <w:rPr>
            <w:rStyle w:val="affff6"/>
            <w:noProof/>
          </w:rPr>
          <w:fldChar w:fldCharType="separate"/>
        </w:r>
        <w:r>
          <w:rPr>
            <w:rStyle w:val="affff6"/>
            <w:noProof/>
          </w:rPr>
          <w:t>6.</w:t>
        </w:r>
        <w:r>
          <w:rPr>
            <w:rStyle w:val="affff6"/>
            <w:noProof/>
            <w:lang w:eastAsia="zh-CN"/>
          </w:rPr>
          <w:t>14</w:t>
        </w:r>
        <w:r>
          <w:rPr>
            <w:rStyle w:val="affff6"/>
            <w:noProof/>
          </w:rPr>
          <w:t>.1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_Toc104467981 \h </w:instrText>
        </w:r>
      </w:ins>
      <w:r>
        <w:rPr>
          <w:noProof/>
          <w:webHidden/>
        </w:rPr>
      </w:r>
      <w:r>
        <w:rPr>
          <w:noProof/>
          <w:webHidden/>
        </w:rPr>
        <w:fldChar w:fldCharType="separate"/>
      </w:r>
      <w:ins w:id="2982" w:author="Rapporteur" w:date="2022-05-26T14:30:00Z">
        <w:r>
          <w:rPr>
            <w:noProof/>
            <w:webHidden/>
          </w:rPr>
          <w:t>55</w:t>
        </w:r>
      </w:ins>
      <w:ins w:id="2983" w:author="Rapporteur" w:date="2022-05-26T14:29:00Z">
        <w:r>
          <w:rPr>
            <w:noProof/>
            <w:webHidden/>
          </w:rPr>
          <w:fldChar w:fldCharType="end"/>
        </w:r>
        <w:r>
          <w:rPr>
            <w:rStyle w:val="affff6"/>
            <w:noProof/>
          </w:rPr>
          <w:fldChar w:fldCharType="end"/>
        </w:r>
      </w:ins>
    </w:p>
    <w:p>
      <w:pPr>
        <w:pStyle w:val="43"/>
        <w:rPr>
          <w:ins w:id="2984" w:author="Rapporteur" w:date="2022-05-26T14:29:00Z"/>
          <w:rFonts w:asciiTheme="minorHAnsi" w:eastAsiaTheme="minorEastAsia" w:hAnsiTheme="minorHAnsi" w:cstheme="minorBidi"/>
          <w:noProof/>
          <w:kern w:val="2"/>
          <w:sz w:val="21"/>
          <w:szCs w:val="22"/>
          <w:lang w:val="en-US" w:eastAsia="zh-CN"/>
        </w:rPr>
      </w:pPr>
      <w:ins w:id="2985" w:author="Rapporteur" w:date="2022-05-26T14:29:00Z">
        <w:r>
          <w:rPr>
            <w:rStyle w:val="affff6"/>
            <w:noProof/>
          </w:rPr>
          <w:fldChar w:fldCharType="begin"/>
        </w:r>
        <w:r>
          <w:rPr>
            <w:rStyle w:val="affff6"/>
            <w:noProof/>
          </w:rPr>
          <w:instrText xml:space="preserve"> </w:instrText>
        </w:r>
        <w:r>
          <w:rPr>
            <w:noProof/>
          </w:rPr>
          <w:instrText>HYPERLINK \l "_Toc104467982"</w:instrText>
        </w:r>
        <w:r>
          <w:rPr>
            <w:rStyle w:val="affff6"/>
            <w:noProof/>
          </w:rPr>
          <w:instrText xml:space="preserve"> </w:instrText>
        </w:r>
        <w:r>
          <w:rPr>
            <w:rStyle w:val="affff6"/>
            <w:noProof/>
          </w:rPr>
          <w:fldChar w:fldCharType="separate"/>
        </w:r>
        <w:r>
          <w:rPr>
            <w:rStyle w:val="affff6"/>
            <w:noProof/>
          </w:rPr>
          <w:t>6.</w:t>
        </w:r>
        <w:r>
          <w:rPr>
            <w:rStyle w:val="affff6"/>
            <w:noProof/>
            <w:lang w:eastAsia="zh-CN"/>
          </w:rPr>
          <w:t>14</w:t>
        </w:r>
        <w:r>
          <w:rPr>
            <w:rStyle w:val="affff6"/>
            <w:noProof/>
          </w:rPr>
          <w:t>.1.1</w:t>
        </w:r>
        <w:r>
          <w:rPr>
            <w:rFonts w:asciiTheme="minorHAnsi" w:eastAsiaTheme="minorEastAsia" w:hAnsiTheme="minorHAnsi" w:cstheme="minorBidi"/>
            <w:noProof/>
            <w:kern w:val="2"/>
            <w:sz w:val="21"/>
            <w:szCs w:val="22"/>
            <w:lang w:val="en-US" w:eastAsia="zh-CN"/>
          </w:rPr>
          <w:tab/>
        </w:r>
        <w:r>
          <w:rPr>
            <w:rStyle w:val="affff6"/>
            <w:noProof/>
          </w:rPr>
          <w:t>General</w:t>
        </w:r>
        <w:r>
          <w:rPr>
            <w:noProof/>
            <w:webHidden/>
          </w:rPr>
          <w:tab/>
        </w:r>
        <w:r>
          <w:rPr>
            <w:noProof/>
            <w:webHidden/>
          </w:rPr>
          <w:fldChar w:fldCharType="begin"/>
        </w:r>
        <w:r>
          <w:rPr>
            <w:noProof/>
            <w:webHidden/>
          </w:rPr>
          <w:instrText xml:space="preserve"> PAGEREF _Toc104467982 \h </w:instrText>
        </w:r>
      </w:ins>
      <w:r>
        <w:rPr>
          <w:noProof/>
          <w:webHidden/>
        </w:rPr>
      </w:r>
      <w:r>
        <w:rPr>
          <w:noProof/>
          <w:webHidden/>
        </w:rPr>
        <w:fldChar w:fldCharType="separate"/>
      </w:r>
      <w:ins w:id="2986" w:author="Rapporteur" w:date="2022-05-26T14:30:00Z">
        <w:r>
          <w:rPr>
            <w:noProof/>
            <w:webHidden/>
          </w:rPr>
          <w:t>55</w:t>
        </w:r>
      </w:ins>
      <w:ins w:id="2987" w:author="Rapporteur" w:date="2022-05-26T14:29:00Z">
        <w:r>
          <w:rPr>
            <w:noProof/>
            <w:webHidden/>
          </w:rPr>
          <w:fldChar w:fldCharType="end"/>
        </w:r>
        <w:r>
          <w:rPr>
            <w:rStyle w:val="affff6"/>
            <w:noProof/>
          </w:rPr>
          <w:fldChar w:fldCharType="end"/>
        </w:r>
      </w:ins>
    </w:p>
    <w:p>
      <w:pPr>
        <w:pStyle w:val="43"/>
        <w:rPr>
          <w:ins w:id="2988" w:author="Rapporteur" w:date="2022-05-26T14:29:00Z"/>
          <w:rFonts w:asciiTheme="minorHAnsi" w:eastAsiaTheme="minorEastAsia" w:hAnsiTheme="minorHAnsi" w:cstheme="minorBidi"/>
          <w:noProof/>
          <w:kern w:val="2"/>
          <w:sz w:val="21"/>
          <w:szCs w:val="22"/>
          <w:lang w:val="en-US" w:eastAsia="zh-CN"/>
        </w:rPr>
      </w:pPr>
      <w:ins w:id="2989" w:author="Rapporteur" w:date="2022-05-26T14:29:00Z">
        <w:r>
          <w:rPr>
            <w:rStyle w:val="affff6"/>
            <w:noProof/>
          </w:rPr>
          <w:fldChar w:fldCharType="begin"/>
        </w:r>
        <w:r>
          <w:rPr>
            <w:rStyle w:val="affff6"/>
            <w:noProof/>
          </w:rPr>
          <w:instrText xml:space="preserve"> </w:instrText>
        </w:r>
        <w:r>
          <w:rPr>
            <w:noProof/>
          </w:rPr>
          <w:instrText>HYPERLINK \l "_Toc104467983"</w:instrText>
        </w:r>
        <w:r>
          <w:rPr>
            <w:rStyle w:val="affff6"/>
            <w:noProof/>
          </w:rPr>
          <w:instrText xml:space="preserve"> </w:instrText>
        </w:r>
        <w:r>
          <w:rPr>
            <w:rStyle w:val="affff6"/>
            <w:noProof/>
          </w:rPr>
          <w:fldChar w:fldCharType="separate"/>
        </w:r>
        <w:r>
          <w:rPr>
            <w:rStyle w:val="affff6"/>
            <w:noProof/>
          </w:rPr>
          <w:t>6.14.1.2</w:t>
        </w:r>
        <w:r>
          <w:rPr>
            <w:rFonts w:asciiTheme="minorHAnsi" w:eastAsiaTheme="minorEastAsia" w:hAnsiTheme="minorHAnsi" w:cstheme="minorBidi"/>
            <w:noProof/>
            <w:kern w:val="2"/>
            <w:sz w:val="21"/>
            <w:szCs w:val="22"/>
            <w:lang w:val="en-US" w:eastAsia="zh-CN"/>
          </w:rPr>
          <w:tab/>
        </w:r>
        <w:r>
          <w:rPr>
            <w:rStyle w:val="affff6"/>
            <w:noProof/>
            <w:lang w:eastAsia="zh-CN"/>
          </w:rPr>
          <w:t xml:space="preserve">Registration and discovery of NWDAF (containing MTLF) with </w:t>
        </w:r>
        <w:r>
          <w:rPr>
            <w:rStyle w:val="affff6"/>
            <w:rFonts w:eastAsia="宋体"/>
            <w:noProof/>
          </w:rPr>
          <w:t>ML model Format Information</w:t>
        </w:r>
        <w:r>
          <w:rPr>
            <w:noProof/>
            <w:webHidden/>
          </w:rPr>
          <w:tab/>
        </w:r>
        <w:r>
          <w:rPr>
            <w:noProof/>
            <w:webHidden/>
          </w:rPr>
          <w:fldChar w:fldCharType="begin"/>
        </w:r>
        <w:r>
          <w:rPr>
            <w:noProof/>
            <w:webHidden/>
          </w:rPr>
          <w:instrText xml:space="preserve"> PAGEREF _Toc104467983 \h </w:instrText>
        </w:r>
      </w:ins>
      <w:r>
        <w:rPr>
          <w:noProof/>
          <w:webHidden/>
        </w:rPr>
      </w:r>
      <w:r>
        <w:rPr>
          <w:noProof/>
          <w:webHidden/>
        </w:rPr>
        <w:fldChar w:fldCharType="separate"/>
      </w:r>
      <w:ins w:id="2990" w:author="Rapporteur" w:date="2022-05-26T14:30:00Z">
        <w:r>
          <w:rPr>
            <w:noProof/>
            <w:webHidden/>
          </w:rPr>
          <w:t>56</w:t>
        </w:r>
      </w:ins>
      <w:ins w:id="2991" w:author="Rapporteur" w:date="2022-05-26T14:29:00Z">
        <w:r>
          <w:rPr>
            <w:noProof/>
            <w:webHidden/>
          </w:rPr>
          <w:fldChar w:fldCharType="end"/>
        </w:r>
        <w:r>
          <w:rPr>
            <w:rStyle w:val="affff6"/>
            <w:noProof/>
          </w:rPr>
          <w:fldChar w:fldCharType="end"/>
        </w:r>
      </w:ins>
    </w:p>
    <w:p>
      <w:pPr>
        <w:pStyle w:val="34"/>
        <w:rPr>
          <w:ins w:id="2992" w:author="Rapporteur" w:date="2022-05-26T14:29:00Z"/>
          <w:rFonts w:asciiTheme="minorHAnsi" w:eastAsiaTheme="minorEastAsia" w:hAnsiTheme="minorHAnsi" w:cstheme="minorBidi"/>
          <w:noProof/>
          <w:kern w:val="2"/>
          <w:sz w:val="21"/>
          <w:szCs w:val="22"/>
          <w:lang w:val="en-US" w:eastAsia="zh-CN"/>
        </w:rPr>
      </w:pPr>
      <w:ins w:id="2993" w:author="Rapporteur" w:date="2022-05-26T14:29:00Z">
        <w:r>
          <w:rPr>
            <w:rStyle w:val="affff6"/>
            <w:noProof/>
          </w:rPr>
          <w:fldChar w:fldCharType="begin"/>
        </w:r>
        <w:r>
          <w:rPr>
            <w:rStyle w:val="affff6"/>
            <w:noProof/>
          </w:rPr>
          <w:instrText xml:space="preserve"> </w:instrText>
        </w:r>
        <w:r>
          <w:rPr>
            <w:noProof/>
          </w:rPr>
          <w:instrText>HYPERLINK \l "_Toc104467984"</w:instrText>
        </w:r>
        <w:r>
          <w:rPr>
            <w:rStyle w:val="affff6"/>
            <w:noProof/>
          </w:rPr>
          <w:instrText xml:space="preserve"> </w:instrText>
        </w:r>
        <w:r>
          <w:rPr>
            <w:rStyle w:val="affff6"/>
            <w:noProof/>
          </w:rPr>
          <w:fldChar w:fldCharType="separate"/>
        </w:r>
        <w:r>
          <w:rPr>
            <w:rStyle w:val="affff6"/>
            <w:noProof/>
            <w:lang w:eastAsia="zh-CN"/>
          </w:rPr>
          <w:t>6.14.3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_Toc104467984 \h </w:instrText>
        </w:r>
      </w:ins>
      <w:r>
        <w:rPr>
          <w:noProof/>
          <w:webHidden/>
        </w:rPr>
      </w:r>
      <w:r>
        <w:rPr>
          <w:noProof/>
          <w:webHidden/>
        </w:rPr>
        <w:fldChar w:fldCharType="separate"/>
      </w:r>
      <w:ins w:id="2994" w:author="Rapporteur" w:date="2022-05-26T14:30:00Z">
        <w:r>
          <w:rPr>
            <w:noProof/>
            <w:webHidden/>
          </w:rPr>
          <w:t>57</w:t>
        </w:r>
      </w:ins>
      <w:ins w:id="2995" w:author="Rapporteur" w:date="2022-05-26T14:29:00Z">
        <w:r>
          <w:rPr>
            <w:noProof/>
            <w:webHidden/>
          </w:rPr>
          <w:fldChar w:fldCharType="end"/>
        </w:r>
        <w:r>
          <w:rPr>
            <w:rStyle w:val="affff6"/>
            <w:noProof/>
          </w:rPr>
          <w:fldChar w:fldCharType="end"/>
        </w:r>
      </w:ins>
    </w:p>
    <w:p>
      <w:pPr>
        <w:pStyle w:val="23"/>
        <w:rPr>
          <w:ins w:id="2996" w:author="Rapporteur" w:date="2022-05-26T14:29:00Z"/>
          <w:rFonts w:asciiTheme="minorHAnsi" w:eastAsiaTheme="minorEastAsia" w:hAnsiTheme="minorHAnsi" w:cstheme="minorBidi"/>
          <w:noProof/>
          <w:kern w:val="2"/>
          <w:sz w:val="21"/>
          <w:szCs w:val="22"/>
          <w:lang w:val="en-US" w:eastAsia="zh-CN"/>
        </w:rPr>
      </w:pPr>
      <w:ins w:id="2997" w:author="Rapporteur" w:date="2022-05-26T14:29:00Z">
        <w:r>
          <w:rPr>
            <w:rStyle w:val="affff6"/>
            <w:noProof/>
          </w:rPr>
          <w:fldChar w:fldCharType="begin"/>
        </w:r>
        <w:r>
          <w:rPr>
            <w:rStyle w:val="affff6"/>
            <w:noProof/>
          </w:rPr>
          <w:instrText xml:space="preserve"> </w:instrText>
        </w:r>
        <w:r>
          <w:rPr>
            <w:noProof/>
          </w:rPr>
          <w:instrText>HYPERLINK \l "_Toc104467985"</w:instrText>
        </w:r>
        <w:r>
          <w:rPr>
            <w:rStyle w:val="affff6"/>
            <w:noProof/>
          </w:rPr>
          <w:instrText xml:space="preserve"> </w:instrText>
        </w:r>
        <w:r>
          <w:rPr>
            <w:rStyle w:val="affff6"/>
            <w:noProof/>
          </w:rPr>
          <w:fldChar w:fldCharType="separate"/>
        </w:r>
        <w:r>
          <w:rPr>
            <w:rStyle w:val="affff6"/>
            <w:noProof/>
            <w:lang w:eastAsia="zh-CN"/>
          </w:rPr>
          <w:t>6.15</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#15</w:t>
        </w:r>
        <w:r>
          <w:rPr>
            <w:rStyle w:val="affff6"/>
            <w:noProof/>
          </w:rPr>
          <w:t>: ML model sharing with different AnLF providers</w:t>
        </w:r>
        <w:r>
          <w:rPr>
            <w:noProof/>
            <w:webHidden/>
          </w:rPr>
          <w:tab/>
        </w:r>
        <w:r>
          <w:rPr>
            <w:noProof/>
            <w:webHidden/>
          </w:rPr>
          <w:fldChar w:fldCharType="begin"/>
        </w:r>
        <w:r>
          <w:rPr>
            <w:noProof/>
            <w:webHidden/>
          </w:rPr>
          <w:instrText xml:space="preserve"> PAGEREF _Toc104467985 \h </w:instrText>
        </w:r>
      </w:ins>
      <w:r>
        <w:rPr>
          <w:noProof/>
          <w:webHidden/>
        </w:rPr>
      </w:r>
      <w:r>
        <w:rPr>
          <w:noProof/>
          <w:webHidden/>
        </w:rPr>
        <w:fldChar w:fldCharType="separate"/>
      </w:r>
      <w:ins w:id="2998" w:author="Rapporteur" w:date="2022-05-26T14:30:00Z">
        <w:r>
          <w:rPr>
            <w:noProof/>
            <w:webHidden/>
          </w:rPr>
          <w:t>57</w:t>
        </w:r>
      </w:ins>
      <w:ins w:id="2999" w:author="Rapporteur" w:date="2022-05-26T14:29:00Z">
        <w:r>
          <w:rPr>
            <w:noProof/>
            <w:webHidden/>
          </w:rPr>
          <w:fldChar w:fldCharType="end"/>
        </w:r>
        <w:r>
          <w:rPr>
            <w:rStyle w:val="affff6"/>
            <w:noProof/>
          </w:rPr>
          <w:fldChar w:fldCharType="end"/>
        </w:r>
      </w:ins>
    </w:p>
    <w:p>
      <w:pPr>
        <w:pStyle w:val="34"/>
        <w:rPr>
          <w:ins w:id="3000" w:author="Rapporteur" w:date="2022-05-26T14:29:00Z"/>
          <w:rFonts w:asciiTheme="minorHAnsi" w:eastAsiaTheme="minorEastAsia" w:hAnsiTheme="minorHAnsi" w:cstheme="minorBidi"/>
          <w:noProof/>
          <w:kern w:val="2"/>
          <w:sz w:val="21"/>
          <w:szCs w:val="22"/>
          <w:lang w:val="en-US" w:eastAsia="zh-CN"/>
        </w:rPr>
      </w:pPr>
      <w:ins w:id="3001" w:author="Rapporteur" w:date="2022-05-26T14:29:00Z">
        <w:r>
          <w:rPr>
            <w:rStyle w:val="affff6"/>
            <w:noProof/>
          </w:rPr>
          <w:fldChar w:fldCharType="begin"/>
        </w:r>
        <w:r>
          <w:rPr>
            <w:rStyle w:val="affff6"/>
            <w:noProof/>
          </w:rPr>
          <w:instrText xml:space="preserve"> </w:instrText>
        </w:r>
        <w:r>
          <w:rPr>
            <w:noProof/>
          </w:rPr>
          <w:instrText>HYPERLINK \l "_Toc104467986"</w:instrText>
        </w:r>
        <w:r>
          <w:rPr>
            <w:rStyle w:val="affff6"/>
            <w:noProof/>
          </w:rPr>
          <w:instrText xml:space="preserve"> </w:instrText>
        </w:r>
        <w:r>
          <w:rPr>
            <w:rStyle w:val="affff6"/>
            <w:noProof/>
          </w:rPr>
          <w:fldChar w:fldCharType="separate"/>
        </w:r>
        <w:r>
          <w:rPr>
            <w:rStyle w:val="affff6"/>
            <w:noProof/>
          </w:rPr>
          <w:t>6.15.1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_Toc104467986 \h </w:instrText>
        </w:r>
      </w:ins>
      <w:r>
        <w:rPr>
          <w:noProof/>
          <w:webHidden/>
        </w:rPr>
      </w:r>
      <w:r>
        <w:rPr>
          <w:noProof/>
          <w:webHidden/>
        </w:rPr>
        <w:fldChar w:fldCharType="separate"/>
      </w:r>
      <w:ins w:id="3002" w:author="Rapporteur" w:date="2022-05-26T14:30:00Z">
        <w:r>
          <w:rPr>
            <w:noProof/>
            <w:webHidden/>
          </w:rPr>
          <w:t>57</w:t>
        </w:r>
      </w:ins>
      <w:ins w:id="3003" w:author="Rapporteur" w:date="2022-05-26T14:29:00Z">
        <w:r>
          <w:rPr>
            <w:noProof/>
            <w:webHidden/>
          </w:rPr>
          <w:fldChar w:fldCharType="end"/>
        </w:r>
        <w:r>
          <w:rPr>
            <w:rStyle w:val="affff6"/>
            <w:noProof/>
          </w:rPr>
          <w:fldChar w:fldCharType="end"/>
        </w:r>
      </w:ins>
    </w:p>
    <w:p>
      <w:pPr>
        <w:pStyle w:val="34"/>
        <w:rPr>
          <w:ins w:id="3004" w:author="Rapporteur" w:date="2022-05-26T14:29:00Z"/>
          <w:rFonts w:asciiTheme="minorHAnsi" w:eastAsiaTheme="minorEastAsia" w:hAnsiTheme="minorHAnsi" w:cstheme="minorBidi"/>
          <w:noProof/>
          <w:kern w:val="2"/>
          <w:sz w:val="21"/>
          <w:szCs w:val="22"/>
          <w:lang w:val="en-US" w:eastAsia="zh-CN"/>
        </w:rPr>
      </w:pPr>
      <w:ins w:id="3005" w:author="Rapporteur" w:date="2022-05-26T14:29:00Z">
        <w:r>
          <w:rPr>
            <w:rStyle w:val="affff6"/>
            <w:noProof/>
          </w:rPr>
          <w:fldChar w:fldCharType="begin"/>
        </w:r>
        <w:r>
          <w:rPr>
            <w:rStyle w:val="affff6"/>
            <w:noProof/>
          </w:rPr>
          <w:instrText xml:space="preserve"> </w:instrText>
        </w:r>
        <w:r>
          <w:rPr>
            <w:noProof/>
          </w:rPr>
          <w:instrText>HYPERLINK \l "_Toc104467987"</w:instrText>
        </w:r>
        <w:r>
          <w:rPr>
            <w:rStyle w:val="affff6"/>
            <w:noProof/>
          </w:rPr>
          <w:instrText xml:space="preserve"> </w:instrText>
        </w:r>
        <w:r>
          <w:rPr>
            <w:rStyle w:val="affff6"/>
            <w:noProof/>
          </w:rPr>
          <w:fldChar w:fldCharType="separate"/>
        </w:r>
        <w:r>
          <w:rPr>
            <w:rStyle w:val="affff6"/>
            <w:noProof/>
          </w:rPr>
          <w:t>6.15.2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_Toc104467987 \h </w:instrText>
        </w:r>
      </w:ins>
      <w:r>
        <w:rPr>
          <w:noProof/>
          <w:webHidden/>
        </w:rPr>
      </w:r>
      <w:r>
        <w:rPr>
          <w:noProof/>
          <w:webHidden/>
        </w:rPr>
        <w:fldChar w:fldCharType="separate"/>
      </w:r>
      <w:ins w:id="3006" w:author="Rapporteur" w:date="2022-05-26T14:30:00Z">
        <w:r>
          <w:rPr>
            <w:noProof/>
            <w:webHidden/>
          </w:rPr>
          <w:t>58</w:t>
        </w:r>
      </w:ins>
      <w:ins w:id="3007" w:author="Rapporteur" w:date="2022-05-26T14:29:00Z">
        <w:r>
          <w:rPr>
            <w:noProof/>
            <w:webHidden/>
          </w:rPr>
          <w:fldChar w:fldCharType="end"/>
        </w:r>
        <w:r>
          <w:rPr>
            <w:rStyle w:val="affff6"/>
            <w:noProof/>
          </w:rPr>
          <w:fldChar w:fldCharType="end"/>
        </w:r>
      </w:ins>
    </w:p>
    <w:p>
      <w:pPr>
        <w:pStyle w:val="34"/>
        <w:rPr>
          <w:ins w:id="3008" w:author="Rapporteur" w:date="2022-05-26T14:29:00Z"/>
          <w:rFonts w:asciiTheme="minorHAnsi" w:eastAsiaTheme="minorEastAsia" w:hAnsiTheme="minorHAnsi" w:cstheme="minorBidi"/>
          <w:noProof/>
          <w:kern w:val="2"/>
          <w:sz w:val="21"/>
          <w:szCs w:val="22"/>
          <w:lang w:val="en-US" w:eastAsia="zh-CN"/>
        </w:rPr>
      </w:pPr>
      <w:ins w:id="3009" w:author="Rapporteur" w:date="2022-05-26T14:29:00Z">
        <w:r>
          <w:rPr>
            <w:rStyle w:val="affff6"/>
            <w:noProof/>
          </w:rPr>
          <w:fldChar w:fldCharType="begin"/>
        </w:r>
        <w:r>
          <w:rPr>
            <w:rStyle w:val="affff6"/>
            <w:noProof/>
          </w:rPr>
          <w:instrText xml:space="preserve"> </w:instrText>
        </w:r>
        <w:r>
          <w:rPr>
            <w:noProof/>
          </w:rPr>
          <w:instrText>HYPERLINK \l "_Toc104467988"</w:instrText>
        </w:r>
        <w:r>
          <w:rPr>
            <w:rStyle w:val="affff6"/>
            <w:noProof/>
          </w:rPr>
          <w:instrText xml:space="preserve"> </w:instrText>
        </w:r>
        <w:r>
          <w:rPr>
            <w:rStyle w:val="affff6"/>
            <w:noProof/>
          </w:rPr>
          <w:fldChar w:fldCharType="separate"/>
        </w:r>
        <w:r>
          <w:rPr>
            <w:rStyle w:val="affff6"/>
            <w:noProof/>
            <w:lang w:eastAsia="zh-CN"/>
          </w:rPr>
          <w:t>6.15.3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_Toc104467988 \h </w:instrText>
        </w:r>
      </w:ins>
      <w:r>
        <w:rPr>
          <w:noProof/>
          <w:webHidden/>
        </w:rPr>
      </w:r>
      <w:r>
        <w:rPr>
          <w:noProof/>
          <w:webHidden/>
        </w:rPr>
        <w:fldChar w:fldCharType="separate"/>
      </w:r>
      <w:ins w:id="3010" w:author="Rapporteur" w:date="2022-05-26T14:30:00Z">
        <w:r>
          <w:rPr>
            <w:noProof/>
            <w:webHidden/>
          </w:rPr>
          <w:t>58</w:t>
        </w:r>
      </w:ins>
      <w:ins w:id="3011" w:author="Rapporteur" w:date="2022-05-26T14:29:00Z">
        <w:r>
          <w:rPr>
            <w:noProof/>
            <w:webHidden/>
          </w:rPr>
          <w:fldChar w:fldCharType="end"/>
        </w:r>
        <w:r>
          <w:rPr>
            <w:rStyle w:val="affff6"/>
            <w:noProof/>
          </w:rPr>
          <w:fldChar w:fldCharType="end"/>
        </w:r>
      </w:ins>
    </w:p>
    <w:p>
      <w:pPr>
        <w:pStyle w:val="23"/>
        <w:rPr>
          <w:ins w:id="3012" w:author="Rapporteur" w:date="2022-05-26T14:29:00Z"/>
          <w:rFonts w:asciiTheme="minorHAnsi" w:eastAsiaTheme="minorEastAsia" w:hAnsiTheme="minorHAnsi" w:cstheme="minorBidi"/>
          <w:noProof/>
          <w:kern w:val="2"/>
          <w:sz w:val="21"/>
          <w:szCs w:val="22"/>
          <w:lang w:val="en-US" w:eastAsia="zh-CN"/>
        </w:rPr>
      </w:pPr>
      <w:ins w:id="3013" w:author="Rapporteur" w:date="2022-05-26T14:29:00Z">
        <w:r>
          <w:rPr>
            <w:rStyle w:val="affff6"/>
            <w:noProof/>
          </w:rPr>
          <w:fldChar w:fldCharType="begin"/>
        </w:r>
        <w:r>
          <w:rPr>
            <w:rStyle w:val="affff6"/>
            <w:noProof/>
          </w:rPr>
          <w:instrText xml:space="preserve"> </w:instrText>
        </w:r>
        <w:r>
          <w:rPr>
            <w:noProof/>
          </w:rPr>
          <w:instrText>HYPERLINK \l "_Toc104467989"</w:instrText>
        </w:r>
        <w:r>
          <w:rPr>
            <w:rStyle w:val="affff6"/>
            <w:noProof/>
          </w:rPr>
          <w:instrText xml:space="preserve"> </w:instrText>
        </w:r>
        <w:r>
          <w:rPr>
            <w:rStyle w:val="affff6"/>
            <w:noProof/>
          </w:rPr>
          <w:fldChar w:fldCharType="separate"/>
        </w:r>
        <w:r>
          <w:rPr>
            <w:rStyle w:val="affff6"/>
            <w:rFonts w:eastAsia="Malgun Gothic"/>
            <w:noProof/>
            <w:lang w:eastAsia="zh-CN"/>
          </w:rPr>
          <w:t>6.16</w:t>
        </w:r>
        <w:r>
          <w:rPr>
            <w:rFonts w:asciiTheme="minorHAnsi" w:eastAsiaTheme="minorEastAsia" w:hAnsiTheme="minorHAnsi" w:cstheme="minorBidi"/>
            <w:noProof/>
            <w:kern w:val="2"/>
            <w:sz w:val="21"/>
            <w:szCs w:val="22"/>
            <w:lang w:val="en-US" w:eastAsia="zh-CN"/>
          </w:rPr>
          <w:tab/>
        </w:r>
        <w:r>
          <w:rPr>
            <w:rStyle w:val="affff6"/>
            <w:rFonts w:eastAsia="Malgun Gothic"/>
            <w:noProof/>
            <w:lang w:eastAsia="zh-CN"/>
          </w:rPr>
          <w:t>Solution #16: NWDAF assisted URSP determination</w:t>
        </w:r>
        <w:r>
          <w:rPr>
            <w:noProof/>
            <w:webHidden/>
          </w:rPr>
          <w:tab/>
        </w:r>
        <w:r>
          <w:rPr>
            <w:noProof/>
            <w:webHidden/>
          </w:rPr>
          <w:fldChar w:fldCharType="begin"/>
        </w:r>
        <w:r>
          <w:rPr>
            <w:noProof/>
            <w:webHidden/>
          </w:rPr>
          <w:instrText xml:space="preserve"> PAGEREF _Toc104467989 \h </w:instrText>
        </w:r>
      </w:ins>
      <w:r>
        <w:rPr>
          <w:noProof/>
          <w:webHidden/>
        </w:rPr>
      </w:r>
      <w:r>
        <w:rPr>
          <w:noProof/>
          <w:webHidden/>
        </w:rPr>
        <w:fldChar w:fldCharType="separate"/>
      </w:r>
      <w:ins w:id="3014" w:author="Rapporteur" w:date="2022-05-26T14:30:00Z">
        <w:r>
          <w:rPr>
            <w:noProof/>
            <w:webHidden/>
          </w:rPr>
          <w:t>58</w:t>
        </w:r>
      </w:ins>
      <w:ins w:id="3015" w:author="Rapporteur" w:date="2022-05-26T14:29:00Z">
        <w:r>
          <w:rPr>
            <w:noProof/>
            <w:webHidden/>
          </w:rPr>
          <w:fldChar w:fldCharType="end"/>
        </w:r>
        <w:r>
          <w:rPr>
            <w:rStyle w:val="affff6"/>
            <w:noProof/>
          </w:rPr>
          <w:fldChar w:fldCharType="end"/>
        </w:r>
      </w:ins>
    </w:p>
    <w:p>
      <w:pPr>
        <w:pStyle w:val="34"/>
        <w:rPr>
          <w:ins w:id="3016" w:author="Rapporteur" w:date="2022-05-26T14:29:00Z"/>
          <w:rFonts w:asciiTheme="minorHAnsi" w:eastAsiaTheme="minorEastAsia" w:hAnsiTheme="minorHAnsi" w:cstheme="minorBidi"/>
          <w:noProof/>
          <w:kern w:val="2"/>
          <w:sz w:val="21"/>
          <w:szCs w:val="22"/>
          <w:lang w:val="en-US" w:eastAsia="zh-CN"/>
        </w:rPr>
      </w:pPr>
      <w:ins w:id="3017" w:author="Rapporteur" w:date="2022-05-26T14:29:00Z">
        <w:r>
          <w:rPr>
            <w:rStyle w:val="affff6"/>
            <w:noProof/>
          </w:rPr>
          <w:fldChar w:fldCharType="begin"/>
        </w:r>
        <w:r>
          <w:rPr>
            <w:rStyle w:val="affff6"/>
            <w:noProof/>
          </w:rPr>
          <w:instrText xml:space="preserve"> </w:instrText>
        </w:r>
        <w:r>
          <w:rPr>
            <w:noProof/>
          </w:rPr>
          <w:instrText>HYPERLINK \l "_Toc104467990"</w:instrText>
        </w:r>
        <w:r>
          <w:rPr>
            <w:rStyle w:val="affff6"/>
            <w:noProof/>
          </w:rPr>
          <w:instrText xml:space="preserve"> </w:instrText>
        </w:r>
        <w:r>
          <w:rPr>
            <w:rStyle w:val="affff6"/>
            <w:noProof/>
          </w:rPr>
          <w:fldChar w:fldCharType="separate"/>
        </w:r>
        <w:r>
          <w:rPr>
            <w:rStyle w:val="affff6"/>
            <w:rFonts w:eastAsia="Malgun Gothic"/>
            <w:noProof/>
            <w:lang w:eastAsia="en-US"/>
          </w:rPr>
          <w:t>6.16.1</w:t>
        </w:r>
        <w:r>
          <w:rPr>
            <w:rFonts w:asciiTheme="minorHAnsi" w:eastAsiaTheme="minorEastAsia" w:hAnsiTheme="minorHAnsi" w:cstheme="minorBidi"/>
            <w:noProof/>
            <w:kern w:val="2"/>
            <w:sz w:val="21"/>
            <w:szCs w:val="22"/>
            <w:lang w:val="en-US" w:eastAsia="zh-CN"/>
          </w:rPr>
          <w:tab/>
        </w:r>
        <w:r>
          <w:rPr>
            <w:rStyle w:val="affff6"/>
            <w:rFonts w:eastAsia="Malgun Gothic"/>
            <w:noProof/>
            <w:lang w:eastAsia="en-US"/>
          </w:rPr>
          <w:t>Description</w:t>
        </w:r>
        <w:r>
          <w:rPr>
            <w:noProof/>
            <w:webHidden/>
          </w:rPr>
          <w:tab/>
        </w:r>
        <w:r>
          <w:rPr>
            <w:noProof/>
            <w:webHidden/>
          </w:rPr>
          <w:fldChar w:fldCharType="begin"/>
        </w:r>
        <w:r>
          <w:rPr>
            <w:noProof/>
            <w:webHidden/>
          </w:rPr>
          <w:instrText xml:space="preserve"> PAGEREF _Toc104467990 \h </w:instrText>
        </w:r>
      </w:ins>
      <w:r>
        <w:rPr>
          <w:noProof/>
          <w:webHidden/>
        </w:rPr>
      </w:r>
      <w:r>
        <w:rPr>
          <w:noProof/>
          <w:webHidden/>
        </w:rPr>
        <w:fldChar w:fldCharType="separate"/>
      </w:r>
      <w:ins w:id="3018" w:author="Rapporteur" w:date="2022-05-26T14:30:00Z">
        <w:r>
          <w:rPr>
            <w:noProof/>
            <w:webHidden/>
          </w:rPr>
          <w:t>58</w:t>
        </w:r>
      </w:ins>
      <w:ins w:id="3019" w:author="Rapporteur" w:date="2022-05-26T14:29:00Z">
        <w:r>
          <w:rPr>
            <w:noProof/>
            <w:webHidden/>
          </w:rPr>
          <w:fldChar w:fldCharType="end"/>
        </w:r>
        <w:r>
          <w:rPr>
            <w:rStyle w:val="affff6"/>
            <w:noProof/>
          </w:rPr>
          <w:fldChar w:fldCharType="end"/>
        </w:r>
      </w:ins>
    </w:p>
    <w:p>
      <w:pPr>
        <w:pStyle w:val="43"/>
        <w:rPr>
          <w:ins w:id="3020" w:author="Rapporteur" w:date="2022-05-26T14:29:00Z"/>
          <w:rFonts w:asciiTheme="minorHAnsi" w:eastAsiaTheme="minorEastAsia" w:hAnsiTheme="minorHAnsi" w:cstheme="minorBidi"/>
          <w:noProof/>
          <w:kern w:val="2"/>
          <w:sz w:val="21"/>
          <w:szCs w:val="22"/>
          <w:lang w:val="en-US" w:eastAsia="zh-CN"/>
        </w:rPr>
      </w:pPr>
      <w:ins w:id="3021" w:author="Rapporteur" w:date="2022-05-26T14:29:00Z">
        <w:r>
          <w:rPr>
            <w:rStyle w:val="affff6"/>
            <w:noProof/>
          </w:rPr>
          <w:fldChar w:fldCharType="begin"/>
        </w:r>
        <w:r>
          <w:rPr>
            <w:rStyle w:val="affff6"/>
            <w:noProof/>
          </w:rPr>
          <w:instrText xml:space="preserve"> </w:instrText>
        </w:r>
        <w:r>
          <w:rPr>
            <w:noProof/>
          </w:rPr>
          <w:instrText>HYPERLINK \l "_Toc104467991"</w:instrText>
        </w:r>
        <w:r>
          <w:rPr>
            <w:rStyle w:val="affff6"/>
            <w:noProof/>
          </w:rPr>
          <w:instrText xml:space="preserve"> </w:instrText>
        </w:r>
        <w:r>
          <w:rPr>
            <w:rStyle w:val="affff6"/>
            <w:noProof/>
          </w:rPr>
          <w:fldChar w:fldCharType="separate"/>
        </w:r>
        <w:r>
          <w:rPr>
            <w:rStyle w:val="affff6"/>
            <w:rFonts w:eastAsia="Malgun Gothic"/>
            <w:noProof/>
            <w:lang w:eastAsia="en-US"/>
          </w:rPr>
          <w:t>6.16.1.1</w:t>
        </w:r>
        <w:r>
          <w:rPr>
            <w:rFonts w:asciiTheme="minorHAnsi" w:eastAsiaTheme="minorEastAsia" w:hAnsiTheme="minorHAnsi" w:cstheme="minorBidi"/>
            <w:noProof/>
            <w:kern w:val="2"/>
            <w:sz w:val="21"/>
            <w:szCs w:val="22"/>
            <w:lang w:val="en-US" w:eastAsia="zh-CN"/>
          </w:rPr>
          <w:tab/>
        </w:r>
        <w:r>
          <w:rPr>
            <w:rStyle w:val="affff6"/>
            <w:rFonts w:eastAsia="Malgun Gothic"/>
            <w:noProof/>
            <w:lang w:eastAsia="en-US"/>
          </w:rPr>
          <w:t>Input Data</w:t>
        </w:r>
        <w:r>
          <w:rPr>
            <w:noProof/>
            <w:webHidden/>
          </w:rPr>
          <w:tab/>
        </w:r>
        <w:r>
          <w:rPr>
            <w:noProof/>
            <w:webHidden/>
          </w:rPr>
          <w:fldChar w:fldCharType="begin"/>
        </w:r>
        <w:r>
          <w:rPr>
            <w:noProof/>
            <w:webHidden/>
          </w:rPr>
          <w:instrText xml:space="preserve"> PAGEREF _Toc104467991 \h </w:instrText>
        </w:r>
      </w:ins>
      <w:r>
        <w:rPr>
          <w:noProof/>
          <w:webHidden/>
        </w:rPr>
      </w:r>
      <w:r>
        <w:rPr>
          <w:noProof/>
          <w:webHidden/>
        </w:rPr>
        <w:fldChar w:fldCharType="separate"/>
      </w:r>
      <w:ins w:id="3022" w:author="Rapporteur" w:date="2022-05-26T14:30:00Z">
        <w:r>
          <w:rPr>
            <w:noProof/>
            <w:webHidden/>
          </w:rPr>
          <w:t>60</w:t>
        </w:r>
      </w:ins>
      <w:ins w:id="3023" w:author="Rapporteur" w:date="2022-05-26T14:29:00Z">
        <w:r>
          <w:rPr>
            <w:noProof/>
            <w:webHidden/>
          </w:rPr>
          <w:fldChar w:fldCharType="end"/>
        </w:r>
        <w:r>
          <w:rPr>
            <w:rStyle w:val="affff6"/>
            <w:noProof/>
          </w:rPr>
          <w:fldChar w:fldCharType="end"/>
        </w:r>
      </w:ins>
    </w:p>
    <w:p>
      <w:pPr>
        <w:pStyle w:val="43"/>
        <w:rPr>
          <w:ins w:id="3024" w:author="Rapporteur" w:date="2022-05-26T14:29:00Z"/>
          <w:rFonts w:asciiTheme="minorHAnsi" w:eastAsiaTheme="minorEastAsia" w:hAnsiTheme="minorHAnsi" w:cstheme="minorBidi"/>
          <w:noProof/>
          <w:kern w:val="2"/>
          <w:sz w:val="21"/>
          <w:szCs w:val="22"/>
          <w:lang w:val="en-US" w:eastAsia="zh-CN"/>
        </w:rPr>
      </w:pPr>
      <w:ins w:id="3025" w:author="Rapporteur" w:date="2022-05-26T14:29:00Z">
        <w:r>
          <w:rPr>
            <w:rStyle w:val="affff6"/>
            <w:noProof/>
          </w:rPr>
          <w:fldChar w:fldCharType="begin"/>
        </w:r>
        <w:r>
          <w:rPr>
            <w:rStyle w:val="affff6"/>
            <w:noProof/>
          </w:rPr>
          <w:instrText xml:space="preserve"> </w:instrText>
        </w:r>
        <w:r>
          <w:rPr>
            <w:noProof/>
          </w:rPr>
          <w:instrText>HYPERLINK \l "_Toc104467992"</w:instrText>
        </w:r>
        <w:r>
          <w:rPr>
            <w:rStyle w:val="affff6"/>
            <w:noProof/>
          </w:rPr>
          <w:instrText xml:space="preserve"> </w:instrText>
        </w:r>
        <w:r>
          <w:rPr>
            <w:rStyle w:val="affff6"/>
            <w:noProof/>
          </w:rPr>
          <w:fldChar w:fldCharType="separate"/>
        </w:r>
        <w:r>
          <w:rPr>
            <w:rStyle w:val="affff6"/>
            <w:rFonts w:eastAsia="Malgun Gothic"/>
            <w:noProof/>
            <w:lang w:eastAsia="en-US"/>
          </w:rPr>
          <w:t>6.16.1.2</w:t>
        </w:r>
        <w:r>
          <w:rPr>
            <w:rFonts w:asciiTheme="minorHAnsi" w:eastAsiaTheme="minorEastAsia" w:hAnsiTheme="minorHAnsi" w:cstheme="minorBidi"/>
            <w:noProof/>
            <w:kern w:val="2"/>
            <w:sz w:val="21"/>
            <w:szCs w:val="22"/>
            <w:lang w:val="en-US" w:eastAsia="zh-CN"/>
          </w:rPr>
          <w:tab/>
        </w:r>
        <w:r>
          <w:rPr>
            <w:rStyle w:val="affff6"/>
            <w:rFonts w:eastAsia="Malgun Gothic"/>
            <w:noProof/>
            <w:lang w:eastAsia="en-US"/>
          </w:rPr>
          <w:t>Output Analytics</w:t>
        </w:r>
        <w:r>
          <w:rPr>
            <w:noProof/>
            <w:webHidden/>
          </w:rPr>
          <w:tab/>
        </w:r>
        <w:r>
          <w:rPr>
            <w:noProof/>
            <w:webHidden/>
          </w:rPr>
          <w:fldChar w:fldCharType="begin"/>
        </w:r>
        <w:r>
          <w:rPr>
            <w:noProof/>
            <w:webHidden/>
          </w:rPr>
          <w:instrText xml:space="preserve"> PAGEREF _Toc104467992 \h </w:instrText>
        </w:r>
      </w:ins>
      <w:r>
        <w:rPr>
          <w:noProof/>
          <w:webHidden/>
        </w:rPr>
      </w:r>
      <w:r>
        <w:rPr>
          <w:noProof/>
          <w:webHidden/>
        </w:rPr>
        <w:fldChar w:fldCharType="separate"/>
      </w:r>
      <w:ins w:id="3026" w:author="Rapporteur" w:date="2022-05-26T14:30:00Z">
        <w:r>
          <w:rPr>
            <w:noProof/>
            <w:webHidden/>
          </w:rPr>
          <w:t>61</w:t>
        </w:r>
      </w:ins>
      <w:ins w:id="3027" w:author="Rapporteur" w:date="2022-05-26T14:29:00Z">
        <w:r>
          <w:rPr>
            <w:noProof/>
            <w:webHidden/>
          </w:rPr>
          <w:fldChar w:fldCharType="end"/>
        </w:r>
        <w:r>
          <w:rPr>
            <w:rStyle w:val="affff6"/>
            <w:noProof/>
          </w:rPr>
          <w:fldChar w:fldCharType="end"/>
        </w:r>
      </w:ins>
    </w:p>
    <w:p>
      <w:pPr>
        <w:pStyle w:val="34"/>
        <w:rPr>
          <w:ins w:id="3028" w:author="Rapporteur" w:date="2022-05-26T14:29:00Z"/>
          <w:rFonts w:asciiTheme="minorHAnsi" w:eastAsiaTheme="minorEastAsia" w:hAnsiTheme="minorHAnsi" w:cstheme="minorBidi"/>
          <w:noProof/>
          <w:kern w:val="2"/>
          <w:sz w:val="21"/>
          <w:szCs w:val="22"/>
          <w:lang w:val="en-US" w:eastAsia="zh-CN"/>
        </w:rPr>
      </w:pPr>
      <w:ins w:id="3029" w:author="Rapporteur" w:date="2022-05-26T14:29:00Z">
        <w:r>
          <w:rPr>
            <w:rStyle w:val="affff6"/>
            <w:noProof/>
          </w:rPr>
          <w:fldChar w:fldCharType="begin"/>
        </w:r>
        <w:r>
          <w:rPr>
            <w:rStyle w:val="affff6"/>
            <w:noProof/>
          </w:rPr>
          <w:instrText xml:space="preserve"> </w:instrText>
        </w:r>
        <w:r>
          <w:rPr>
            <w:noProof/>
          </w:rPr>
          <w:instrText>HYPERLINK \l "_Toc104467993"</w:instrText>
        </w:r>
        <w:r>
          <w:rPr>
            <w:rStyle w:val="affff6"/>
            <w:noProof/>
          </w:rPr>
          <w:instrText xml:space="preserve"> </w:instrText>
        </w:r>
        <w:r>
          <w:rPr>
            <w:rStyle w:val="affff6"/>
            <w:noProof/>
          </w:rPr>
          <w:fldChar w:fldCharType="separate"/>
        </w:r>
        <w:r>
          <w:rPr>
            <w:rStyle w:val="affff6"/>
            <w:rFonts w:eastAsia="Malgun Gothic"/>
            <w:noProof/>
            <w:lang w:eastAsia="en-US"/>
          </w:rPr>
          <w:t>6.16.2</w:t>
        </w:r>
        <w:r>
          <w:rPr>
            <w:rFonts w:asciiTheme="minorHAnsi" w:eastAsiaTheme="minorEastAsia" w:hAnsiTheme="minorHAnsi" w:cstheme="minorBidi"/>
            <w:noProof/>
            <w:kern w:val="2"/>
            <w:sz w:val="21"/>
            <w:szCs w:val="22"/>
            <w:lang w:val="en-US" w:eastAsia="zh-CN"/>
          </w:rPr>
          <w:tab/>
        </w:r>
        <w:r>
          <w:rPr>
            <w:rStyle w:val="affff6"/>
            <w:rFonts w:eastAsia="Malgun Gothic"/>
            <w:noProof/>
            <w:lang w:eastAsia="en-US"/>
          </w:rPr>
          <w:t>Procedures</w:t>
        </w:r>
        <w:r>
          <w:rPr>
            <w:noProof/>
            <w:webHidden/>
          </w:rPr>
          <w:tab/>
        </w:r>
        <w:r>
          <w:rPr>
            <w:noProof/>
            <w:webHidden/>
          </w:rPr>
          <w:fldChar w:fldCharType="begin"/>
        </w:r>
        <w:r>
          <w:rPr>
            <w:noProof/>
            <w:webHidden/>
          </w:rPr>
          <w:instrText xml:space="preserve"> PAGEREF _Toc104467993 \h </w:instrText>
        </w:r>
      </w:ins>
      <w:r>
        <w:rPr>
          <w:noProof/>
          <w:webHidden/>
        </w:rPr>
      </w:r>
      <w:r>
        <w:rPr>
          <w:noProof/>
          <w:webHidden/>
        </w:rPr>
        <w:fldChar w:fldCharType="separate"/>
      </w:r>
      <w:ins w:id="3030" w:author="Rapporteur" w:date="2022-05-26T14:30:00Z">
        <w:r>
          <w:rPr>
            <w:noProof/>
            <w:webHidden/>
          </w:rPr>
          <w:t>62</w:t>
        </w:r>
      </w:ins>
      <w:ins w:id="3031" w:author="Rapporteur" w:date="2022-05-26T14:29:00Z">
        <w:r>
          <w:rPr>
            <w:noProof/>
            <w:webHidden/>
          </w:rPr>
          <w:fldChar w:fldCharType="end"/>
        </w:r>
        <w:r>
          <w:rPr>
            <w:rStyle w:val="affff6"/>
            <w:noProof/>
          </w:rPr>
          <w:fldChar w:fldCharType="end"/>
        </w:r>
      </w:ins>
    </w:p>
    <w:p>
      <w:pPr>
        <w:pStyle w:val="34"/>
        <w:rPr>
          <w:ins w:id="3032" w:author="Rapporteur" w:date="2022-05-26T14:29:00Z"/>
          <w:rFonts w:asciiTheme="minorHAnsi" w:eastAsiaTheme="minorEastAsia" w:hAnsiTheme="minorHAnsi" w:cstheme="minorBidi"/>
          <w:noProof/>
          <w:kern w:val="2"/>
          <w:sz w:val="21"/>
          <w:szCs w:val="22"/>
          <w:lang w:val="en-US" w:eastAsia="zh-CN"/>
        </w:rPr>
      </w:pPr>
      <w:ins w:id="3033" w:author="Rapporteur" w:date="2022-05-26T14:29:00Z">
        <w:r>
          <w:rPr>
            <w:rStyle w:val="affff6"/>
            <w:noProof/>
          </w:rPr>
          <w:fldChar w:fldCharType="begin"/>
        </w:r>
        <w:r>
          <w:rPr>
            <w:rStyle w:val="affff6"/>
            <w:noProof/>
          </w:rPr>
          <w:instrText xml:space="preserve"> </w:instrText>
        </w:r>
        <w:r>
          <w:rPr>
            <w:noProof/>
          </w:rPr>
          <w:instrText>HYPERLINK \l "_Toc104467994"</w:instrText>
        </w:r>
        <w:r>
          <w:rPr>
            <w:rStyle w:val="affff6"/>
            <w:noProof/>
          </w:rPr>
          <w:instrText xml:space="preserve"> </w:instrText>
        </w:r>
        <w:r>
          <w:rPr>
            <w:rStyle w:val="affff6"/>
            <w:noProof/>
          </w:rPr>
          <w:fldChar w:fldCharType="separate"/>
        </w:r>
        <w:r>
          <w:rPr>
            <w:rStyle w:val="affff6"/>
            <w:rFonts w:eastAsia="Malgun Gothic"/>
            <w:noProof/>
          </w:rPr>
          <w:t>6.16.3</w:t>
        </w:r>
        <w:r>
          <w:rPr>
            <w:rFonts w:asciiTheme="minorHAnsi" w:eastAsiaTheme="minorEastAsia" w:hAnsiTheme="minorHAnsi" w:cstheme="minorBidi"/>
            <w:noProof/>
            <w:kern w:val="2"/>
            <w:sz w:val="21"/>
            <w:szCs w:val="22"/>
            <w:lang w:val="en-US" w:eastAsia="zh-CN"/>
          </w:rPr>
          <w:tab/>
        </w:r>
        <w:r>
          <w:rPr>
            <w:rStyle w:val="affff6"/>
            <w:rFonts w:eastAsia="Malgun Gothic"/>
            <w:noProof/>
            <w:lang w:eastAsia="en-US"/>
          </w:rPr>
          <w:t xml:space="preserve">Impacts on </w:t>
        </w:r>
        <w:r>
          <w:rPr>
            <w:rStyle w:val="affff6"/>
            <w:rFonts w:eastAsia="Malgun Gothic"/>
            <w:noProof/>
          </w:rPr>
          <w:t>e</w:t>
        </w:r>
        <w:r>
          <w:rPr>
            <w:rStyle w:val="affff6"/>
            <w:rFonts w:eastAsia="Malgun Gothic"/>
            <w:noProof/>
            <w:lang w:eastAsia="en-US"/>
          </w:rPr>
          <w:t xml:space="preserve">xisting </w:t>
        </w:r>
        <w:r>
          <w:rPr>
            <w:rStyle w:val="affff6"/>
            <w:rFonts w:eastAsia="Malgun Gothic"/>
            <w:noProof/>
          </w:rPr>
          <w:t>n</w:t>
        </w:r>
        <w:r>
          <w:rPr>
            <w:rStyle w:val="affff6"/>
            <w:rFonts w:eastAsia="Malgun Gothic"/>
            <w:noProof/>
            <w:lang w:eastAsia="en-US"/>
          </w:rPr>
          <w:t xml:space="preserve">odes and </w:t>
        </w:r>
        <w:r>
          <w:rPr>
            <w:rStyle w:val="affff6"/>
            <w:rFonts w:eastAsia="Malgun Gothic"/>
            <w:noProof/>
          </w:rPr>
          <w:t>f</w:t>
        </w:r>
        <w:r>
          <w:rPr>
            <w:rStyle w:val="affff6"/>
            <w:rFonts w:eastAsia="Malgun Gothic"/>
            <w:noProof/>
            <w:lang w:eastAsia="en-US"/>
          </w:rPr>
          <w:t>unctionality</w:t>
        </w:r>
        <w:r>
          <w:rPr>
            <w:noProof/>
            <w:webHidden/>
          </w:rPr>
          <w:tab/>
        </w:r>
        <w:r>
          <w:rPr>
            <w:noProof/>
            <w:webHidden/>
          </w:rPr>
          <w:fldChar w:fldCharType="begin"/>
        </w:r>
        <w:r>
          <w:rPr>
            <w:noProof/>
            <w:webHidden/>
          </w:rPr>
          <w:instrText xml:space="preserve"> PAGEREF _Toc104467994 \h </w:instrText>
        </w:r>
      </w:ins>
      <w:r>
        <w:rPr>
          <w:noProof/>
          <w:webHidden/>
        </w:rPr>
      </w:r>
      <w:r>
        <w:rPr>
          <w:noProof/>
          <w:webHidden/>
        </w:rPr>
        <w:fldChar w:fldCharType="separate"/>
      </w:r>
      <w:ins w:id="3034" w:author="Rapporteur" w:date="2022-05-26T14:30:00Z">
        <w:r>
          <w:rPr>
            <w:noProof/>
            <w:webHidden/>
          </w:rPr>
          <w:t>62</w:t>
        </w:r>
      </w:ins>
      <w:ins w:id="3035" w:author="Rapporteur" w:date="2022-05-26T14:29:00Z">
        <w:r>
          <w:rPr>
            <w:noProof/>
            <w:webHidden/>
          </w:rPr>
          <w:fldChar w:fldCharType="end"/>
        </w:r>
        <w:r>
          <w:rPr>
            <w:rStyle w:val="affff6"/>
            <w:noProof/>
          </w:rPr>
          <w:fldChar w:fldCharType="end"/>
        </w:r>
      </w:ins>
    </w:p>
    <w:p>
      <w:pPr>
        <w:pStyle w:val="23"/>
        <w:rPr>
          <w:ins w:id="3036" w:author="Rapporteur" w:date="2022-05-26T14:29:00Z"/>
          <w:rFonts w:asciiTheme="minorHAnsi" w:eastAsiaTheme="minorEastAsia" w:hAnsiTheme="minorHAnsi" w:cstheme="minorBidi"/>
          <w:noProof/>
          <w:kern w:val="2"/>
          <w:sz w:val="21"/>
          <w:szCs w:val="22"/>
          <w:lang w:val="en-US" w:eastAsia="zh-CN"/>
        </w:rPr>
      </w:pPr>
      <w:ins w:id="3037" w:author="Rapporteur" w:date="2022-05-26T14:29:00Z">
        <w:r>
          <w:rPr>
            <w:rStyle w:val="affff6"/>
            <w:noProof/>
          </w:rPr>
          <w:fldChar w:fldCharType="begin"/>
        </w:r>
        <w:r>
          <w:rPr>
            <w:rStyle w:val="affff6"/>
            <w:noProof/>
          </w:rPr>
          <w:instrText xml:space="preserve"> </w:instrText>
        </w:r>
        <w:r>
          <w:rPr>
            <w:noProof/>
          </w:rPr>
          <w:instrText>HYPERLINK \l "_Toc104467995"</w:instrText>
        </w:r>
        <w:r>
          <w:rPr>
            <w:rStyle w:val="affff6"/>
            <w:noProof/>
          </w:rPr>
          <w:instrText xml:space="preserve"> </w:instrText>
        </w:r>
        <w:r>
          <w:rPr>
            <w:rStyle w:val="affff6"/>
            <w:noProof/>
          </w:rPr>
          <w:fldChar w:fldCharType="separate"/>
        </w:r>
        <w:r>
          <w:rPr>
            <w:rStyle w:val="affff6"/>
            <w:noProof/>
            <w:lang w:eastAsia="zh-CN"/>
          </w:rPr>
          <w:t>6.17</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#17</w:t>
        </w:r>
        <w:r>
          <w:rPr>
            <w:rStyle w:val="affff6"/>
            <w:noProof/>
          </w:rPr>
          <w:t>: NSSP in roaming scenarios using network analytics</w:t>
        </w:r>
        <w:r>
          <w:rPr>
            <w:noProof/>
            <w:webHidden/>
          </w:rPr>
          <w:tab/>
        </w:r>
        <w:r>
          <w:rPr>
            <w:noProof/>
            <w:webHidden/>
          </w:rPr>
          <w:fldChar w:fldCharType="begin"/>
        </w:r>
        <w:r>
          <w:rPr>
            <w:noProof/>
            <w:webHidden/>
          </w:rPr>
          <w:instrText xml:space="preserve"> PAGEREF _Toc104467995 \h </w:instrText>
        </w:r>
      </w:ins>
      <w:r>
        <w:rPr>
          <w:noProof/>
          <w:webHidden/>
        </w:rPr>
      </w:r>
      <w:r>
        <w:rPr>
          <w:noProof/>
          <w:webHidden/>
        </w:rPr>
        <w:fldChar w:fldCharType="separate"/>
      </w:r>
      <w:ins w:id="3038" w:author="Rapporteur" w:date="2022-05-26T14:30:00Z">
        <w:r>
          <w:rPr>
            <w:noProof/>
            <w:webHidden/>
          </w:rPr>
          <w:t>63</w:t>
        </w:r>
      </w:ins>
      <w:ins w:id="3039" w:author="Rapporteur" w:date="2022-05-26T14:29:00Z">
        <w:r>
          <w:rPr>
            <w:noProof/>
            <w:webHidden/>
          </w:rPr>
          <w:fldChar w:fldCharType="end"/>
        </w:r>
        <w:r>
          <w:rPr>
            <w:rStyle w:val="affff6"/>
            <w:noProof/>
          </w:rPr>
          <w:fldChar w:fldCharType="end"/>
        </w:r>
      </w:ins>
    </w:p>
    <w:p>
      <w:pPr>
        <w:pStyle w:val="34"/>
        <w:rPr>
          <w:ins w:id="3040" w:author="Rapporteur" w:date="2022-05-26T14:29:00Z"/>
          <w:rFonts w:asciiTheme="minorHAnsi" w:eastAsiaTheme="minorEastAsia" w:hAnsiTheme="minorHAnsi" w:cstheme="minorBidi"/>
          <w:noProof/>
          <w:kern w:val="2"/>
          <w:sz w:val="21"/>
          <w:szCs w:val="22"/>
          <w:lang w:val="en-US" w:eastAsia="zh-CN"/>
        </w:rPr>
      </w:pPr>
      <w:ins w:id="3041" w:author="Rapporteur" w:date="2022-05-26T14:29:00Z">
        <w:r>
          <w:rPr>
            <w:rStyle w:val="affff6"/>
            <w:noProof/>
          </w:rPr>
          <w:fldChar w:fldCharType="begin"/>
        </w:r>
        <w:r>
          <w:rPr>
            <w:rStyle w:val="affff6"/>
            <w:noProof/>
          </w:rPr>
          <w:instrText xml:space="preserve"> </w:instrText>
        </w:r>
        <w:r>
          <w:rPr>
            <w:noProof/>
          </w:rPr>
          <w:instrText>HYPERLINK \l "_Toc104467996"</w:instrText>
        </w:r>
        <w:r>
          <w:rPr>
            <w:rStyle w:val="affff6"/>
            <w:noProof/>
          </w:rPr>
          <w:instrText xml:space="preserve"> </w:instrText>
        </w:r>
        <w:r>
          <w:rPr>
            <w:rStyle w:val="affff6"/>
            <w:noProof/>
          </w:rPr>
          <w:fldChar w:fldCharType="separate"/>
        </w:r>
        <w:r>
          <w:rPr>
            <w:rStyle w:val="affff6"/>
            <w:noProof/>
          </w:rPr>
          <w:t>6.17.1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_Toc104467996 \h </w:instrText>
        </w:r>
      </w:ins>
      <w:r>
        <w:rPr>
          <w:noProof/>
          <w:webHidden/>
        </w:rPr>
      </w:r>
      <w:r>
        <w:rPr>
          <w:noProof/>
          <w:webHidden/>
        </w:rPr>
        <w:fldChar w:fldCharType="separate"/>
      </w:r>
      <w:ins w:id="3042" w:author="Rapporteur" w:date="2022-05-26T14:30:00Z">
        <w:r>
          <w:rPr>
            <w:noProof/>
            <w:webHidden/>
          </w:rPr>
          <w:t>63</w:t>
        </w:r>
      </w:ins>
      <w:ins w:id="3043" w:author="Rapporteur" w:date="2022-05-26T14:29:00Z">
        <w:r>
          <w:rPr>
            <w:noProof/>
            <w:webHidden/>
          </w:rPr>
          <w:fldChar w:fldCharType="end"/>
        </w:r>
        <w:r>
          <w:rPr>
            <w:rStyle w:val="affff6"/>
            <w:noProof/>
          </w:rPr>
          <w:fldChar w:fldCharType="end"/>
        </w:r>
      </w:ins>
    </w:p>
    <w:p>
      <w:pPr>
        <w:pStyle w:val="34"/>
        <w:rPr>
          <w:ins w:id="3044" w:author="Rapporteur" w:date="2022-05-26T14:29:00Z"/>
          <w:rFonts w:asciiTheme="minorHAnsi" w:eastAsiaTheme="minorEastAsia" w:hAnsiTheme="minorHAnsi" w:cstheme="minorBidi"/>
          <w:noProof/>
          <w:kern w:val="2"/>
          <w:sz w:val="21"/>
          <w:szCs w:val="22"/>
          <w:lang w:val="en-US" w:eastAsia="zh-CN"/>
        </w:rPr>
      </w:pPr>
      <w:ins w:id="3045" w:author="Rapporteur" w:date="2022-05-26T14:29:00Z">
        <w:r>
          <w:rPr>
            <w:rStyle w:val="affff6"/>
            <w:noProof/>
          </w:rPr>
          <w:fldChar w:fldCharType="begin"/>
        </w:r>
        <w:r>
          <w:rPr>
            <w:rStyle w:val="affff6"/>
            <w:noProof/>
          </w:rPr>
          <w:instrText xml:space="preserve"> </w:instrText>
        </w:r>
        <w:r>
          <w:rPr>
            <w:noProof/>
          </w:rPr>
          <w:instrText>HYPERLINK \l "_Toc104467997"</w:instrText>
        </w:r>
        <w:r>
          <w:rPr>
            <w:rStyle w:val="affff6"/>
            <w:noProof/>
          </w:rPr>
          <w:instrText xml:space="preserve"> </w:instrText>
        </w:r>
        <w:r>
          <w:rPr>
            <w:rStyle w:val="affff6"/>
            <w:noProof/>
          </w:rPr>
          <w:fldChar w:fldCharType="separate"/>
        </w:r>
        <w:r>
          <w:rPr>
            <w:rStyle w:val="affff6"/>
            <w:noProof/>
          </w:rPr>
          <w:t>6.17.2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_Toc104467997 \h </w:instrText>
        </w:r>
      </w:ins>
      <w:r>
        <w:rPr>
          <w:noProof/>
          <w:webHidden/>
        </w:rPr>
      </w:r>
      <w:r>
        <w:rPr>
          <w:noProof/>
          <w:webHidden/>
        </w:rPr>
        <w:fldChar w:fldCharType="separate"/>
      </w:r>
      <w:ins w:id="3046" w:author="Rapporteur" w:date="2022-05-26T14:30:00Z">
        <w:r>
          <w:rPr>
            <w:noProof/>
            <w:webHidden/>
          </w:rPr>
          <w:t>63</w:t>
        </w:r>
      </w:ins>
      <w:ins w:id="3047" w:author="Rapporteur" w:date="2022-05-26T14:29:00Z">
        <w:r>
          <w:rPr>
            <w:noProof/>
            <w:webHidden/>
          </w:rPr>
          <w:fldChar w:fldCharType="end"/>
        </w:r>
        <w:r>
          <w:rPr>
            <w:rStyle w:val="affff6"/>
            <w:noProof/>
          </w:rPr>
          <w:fldChar w:fldCharType="end"/>
        </w:r>
      </w:ins>
    </w:p>
    <w:p>
      <w:pPr>
        <w:pStyle w:val="34"/>
        <w:rPr>
          <w:ins w:id="3048" w:author="Rapporteur" w:date="2022-05-26T14:29:00Z"/>
          <w:rFonts w:asciiTheme="minorHAnsi" w:eastAsiaTheme="minorEastAsia" w:hAnsiTheme="minorHAnsi" w:cstheme="minorBidi"/>
          <w:noProof/>
          <w:kern w:val="2"/>
          <w:sz w:val="21"/>
          <w:szCs w:val="22"/>
          <w:lang w:val="en-US" w:eastAsia="zh-CN"/>
        </w:rPr>
      </w:pPr>
      <w:ins w:id="3049" w:author="Rapporteur" w:date="2022-05-26T14:29:00Z">
        <w:r>
          <w:rPr>
            <w:rStyle w:val="affff6"/>
            <w:noProof/>
          </w:rPr>
          <w:fldChar w:fldCharType="begin"/>
        </w:r>
        <w:r>
          <w:rPr>
            <w:rStyle w:val="affff6"/>
            <w:noProof/>
          </w:rPr>
          <w:instrText xml:space="preserve"> </w:instrText>
        </w:r>
        <w:r>
          <w:rPr>
            <w:noProof/>
          </w:rPr>
          <w:instrText>HYPERLINK \l "_Toc104467998"</w:instrText>
        </w:r>
        <w:r>
          <w:rPr>
            <w:rStyle w:val="affff6"/>
            <w:noProof/>
          </w:rPr>
          <w:instrText xml:space="preserve"> </w:instrText>
        </w:r>
        <w:r>
          <w:rPr>
            <w:rStyle w:val="affff6"/>
            <w:noProof/>
          </w:rPr>
          <w:fldChar w:fldCharType="separate"/>
        </w:r>
        <w:r>
          <w:rPr>
            <w:rStyle w:val="affff6"/>
            <w:noProof/>
            <w:lang w:eastAsia="zh-CN"/>
          </w:rPr>
          <w:t>6.17.3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_Toc104467998 \h </w:instrText>
        </w:r>
      </w:ins>
      <w:r>
        <w:rPr>
          <w:noProof/>
          <w:webHidden/>
        </w:rPr>
      </w:r>
      <w:r>
        <w:rPr>
          <w:noProof/>
          <w:webHidden/>
        </w:rPr>
        <w:fldChar w:fldCharType="separate"/>
      </w:r>
      <w:ins w:id="3050" w:author="Rapporteur" w:date="2022-05-26T14:30:00Z">
        <w:r>
          <w:rPr>
            <w:noProof/>
            <w:webHidden/>
          </w:rPr>
          <w:t>64</w:t>
        </w:r>
      </w:ins>
      <w:ins w:id="3051" w:author="Rapporteur" w:date="2022-05-26T14:29:00Z">
        <w:r>
          <w:rPr>
            <w:noProof/>
            <w:webHidden/>
          </w:rPr>
          <w:fldChar w:fldCharType="end"/>
        </w:r>
        <w:r>
          <w:rPr>
            <w:rStyle w:val="affff6"/>
            <w:noProof/>
          </w:rPr>
          <w:fldChar w:fldCharType="end"/>
        </w:r>
      </w:ins>
    </w:p>
    <w:p>
      <w:pPr>
        <w:pStyle w:val="23"/>
        <w:rPr>
          <w:ins w:id="3052" w:author="Rapporteur" w:date="2022-05-26T14:29:00Z"/>
          <w:rFonts w:asciiTheme="minorHAnsi" w:eastAsiaTheme="minorEastAsia" w:hAnsiTheme="minorHAnsi" w:cstheme="minorBidi"/>
          <w:noProof/>
          <w:kern w:val="2"/>
          <w:sz w:val="21"/>
          <w:szCs w:val="22"/>
          <w:lang w:val="en-US" w:eastAsia="zh-CN"/>
        </w:rPr>
      </w:pPr>
      <w:ins w:id="3053" w:author="Rapporteur" w:date="2022-05-26T14:29:00Z">
        <w:r>
          <w:rPr>
            <w:rStyle w:val="affff6"/>
            <w:noProof/>
          </w:rPr>
          <w:fldChar w:fldCharType="begin"/>
        </w:r>
        <w:r>
          <w:rPr>
            <w:rStyle w:val="affff6"/>
            <w:noProof/>
          </w:rPr>
          <w:instrText xml:space="preserve"> </w:instrText>
        </w:r>
        <w:r>
          <w:rPr>
            <w:noProof/>
          </w:rPr>
          <w:instrText>HYPERLINK \l "_Toc104467999"</w:instrText>
        </w:r>
        <w:r>
          <w:rPr>
            <w:rStyle w:val="affff6"/>
            <w:noProof/>
          </w:rPr>
          <w:instrText xml:space="preserve"> </w:instrText>
        </w:r>
        <w:r>
          <w:rPr>
            <w:rStyle w:val="affff6"/>
            <w:noProof/>
          </w:rPr>
          <w:fldChar w:fldCharType="separate"/>
        </w:r>
        <w:r>
          <w:rPr>
            <w:rStyle w:val="affff6"/>
            <w:noProof/>
            <w:lang w:eastAsia="zh-CN"/>
          </w:rPr>
          <w:t>6.18</w:t>
        </w:r>
        <w:r>
          <w:rPr>
            <w:rFonts w:asciiTheme="minorHAnsi" w:eastAsiaTheme="minorEastAsia" w:hAnsiTheme="minorHAnsi" w:cstheme="minorBidi"/>
            <w:noProof/>
            <w:kern w:val="2"/>
            <w:sz w:val="21"/>
            <w:szCs w:val="22"/>
            <w:lang w:val="en-US" w:eastAsia="zh-CN"/>
          </w:rPr>
          <w:tab/>
        </w:r>
        <w:r>
          <w:rPr>
            <w:rStyle w:val="affff6"/>
            <w:noProof/>
            <w:lang w:eastAsia="zh-CN"/>
          </w:rPr>
          <w:t>Solution #18: Integrity KPI for QoS Sustainability Analytics</w:t>
        </w:r>
        <w:r>
          <w:rPr>
            <w:noProof/>
            <w:webHidden/>
          </w:rPr>
          <w:tab/>
        </w:r>
        <w:r>
          <w:rPr>
            <w:noProof/>
            <w:webHidden/>
          </w:rPr>
          <w:fldChar w:fldCharType="begin"/>
        </w:r>
        <w:r>
          <w:rPr>
            <w:noProof/>
            <w:webHidden/>
          </w:rPr>
          <w:instrText xml:space="preserve"> PAGEREF _Toc104467999 \h </w:instrText>
        </w:r>
      </w:ins>
      <w:r>
        <w:rPr>
          <w:noProof/>
          <w:webHidden/>
        </w:rPr>
      </w:r>
      <w:r>
        <w:rPr>
          <w:noProof/>
          <w:webHidden/>
        </w:rPr>
        <w:fldChar w:fldCharType="separate"/>
      </w:r>
      <w:ins w:id="3054" w:author="Rapporteur" w:date="2022-05-26T14:30:00Z">
        <w:r>
          <w:rPr>
            <w:noProof/>
            <w:webHidden/>
          </w:rPr>
          <w:t>64</w:t>
        </w:r>
      </w:ins>
      <w:ins w:id="3055" w:author="Rapporteur" w:date="2022-05-26T14:29:00Z">
        <w:r>
          <w:rPr>
            <w:noProof/>
            <w:webHidden/>
          </w:rPr>
          <w:fldChar w:fldCharType="end"/>
        </w:r>
        <w:r>
          <w:rPr>
            <w:rStyle w:val="affff6"/>
            <w:noProof/>
          </w:rPr>
          <w:fldChar w:fldCharType="end"/>
        </w:r>
      </w:ins>
    </w:p>
    <w:p>
      <w:pPr>
        <w:pStyle w:val="34"/>
        <w:rPr>
          <w:ins w:id="3056" w:author="Rapporteur" w:date="2022-05-26T14:29:00Z"/>
          <w:rFonts w:asciiTheme="minorHAnsi" w:eastAsiaTheme="minorEastAsia" w:hAnsiTheme="minorHAnsi" w:cstheme="minorBidi"/>
          <w:noProof/>
          <w:kern w:val="2"/>
          <w:sz w:val="21"/>
          <w:szCs w:val="22"/>
          <w:lang w:val="en-US" w:eastAsia="zh-CN"/>
        </w:rPr>
      </w:pPr>
      <w:ins w:id="3057" w:author="Rapporteur" w:date="2022-05-26T14:29:00Z">
        <w:r>
          <w:rPr>
            <w:rStyle w:val="affff6"/>
            <w:noProof/>
          </w:rPr>
          <w:fldChar w:fldCharType="begin"/>
        </w:r>
        <w:r>
          <w:rPr>
            <w:rStyle w:val="affff6"/>
            <w:noProof/>
          </w:rPr>
          <w:instrText xml:space="preserve"> </w:instrText>
        </w:r>
        <w:r>
          <w:rPr>
            <w:noProof/>
          </w:rPr>
          <w:instrText>HYPERLINK \l "_Toc104468000"</w:instrText>
        </w:r>
        <w:r>
          <w:rPr>
            <w:rStyle w:val="affff6"/>
            <w:noProof/>
          </w:rPr>
          <w:instrText xml:space="preserve"> </w:instrText>
        </w:r>
        <w:r>
          <w:rPr>
            <w:rStyle w:val="affff6"/>
            <w:noProof/>
          </w:rPr>
          <w:fldChar w:fldCharType="separate"/>
        </w:r>
        <w:r>
          <w:rPr>
            <w:rStyle w:val="affff6"/>
            <w:noProof/>
          </w:rPr>
          <w:t>6.18.1</w:t>
        </w:r>
        <w:r>
          <w:rPr>
            <w:rFonts w:asciiTheme="minorHAnsi" w:eastAsiaTheme="minorEastAsia" w:hAnsiTheme="minorHAnsi" w:cstheme="minorBidi"/>
            <w:noProof/>
            <w:kern w:val="2"/>
            <w:sz w:val="21"/>
            <w:szCs w:val="22"/>
            <w:lang w:val="en-US" w:eastAsia="zh-CN"/>
          </w:rPr>
          <w:tab/>
        </w:r>
        <w:r>
          <w:rPr>
            <w:rStyle w:val="affff6"/>
            <w:noProof/>
          </w:rPr>
          <w:t>Key Issue mapping</w:t>
        </w:r>
        <w:r>
          <w:rPr>
            <w:noProof/>
            <w:webHidden/>
          </w:rPr>
          <w:tab/>
        </w:r>
        <w:r>
          <w:rPr>
            <w:noProof/>
            <w:webHidden/>
          </w:rPr>
          <w:fldChar w:fldCharType="begin"/>
        </w:r>
        <w:r>
          <w:rPr>
            <w:noProof/>
            <w:webHidden/>
          </w:rPr>
          <w:instrText xml:space="preserve"> PAGEREF _Toc104468000 \h </w:instrText>
        </w:r>
      </w:ins>
      <w:r>
        <w:rPr>
          <w:noProof/>
          <w:webHidden/>
        </w:rPr>
      </w:r>
      <w:r>
        <w:rPr>
          <w:noProof/>
          <w:webHidden/>
        </w:rPr>
        <w:fldChar w:fldCharType="separate"/>
      </w:r>
      <w:ins w:id="3058" w:author="Rapporteur" w:date="2022-05-26T14:30:00Z">
        <w:r>
          <w:rPr>
            <w:noProof/>
            <w:webHidden/>
          </w:rPr>
          <w:t>64</w:t>
        </w:r>
      </w:ins>
      <w:ins w:id="3059" w:author="Rapporteur" w:date="2022-05-26T14:29:00Z">
        <w:r>
          <w:rPr>
            <w:noProof/>
            <w:webHidden/>
          </w:rPr>
          <w:fldChar w:fldCharType="end"/>
        </w:r>
        <w:r>
          <w:rPr>
            <w:rStyle w:val="affff6"/>
            <w:noProof/>
          </w:rPr>
          <w:fldChar w:fldCharType="end"/>
        </w:r>
      </w:ins>
    </w:p>
    <w:p>
      <w:pPr>
        <w:pStyle w:val="34"/>
        <w:rPr>
          <w:ins w:id="3060" w:author="Rapporteur" w:date="2022-05-26T14:29:00Z"/>
          <w:rFonts w:asciiTheme="minorHAnsi" w:eastAsiaTheme="minorEastAsia" w:hAnsiTheme="minorHAnsi" w:cstheme="minorBidi"/>
          <w:noProof/>
          <w:kern w:val="2"/>
          <w:sz w:val="21"/>
          <w:szCs w:val="22"/>
          <w:lang w:val="en-US" w:eastAsia="zh-CN"/>
        </w:rPr>
      </w:pPr>
      <w:ins w:id="3061" w:author="Rapporteur" w:date="2022-05-26T14:29:00Z">
        <w:r>
          <w:rPr>
            <w:rStyle w:val="affff6"/>
            <w:noProof/>
          </w:rPr>
          <w:fldChar w:fldCharType="begin"/>
        </w:r>
        <w:r>
          <w:rPr>
            <w:rStyle w:val="affff6"/>
            <w:noProof/>
          </w:rPr>
          <w:instrText xml:space="preserve"> </w:instrText>
        </w:r>
        <w:r>
          <w:rPr>
            <w:noProof/>
          </w:rPr>
          <w:instrText>HYPERLINK \l "_Toc104468001"</w:instrText>
        </w:r>
        <w:r>
          <w:rPr>
            <w:rStyle w:val="affff6"/>
            <w:noProof/>
          </w:rPr>
          <w:instrText xml:space="preserve"> </w:instrText>
        </w:r>
        <w:r>
          <w:rPr>
            <w:rStyle w:val="affff6"/>
            <w:noProof/>
          </w:rPr>
          <w:fldChar w:fldCharType="separate"/>
        </w:r>
        <w:r>
          <w:rPr>
            <w:rStyle w:val="affff6"/>
            <w:noProof/>
          </w:rPr>
          <w:t>6.18.2</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_Toc104468001 \h </w:instrText>
        </w:r>
      </w:ins>
      <w:r>
        <w:rPr>
          <w:noProof/>
          <w:webHidden/>
        </w:rPr>
      </w:r>
      <w:r>
        <w:rPr>
          <w:noProof/>
          <w:webHidden/>
        </w:rPr>
        <w:fldChar w:fldCharType="separate"/>
      </w:r>
      <w:ins w:id="3062" w:author="Rapporteur" w:date="2022-05-26T14:30:00Z">
        <w:r>
          <w:rPr>
            <w:noProof/>
            <w:webHidden/>
          </w:rPr>
          <w:t>64</w:t>
        </w:r>
      </w:ins>
      <w:ins w:id="3063" w:author="Rapporteur" w:date="2022-05-26T14:29:00Z">
        <w:r>
          <w:rPr>
            <w:noProof/>
            <w:webHidden/>
          </w:rPr>
          <w:fldChar w:fldCharType="end"/>
        </w:r>
        <w:r>
          <w:rPr>
            <w:rStyle w:val="affff6"/>
            <w:noProof/>
          </w:rPr>
          <w:fldChar w:fldCharType="end"/>
        </w:r>
      </w:ins>
    </w:p>
    <w:p>
      <w:pPr>
        <w:pStyle w:val="34"/>
        <w:rPr>
          <w:ins w:id="3064" w:author="Rapporteur" w:date="2022-05-26T14:29:00Z"/>
          <w:rFonts w:asciiTheme="minorHAnsi" w:eastAsiaTheme="minorEastAsia" w:hAnsiTheme="minorHAnsi" w:cstheme="minorBidi"/>
          <w:noProof/>
          <w:kern w:val="2"/>
          <w:sz w:val="21"/>
          <w:szCs w:val="22"/>
          <w:lang w:val="en-US" w:eastAsia="zh-CN"/>
        </w:rPr>
      </w:pPr>
      <w:ins w:id="3065" w:author="Rapporteur" w:date="2022-05-26T14:29:00Z">
        <w:r>
          <w:rPr>
            <w:rStyle w:val="affff6"/>
            <w:noProof/>
          </w:rPr>
          <w:fldChar w:fldCharType="begin"/>
        </w:r>
        <w:r>
          <w:rPr>
            <w:rStyle w:val="affff6"/>
            <w:noProof/>
          </w:rPr>
          <w:instrText xml:space="preserve"> </w:instrText>
        </w:r>
        <w:r>
          <w:rPr>
            <w:noProof/>
          </w:rPr>
          <w:instrText>HYPERLINK \l "_Toc104468002"</w:instrText>
        </w:r>
        <w:r>
          <w:rPr>
            <w:rStyle w:val="affff6"/>
            <w:noProof/>
          </w:rPr>
          <w:instrText xml:space="preserve"> </w:instrText>
        </w:r>
        <w:r>
          <w:rPr>
            <w:rStyle w:val="affff6"/>
            <w:noProof/>
          </w:rPr>
          <w:fldChar w:fldCharType="separate"/>
        </w:r>
        <w:r>
          <w:rPr>
            <w:rStyle w:val="affff6"/>
            <w:noProof/>
          </w:rPr>
          <w:t>6.18.3</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_Toc104468002 \h </w:instrText>
        </w:r>
      </w:ins>
      <w:r>
        <w:rPr>
          <w:noProof/>
          <w:webHidden/>
        </w:rPr>
      </w:r>
      <w:r>
        <w:rPr>
          <w:noProof/>
          <w:webHidden/>
        </w:rPr>
        <w:fldChar w:fldCharType="separate"/>
      </w:r>
      <w:ins w:id="3066" w:author="Rapporteur" w:date="2022-05-26T14:30:00Z">
        <w:r>
          <w:rPr>
            <w:noProof/>
            <w:webHidden/>
          </w:rPr>
          <w:t>66</w:t>
        </w:r>
      </w:ins>
      <w:ins w:id="3067" w:author="Rapporteur" w:date="2022-05-26T14:29:00Z">
        <w:r>
          <w:rPr>
            <w:noProof/>
            <w:webHidden/>
          </w:rPr>
          <w:fldChar w:fldCharType="end"/>
        </w:r>
        <w:r>
          <w:rPr>
            <w:rStyle w:val="affff6"/>
            <w:noProof/>
          </w:rPr>
          <w:fldChar w:fldCharType="end"/>
        </w:r>
      </w:ins>
    </w:p>
    <w:p>
      <w:pPr>
        <w:pStyle w:val="34"/>
        <w:rPr>
          <w:ins w:id="3068" w:author="Rapporteur" w:date="2022-05-26T14:29:00Z"/>
          <w:rFonts w:asciiTheme="minorHAnsi" w:eastAsiaTheme="minorEastAsia" w:hAnsiTheme="minorHAnsi" w:cstheme="minorBidi"/>
          <w:noProof/>
          <w:kern w:val="2"/>
          <w:sz w:val="21"/>
          <w:szCs w:val="22"/>
          <w:lang w:val="en-US" w:eastAsia="zh-CN"/>
        </w:rPr>
      </w:pPr>
      <w:ins w:id="3069" w:author="Rapporteur" w:date="2022-05-26T14:29:00Z">
        <w:r>
          <w:rPr>
            <w:rStyle w:val="affff6"/>
            <w:noProof/>
          </w:rPr>
          <w:fldChar w:fldCharType="begin"/>
        </w:r>
        <w:r>
          <w:rPr>
            <w:rStyle w:val="affff6"/>
            <w:noProof/>
          </w:rPr>
          <w:instrText xml:space="preserve"> </w:instrText>
        </w:r>
        <w:r>
          <w:rPr>
            <w:noProof/>
          </w:rPr>
          <w:instrText>HYPERLINK \l "_Toc104468003"</w:instrText>
        </w:r>
        <w:r>
          <w:rPr>
            <w:rStyle w:val="affff6"/>
            <w:noProof/>
          </w:rPr>
          <w:instrText xml:space="preserve"> </w:instrText>
        </w:r>
        <w:r>
          <w:rPr>
            <w:rStyle w:val="affff6"/>
            <w:noProof/>
          </w:rPr>
          <w:fldChar w:fldCharType="separate"/>
        </w:r>
        <w:r>
          <w:rPr>
            <w:rStyle w:val="affff6"/>
            <w:noProof/>
            <w:lang w:eastAsia="zh-CN"/>
          </w:rPr>
          <w:t>6.18.4</w:t>
        </w:r>
        <w:r>
          <w:rPr>
            <w:rFonts w:asciiTheme="minorHAnsi" w:eastAsiaTheme="minorEastAsia" w:hAnsiTheme="minorHAnsi" w:cstheme="minorBidi"/>
            <w:noProof/>
            <w:kern w:val="2"/>
            <w:sz w:val="21"/>
            <w:szCs w:val="22"/>
            <w:lang w:val="en-US" w:eastAsia="zh-CN"/>
          </w:rPr>
          <w:tab/>
        </w:r>
        <w:r>
          <w:rPr>
            <w:rStyle w:val="affff6"/>
            <w:noProof/>
          </w:rPr>
          <w:t>Impacts on services, entities and interfaces</w:t>
        </w:r>
        <w:r>
          <w:rPr>
            <w:noProof/>
            <w:webHidden/>
          </w:rPr>
          <w:tab/>
        </w:r>
        <w:r>
          <w:rPr>
            <w:noProof/>
            <w:webHidden/>
          </w:rPr>
          <w:fldChar w:fldCharType="begin"/>
        </w:r>
        <w:r>
          <w:rPr>
            <w:noProof/>
            <w:webHidden/>
          </w:rPr>
          <w:instrText xml:space="preserve"> PAGEREF _Toc104468003 \h </w:instrText>
        </w:r>
      </w:ins>
      <w:r>
        <w:rPr>
          <w:noProof/>
          <w:webHidden/>
        </w:rPr>
      </w:r>
      <w:r>
        <w:rPr>
          <w:noProof/>
          <w:webHidden/>
        </w:rPr>
        <w:fldChar w:fldCharType="separate"/>
      </w:r>
      <w:ins w:id="3070" w:author="Rapporteur" w:date="2022-05-26T14:30:00Z">
        <w:r>
          <w:rPr>
            <w:noProof/>
            <w:webHidden/>
          </w:rPr>
          <w:t>67</w:t>
        </w:r>
      </w:ins>
      <w:ins w:id="3071" w:author="Rapporteur" w:date="2022-05-26T14:29:00Z">
        <w:r>
          <w:rPr>
            <w:noProof/>
            <w:webHidden/>
          </w:rPr>
          <w:fldChar w:fldCharType="end"/>
        </w:r>
        <w:r>
          <w:rPr>
            <w:rStyle w:val="affff6"/>
            <w:noProof/>
          </w:rPr>
          <w:fldChar w:fldCharType="end"/>
        </w:r>
      </w:ins>
    </w:p>
    <w:p>
      <w:pPr>
        <w:pStyle w:val="43"/>
        <w:rPr>
          <w:ins w:id="3072" w:author="Rapporteur" w:date="2022-05-26T14:29:00Z"/>
          <w:rFonts w:asciiTheme="minorHAnsi" w:eastAsiaTheme="minorEastAsia" w:hAnsiTheme="minorHAnsi" w:cstheme="minorBidi"/>
          <w:noProof/>
          <w:kern w:val="2"/>
          <w:sz w:val="21"/>
          <w:szCs w:val="22"/>
          <w:lang w:val="en-US" w:eastAsia="zh-CN"/>
        </w:rPr>
      </w:pPr>
      <w:ins w:id="3073" w:author="Rapporteur" w:date="2022-05-26T14:29:00Z">
        <w:r>
          <w:rPr>
            <w:rStyle w:val="affff6"/>
            <w:noProof/>
          </w:rPr>
          <w:fldChar w:fldCharType="begin"/>
        </w:r>
        <w:r>
          <w:rPr>
            <w:rStyle w:val="affff6"/>
            <w:noProof/>
          </w:rPr>
          <w:instrText xml:space="preserve"> </w:instrText>
        </w:r>
        <w:r>
          <w:rPr>
            <w:noProof/>
          </w:rPr>
          <w:instrText>HYPERLINK \l "_Toc104468004"</w:instrText>
        </w:r>
        <w:r>
          <w:rPr>
            <w:rStyle w:val="affff6"/>
            <w:noProof/>
          </w:rPr>
          <w:instrText xml:space="preserve"> </w:instrText>
        </w:r>
        <w:r>
          <w:rPr>
            <w:rStyle w:val="affff6"/>
            <w:noProof/>
          </w:rPr>
          <w:fldChar w:fldCharType="separate"/>
        </w:r>
        <w:r>
          <w:rPr>
            <w:rStyle w:val="affff6"/>
            <w:rFonts w:eastAsia="等线"/>
            <w:noProof/>
          </w:rPr>
          <w:t>6.18.4.1</w:t>
        </w:r>
        <w:r>
          <w:rPr>
            <w:rFonts w:asciiTheme="minorHAnsi" w:eastAsiaTheme="minorEastAsia" w:hAnsiTheme="minorHAnsi" w:cstheme="minorBidi"/>
            <w:noProof/>
            <w:kern w:val="2"/>
            <w:sz w:val="21"/>
            <w:szCs w:val="22"/>
            <w:lang w:val="en-US" w:eastAsia="zh-CN"/>
          </w:rPr>
          <w:tab/>
        </w:r>
        <w:r>
          <w:rPr>
            <w:rStyle w:val="affff6"/>
            <w:rFonts w:eastAsia="等线"/>
            <w:noProof/>
          </w:rPr>
          <w:t>Input data</w:t>
        </w:r>
        <w:r>
          <w:rPr>
            <w:noProof/>
            <w:webHidden/>
          </w:rPr>
          <w:tab/>
        </w:r>
        <w:r>
          <w:rPr>
            <w:noProof/>
            <w:webHidden/>
          </w:rPr>
          <w:fldChar w:fldCharType="begin"/>
        </w:r>
        <w:r>
          <w:rPr>
            <w:noProof/>
            <w:webHidden/>
          </w:rPr>
          <w:instrText xml:space="preserve"> PAGEREF _Toc104468004 \h </w:instrText>
        </w:r>
      </w:ins>
      <w:r>
        <w:rPr>
          <w:noProof/>
          <w:webHidden/>
        </w:rPr>
      </w:r>
      <w:r>
        <w:rPr>
          <w:noProof/>
          <w:webHidden/>
        </w:rPr>
        <w:fldChar w:fldCharType="separate"/>
      </w:r>
      <w:ins w:id="3074" w:author="Rapporteur" w:date="2022-05-26T14:30:00Z">
        <w:r>
          <w:rPr>
            <w:noProof/>
            <w:webHidden/>
          </w:rPr>
          <w:t>67</w:t>
        </w:r>
      </w:ins>
      <w:ins w:id="3075" w:author="Rapporteur" w:date="2022-05-26T14:29:00Z">
        <w:r>
          <w:rPr>
            <w:noProof/>
            <w:webHidden/>
          </w:rPr>
          <w:fldChar w:fldCharType="end"/>
        </w:r>
        <w:r>
          <w:rPr>
            <w:rStyle w:val="affff6"/>
            <w:noProof/>
          </w:rPr>
          <w:fldChar w:fldCharType="end"/>
        </w:r>
      </w:ins>
    </w:p>
    <w:p>
      <w:pPr>
        <w:pStyle w:val="43"/>
        <w:rPr>
          <w:ins w:id="3076" w:author="Rapporteur" w:date="2022-05-26T14:29:00Z"/>
          <w:rFonts w:asciiTheme="minorHAnsi" w:eastAsiaTheme="minorEastAsia" w:hAnsiTheme="minorHAnsi" w:cstheme="minorBidi"/>
          <w:noProof/>
          <w:kern w:val="2"/>
          <w:sz w:val="21"/>
          <w:szCs w:val="22"/>
          <w:lang w:val="en-US" w:eastAsia="zh-CN"/>
        </w:rPr>
      </w:pPr>
      <w:ins w:id="3077" w:author="Rapporteur" w:date="2022-05-26T14:29:00Z">
        <w:r>
          <w:rPr>
            <w:rStyle w:val="affff6"/>
            <w:noProof/>
          </w:rPr>
          <w:fldChar w:fldCharType="begin"/>
        </w:r>
        <w:r>
          <w:rPr>
            <w:rStyle w:val="affff6"/>
            <w:noProof/>
          </w:rPr>
          <w:instrText xml:space="preserve"> </w:instrText>
        </w:r>
        <w:r>
          <w:rPr>
            <w:noProof/>
          </w:rPr>
          <w:instrText>HYPERLINK \l "_Toc104468005"</w:instrText>
        </w:r>
        <w:r>
          <w:rPr>
            <w:rStyle w:val="affff6"/>
            <w:noProof/>
          </w:rPr>
          <w:instrText xml:space="preserve"> </w:instrText>
        </w:r>
        <w:r>
          <w:rPr>
            <w:rStyle w:val="affff6"/>
            <w:noProof/>
          </w:rPr>
          <w:fldChar w:fldCharType="separate"/>
        </w:r>
        <w:r>
          <w:rPr>
            <w:rStyle w:val="affff6"/>
            <w:rFonts w:eastAsia="等线"/>
            <w:noProof/>
          </w:rPr>
          <w:t>6.18.4.2</w:t>
        </w:r>
        <w:r>
          <w:rPr>
            <w:rFonts w:asciiTheme="minorHAnsi" w:eastAsiaTheme="minorEastAsia" w:hAnsiTheme="minorHAnsi" w:cstheme="minorBidi"/>
            <w:noProof/>
            <w:kern w:val="2"/>
            <w:sz w:val="21"/>
            <w:szCs w:val="22"/>
            <w:lang w:val="en-US" w:eastAsia="zh-CN"/>
          </w:rPr>
          <w:tab/>
        </w:r>
        <w:r>
          <w:rPr>
            <w:rStyle w:val="affff6"/>
            <w:rFonts w:eastAsia="等线"/>
            <w:noProof/>
          </w:rPr>
          <w:t>Output analytics</w:t>
        </w:r>
        <w:r>
          <w:rPr>
            <w:noProof/>
            <w:webHidden/>
          </w:rPr>
          <w:tab/>
        </w:r>
        <w:r>
          <w:rPr>
            <w:noProof/>
            <w:webHidden/>
          </w:rPr>
          <w:fldChar w:fldCharType="begin"/>
        </w:r>
        <w:r>
          <w:rPr>
            <w:noProof/>
            <w:webHidden/>
          </w:rPr>
          <w:instrText xml:space="preserve"> PAGEREF _Toc104468005 \h </w:instrText>
        </w:r>
      </w:ins>
      <w:r>
        <w:rPr>
          <w:noProof/>
          <w:webHidden/>
        </w:rPr>
      </w:r>
      <w:r>
        <w:rPr>
          <w:noProof/>
          <w:webHidden/>
        </w:rPr>
        <w:fldChar w:fldCharType="separate"/>
      </w:r>
      <w:ins w:id="3078" w:author="Rapporteur" w:date="2022-05-26T14:30:00Z">
        <w:r>
          <w:rPr>
            <w:noProof/>
            <w:webHidden/>
          </w:rPr>
          <w:t>67</w:t>
        </w:r>
      </w:ins>
      <w:ins w:id="3079" w:author="Rapporteur" w:date="2022-05-26T14:29:00Z">
        <w:r>
          <w:rPr>
            <w:noProof/>
            <w:webHidden/>
          </w:rPr>
          <w:fldChar w:fldCharType="end"/>
        </w:r>
        <w:r>
          <w:rPr>
            <w:rStyle w:val="affff6"/>
            <w:noProof/>
          </w:rPr>
          <w:fldChar w:fldCharType="end"/>
        </w:r>
      </w:ins>
    </w:p>
    <w:p>
      <w:pPr>
        <w:pStyle w:val="23"/>
        <w:rPr>
          <w:ins w:id="3080" w:author="Rapporteur" w:date="2022-05-26T14:29:00Z"/>
          <w:rFonts w:asciiTheme="minorHAnsi" w:eastAsiaTheme="minorEastAsia" w:hAnsiTheme="minorHAnsi" w:cstheme="minorBidi"/>
          <w:noProof/>
          <w:kern w:val="2"/>
          <w:sz w:val="21"/>
          <w:szCs w:val="22"/>
          <w:lang w:val="en-US" w:eastAsia="zh-CN"/>
        </w:rPr>
      </w:pPr>
      <w:ins w:id="3081" w:author="Rapporteur" w:date="2022-05-26T14:29:00Z">
        <w:r>
          <w:rPr>
            <w:rStyle w:val="affff6"/>
            <w:noProof/>
          </w:rPr>
          <w:fldChar w:fldCharType="begin"/>
        </w:r>
        <w:r>
          <w:rPr>
            <w:rStyle w:val="affff6"/>
            <w:noProof/>
          </w:rPr>
          <w:instrText xml:space="preserve"> </w:instrText>
        </w:r>
        <w:r>
          <w:rPr>
            <w:noProof/>
          </w:rPr>
          <w:instrText>HYPERLINK \l "_Toc104468006"</w:instrText>
        </w:r>
        <w:r>
          <w:rPr>
            <w:rStyle w:val="affff6"/>
            <w:noProof/>
          </w:rPr>
          <w:instrText xml:space="preserve"> </w:instrText>
        </w:r>
        <w:r>
          <w:rPr>
            <w:rStyle w:val="affff6"/>
            <w:noProof/>
          </w:rPr>
          <w:fldChar w:fldCharType="separate"/>
        </w:r>
        <w:r>
          <w:rPr>
            <w:rStyle w:val="affff6"/>
            <w:noProof/>
            <w:lang w:eastAsia="zh-CN"/>
          </w:rPr>
          <w:t>6.19</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w:t>
        </w:r>
        <w:r>
          <w:rPr>
            <w:rStyle w:val="affff6"/>
            <w:noProof/>
          </w:rPr>
          <w:t>#19: Enhanced QoS Sustainability Analytics in the finer granularity area</w:t>
        </w:r>
        <w:r>
          <w:rPr>
            <w:noProof/>
            <w:webHidden/>
          </w:rPr>
          <w:tab/>
        </w:r>
        <w:r>
          <w:rPr>
            <w:noProof/>
            <w:webHidden/>
          </w:rPr>
          <w:fldChar w:fldCharType="begin"/>
        </w:r>
        <w:r>
          <w:rPr>
            <w:noProof/>
            <w:webHidden/>
          </w:rPr>
          <w:instrText xml:space="preserve"> PAGEREF _Toc104468006 \h </w:instrText>
        </w:r>
      </w:ins>
      <w:r>
        <w:rPr>
          <w:noProof/>
          <w:webHidden/>
        </w:rPr>
      </w:r>
      <w:r>
        <w:rPr>
          <w:noProof/>
          <w:webHidden/>
        </w:rPr>
        <w:fldChar w:fldCharType="separate"/>
      </w:r>
      <w:ins w:id="3082" w:author="Rapporteur" w:date="2022-05-26T14:30:00Z">
        <w:r>
          <w:rPr>
            <w:noProof/>
            <w:webHidden/>
          </w:rPr>
          <w:t>68</w:t>
        </w:r>
      </w:ins>
      <w:ins w:id="3083" w:author="Rapporteur" w:date="2022-05-26T14:29:00Z">
        <w:r>
          <w:rPr>
            <w:noProof/>
            <w:webHidden/>
          </w:rPr>
          <w:fldChar w:fldCharType="end"/>
        </w:r>
        <w:r>
          <w:rPr>
            <w:rStyle w:val="affff6"/>
            <w:noProof/>
          </w:rPr>
          <w:fldChar w:fldCharType="end"/>
        </w:r>
      </w:ins>
    </w:p>
    <w:p>
      <w:pPr>
        <w:pStyle w:val="34"/>
        <w:rPr>
          <w:ins w:id="3084" w:author="Rapporteur" w:date="2022-05-26T14:29:00Z"/>
          <w:rFonts w:asciiTheme="minorHAnsi" w:eastAsiaTheme="minorEastAsia" w:hAnsiTheme="minorHAnsi" w:cstheme="minorBidi"/>
          <w:noProof/>
          <w:kern w:val="2"/>
          <w:sz w:val="21"/>
          <w:szCs w:val="22"/>
          <w:lang w:val="en-US" w:eastAsia="zh-CN"/>
        </w:rPr>
      </w:pPr>
      <w:ins w:id="3085" w:author="Rapporteur" w:date="2022-05-26T14:29:00Z">
        <w:r>
          <w:rPr>
            <w:rStyle w:val="affff6"/>
            <w:noProof/>
          </w:rPr>
          <w:fldChar w:fldCharType="begin"/>
        </w:r>
        <w:r>
          <w:rPr>
            <w:rStyle w:val="affff6"/>
            <w:noProof/>
          </w:rPr>
          <w:instrText xml:space="preserve"> </w:instrText>
        </w:r>
        <w:r>
          <w:rPr>
            <w:noProof/>
          </w:rPr>
          <w:instrText>HYPERLINK \l "_Toc104468007"</w:instrText>
        </w:r>
        <w:r>
          <w:rPr>
            <w:rStyle w:val="affff6"/>
            <w:noProof/>
          </w:rPr>
          <w:instrText xml:space="preserve"> </w:instrText>
        </w:r>
        <w:r>
          <w:rPr>
            <w:rStyle w:val="affff6"/>
            <w:noProof/>
          </w:rPr>
          <w:fldChar w:fldCharType="separate"/>
        </w:r>
        <w:r>
          <w:rPr>
            <w:rStyle w:val="affff6"/>
            <w:noProof/>
          </w:rPr>
          <w:t>6.19.1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_Toc104468007 \h </w:instrText>
        </w:r>
      </w:ins>
      <w:r>
        <w:rPr>
          <w:noProof/>
          <w:webHidden/>
        </w:rPr>
      </w:r>
      <w:r>
        <w:rPr>
          <w:noProof/>
          <w:webHidden/>
        </w:rPr>
        <w:fldChar w:fldCharType="separate"/>
      </w:r>
      <w:ins w:id="3086" w:author="Rapporteur" w:date="2022-05-26T14:30:00Z">
        <w:r>
          <w:rPr>
            <w:noProof/>
            <w:webHidden/>
          </w:rPr>
          <w:t>68</w:t>
        </w:r>
      </w:ins>
      <w:ins w:id="3087" w:author="Rapporteur" w:date="2022-05-26T14:29:00Z">
        <w:r>
          <w:rPr>
            <w:noProof/>
            <w:webHidden/>
          </w:rPr>
          <w:fldChar w:fldCharType="end"/>
        </w:r>
        <w:r>
          <w:rPr>
            <w:rStyle w:val="affff6"/>
            <w:noProof/>
          </w:rPr>
          <w:fldChar w:fldCharType="end"/>
        </w:r>
      </w:ins>
    </w:p>
    <w:p>
      <w:pPr>
        <w:pStyle w:val="34"/>
        <w:rPr>
          <w:ins w:id="3088" w:author="Rapporteur" w:date="2022-05-26T14:29:00Z"/>
          <w:rFonts w:asciiTheme="minorHAnsi" w:eastAsiaTheme="minorEastAsia" w:hAnsiTheme="minorHAnsi" w:cstheme="minorBidi"/>
          <w:noProof/>
          <w:kern w:val="2"/>
          <w:sz w:val="21"/>
          <w:szCs w:val="22"/>
          <w:lang w:val="en-US" w:eastAsia="zh-CN"/>
        </w:rPr>
      </w:pPr>
      <w:ins w:id="3089" w:author="Rapporteur" w:date="2022-05-26T14:29:00Z">
        <w:r>
          <w:rPr>
            <w:rStyle w:val="affff6"/>
            <w:noProof/>
          </w:rPr>
          <w:fldChar w:fldCharType="begin"/>
        </w:r>
        <w:r>
          <w:rPr>
            <w:rStyle w:val="affff6"/>
            <w:noProof/>
          </w:rPr>
          <w:instrText xml:space="preserve"> </w:instrText>
        </w:r>
        <w:r>
          <w:rPr>
            <w:noProof/>
          </w:rPr>
          <w:instrText>HYPERLINK \l "_Toc104468008"</w:instrText>
        </w:r>
        <w:r>
          <w:rPr>
            <w:rStyle w:val="affff6"/>
            <w:noProof/>
          </w:rPr>
          <w:instrText xml:space="preserve"> </w:instrText>
        </w:r>
        <w:r>
          <w:rPr>
            <w:rStyle w:val="affff6"/>
            <w:noProof/>
          </w:rPr>
          <w:fldChar w:fldCharType="separate"/>
        </w:r>
        <w:r>
          <w:rPr>
            <w:rStyle w:val="affff6"/>
            <w:noProof/>
          </w:rPr>
          <w:t>6.19.2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_Toc104468008 \h </w:instrText>
        </w:r>
      </w:ins>
      <w:r>
        <w:rPr>
          <w:noProof/>
          <w:webHidden/>
        </w:rPr>
      </w:r>
      <w:r>
        <w:rPr>
          <w:noProof/>
          <w:webHidden/>
        </w:rPr>
        <w:fldChar w:fldCharType="separate"/>
      </w:r>
      <w:ins w:id="3090" w:author="Rapporteur" w:date="2022-05-26T14:30:00Z">
        <w:r>
          <w:rPr>
            <w:noProof/>
            <w:webHidden/>
          </w:rPr>
          <w:t>68</w:t>
        </w:r>
      </w:ins>
      <w:ins w:id="3091" w:author="Rapporteur" w:date="2022-05-26T14:29:00Z">
        <w:r>
          <w:rPr>
            <w:noProof/>
            <w:webHidden/>
          </w:rPr>
          <w:fldChar w:fldCharType="end"/>
        </w:r>
        <w:r>
          <w:rPr>
            <w:rStyle w:val="affff6"/>
            <w:noProof/>
          </w:rPr>
          <w:fldChar w:fldCharType="end"/>
        </w:r>
      </w:ins>
    </w:p>
    <w:p>
      <w:pPr>
        <w:pStyle w:val="43"/>
        <w:rPr>
          <w:ins w:id="3092" w:author="Rapporteur" w:date="2022-05-26T14:29:00Z"/>
          <w:rFonts w:asciiTheme="minorHAnsi" w:eastAsiaTheme="minorEastAsia" w:hAnsiTheme="minorHAnsi" w:cstheme="minorBidi"/>
          <w:noProof/>
          <w:kern w:val="2"/>
          <w:sz w:val="21"/>
          <w:szCs w:val="22"/>
          <w:lang w:val="en-US" w:eastAsia="zh-CN"/>
        </w:rPr>
      </w:pPr>
      <w:ins w:id="3093" w:author="Rapporteur" w:date="2022-05-26T14:29:00Z">
        <w:r>
          <w:rPr>
            <w:rStyle w:val="affff6"/>
            <w:noProof/>
          </w:rPr>
          <w:lastRenderedPageBreak/>
          <w:fldChar w:fldCharType="begin"/>
        </w:r>
        <w:r>
          <w:rPr>
            <w:rStyle w:val="affff6"/>
            <w:noProof/>
          </w:rPr>
          <w:instrText xml:space="preserve"> </w:instrText>
        </w:r>
        <w:r>
          <w:rPr>
            <w:noProof/>
          </w:rPr>
          <w:instrText>HYPERLINK \l "_Toc104468009"</w:instrText>
        </w:r>
        <w:r>
          <w:rPr>
            <w:rStyle w:val="affff6"/>
            <w:noProof/>
          </w:rPr>
          <w:instrText xml:space="preserve"> </w:instrText>
        </w:r>
        <w:r>
          <w:rPr>
            <w:rStyle w:val="affff6"/>
            <w:noProof/>
          </w:rPr>
          <w:fldChar w:fldCharType="separate"/>
        </w:r>
        <w:r>
          <w:rPr>
            <w:rStyle w:val="affff6"/>
            <w:noProof/>
          </w:rPr>
          <w:t>6.19.2.1</w:t>
        </w:r>
        <w:r>
          <w:rPr>
            <w:rFonts w:asciiTheme="minorHAnsi" w:eastAsiaTheme="minorEastAsia" w:hAnsiTheme="minorHAnsi" w:cstheme="minorBidi"/>
            <w:noProof/>
            <w:kern w:val="2"/>
            <w:sz w:val="21"/>
            <w:szCs w:val="22"/>
            <w:lang w:val="en-US" w:eastAsia="zh-CN"/>
          </w:rPr>
          <w:tab/>
        </w:r>
        <w:r>
          <w:rPr>
            <w:rStyle w:val="affff6"/>
            <w:noProof/>
          </w:rPr>
          <w:t>General</w:t>
        </w:r>
        <w:r>
          <w:rPr>
            <w:noProof/>
            <w:webHidden/>
          </w:rPr>
          <w:tab/>
        </w:r>
        <w:r>
          <w:rPr>
            <w:noProof/>
            <w:webHidden/>
          </w:rPr>
          <w:fldChar w:fldCharType="begin"/>
        </w:r>
        <w:r>
          <w:rPr>
            <w:noProof/>
            <w:webHidden/>
          </w:rPr>
          <w:instrText xml:space="preserve"> PAGEREF _Toc104468009 \h </w:instrText>
        </w:r>
      </w:ins>
      <w:r>
        <w:rPr>
          <w:noProof/>
          <w:webHidden/>
        </w:rPr>
      </w:r>
      <w:r>
        <w:rPr>
          <w:noProof/>
          <w:webHidden/>
        </w:rPr>
        <w:fldChar w:fldCharType="separate"/>
      </w:r>
      <w:ins w:id="3094" w:author="Rapporteur" w:date="2022-05-26T14:30:00Z">
        <w:r>
          <w:rPr>
            <w:noProof/>
            <w:webHidden/>
          </w:rPr>
          <w:t>68</w:t>
        </w:r>
      </w:ins>
      <w:ins w:id="3095" w:author="Rapporteur" w:date="2022-05-26T14:29:00Z">
        <w:r>
          <w:rPr>
            <w:noProof/>
            <w:webHidden/>
          </w:rPr>
          <w:fldChar w:fldCharType="end"/>
        </w:r>
        <w:r>
          <w:rPr>
            <w:rStyle w:val="affff6"/>
            <w:noProof/>
          </w:rPr>
          <w:fldChar w:fldCharType="end"/>
        </w:r>
      </w:ins>
    </w:p>
    <w:p>
      <w:pPr>
        <w:pStyle w:val="43"/>
        <w:rPr>
          <w:ins w:id="3096" w:author="Rapporteur" w:date="2022-05-26T14:29:00Z"/>
          <w:rFonts w:asciiTheme="minorHAnsi" w:eastAsiaTheme="minorEastAsia" w:hAnsiTheme="minorHAnsi" w:cstheme="minorBidi"/>
          <w:noProof/>
          <w:kern w:val="2"/>
          <w:sz w:val="21"/>
          <w:szCs w:val="22"/>
          <w:lang w:val="en-US" w:eastAsia="zh-CN"/>
        </w:rPr>
      </w:pPr>
      <w:ins w:id="3097" w:author="Rapporteur" w:date="2022-05-26T14:29:00Z">
        <w:r>
          <w:rPr>
            <w:rStyle w:val="affff6"/>
            <w:noProof/>
          </w:rPr>
          <w:fldChar w:fldCharType="begin"/>
        </w:r>
        <w:r>
          <w:rPr>
            <w:rStyle w:val="affff6"/>
            <w:noProof/>
          </w:rPr>
          <w:instrText xml:space="preserve"> </w:instrText>
        </w:r>
        <w:r>
          <w:rPr>
            <w:noProof/>
          </w:rPr>
          <w:instrText>HYPERLINK \l "_Toc104468010"</w:instrText>
        </w:r>
        <w:r>
          <w:rPr>
            <w:rStyle w:val="affff6"/>
            <w:noProof/>
          </w:rPr>
          <w:instrText xml:space="preserve"> </w:instrText>
        </w:r>
        <w:r>
          <w:rPr>
            <w:rStyle w:val="affff6"/>
            <w:noProof/>
          </w:rPr>
          <w:fldChar w:fldCharType="separate"/>
        </w:r>
        <w:r>
          <w:rPr>
            <w:rStyle w:val="affff6"/>
            <w:noProof/>
          </w:rPr>
          <w:t>6.19.2.2</w:t>
        </w:r>
        <w:r>
          <w:rPr>
            <w:rFonts w:asciiTheme="minorHAnsi" w:eastAsiaTheme="minorEastAsia" w:hAnsiTheme="minorHAnsi" w:cstheme="minorBidi"/>
            <w:noProof/>
            <w:kern w:val="2"/>
            <w:sz w:val="21"/>
            <w:szCs w:val="22"/>
            <w:lang w:val="en-US" w:eastAsia="zh-CN"/>
          </w:rPr>
          <w:tab/>
        </w:r>
        <w:r>
          <w:rPr>
            <w:rStyle w:val="affff6"/>
            <w:noProof/>
            <w:lang w:eastAsia="zh-CN"/>
          </w:rPr>
          <w:t>Input data</w:t>
        </w:r>
        <w:r>
          <w:rPr>
            <w:noProof/>
            <w:webHidden/>
          </w:rPr>
          <w:tab/>
        </w:r>
        <w:r>
          <w:rPr>
            <w:noProof/>
            <w:webHidden/>
          </w:rPr>
          <w:fldChar w:fldCharType="begin"/>
        </w:r>
        <w:r>
          <w:rPr>
            <w:noProof/>
            <w:webHidden/>
          </w:rPr>
          <w:instrText xml:space="preserve"> PAGEREF _Toc104468010 \h </w:instrText>
        </w:r>
      </w:ins>
      <w:r>
        <w:rPr>
          <w:noProof/>
          <w:webHidden/>
        </w:rPr>
      </w:r>
      <w:r>
        <w:rPr>
          <w:noProof/>
          <w:webHidden/>
        </w:rPr>
        <w:fldChar w:fldCharType="separate"/>
      </w:r>
      <w:ins w:id="3098" w:author="Rapporteur" w:date="2022-05-26T14:30:00Z">
        <w:r>
          <w:rPr>
            <w:noProof/>
            <w:webHidden/>
          </w:rPr>
          <w:t>68</w:t>
        </w:r>
      </w:ins>
      <w:ins w:id="3099" w:author="Rapporteur" w:date="2022-05-26T14:29:00Z">
        <w:r>
          <w:rPr>
            <w:noProof/>
            <w:webHidden/>
          </w:rPr>
          <w:fldChar w:fldCharType="end"/>
        </w:r>
        <w:r>
          <w:rPr>
            <w:rStyle w:val="affff6"/>
            <w:noProof/>
          </w:rPr>
          <w:fldChar w:fldCharType="end"/>
        </w:r>
      </w:ins>
    </w:p>
    <w:p>
      <w:pPr>
        <w:pStyle w:val="43"/>
        <w:rPr>
          <w:ins w:id="3100" w:author="Rapporteur" w:date="2022-05-26T14:29:00Z"/>
          <w:rFonts w:asciiTheme="minorHAnsi" w:eastAsiaTheme="minorEastAsia" w:hAnsiTheme="minorHAnsi" w:cstheme="minorBidi"/>
          <w:noProof/>
          <w:kern w:val="2"/>
          <w:sz w:val="21"/>
          <w:szCs w:val="22"/>
          <w:lang w:val="en-US" w:eastAsia="zh-CN"/>
        </w:rPr>
      </w:pPr>
      <w:ins w:id="3101" w:author="Rapporteur" w:date="2022-05-26T14:29:00Z">
        <w:r>
          <w:rPr>
            <w:rStyle w:val="affff6"/>
            <w:noProof/>
          </w:rPr>
          <w:fldChar w:fldCharType="begin"/>
        </w:r>
        <w:r>
          <w:rPr>
            <w:rStyle w:val="affff6"/>
            <w:noProof/>
          </w:rPr>
          <w:instrText xml:space="preserve"> </w:instrText>
        </w:r>
        <w:r>
          <w:rPr>
            <w:noProof/>
          </w:rPr>
          <w:instrText>HYPERLINK \l "_Toc104468011"</w:instrText>
        </w:r>
        <w:r>
          <w:rPr>
            <w:rStyle w:val="affff6"/>
            <w:noProof/>
          </w:rPr>
          <w:instrText xml:space="preserve"> </w:instrText>
        </w:r>
        <w:r>
          <w:rPr>
            <w:rStyle w:val="affff6"/>
            <w:noProof/>
          </w:rPr>
          <w:fldChar w:fldCharType="separate"/>
        </w:r>
        <w:r>
          <w:rPr>
            <w:rStyle w:val="affff6"/>
            <w:noProof/>
          </w:rPr>
          <w:t>6.19.2</w:t>
        </w:r>
        <w:r>
          <w:rPr>
            <w:rStyle w:val="affff6"/>
            <w:noProof/>
            <w:lang w:eastAsia="zh-CN"/>
          </w:rPr>
          <w:t>.3</w:t>
        </w:r>
        <w:r>
          <w:rPr>
            <w:rFonts w:asciiTheme="minorHAnsi" w:eastAsiaTheme="minorEastAsia" w:hAnsiTheme="minorHAnsi" w:cstheme="minorBidi"/>
            <w:noProof/>
            <w:kern w:val="2"/>
            <w:sz w:val="21"/>
            <w:szCs w:val="22"/>
            <w:lang w:val="en-US" w:eastAsia="zh-CN"/>
          </w:rPr>
          <w:tab/>
        </w:r>
        <w:r>
          <w:rPr>
            <w:rStyle w:val="affff6"/>
            <w:noProof/>
            <w:lang w:eastAsia="zh-CN"/>
          </w:rPr>
          <w:t>Output analytics</w:t>
        </w:r>
        <w:r>
          <w:rPr>
            <w:noProof/>
            <w:webHidden/>
          </w:rPr>
          <w:tab/>
        </w:r>
        <w:r>
          <w:rPr>
            <w:noProof/>
            <w:webHidden/>
          </w:rPr>
          <w:fldChar w:fldCharType="begin"/>
        </w:r>
        <w:r>
          <w:rPr>
            <w:noProof/>
            <w:webHidden/>
          </w:rPr>
          <w:instrText xml:space="preserve"> PAGEREF _Toc104468011 \h </w:instrText>
        </w:r>
      </w:ins>
      <w:r>
        <w:rPr>
          <w:noProof/>
          <w:webHidden/>
        </w:rPr>
      </w:r>
      <w:r>
        <w:rPr>
          <w:noProof/>
          <w:webHidden/>
        </w:rPr>
        <w:fldChar w:fldCharType="separate"/>
      </w:r>
      <w:ins w:id="3102" w:author="Rapporteur" w:date="2022-05-26T14:30:00Z">
        <w:r>
          <w:rPr>
            <w:noProof/>
            <w:webHidden/>
          </w:rPr>
          <w:t>70</w:t>
        </w:r>
      </w:ins>
      <w:ins w:id="3103" w:author="Rapporteur" w:date="2022-05-26T14:29:00Z">
        <w:r>
          <w:rPr>
            <w:noProof/>
            <w:webHidden/>
          </w:rPr>
          <w:fldChar w:fldCharType="end"/>
        </w:r>
        <w:r>
          <w:rPr>
            <w:rStyle w:val="affff6"/>
            <w:noProof/>
          </w:rPr>
          <w:fldChar w:fldCharType="end"/>
        </w:r>
      </w:ins>
    </w:p>
    <w:p>
      <w:pPr>
        <w:pStyle w:val="43"/>
        <w:rPr>
          <w:ins w:id="3104" w:author="Rapporteur" w:date="2022-05-26T14:29:00Z"/>
          <w:rFonts w:asciiTheme="minorHAnsi" w:eastAsiaTheme="minorEastAsia" w:hAnsiTheme="minorHAnsi" w:cstheme="minorBidi"/>
          <w:noProof/>
          <w:kern w:val="2"/>
          <w:sz w:val="21"/>
          <w:szCs w:val="22"/>
          <w:lang w:val="en-US" w:eastAsia="zh-CN"/>
        </w:rPr>
      </w:pPr>
      <w:ins w:id="3105" w:author="Rapporteur" w:date="2022-05-26T14:29:00Z">
        <w:r>
          <w:rPr>
            <w:rStyle w:val="affff6"/>
            <w:noProof/>
          </w:rPr>
          <w:fldChar w:fldCharType="begin"/>
        </w:r>
        <w:r>
          <w:rPr>
            <w:rStyle w:val="affff6"/>
            <w:noProof/>
          </w:rPr>
          <w:instrText xml:space="preserve"> </w:instrText>
        </w:r>
        <w:r>
          <w:rPr>
            <w:noProof/>
          </w:rPr>
          <w:instrText>HYPERLINK \l "_Toc104468012"</w:instrText>
        </w:r>
        <w:r>
          <w:rPr>
            <w:rStyle w:val="affff6"/>
            <w:noProof/>
          </w:rPr>
          <w:instrText xml:space="preserve"> </w:instrText>
        </w:r>
        <w:r>
          <w:rPr>
            <w:rStyle w:val="affff6"/>
            <w:noProof/>
          </w:rPr>
          <w:fldChar w:fldCharType="separate"/>
        </w:r>
        <w:r>
          <w:rPr>
            <w:rStyle w:val="affff6"/>
            <w:noProof/>
          </w:rPr>
          <w:t>6.19.2</w:t>
        </w:r>
        <w:r>
          <w:rPr>
            <w:rStyle w:val="affff6"/>
            <w:noProof/>
            <w:lang w:eastAsia="zh-CN"/>
          </w:rPr>
          <w:t>.4</w:t>
        </w:r>
        <w:r>
          <w:rPr>
            <w:rFonts w:asciiTheme="minorHAnsi" w:eastAsiaTheme="minorEastAsia" w:hAnsiTheme="minorHAnsi" w:cstheme="minorBidi"/>
            <w:noProof/>
            <w:kern w:val="2"/>
            <w:sz w:val="21"/>
            <w:szCs w:val="22"/>
            <w:lang w:val="en-US" w:eastAsia="zh-CN"/>
          </w:rPr>
          <w:tab/>
        </w:r>
        <w:r>
          <w:rPr>
            <w:rStyle w:val="affff6"/>
            <w:noProof/>
            <w:lang w:eastAsia="zh-CN"/>
          </w:rPr>
          <w:t>Procedures</w:t>
        </w:r>
        <w:r>
          <w:rPr>
            <w:noProof/>
            <w:webHidden/>
          </w:rPr>
          <w:tab/>
        </w:r>
        <w:r>
          <w:rPr>
            <w:noProof/>
            <w:webHidden/>
          </w:rPr>
          <w:fldChar w:fldCharType="begin"/>
        </w:r>
        <w:r>
          <w:rPr>
            <w:noProof/>
            <w:webHidden/>
          </w:rPr>
          <w:instrText xml:space="preserve"> PAGEREF _Toc104468012 \h </w:instrText>
        </w:r>
      </w:ins>
      <w:r>
        <w:rPr>
          <w:noProof/>
          <w:webHidden/>
        </w:rPr>
      </w:r>
      <w:r>
        <w:rPr>
          <w:noProof/>
          <w:webHidden/>
        </w:rPr>
        <w:fldChar w:fldCharType="separate"/>
      </w:r>
      <w:ins w:id="3106" w:author="Rapporteur" w:date="2022-05-26T14:30:00Z">
        <w:r>
          <w:rPr>
            <w:noProof/>
            <w:webHidden/>
          </w:rPr>
          <w:t>71</w:t>
        </w:r>
      </w:ins>
      <w:ins w:id="3107" w:author="Rapporteur" w:date="2022-05-26T14:29:00Z">
        <w:r>
          <w:rPr>
            <w:noProof/>
            <w:webHidden/>
          </w:rPr>
          <w:fldChar w:fldCharType="end"/>
        </w:r>
        <w:r>
          <w:rPr>
            <w:rStyle w:val="affff6"/>
            <w:noProof/>
          </w:rPr>
          <w:fldChar w:fldCharType="end"/>
        </w:r>
      </w:ins>
    </w:p>
    <w:p>
      <w:pPr>
        <w:pStyle w:val="34"/>
        <w:rPr>
          <w:ins w:id="3108" w:author="Rapporteur" w:date="2022-05-26T14:29:00Z"/>
          <w:rFonts w:asciiTheme="minorHAnsi" w:eastAsiaTheme="minorEastAsia" w:hAnsiTheme="minorHAnsi" w:cstheme="minorBidi"/>
          <w:noProof/>
          <w:kern w:val="2"/>
          <w:sz w:val="21"/>
          <w:szCs w:val="22"/>
          <w:lang w:val="en-US" w:eastAsia="zh-CN"/>
        </w:rPr>
      </w:pPr>
      <w:ins w:id="3109" w:author="Rapporteur" w:date="2022-05-26T14:29:00Z">
        <w:r>
          <w:rPr>
            <w:rStyle w:val="affff6"/>
            <w:noProof/>
          </w:rPr>
          <w:fldChar w:fldCharType="begin"/>
        </w:r>
        <w:r>
          <w:rPr>
            <w:rStyle w:val="affff6"/>
            <w:noProof/>
          </w:rPr>
          <w:instrText xml:space="preserve"> </w:instrText>
        </w:r>
        <w:r>
          <w:rPr>
            <w:noProof/>
          </w:rPr>
          <w:instrText>HYPERLINK \l "_Toc104468013"</w:instrText>
        </w:r>
        <w:r>
          <w:rPr>
            <w:rStyle w:val="affff6"/>
            <w:noProof/>
          </w:rPr>
          <w:instrText xml:space="preserve"> </w:instrText>
        </w:r>
        <w:r>
          <w:rPr>
            <w:rStyle w:val="affff6"/>
            <w:noProof/>
          </w:rPr>
          <w:fldChar w:fldCharType="separate"/>
        </w:r>
        <w:r>
          <w:rPr>
            <w:rStyle w:val="affff6"/>
            <w:noProof/>
            <w:lang w:eastAsia="zh-CN"/>
          </w:rPr>
          <w:t>6.19.3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_Toc104468013 \h </w:instrText>
        </w:r>
      </w:ins>
      <w:r>
        <w:rPr>
          <w:noProof/>
          <w:webHidden/>
        </w:rPr>
      </w:r>
      <w:r>
        <w:rPr>
          <w:noProof/>
          <w:webHidden/>
        </w:rPr>
        <w:fldChar w:fldCharType="separate"/>
      </w:r>
      <w:ins w:id="3110" w:author="Rapporteur" w:date="2022-05-26T14:30:00Z">
        <w:r>
          <w:rPr>
            <w:noProof/>
            <w:webHidden/>
          </w:rPr>
          <w:t>71</w:t>
        </w:r>
      </w:ins>
      <w:ins w:id="3111" w:author="Rapporteur" w:date="2022-05-26T14:29:00Z">
        <w:r>
          <w:rPr>
            <w:noProof/>
            <w:webHidden/>
          </w:rPr>
          <w:fldChar w:fldCharType="end"/>
        </w:r>
        <w:r>
          <w:rPr>
            <w:rStyle w:val="affff6"/>
            <w:noProof/>
          </w:rPr>
          <w:fldChar w:fldCharType="end"/>
        </w:r>
      </w:ins>
    </w:p>
    <w:p>
      <w:pPr>
        <w:pStyle w:val="23"/>
        <w:rPr>
          <w:ins w:id="3112" w:author="Rapporteur" w:date="2022-05-26T14:29:00Z"/>
          <w:rFonts w:asciiTheme="minorHAnsi" w:eastAsiaTheme="minorEastAsia" w:hAnsiTheme="minorHAnsi" w:cstheme="minorBidi"/>
          <w:noProof/>
          <w:kern w:val="2"/>
          <w:sz w:val="21"/>
          <w:szCs w:val="22"/>
          <w:lang w:val="en-US" w:eastAsia="zh-CN"/>
        </w:rPr>
      </w:pPr>
      <w:ins w:id="3113" w:author="Rapporteur" w:date="2022-05-26T14:29:00Z">
        <w:r>
          <w:rPr>
            <w:rStyle w:val="affff6"/>
            <w:noProof/>
          </w:rPr>
          <w:fldChar w:fldCharType="begin"/>
        </w:r>
        <w:r>
          <w:rPr>
            <w:rStyle w:val="affff6"/>
            <w:noProof/>
          </w:rPr>
          <w:instrText xml:space="preserve"> </w:instrText>
        </w:r>
        <w:r>
          <w:rPr>
            <w:noProof/>
          </w:rPr>
          <w:instrText>HYPERLINK \l "_Toc104468014"</w:instrText>
        </w:r>
        <w:r>
          <w:rPr>
            <w:rStyle w:val="affff6"/>
            <w:noProof/>
          </w:rPr>
          <w:instrText xml:space="preserve"> </w:instrText>
        </w:r>
        <w:r>
          <w:rPr>
            <w:rStyle w:val="affff6"/>
            <w:noProof/>
          </w:rPr>
          <w:fldChar w:fldCharType="separate"/>
        </w:r>
        <w:r>
          <w:rPr>
            <w:rStyle w:val="affff6"/>
            <w:noProof/>
            <w:lang w:eastAsia="zh-CN"/>
          </w:rPr>
          <w:t>6.20</w:t>
        </w:r>
        <w:r>
          <w:rPr>
            <w:rFonts w:asciiTheme="minorHAnsi" w:eastAsiaTheme="minorEastAsia" w:hAnsiTheme="minorHAnsi" w:cstheme="minorBidi"/>
            <w:noProof/>
            <w:kern w:val="2"/>
            <w:sz w:val="21"/>
            <w:szCs w:val="22"/>
            <w:lang w:val="en-US" w:eastAsia="zh-CN"/>
          </w:rPr>
          <w:tab/>
        </w:r>
        <w:r>
          <w:rPr>
            <w:rStyle w:val="affff6"/>
            <w:noProof/>
            <w:lang w:eastAsia="zh-CN"/>
          </w:rPr>
          <w:t>Solution #20: GTP metrics for QoS Sustainability analytics</w:t>
        </w:r>
        <w:r>
          <w:rPr>
            <w:noProof/>
            <w:webHidden/>
          </w:rPr>
          <w:tab/>
        </w:r>
        <w:r>
          <w:rPr>
            <w:noProof/>
            <w:webHidden/>
          </w:rPr>
          <w:fldChar w:fldCharType="begin"/>
        </w:r>
        <w:r>
          <w:rPr>
            <w:noProof/>
            <w:webHidden/>
          </w:rPr>
          <w:instrText xml:space="preserve"> PAGEREF _Toc104468014 \h </w:instrText>
        </w:r>
      </w:ins>
      <w:r>
        <w:rPr>
          <w:noProof/>
          <w:webHidden/>
        </w:rPr>
      </w:r>
      <w:r>
        <w:rPr>
          <w:noProof/>
          <w:webHidden/>
        </w:rPr>
        <w:fldChar w:fldCharType="separate"/>
      </w:r>
      <w:ins w:id="3114" w:author="Rapporteur" w:date="2022-05-26T14:30:00Z">
        <w:r>
          <w:rPr>
            <w:noProof/>
            <w:webHidden/>
          </w:rPr>
          <w:t>71</w:t>
        </w:r>
      </w:ins>
      <w:ins w:id="3115" w:author="Rapporteur" w:date="2022-05-26T14:29:00Z">
        <w:r>
          <w:rPr>
            <w:noProof/>
            <w:webHidden/>
          </w:rPr>
          <w:fldChar w:fldCharType="end"/>
        </w:r>
        <w:r>
          <w:rPr>
            <w:rStyle w:val="affff6"/>
            <w:noProof/>
          </w:rPr>
          <w:fldChar w:fldCharType="end"/>
        </w:r>
      </w:ins>
    </w:p>
    <w:p>
      <w:pPr>
        <w:pStyle w:val="34"/>
        <w:rPr>
          <w:ins w:id="3116" w:author="Rapporteur" w:date="2022-05-26T14:29:00Z"/>
          <w:rFonts w:asciiTheme="minorHAnsi" w:eastAsiaTheme="minorEastAsia" w:hAnsiTheme="minorHAnsi" w:cstheme="minorBidi"/>
          <w:noProof/>
          <w:kern w:val="2"/>
          <w:sz w:val="21"/>
          <w:szCs w:val="22"/>
          <w:lang w:val="en-US" w:eastAsia="zh-CN"/>
        </w:rPr>
      </w:pPr>
      <w:ins w:id="3117" w:author="Rapporteur" w:date="2022-05-26T14:29:00Z">
        <w:r>
          <w:rPr>
            <w:rStyle w:val="affff6"/>
            <w:noProof/>
          </w:rPr>
          <w:fldChar w:fldCharType="begin"/>
        </w:r>
        <w:r>
          <w:rPr>
            <w:rStyle w:val="affff6"/>
            <w:noProof/>
          </w:rPr>
          <w:instrText xml:space="preserve"> </w:instrText>
        </w:r>
        <w:r>
          <w:rPr>
            <w:noProof/>
          </w:rPr>
          <w:instrText>HYPERLINK \l "_Toc104468015"</w:instrText>
        </w:r>
        <w:r>
          <w:rPr>
            <w:rStyle w:val="affff6"/>
            <w:noProof/>
          </w:rPr>
          <w:instrText xml:space="preserve"> </w:instrText>
        </w:r>
        <w:r>
          <w:rPr>
            <w:rStyle w:val="affff6"/>
            <w:noProof/>
          </w:rPr>
          <w:fldChar w:fldCharType="separate"/>
        </w:r>
        <w:r>
          <w:rPr>
            <w:rStyle w:val="affff6"/>
            <w:noProof/>
          </w:rPr>
          <w:t>6.20.1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_Toc104468015 \h </w:instrText>
        </w:r>
      </w:ins>
      <w:r>
        <w:rPr>
          <w:noProof/>
          <w:webHidden/>
        </w:rPr>
      </w:r>
      <w:r>
        <w:rPr>
          <w:noProof/>
          <w:webHidden/>
        </w:rPr>
        <w:fldChar w:fldCharType="separate"/>
      </w:r>
      <w:ins w:id="3118" w:author="Rapporteur" w:date="2022-05-26T14:30:00Z">
        <w:r>
          <w:rPr>
            <w:noProof/>
            <w:webHidden/>
          </w:rPr>
          <w:t>71</w:t>
        </w:r>
      </w:ins>
      <w:ins w:id="3119" w:author="Rapporteur" w:date="2022-05-26T14:29:00Z">
        <w:r>
          <w:rPr>
            <w:noProof/>
            <w:webHidden/>
          </w:rPr>
          <w:fldChar w:fldCharType="end"/>
        </w:r>
        <w:r>
          <w:rPr>
            <w:rStyle w:val="affff6"/>
            <w:noProof/>
          </w:rPr>
          <w:fldChar w:fldCharType="end"/>
        </w:r>
      </w:ins>
    </w:p>
    <w:p>
      <w:pPr>
        <w:pStyle w:val="34"/>
        <w:rPr>
          <w:ins w:id="3120" w:author="Rapporteur" w:date="2022-05-26T14:29:00Z"/>
          <w:rFonts w:asciiTheme="minorHAnsi" w:eastAsiaTheme="minorEastAsia" w:hAnsiTheme="minorHAnsi" w:cstheme="minorBidi"/>
          <w:noProof/>
          <w:kern w:val="2"/>
          <w:sz w:val="21"/>
          <w:szCs w:val="22"/>
          <w:lang w:val="en-US" w:eastAsia="zh-CN"/>
        </w:rPr>
      </w:pPr>
      <w:ins w:id="3121" w:author="Rapporteur" w:date="2022-05-26T14:29:00Z">
        <w:r>
          <w:rPr>
            <w:rStyle w:val="affff6"/>
            <w:noProof/>
          </w:rPr>
          <w:fldChar w:fldCharType="begin"/>
        </w:r>
        <w:r>
          <w:rPr>
            <w:rStyle w:val="affff6"/>
            <w:noProof/>
          </w:rPr>
          <w:instrText xml:space="preserve"> </w:instrText>
        </w:r>
        <w:r>
          <w:rPr>
            <w:noProof/>
          </w:rPr>
          <w:instrText>HYPERLINK \l "_Toc104468016"</w:instrText>
        </w:r>
        <w:r>
          <w:rPr>
            <w:rStyle w:val="affff6"/>
            <w:noProof/>
          </w:rPr>
          <w:instrText xml:space="preserve"> </w:instrText>
        </w:r>
        <w:r>
          <w:rPr>
            <w:rStyle w:val="affff6"/>
            <w:noProof/>
          </w:rPr>
          <w:fldChar w:fldCharType="separate"/>
        </w:r>
        <w:r>
          <w:rPr>
            <w:rStyle w:val="affff6"/>
            <w:noProof/>
          </w:rPr>
          <w:t>6.20.2</w:t>
        </w:r>
        <w:r>
          <w:rPr>
            <w:rFonts w:asciiTheme="minorHAnsi" w:eastAsiaTheme="minorEastAsia" w:hAnsiTheme="minorHAnsi" w:cstheme="minorBidi"/>
            <w:noProof/>
            <w:kern w:val="2"/>
            <w:sz w:val="21"/>
            <w:szCs w:val="22"/>
            <w:lang w:val="en-US" w:eastAsia="zh-CN"/>
          </w:rPr>
          <w:tab/>
        </w:r>
        <w:r>
          <w:rPr>
            <w:rStyle w:val="affff6"/>
            <w:noProof/>
          </w:rPr>
          <w:t>Input data</w:t>
        </w:r>
        <w:r>
          <w:rPr>
            <w:noProof/>
            <w:webHidden/>
          </w:rPr>
          <w:tab/>
        </w:r>
        <w:r>
          <w:rPr>
            <w:noProof/>
            <w:webHidden/>
          </w:rPr>
          <w:fldChar w:fldCharType="begin"/>
        </w:r>
        <w:r>
          <w:rPr>
            <w:noProof/>
            <w:webHidden/>
          </w:rPr>
          <w:instrText xml:space="preserve"> PAGEREF _Toc104468016 \h </w:instrText>
        </w:r>
      </w:ins>
      <w:r>
        <w:rPr>
          <w:noProof/>
          <w:webHidden/>
        </w:rPr>
      </w:r>
      <w:r>
        <w:rPr>
          <w:noProof/>
          <w:webHidden/>
        </w:rPr>
        <w:fldChar w:fldCharType="separate"/>
      </w:r>
      <w:ins w:id="3122" w:author="Rapporteur" w:date="2022-05-26T14:30:00Z">
        <w:r>
          <w:rPr>
            <w:noProof/>
            <w:webHidden/>
          </w:rPr>
          <w:t>72</w:t>
        </w:r>
      </w:ins>
      <w:ins w:id="3123" w:author="Rapporteur" w:date="2022-05-26T14:29:00Z">
        <w:r>
          <w:rPr>
            <w:noProof/>
            <w:webHidden/>
          </w:rPr>
          <w:fldChar w:fldCharType="end"/>
        </w:r>
        <w:r>
          <w:rPr>
            <w:rStyle w:val="affff6"/>
            <w:noProof/>
          </w:rPr>
          <w:fldChar w:fldCharType="end"/>
        </w:r>
      </w:ins>
    </w:p>
    <w:p>
      <w:pPr>
        <w:pStyle w:val="34"/>
        <w:rPr>
          <w:ins w:id="3124" w:author="Rapporteur" w:date="2022-05-26T14:29:00Z"/>
          <w:rFonts w:asciiTheme="minorHAnsi" w:eastAsiaTheme="minorEastAsia" w:hAnsiTheme="minorHAnsi" w:cstheme="minorBidi"/>
          <w:noProof/>
          <w:kern w:val="2"/>
          <w:sz w:val="21"/>
          <w:szCs w:val="22"/>
          <w:lang w:val="en-US" w:eastAsia="zh-CN"/>
        </w:rPr>
      </w:pPr>
      <w:ins w:id="3125" w:author="Rapporteur" w:date="2022-05-26T14:29:00Z">
        <w:r>
          <w:rPr>
            <w:rStyle w:val="affff6"/>
            <w:noProof/>
          </w:rPr>
          <w:fldChar w:fldCharType="begin"/>
        </w:r>
        <w:r>
          <w:rPr>
            <w:rStyle w:val="affff6"/>
            <w:noProof/>
          </w:rPr>
          <w:instrText xml:space="preserve"> </w:instrText>
        </w:r>
        <w:r>
          <w:rPr>
            <w:noProof/>
          </w:rPr>
          <w:instrText>HYPERLINK \l "_Toc104468017"</w:instrText>
        </w:r>
        <w:r>
          <w:rPr>
            <w:rStyle w:val="affff6"/>
            <w:noProof/>
          </w:rPr>
          <w:instrText xml:space="preserve"> </w:instrText>
        </w:r>
        <w:r>
          <w:rPr>
            <w:rStyle w:val="affff6"/>
            <w:noProof/>
          </w:rPr>
          <w:fldChar w:fldCharType="separate"/>
        </w:r>
        <w:r>
          <w:rPr>
            <w:rStyle w:val="affff6"/>
            <w:noProof/>
          </w:rPr>
          <w:t>6.20.3</w:t>
        </w:r>
        <w:r>
          <w:rPr>
            <w:rFonts w:asciiTheme="minorHAnsi" w:eastAsiaTheme="minorEastAsia" w:hAnsiTheme="minorHAnsi" w:cstheme="minorBidi"/>
            <w:noProof/>
            <w:kern w:val="2"/>
            <w:sz w:val="21"/>
            <w:szCs w:val="22"/>
            <w:lang w:val="en-US" w:eastAsia="zh-CN"/>
          </w:rPr>
          <w:tab/>
        </w:r>
        <w:r>
          <w:rPr>
            <w:rStyle w:val="affff6"/>
            <w:noProof/>
            <w:lang w:eastAsia="ko-KR"/>
          </w:rPr>
          <w:t>Procedures</w:t>
        </w:r>
        <w:r>
          <w:rPr>
            <w:noProof/>
            <w:webHidden/>
          </w:rPr>
          <w:tab/>
        </w:r>
        <w:r>
          <w:rPr>
            <w:noProof/>
            <w:webHidden/>
          </w:rPr>
          <w:fldChar w:fldCharType="begin"/>
        </w:r>
        <w:r>
          <w:rPr>
            <w:noProof/>
            <w:webHidden/>
          </w:rPr>
          <w:instrText xml:space="preserve"> PAGEREF _Toc104468017 \h </w:instrText>
        </w:r>
      </w:ins>
      <w:r>
        <w:rPr>
          <w:noProof/>
          <w:webHidden/>
        </w:rPr>
      </w:r>
      <w:r>
        <w:rPr>
          <w:noProof/>
          <w:webHidden/>
        </w:rPr>
        <w:fldChar w:fldCharType="separate"/>
      </w:r>
      <w:ins w:id="3126" w:author="Rapporteur" w:date="2022-05-26T14:30:00Z">
        <w:r>
          <w:rPr>
            <w:noProof/>
            <w:webHidden/>
          </w:rPr>
          <w:t>72</w:t>
        </w:r>
      </w:ins>
      <w:ins w:id="3127" w:author="Rapporteur" w:date="2022-05-26T14:29:00Z">
        <w:r>
          <w:rPr>
            <w:noProof/>
            <w:webHidden/>
          </w:rPr>
          <w:fldChar w:fldCharType="end"/>
        </w:r>
        <w:r>
          <w:rPr>
            <w:rStyle w:val="affff6"/>
            <w:noProof/>
          </w:rPr>
          <w:fldChar w:fldCharType="end"/>
        </w:r>
      </w:ins>
    </w:p>
    <w:p>
      <w:pPr>
        <w:pStyle w:val="34"/>
        <w:rPr>
          <w:ins w:id="3128" w:author="Rapporteur" w:date="2022-05-26T14:29:00Z"/>
          <w:rFonts w:asciiTheme="minorHAnsi" w:eastAsiaTheme="minorEastAsia" w:hAnsiTheme="minorHAnsi" w:cstheme="minorBidi"/>
          <w:noProof/>
          <w:kern w:val="2"/>
          <w:sz w:val="21"/>
          <w:szCs w:val="22"/>
          <w:lang w:val="en-US" w:eastAsia="zh-CN"/>
        </w:rPr>
      </w:pPr>
      <w:ins w:id="3129" w:author="Rapporteur" w:date="2022-05-26T14:29:00Z">
        <w:r>
          <w:rPr>
            <w:rStyle w:val="affff6"/>
            <w:noProof/>
          </w:rPr>
          <w:fldChar w:fldCharType="begin"/>
        </w:r>
        <w:r>
          <w:rPr>
            <w:rStyle w:val="affff6"/>
            <w:noProof/>
          </w:rPr>
          <w:instrText xml:space="preserve"> </w:instrText>
        </w:r>
        <w:r>
          <w:rPr>
            <w:noProof/>
          </w:rPr>
          <w:instrText>HYPERLINK \l "_Toc104468018"</w:instrText>
        </w:r>
        <w:r>
          <w:rPr>
            <w:rStyle w:val="affff6"/>
            <w:noProof/>
          </w:rPr>
          <w:instrText xml:space="preserve"> </w:instrText>
        </w:r>
        <w:r>
          <w:rPr>
            <w:rStyle w:val="affff6"/>
            <w:noProof/>
          </w:rPr>
          <w:fldChar w:fldCharType="separate"/>
        </w:r>
        <w:r>
          <w:rPr>
            <w:rStyle w:val="affff6"/>
            <w:noProof/>
          </w:rPr>
          <w:t>6.</w:t>
        </w:r>
        <w:r>
          <w:rPr>
            <w:rStyle w:val="affff6"/>
            <w:noProof/>
            <w:lang w:eastAsia="zh-CN"/>
          </w:rPr>
          <w:t>20</w:t>
        </w:r>
        <w:r>
          <w:rPr>
            <w:rStyle w:val="affff6"/>
            <w:noProof/>
          </w:rPr>
          <w:t>.3</w:t>
        </w:r>
        <w:r>
          <w:rPr>
            <w:rFonts w:asciiTheme="minorHAnsi" w:eastAsiaTheme="minorEastAsia" w:hAnsiTheme="minorHAnsi" w:cstheme="minorBidi"/>
            <w:noProof/>
            <w:kern w:val="2"/>
            <w:sz w:val="21"/>
            <w:szCs w:val="22"/>
            <w:lang w:val="en-US" w:eastAsia="zh-CN"/>
          </w:rPr>
          <w:tab/>
        </w:r>
        <w:r>
          <w:rPr>
            <w:rStyle w:val="affff6"/>
            <w:noProof/>
          </w:rPr>
          <w:t xml:space="preserve">Impacts on services, </w:t>
        </w:r>
        <w:r>
          <w:rPr>
            <w:rStyle w:val="affff6"/>
            <w:noProof/>
            <w:lang w:eastAsia="ko-KR"/>
          </w:rPr>
          <w:t>existing nodes and functionality</w:t>
        </w:r>
        <w:r>
          <w:rPr>
            <w:noProof/>
            <w:webHidden/>
          </w:rPr>
          <w:tab/>
        </w:r>
        <w:r>
          <w:rPr>
            <w:noProof/>
            <w:webHidden/>
          </w:rPr>
          <w:fldChar w:fldCharType="begin"/>
        </w:r>
        <w:r>
          <w:rPr>
            <w:noProof/>
            <w:webHidden/>
          </w:rPr>
          <w:instrText xml:space="preserve"> PAGEREF _Toc104468018 \h </w:instrText>
        </w:r>
      </w:ins>
      <w:r>
        <w:rPr>
          <w:noProof/>
          <w:webHidden/>
        </w:rPr>
      </w:r>
      <w:r>
        <w:rPr>
          <w:noProof/>
          <w:webHidden/>
        </w:rPr>
        <w:fldChar w:fldCharType="separate"/>
      </w:r>
      <w:ins w:id="3130" w:author="Rapporteur" w:date="2022-05-26T14:30:00Z">
        <w:r>
          <w:rPr>
            <w:noProof/>
            <w:webHidden/>
          </w:rPr>
          <w:t>72</w:t>
        </w:r>
      </w:ins>
      <w:ins w:id="3131" w:author="Rapporteur" w:date="2022-05-26T14:29:00Z">
        <w:r>
          <w:rPr>
            <w:noProof/>
            <w:webHidden/>
          </w:rPr>
          <w:fldChar w:fldCharType="end"/>
        </w:r>
        <w:r>
          <w:rPr>
            <w:rStyle w:val="affff6"/>
            <w:noProof/>
          </w:rPr>
          <w:fldChar w:fldCharType="end"/>
        </w:r>
      </w:ins>
    </w:p>
    <w:p>
      <w:pPr>
        <w:pStyle w:val="23"/>
        <w:rPr>
          <w:ins w:id="3132" w:author="Rapporteur" w:date="2022-05-26T14:29:00Z"/>
          <w:rFonts w:asciiTheme="minorHAnsi" w:eastAsiaTheme="minorEastAsia" w:hAnsiTheme="minorHAnsi" w:cstheme="minorBidi"/>
          <w:noProof/>
          <w:kern w:val="2"/>
          <w:sz w:val="21"/>
          <w:szCs w:val="22"/>
          <w:lang w:val="en-US" w:eastAsia="zh-CN"/>
        </w:rPr>
      </w:pPr>
      <w:ins w:id="3133" w:author="Rapporteur" w:date="2022-05-26T14:29:00Z">
        <w:r>
          <w:rPr>
            <w:rStyle w:val="affff6"/>
            <w:noProof/>
          </w:rPr>
          <w:fldChar w:fldCharType="begin"/>
        </w:r>
        <w:r>
          <w:rPr>
            <w:rStyle w:val="affff6"/>
            <w:noProof/>
          </w:rPr>
          <w:instrText xml:space="preserve"> </w:instrText>
        </w:r>
        <w:r>
          <w:rPr>
            <w:noProof/>
          </w:rPr>
          <w:instrText>HYPERLINK \l "_Toc104468019"</w:instrText>
        </w:r>
        <w:r>
          <w:rPr>
            <w:rStyle w:val="affff6"/>
            <w:noProof/>
          </w:rPr>
          <w:instrText xml:space="preserve"> </w:instrText>
        </w:r>
        <w:r>
          <w:rPr>
            <w:rStyle w:val="affff6"/>
            <w:noProof/>
          </w:rPr>
          <w:fldChar w:fldCharType="separate"/>
        </w:r>
        <w:r>
          <w:rPr>
            <w:rStyle w:val="affff6"/>
            <w:noProof/>
            <w:lang w:eastAsia="zh-CN"/>
          </w:rPr>
          <w:t>6.21</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#21</w:t>
        </w:r>
        <w:r>
          <w:rPr>
            <w:rStyle w:val="affff6"/>
            <w:noProof/>
          </w:rPr>
          <w:t>: Federated Learning procedure between different NWDAFs</w:t>
        </w:r>
        <w:r>
          <w:rPr>
            <w:noProof/>
            <w:webHidden/>
          </w:rPr>
          <w:tab/>
        </w:r>
        <w:r>
          <w:rPr>
            <w:noProof/>
            <w:webHidden/>
          </w:rPr>
          <w:fldChar w:fldCharType="begin"/>
        </w:r>
        <w:r>
          <w:rPr>
            <w:noProof/>
            <w:webHidden/>
          </w:rPr>
          <w:instrText xml:space="preserve"> PAGEREF _Toc104468019 \h </w:instrText>
        </w:r>
      </w:ins>
      <w:r>
        <w:rPr>
          <w:noProof/>
          <w:webHidden/>
        </w:rPr>
      </w:r>
      <w:r>
        <w:rPr>
          <w:noProof/>
          <w:webHidden/>
        </w:rPr>
        <w:fldChar w:fldCharType="separate"/>
      </w:r>
      <w:ins w:id="3134" w:author="Rapporteur" w:date="2022-05-26T14:30:00Z">
        <w:r>
          <w:rPr>
            <w:noProof/>
            <w:webHidden/>
          </w:rPr>
          <w:t>73</w:t>
        </w:r>
      </w:ins>
      <w:ins w:id="3135" w:author="Rapporteur" w:date="2022-05-26T14:29:00Z">
        <w:r>
          <w:rPr>
            <w:noProof/>
            <w:webHidden/>
          </w:rPr>
          <w:fldChar w:fldCharType="end"/>
        </w:r>
        <w:r>
          <w:rPr>
            <w:rStyle w:val="affff6"/>
            <w:noProof/>
          </w:rPr>
          <w:fldChar w:fldCharType="end"/>
        </w:r>
      </w:ins>
    </w:p>
    <w:p>
      <w:pPr>
        <w:pStyle w:val="34"/>
        <w:rPr>
          <w:ins w:id="3136" w:author="Rapporteur" w:date="2022-05-26T14:29:00Z"/>
          <w:rFonts w:asciiTheme="minorHAnsi" w:eastAsiaTheme="minorEastAsia" w:hAnsiTheme="minorHAnsi" w:cstheme="minorBidi"/>
          <w:noProof/>
          <w:kern w:val="2"/>
          <w:sz w:val="21"/>
          <w:szCs w:val="22"/>
          <w:lang w:val="en-US" w:eastAsia="zh-CN"/>
        </w:rPr>
      </w:pPr>
      <w:ins w:id="3137" w:author="Rapporteur" w:date="2022-05-26T14:29:00Z">
        <w:r>
          <w:rPr>
            <w:rStyle w:val="affff6"/>
            <w:noProof/>
          </w:rPr>
          <w:fldChar w:fldCharType="begin"/>
        </w:r>
        <w:r>
          <w:rPr>
            <w:rStyle w:val="affff6"/>
            <w:noProof/>
          </w:rPr>
          <w:instrText xml:space="preserve"> </w:instrText>
        </w:r>
        <w:r>
          <w:rPr>
            <w:noProof/>
          </w:rPr>
          <w:instrText>HYPERLINK \l "_Toc104468020"</w:instrText>
        </w:r>
        <w:r>
          <w:rPr>
            <w:rStyle w:val="affff6"/>
            <w:noProof/>
          </w:rPr>
          <w:instrText xml:space="preserve"> </w:instrText>
        </w:r>
        <w:r>
          <w:rPr>
            <w:rStyle w:val="affff6"/>
            <w:noProof/>
          </w:rPr>
          <w:fldChar w:fldCharType="separate"/>
        </w:r>
        <w:r>
          <w:rPr>
            <w:rStyle w:val="affff6"/>
            <w:noProof/>
          </w:rPr>
          <w:t>6.21.1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_Toc104468020 \h </w:instrText>
        </w:r>
      </w:ins>
      <w:r>
        <w:rPr>
          <w:noProof/>
          <w:webHidden/>
        </w:rPr>
      </w:r>
      <w:r>
        <w:rPr>
          <w:noProof/>
          <w:webHidden/>
        </w:rPr>
        <w:fldChar w:fldCharType="separate"/>
      </w:r>
      <w:ins w:id="3138" w:author="Rapporteur" w:date="2022-05-26T14:30:00Z">
        <w:r>
          <w:rPr>
            <w:noProof/>
            <w:webHidden/>
          </w:rPr>
          <w:t>73</w:t>
        </w:r>
      </w:ins>
      <w:ins w:id="3139" w:author="Rapporteur" w:date="2022-05-26T14:29:00Z">
        <w:r>
          <w:rPr>
            <w:noProof/>
            <w:webHidden/>
          </w:rPr>
          <w:fldChar w:fldCharType="end"/>
        </w:r>
        <w:r>
          <w:rPr>
            <w:rStyle w:val="affff6"/>
            <w:noProof/>
          </w:rPr>
          <w:fldChar w:fldCharType="end"/>
        </w:r>
      </w:ins>
    </w:p>
    <w:p>
      <w:pPr>
        <w:pStyle w:val="34"/>
        <w:rPr>
          <w:ins w:id="3140" w:author="Rapporteur" w:date="2022-05-26T14:29:00Z"/>
          <w:rFonts w:asciiTheme="minorHAnsi" w:eastAsiaTheme="minorEastAsia" w:hAnsiTheme="minorHAnsi" w:cstheme="minorBidi"/>
          <w:noProof/>
          <w:kern w:val="2"/>
          <w:sz w:val="21"/>
          <w:szCs w:val="22"/>
          <w:lang w:val="en-US" w:eastAsia="zh-CN"/>
        </w:rPr>
      </w:pPr>
      <w:ins w:id="3141" w:author="Rapporteur" w:date="2022-05-26T14:29:00Z">
        <w:r>
          <w:rPr>
            <w:rStyle w:val="affff6"/>
            <w:noProof/>
          </w:rPr>
          <w:fldChar w:fldCharType="begin"/>
        </w:r>
        <w:r>
          <w:rPr>
            <w:rStyle w:val="affff6"/>
            <w:noProof/>
          </w:rPr>
          <w:instrText xml:space="preserve"> </w:instrText>
        </w:r>
        <w:r>
          <w:rPr>
            <w:noProof/>
          </w:rPr>
          <w:instrText>HYPERLINK \l "_Toc104468021"</w:instrText>
        </w:r>
        <w:r>
          <w:rPr>
            <w:rStyle w:val="affff6"/>
            <w:noProof/>
          </w:rPr>
          <w:instrText xml:space="preserve"> </w:instrText>
        </w:r>
        <w:r>
          <w:rPr>
            <w:rStyle w:val="affff6"/>
            <w:noProof/>
          </w:rPr>
          <w:fldChar w:fldCharType="separate"/>
        </w:r>
        <w:r>
          <w:rPr>
            <w:rStyle w:val="affff6"/>
            <w:noProof/>
          </w:rPr>
          <w:t>6.21.2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_Toc104468021 \h </w:instrText>
        </w:r>
      </w:ins>
      <w:r>
        <w:rPr>
          <w:noProof/>
          <w:webHidden/>
        </w:rPr>
      </w:r>
      <w:r>
        <w:rPr>
          <w:noProof/>
          <w:webHidden/>
        </w:rPr>
        <w:fldChar w:fldCharType="separate"/>
      </w:r>
      <w:ins w:id="3142" w:author="Rapporteur" w:date="2022-05-26T14:30:00Z">
        <w:r>
          <w:rPr>
            <w:noProof/>
            <w:webHidden/>
          </w:rPr>
          <w:t>73</w:t>
        </w:r>
      </w:ins>
      <w:ins w:id="3143" w:author="Rapporteur" w:date="2022-05-26T14:29:00Z">
        <w:r>
          <w:rPr>
            <w:noProof/>
            <w:webHidden/>
          </w:rPr>
          <w:fldChar w:fldCharType="end"/>
        </w:r>
        <w:r>
          <w:rPr>
            <w:rStyle w:val="affff6"/>
            <w:noProof/>
          </w:rPr>
          <w:fldChar w:fldCharType="end"/>
        </w:r>
      </w:ins>
    </w:p>
    <w:p>
      <w:pPr>
        <w:pStyle w:val="43"/>
        <w:rPr>
          <w:ins w:id="3144" w:author="Rapporteur" w:date="2022-05-26T14:29:00Z"/>
          <w:rFonts w:asciiTheme="minorHAnsi" w:eastAsiaTheme="minorEastAsia" w:hAnsiTheme="minorHAnsi" w:cstheme="minorBidi"/>
          <w:noProof/>
          <w:kern w:val="2"/>
          <w:sz w:val="21"/>
          <w:szCs w:val="22"/>
          <w:lang w:val="en-US" w:eastAsia="zh-CN"/>
        </w:rPr>
      </w:pPr>
      <w:ins w:id="3145" w:author="Rapporteur" w:date="2022-05-26T14:29:00Z">
        <w:r>
          <w:rPr>
            <w:rStyle w:val="affff6"/>
            <w:noProof/>
          </w:rPr>
          <w:fldChar w:fldCharType="begin"/>
        </w:r>
        <w:r>
          <w:rPr>
            <w:rStyle w:val="affff6"/>
            <w:noProof/>
          </w:rPr>
          <w:instrText xml:space="preserve"> </w:instrText>
        </w:r>
        <w:r>
          <w:rPr>
            <w:noProof/>
          </w:rPr>
          <w:instrText>HYPERLINK \l "_Toc104468022"</w:instrText>
        </w:r>
        <w:r>
          <w:rPr>
            <w:rStyle w:val="affff6"/>
            <w:noProof/>
          </w:rPr>
          <w:instrText xml:space="preserve"> </w:instrText>
        </w:r>
        <w:r>
          <w:rPr>
            <w:rStyle w:val="affff6"/>
            <w:noProof/>
          </w:rPr>
          <w:fldChar w:fldCharType="separate"/>
        </w:r>
        <w:r>
          <w:rPr>
            <w:rStyle w:val="affff6"/>
            <w:noProof/>
          </w:rPr>
          <w:t>6.21.2.1</w:t>
        </w:r>
        <w:r>
          <w:rPr>
            <w:rFonts w:asciiTheme="minorHAnsi" w:eastAsiaTheme="minorEastAsia" w:hAnsiTheme="minorHAnsi" w:cstheme="minorBidi"/>
            <w:noProof/>
            <w:kern w:val="2"/>
            <w:sz w:val="21"/>
            <w:szCs w:val="22"/>
            <w:lang w:val="en-US" w:eastAsia="zh-CN"/>
          </w:rPr>
          <w:tab/>
        </w:r>
        <w:r>
          <w:rPr>
            <w:rStyle w:val="affff6"/>
            <w:noProof/>
            <w:lang w:eastAsia="ko-KR"/>
          </w:rPr>
          <w:t>NWDAF "FL Capability" Registration</w:t>
        </w:r>
        <w:r>
          <w:rPr>
            <w:noProof/>
            <w:webHidden/>
          </w:rPr>
          <w:tab/>
        </w:r>
        <w:r>
          <w:rPr>
            <w:noProof/>
            <w:webHidden/>
          </w:rPr>
          <w:fldChar w:fldCharType="begin"/>
        </w:r>
        <w:r>
          <w:rPr>
            <w:noProof/>
            <w:webHidden/>
          </w:rPr>
          <w:instrText xml:space="preserve"> PAGEREF _Toc104468022 \h </w:instrText>
        </w:r>
      </w:ins>
      <w:r>
        <w:rPr>
          <w:noProof/>
          <w:webHidden/>
        </w:rPr>
      </w:r>
      <w:r>
        <w:rPr>
          <w:noProof/>
          <w:webHidden/>
        </w:rPr>
        <w:fldChar w:fldCharType="separate"/>
      </w:r>
      <w:ins w:id="3146" w:author="Rapporteur" w:date="2022-05-26T14:30:00Z">
        <w:r>
          <w:rPr>
            <w:noProof/>
            <w:webHidden/>
          </w:rPr>
          <w:t>73</w:t>
        </w:r>
      </w:ins>
      <w:ins w:id="3147" w:author="Rapporteur" w:date="2022-05-26T14:29:00Z">
        <w:r>
          <w:rPr>
            <w:noProof/>
            <w:webHidden/>
          </w:rPr>
          <w:fldChar w:fldCharType="end"/>
        </w:r>
        <w:r>
          <w:rPr>
            <w:rStyle w:val="affff6"/>
            <w:noProof/>
          </w:rPr>
          <w:fldChar w:fldCharType="end"/>
        </w:r>
      </w:ins>
    </w:p>
    <w:p>
      <w:pPr>
        <w:pStyle w:val="43"/>
        <w:rPr>
          <w:ins w:id="3148" w:author="Rapporteur" w:date="2022-05-26T14:29:00Z"/>
          <w:rFonts w:asciiTheme="minorHAnsi" w:eastAsiaTheme="minorEastAsia" w:hAnsiTheme="minorHAnsi" w:cstheme="minorBidi"/>
          <w:noProof/>
          <w:kern w:val="2"/>
          <w:sz w:val="21"/>
          <w:szCs w:val="22"/>
          <w:lang w:val="en-US" w:eastAsia="zh-CN"/>
        </w:rPr>
      </w:pPr>
      <w:ins w:id="3149" w:author="Rapporteur" w:date="2022-05-26T14:29:00Z">
        <w:r>
          <w:rPr>
            <w:rStyle w:val="affff6"/>
            <w:noProof/>
          </w:rPr>
          <w:fldChar w:fldCharType="begin"/>
        </w:r>
        <w:r>
          <w:rPr>
            <w:rStyle w:val="affff6"/>
            <w:noProof/>
          </w:rPr>
          <w:instrText xml:space="preserve"> </w:instrText>
        </w:r>
        <w:r>
          <w:rPr>
            <w:noProof/>
          </w:rPr>
          <w:instrText>HYPERLINK \l "_Toc104468023"</w:instrText>
        </w:r>
        <w:r>
          <w:rPr>
            <w:rStyle w:val="affff6"/>
            <w:noProof/>
          </w:rPr>
          <w:instrText xml:space="preserve"> </w:instrText>
        </w:r>
        <w:r>
          <w:rPr>
            <w:rStyle w:val="affff6"/>
            <w:noProof/>
          </w:rPr>
          <w:fldChar w:fldCharType="separate"/>
        </w:r>
        <w:r>
          <w:rPr>
            <w:rStyle w:val="affff6"/>
            <w:noProof/>
            <w:lang w:eastAsia="ko-KR"/>
          </w:rPr>
          <w:t>6.21.2.2</w:t>
        </w:r>
        <w:r>
          <w:rPr>
            <w:rFonts w:asciiTheme="minorHAnsi" w:eastAsiaTheme="minorEastAsia" w:hAnsiTheme="minorHAnsi" w:cstheme="minorBidi"/>
            <w:noProof/>
            <w:kern w:val="2"/>
            <w:sz w:val="21"/>
            <w:szCs w:val="22"/>
            <w:lang w:val="en-US" w:eastAsia="zh-CN"/>
          </w:rPr>
          <w:tab/>
        </w:r>
        <w:r>
          <w:rPr>
            <w:rStyle w:val="affff6"/>
            <w:noProof/>
            <w:lang w:eastAsia="ko-KR"/>
          </w:rPr>
          <w:t>NWDAF Selection for FL operation</w:t>
        </w:r>
        <w:r>
          <w:rPr>
            <w:noProof/>
            <w:webHidden/>
          </w:rPr>
          <w:tab/>
        </w:r>
        <w:r>
          <w:rPr>
            <w:noProof/>
            <w:webHidden/>
          </w:rPr>
          <w:fldChar w:fldCharType="begin"/>
        </w:r>
        <w:r>
          <w:rPr>
            <w:noProof/>
            <w:webHidden/>
          </w:rPr>
          <w:instrText xml:space="preserve"> PAGEREF _Toc104468023 \h </w:instrText>
        </w:r>
      </w:ins>
      <w:r>
        <w:rPr>
          <w:noProof/>
          <w:webHidden/>
        </w:rPr>
      </w:r>
      <w:r>
        <w:rPr>
          <w:noProof/>
          <w:webHidden/>
        </w:rPr>
        <w:fldChar w:fldCharType="separate"/>
      </w:r>
      <w:ins w:id="3150" w:author="Rapporteur" w:date="2022-05-26T14:30:00Z">
        <w:r>
          <w:rPr>
            <w:noProof/>
            <w:webHidden/>
          </w:rPr>
          <w:t>73</w:t>
        </w:r>
      </w:ins>
      <w:ins w:id="3151" w:author="Rapporteur" w:date="2022-05-26T14:29:00Z">
        <w:r>
          <w:rPr>
            <w:noProof/>
            <w:webHidden/>
          </w:rPr>
          <w:fldChar w:fldCharType="end"/>
        </w:r>
        <w:r>
          <w:rPr>
            <w:rStyle w:val="affff6"/>
            <w:noProof/>
          </w:rPr>
          <w:fldChar w:fldCharType="end"/>
        </w:r>
      </w:ins>
    </w:p>
    <w:p>
      <w:pPr>
        <w:pStyle w:val="43"/>
        <w:rPr>
          <w:ins w:id="3152" w:author="Rapporteur" w:date="2022-05-26T14:29:00Z"/>
          <w:rFonts w:asciiTheme="minorHAnsi" w:eastAsiaTheme="minorEastAsia" w:hAnsiTheme="minorHAnsi" w:cstheme="minorBidi"/>
          <w:noProof/>
          <w:kern w:val="2"/>
          <w:sz w:val="21"/>
          <w:szCs w:val="22"/>
          <w:lang w:val="en-US" w:eastAsia="zh-CN"/>
        </w:rPr>
      </w:pPr>
      <w:ins w:id="3153" w:author="Rapporteur" w:date="2022-05-26T14:29:00Z">
        <w:r>
          <w:rPr>
            <w:rStyle w:val="affff6"/>
            <w:noProof/>
          </w:rPr>
          <w:fldChar w:fldCharType="begin"/>
        </w:r>
        <w:r>
          <w:rPr>
            <w:rStyle w:val="affff6"/>
            <w:noProof/>
          </w:rPr>
          <w:instrText xml:space="preserve"> </w:instrText>
        </w:r>
        <w:r>
          <w:rPr>
            <w:noProof/>
          </w:rPr>
          <w:instrText>HYPERLINK \l "_Toc104468024"</w:instrText>
        </w:r>
        <w:r>
          <w:rPr>
            <w:rStyle w:val="affff6"/>
            <w:noProof/>
          </w:rPr>
          <w:instrText xml:space="preserve"> </w:instrText>
        </w:r>
        <w:r>
          <w:rPr>
            <w:rStyle w:val="affff6"/>
            <w:noProof/>
          </w:rPr>
          <w:fldChar w:fldCharType="separate"/>
        </w:r>
        <w:r>
          <w:rPr>
            <w:rStyle w:val="affff6"/>
            <w:noProof/>
            <w:lang w:eastAsia="ko-KR"/>
          </w:rPr>
          <w:t>6.21.2.3</w:t>
        </w:r>
        <w:r>
          <w:rPr>
            <w:rFonts w:asciiTheme="minorHAnsi" w:eastAsiaTheme="minorEastAsia" w:hAnsiTheme="minorHAnsi" w:cstheme="minorBidi"/>
            <w:noProof/>
            <w:kern w:val="2"/>
            <w:sz w:val="21"/>
            <w:szCs w:val="22"/>
            <w:lang w:val="en-US" w:eastAsia="zh-CN"/>
          </w:rPr>
          <w:tab/>
        </w:r>
        <w:r>
          <w:rPr>
            <w:rStyle w:val="affff6"/>
            <w:noProof/>
            <w:lang w:eastAsia="zh-CN"/>
          </w:rPr>
          <w:t>FL operation between NWDAFs containing MTLF</w:t>
        </w:r>
        <w:r>
          <w:rPr>
            <w:noProof/>
            <w:webHidden/>
          </w:rPr>
          <w:tab/>
        </w:r>
        <w:r>
          <w:rPr>
            <w:noProof/>
            <w:webHidden/>
          </w:rPr>
          <w:fldChar w:fldCharType="begin"/>
        </w:r>
        <w:r>
          <w:rPr>
            <w:noProof/>
            <w:webHidden/>
          </w:rPr>
          <w:instrText xml:space="preserve"> PAGEREF _Toc104468024 \h </w:instrText>
        </w:r>
      </w:ins>
      <w:r>
        <w:rPr>
          <w:noProof/>
          <w:webHidden/>
        </w:rPr>
      </w:r>
      <w:r>
        <w:rPr>
          <w:noProof/>
          <w:webHidden/>
        </w:rPr>
        <w:fldChar w:fldCharType="separate"/>
      </w:r>
      <w:ins w:id="3154" w:author="Rapporteur" w:date="2022-05-26T14:30:00Z">
        <w:r>
          <w:rPr>
            <w:noProof/>
            <w:webHidden/>
          </w:rPr>
          <w:t>74</w:t>
        </w:r>
      </w:ins>
      <w:ins w:id="3155" w:author="Rapporteur" w:date="2022-05-26T14:29:00Z">
        <w:r>
          <w:rPr>
            <w:noProof/>
            <w:webHidden/>
          </w:rPr>
          <w:fldChar w:fldCharType="end"/>
        </w:r>
        <w:r>
          <w:rPr>
            <w:rStyle w:val="affff6"/>
            <w:noProof/>
          </w:rPr>
          <w:fldChar w:fldCharType="end"/>
        </w:r>
      </w:ins>
    </w:p>
    <w:p>
      <w:pPr>
        <w:pStyle w:val="34"/>
        <w:rPr>
          <w:ins w:id="3156" w:author="Rapporteur" w:date="2022-05-26T14:29:00Z"/>
          <w:rFonts w:asciiTheme="minorHAnsi" w:eastAsiaTheme="minorEastAsia" w:hAnsiTheme="minorHAnsi" w:cstheme="minorBidi"/>
          <w:noProof/>
          <w:kern w:val="2"/>
          <w:sz w:val="21"/>
          <w:szCs w:val="22"/>
          <w:lang w:val="en-US" w:eastAsia="zh-CN"/>
        </w:rPr>
      </w:pPr>
      <w:ins w:id="3157" w:author="Rapporteur" w:date="2022-05-26T14:29:00Z">
        <w:r>
          <w:rPr>
            <w:rStyle w:val="affff6"/>
            <w:noProof/>
          </w:rPr>
          <w:fldChar w:fldCharType="begin"/>
        </w:r>
        <w:r>
          <w:rPr>
            <w:rStyle w:val="affff6"/>
            <w:noProof/>
          </w:rPr>
          <w:instrText xml:space="preserve"> </w:instrText>
        </w:r>
        <w:r>
          <w:rPr>
            <w:noProof/>
          </w:rPr>
          <w:instrText>HYPERLINK \l "_Toc104468025"</w:instrText>
        </w:r>
        <w:r>
          <w:rPr>
            <w:rStyle w:val="affff6"/>
            <w:noProof/>
          </w:rPr>
          <w:instrText xml:space="preserve"> </w:instrText>
        </w:r>
        <w:r>
          <w:rPr>
            <w:rStyle w:val="affff6"/>
            <w:noProof/>
          </w:rPr>
          <w:fldChar w:fldCharType="separate"/>
        </w:r>
        <w:r>
          <w:rPr>
            <w:rStyle w:val="affff6"/>
            <w:noProof/>
            <w:lang w:eastAsia="zh-CN"/>
          </w:rPr>
          <w:t>6.21.3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_Toc104468025 \h </w:instrText>
        </w:r>
      </w:ins>
      <w:r>
        <w:rPr>
          <w:noProof/>
          <w:webHidden/>
        </w:rPr>
      </w:r>
      <w:r>
        <w:rPr>
          <w:noProof/>
          <w:webHidden/>
        </w:rPr>
        <w:fldChar w:fldCharType="separate"/>
      </w:r>
      <w:ins w:id="3158" w:author="Rapporteur" w:date="2022-05-26T14:30:00Z">
        <w:r>
          <w:rPr>
            <w:noProof/>
            <w:webHidden/>
          </w:rPr>
          <w:t>76</w:t>
        </w:r>
      </w:ins>
      <w:ins w:id="3159" w:author="Rapporteur" w:date="2022-05-26T14:29:00Z">
        <w:r>
          <w:rPr>
            <w:noProof/>
            <w:webHidden/>
          </w:rPr>
          <w:fldChar w:fldCharType="end"/>
        </w:r>
        <w:r>
          <w:rPr>
            <w:rStyle w:val="affff6"/>
            <w:noProof/>
          </w:rPr>
          <w:fldChar w:fldCharType="end"/>
        </w:r>
      </w:ins>
    </w:p>
    <w:p>
      <w:pPr>
        <w:pStyle w:val="23"/>
        <w:rPr>
          <w:ins w:id="3160" w:author="Rapporteur" w:date="2022-05-26T14:29:00Z"/>
          <w:rFonts w:asciiTheme="minorHAnsi" w:eastAsiaTheme="minorEastAsia" w:hAnsiTheme="minorHAnsi" w:cstheme="minorBidi"/>
          <w:noProof/>
          <w:kern w:val="2"/>
          <w:sz w:val="21"/>
          <w:szCs w:val="22"/>
          <w:lang w:val="en-US" w:eastAsia="zh-CN"/>
        </w:rPr>
      </w:pPr>
      <w:ins w:id="3161" w:author="Rapporteur" w:date="2022-05-26T14:29:00Z">
        <w:r>
          <w:rPr>
            <w:rStyle w:val="affff6"/>
            <w:noProof/>
          </w:rPr>
          <w:fldChar w:fldCharType="begin"/>
        </w:r>
        <w:r>
          <w:rPr>
            <w:rStyle w:val="affff6"/>
            <w:noProof/>
          </w:rPr>
          <w:instrText xml:space="preserve"> </w:instrText>
        </w:r>
        <w:r>
          <w:rPr>
            <w:noProof/>
          </w:rPr>
          <w:instrText>HYPERLINK \l "_Toc104468026"</w:instrText>
        </w:r>
        <w:r>
          <w:rPr>
            <w:rStyle w:val="affff6"/>
            <w:noProof/>
          </w:rPr>
          <w:instrText xml:space="preserve"> </w:instrText>
        </w:r>
        <w:r>
          <w:rPr>
            <w:rStyle w:val="affff6"/>
            <w:noProof/>
          </w:rPr>
          <w:fldChar w:fldCharType="separate"/>
        </w:r>
        <w:r>
          <w:rPr>
            <w:rStyle w:val="affff6"/>
            <w:noProof/>
            <w:lang w:eastAsia="zh-CN"/>
          </w:rPr>
          <w:t>6.22</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#22</w:t>
        </w:r>
        <w:r>
          <w:rPr>
            <w:rStyle w:val="affff6"/>
            <w:noProof/>
          </w:rPr>
          <w:t>: Federated learning group creation</w:t>
        </w:r>
        <w:r>
          <w:rPr>
            <w:noProof/>
            <w:webHidden/>
          </w:rPr>
          <w:tab/>
        </w:r>
        <w:r>
          <w:rPr>
            <w:noProof/>
            <w:webHidden/>
          </w:rPr>
          <w:fldChar w:fldCharType="begin"/>
        </w:r>
        <w:r>
          <w:rPr>
            <w:noProof/>
            <w:webHidden/>
          </w:rPr>
          <w:instrText xml:space="preserve"> PAGEREF _Toc104468026 \h </w:instrText>
        </w:r>
      </w:ins>
      <w:r>
        <w:rPr>
          <w:noProof/>
          <w:webHidden/>
        </w:rPr>
      </w:r>
      <w:r>
        <w:rPr>
          <w:noProof/>
          <w:webHidden/>
        </w:rPr>
        <w:fldChar w:fldCharType="separate"/>
      </w:r>
      <w:ins w:id="3162" w:author="Rapporteur" w:date="2022-05-26T14:30:00Z">
        <w:r>
          <w:rPr>
            <w:noProof/>
            <w:webHidden/>
          </w:rPr>
          <w:t>76</w:t>
        </w:r>
      </w:ins>
      <w:ins w:id="3163" w:author="Rapporteur" w:date="2022-05-26T14:29:00Z">
        <w:r>
          <w:rPr>
            <w:noProof/>
            <w:webHidden/>
          </w:rPr>
          <w:fldChar w:fldCharType="end"/>
        </w:r>
        <w:r>
          <w:rPr>
            <w:rStyle w:val="affff6"/>
            <w:noProof/>
          </w:rPr>
          <w:fldChar w:fldCharType="end"/>
        </w:r>
      </w:ins>
    </w:p>
    <w:p>
      <w:pPr>
        <w:pStyle w:val="34"/>
        <w:rPr>
          <w:ins w:id="3164" w:author="Rapporteur" w:date="2022-05-26T14:29:00Z"/>
          <w:rFonts w:asciiTheme="minorHAnsi" w:eastAsiaTheme="minorEastAsia" w:hAnsiTheme="minorHAnsi" w:cstheme="minorBidi"/>
          <w:noProof/>
          <w:kern w:val="2"/>
          <w:sz w:val="21"/>
          <w:szCs w:val="22"/>
          <w:lang w:val="en-US" w:eastAsia="zh-CN"/>
        </w:rPr>
      </w:pPr>
      <w:ins w:id="3165" w:author="Rapporteur" w:date="2022-05-26T14:29:00Z">
        <w:r>
          <w:rPr>
            <w:rStyle w:val="affff6"/>
            <w:noProof/>
          </w:rPr>
          <w:fldChar w:fldCharType="begin"/>
        </w:r>
        <w:r>
          <w:rPr>
            <w:rStyle w:val="affff6"/>
            <w:noProof/>
          </w:rPr>
          <w:instrText xml:space="preserve"> </w:instrText>
        </w:r>
        <w:r>
          <w:rPr>
            <w:noProof/>
          </w:rPr>
          <w:instrText>HYPERLINK \l "_Toc104468027"</w:instrText>
        </w:r>
        <w:r>
          <w:rPr>
            <w:rStyle w:val="affff6"/>
            <w:noProof/>
          </w:rPr>
          <w:instrText xml:space="preserve"> </w:instrText>
        </w:r>
        <w:r>
          <w:rPr>
            <w:rStyle w:val="affff6"/>
            <w:noProof/>
          </w:rPr>
          <w:fldChar w:fldCharType="separate"/>
        </w:r>
        <w:r>
          <w:rPr>
            <w:rStyle w:val="affff6"/>
            <w:noProof/>
          </w:rPr>
          <w:t>6.22.1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_Toc104468027 \h </w:instrText>
        </w:r>
      </w:ins>
      <w:r>
        <w:rPr>
          <w:noProof/>
          <w:webHidden/>
        </w:rPr>
      </w:r>
      <w:r>
        <w:rPr>
          <w:noProof/>
          <w:webHidden/>
        </w:rPr>
        <w:fldChar w:fldCharType="separate"/>
      </w:r>
      <w:ins w:id="3166" w:author="Rapporteur" w:date="2022-05-26T14:30:00Z">
        <w:r>
          <w:rPr>
            <w:noProof/>
            <w:webHidden/>
          </w:rPr>
          <w:t>76</w:t>
        </w:r>
      </w:ins>
      <w:ins w:id="3167" w:author="Rapporteur" w:date="2022-05-26T14:29:00Z">
        <w:r>
          <w:rPr>
            <w:noProof/>
            <w:webHidden/>
          </w:rPr>
          <w:fldChar w:fldCharType="end"/>
        </w:r>
        <w:r>
          <w:rPr>
            <w:rStyle w:val="affff6"/>
            <w:noProof/>
          </w:rPr>
          <w:fldChar w:fldCharType="end"/>
        </w:r>
      </w:ins>
    </w:p>
    <w:p>
      <w:pPr>
        <w:pStyle w:val="34"/>
        <w:rPr>
          <w:ins w:id="3168" w:author="Rapporteur" w:date="2022-05-26T14:29:00Z"/>
          <w:rFonts w:asciiTheme="minorHAnsi" w:eastAsiaTheme="minorEastAsia" w:hAnsiTheme="minorHAnsi" w:cstheme="minorBidi"/>
          <w:noProof/>
          <w:kern w:val="2"/>
          <w:sz w:val="21"/>
          <w:szCs w:val="22"/>
          <w:lang w:val="en-US" w:eastAsia="zh-CN"/>
        </w:rPr>
      </w:pPr>
      <w:ins w:id="3169" w:author="Rapporteur" w:date="2022-05-26T14:29:00Z">
        <w:r>
          <w:rPr>
            <w:rStyle w:val="affff6"/>
            <w:noProof/>
          </w:rPr>
          <w:fldChar w:fldCharType="begin"/>
        </w:r>
        <w:r>
          <w:rPr>
            <w:rStyle w:val="affff6"/>
            <w:noProof/>
          </w:rPr>
          <w:instrText xml:space="preserve"> </w:instrText>
        </w:r>
        <w:r>
          <w:rPr>
            <w:noProof/>
          </w:rPr>
          <w:instrText>HYPERLINK \l "_Toc104468028"</w:instrText>
        </w:r>
        <w:r>
          <w:rPr>
            <w:rStyle w:val="affff6"/>
            <w:noProof/>
          </w:rPr>
          <w:instrText xml:space="preserve"> </w:instrText>
        </w:r>
        <w:r>
          <w:rPr>
            <w:rStyle w:val="affff6"/>
            <w:noProof/>
          </w:rPr>
          <w:fldChar w:fldCharType="separate"/>
        </w:r>
        <w:r>
          <w:rPr>
            <w:rStyle w:val="affff6"/>
            <w:noProof/>
          </w:rPr>
          <w:t>6.22.2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_Toc104468028 \h </w:instrText>
        </w:r>
      </w:ins>
      <w:r>
        <w:rPr>
          <w:noProof/>
          <w:webHidden/>
        </w:rPr>
      </w:r>
      <w:r>
        <w:rPr>
          <w:noProof/>
          <w:webHidden/>
        </w:rPr>
        <w:fldChar w:fldCharType="separate"/>
      </w:r>
      <w:ins w:id="3170" w:author="Rapporteur" w:date="2022-05-26T14:30:00Z">
        <w:r>
          <w:rPr>
            <w:noProof/>
            <w:webHidden/>
          </w:rPr>
          <w:t>77</w:t>
        </w:r>
      </w:ins>
      <w:ins w:id="3171" w:author="Rapporteur" w:date="2022-05-26T14:29:00Z">
        <w:r>
          <w:rPr>
            <w:noProof/>
            <w:webHidden/>
          </w:rPr>
          <w:fldChar w:fldCharType="end"/>
        </w:r>
        <w:r>
          <w:rPr>
            <w:rStyle w:val="affff6"/>
            <w:noProof/>
          </w:rPr>
          <w:fldChar w:fldCharType="end"/>
        </w:r>
      </w:ins>
    </w:p>
    <w:p>
      <w:pPr>
        <w:pStyle w:val="34"/>
        <w:rPr>
          <w:ins w:id="3172" w:author="Rapporteur" w:date="2022-05-26T14:29:00Z"/>
          <w:rFonts w:asciiTheme="minorHAnsi" w:eastAsiaTheme="minorEastAsia" w:hAnsiTheme="minorHAnsi" w:cstheme="minorBidi"/>
          <w:noProof/>
          <w:kern w:val="2"/>
          <w:sz w:val="21"/>
          <w:szCs w:val="22"/>
          <w:lang w:val="en-US" w:eastAsia="zh-CN"/>
        </w:rPr>
      </w:pPr>
      <w:ins w:id="3173" w:author="Rapporteur" w:date="2022-05-26T14:29:00Z">
        <w:r>
          <w:rPr>
            <w:rStyle w:val="affff6"/>
            <w:noProof/>
          </w:rPr>
          <w:fldChar w:fldCharType="begin"/>
        </w:r>
        <w:r>
          <w:rPr>
            <w:rStyle w:val="affff6"/>
            <w:noProof/>
          </w:rPr>
          <w:instrText xml:space="preserve"> </w:instrText>
        </w:r>
        <w:r>
          <w:rPr>
            <w:noProof/>
          </w:rPr>
          <w:instrText>HYPERLINK \l "_Toc104468029"</w:instrText>
        </w:r>
        <w:r>
          <w:rPr>
            <w:rStyle w:val="affff6"/>
            <w:noProof/>
          </w:rPr>
          <w:instrText xml:space="preserve"> </w:instrText>
        </w:r>
        <w:r>
          <w:rPr>
            <w:rStyle w:val="affff6"/>
            <w:noProof/>
          </w:rPr>
          <w:fldChar w:fldCharType="separate"/>
        </w:r>
        <w:r>
          <w:rPr>
            <w:rStyle w:val="affff6"/>
            <w:noProof/>
            <w:lang w:eastAsia="zh-CN"/>
          </w:rPr>
          <w:t>6.22.3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_Toc104468029 \h </w:instrText>
        </w:r>
      </w:ins>
      <w:r>
        <w:rPr>
          <w:noProof/>
          <w:webHidden/>
        </w:rPr>
      </w:r>
      <w:r>
        <w:rPr>
          <w:noProof/>
          <w:webHidden/>
        </w:rPr>
        <w:fldChar w:fldCharType="separate"/>
      </w:r>
      <w:ins w:id="3174" w:author="Rapporteur" w:date="2022-05-26T14:30:00Z">
        <w:r>
          <w:rPr>
            <w:noProof/>
            <w:webHidden/>
          </w:rPr>
          <w:t>78</w:t>
        </w:r>
      </w:ins>
      <w:ins w:id="3175" w:author="Rapporteur" w:date="2022-05-26T14:29:00Z">
        <w:r>
          <w:rPr>
            <w:noProof/>
            <w:webHidden/>
          </w:rPr>
          <w:fldChar w:fldCharType="end"/>
        </w:r>
        <w:r>
          <w:rPr>
            <w:rStyle w:val="affff6"/>
            <w:noProof/>
          </w:rPr>
          <w:fldChar w:fldCharType="end"/>
        </w:r>
      </w:ins>
    </w:p>
    <w:p>
      <w:pPr>
        <w:pStyle w:val="23"/>
        <w:rPr>
          <w:ins w:id="3176" w:author="Rapporteur" w:date="2022-05-26T14:29:00Z"/>
          <w:rFonts w:asciiTheme="minorHAnsi" w:eastAsiaTheme="minorEastAsia" w:hAnsiTheme="minorHAnsi" w:cstheme="minorBidi"/>
          <w:noProof/>
          <w:kern w:val="2"/>
          <w:sz w:val="21"/>
          <w:szCs w:val="22"/>
          <w:lang w:val="en-US" w:eastAsia="zh-CN"/>
        </w:rPr>
      </w:pPr>
      <w:ins w:id="3177" w:author="Rapporteur" w:date="2022-05-26T14:29:00Z">
        <w:r>
          <w:rPr>
            <w:rStyle w:val="affff6"/>
            <w:noProof/>
          </w:rPr>
          <w:fldChar w:fldCharType="begin"/>
        </w:r>
        <w:r>
          <w:rPr>
            <w:rStyle w:val="affff6"/>
            <w:noProof/>
          </w:rPr>
          <w:instrText xml:space="preserve"> </w:instrText>
        </w:r>
        <w:r>
          <w:rPr>
            <w:noProof/>
          </w:rPr>
          <w:instrText>HYPERLINK \l "_Toc104468030"</w:instrText>
        </w:r>
        <w:r>
          <w:rPr>
            <w:rStyle w:val="affff6"/>
            <w:noProof/>
          </w:rPr>
          <w:instrText xml:space="preserve"> </w:instrText>
        </w:r>
        <w:r>
          <w:rPr>
            <w:rStyle w:val="affff6"/>
            <w:noProof/>
          </w:rPr>
          <w:fldChar w:fldCharType="separate"/>
        </w:r>
        <w:r>
          <w:rPr>
            <w:rStyle w:val="affff6"/>
            <w:noProof/>
            <w:lang w:eastAsia="zh-CN"/>
          </w:rPr>
          <w:t>6.23</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#23</w:t>
        </w:r>
        <w:r>
          <w:rPr>
            <w:rStyle w:val="affff6"/>
            <w:noProof/>
          </w:rPr>
          <w:t>: Support of federated learning for model training</w:t>
        </w:r>
        <w:r>
          <w:rPr>
            <w:noProof/>
            <w:webHidden/>
          </w:rPr>
          <w:tab/>
        </w:r>
        <w:r>
          <w:rPr>
            <w:noProof/>
            <w:webHidden/>
          </w:rPr>
          <w:fldChar w:fldCharType="begin"/>
        </w:r>
        <w:r>
          <w:rPr>
            <w:noProof/>
            <w:webHidden/>
          </w:rPr>
          <w:instrText xml:space="preserve"> PAGEREF _Toc104468030 \h </w:instrText>
        </w:r>
      </w:ins>
      <w:r>
        <w:rPr>
          <w:noProof/>
          <w:webHidden/>
        </w:rPr>
      </w:r>
      <w:r>
        <w:rPr>
          <w:noProof/>
          <w:webHidden/>
        </w:rPr>
        <w:fldChar w:fldCharType="separate"/>
      </w:r>
      <w:ins w:id="3178" w:author="Rapporteur" w:date="2022-05-26T14:30:00Z">
        <w:r>
          <w:rPr>
            <w:noProof/>
            <w:webHidden/>
          </w:rPr>
          <w:t>78</w:t>
        </w:r>
      </w:ins>
      <w:ins w:id="3179" w:author="Rapporteur" w:date="2022-05-26T14:29:00Z">
        <w:r>
          <w:rPr>
            <w:noProof/>
            <w:webHidden/>
          </w:rPr>
          <w:fldChar w:fldCharType="end"/>
        </w:r>
        <w:r>
          <w:rPr>
            <w:rStyle w:val="affff6"/>
            <w:noProof/>
          </w:rPr>
          <w:fldChar w:fldCharType="end"/>
        </w:r>
      </w:ins>
    </w:p>
    <w:p>
      <w:pPr>
        <w:pStyle w:val="34"/>
        <w:rPr>
          <w:ins w:id="3180" w:author="Rapporteur" w:date="2022-05-26T14:29:00Z"/>
          <w:rFonts w:asciiTheme="minorHAnsi" w:eastAsiaTheme="minorEastAsia" w:hAnsiTheme="minorHAnsi" w:cstheme="minorBidi"/>
          <w:noProof/>
          <w:kern w:val="2"/>
          <w:sz w:val="21"/>
          <w:szCs w:val="22"/>
          <w:lang w:val="en-US" w:eastAsia="zh-CN"/>
        </w:rPr>
      </w:pPr>
      <w:ins w:id="3181" w:author="Rapporteur" w:date="2022-05-26T14:29:00Z">
        <w:r>
          <w:rPr>
            <w:rStyle w:val="affff6"/>
            <w:noProof/>
          </w:rPr>
          <w:fldChar w:fldCharType="begin"/>
        </w:r>
        <w:r>
          <w:rPr>
            <w:rStyle w:val="affff6"/>
            <w:noProof/>
          </w:rPr>
          <w:instrText xml:space="preserve"> </w:instrText>
        </w:r>
        <w:r>
          <w:rPr>
            <w:noProof/>
          </w:rPr>
          <w:instrText>HYPERLINK \l "_Toc104468031"</w:instrText>
        </w:r>
        <w:r>
          <w:rPr>
            <w:rStyle w:val="affff6"/>
            <w:noProof/>
          </w:rPr>
          <w:instrText xml:space="preserve"> </w:instrText>
        </w:r>
        <w:r>
          <w:rPr>
            <w:rStyle w:val="affff6"/>
            <w:noProof/>
          </w:rPr>
          <w:fldChar w:fldCharType="separate"/>
        </w:r>
        <w:r>
          <w:rPr>
            <w:rStyle w:val="affff6"/>
            <w:noProof/>
          </w:rPr>
          <w:t>6.23.1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_Toc104468031 \h </w:instrText>
        </w:r>
      </w:ins>
      <w:r>
        <w:rPr>
          <w:noProof/>
          <w:webHidden/>
        </w:rPr>
      </w:r>
      <w:r>
        <w:rPr>
          <w:noProof/>
          <w:webHidden/>
        </w:rPr>
        <w:fldChar w:fldCharType="separate"/>
      </w:r>
      <w:ins w:id="3182" w:author="Rapporteur" w:date="2022-05-26T14:30:00Z">
        <w:r>
          <w:rPr>
            <w:noProof/>
            <w:webHidden/>
          </w:rPr>
          <w:t>78</w:t>
        </w:r>
      </w:ins>
      <w:ins w:id="3183" w:author="Rapporteur" w:date="2022-05-26T14:29:00Z">
        <w:r>
          <w:rPr>
            <w:noProof/>
            <w:webHidden/>
          </w:rPr>
          <w:fldChar w:fldCharType="end"/>
        </w:r>
        <w:r>
          <w:rPr>
            <w:rStyle w:val="affff6"/>
            <w:noProof/>
          </w:rPr>
          <w:fldChar w:fldCharType="end"/>
        </w:r>
      </w:ins>
    </w:p>
    <w:p>
      <w:pPr>
        <w:pStyle w:val="34"/>
        <w:rPr>
          <w:ins w:id="3184" w:author="Rapporteur" w:date="2022-05-26T14:29:00Z"/>
          <w:rFonts w:asciiTheme="minorHAnsi" w:eastAsiaTheme="minorEastAsia" w:hAnsiTheme="minorHAnsi" w:cstheme="minorBidi"/>
          <w:noProof/>
          <w:kern w:val="2"/>
          <w:sz w:val="21"/>
          <w:szCs w:val="22"/>
          <w:lang w:val="en-US" w:eastAsia="zh-CN"/>
        </w:rPr>
      </w:pPr>
      <w:ins w:id="3185" w:author="Rapporteur" w:date="2022-05-26T14:29:00Z">
        <w:r>
          <w:rPr>
            <w:rStyle w:val="affff6"/>
            <w:noProof/>
          </w:rPr>
          <w:fldChar w:fldCharType="begin"/>
        </w:r>
        <w:r>
          <w:rPr>
            <w:rStyle w:val="affff6"/>
            <w:noProof/>
          </w:rPr>
          <w:instrText xml:space="preserve"> </w:instrText>
        </w:r>
        <w:r>
          <w:rPr>
            <w:noProof/>
          </w:rPr>
          <w:instrText>HYPERLINK \l "_Toc104468032"</w:instrText>
        </w:r>
        <w:r>
          <w:rPr>
            <w:rStyle w:val="affff6"/>
            <w:noProof/>
          </w:rPr>
          <w:instrText xml:space="preserve"> </w:instrText>
        </w:r>
        <w:r>
          <w:rPr>
            <w:rStyle w:val="affff6"/>
            <w:noProof/>
          </w:rPr>
          <w:fldChar w:fldCharType="separate"/>
        </w:r>
        <w:r>
          <w:rPr>
            <w:rStyle w:val="affff6"/>
            <w:noProof/>
          </w:rPr>
          <w:t>6.23.2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_Toc104468032 \h </w:instrText>
        </w:r>
      </w:ins>
      <w:r>
        <w:rPr>
          <w:noProof/>
          <w:webHidden/>
        </w:rPr>
      </w:r>
      <w:r>
        <w:rPr>
          <w:noProof/>
          <w:webHidden/>
        </w:rPr>
        <w:fldChar w:fldCharType="separate"/>
      </w:r>
      <w:ins w:id="3186" w:author="Rapporteur" w:date="2022-05-26T14:30:00Z">
        <w:r>
          <w:rPr>
            <w:noProof/>
            <w:webHidden/>
          </w:rPr>
          <w:t>80</w:t>
        </w:r>
      </w:ins>
      <w:ins w:id="3187" w:author="Rapporteur" w:date="2022-05-26T14:29:00Z">
        <w:r>
          <w:rPr>
            <w:noProof/>
            <w:webHidden/>
          </w:rPr>
          <w:fldChar w:fldCharType="end"/>
        </w:r>
        <w:r>
          <w:rPr>
            <w:rStyle w:val="affff6"/>
            <w:noProof/>
          </w:rPr>
          <w:fldChar w:fldCharType="end"/>
        </w:r>
      </w:ins>
    </w:p>
    <w:p>
      <w:pPr>
        <w:pStyle w:val="34"/>
        <w:rPr>
          <w:ins w:id="3188" w:author="Rapporteur" w:date="2022-05-26T14:29:00Z"/>
          <w:rFonts w:asciiTheme="minorHAnsi" w:eastAsiaTheme="minorEastAsia" w:hAnsiTheme="minorHAnsi" w:cstheme="minorBidi"/>
          <w:noProof/>
          <w:kern w:val="2"/>
          <w:sz w:val="21"/>
          <w:szCs w:val="22"/>
          <w:lang w:val="en-US" w:eastAsia="zh-CN"/>
        </w:rPr>
      </w:pPr>
      <w:ins w:id="3189" w:author="Rapporteur" w:date="2022-05-26T14:29:00Z">
        <w:r>
          <w:rPr>
            <w:rStyle w:val="affff6"/>
            <w:noProof/>
          </w:rPr>
          <w:fldChar w:fldCharType="begin"/>
        </w:r>
        <w:r>
          <w:rPr>
            <w:rStyle w:val="affff6"/>
            <w:noProof/>
          </w:rPr>
          <w:instrText xml:space="preserve"> </w:instrText>
        </w:r>
        <w:r>
          <w:rPr>
            <w:noProof/>
          </w:rPr>
          <w:instrText>HYPERLINK \l "_Toc104468033"</w:instrText>
        </w:r>
        <w:r>
          <w:rPr>
            <w:rStyle w:val="affff6"/>
            <w:noProof/>
          </w:rPr>
          <w:instrText xml:space="preserve"> </w:instrText>
        </w:r>
        <w:r>
          <w:rPr>
            <w:rStyle w:val="affff6"/>
            <w:noProof/>
          </w:rPr>
          <w:fldChar w:fldCharType="separate"/>
        </w:r>
        <w:r>
          <w:rPr>
            <w:rStyle w:val="affff6"/>
            <w:noProof/>
            <w:lang w:eastAsia="zh-CN"/>
          </w:rPr>
          <w:t>6.23.3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services,</w:t>
        </w:r>
        <w:r>
          <w:rPr>
            <w:rStyle w:val="affff6"/>
            <w:noProof/>
          </w:rPr>
          <w:t xml:space="preserve"> entities and interfaces</w:t>
        </w:r>
        <w:r>
          <w:rPr>
            <w:noProof/>
            <w:webHidden/>
          </w:rPr>
          <w:tab/>
        </w:r>
        <w:r>
          <w:rPr>
            <w:noProof/>
            <w:webHidden/>
          </w:rPr>
          <w:fldChar w:fldCharType="begin"/>
        </w:r>
        <w:r>
          <w:rPr>
            <w:noProof/>
            <w:webHidden/>
          </w:rPr>
          <w:instrText xml:space="preserve"> PAGEREF _Toc104468033 \h </w:instrText>
        </w:r>
      </w:ins>
      <w:r>
        <w:rPr>
          <w:noProof/>
          <w:webHidden/>
        </w:rPr>
      </w:r>
      <w:r>
        <w:rPr>
          <w:noProof/>
          <w:webHidden/>
        </w:rPr>
        <w:fldChar w:fldCharType="separate"/>
      </w:r>
      <w:ins w:id="3190" w:author="Rapporteur" w:date="2022-05-26T14:30:00Z">
        <w:r>
          <w:rPr>
            <w:noProof/>
            <w:webHidden/>
          </w:rPr>
          <w:t>83</w:t>
        </w:r>
      </w:ins>
      <w:ins w:id="3191" w:author="Rapporteur" w:date="2022-05-26T14:29:00Z">
        <w:r>
          <w:rPr>
            <w:noProof/>
            <w:webHidden/>
          </w:rPr>
          <w:fldChar w:fldCharType="end"/>
        </w:r>
        <w:r>
          <w:rPr>
            <w:rStyle w:val="affff6"/>
            <w:noProof/>
          </w:rPr>
          <w:fldChar w:fldCharType="end"/>
        </w:r>
      </w:ins>
    </w:p>
    <w:p>
      <w:pPr>
        <w:pStyle w:val="23"/>
        <w:rPr>
          <w:ins w:id="3192" w:author="Rapporteur" w:date="2022-05-26T14:29:00Z"/>
          <w:rFonts w:asciiTheme="minorHAnsi" w:eastAsiaTheme="minorEastAsia" w:hAnsiTheme="minorHAnsi" w:cstheme="minorBidi"/>
          <w:noProof/>
          <w:kern w:val="2"/>
          <w:sz w:val="21"/>
          <w:szCs w:val="22"/>
          <w:lang w:val="en-US" w:eastAsia="zh-CN"/>
        </w:rPr>
      </w:pPr>
      <w:ins w:id="3193" w:author="Rapporteur" w:date="2022-05-26T14:29:00Z">
        <w:r>
          <w:rPr>
            <w:rStyle w:val="affff6"/>
            <w:noProof/>
          </w:rPr>
          <w:fldChar w:fldCharType="begin"/>
        </w:r>
        <w:r>
          <w:rPr>
            <w:rStyle w:val="affff6"/>
            <w:noProof/>
          </w:rPr>
          <w:instrText xml:space="preserve"> </w:instrText>
        </w:r>
        <w:r>
          <w:rPr>
            <w:noProof/>
          </w:rPr>
          <w:instrText>HYPERLINK \l "_Toc104468034"</w:instrText>
        </w:r>
        <w:r>
          <w:rPr>
            <w:rStyle w:val="affff6"/>
            <w:noProof/>
          </w:rPr>
          <w:instrText xml:space="preserve"> </w:instrText>
        </w:r>
        <w:r>
          <w:rPr>
            <w:rStyle w:val="affff6"/>
            <w:noProof/>
          </w:rPr>
          <w:fldChar w:fldCharType="separate"/>
        </w:r>
        <w:r>
          <w:rPr>
            <w:rStyle w:val="affff6"/>
            <w:noProof/>
            <w:lang w:eastAsia="zh-CN"/>
          </w:rPr>
          <w:t>6.24</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#24</w:t>
        </w:r>
        <w:r>
          <w:rPr>
            <w:rStyle w:val="affff6"/>
            <w:noProof/>
          </w:rPr>
          <w:t>: Horizontal Federated Learning among Multiple NWDAFs</w:t>
        </w:r>
        <w:r>
          <w:rPr>
            <w:noProof/>
            <w:webHidden/>
          </w:rPr>
          <w:tab/>
        </w:r>
        <w:r>
          <w:rPr>
            <w:noProof/>
            <w:webHidden/>
          </w:rPr>
          <w:fldChar w:fldCharType="begin"/>
        </w:r>
        <w:r>
          <w:rPr>
            <w:noProof/>
            <w:webHidden/>
          </w:rPr>
          <w:instrText xml:space="preserve"> PAGEREF _Toc104468034 \h </w:instrText>
        </w:r>
      </w:ins>
      <w:r>
        <w:rPr>
          <w:noProof/>
          <w:webHidden/>
        </w:rPr>
      </w:r>
      <w:r>
        <w:rPr>
          <w:noProof/>
          <w:webHidden/>
        </w:rPr>
        <w:fldChar w:fldCharType="separate"/>
      </w:r>
      <w:ins w:id="3194" w:author="Rapporteur" w:date="2022-05-26T14:30:00Z">
        <w:r>
          <w:rPr>
            <w:noProof/>
            <w:webHidden/>
          </w:rPr>
          <w:t>83</w:t>
        </w:r>
      </w:ins>
      <w:ins w:id="3195" w:author="Rapporteur" w:date="2022-05-26T14:29:00Z">
        <w:r>
          <w:rPr>
            <w:noProof/>
            <w:webHidden/>
          </w:rPr>
          <w:fldChar w:fldCharType="end"/>
        </w:r>
        <w:r>
          <w:rPr>
            <w:rStyle w:val="affff6"/>
            <w:noProof/>
          </w:rPr>
          <w:fldChar w:fldCharType="end"/>
        </w:r>
      </w:ins>
    </w:p>
    <w:p>
      <w:pPr>
        <w:pStyle w:val="34"/>
        <w:rPr>
          <w:ins w:id="3196" w:author="Rapporteur" w:date="2022-05-26T14:29:00Z"/>
          <w:rFonts w:asciiTheme="minorHAnsi" w:eastAsiaTheme="minorEastAsia" w:hAnsiTheme="minorHAnsi" w:cstheme="minorBidi"/>
          <w:noProof/>
          <w:kern w:val="2"/>
          <w:sz w:val="21"/>
          <w:szCs w:val="22"/>
          <w:lang w:val="en-US" w:eastAsia="zh-CN"/>
        </w:rPr>
      </w:pPr>
      <w:ins w:id="3197" w:author="Rapporteur" w:date="2022-05-26T14:29:00Z">
        <w:r>
          <w:rPr>
            <w:rStyle w:val="affff6"/>
            <w:noProof/>
          </w:rPr>
          <w:fldChar w:fldCharType="begin"/>
        </w:r>
        <w:r>
          <w:rPr>
            <w:rStyle w:val="affff6"/>
            <w:noProof/>
          </w:rPr>
          <w:instrText xml:space="preserve"> </w:instrText>
        </w:r>
        <w:r>
          <w:rPr>
            <w:noProof/>
          </w:rPr>
          <w:instrText>HYPERLINK \l "_Toc104468035"</w:instrText>
        </w:r>
        <w:r>
          <w:rPr>
            <w:rStyle w:val="affff6"/>
            <w:noProof/>
          </w:rPr>
          <w:instrText xml:space="preserve"> </w:instrText>
        </w:r>
        <w:r>
          <w:rPr>
            <w:rStyle w:val="affff6"/>
            <w:noProof/>
          </w:rPr>
          <w:fldChar w:fldCharType="separate"/>
        </w:r>
        <w:r>
          <w:rPr>
            <w:rStyle w:val="affff6"/>
            <w:noProof/>
          </w:rPr>
          <w:t>6.24.1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_Toc104468035 \h </w:instrText>
        </w:r>
      </w:ins>
      <w:r>
        <w:rPr>
          <w:noProof/>
          <w:webHidden/>
        </w:rPr>
      </w:r>
      <w:r>
        <w:rPr>
          <w:noProof/>
          <w:webHidden/>
        </w:rPr>
        <w:fldChar w:fldCharType="separate"/>
      </w:r>
      <w:ins w:id="3198" w:author="Rapporteur" w:date="2022-05-26T14:30:00Z">
        <w:r>
          <w:rPr>
            <w:noProof/>
            <w:webHidden/>
          </w:rPr>
          <w:t>83</w:t>
        </w:r>
      </w:ins>
      <w:ins w:id="3199" w:author="Rapporteur" w:date="2022-05-26T14:29:00Z">
        <w:r>
          <w:rPr>
            <w:noProof/>
            <w:webHidden/>
          </w:rPr>
          <w:fldChar w:fldCharType="end"/>
        </w:r>
        <w:r>
          <w:rPr>
            <w:rStyle w:val="affff6"/>
            <w:noProof/>
          </w:rPr>
          <w:fldChar w:fldCharType="end"/>
        </w:r>
      </w:ins>
    </w:p>
    <w:p>
      <w:pPr>
        <w:pStyle w:val="34"/>
        <w:rPr>
          <w:ins w:id="3200" w:author="Rapporteur" w:date="2022-05-26T14:29:00Z"/>
          <w:rFonts w:asciiTheme="minorHAnsi" w:eastAsiaTheme="minorEastAsia" w:hAnsiTheme="minorHAnsi" w:cstheme="minorBidi"/>
          <w:noProof/>
          <w:kern w:val="2"/>
          <w:sz w:val="21"/>
          <w:szCs w:val="22"/>
          <w:lang w:val="en-US" w:eastAsia="zh-CN"/>
        </w:rPr>
      </w:pPr>
      <w:ins w:id="3201" w:author="Rapporteur" w:date="2022-05-26T14:29:00Z">
        <w:r>
          <w:rPr>
            <w:rStyle w:val="affff6"/>
            <w:noProof/>
          </w:rPr>
          <w:fldChar w:fldCharType="begin"/>
        </w:r>
        <w:r>
          <w:rPr>
            <w:rStyle w:val="affff6"/>
            <w:noProof/>
          </w:rPr>
          <w:instrText xml:space="preserve"> </w:instrText>
        </w:r>
        <w:r>
          <w:rPr>
            <w:noProof/>
          </w:rPr>
          <w:instrText>HYPERLINK \l "_Toc104468036"</w:instrText>
        </w:r>
        <w:r>
          <w:rPr>
            <w:rStyle w:val="affff6"/>
            <w:noProof/>
          </w:rPr>
          <w:instrText xml:space="preserve"> </w:instrText>
        </w:r>
        <w:r>
          <w:rPr>
            <w:rStyle w:val="affff6"/>
            <w:noProof/>
          </w:rPr>
          <w:fldChar w:fldCharType="separate"/>
        </w:r>
        <w:r>
          <w:rPr>
            <w:rStyle w:val="affff6"/>
            <w:noProof/>
            <w:lang w:eastAsia="zh-CN"/>
          </w:rPr>
          <w:t>6.24.2</w:t>
        </w:r>
        <w:r>
          <w:rPr>
            <w:rFonts w:asciiTheme="minorHAnsi" w:eastAsiaTheme="minorEastAsia" w:hAnsiTheme="minorHAnsi" w:cstheme="minorBidi"/>
            <w:noProof/>
            <w:kern w:val="2"/>
            <w:sz w:val="21"/>
            <w:szCs w:val="22"/>
            <w:lang w:val="en-US" w:eastAsia="zh-CN"/>
          </w:rPr>
          <w:tab/>
        </w:r>
        <w:r>
          <w:rPr>
            <w:rStyle w:val="affff6"/>
            <w:noProof/>
            <w:lang w:eastAsia="zh-CN"/>
          </w:rPr>
          <w:t>Procedures</w:t>
        </w:r>
        <w:r>
          <w:rPr>
            <w:noProof/>
            <w:webHidden/>
          </w:rPr>
          <w:tab/>
        </w:r>
        <w:r>
          <w:rPr>
            <w:noProof/>
            <w:webHidden/>
          </w:rPr>
          <w:fldChar w:fldCharType="begin"/>
        </w:r>
        <w:r>
          <w:rPr>
            <w:noProof/>
            <w:webHidden/>
          </w:rPr>
          <w:instrText xml:space="preserve"> PAGEREF _Toc104468036 \h </w:instrText>
        </w:r>
      </w:ins>
      <w:r>
        <w:rPr>
          <w:noProof/>
          <w:webHidden/>
        </w:rPr>
      </w:r>
      <w:r>
        <w:rPr>
          <w:noProof/>
          <w:webHidden/>
        </w:rPr>
        <w:fldChar w:fldCharType="separate"/>
      </w:r>
      <w:ins w:id="3202" w:author="Rapporteur" w:date="2022-05-26T14:30:00Z">
        <w:r>
          <w:rPr>
            <w:noProof/>
            <w:webHidden/>
          </w:rPr>
          <w:t>84</w:t>
        </w:r>
      </w:ins>
      <w:ins w:id="3203" w:author="Rapporteur" w:date="2022-05-26T14:29:00Z">
        <w:r>
          <w:rPr>
            <w:noProof/>
            <w:webHidden/>
          </w:rPr>
          <w:fldChar w:fldCharType="end"/>
        </w:r>
        <w:r>
          <w:rPr>
            <w:rStyle w:val="affff6"/>
            <w:noProof/>
          </w:rPr>
          <w:fldChar w:fldCharType="end"/>
        </w:r>
      </w:ins>
    </w:p>
    <w:p>
      <w:pPr>
        <w:pStyle w:val="43"/>
        <w:rPr>
          <w:ins w:id="3204" w:author="Rapporteur" w:date="2022-05-26T14:29:00Z"/>
          <w:rFonts w:asciiTheme="minorHAnsi" w:eastAsiaTheme="minorEastAsia" w:hAnsiTheme="minorHAnsi" w:cstheme="minorBidi"/>
          <w:noProof/>
          <w:kern w:val="2"/>
          <w:sz w:val="21"/>
          <w:szCs w:val="22"/>
          <w:lang w:val="en-US" w:eastAsia="zh-CN"/>
        </w:rPr>
      </w:pPr>
      <w:ins w:id="3205" w:author="Rapporteur" w:date="2022-05-26T14:29:00Z">
        <w:r>
          <w:rPr>
            <w:rStyle w:val="affff6"/>
            <w:noProof/>
          </w:rPr>
          <w:fldChar w:fldCharType="begin"/>
        </w:r>
        <w:r>
          <w:rPr>
            <w:rStyle w:val="affff6"/>
            <w:noProof/>
          </w:rPr>
          <w:instrText xml:space="preserve"> </w:instrText>
        </w:r>
        <w:r>
          <w:rPr>
            <w:noProof/>
          </w:rPr>
          <w:instrText>HYPERLINK \l "_Toc104468037"</w:instrText>
        </w:r>
        <w:r>
          <w:rPr>
            <w:rStyle w:val="affff6"/>
            <w:noProof/>
          </w:rPr>
          <w:instrText xml:space="preserve"> </w:instrText>
        </w:r>
        <w:r>
          <w:rPr>
            <w:rStyle w:val="affff6"/>
            <w:noProof/>
          </w:rPr>
          <w:fldChar w:fldCharType="separate"/>
        </w:r>
        <w:r>
          <w:rPr>
            <w:rStyle w:val="affff6"/>
            <w:noProof/>
          </w:rPr>
          <w:t>6.24.2.1</w:t>
        </w:r>
        <w:r>
          <w:rPr>
            <w:rFonts w:asciiTheme="minorHAnsi" w:eastAsiaTheme="minorEastAsia" w:hAnsiTheme="minorHAnsi" w:cstheme="minorBidi"/>
            <w:noProof/>
            <w:kern w:val="2"/>
            <w:sz w:val="21"/>
            <w:szCs w:val="22"/>
            <w:lang w:val="en-US" w:eastAsia="zh-CN"/>
          </w:rPr>
          <w:tab/>
        </w:r>
        <w:r>
          <w:rPr>
            <w:rStyle w:val="affff6"/>
            <w:noProof/>
          </w:rPr>
          <w:t>General procedure for Federated Learning among Multiple NWDAF Instances</w:t>
        </w:r>
        <w:r>
          <w:rPr>
            <w:noProof/>
            <w:webHidden/>
          </w:rPr>
          <w:tab/>
        </w:r>
        <w:r>
          <w:rPr>
            <w:noProof/>
            <w:webHidden/>
          </w:rPr>
          <w:fldChar w:fldCharType="begin"/>
        </w:r>
        <w:r>
          <w:rPr>
            <w:noProof/>
            <w:webHidden/>
          </w:rPr>
          <w:instrText xml:space="preserve"> PAGEREF _Toc104468037 \h </w:instrText>
        </w:r>
      </w:ins>
      <w:r>
        <w:rPr>
          <w:noProof/>
          <w:webHidden/>
        </w:rPr>
      </w:r>
      <w:r>
        <w:rPr>
          <w:noProof/>
          <w:webHidden/>
        </w:rPr>
        <w:fldChar w:fldCharType="separate"/>
      </w:r>
      <w:ins w:id="3206" w:author="Rapporteur" w:date="2022-05-26T14:30:00Z">
        <w:r>
          <w:rPr>
            <w:noProof/>
            <w:webHidden/>
          </w:rPr>
          <w:t>84</w:t>
        </w:r>
      </w:ins>
      <w:ins w:id="3207" w:author="Rapporteur" w:date="2022-05-26T14:29:00Z">
        <w:r>
          <w:rPr>
            <w:noProof/>
            <w:webHidden/>
          </w:rPr>
          <w:fldChar w:fldCharType="end"/>
        </w:r>
        <w:r>
          <w:rPr>
            <w:rStyle w:val="affff6"/>
            <w:noProof/>
          </w:rPr>
          <w:fldChar w:fldCharType="end"/>
        </w:r>
      </w:ins>
    </w:p>
    <w:p>
      <w:pPr>
        <w:pStyle w:val="43"/>
        <w:rPr>
          <w:ins w:id="3208" w:author="Rapporteur" w:date="2022-05-26T14:29:00Z"/>
          <w:rFonts w:asciiTheme="minorHAnsi" w:eastAsiaTheme="minorEastAsia" w:hAnsiTheme="minorHAnsi" w:cstheme="minorBidi"/>
          <w:noProof/>
          <w:kern w:val="2"/>
          <w:sz w:val="21"/>
          <w:szCs w:val="22"/>
          <w:lang w:val="en-US" w:eastAsia="zh-CN"/>
        </w:rPr>
      </w:pPr>
      <w:ins w:id="3209" w:author="Rapporteur" w:date="2022-05-26T14:29:00Z">
        <w:r>
          <w:rPr>
            <w:rStyle w:val="affff6"/>
            <w:noProof/>
          </w:rPr>
          <w:fldChar w:fldCharType="begin"/>
        </w:r>
        <w:r>
          <w:rPr>
            <w:rStyle w:val="affff6"/>
            <w:noProof/>
          </w:rPr>
          <w:instrText xml:space="preserve"> </w:instrText>
        </w:r>
        <w:r>
          <w:rPr>
            <w:noProof/>
          </w:rPr>
          <w:instrText>HYPERLINK \l "_Toc104468038"</w:instrText>
        </w:r>
        <w:r>
          <w:rPr>
            <w:rStyle w:val="affff6"/>
            <w:noProof/>
          </w:rPr>
          <w:instrText xml:space="preserve"> </w:instrText>
        </w:r>
        <w:r>
          <w:rPr>
            <w:rStyle w:val="affff6"/>
            <w:noProof/>
          </w:rPr>
          <w:fldChar w:fldCharType="separate"/>
        </w:r>
        <w:r>
          <w:rPr>
            <w:rStyle w:val="affff6"/>
            <w:noProof/>
          </w:rPr>
          <w:t>6.24.2.2</w:t>
        </w:r>
        <w:r>
          <w:rPr>
            <w:rFonts w:asciiTheme="minorHAnsi" w:eastAsiaTheme="minorEastAsia" w:hAnsiTheme="minorHAnsi" w:cstheme="minorBidi"/>
            <w:noProof/>
            <w:kern w:val="2"/>
            <w:sz w:val="21"/>
            <w:szCs w:val="22"/>
            <w:lang w:val="en-US" w:eastAsia="zh-CN"/>
          </w:rPr>
          <w:tab/>
        </w:r>
        <w:r>
          <w:rPr>
            <w:rStyle w:val="affff6"/>
            <w:noProof/>
          </w:rPr>
          <w:t>Procedure for usage of Federated Learning in Abnormal Behaviour</w:t>
        </w:r>
        <w:r>
          <w:rPr>
            <w:noProof/>
            <w:webHidden/>
          </w:rPr>
          <w:tab/>
        </w:r>
        <w:r>
          <w:rPr>
            <w:noProof/>
            <w:webHidden/>
          </w:rPr>
          <w:fldChar w:fldCharType="begin"/>
        </w:r>
        <w:r>
          <w:rPr>
            <w:noProof/>
            <w:webHidden/>
          </w:rPr>
          <w:instrText xml:space="preserve"> PAGEREF _Toc104468038 \h </w:instrText>
        </w:r>
      </w:ins>
      <w:r>
        <w:rPr>
          <w:noProof/>
          <w:webHidden/>
        </w:rPr>
      </w:r>
      <w:r>
        <w:rPr>
          <w:noProof/>
          <w:webHidden/>
        </w:rPr>
        <w:fldChar w:fldCharType="separate"/>
      </w:r>
      <w:ins w:id="3210" w:author="Rapporteur" w:date="2022-05-26T14:30:00Z">
        <w:r>
          <w:rPr>
            <w:noProof/>
            <w:webHidden/>
          </w:rPr>
          <w:t>86</w:t>
        </w:r>
      </w:ins>
      <w:ins w:id="3211" w:author="Rapporteur" w:date="2022-05-26T14:29:00Z">
        <w:r>
          <w:rPr>
            <w:noProof/>
            <w:webHidden/>
          </w:rPr>
          <w:fldChar w:fldCharType="end"/>
        </w:r>
        <w:r>
          <w:rPr>
            <w:rStyle w:val="affff6"/>
            <w:noProof/>
          </w:rPr>
          <w:fldChar w:fldCharType="end"/>
        </w:r>
      </w:ins>
    </w:p>
    <w:p>
      <w:pPr>
        <w:pStyle w:val="34"/>
        <w:rPr>
          <w:ins w:id="3212" w:author="Rapporteur" w:date="2022-05-26T14:29:00Z"/>
          <w:rFonts w:asciiTheme="minorHAnsi" w:eastAsiaTheme="minorEastAsia" w:hAnsiTheme="minorHAnsi" w:cstheme="minorBidi"/>
          <w:noProof/>
          <w:kern w:val="2"/>
          <w:sz w:val="21"/>
          <w:szCs w:val="22"/>
          <w:lang w:val="en-US" w:eastAsia="zh-CN"/>
        </w:rPr>
      </w:pPr>
      <w:ins w:id="3213" w:author="Rapporteur" w:date="2022-05-26T14:29:00Z">
        <w:r>
          <w:rPr>
            <w:rStyle w:val="affff6"/>
            <w:noProof/>
          </w:rPr>
          <w:fldChar w:fldCharType="begin"/>
        </w:r>
        <w:r>
          <w:rPr>
            <w:rStyle w:val="affff6"/>
            <w:noProof/>
          </w:rPr>
          <w:instrText xml:space="preserve"> </w:instrText>
        </w:r>
        <w:r>
          <w:rPr>
            <w:noProof/>
          </w:rPr>
          <w:instrText>HYPERLINK \l "_Toc104468039"</w:instrText>
        </w:r>
        <w:r>
          <w:rPr>
            <w:rStyle w:val="affff6"/>
            <w:noProof/>
          </w:rPr>
          <w:instrText xml:space="preserve"> </w:instrText>
        </w:r>
        <w:r>
          <w:rPr>
            <w:rStyle w:val="affff6"/>
            <w:noProof/>
          </w:rPr>
          <w:fldChar w:fldCharType="separate"/>
        </w:r>
        <w:r>
          <w:rPr>
            <w:rStyle w:val="affff6"/>
            <w:noProof/>
          </w:rPr>
          <w:t>6.24.3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_Toc104468039 \h </w:instrText>
        </w:r>
      </w:ins>
      <w:r>
        <w:rPr>
          <w:noProof/>
          <w:webHidden/>
        </w:rPr>
      </w:r>
      <w:r>
        <w:rPr>
          <w:noProof/>
          <w:webHidden/>
        </w:rPr>
        <w:fldChar w:fldCharType="separate"/>
      </w:r>
      <w:ins w:id="3214" w:author="Rapporteur" w:date="2022-05-26T14:30:00Z">
        <w:r>
          <w:rPr>
            <w:noProof/>
            <w:webHidden/>
          </w:rPr>
          <w:t>87</w:t>
        </w:r>
      </w:ins>
      <w:ins w:id="3215" w:author="Rapporteur" w:date="2022-05-26T14:29:00Z">
        <w:r>
          <w:rPr>
            <w:noProof/>
            <w:webHidden/>
          </w:rPr>
          <w:fldChar w:fldCharType="end"/>
        </w:r>
        <w:r>
          <w:rPr>
            <w:rStyle w:val="affff6"/>
            <w:noProof/>
          </w:rPr>
          <w:fldChar w:fldCharType="end"/>
        </w:r>
      </w:ins>
    </w:p>
    <w:p>
      <w:pPr>
        <w:pStyle w:val="23"/>
        <w:rPr>
          <w:ins w:id="3216" w:author="Rapporteur" w:date="2022-05-26T14:29:00Z"/>
          <w:rFonts w:asciiTheme="minorHAnsi" w:eastAsiaTheme="minorEastAsia" w:hAnsiTheme="minorHAnsi" w:cstheme="minorBidi"/>
          <w:noProof/>
          <w:kern w:val="2"/>
          <w:sz w:val="21"/>
          <w:szCs w:val="22"/>
          <w:lang w:val="en-US" w:eastAsia="zh-CN"/>
        </w:rPr>
      </w:pPr>
      <w:ins w:id="3217" w:author="Rapporteur" w:date="2022-05-26T14:29:00Z">
        <w:r>
          <w:rPr>
            <w:rStyle w:val="affff6"/>
            <w:noProof/>
          </w:rPr>
          <w:fldChar w:fldCharType="begin"/>
        </w:r>
        <w:r>
          <w:rPr>
            <w:rStyle w:val="affff6"/>
            <w:noProof/>
          </w:rPr>
          <w:instrText xml:space="preserve"> </w:instrText>
        </w:r>
        <w:r>
          <w:rPr>
            <w:noProof/>
          </w:rPr>
          <w:instrText>HYPERLINK \l "_Toc104468040"</w:instrText>
        </w:r>
        <w:r>
          <w:rPr>
            <w:rStyle w:val="affff6"/>
            <w:noProof/>
          </w:rPr>
          <w:instrText xml:space="preserve"> </w:instrText>
        </w:r>
        <w:r>
          <w:rPr>
            <w:rStyle w:val="affff6"/>
            <w:noProof/>
          </w:rPr>
          <w:fldChar w:fldCharType="separate"/>
        </w:r>
        <w:r>
          <w:rPr>
            <w:rStyle w:val="affff6"/>
            <w:noProof/>
          </w:rPr>
          <w:t>6.</w:t>
        </w:r>
        <w:r>
          <w:rPr>
            <w:rStyle w:val="affff6"/>
            <w:noProof/>
            <w:lang w:eastAsia="zh-CN"/>
          </w:rPr>
          <w:t>25</w:t>
        </w:r>
        <w:r>
          <w:rPr>
            <w:rFonts w:asciiTheme="minorHAnsi" w:eastAsiaTheme="minorEastAsia" w:hAnsiTheme="minorHAnsi" w:cstheme="minorBidi"/>
            <w:noProof/>
            <w:kern w:val="2"/>
            <w:sz w:val="21"/>
            <w:szCs w:val="22"/>
            <w:lang w:val="en-US" w:eastAsia="zh-CN"/>
          </w:rPr>
          <w:tab/>
        </w:r>
        <w:r>
          <w:rPr>
            <w:rStyle w:val="affff6"/>
            <w:noProof/>
          </w:rPr>
          <w:t xml:space="preserve">Solution </w:t>
        </w:r>
        <w:r>
          <w:rPr>
            <w:rStyle w:val="affff6"/>
            <w:noProof/>
            <w:lang w:eastAsia="zh-CN"/>
          </w:rPr>
          <w:t>#25</w:t>
        </w:r>
        <w:r>
          <w:rPr>
            <w:rStyle w:val="affff6"/>
            <w:noProof/>
          </w:rPr>
          <w:t>: Outdoors Advertisement use case with finer granularity location information</w:t>
        </w:r>
        <w:r>
          <w:rPr>
            <w:noProof/>
            <w:webHidden/>
          </w:rPr>
          <w:tab/>
        </w:r>
        <w:r>
          <w:rPr>
            <w:noProof/>
            <w:webHidden/>
          </w:rPr>
          <w:fldChar w:fldCharType="begin"/>
        </w:r>
        <w:r>
          <w:rPr>
            <w:noProof/>
            <w:webHidden/>
          </w:rPr>
          <w:instrText xml:space="preserve"> PAGEREF _Toc104468040 \h </w:instrText>
        </w:r>
      </w:ins>
      <w:r>
        <w:rPr>
          <w:noProof/>
          <w:webHidden/>
        </w:rPr>
      </w:r>
      <w:r>
        <w:rPr>
          <w:noProof/>
          <w:webHidden/>
        </w:rPr>
        <w:fldChar w:fldCharType="separate"/>
      </w:r>
      <w:ins w:id="3218" w:author="Rapporteur" w:date="2022-05-26T14:30:00Z">
        <w:r>
          <w:rPr>
            <w:noProof/>
            <w:webHidden/>
          </w:rPr>
          <w:t>87</w:t>
        </w:r>
      </w:ins>
      <w:ins w:id="3219" w:author="Rapporteur" w:date="2022-05-26T14:29:00Z">
        <w:r>
          <w:rPr>
            <w:noProof/>
            <w:webHidden/>
          </w:rPr>
          <w:fldChar w:fldCharType="end"/>
        </w:r>
        <w:r>
          <w:rPr>
            <w:rStyle w:val="affff6"/>
            <w:noProof/>
          </w:rPr>
          <w:fldChar w:fldCharType="end"/>
        </w:r>
      </w:ins>
    </w:p>
    <w:p>
      <w:pPr>
        <w:pStyle w:val="34"/>
        <w:rPr>
          <w:ins w:id="3220" w:author="Rapporteur" w:date="2022-05-26T14:29:00Z"/>
          <w:rFonts w:asciiTheme="minorHAnsi" w:eastAsiaTheme="minorEastAsia" w:hAnsiTheme="minorHAnsi" w:cstheme="minorBidi"/>
          <w:noProof/>
          <w:kern w:val="2"/>
          <w:sz w:val="21"/>
          <w:szCs w:val="22"/>
          <w:lang w:val="en-US" w:eastAsia="zh-CN"/>
        </w:rPr>
      </w:pPr>
      <w:ins w:id="3221" w:author="Rapporteur" w:date="2022-05-26T14:29:00Z">
        <w:r>
          <w:rPr>
            <w:rStyle w:val="affff6"/>
            <w:noProof/>
          </w:rPr>
          <w:fldChar w:fldCharType="begin"/>
        </w:r>
        <w:r>
          <w:rPr>
            <w:rStyle w:val="affff6"/>
            <w:noProof/>
          </w:rPr>
          <w:instrText xml:space="preserve"> </w:instrText>
        </w:r>
        <w:r>
          <w:rPr>
            <w:noProof/>
          </w:rPr>
          <w:instrText>HYPERLINK \l "_Toc104468041"</w:instrText>
        </w:r>
        <w:r>
          <w:rPr>
            <w:rStyle w:val="affff6"/>
            <w:noProof/>
          </w:rPr>
          <w:instrText xml:space="preserve"> </w:instrText>
        </w:r>
        <w:r>
          <w:rPr>
            <w:rStyle w:val="affff6"/>
            <w:noProof/>
          </w:rPr>
          <w:fldChar w:fldCharType="separate"/>
        </w:r>
        <w:r>
          <w:rPr>
            <w:rStyle w:val="affff6"/>
            <w:noProof/>
          </w:rPr>
          <w:t>6.</w:t>
        </w:r>
        <w:r>
          <w:rPr>
            <w:rStyle w:val="affff6"/>
            <w:noProof/>
            <w:lang w:eastAsia="zh-CN"/>
          </w:rPr>
          <w:t>25</w:t>
        </w:r>
        <w:r>
          <w:rPr>
            <w:rStyle w:val="affff6"/>
            <w:noProof/>
          </w:rPr>
          <w:t>.1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_Toc104468041 \h </w:instrText>
        </w:r>
      </w:ins>
      <w:r>
        <w:rPr>
          <w:noProof/>
          <w:webHidden/>
        </w:rPr>
      </w:r>
      <w:r>
        <w:rPr>
          <w:noProof/>
          <w:webHidden/>
        </w:rPr>
        <w:fldChar w:fldCharType="separate"/>
      </w:r>
      <w:ins w:id="3222" w:author="Rapporteur" w:date="2022-05-26T14:30:00Z">
        <w:r>
          <w:rPr>
            <w:noProof/>
            <w:webHidden/>
          </w:rPr>
          <w:t>87</w:t>
        </w:r>
      </w:ins>
      <w:ins w:id="3223" w:author="Rapporteur" w:date="2022-05-26T14:29:00Z">
        <w:r>
          <w:rPr>
            <w:noProof/>
            <w:webHidden/>
          </w:rPr>
          <w:fldChar w:fldCharType="end"/>
        </w:r>
        <w:r>
          <w:rPr>
            <w:rStyle w:val="affff6"/>
            <w:noProof/>
          </w:rPr>
          <w:fldChar w:fldCharType="end"/>
        </w:r>
      </w:ins>
    </w:p>
    <w:p>
      <w:pPr>
        <w:pStyle w:val="34"/>
        <w:rPr>
          <w:ins w:id="3224" w:author="Rapporteur" w:date="2022-05-26T14:29:00Z"/>
          <w:rFonts w:asciiTheme="minorHAnsi" w:eastAsiaTheme="minorEastAsia" w:hAnsiTheme="minorHAnsi" w:cstheme="minorBidi"/>
          <w:noProof/>
          <w:kern w:val="2"/>
          <w:sz w:val="21"/>
          <w:szCs w:val="22"/>
          <w:lang w:val="en-US" w:eastAsia="zh-CN"/>
        </w:rPr>
      </w:pPr>
      <w:ins w:id="3225" w:author="Rapporteur" w:date="2022-05-26T14:29:00Z">
        <w:r>
          <w:rPr>
            <w:rStyle w:val="affff6"/>
            <w:noProof/>
          </w:rPr>
          <w:fldChar w:fldCharType="begin"/>
        </w:r>
        <w:r>
          <w:rPr>
            <w:rStyle w:val="affff6"/>
            <w:noProof/>
          </w:rPr>
          <w:instrText xml:space="preserve"> </w:instrText>
        </w:r>
        <w:r>
          <w:rPr>
            <w:noProof/>
          </w:rPr>
          <w:instrText>HYPERLINK \l "_Toc104468042"</w:instrText>
        </w:r>
        <w:r>
          <w:rPr>
            <w:rStyle w:val="affff6"/>
            <w:noProof/>
          </w:rPr>
          <w:instrText xml:space="preserve"> </w:instrText>
        </w:r>
        <w:r>
          <w:rPr>
            <w:rStyle w:val="affff6"/>
            <w:noProof/>
          </w:rPr>
          <w:fldChar w:fldCharType="separate"/>
        </w:r>
        <w:r>
          <w:rPr>
            <w:rStyle w:val="affff6"/>
            <w:noProof/>
          </w:rPr>
          <w:t>6.</w:t>
        </w:r>
        <w:r>
          <w:rPr>
            <w:rStyle w:val="affff6"/>
            <w:noProof/>
            <w:lang w:eastAsia="zh-CN"/>
          </w:rPr>
          <w:t>25</w:t>
        </w:r>
        <w:r>
          <w:rPr>
            <w:rStyle w:val="affff6"/>
            <w:noProof/>
          </w:rPr>
          <w:t>.2</w:t>
        </w:r>
        <w:r>
          <w:rPr>
            <w:rFonts w:asciiTheme="minorHAnsi" w:eastAsiaTheme="minorEastAsia" w:hAnsiTheme="minorHAnsi" w:cstheme="minorBidi"/>
            <w:noProof/>
            <w:kern w:val="2"/>
            <w:sz w:val="21"/>
            <w:szCs w:val="22"/>
            <w:lang w:val="en-US" w:eastAsia="zh-CN"/>
          </w:rPr>
          <w:tab/>
        </w:r>
        <w:r>
          <w:rPr>
            <w:rStyle w:val="affff6"/>
            <w:noProof/>
          </w:rPr>
          <w:t>Input Data</w:t>
        </w:r>
        <w:r>
          <w:rPr>
            <w:noProof/>
            <w:webHidden/>
          </w:rPr>
          <w:tab/>
        </w:r>
        <w:r>
          <w:rPr>
            <w:noProof/>
            <w:webHidden/>
          </w:rPr>
          <w:fldChar w:fldCharType="begin"/>
        </w:r>
        <w:r>
          <w:rPr>
            <w:noProof/>
            <w:webHidden/>
          </w:rPr>
          <w:instrText xml:space="preserve"> PAGEREF _Toc104468042 \h </w:instrText>
        </w:r>
      </w:ins>
      <w:r>
        <w:rPr>
          <w:noProof/>
          <w:webHidden/>
        </w:rPr>
      </w:r>
      <w:r>
        <w:rPr>
          <w:noProof/>
          <w:webHidden/>
        </w:rPr>
        <w:fldChar w:fldCharType="separate"/>
      </w:r>
      <w:ins w:id="3226" w:author="Rapporteur" w:date="2022-05-26T14:30:00Z">
        <w:r>
          <w:rPr>
            <w:noProof/>
            <w:webHidden/>
          </w:rPr>
          <w:t>88</w:t>
        </w:r>
      </w:ins>
      <w:ins w:id="3227" w:author="Rapporteur" w:date="2022-05-26T14:29:00Z">
        <w:r>
          <w:rPr>
            <w:noProof/>
            <w:webHidden/>
          </w:rPr>
          <w:fldChar w:fldCharType="end"/>
        </w:r>
        <w:r>
          <w:rPr>
            <w:rStyle w:val="affff6"/>
            <w:noProof/>
          </w:rPr>
          <w:fldChar w:fldCharType="end"/>
        </w:r>
      </w:ins>
    </w:p>
    <w:p>
      <w:pPr>
        <w:pStyle w:val="34"/>
        <w:rPr>
          <w:ins w:id="3228" w:author="Rapporteur" w:date="2022-05-26T14:29:00Z"/>
          <w:rFonts w:asciiTheme="minorHAnsi" w:eastAsiaTheme="minorEastAsia" w:hAnsiTheme="minorHAnsi" w:cstheme="minorBidi"/>
          <w:noProof/>
          <w:kern w:val="2"/>
          <w:sz w:val="21"/>
          <w:szCs w:val="22"/>
          <w:lang w:val="en-US" w:eastAsia="zh-CN"/>
        </w:rPr>
      </w:pPr>
      <w:ins w:id="3229" w:author="Rapporteur" w:date="2022-05-26T14:29:00Z">
        <w:r>
          <w:rPr>
            <w:rStyle w:val="affff6"/>
            <w:noProof/>
          </w:rPr>
          <w:fldChar w:fldCharType="begin"/>
        </w:r>
        <w:r>
          <w:rPr>
            <w:rStyle w:val="affff6"/>
            <w:noProof/>
          </w:rPr>
          <w:instrText xml:space="preserve"> </w:instrText>
        </w:r>
        <w:r>
          <w:rPr>
            <w:noProof/>
          </w:rPr>
          <w:instrText>HYPERLINK \l "_Toc104468043"</w:instrText>
        </w:r>
        <w:r>
          <w:rPr>
            <w:rStyle w:val="affff6"/>
            <w:noProof/>
          </w:rPr>
          <w:instrText xml:space="preserve"> </w:instrText>
        </w:r>
        <w:r>
          <w:rPr>
            <w:rStyle w:val="affff6"/>
            <w:noProof/>
          </w:rPr>
          <w:fldChar w:fldCharType="separate"/>
        </w:r>
        <w:r>
          <w:rPr>
            <w:rStyle w:val="affff6"/>
            <w:noProof/>
          </w:rPr>
          <w:t>6.</w:t>
        </w:r>
        <w:r>
          <w:rPr>
            <w:rStyle w:val="affff6"/>
            <w:noProof/>
            <w:lang w:eastAsia="zh-CN"/>
          </w:rPr>
          <w:t>25</w:t>
        </w:r>
        <w:r>
          <w:rPr>
            <w:rStyle w:val="affff6"/>
            <w:noProof/>
          </w:rPr>
          <w:t>.3</w:t>
        </w:r>
        <w:r>
          <w:rPr>
            <w:rFonts w:asciiTheme="minorHAnsi" w:eastAsiaTheme="minorEastAsia" w:hAnsiTheme="minorHAnsi" w:cstheme="minorBidi"/>
            <w:noProof/>
            <w:kern w:val="2"/>
            <w:sz w:val="21"/>
            <w:szCs w:val="22"/>
            <w:lang w:val="en-US" w:eastAsia="zh-CN"/>
          </w:rPr>
          <w:tab/>
        </w:r>
        <w:r>
          <w:rPr>
            <w:rStyle w:val="affff6"/>
            <w:noProof/>
          </w:rPr>
          <w:t>Output Analytics</w:t>
        </w:r>
        <w:r>
          <w:rPr>
            <w:noProof/>
            <w:webHidden/>
          </w:rPr>
          <w:tab/>
        </w:r>
        <w:r>
          <w:rPr>
            <w:noProof/>
            <w:webHidden/>
          </w:rPr>
          <w:fldChar w:fldCharType="begin"/>
        </w:r>
        <w:r>
          <w:rPr>
            <w:noProof/>
            <w:webHidden/>
          </w:rPr>
          <w:instrText xml:space="preserve"> PAGEREF _Toc104468043 \h </w:instrText>
        </w:r>
      </w:ins>
      <w:r>
        <w:rPr>
          <w:noProof/>
          <w:webHidden/>
        </w:rPr>
      </w:r>
      <w:r>
        <w:rPr>
          <w:noProof/>
          <w:webHidden/>
        </w:rPr>
        <w:fldChar w:fldCharType="separate"/>
      </w:r>
      <w:ins w:id="3230" w:author="Rapporteur" w:date="2022-05-26T14:30:00Z">
        <w:r>
          <w:rPr>
            <w:noProof/>
            <w:webHidden/>
          </w:rPr>
          <w:t>88</w:t>
        </w:r>
      </w:ins>
      <w:ins w:id="3231" w:author="Rapporteur" w:date="2022-05-26T14:29:00Z">
        <w:r>
          <w:rPr>
            <w:noProof/>
            <w:webHidden/>
          </w:rPr>
          <w:fldChar w:fldCharType="end"/>
        </w:r>
        <w:r>
          <w:rPr>
            <w:rStyle w:val="affff6"/>
            <w:noProof/>
          </w:rPr>
          <w:fldChar w:fldCharType="end"/>
        </w:r>
      </w:ins>
    </w:p>
    <w:p>
      <w:pPr>
        <w:pStyle w:val="34"/>
        <w:rPr>
          <w:ins w:id="3232" w:author="Rapporteur" w:date="2022-05-26T14:29:00Z"/>
          <w:rFonts w:asciiTheme="minorHAnsi" w:eastAsiaTheme="minorEastAsia" w:hAnsiTheme="minorHAnsi" w:cstheme="minorBidi"/>
          <w:noProof/>
          <w:kern w:val="2"/>
          <w:sz w:val="21"/>
          <w:szCs w:val="22"/>
          <w:lang w:val="en-US" w:eastAsia="zh-CN"/>
        </w:rPr>
      </w:pPr>
      <w:ins w:id="3233" w:author="Rapporteur" w:date="2022-05-26T14:29:00Z">
        <w:r>
          <w:rPr>
            <w:rStyle w:val="affff6"/>
            <w:noProof/>
          </w:rPr>
          <w:fldChar w:fldCharType="begin"/>
        </w:r>
        <w:r>
          <w:rPr>
            <w:rStyle w:val="affff6"/>
            <w:noProof/>
          </w:rPr>
          <w:instrText xml:space="preserve"> </w:instrText>
        </w:r>
        <w:r>
          <w:rPr>
            <w:noProof/>
          </w:rPr>
          <w:instrText>HYPERLINK \l "_Toc104468044"</w:instrText>
        </w:r>
        <w:r>
          <w:rPr>
            <w:rStyle w:val="affff6"/>
            <w:noProof/>
          </w:rPr>
          <w:instrText xml:space="preserve"> </w:instrText>
        </w:r>
        <w:r>
          <w:rPr>
            <w:rStyle w:val="affff6"/>
            <w:noProof/>
          </w:rPr>
          <w:fldChar w:fldCharType="separate"/>
        </w:r>
        <w:r>
          <w:rPr>
            <w:rStyle w:val="affff6"/>
            <w:noProof/>
            <w:lang w:eastAsia="ko-KR"/>
          </w:rPr>
          <w:t>6.</w:t>
        </w:r>
        <w:r>
          <w:rPr>
            <w:rStyle w:val="affff6"/>
            <w:noProof/>
            <w:lang w:eastAsia="zh-CN"/>
          </w:rPr>
          <w:t>25</w:t>
        </w:r>
        <w:r>
          <w:rPr>
            <w:rStyle w:val="affff6"/>
            <w:noProof/>
            <w:lang w:eastAsia="ko-KR"/>
          </w:rPr>
          <w:t>.4</w:t>
        </w:r>
        <w:r>
          <w:rPr>
            <w:rFonts w:asciiTheme="minorHAnsi" w:eastAsiaTheme="minorEastAsia" w:hAnsiTheme="minorHAnsi" w:cstheme="minorBidi"/>
            <w:noProof/>
            <w:kern w:val="2"/>
            <w:sz w:val="21"/>
            <w:szCs w:val="22"/>
            <w:lang w:val="en-US" w:eastAsia="zh-CN"/>
          </w:rPr>
          <w:tab/>
        </w:r>
        <w:r>
          <w:rPr>
            <w:rStyle w:val="affff6"/>
            <w:noProof/>
            <w:lang w:eastAsia="ko-KR"/>
          </w:rPr>
          <w:t>Procedures</w:t>
        </w:r>
        <w:r>
          <w:rPr>
            <w:noProof/>
            <w:webHidden/>
          </w:rPr>
          <w:tab/>
        </w:r>
        <w:r>
          <w:rPr>
            <w:noProof/>
            <w:webHidden/>
          </w:rPr>
          <w:fldChar w:fldCharType="begin"/>
        </w:r>
        <w:r>
          <w:rPr>
            <w:noProof/>
            <w:webHidden/>
          </w:rPr>
          <w:instrText xml:space="preserve"> PAGEREF _Toc104468044 \h </w:instrText>
        </w:r>
      </w:ins>
      <w:r>
        <w:rPr>
          <w:noProof/>
          <w:webHidden/>
        </w:rPr>
      </w:r>
      <w:r>
        <w:rPr>
          <w:noProof/>
          <w:webHidden/>
        </w:rPr>
        <w:fldChar w:fldCharType="separate"/>
      </w:r>
      <w:ins w:id="3234" w:author="Rapporteur" w:date="2022-05-26T14:30:00Z">
        <w:r>
          <w:rPr>
            <w:noProof/>
            <w:webHidden/>
          </w:rPr>
          <w:t>88</w:t>
        </w:r>
      </w:ins>
      <w:ins w:id="3235" w:author="Rapporteur" w:date="2022-05-26T14:29:00Z">
        <w:r>
          <w:rPr>
            <w:noProof/>
            <w:webHidden/>
          </w:rPr>
          <w:fldChar w:fldCharType="end"/>
        </w:r>
        <w:r>
          <w:rPr>
            <w:rStyle w:val="affff6"/>
            <w:noProof/>
          </w:rPr>
          <w:fldChar w:fldCharType="end"/>
        </w:r>
      </w:ins>
    </w:p>
    <w:p>
      <w:pPr>
        <w:pStyle w:val="34"/>
        <w:rPr>
          <w:ins w:id="3236" w:author="Rapporteur" w:date="2022-05-26T14:29:00Z"/>
          <w:rFonts w:asciiTheme="minorHAnsi" w:eastAsiaTheme="minorEastAsia" w:hAnsiTheme="minorHAnsi" w:cstheme="minorBidi"/>
          <w:noProof/>
          <w:kern w:val="2"/>
          <w:sz w:val="21"/>
          <w:szCs w:val="22"/>
          <w:lang w:val="en-US" w:eastAsia="zh-CN"/>
        </w:rPr>
      </w:pPr>
      <w:ins w:id="3237" w:author="Rapporteur" w:date="2022-05-26T14:29:00Z">
        <w:r>
          <w:rPr>
            <w:rStyle w:val="affff6"/>
            <w:noProof/>
          </w:rPr>
          <w:fldChar w:fldCharType="begin"/>
        </w:r>
        <w:r>
          <w:rPr>
            <w:rStyle w:val="affff6"/>
            <w:noProof/>
          </w:rPr>
          <w:instrText xml:space="preserve"> </w:instrText>
        </w:r>
        <w:r>
          <w:rPr>
            <w:noProof/>
          </w:rPr>
          <w:instrText>HYPERLINK \l "_Toc104468045"</w:instrText>
        </w:r>
        <w:r>
          <w:rPr>
            <w:rStyle w:val="affff6"/>
            <w:noProof/>
          </w:rPr>
          <w:instrText xml:space="preserve"> </w:instrText>
        </w:r>
        <w:r>
          <w:rPr>
            <w:rStyle w:val="affff6"/>
            <w:noProof/>
          </w:rPr>
          <w:fldChar w:fldCharType="separate"/>
        </w:r>
        <w:r>
          <w:rPr>
            <w:rStyle w:val="affff6"/>
            <w:noProof/>
            <w:lang w:eastAsia="zh-CN"/>
          </w:rPr>
          <w:t>6.25.5</w:t>
        </w:r>
        <w:r>
          <w:rPr>
            <w:rFonts w:asciiTheme="minorHAnsi" w:eastAsiaTheme="minorEastAsia" w:hAnsiTheme="minorHAnsi" w:cstheme="minorBidi"/>
            <w:noProof/>
            <w:kern w:val="2"/>
            <w:sz w:val="21"/>
            <w:szCs w:val="22"/>
            <w:lang w:val="en-US" w:eastAsia="zh-CN"/>
          </w:rPr>
          <w:tab/>
        </w:r>
        <w:r>
          <w:rPr>
            <w:rStyle w:val="affff6"/>
            <w:noProof/>
          </w:rPr>
          <w:t>Impacts on existing nodes and functionality</w:t>
        </w:r>
        <w:r>
          <w:rPr>
            <w:noProof/>
            <w:webHidden/>
          </w:rPr>
          <w:tab/>
        </w:r>
        <w:r>
          <w:rPr>
            <w:noProof/>
            <w:webHidden/>
          </w:rPr>
          <w:fldChar w:fldCharType="begin"/>
        </w:r>
        <w:r>
          <w:rPr>
            <w:noProof/>
            <w:webHidden/>
          </w:rPr>
          <w:instrText xml:space="preserve"> PAGEREF _Toc104468045 \h </w:instrText>
        </w:r>
      </w:ins>
      <w:r>
        <w:rPr>
          <w:noProof/>
          <w:webHidden/>
        </w:rPr>
      </w:r>
      <w:r>
        <w:rPr>
          <w:noProof/>
          <w:webHidden/>
        </w:rPr>
        <w:fldChar w:fldCharType="separate"/>
      </w:r>
      <w:ins w:id="3238" w:author="Rapporteur" w:date="2022-05-26T14:30:00Z">
        <w:r>
          <w:rPr>
            <w:noProof/>
            <w:webHidden/>
          </w:rPr>
          <w:t>90</w:t>
        </w:r>
      </w:ins>
      <w:ins w:id="3239" w:author="Rapporteur" w:date="2022-05-26T14:29:00Z">
        <w:r>
          <w:rPr>
            <w:noProof/>
            <w:webHidden/>
          </w:rPr>
          <w:fldChar w:fldCharType="end"/>
        </w:r>
        <w:r>
          <w:rPr>
            <w:rStyle w:val="affff6"/>
            <w:noProof/>
          </w:rPr>
          <w:fldChar w:fldCharType="end"/>
        </w:r>
      </w:ins>
    </w:p>
    <w:p>
      <w:pPr>
        <w:pStyle w:val="23"/>
        <w:rPr>
          <w:ins w:id="3240" w:author="Rapporteur" w:date="2022-05-26T14:29:00Z"/>
          <w:rFonts w:asciiTheme="minorHAnsi" w:eastAsiaTheme="minorEastAsia" w:hAnsiTheme="minorHAnsi" w:cstheme="minorBidi"/>
          <w:noProof/>
          <w:kern w:val="2"/>
          <w:sz w:val="21"/>
          <w:szCs w:val="22"/>
          <w:lang w:val="en-US" w:eastAsia="zh-CN"/>
        </w:rPr>
      </w:pPr>
      <w:ins w:id="3241" w:author="Rapporteur" w:date="2022-05-26T14:29:00Z">
        <w:r>
          <w:rPr>
            <w:rStyle w:val="affff6"/>
            <w:noProof/>
          </w:rPr>
          <w:fldChar w:fldCharType="begin"/>
        </w:r>
        <w:r>
          <w:rPr>
            <w:rStyle w:val="affff6"/>
            <w:noProof/>
          </w:rPr>
          <w:instrText xml:space="preserve"> </w:instrText>
        </w:r>
        <w:r>
          <w:rPr>
            <w:noProof/>
          </w:rPr>
          <w:instrText>HYPERLINK \l "_Toc104468046"</w:instrText>
        </w:r>
        <w:r>
          <w:rPr>
            <w:rStyle w:val="affff6"/>
            <w:noProof/>
          </w:rPr>
          <w:instrText xml:space="preserve"> </w:instrText>
        </w:r>
        <w:r>
          <w:rPr>
            <w:rStyle w:val="affff6"/>
            <w:noProof/>
          </w:rPr>
          <w:fldChar w:fldCharType="separate"/>
        </w:r>
        <w:r>
          <w:rPr>
            <w:rStyle w:val="affff6"/>
            <w:noProof/>
            <w:lang w:eastAsia="zh-CN"/>
          </w:rPr>
          <w:t>6.26</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#26</w:t>
        </w:r>
        <w:r>
          <w:rPr>
            <w:rStyle w:val="affff6"/>
            <w:noProof/>
          </w:rPr>
          <w:t>: Finer granularity of location information based on cell sequence</w:t>
        </w:r>
        <w:r>
          <w:rPr>
            <w:noProof/>
            <w:webHidden/>
          </w:rPr>
          <w:tab/>
        </w:r>
        <w:r>
          <w:rPr>
            <w:noProof/>
            <w:webHidden/>
          </w:rPr>
          <w:fldChar w:fldCharType="begin"/>
        </w:r>
        <w:r>
          <w:rPr>
            <w:noProof/>
            <w:webHidden/>
          </w:rPr>
          <w:instrText xml:space="preserve"> PAGEREF _Toc104468046 \h </w:instrText>
        </w:r>
      </w:ins>
      <w:r>
        <w:rPr>
          <w:noProof/>
          <w:webHidden/>
        </w:rPr>
      </w:r>
      <w:r>
        <w:rPr>
          <w:noProof/>
          <w:webHidden/>
        </w:rPr>
        <w:fldChar w:fldCharType="separate"/>
      </w:r>
      <w:ins w:id="3242" w:author="Rapporteur" w:date="2022-05-26T14:30:00Z">
        <w:r>
          <w:rPr>
            <w:noProof/>
            <w:webHidden/>
          </w:rPr>
          <w:t>90</w:t>
        </w:r>
      </w:ins>
      <w:ins w:id="3243" w:author="Rapporteur" w:date="2022-05-26T14:29:00Z">
        <w:r>
          <w:rPr>
            <w:noProof/>
            <w:webHidden/>
          </w:rPr>
          <w:fldChar w:fldCharType="end"/>
        </w:r>
        <w:r>
          <w:rPr>
            <w:rStyle w:val="affff6"/>
            <w:noProof/>
          </w:rPr>
          <w:fldChar w:fldCharType="end"/>
        </w:r>
      </w:ins>
    </w:p>
    <w:p>
      <w:pPr>
        <w:pStyle w:val="34"/>
        <w:rPr>
          <w:ins w:id="3244" w:author="Rapporteur" w:date="2022-05-26T14:29:00Z"/>
          <w:rFonts w:asciiTheme="minorHAnsi" w:eastAsiaTheme="minorEastAsia" w:hAnsiTheme="minorHAnsi" w:cstheme="minorBidi"/>
          <w:noProof/>
          <w:kern w:val="2"/>
          <w:sz w:val="21"/>
          <w:szCs w:val="22"/>
          <w:lang w:val="en-US" w:eastAsia="zh-CN"/>
        </w:rPr>
      </w:pPr>
      <w:ins w:id="3245" w:author="Rapporteur" w:date="2022-05-26T14:29:00Z">
        <w:r>
          <w:rPr>
            <w:rStyle w:val="affff6"/>
            <w:noProof/>
          </w:rPr>
          <w:fldChar w:fldCharType="begin"/>
        </w:r>
        <w:r>
          <w:rPr>
            <w:rStyle w:val="affff6"/>
            <w:noProof/>
          </w:rPr>
          <w:instrText xml:space="preserve"> </w:instrText>
        </w:r>
        <w:r>
          <w:rPr>
            <w:noProof/>
          </w:rPr>
          <w:instrText>HYPERLINK \l "_Toc104468047"</w:instrText>
        </w:r>
        <w:r>
          <w:rPr>
            <w:rStyle w:val="affff6"/>
            <w:noProof/>
          </w:rPr>
          <w:instrText xml:space="preserve"> </w:instrText>
        </w:r>
        <w:r>
          <w:rPr>
            <w:rStyle w:val="affff6"/>
            <w:noProof/>
          </w:rPr>
          <w:fldChar w:fldCharType="separate"/>
        </w:r>
        <w:r>
          <w:rPr>
            <w:rStyle w:val="affff6"/>
            <w:noProof/>
          </w:rPr>
          <w:t>6.26.1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_Toc104468047 \h </w:instrText>
        </w:r>
      </w:ins>
      <w:r>
        <w:rPr>
          <w:noProof/>
          <w:webHidden/>
        </w:rPr>
      </w:r>
      <w:r>
        <w:rPr>
          <w:noProof/>
          <w:webHidden/>
        </w:rPr>
        <w:fldChar w:fldCharType="separate"/>
      </w:r>
      <w:ins w:id="3246" w:author="Rapporteur" w:date="2022-05-26T14:30:00Z">
        <w:r>
          <w:rPr>
            <w:noProof/>
            <w:webHidden/>
          </w:rPr>
          <w:t>90</w:t>
        </w:r>
      </w:ins>
      <w:ins w:id="3247" w:author="Rapporteur" w:date="2022-05-26T14:29:00Z">
        <w:r>
          <w:rPr>
            <w:noProof/>
            <w:webHidden/>
          </w:rPr>
          <w:fldChar w:fldCharType="end"/>
        </w:r>
        <w:r>
          <w:rPr>
            <w:rStyle w:val="affff6"/>
            <w:noProof/>
          </w:rPr>
          <w:fldChar w:fldCharType="end"/>
        </w:r>
      </w:ins>
    </w:p>
    <w:p>
      <w:pPr>
        <w:pStyle w:val="34"/>
        <w:rPr>
          <w:ins w:id="3248" w:author="Rapporteur" w:date="2022-05-26T14:29:00Z"/>
          <w:rFonts w:asciiTheme="minorHAnsi" w:eastAsiaTheme="minorEastAsia" w:hAnsiTheme="minorHAnsi" w:cstheme="minorBidi"/>
          <w:noProof/>
          <w:kern w:val="2"/>
          <w:sz w:val="21"/>
          <w:szCs w:val="22"/>
          <w:lang w:val="en-US" w:eastAsia="zh-CN"/>
        </w:rPr>
      </w:pPr>
      <w:ins w:id="3249" w:author="Rapporteur" w:date="2022-05-26T14:29:00Z">
        <w:r>
          <w:rPr>
            <w:rStyle w:val="affff6"/>
            <w:noProof/>
          </w:rPr>
          <w:fldChar w:fldCharType="begin"/>
        </w:r>
        <w:r>
          <w:rPr>
            <w:rStyle w:val="affff6"/>
            <w:noProof/>
          </w:rPr>
          <w:instrText xml:space="preserve"> </w:instrText>
        </w:r>
        <w:r>
          <w:rPr>
            <w:noProof/>
          </w:rPr>
          <w:instrText>HYPERLINK \l "_Toc104468048"</w:instrText>
        </w:r>
        <w:r>
          <w:rPr>
            <w:rStyle w:val="affff6"/>
            <w:noProof/>
          </w:rPr>
          <w:instrText xml:space="preserve"> </w:instrText>
        </w:r>
        <w:r>
          <w:rPr>
            <w:rStyle w:val="affff6"/>
            <w:noProof/>
          </w:rPr>
          <w:fldChar w:fldCharType="separate"/>
        </w:r>
        <w:r>
          <w:rPr>
            <w:rStyle w:val="affff6"/>
            <w:noProof/>
          </w:rPr>
          <w:t>6.26.2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_Toc104468048 \h </w:instrText>
        </w:r>
      </w:ins>
      <w:r>
        <w:rPr>
          <w:noProof/>
          <w:webHidden/>
        </w:rPr>
      </w:r>
      <w:r>
        <w:rPr>
          <w:noProof/>
          <w:webHidden/>
        </w:rPr>
        <w:fldChar w:fldCharType="separate"/>
      </w:r>
      <w:ins w:id="3250" w:author="Rapporteur" w:date="2022-05-26T14:30:00Z">
        <w:r>
          <w:rPr>
            <w:noProof/>
            <w:webHidden/>
          </w:rPr>
          <w:t>90</w:t>
        </w:r>
      </w:ins>
      <w:ins w:id="3251" w:author="Rapporteur" w:date="2022-05-26T14:29:00Z">
        <w:r>
          <w:rPr>
            <w:noProof/>
            <w:webHidden/>
          </w:rPr>
          <w:fldChar w:fldCharType="end"/>
        </w:r>
        <w:r>
          <w:rPr>
            <w:rStyle w:val="affff6"/>
            <w:noProof/>
          </w:rPr>
          <w:fldChar w:fldCharType="end"/>
        </w:r>
      </w:ins>
    </w:p>
    <w:p>
      <w:pPr>
        <w:pStyle w:val="34"/>
        <w:rPr>
          <w:ins w:id="3252" w:author="Rapporteur" w:date="2022-05-26T14:29:00Z"/>
          <w:rFonts w:asciiTheme="minorHAnsi" w:eastAsiaTheme="minorEastAsia" w:hAnsiTheme="minorHAnsi" w:cstheme="minorBidi"/>
          <w:noProof/>
          <w:kern w:val="2"/>
          <w:sz w:val="21"/>
          <w:szCs w:val="22"/>
          <w:lang w:val="en-US" w:eastAsia="zh-CN"/>
        </w:rPr>
      </w:pPr>
      <w:ins w:id="3253" w:author="Rapporteur" w:date="2022-05-26T14:29:00Z">
        <w:r>
          <w:rPr>
            <w:rStyle w:val="affff6"/>
            <w:noProof/>
          </w:rPr>
          <w:fldChar w:fldCharType="begin"/>
        </w:r>
        <w:r>
          <w:rPr>
            <w:rStyle w:val="affff6"/>
            <w:noProof/>
          </w:rPr>
          <w:instrText xml:space="preserve"> </w:instrText>
        </w:r>
        <w:r>
          <w:rPr>
            <w:noProof/>
          </w:rPr>
          <w:instrText>HYPERLINK \l "_Toc104468049"</w:instrText>
        </w:r>
        <w:r>
          <w:rPr>
            <w:rStyle w:val="affff6"/>
            <w:noProof/>
          </w:rPr>
          <w:instrText xml:space="preserve"> </w:instrText>
        </w:r>
        <w:r>
          <w:rPr>
            <w:rStyle w:val="affff6"/>
            <w:noProof/>
          </w:rPr>
          <w:fldChar w:fldCharType="separate"/>
        </w:r>
        <w:r>
          <w:rPr>
            <w:rStyle w:val="affff6"/>
            <w:noProof/>
            <w:lang w:eastAsia="zh-CN"/>
          </w:rPr>
          <w:t>6.26.3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_Toc104468049 \h </w:instrText>
        </w:r>
      </w:ins>
      <w:r>
        <w:rPr>
          <w:noProof/>
          <w:webHidden/>
        </w:rPr>
      </w:r>
      <w:r>
        <w:rPr>
          <w:noProof/>
          <w:webHidden/>
        </w:rPr>
        <w:fldChar w:fldCharType="separate"/>
      </w:r>
      <w:ins w:id="3254" w:author="Rapporteur" w:date="2022-05-26T14:30:00Z">
        <w:r>
          <w:rPr>
            <w:noProof/>
            <w:webHidden/>
          </w:rPr>
          <w:t>91</w:t>
        </w:r>
      </w:ins>
      <w:ins w:id="3255" w:author="Rapporteur" w:date="2022-05-26T14:29:00Z">
        <w:r>
          <w:rPr>
            <w:noProof/>
            <w:webHidden/>
          </w:rPr>
          <w:fldChar w:fldCharType="end"/>
        </w:r>
        <w:r>
          <w:rPr>
            <w:rStyle w:val="affff6"/>
            <w:noProof/>
          </w:rPr>
          <w:fldChar w:fldCharType="end"/>
        </w:r>
      </w:ins>
    </w:p>
    <w:p>
      <w:pPr>
        <w:pStyle w:val="23"/>
        <w:rPr>
          <w:ins w:id="3256" w:author="Rapporteur" w:date="2022-05-26T14:29:00Z"/>
          <w:rFonts w:asciiTheme="minorHAnsi" w:eastAsiaTheme="minorEastAsia" w:hAnsiTheme="minorHAnsi" w:cstheme="minorBidi"/>
          <w:noProof/>
          <w:kern w:val="2"/>
          <w:sz w:val="21"/>
          <w:szCs w:val="22"/>
          <w:lang w:val="en-US" w:eastAsia="zh-CN"/>
        </w:rPr>
      </w:pPr>
      <w:ins w:id="3257" w:author="Rapporteur" w:date="2022-05-26T14:29:00Z">
        <w:r>
          <w:rPr>
            <w:rStyle w:val="affff6"/>
            <w:noProof/>
          </w:rPr>
          <w:fldChar w:fldCharType="begin"/>
        </w:r>
        <w:r>
          <w:rPr>
            <w:rStyle w:val="affff6"/>
            <w:noProof/>
          </w:rPr>
          <w:instrText xml:space="preserve"> </w:instrText>
        </w:r>
        <w:r>
          <w:rPr>
            <w:noProof/>
          </w:rPr>
          <w:instrText>HYPERLINK \l "_Toc104468050"</w:instrText>
        </w:r>
        <w:r>
          <w:rPr>
            <w:rStyle w:val="affff6"/>
            <w:noProof/>
          </w:rPr>
          <w:instrText xml:space="preserve"> </w:instrText>
        </w:r>
        <w:r>
          <w:rPr>
            <w:rStyle w:val="affff6"/>
            <w:noProof/>
          </w:rPr>
          <w:fldChar w:fldCharType="separate"/>
        </w:r>
        <w:r>
          <w:rPr>
            <w:rStyle w:val="affff6"/>
            <w:noProof/>
          </w:rPr>
          <w:t>6.27</w:t>
        </w:r>
        <w:r>
          <w:rPr>
            <w:rFonts w:asciiTheme="minorHAnsi" w:eastAsiaTheme="minorEastAsia" w:hAnsiTheme="minorHAnsi" w:cstheme="minorBidi"/>
            <w:noProof/>
            <w:kern w:val="2"/>
            <w:sz w:val="21"/>
            <w:szCs w:val="22"/>
            <w:lang w:val="en-US" w:eastAsia="zh-CN"/>
          </w:rPr>
          <w:tab/>
        </w:r>
        <w:r>
          <w:rPr>
            <w:rStyle w:val="affff6"/>
            <w:noProof/>
          </w:rPr>
          <w:t>Solution #27: Relative Proximity Analytics</w:t>
        </w:r>
        <w:r>
          <w:rPr>
            <w:noProof/>
            <w:webHidden/>
          </w:rPr>
          <w:tab/>
        </w:r>
        <w:r>
          <w:rPr>
            <w:noProof/>
            <w:webHidden/>
          </w:rPr>
          <w:fldChar w:fldCharType="begin"/>
        </w:r>
        <w:r>
          <w:rPr>
            <w:noProof/>
            <w:webHidden/>
          </w:rPr>
          <w:instrText xml:space="preserve"> PAGEREF _Toc104468050 \h </w:instrText>
        </w:r>
      </w:ins>
      <w:r>
        <w:rPr>
          <w:noProof/>
          <w:webHidden/>
        </w:rPr>
      </w:r>
      <w:r>
        <w:rPr>
          <w:noProof/>
          <w:webHidden/>
        </w:rPr>
        <w:fldChar w:fldCharType="separate"/>
      </w:r>
      <w:ins w:id="3258" w:author="Rapporteur" w:date="2022-05-26T14:30:00Z">
        <w:r>
          <w:rPr>
            <w:noProof/>
            <w:webHidden/>
          </w:rPr>
          <w:t>91</w:t>
        </w:r>
      </w:ins>
      <w:ins w:id="3259" w:author="Rapporteur" w:date="2022-05-26T14:29:00Z">
        <w:r>
          <w:rPr>
            <w:noProof/>
            <w:webHidden/>
          </w:rPr>
          <w:fldChar w:fldCharType="end"/>
        </w:r>
        <w:r>
          <w:rPr>
            <w:rStyle w:val="affff6"/>
            <w:noProof/>
          </w:rPr>
          <w:fldChar w:fldCharType="end"/>
        </w:r>
      </w:ins>
    </w:p>
    <w:p>
      <w:pPr>
        <w:pStyle w:val="34"/>
        <w:rPr>
          <w:ins w:id="3260" w:author="Rapporteur" w:date="2022-05-26T14:29:00Z"/>
          <w:rFonts w:asciiTheme="minorHAnsi" w:eastAsiaTheme="minorEastAsia" w:hAnsiTheme="minorHAnsi" w:cstheme="minorBidi"/>
          <w:noProof/>
          <w:kern w:val="2"/>
          <w:sz w:val="21"/>
          <w:szCs w:val="22"/>
          <w:lang w:val="en-US" w:eastAsia="zh-CN"/>
        </w:rPr>
      </w:pPr>
      <w:ins w:id="3261" w:author="Rapporteur" w:date="2022-05-26T14:29:00Z">
        <w:r>
          <w:rPr>
            <w:rStyle w:val="affff6"/>
            <w:noProof/>
          </w:rPr>
          <w:fldChar w:fldCharType="begin"/>
        </w:r>
        <w:r>
          <w:rPr>
            <w:rStyle w:val="affff6"/>
            <w:noProof/>
          </w:rPr>
          <w:instrText xml:space="preserve"> </w:instrText>
        </w:r>
        <w:r>
          <w:rPr>
            <w:noProof/>
          </w:rPr>
          <w:instrText>HYPERLINK \l "_Toc104468051"</w:instrText>
        </w:r>
        <w:r>
          <w:rPr>
            <w:rStyle w:val="affff6"/>
            <w:noProof/>
          </w:rPr>
          <w:instrText xml:space="preserve"> </w:instrText>
        </w:r>
        <w:r>
          <w:rPr>
            <w:rStyle w:val="affff6"/>
            <w:noProof/>
          </w:rPr>
          <w:fldChar w:fldCharType="separate"/>
        </w:r>
        <w:r>
          <w:rPr>
            <w:rStyle w:val="affff6"/>
            <w:noProof/>
          </w:rPr>
          <w:t>6.27.1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_Toc104468051 \h </w:instrText>
        </w:r>
      </w:ins>
      <w:r>
        <w:rPr>
          <w:noProof/>
          <w:webHidden/>
        </w:rPr>
      </w:r>
      <w:r>
        <w:rPr>
          <w:noProof/>
          <w:webHidden/>
        </w:rPr>
        <w:fldChar w:fldCharType="separate"/>
      </w:r>
      <w:ins w:id="3262" w:author="Rapporteur" w:date="2022-05-26T14:30:00Z">
        <w:r>
          <w:rPr>
            <w:noProof/>
            <w:webHidden/>
          </w:rPr>
          <w:t>91</w:t>
        </w:r>
      </w:ins>
      <w:ins w:id="3263" w:author="Rapporteur" w:date="2022-05-26T14:29:00Z">
        <w:r>
          <w:rPr>
            <w:noProof/>
            <w:webHidden/>
          </w:rPr>
          <w:fldChar w:fldCharType="end"/>
        </w:r>
        <w:r>
          <w:rPr>
            <w:rStyle w:val="affff6"/>
            <w:noProof/>
          </w:rPr>
          <w:fldChar w:fldCharType="end"/>
        </w:r>
      </w:ins>
    </w:p>
    <w:p>
      <w:pPr>
        <w:pStyle w:val="34"/>
        <w:rPr>
          <w:ins w:id="3264" w:author="Rapporteur" w:date="2022-05-26T14:29:00Z"/>
          <w:rFonts w:asciiTheme="minorHAnsi" w:eastAsiaTheme="minorEastAsia" w:hAnsiTheme="minorHAnsi" w:cstheme="minorBidi"/>
          <w:noProof/>
          <w:kern w:val="2"/>
          <w:sz w:val="21"/>
          <w:szCs w:val="22"/>
          <w:lang w:val="en-US" w:eastAsia="zh-CN"/>
        </w:rPr>
      </w:pPr>
      <w:ins w:id="3265" w:author="Rapporteur" w:date="2022-05-26T14:29:00Z">
        <w:r>
          <w:rPr>
            <w:rStyle w:val="affff6"/>
            <w:noProof/>
          </w:rPr>
          <w:fldChar w:fldCharType="begin"/>
        </w:r>
        <w:r>
          <w:rPr>
            <w:rStyle w:val="affff6"/>
            <w:noProof/>
          </w:rPr>
          <w:instrText xml:space="preserve"> </w:instrText>
        </w:r>
        <w:r>
          <w:rPr>
            <w:noProof/>
          </w:rPr>
          <w:instrText>HYPERLINK \l "_Toc104468052"</w:instrText>
        </w:r>
        <w:r>
          <w:rPr>
            <w:rStyle w:val="affff6"/>
            <w:noProof/>
          </w:rPr>
          <w:instrText xml:space="preserve"> </w:instrText>
        </w:r>
        <w:r>
          <w:rPr>
            <w:rStyle w:val="affff6"/>
            <w:noProof/>
          </w:rPr>
          <w:fldChar w:fldCharType="separate"/>
        </w:r>
        <w:r>
          <w:rPr>
            <w:rStyle w:val="affff6"/>
            <w:noProof/>
            <w:lang w:eastAsia="zh-CN"/>
          </w:rPr>
          <w:t>6.27.2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_Toc104468052 \h </w:instrText>
        </w:r>
      </w:ins>
      <w:r>
        <w:rPr>
          <w:noProof/>
          <w:webHidden/>
        </w:rPr>
      </w:r>
      <w:r>
        <w:rPr>
          <w:noProof/>
          <w:webHidden/>
        </w:rPr>
        <w:fldChar w:fldCharType="separate"/>
      </w:r>
      <w:ins w:id="3266" w:author="Rapporteur" w:date="2022-05-26T14:30:00Z">
        <w:r>
          <w:rPr>
            <w:noProof/>
            <w:webHidden/>
          </w:rPr>
          <w:t>93</w:t>
        </w:r>
      </w:ins>
      <w:ins w:id="3267" w:author="Rapporteur" w:date="2022-05-26T14:29:00Z">
        <w:r>
          <w:rPr>
            <w:noProof/>
            <w:webHidden/>
          </w:rPr>
          <w:fldChar w:fldCharType="end"/>
        </w:r>
        <w:r>
          <w:rPr>
            <w:rStyle w:val="affff6"/>
            <w:noProof/>
          </w:rPr>
          <w:fldChar w:fldCharType="end"/>
        </w:r>
      </w:ins>
    </w:p>
    <w:p>
      <w:pPr>
        <w:pStyle w:val="34"/>
        <w:rPr>
          <w:ins w:id="3268" w:author="Rapporteur" w:date="2022-05-26T14:29:00Z"/>
          <w:rFonts w:asciiTheme="minorHAnsi" w:eastAsiaTheme="minorEastAsia" w:hAnsiTheme="minorHAnsi" w:cstheme="minorBidi"/>
          <w:noProof/>
          <w:kern w:val="2"/>
          <w:sz w:val="21"/>
          <w:szCs w:val="22"/>
          <w:lang w:val="en-US" w:eastAsia="zh-CN"/>
        </w:rPr>
      </w:pPr>
      <w:ins w:id="3269" w:author="Rapporteur" w:date="2022-05-26T14:29:00Z">
        <w:r>
          <w:rPr>
            <w:rStyle w:val="affff6"/>
            <w:noProof/>
          </w:rPr>
          <w:fldChar w:fldCharType="begin"/>
        </w:r>
        <w:r>
          <w:rPr>
            <w:rStyle w:val="affff6"/>
            <w:noProof/>
          </w:rPr>
          <w:instrText xml:space="preserve"> </w:instrText>
        </w:r>
        <w:r>
          <w:rPr>
            <w:noProof/>
          </w:rPr>
          <w:instrText>HYPERLINK \l "_Toc104468053"</w:instrText>
        </w:r>
        <w:r>
          <w:rPr>
            <w:rStyle w:val="affff6"/>
            <w:noProof/>
          </w:rPr>
          <w:instrText xml:space="preserve"> </w:instrText>
        </w:r>
        <w:r>
          <w:rPr>
            <w:rStyle w:val="affff6"/>
            <w:noProof/>
          </w:rPr>
          <w:fldChar w:fldCharType="separate"/>
        </w:r>
        <w:r>
          <w:rPr>
            <w:rStyle w:val="affff6"/>
            <w:noProof/>
            <w:lang w:eastAsia="zh-CN"/>
          </w:rPr>
          <w:t>6.27.3</w:t>
        </w:r>
        <w:r>
          <w:rPr>
            <w:rFonts w:asciiTheme="minorHAnsi" w:eastAsiaTheme="minorEastAsia" w:hAnsiTheme="minorHAnsi" w:cstheme="minorBidi"/>
            <w:noProof/>
            <w:kern w:val="2"/>
            <w:sz w:val="21"/>
            <w:szCs w:val="22"/>
            <w:lang w:val="en-US" w:eastAsia="zh-CN"/>
          </w:rPr>
          <w:tab/>
        </w:r>
        <w:r>
          <w:rPr>
            <w:rStyle w:val="affff6"/>
            <w:noProof/>
          </w:rPr>
          <w:t>Impacts on existing nodes and functionality</w:t>
        </w:r>
        <w:r>
          <w:rPr>
            <w:noProof/>
            <w:webHidden/>
          </w:rPr>
          <w:tab/>
        </w:r>
        <w:r>
          <w:rPr>
            <w:noProof/>
            <w:webHidden/>
          </w:rPr>
          <w:fldChar w:fldCharType="begin"/>
        </w:r>
        <w:r>
          <w:rPr>
            <w:noProof/>
            <w:webHidden/>
          </w:rPr>
          <w:instrText xml:space="preserve"> PAGEREF _Toc104468053 \h </w:instrText>
        </w:r>
      </w:ins>
      <w:r>
        <w:rPr>
          <w:noProof/>
          <w:webHidden/>
        </w:rPr>
      </w:r>
      <w:r>
        <w:rPr>
          <w:noProof/>
          <w:webHidden/>
        </w:rPr>
        <w:fldChar w:fldCharType="separate"/>
      </w:r>
      <w:ins w:id="3270" w:author="Rapporteur" w:date="2022-05-26T14:30:00Z">
        <w:r>
          <w:rPr>
            <w:noProof/>
            <w:webHidden/>
          </w:rPr>
          <w:t>94</w:t>
        </w:r>
      </w:ins>
      <w:ins w:id="3271" w:author="Rapporteur" w:date="2022-05-26T14:29:00Z">
        <w:r>
          <w:rPr>
            <w:noProof/>
            <w:webHidden/>
          </w:rPr>
          <w:fldChar w:fldCharType="end"/>
        </w:r>
        <w:r>
          <w:rPr>
            <w:rStyle w:val="affff6"/>
            <w:noProof/>
          </w:rPr>
          <w:fldChar w:fldCharType="end"/>
        </w:r>
      </w:ins>
    </w:p>
    <w:p>
      <w:pPr>
        <w:pStyle w:val="23"/>
        <w:rPr>
          <w:ins w:id="3272" w:author="Rapporteur" w:date="2022-05-26T14:29:00Z"/>
          <w:rFonts w:asciiTheme="minorHAnsi" w:eastAsiaTheme="minorEastAsia" w:hAnsiTheme="minorHAnsi" w:cstheme="minorBidi"/>
          <w:noProof/>
          <w:kern w:val="2"/>
          <w:sz w:val="21"/>
          <w:szCs w:val="22"/>
          <w:lang w:val="en-US" w:eastAsia="zh-CN"/>
        </w:rPr>
      </w:pPr>
      <w:ins w:id="3273" w:author="Rapporteur" w:date="2022-05-26T14:29:00Z">
        <w:r>
          <w:rPr>
            <w:rStyle w:val="affff6"/>
            <w:noProof/>
          </w:rPr>
          <w:fldChar w:fldCharType="begin"/>
        </w:r>
        <w:r>
          <w:rPr>
            <w:rStyle w:val="affff6"/>
            <w:noProof/>
          </w:rPr>
          <w:instrText xml:space="preserve"> </w:instrText>
        </w:r>
        <w:r>
          <w:rPr>
            <w:noProof/>
          </w:rPr>
          <w:instrText>HYPERLINK \l "_Toc104468054"</w:instrText>
        </w:r>
        <w:r>
          <w:rPr>
            <w:rStyle w:val="affff6"/>
            <w:noProof/>
          </w:rPr>
          <w:instrText xml:space="preserve"> </w:instrText>
        </w:r>
        <w:r>
          <w:rPr>
            <w:rStyle w:val="affff6"/>
            <w:noProof/>
          </w:rPr>
          <w:fldChar w:fldCharType="separate"/>
        </w:r>
        <w:r>
          <w:rPr>
            <w:rStyle w:val="affff6"/>
            <w:noProof/>
            <w:lang w:eastAsia="zh-CN"/>
          </w:rPr>
          <w:t>6.28</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#28</w:t>
        </w:r>
        <w:r>
          <w:rPr>
            <w:rStyle w:val="affff6"/>
            <w:noProof/>
          </w:rPr>
          <w:t>: Detect and Improve correctness of NWDAF analytics</w:t>
        </w:r>
        <w:r>
          <w:rPr>
            <w:noProof/>
            <w:webHidden/>
          </w:rPr>
          <w:tab/>
        </w:r>
        <w:r>
          <w:rPr>
            <w:noProof/>
            <w:webHidden/>
          </w:rPr>
          <w:fldChar w:fldCharType="begin"/>
        </w:r>
        <w:r>
          <w:rPr>
            <w:noProof/>
            <w:webHidden/>
          </w:rPr>
          <w:instrText xml:space="preserve"> PAGEREF _Toc104468054 \h </w:instrText>
        </w:r>
      </w:ins>
      <w:r>
        <w:rPr>
          <w:noProof/>
          <w:webHidden/>
        </w:rPr>
      </w:r>
      <w:r>
        <w:rPr>
          <w:noProof/>
          <w:webHidden/>
        </w:rPr>
        <w:fldChar w:fldCharType="separate"/>
      </w:r>
      <w:ins w:id="3274" w:author="Rapporteur" w:date="2022-05-26T14:30:00Z">
        <w:r>
          <w:rPr>
            <w:noProof/>
            <w:webHidden/>
          </w:rPr>
          <w:t>95</w:t>
        </w:r>
      </w:ins>
      <w:ins w:id="3275" w:author="Rapporteur" w:date="2022-05-26T14:29:00Z">
        <w:r>
          <w:rPr>
            <w:noProof/>
            <w:webHidden/>
          </w:rPr>
          <w:fldChar w:fldCharType="end"/>
        </w:r>
        <w:r>
          <w:rPr>
            <w:rStyle w:val="affff6"/>
            <w:noProof/>
          </w:rPr>
          <w:fldChar w:fldCharType="end"/>
        </w:r>
      </w:ins>
    </w:p>
    <w:p>
      <w:pPr>
        <w:pStyle w:val="34"/>
        <w:rPr>
          <w:ins w:id="3276" w:author="Rapporteur" w:date="2022-05-26T14:29:00Z"/>
          <w:rFonts w:asciiTheme="minorHAnsi" w:eastAsiaTheme="minorEastAsia" w:hAnsiTheme="minorHAnsi" w:cstheme="minorBidi"/>
          <w:noProof/>
          <w:kern w:val="2"/>
          <w:sz w:val="21"/>
          <w:szCs w:val="22"/>
          <w:lang w:val="en-US" w:eastAsia="zh-CN"/>
        </w:rPr>
      </w:pPr>
      <w:ins w:id="3277" w:author="Rapporteur" w:date="2022-05-26T14:29:00Z">
        <w:r>
          <w:rPr>
            <w:rStyle w:val="affff6"/>
            <w:noProof/>
          </w:rPr>
          <w:fldChar w:fldCharType="begin"/>
        </w:r>
        <w:r>
          <w:rPr>
            <w:rStyle w:val="affff6"/>
            <w:noProof/>
          </w:rPr>
          <w:instrText xml:space="preserve"> </w:instrText>
        </w:r>
        <w:r>
          <w:rPr>
            <w:noProof/>
          </w:rPr>
          <w:instrText>HYPERLINK \l "_Toc104468055"</w:instrText>
        </w:r>
        <w:r>
          <w:rPr>
            <w:rStyle w:val="affff6"/>
            <w:noProof/>
          </w:rPr>
          <w:instrText xml:space="preserve"> </w:instrText>
        </w:r>
        <w:r>
          <w:rPr>
            <w:rStyle w:val="affff6"/>
            <w:noProof/>
          </w:rPr>
          <w:fldChar w:fldCharType="separate"/>
        </w:r>
        <w:r>
          <w:rPr>
            <w:rStyle w:val="affff6"/>
            <w:noProof/>
          </w:rPr>
          <w:t>6.28.1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_Toc104468055 \h </w:instrText>
        </w:r>
      </w:ins>
      <w:r>
        <w:rPr>
          <w:noProof/>
          <w:webHidden/>
        </w:rPr>
      </w:r>
      <w:r>
        <w:rPr>
          <w:noProof/>
          <w:webHidden/>
        </w:rPr>
        <w:fldChar w:fldCharType="separate"/>
      </w:r>
      <w:ins w:id="3278" w:author="Rapporteur" w:date="2022-05-26T14:30:00Z">
        <w:r>
          <w:rPr>
            <w:noProof/>
            <w:webHidden/>
          </w:rPr>
          <w:t>95</w:t>
        </w:r>
      </w:ins>
      <w:ins w:id="3279" w:author="Rapporteur" w:date="2022-05-26T14:29:00Z">
        <w:r>
          <w:rPr>
            <w:noProof/>
            <w:webHidden/>
          </w:rPr>
          <w:fldChar w:fldCharType="end"/>
        </w:r>
        <w:r>
          <w:rPr>
            <w:rStyle w:val="affff6"/>
            <w:noProof/>
          </w:rPr>
          <w:fldChar w:fldCharType="end"/>
        </w:r>
      </w:ins>
    </w:p>
    <w:p>
      <w:pPr>
        <w:pStyle w:val="34"/>
        <w:rPr>
          <w:ins w:id="3280" w:author="Rapporteur" w:date="2022-05-26T14:29:00Z"/>
          <w:rFonts w:asciiTheme="minorHAnsi" w:eastAsiaTheme="minorEastAsia" w:hAnsiTheme="minorHAnsi" w:cstheme="minorBidi"/>
          <w:noProof/>
          <w:kern w:val="2"/>
          <w:sz w:val="21"/>
          <w:szCs w:val="22"/>
          <w:lang w:val="en-US" w:eastAsia="zh-CN"/>
        </w:rPr>
      </w:pPr>
      <w:ins w:id="3281" w:author="Rapporteur" w:date="2022-05-26T14:29:00Z">
        <w:r>
          <w:rPr>
            <w:rStyle w:val="affff6"/>
            <w:noProof/>
          </w:rPr>
          <w:fldChar w:fldCharType="begin"/>
        </w:r>
        <w:r>
          <w:rPr>
            <w:rStyle w:val="affff6"/>
            <w:noProof/>
          </w:rPr>
          <w:instrText xml:space="preserve"> </w:instrText>
        </w:r>
        <w:r>
          <w:rPr>
            <w:noProof/>
          </w:rPr>
          <w:instrText>HYPERLINK \l "_Toc104468056"</w:instrText>
        </w:r>
        <w:r>
          <w:rPr>
            <w:rStyle w:val="affff6"/>
            <w:noProof/>
          </w:rPr>
          <w:instrText xml:space="preserve"> </w:instrText>
        </w:r>
        <w:r>
          <w:rPr>
            <w:rStyle w:val="affff6"/>
            <w:noProof/>
          </w:rPr>
          <w:fldChar w:fldCharType="separate"/>
        </w:r>
        <w:r>
          <w:rPr>
            <w:rStyle w:val="affff6"/>
            <w:noProof/>
          </w:rPr>
          <w:t>6.28.2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_Toc104468056 \h </w:instrText>
        </w:r>
      </w:ins>
      <w:r>
        <w:rPr>
          <w:noProof/>
          <w:webHidden/>
        </w:rPr>
      </w:r>
      <w:r>
        <w:rPr>
          <w:noProof/>
          <w:webHidden/>
        </w:rPr>
        <w:fldChar w:fldCharType="separate"/>
      </w:r>
      <w:ins w:id="3282" w:author="Rapporteur" w:date="2022-05-26T14:30:00Z">
        <w:r>
          <w:rPr>
            <w:noProof/>
            <w:webHidden/>
          </w:rPr>
          <w:t>97</w:t>
        </w:r>
      </w:ins>
      <w:ins w:id="3283" w:author="Rapporteur" w:date="2022-05-26T14:29:00Z">
        <w:r>
          <w:rPr>
            <w:noProof/>
            <w:webHidden/>
          </w:rPr>
          <w:fldChar w:fldCharType="end"/>
        </w:r>
        <w:r>
          <w:rPr>
            <w:rStyle w:val="affff6"/>
            <w:noProof/>
          </w:rPr>
          <w:fldChar w:fldCharType="end"/>
        </w:r>
      </w:ins>
    </w:p>
    <w:p>
      <w:pPr>
        <w:pStyle w:val="34"/>
        <w:rPr>
          <w:ins w:id="3284" w:author="Rapporteur" w:date="2022-05-26T14:29:00Z"/>
          <w:rFonts w:asciiTheme="minorHAnsi" w:eastAsiaTheme="minorEastAsia" w:hAnsiTheme="minorHAnsi" w:cstheme="minorBidi"/>
          <w:noProof/>
          <w:kern w:val="2"/>
          <w:sz w:val="21"/>
          <w:szCs w:val="22"/>
          <w:lang w:val="en-US" w:eastAsia="zh-CN"/>
        </w:rPr>
      </w:pPr>
      <w:ins w:id="3285" w:author="Rapporteur" w:date="2022-05-26T14:29:00Z">
        <w:r>
          <w:rPr>
            <w:rStyle w:val="affff6"/>
            <w:noProof/>
          </w:rPr>
          <w:fldChar w:fldCharType="begin"/>
        </w:r>
        <w:r>
          <w:rPr>
            <w:rStyle w:val="affff6"/>
            <w:noProof/>
          </w:rPr>
          <w:instrText xml:space="preserve"> </w:instrText>
        </w:r>
        <w:r>
          <w:rPr>
            <w:noProof/>
          </w:rPr>
          <w:instrText>HYPERLINK \l "_Toc104468057"</w:instrText>
        </w:r>
        <w:r>
          <w:rPr>
            <w:rStyle w:val="affff6"/>
            <w:noProof/>
          </w:rPr>
          <w:instrText xml:space="preserve"> </w:instrText>
        </w:r>
        <w:r>
          <w:rPr>
            <w:rStyle w:val="affff6"/>
            <w:noProof/>
          </w:rPr>
          <w:fldChar w:fldCharType="separate"/>
        </w:r>
        <w:r>
          <w:rPr>
            <w:rStyle w:val="affff6"/>
            <w:noProof/>
            <w:lang w:eastAsia="zh-CN"/>
          </w:rPr>
          <w:t>6.28.3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_Toc104468057 \h </w:instrText>
        </w:r>
      </w:ins>
      <w:r>
        <w:rPr>
          <w:noProof/>
          <w:webHidden/>
        </w:rPr>
      </w:r>
      <w:r>
        <w:rPr>
          <w:noProof/>
          <w:webHidden/>
        </w:rPr>
        <w:fldChar w:fldCharType="separate"/>
      </w:r>
      <w:ins w:id="3286" w:author="Rapporteur" w:date="2022-05-26T14:30:00Z">
        <w:r>
          <w:rPr>
            <w:noProof/>
            <w:webHidden/>
          </w:rPr>
          <w:t>98</w:t>
        </w:r>
      </w:ins>
      <w:ins w:id="3287" w:author="Rapporteur" w:date="2022-05-26T14:29:00Z">
        <w:r>
          <w:rPr>
            <w:noProof/>
            <w:webHidden/>
          </w:rPr>
          <w:fldChar w:fldCharType="end"/>
        </w:r>
        <w:r>
          <w:rPr>
            <w:rStyle w:val="affff6"/>
            <w:noProof/>
          </w:rPr>
          <w:fldChar w:fldCharType="end"/>
        </w:r>
      </w:ins>
    </w:p>
    <w:p>
      <w:pPr>
        <w:pStyle w:val="23"/>
        <w:rPr>
          <w:ins w:id="3288" w:author="Rapporteur" w:date="2022-05-26T14:29:00Z"/>
          <w:rFonts w:asciiTheme="minorHAnsi" w:eastAsiaTheme="minorEastAsia" w:hAnsiTheme="minorHAnsi" w:cstheme="minorBidi"/>
          <w:noProof/>
          <w:kern w:val="2"/>
          <w:sz w:val="21"/>
          <w:szCs w:val="22"/>
          <w:lang w:val="en-US" w:eastAsia="zh-CN"/>
        </w:rPr>
      </w:pPr>
      <w:ins w:id="3289" w:author="Rapporteur" w:date="2022-05-26T14:29:00Z">
        <w:r>
          <w:rPr>
            <w:rStyle w:val="affff6"/>
            <w:noProof/>
          </w:rPr>
          <w:fldChar w:fldCharType="begin"/>
        </w:r>
        <w:r>
          <w:rPr>
            <w:rStyle w:val="affff6"/>
            <w:noProof/>
          </w:rPr>
          <w:instrText xml:space="preserve"> </w:instrText>
        </w:r>
        <w:r>
          <w:rPr>
            <w:noProof/>
          </w:rPr>
          <w:instrText>HYPERLINK \l "_Toc104468058"</w:instrText>
        </w:r>
        <w:r>
          <w:rPr>
            <w:rStyle w:val="affff6"/>
            <w:noProof/>
          </w:rPr>
          <w:instrText xml:space="preserve"> </w:instrText>
        </w:r>
        <w:r>
          <w:rPr>
            <w:rStyle w:val="affff6"/>
            <w:noProof/>
          </w:rPr>
          <w:fldChar w:fldCharType="separate"/>
        </w:r>
        <w:r>
          <w:rPr>
            <w:rStyle w:val="affff6"/>
            <w:noProof/>
            <w:lang w:eastAsia="zh-CN"/>
          </w:rPr>
          <w:t>6.29</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#29</w:t>
        </w:r>
        <w:r>
          <w:rPr>
            <w:rStyle w:val="affff6"/>
            <w:noProof/>
          </w:rPr>
          <w:t>: Detection of ML Model degradation and actions</w:t>
        </w:r>
        <w:r>
          <w:rPr>
            <w:noProof/>
            <w:webHidden/>
          </w:rPr>
          <w:tab/>
        </w:r>
        <w:r>
          <w:rPr>
            <w:noProof/>
            <w:webHidden/>
          </w:rPr>
          <w:fldChar w:fldCharType="begin"/>
        </w:r>
        <w:r>
          <w:rPr>
            <w:noProof/>
            <w:webHidden/>
          </w:rPr>
          <w:instrText xml:space="preserve"> PAGEREF _Toc104468058 \h </w:instrText>
        </w:r>
      </w:ins>
      <w:r>
        <w:rPr>
          <w:noProof/>
          <w:webHidden/>
        </w:rPr>
      </w:r>
      <w:r>
        <w:rPr>
          <w:noProof/>
          <w:webHidden/>
        </w:rPr>
        <w:fldChar w:fldCharType="separate"/>
      </w:r>
      <w:ins w:id="3290" w:author="Rapporteur" w:date="2022-05-26T14:30:00Z">
        <w:r>
          <w:rPr>
            <w:noProof/>
            <w:webHidden/>
          </w:rPr>
          <w:t>99</w:t>
        </w:r>
      </w:ins>
      <w:ins w:id="3291" w:author="Rapporteur" w:date="2022-05-26T14:29:00Z">
        <w:r>
          <w:rPr>
            <w:noProof/>
            <w:webHidden/>
          </w:rPr>
          <w:fldChar w:fldCharType="end"/>
        </w:r>
        <w:r>
          <w:rPr>
            <w:rStyle w:val="affff6"/>
            <w:noProof/>
          </w:rPr>
          <w:fldChar w:fldCharType="end"/>
        </w:r>
      </w:ins>
    </w:p>
    <w:p>
      <w:pPr>
        <w:pStyle w:val="34"/>
        <w:rPr>
          <w:ins w:id="3292" w:author="Rapporteur" w:date="2022-05-26T14:29:00Z"/>
          <w:rFonts w:asciiTheme="minorHAnsi" w:eastAsiaTheme="minorEastAsia" w:hAnsiTheme="minorHAnsi" w:cstheme="minorBidi"/>
          <w:noProof/>
          <w:kern w:val="2"/>
          <w:sz w:val="21"/>
          <w:szCs w:val="22"/>
          <w:lang w:val="en-US" w:eastAsia="zh-CN"/>
        </w:rPr>
      </w:pPr>
      <w:ins w:id="3293" w:author="Rapporteur" w:date="2022-05-26T14:29:00Z">
        <w:r>
          <w:rPr>
            <w:rStyle w:val="affff6"/>
            <w:noProof/>
          </w:rPr>
          <w:fldChar w:fldCharType="begin"/>
        </w:r>
        <w:r>
          <w:rPr>
            <w:rStyle w:val="affff6"/>
            <w:noProof/>
          </w:rPr>
          <w:instrText xml:space="preserve"> </w:instrText>
        </w:r>
        <w:r>
          <w:rPr>
            <w:noProof/>
          </w:rPr>
          <w:instrText>HYPERLINK \l "_Toc104468059"</w:instrText>
        </w:r>
        <w:r>
          <w:rPr>
            <w:rStyle w:val="affff6"/>
            <w:noProof/>
          </w:rPr>
          <w:instrText xml:space="preserve"> </w:instrText>
        </w:r>
        <w:r>
          <w:rPr>
            <w:rStyle w:val="affff6"/>
            <w:noProof/>
          </w:rPr>
          <w:fldChar w:fldCharType="separate"/>
        </w:r>
        <w:r>
          <w:rPr>
            <w:rStyle w:val="affff6"/>
            <w:noProof/>
          </w:rPr>
          <w:t>6.29.1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_Toc104468059 \h </w:instrText>
        </w:r>
      </w:ins>
      <w:r>
        <w:rPr>
          <w:noProof/>
          <w:webHidden/>
        </w:rPr>
      </w:r>
      <w:r>
        <w:rPr>
          <w:noProof/>
          <w:webHidden/>
        </w:rPr>
        <w:fldChar w:fldCharType="separate"/>
      </w:r>
      <w:ins w:id="3294" w:author="Rapporteur" w:date="2022-05-26T14:30:00Z">
        <w:r>
          <w:rPr>
            <w:noProof/>
            <w:webHidden/>
          </w:rPr>
          <w:t>99</w:t>
        </w:r>
      </w:ins>
      <w:ins w:id="3295" w:author="Rapporteur" w:date="2022-05-26T14:29:00Z">
        <w:r>
          <w:rPr>
            <w:noProof/>
            <w:webHidden/>
          </w:rPr>
          <w:fldChar w:fldCharType="end"/>
        </w:r>
        <w:r>
          <w:rPr>
            <w:rStyle w:val="affff6"/>
            <w:noProof/>
          </w:rPr>
          <w:fldChar w:fldCharType="end"/>
        </w:r>
      </w:ins>
    </w:p>
    <w:p>
      <w:pPr>
        <w:pStyle w:val="34"/>
        <w:rPr>
          <w:ins w:id="3296" w:author="Rapporteur" w:date="2022-05-26T14:29:00Z"/>
          <w:rFonts w:asciiTheme="minorHAnsi" w:eastAsiaTheme="minorEastAsia" w:hAnsiTheme="minorHAnsi" w:cstheme="minorBidi"/>
          <w:noProof/>
          <w:kern w:val="2"/>
          <w:sz w:val="21"/>
          <w:szCs w:val="22"/>
          <w:lang w:val="en-US" w:eastAsia="zh-CN"/>
        </w:rPr>
      </w:pPr>
      <w:ins w:id="3297" w:author="Rapporteur" w:date="2022-05-26T14:29:00Z">
        <w:r>
          <w:rPr>
            <w:rStyle w:val="affff6"/>
            <w:noProof/>
          </w:rPr>
          <w:fldChar w:fldCharType="begin"/>
        </w:r>
        <w:r>
          <w:rPr>
            <w:rStyle w:val="affff6"/>
            <w:noProof/>
          </w:rPr>
          <w:instrText xml:space="preserve"> </w:instrText>
        </w:r>
        <w:r>
          <w:rPr>
            <w:noProof/>
          </w:rPr>
          <w:instrText>HYPERLINK \l "_Toc104468060"</w:instrText>
        </w:r>
        <w:r>
          <w:rPr>
            <w:rStyle w:val="affff6"/>
            <w:noProof/>
          </w:rPr>
          <w:instrText xml:space="preserve"> </w:instrText>
        </w:r>
        <w:r>
          <w:rPr>
            <w:rStyle w:val="affff6"/>
            <w:noProof/>
          </w:rPr>
          <w:fldChar w:fldCharType="separate"/>
        </w:r>
        <w:r>
          <w:rPr>
            <w:rStyle w:val="affff6"/>
            <w:noProof/>
          </w:rPr>
          <w:t>6.29.2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_Toc104468060 \h </w:instrText>
        </w:r>
      </w:ins>
      <w:r>
        <w:rPr>
          <w:noProof/>
          <w:webHidden/>
        </w:rPr>
      </w:r>
      <w:r>
        <w:rPr>
          <w:noProof/>
          <w:webHidden/>
        </w:rPr>
        <w:fldChar w:fldCharType="separate"/>
      </w:r>
      <w:ins w:id="3298" w:author="Rapporteur" w:date="2022-05-26T14:30:00Z">
        <w:r>
          <w:rPr>
            <w:noProof/>
            <w:webHidden/>
          </w:rPr>
          <w:t>99</w:t>
        </w:r>
      </w:ins>
      <w:ins w:id="3299" w:author="Rapporteur" w:date="2022-05-26T14:29:00Z">
        <w:r>
          <w:rPr>
            <w:noProof/>
            <w:webHidden/>
          </w:rPr>
          <w:fldChar w:fldCharType="end"/>
        </w:r>
        <w:r>
          <w:rPr>
            <w:rStyle w:val="affff6"/>
            <w:noProof/>
          </w:rPr>
          <w:fldChar w:fldCharType="end"/>
        </w:r>
      </w:ins>
    </w:p>
    <w:p>
      <w:pPr>
        <w:pStyle w:val="43"/>
        <w:rPr>
          <w:ins w:id="3300" w:author="Rapporteur" w:date="2022-05-26T14:29:00Z"/>
          <w:rFonts w:asciiTheme="minorHAnsi" w:eastAsiaTheme="minorEastAsia" w:hAnsiTheme="minorHAnsi" w:cstheme="minorBidi"/>
          <w:noProof/>
          <w:kern w:val="2"/>
          <w:sz w:val="21"/>
          <w:szCs w:val="22"/>
          <w:lang w:val="en-US" w:eastAsia="zh-CN"/>
        </w:rPr>
      </w:pPr>
      <w:ins w:id="3301" w:author="Rapporteur" w:date="2022-05-26T14:29:00Z">
        <w:r>
          <w:rPr>
            <w:rStyle w:val="affff6"/>
            <w:noProof/>
          </w:rPr>
          <w:fldChar w:fldCharType="begin"/>
        </w:r>
        <w:r>
          <w:rPr>
            <w:rStyle w:val="affff6"/>
            <w:noProof/>
          </w:rPr>
          <w:instrText xml:space="preserve"> </w:instrText>
        </w:r>
        <w:r>
          <w:rPr>
            <w:noProof/>
          </w:rPr>
          <w:instrText>HYPERLINK \l "_Toc104468061"</w:instrText>
        </w:r>
        <w:r>
          <w:rPr>
            <w:rStyle w:val="affff6"/>
            <w:noProof/>
          </w:rPr>
          <w:instrText xml:space="preserve"> </w:instrText>
        </w:r>
        <w:r>
          <w:rPr>
            <w:rStyle w:val="affff6"/>
            <w:noProof/>
          </w:rPr>
          <w:fldChar w:fldCharType="separate"/>
        </w:r>
        <w:r>
          <w:rPr>
            <w:rStyle w:val="affff6"/>
            <w:noProof/>
          </w:rPr>
          <w:t>6.29.2.1</w:t>
        </w:r>
        <w:r>
          <w:rPr>
            <w:rFonts w:asciiTheme="minorHAnsi" w:eastAsiaTheme="minorEastAsia" w:hAnsiTheme="minorHAnsi" w:cstheme="minorBidi"/>
            <w:noProof/>
            <w:kern w:val="2"/>
            <w:sz w:val="21"/>
            <w:szCs w:val="22"/>
            <w:lang w:val="en-US" w:eastAsia="zh-CN"/>
          </w:rPr>
          <w:tab/>
        </w:r>
        <w:r>
          <w:rPr>
            <w:rStyle w:val="affff6"/>
            <w:noProof/>
          </w:rPr>
          <w:t>General</w:t>
        </w:r>
        <w:r>
          <w:rPr>
            <w:noProof/>
            <w:webHidden/>
          </w:rPr>
          <w:tab/>
        </w:r>
        <w:r>
          <w:rPr>
            <w:noProof/>
            <w:webHidden/>
          </w:rPr>
          <w:fldChar w:fldCharType="begin"/>
        </w:r>
        <w:r>
          <w:rPr>
            <w:noProof/>
            <w:webHidden/>
          </w:rPr>
          <w:instrText xml:space="preserve"> PAGEREF _Toc104468061 \h </w:instrText>
        </w:r>
      </w:ins>
      <w:r>
        <w:rPr>
          <w:noProof/>
          <w:webHidden/>
        </w:rPr>
      </w:r>
      <w:r>
        <w:rPr>
          <w:noProof/>
          <w:webHidden/>
        </w:rPr>
        <w:fldChar w:fldCharType="separate"/>
      </w:r>
      <w:ins w:id="3302" w:author="Rapporteur" w:date="2022-05-26T14:30:00Z">
        <w:r>
          <w:rPr>
            <w:noProof/>
            <w:webHidden/>
          </w:rPr>
          <w:t>99</w:t>
        </w:r>
      </w:ins>
      <w:ins w:id="3303" w:author="Rapporteur" w:date="2022-05-26T14:29:00Z">
        <w:r>
          <w:rPr>
            <w:noProof/>
            <w:webHidden/>
          </w:rPr>
          <w:fldChar w:fldCharType="end"/>
        </w:r>
        <w:r>
          <w:rPr>
            <w:rStyle w:val="affff6"/>
            <w:noProof/>
          </w:rPr>
          <w:fldChar w:fldCharType="end"/>
        </w:r>
      </w:ins>
    </w:p>
    <w:p>
      <w:pPr>
        <w:pStyle w:val="43"/>
        <w:rPr>
          <w:ins w:id="3304" w:author="Rapporteur" w:date="2022-05-26T14:29:00Z"/>
          <w:rFonts w:asciiTheme="minorHAnsi" w:eastAsiaTheme="minorEastAsia" w:hAnsiTheme="minorHAnsi" w:cstheme="minorBidi"/>
          <w:noProof/>
          <w:kern w:val="2"/>
          <w:sz w:val="21"/>
          <w:szCs w:val="22"/>
          <w:lang w:val="en-US" w:eastAsia="zh-CN"/>
        </w:rPr>
      </w:pPr>
      <w:ins w:id="3305" w:author="Rapporteur" w:date="2022-05-26T14:29:00Z">
        <w:r>
          <w:rPr>
            <w:rStyle w:val="affff6"/>
            <w:noProof/>
          </w:rPr>
          <w:fldChar w:fldCharType="begin"/>
        </w:r>
        <w:r>
          <w:rPr>
            <w:rStyle w:val="affff6"/>
            <w:noProof/>
          </w:rPr>
          <w:instrText xml:space="preserve"> </w:instrText>
        </w:r>
        <w:r>
          <w:rPr>
            <w:noProof/>
          </w:rPr>
          <w:instrText>HYPERLINK \l "_Toc104468062"</w:instrText>
        </w:r>
        <w:r>
          <w:rPr>
            <w:rStyle w:val="affff6"/>
            <w:noProof/>
          </w:rPr>
          <w:instrText xml:space="preserve"> </w:instrText>
        </w:r>
        <w:r>
          <w:rPr>
            <w:rStyle w:val="affff6"/>
            <w:noProof/>
          </w:rPr>
          <w:fldChar w:fldCharType="separate"/>
        </w:r>
        <w:r>
          <w:rPr>
            <w:rStyle w:val="affff6"/>
            <w:noProof/>
          </w:rPr>
          <w:t>6.29.2.2</w:t>
        </w:r>
        <w:r>
          <w:rPr>
            <w:rFonts w:asciiTheme="minorHAnsi" w:eastAsiaTheme="minorEastAsia" w:hAnsiTheme="minorHAnsi" w:cstheme="minorBidi"/>
            <w:noProof/>
            <w:kern w:val="2"/>
            <w:sz w:val="21"/>
            <w:szCs w:val="22"/>
            <w:lang w:val="en-US" w:eastAsia="zh-CN"/>
          </w:rPr>
          <w:tab/>
        </w:r>
        <w:r>
          <w:rPr>
            <w:rStyle w:val="affff6"/>
            <w:noProof/>
          </w:rPr>
          <w:t>Detection of ML Model Degradation</w:t>
        </w:r>
        <w:r>
          <w:rPr>
            <w:noProof/>
            <w:webHidden/>
          </w:rPr>
          <w:tab/>
        </w:r>
        <w:r>
          <w:rPr>
            <w:noProof/>
            <w:webHidden/>
          </w:rPr>
          <w:fldChar w:fldCharType="begin"/>
        </w:r>
        <w:r>
          <w:rPr>
            <w:noProof/>
            <w:webHidden/>
          </w:rPr>
          <w:instrText xml:space="preserve"> PAGEREF _Toc104468062 \h </w:instrText>
        </w:r>
      </w:ins>
      <w:r>
        <w:rPr>
          <w:noProof/>
          <w:webHidden/>
        </w:rPr>
      </w:r>
      <w:r>
        <w:rPr>
          <w:noProof/>
          <w:webHidden/>
        </w:rPr>
        <w:fldChar w:fldCharType="separate"/>
      </w:r>
      <w:ins w:id="3306" w:author="Rapporteur" w:date="2022-05-26T14:30:00Z">
        <w:r>
          <w:rPr>
            <w:noProof/>
            <w:webHidden/>
          </w:rPr>
          <w:t>100</w:t>
        </w:r>
      </w:ins>
      <w:ins w:id="3307" w:author="Rapporteur" w:date="2022-05-26T14:29:00Z">
        <w:r>
          <w:rPr>
            <w:noProof/>
            <w:webHidden/>
          </w:rPr>
          <w:fldChar w:fldCharType="end"/>
        </w:r>
        <w:r>
          <w:rPr>
            <w:rStyle w:val="affff6"/>
            <w:noProof/>
          </w:rPr>
          <w:fldChar w:fldCharType="end"/>
        </w:r>
      </w:ins>
    </w:p>
    <w:p>
      <w:pPr>
        <w:pStyle w:val="43"/>
        <w:rPr>
          <w:ins w:id="3308" w:author="Rapporteur" w:date="2022-05-26T14:29:00Z"/>
          <w:rFonts w:asciiTheme="minorHAnsi" w:eastAsiaTheme="minorEastAsia" w:hAnsiTheme="minorHAnsi" w:cstheme="minorBidi"/>
          <w:noProof/>
          <w:kern w:val="2"/>
          <w:sz w:val="21"/>
          <w:szCs w:val="22"/>
          <w:lang w:val="en-US" w:eastAsia="zh-CN"/>
        </w:rPr>
      </w:pPr>
      <w:ins w:id="3309" w:author="Rapporteur" w:date="2022-05-26T14:29:00Z">
        <w:r>
          <w:rPr>
            <w:rStyle w:val="affff6"/>
            <w:noProof/>
          </w:rPr>
          <w:fldChar w:fldCharType="begin"/>
        </w:r>
        <w:r>
          <w:rPr>
            <w:rStyle w:val="affff6"/>
            <w:noProof/>
          </w:rPr>
          <w:instrText xml:space="preserve"> </w:instrText>
        </w:r>
        <w:r>
          <w:rPr>
            <w:noProof/>
          </w:rPr>
          <w:instrText>HYPERLINK \l "_Toc104468063"</w:instrText>
        </w:r>
        <w:r>
          <w:rPr>
            <w:rStyle w:val="affff6"/>
            <w:noProof/>
          </w:rPr>
          <w:instrText xml:space="preserve"> </w:instrText>
        </w:r>
        <w:r>
          <w:rPr>
            <w:rStyle w:val="affff6"/>
            <w:noProof/>
          </w:rPr>
          <w:fldChar w:fldCharType="separate"/>
        </w:r>
        <w:r>
          <w:rPr>
            <w:rStyle w:val="affff6"/>
            <w:noProof/>
          </w:rPr>
          <w:t>6.29.2.3</w:t>
        </w:r>
        <w:r>
          <w:rPr>
            <w:rFonts w:asciiTheme="minorHAnsi" w:eastAsiaTheme="minorEastAsia" w:hAnsiTheme="minorHAnsi" w:cstheme="minorBidi"/>
            <w:noProof/>
            <w:kern w:val="2"/>
            <w:sz w:val="21"/>
            <w:szCs w:val="22"/>
            <w:lang w:val="en-US" w:eastAsia="zh-CN"/>
          </w:rPr>
          <w:tab/>
        </w:r>
        <w:r>
          <w:rPr>
            <w:rStyle w:val="affff6"/>
            <w:noProof/>
          </w:rPr>
          <w:t>Act Upon ML Model Degradation</w:t>
        </w:r>
        <w:r>
          <w:rPr>
            <w:noProof/>
            <w:webHidden/>
          </w:rPr>
          <w:tab/>
        </w:r>
        <w:r>
          <w:rPr>
            <w:noProof/>
            <w:webHidden/>
          </w:rPr>
          <w:fldChar w:fldCharType="begin"/>
        </w:r>
        <w:r>
          <w:rPr>
            <w:noProof/>
            <w:webHidden/>
          </w:rPr>
          <w:instrText xml:space="preserve"> PAGEREF _Toc104468063 \h </w:instrText>
        </w:r>
      </w:ins>
      <w:r>
        <w:rPr>
          <w:noProof/>
          <w:webHidden/>
        </w:rPr>
      </w:r>
      <w:r>
        <w:rPr>
          <w:noProof/>
          <w:webHidden/>
        </w:rPr>
        <w:fldChar w:fldCharType="separate"/>
      </w:r>
      <w:ins w:id="3310" w:author="Rapporteur" w:date="2022-05-26T14:30:00Z">
        <w:r>
          <w:rPr>
            <w:noProof/>
            <w:webHidden/>
          </w:rPr>
          <w:t>100</w:t>
        </w:r>
      </w:ins>
      <w:ins w:id="3311" w:author="Rapporteur" w:date="2022-05-26T14:29:00Z">
        <w:r>
          <w:rPr>
            <w:noProof/>
            <w:webHidden/>
          </w:rPr>
          <w:fldChar w:fldCharType="end"/>
        </w:r>
        <w:r>
          <w:rPr>
            <w:rStyle w:val="affff6"/>
            <w:noProof/>
          </w:rPr>
          <w:fldChar w:fldCharType="end"/>
        </w:r>
      </w:ins>
    </w:p>
    <w:p>
      <w:pPr>
        <w:pStyle w:val="43"/>
        <w:rPr>
          <w:ins w:id="3312" w:author="Rapporteur" w:date="2022-05-26T14:29:00Z"/>
          <w:rFonts w:asciiTheme="minorHAnsi" w:eastAsiaTheme="minorEastAsia" w:hAnsiTheme="minorHAnsi" w:cstheme="minorBidi"/>
          <w:noProof/>
          <w:kern w:val="2"/>
          <w:sz w:val="21"/>
          <w:szCs w:val="22"/>
          <w:lang w:val="en-US" w:eastAsia="zh-CN"/>
        </w:rPr>
      </w:pPr>
      <w:ins w:id="3313" w:author="Rapporteur" w:date="2022-05-26T14:29:00Z">
        <w:r>
          <w:rPr>
            <w:rStyle w:val="affff6"/>
            <w:noProof/>
          </w:rPr>
          <w:fldChar w:fldCharType="begin"/>
        </w:r>
        <w:r>
          <w:rPr>
            <w:rStyle w:val="affff6"/>
            <w:noProof/>
          </w:rPr>
          <w:instrText xml:space="preserve"> </w:instrText>
        </w:r>
        <w:r>
          <w:rPr>
            <w:noProof/>
          </w:rPr>
          <w:instrText>HYPERLINK \l "_Toc104468064"</w:instrText>
        </w:r>
        <w:r>
          <w:rPr>
            <w:rStyle w:val="affff6"/>
            <w:noProof/>
          </w:rPr>
          <w:instrText xml:space="preserve"> </w:instrText>
        </w:r>
        <w:r>
          <w:rPr>
            <w:rStyle w:val="affff6"/>
            <w:noProof/>
          </w:rPr>
          <w:fldChar w:fldCharType="separate"/>
        </w:r>
        <w:r>
          <w:rPr>
            <w:rStyle w:val="affff6"/>
            <w:noProof/>
          </w:rPr>
          <w:t>6.29.2.4</w:t>
        </w:r>
        <w:r>
          <w:rPr>
            <w:rFonts w:asciiTheme="minorHAnsi" w:eastAsiaTheme="minorEastAsia" w:hAnsiTheme="minorHAnsi" w:cstheme="minorBidi"/>
            <w:noProof/>
            <w:kern w:val="2"/>
            <w:sz w:val="21"/>
            <w:szCs w:val="22"/>
            <w:lang w:val="en-US" w:eastAsia="zh-CN"/>
          </w:rPr>
          <w:tab/>
        </w:r>
        <w:r>
          <w:rPr>
            <w:rStyle w:val="affff6"/>
            <w:noProof/>
          </w:rPr>
          <w:t>Procedure for the registration of ML model monitoring</w:t>
        </w:r>
        <w:r>
          <w:rPr>
            <w:noProof/>
            <w:webHidden/>
          </w:rPr>
          <w:tab/>
        </w:r>
        <w:r>
          <w:rPr>
            <w:noProof/>
            <w:webHidden/>
          </w:rPr>
          <w:fldChar w:fldCharType="begin"/>
        </w:r>
        <w:r>
          <w:rPr>
            <w:noProof/>
            <w:webHidden/>
          </w:rPr>
          <w:instrText xml:space="preserve"> PAGEREF _Toc104468064 \h </w:instrText>
        </w:r>
      </w:ins>
      <w:r>
        <w:rPr>
          <w:noProof/>
          <w:webHidden/>
        </w:rPr>
      </w:r>
      <w:r>
        <w:rPr>
          <w:noProof/>
          <w:webHidden/>
        </w:rPr>
        <w:fldChar w:fldCharType="separate"/>
      </w:r>
      <w:ins w:id="3314" w:author="Rapporteur" w:date="2022-05-26T14:30:00Z">
        <w:r>
          <w:rPr>
            <w:noProof/>
            <w:webHidden/>
          </w:rPr>
          <w:t>100</w:t>
        </w:r>
      </w:ins>
      <w:ins w:id="3315" w:author="Rapporteur" w:date="2022-05-26T14:29:00Z">
        <w:r>
          <w:rPr>
            <w:noProof/>
            <w:webHidden/>
          </w:rPr>
          <w:fldChar w:fldCharType="end"/>
        </w:r>
        <w:r>
          <w:rPr>
            <w:rStyle w:val="affff6"/>
            <w:noProof/>
          </w:rPr>
          <w:fldChar w:fldCharType="end"/>
        </w:r>
      </w:ins>
    </w:p>
    <w:p>
      <w:pPr>
        <w:pStyle w:val="43"/>
        <w:rPr>
          <w:ins w:id="3316" w:author="Rapporteur" w:date="2022-05-26T14:29:00Z"/>
          <w:rFonts w:asciiTheme="minorHAnsi" w:eastAsiaTheme="minorEastAsia" w:hAnsiTheme="minorHAnsi" w:cstheme="minorBidi"/>
          <w:noProof/>
          <w:kern w:val="2"/>
          <w:sz w:val="21"/>
          <w:szCs w:val="22"/>
          <w:lang w:val="en-US" w:eastAsia="zh-CN"/>
        </w:rPr>
      </w:pPr>
      <w:ins w:id="3317" w:author="Rapporteur" w:date="2022-05-26T14:29:00Z">
        <w:r>
          <w:rPr>
            <w:rStyle w:val="affff6"/>
            <w:noProof/>
          </w:rPr>
          <w:fldChar w:fldCharType="begin"/>
        </w:r>
        <w:r>
          <w:rPr>
            <w:rStyle w:val="affff6"/>
            <w:noProof/>
          </w:rPr>
          <w:instrText xml:space="preserve"> </w:instrText>
        </w:r>
        <w:r>
          <w:rPr>
            <w:noProof/>
          </w:rPr>
          <w:instrText>HYPERLINK \l "_Toc104468065"</w:instrText>
        </w:r>
        <w:r>
          <w:rPr>
            <w:rStyle w:val="affff6"/>
            <w:noProof/>
          </w:rPr>
          <w:instrText xml:space="preserve"> </w:instrText>
        </w:r>
        <w:r>
          <w:rPr>
            <w:rStyle w:val="affff6"/>
            <w:noProof/>
          </w:rPr>
          <w:fldChar w:fldCharType="separate"/>
        </w:r>
        <w:r>
          <w:rPr>
            <w:rStyle w:val="affff6"/>
            <w:noProof/>
          </w:rPr>
          <w:t>6.29.2.5</w:t>
        </w:r>
        <w:r>
          <w:rPr>
            <w:rFonts w:asciiTheme="minorHAnsi" w:eastAsiaTheme="minorEastAsia" w:hAnsiTheme="minorHAnsi" w:cstheme="minorBidi"/>
            <w:noProof/>
            <w:kern w:val="2"/>
            <w:sz w:val="21"/>
            <w:szCs w:val="22"/>
            <w:lang w:val="en-US" w:eastAsia="zh-CN"/>
          </w:rPr>
          <w:tab/>
        </w:r>
        <w:r>
          <w:rPr>
            <w:rStyle w:val="affff6"/>
            <w:noProof/>
          </w:rPr>
          <w:t>Procedure for the detection of ML model degradation</w:t>
        </w:r>
        <w:r>
          <w:rPr>
            <w:noProof/>
            <w:webHidden/>
          </w:rPr>
          <w:tab/>
        </w:r>
        <w:r>
          <w:rPr>
            <w:noProof/>
            <w:webHidden/>
          </w:rPr>
          <w:fldChar w:fldCharType="begin"/>
        </w:r>
        <w:r>
          <w:rPr>
            <w:noProof/>
            <w:webHidden/>
          </w:rPr>
          <w:instrText xml:space="preserve"> PAGEREF _Toc104468065 \h </w:instrText>
        </w:r>
      </w:ins>
      <w:r>
        <w:rPr>
          <w:noProof/>
          <w:webHidden/>
        </w:rPr>
      </w:r>
      <w:r>
        <w:rPr>
          <w:noProof/>
          <w:webHidden/>
        </w:rPr>
        <w:fldChar w:fldCharType="separate"/>
      </w:r>
      <w:ins w:id="3318" w:author="Rapporteur" w:date="2022-05-26T14:30:00Z">
        <w:r>
          <w:rPr>
            <w:noProof/>
            <w:webHidden/>
          </w:rPr>
          <w:t>101</w:t>
        </w:r>
      </w:ins>
      <w:ins w:id="3319" w:author="Rapporteur" w:date="2022-05-26T14:29:00Z">
        <w:r>
          <w:rPr>
            <w:noProof/>
            <w:webHidden/>
          </w:rPr>
          <w:fldChar w:fldCharType="end"/>
        </w:r>
        <w:r>
          <w:rPr>
            <w:rStyle w:val="affff6"/>
            <w:noProof/>
          </w:rPr>
          <w:fldChar w:fldCharType="end"/>
        </w:r>
      </w:ins>
    </w:p>
    <w:p>
      <w:pPr>
        <w:pStyle w:val="43"/>
        <w:rPr>
          <w:ins w:id="3320" w:author="Rapporteur" w:date="2022-05-26T14:29:00Z"/>
          <w:rFonts w:asciiTheme="minorHAnsi" w:eastAsiaTheme="minorEastAsia" w:hAnsiTheme="minorHAnsi" w:cstheme="minorBidi"/>
          <w:noProof/>
          <w:kern w:val="2"/>
          <w:sz w:val="21"/>
          <w:szCs w:val="22"/>
          <w:lang w:val="en-US" w:eastAsia="zh-CN"/>
        </w:rPr>
      </w:pPr>
      <w:ins w:id="3321" w:author="Rapporteur" w:date="2022-05-26T14:29:00Z">
        <w:r>
          <w:rPr>
            <w:rStyle w:val="affff6"/>
            <w:noProof/>
          </w:rPr>
          <w:fldChar w:fldCharType="begin"/>
        </w:r>
        <w:r>
          <w:rPr>
            <w:rStyle w:val="affff6"/>
            <w:noProof/>
          </w:rPr>
          <w:instrText xml:space="preserve"> </w:instrText>
        </w:r>
        <w:r>
          <w:rPr>
            <w:noProof/>
          </w:rPr>
          <w:instrText>HYPERLINK \l "_Toc104468066"</w:instrText>
        </w:r>
        <w:r>
          <w:rPr>
            <w:rStyle w:val="affff6"/>
            <w:noProof/>
          </w:rPr>
          <w:instrText xml:space="preserve"> </w:instrText>
        </w:r>
        <w:r>
          <w:rPr>
            <w:rStyle w:val="affff6"/>
            <w:noProof/>
          </w:rPr>
          <w:fldChar w:fldCharType="separate"/>
        </w:r>
        <w:r>
          <w:rPr>
            <w:rStyle w:val="affff6"/>
            <w:noProof/>
          </w:rPr>
          <w:t>6.29.2.6</w:t>
        </w:r>
        <w:r>
          <w:rPr>
            <w:rFonts w:asciiTheme="minorHAnsi" w:eastAsiaTheme="minorEastAsia" w:hAnsiTheme="minorHAnsi" w:cstheme="minorBidi"/>
            <w:noProof/>
            <w:kern w:val="2"/>
            <w:sz w:val="21"/>
            <w:szCs w:val="22"/>
            <w:lang w:val="en-US" w:eastAsia="zh-CN"/>
          </w:rPr>
          <w:tab/>
        </w:r>
        <w:r>
          <w:rPr>
            <w:rStyle w:val="affff6"/>
            <w:noProof/>
          </w:rPr>
          <w:t>Procedures for ML Model Provisioning</w:t>
        </w:r>
        <w:r>
          <w:rPr>
            <w:noProof/>
            <w:webHidden/>
          </w:rPr>
          <w:tab/>
        </w:r>
        <w:r>
          <w:rPr>
            <w:noProof/>
            <w:webHidden/>
          </w:rPr>
          <w:fldChar w:fldCharType="begin"/>
        </w:r>
        <w:r>
          <w:rPr>
            <w:noProof/>
            <w:webHidden/>
          </w:rPr>
          <w:instrText xml:space="preserve"> PAGEREF _Toc104468066 \h </w:instrText>
        </w:r>
      </w:ins>
      <w:r>
        <w:rPr>
          <w:noProof/>
          <w:webHidden/>
        </w:rPr>
      </w:r>
      <w:r>
        <w:rPr>
          <w:noProof/>
          <w:webHidden/>
        </w:rPr>
        <w:fldChar w:fldCharType="separate"/>
      </w:r>
      <w:ins w:id="3322" w:author="Rapporteur" w:date="2022-05-26T14:30:00Z">
        <w:r>
          <w:rPr>
            <w:noProof/>
            <w:webHidden/>
          </w:rPr>
          <w:t>103</w:t>
        </w:r>
      </w:ins>
      <w:ins w:id="3323" w:author="Rapporteur" w:date="2022-05-26T14:29:00Z">
        <w:r>
          <w:rPr>
            <w:noProof/>
            <w:webHidden/>
          </w:rPr>
          <w:fldChar w:fldCharType="end"/>
        </w:r>
        <w:r>
          <w:rPr>
            <w:rStyle w:val="affff6"/>
            <w:noProof/>
          </w:rPr>
          <w:fldChar w:fldCharType="end"/>
        </w:r>
      </w:ins>
    </w:p>
    <w:p>
      <w:pPr>
        <w:pStyle w:val="34"/>
        <w:rPr>
          <w:ins w:id="3324" w:author="Rapporteur" w:date="2022-05-26T14:29:00Z"/>
          <w:rFonts w:asciiTheme="minorHAnsi" w:eastAsiaTheme="minorEastAsia" w:hAnsiTheme="minorHAnsi" w:cstheme="minorBidi"/>
          <w:noProof/>
          <w:kern w:val="2"/>
          <w:sz w:val="21"/>
          <w:szCs w:val="22"/>
          <w:lang w:val="en-US" w:eastAsia="zh-CN"/>
        </w:rPr>
      </w:pPr>
      <w:ins w:id="3325" w:author="Rapporteur" w:date="2022-05-26T14:29:00Z">
        <w:r>
          <w:rPr>
            <w:rStyle w:val="affff6"/>
            <w:noProof/>
          </w:rPr>
          <w:fldChar w:fldCharType="begin"/>
        </w:r>
        <w:r>
          <w:rPr>
            <w:rStyle w:val="affff6"/>
            <w:noProof/>
          </w:rPr>
          <w:instrText xml:space="preserve"> </w:instrText>
        </w:r>
        <w:r>
          <w:rPr>
            <w:noProof/>
          </w:rPr>
          <w:instrText>HYPERLINK \l "_Toc104468067"</w:instrText>
        </w:r>
        <w:r>
          <w:rPr>
            <w:rStyle w:val="affff6"/>
            <w:noProof/>
          </w:rPr>
          <w:instrText xml:space="preserve"> </w:instrText>
        </w:r>
        <w:r>
          <w:rPr>
            <w:rStyle w:val="affff6"/>
            <w:noProof/>
          </w:rPr>
          <w:fldChar w:fldCharType="separate"/>
        </w:r>
        <w:r>
          <w:rPr>
            <w:rStyle w:val="affff6"/>
            <w:noProof/>
            <w:lang w:eastAsia="zh-CN"/>
          </w:rPr>
          <w:t>6.29.3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_Toc104468067 \h </w:instrText>
        </w:r>
      </w:ins>
      <w:r>
        <w:rPr>
          <w:noProof/>
          <w:webHidden/>
        </w:rPr>
      </w:r>
      <w:r>
        <w:rPr>
          <w:noProof/>
          <w:webHidden/>
        </w:rPr>
        <w:fldChar w:fldCharType="separate"/>
      </w:r>
      <w:ins w:id="3326" w:author="Rapporteur" w:date="2022-05-26T14:30:00Z">
        <w:r>
          <w:rPr>
            <w:noProof/>
            <w:webHidden/>
          </w:rPr>
          <w:t>104</w:t>
        </w:r>
      </w:ins>
      <w:ins w:id="3327" w:author="Rapporteur" w:date="2022-05-26T14:29:00Z">
        <w:r>
          <w:rPr>
            <w:noProof/>
            <w:webHidden/>
          </w:rPr>
          <w:fldChar w:fldCharType="end"/>
        </w:r>
        <w:r>
          <w:rPr>
            <w:rStyle w:val="affff6"/>
            <w:noProof/>
          </w:rPr>
          <w:fldChar w:fldCharType="end"/>
        </w:r>
      </w:ins>
    </w:p>
    <w:p>
      <w:pPr>
        <w:pStyle w:val="23"/>
        <w:rPr>
          <w:ins w:id="3328" w:author="Rapporteur" w:date="2022-05-26T14:29:00Z"/>
          <w:rFonts w:asciiTheme="minorHAnsi" w:eastAsiaTheme="minorEastAsia" w:hAnsiTheme="minorHAnsi" w:cstheme="minorBidi"/>
          <w:noProof/>
          <w:kern w:val="2"/>
          <w:sz w:val="21"/>
          <w:szCs w:val="22"/>
          <w:lang w:val="en-US" w:eastAsia="zh-CN"/>
        </w:rPr>
      </w:pPr>
      <w:ins w:id="3329" w:author="Rapporteur" w:date="2022-05-26T14:29:00Z">
        <w:r>
          <w:rPr>
            <w:rStyle w:val="affff6"/>
            <w:noProof/>
          </w:rPr>
          <w:fldChar w:fldCharType="begin"/>
        </w:r>
        <w:r>
          <w:rPr>
            <w:rStyle w:val="affff6"/>
            <w:noProof/>
          </w:rPr>
          <w:instrText xml:space="preserve"> </w:instrText>
        </w:r>
        <w:r>
          <w:rPr>
            <w:noProof/>
          </w:rPr>
          <w:instrText>HYPERLINK \l "_Toc104468068"</w:instrText>
        </w:r>
        <w:r>
          <w:rPr>
            <w:rStyle w:val="affff6"/>
            <w:noProof/>
          </w:rPr>
          <w:instrText xml:space="preserve"> </w:instrText>
        </w:r>
        <w:r>
          <w:rPr>
            <w:rStyle w:val="affff6"/>
            <w:noProof/>
          </w:rPr>
          <w:fldChar w:fldCharType="separate"/>
        </w:r>
        <w:r>
          <w:rPr>
            <w:rStyle w:val="affff6"/>
            <w:noProof/>
            <w:lang w:eastAsia="zh-CN"/>
          </w:rPr>
          <w:t>6.30</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#30</w:t>
        </w:r>
        <w:r>
          <w:rPr>
            <w:rStyle w:val="affff6"/>
            <w:noProof/>
          </w:rPr>
          <w:t xml:space="preserve">: </w:t>
        </w:r>
        <w:r>
          <w:rPr>
            <w:rStyle w:val="affff6"/>
            <w:noProof/>
            <w:lang w:val="en-US"/>
          </w:rPr>
          <w:t>I</w:t>
        </w:r>
        <w:r>
          <w:rPr>
            <w:rStyle w:val="affff6"/>
            <w:noProof/>
          </w:rPr>
          <w:t>mprove correctness of NWDAF analytics</w:t>
        </w:r>
        <w:r>
          <w:rPr>
            <w:noProof/>
            <w:webHidden/>
          </w:rPr>
          <w:tab/>
        </w:r>
        <w:r>
          <w:rPr>
            <w:noProof/>
            <w:webHidden/>
          </w:rPr>
          <w:fldChar w:fldCharType="begin"/>
        </w:r>
        <w:r>
          <w:rPr>
            <w:noProof/>
            <w:webHidden/>
          </w:rPr>
          <w:instrText xml:space="preserve"> PAGEREF _Toc104468068 \h </w:instrText>
        </w:r>
      </w:ins>
      <w:r>
        <w:rPr>
          <w:noProof/>
          <w:webHidden/>
        </w:rPr>
      </w:r>
      <w:r>
        <w:rPr>
          <w:noProof/>
          <w:webHidden/>
        </w:rPr>
        <w:fldChar w:fldCharType="separate"/>
      </w:r>
      <w:ins w:id="3330" w:author="Rapporteur" w:date="2022-05-26T14:30:00Z">
        <w:r>
          <w:rPr>
            <w:noProof/>
            <w:webHidden/>
          </w:rPr>
          <w:t>104</w:t>
        </w:r>
      </w:ins>
      <w:ins w:id="3331" w:author="Rapporteur" w:date="2022-05-26T14:29:00Z">
        <w:r>
          <w:rPr>
            <w:noProof/>
            <w:webHidden/>
          </w:rPr>
          <w:fldChar w:fldCharType="end"/>
        </w:r>
        <w:r>
          <w:rPr>
            <w:rStyle w:val="affff6"/>
            <w:noProof/>
          </w:rPr>
          <w:fldChar w:fldCharType="end"/>
        </w:r>
      </w:ins>
    </w:p>
    <w:p>
      <w:pPr>
        <w:pStyle w:val="34"/>
        <w:rPr>
          <w:ins w:id="3332" w:author="Rapporteur" w:date="2022-05-26T14:29:00Z"/>
          <w:rFonts w:asciiTheme="minorHAnsi" w:eastAsiaTheme="minorEastAsia" w:hAnsiTheme="minorHAnsi" w:cstheme="minorBidi"/>
          <w:noProof/>
          <w:kern w:val="2"/>
          <w:sz w:val="21"/>
          <w:szCs w:val="22"/>
          <w:lang w:val="en-US" w:eastAsia="zh-CN"/>
        </w:rPr>
      </w:pPr>
      <w:ins w:id="3333" w:author="Rapporteur" w:date="2022-05-26T14:29:00Z">
        <w:r>
          <w:rPr>
            <w:rStyle w:val="affff6"/>
            <w:noProof/>
          </w:rPr>
          <w:fldChar w:fldCharType="begin"/>
        </w:r>
        <w:r>
          <w:rPr>
            <w:rStyle w:val="affff6"/>
            <w:noProof/>
          </w:rPr>
          <w:instrText xml:space="preserve"> </w:instrText>
        </w:r>
        <w:r>
          <w:rPr>
            <w:noProof/>
          </w:rPr>
          <w:instrText>HYPERLINK \l "_Toc104468069"</w:instrText>
        </w:r>
        <w:r>
          <w:rPr>
            <w:rStyle w:val="affff6"/>
            <w:noProof/>
          </w:rPr>
          <w:instrText xml:space="preserve"> </w:instrText>
        </w:r>
        <w:r>
          <w:rPr>
            <w:rStyle w:val="affff6"/>
            <w:noProof/>
          </w:rPr>
          <w:fldChar w:fldCharType="separate"/>
        </w:r>
        <w:r>
          <w:rPr>
            <w:rStyle w:val="affff6"/>
            <w:noProof/>
            <w:lang w:eastAsia="en-US"/>
          </w:rPr>
          <w:t>6.30.1</w:t>
        </w:r>
        <w:r>
          <w:rPr>
            <w:rFonts w:asciiTheme="minorHAnsi" w:eastAsiaTheme="minorEastAsia" w:hAnsiTheme="minorHAnsi" w:cstheme="minorBidi"/>
            <w:noProof/>
            <w:kern w:val="2"/>
            <w:sz w:val="21"/>
            <w:szCs w:val="22"/>
            <w:lang w:val="en-US" w:eastAsia="zh-CN"/>
          </w:rPr>
          <w:tab/>
        </w:r>
        <w:r>
          <w:rPr>
            <w:rStyle w:val="affff6"/>
            <w:noProof/>
            <w:lang w:eastAsia="en-US"/>
          </w:rPr>
          <w:t>Description</w:t>
        </w:r>
        <w:r>
          <w:rPr>
            <w:noProof/>
            <w:webHidden/>
          </w:rPr>
          <w:tab/>
        </w:r>
        <w:r>
          <w:rPr>
            <w:noProof/>
            <w:webHidden/>
          </w:rPr>
          <w:fldChar w:fldCharType="begin"/>
        </w:r>
        <w:r>
          <w:rPr>
            <w:noProof/>
            <w:webHidden/>
          </w:rPr>
          <w:instrText xml:space="preserve"> PAGEREF _Toc104468069 \h </w:instrText>
        </w:r>
      </w:ins>
      <w:r>
        <w:rPr>
          <w:noProof/>
          <w:webHidden/>
        </w:rPr>
      </w:r>
      <w:r>
        <w:rPr>
          <w:noProof/>
          <w:webHidden/>
        </w:rPr>
        <w:fldChar w:fldCharType="separate"/>
      </w:r>
      <w:ins w:id="3334" w:author="Rapporteur" w:date="2022-05-26T14:30:00Z">
        <w:r>
          <w:rPr>
            <w:noProof/>
            <w:webHidden/>
          </w:rPr>
          <w:t>104</w:t>
        </w:r>
      </w:ins>
      <w:ins w:id="3335" w:author="Rapporteur" w:date="2022-05-26T14:29:00Z">
        <w:r>
          <w:rPr>
            <w:noProof/>
            <w:webHidden/>
          </w:rPr>
          <w:fldChar w:fldCharType="end"/>
        </w:r>
        <w:r>
          <w:rPr>
            <w:rStyle w:val="affff6"/>
            <w:noProof/>
          </w:rPr>
          <w:fldChar w:fldCharType="end"/>
        </w:r>
      </w:ins>
    </w:p>
    <w:p>
      <w:pPr>
        <w:pStyle w:val="34"/>
        <w:rPr>
          <w:ins w:id="3336" w:author="Rapporteur" w:date="2022-05-26T14:29:00Z"/>
          <w:rFonts w:asciiTheme="minorHAnsi" w:eastAsiaTheme="minorEastAsia" w:hAnsiTheme="minorHAnsi" w:cstheme="minorBidi"/>
          <w:noProof/>
          <w:kern w:val="2"/>
          <w:sz w:val="21"/>
          <w:szCs w:val="22"/>
          <w:lang w:val="en-US" w:eastAsia="zh-CN"/>
        </w:rPr>
      </w:pPr>
      <w:ins w:id="3337" w:author="Rapporteur" w:date="2022-05-26T14:29:00Z">
        <w:r>
          <w:rPr>
            <w:rStyle w:val="affff6"/>
            <w:noProof/>
          </w:rPr>
          <w:fldChar w:fldCharType="begin"/>
        </w:r>
        <w:r>
          <w:rPr>
            <w:rStyle w:val="affff6"/>
            <w:noProof/>
          </w:rPr>
          <w:instrText xml:space="preserve"> </w:instrText>
        </w:r>
        <w:r>
          <w:rPr>
            <w:noProof/>
          </w:rPr>
          <w:instrText>HYPERLINK \l "_Toc104468070"</w:instrText>
        </w:r>
        <w:r>
          <w:rPr>
            <w:rStyle w:val="affff6"/>
            <w:noProof/>
          </w:rPr>
          <w:instrText xml:space="preserve"> </w:instrText>
        </w:r>
        <w:r>
          <w:rPr>
            <w:rStyle w:val="affff6"/>
            <w:noProof/>
          </w:rPr>
          <w:fldChar w:fldCharType="separate"/>
        </w:r>
        <w:r>
          <w:rPr>
            <w:rStyle w:val="affff6"/>
            <w:noProof/>
          </w:rPr>
          <w:t>6.30.2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_Toc104468070 \h </w:instrText>
        </w:r>
      </w:ins>
      <w:r>
        <w:rPr>
          <w:noProof/>
          <w:webHidden/>
        </w:rPr>
      </w:r>
      <w:r>
        <w:rPr>
          <w:noProof/>
          <w:webHidden/>
        </w:rPr>
        <w:fldChar w:fldCharType="separate"/>
      </w:r>
      <w:ins w:id="3338" w:author="Rapporteur" w:date="2022-05-26T14:30:00Z">
        <w:r>
          <w:rPr>
            <w:noProof/>
            <w:webHidden/>
          </w:rPr>
          <w:t>105</w:t>
        </w:r>
      </w:ins>
      <w:ins w:id="3339" w:author="Rapporteur" w:date="2022-05-26T14:29:00Z">
        <w:r>
          <w:rPr>
            <w:noProof/>
            <w:webHidden/>
          </w:rPr>
          <w:fldChar w:fldCharType="end"/>
        </w:r>
        <w:r>
          <w:rPr>
            <w:rStyle w:val="affff6"/>
            <w:noProof/>
          </w:rPr>
          <w:fldChar w:fldCharType="end"/>
        </w:r>
      </w:ins>
    </w:p>
    <w:p>
      <w:pPr>
        <w:pStyle w:val="43"/>
        <w:rPr>
          <w:ins w:id="3340" w:author="Rapporteur" w:date="2022-05-26T14:29:00Z"/>
          <w:rFonts w:asciiTheme="minorHAnsi" w:eastAsiaTheme="minorEastAsia" w:hAnsiTheme="minorHAnsi" w:cstheme="minorBidi"/>
          <w:noProof/>
          <w:kern w:val="2"/>
          <w:sz w:val="21"/>
          <w:szCs w:val="22"/>
          <w:lang w:val="en-US" w:eastAsia="zh-CN"/>
        </w:rPr>
      </w:pPr>
      <w:ins w:id="3341" w:author="Rapporteur" w:date="2022-05-26T14:29:00Z">
        <w:r>
          <w:rPr>
            <w:rStyle w:val="affff6"/>
            <w:noProof/>
          </w:rPr>
          <w:lastRenderedPageBreak/>
          <w:fldChar w:fldCharType="begin"/>
        </w:r>
        <w:r>
          <w:rPr>
            <w:rStyle w:val="affff6"/>
            <w:noProof/>
          </w:rPr>
          <w:instrText xml:space="preserve"> </w:instrText>
        </w:r>
        <w:r>
          <w:rPr>
            <w:noProof/>
          </w:rPr>
          <w:instrText>HYPERLINK \l "_Toc104468071"</w:instrText>
        </w:r>
        <w:r>
          <w:rPr>
            <w:rStyle w:val="affff6"/>
            <w:noProof/>
          </w:rPr>
          <w:instrText xml:space="preserve"> </w:instrText>
        </w:r>
        <w:r>
          <w:rPr>
            <w:rStyle w:val="affff6"/>
            <w:noProof/>
          </w:rPr>
          <w:fldChar w:fldCharType="separate"/>
        </w:r>
        <w:r>
          <w:rPr>
            <w:rStyle w:val="affff6"/>
            <w:noProof/>
            <w:lang w:eastAsia="en-US"/>
          </w:rPr>
          <w:t>6.30.2.1</w:t>
        </w:r>
        <w:r>
          <w:rPr>
            <w:rFonts w:asciiTheme="minorHAnsi" w:eastAsiaTheme="minorEastAsia" w:hAnsiTheme="minorHAnsi" w:cstheme="minorBidi"/>
            <w:noProof/>
            <w:kern w:val="2"/>
            <w:sz w:val="21"/>
            <w:szCs w:val="22"/>
            <w:lang w:val="en-US" w:eastAsia="zh-CN"/>
          </w:rPr>
          <w:tab/>
        </w:r>
        <w:r>
          <w:rPr>
            <w:rStyle w:val="affff6"/>
            <w:noProof/>
            <w:lang w:eastAsia="en-US"/>
          </w:rPr>
          <w:t>Procedures for improving model performance based on analytics correctness evaluation of one candidate model</w:t>
        </w:r>
        <w:r>
          <w:rPr>
            <w:noProof/>
            <w:webHidden/>
          </w:rPr>
          <w:tab/>
        </w:r>
        <w:r>
          <w:rPr>
            <w:noProof/>
            <w:webHidden/>
          </w:rPr>
          <w:fldChar w:fldCharType="begin"/>
        </w:r>
        <w:r>
          <w:rPr>
            <w:noProof/>
            <w:webHidden/>
          </w:rPr>
          <w:instrText xml:space="preserve"> PAGEREF _Toc104468071 \h </w:instrText>
        </w:r>
      </w:ins>
      <w:r>
        <w:rPr>
          <w:noProof/>
          <w:webHidden/>
        </w:rPr>
      </w:r>
      <w:r>
        <w:rPr>
          <w:noProof/>
          <w:webHidden/>
        </w:rPr>
        <w:fldChar w:fldCharType="separate"/>
      </w:r>
      <w:ins w:id="3342" w:author="Rapporteur" w:date="2022-05-26T14:30:00Z">
        <w:r>
          <w:rPr>
            <w:noProof/>
            <w:webHidden/>
          </w:rPr>
          <w:t>105</w:t>
        </w:r>
      </w:ins>
      <w:ins w:id="3343" w:author="Rapporteur" w:date="2022-05-26T14:29:00Z">
        <w:r>
          <w:rPr>
            <w:noProof/>
            <w:webHidden/>
          </w:rPr>
          <w:fldChar w:fldCharType="end"/>
        </w:r>
        <w:r>
          <w:rPr>
            <w:rStyle w:val="affff6"/>
            <w:noProof/>
          </w:rPr>
          <w:fldChar w:fldCharType="end"/>
        </w:r>
      </w:ins>
    </w:p>
    <w:p>
      <w:pPr>
        <w:pStyle w:val="43"/>
        <w:rPr>
          <w:ins w:id="3344" w:author="Rapporteur" w:date="2022-05-26T14:29:00Z"/>
          <w:rFonts w:asciiTheme="minorHAnsi" w:eastAsiaTheme="minorEastAsia" w:hAnsiTheme="minorHAnsi" w:cstheme="minorBidi"/>
          <w:noProof/>
          <w:kern w:val="2"/>
          <w:sz w:val="21"/>
          <w:szCs w:val="22"/>
          <w:lang w:val="en-US" w:eastAsia="zh-CN"/>
        </w:rPr>
      </w:pPr>
      <w:ins w:id="3345" w:author="Rapporteur" w:date="2022-05-26T14:29:00Z">
        <w:r>
          <w:rPr>
            <w:rStyle w:val="affff6"/>
            <w:noProof/>
          </w:rPr>
          <w:fldChar w:fldCharType="begin"/>
        </w:r>
        <w:r>
          <w:rPr>
            <w:rStyle w:val="affff6"/>
            <w:noProof/>
          </w:rPr>
          <w:instrText xml:space="preserve"> </w:instrText>
        </w:r>
        <w:r>
          <w:rPr>
            <w:noProof/>
          </w:rPr>
          <w:instrText>HYPERLINK \l "_Toc104468072"</w:instrText>
        </w:r>
        <w:r>
          <w:rPr>
            <w:rStyle w:val="affff6"/>
            <w:noProof/>
          </w:rPr>
          <w:instrText xml:space="preserve"> </w:instrText>
        </w:r>
        <w:r>
          <w:rPr>
            <w:rStyle w:val="affff6"/>
            <w:noProof/>
          </w:rPr>
          <w:fldChar w:fldCharType="separate"/>
        </w:r>
        <w:r>
          <w:rPr>
            <w:rStyle w:val="affff6"/>
            <w:noProof/>
            <w:lang w:eastAsia="en-US"/>
          </w:rPr>
          <w:t>6.30.2.2</w:t>
        </w:r>
        <w:r>
          <w:rPr>
            <w:rFonts w:asciiTheme="minorHAnsi" w:eastAsiaTheme="minorEastAsia" w:hAnsiTheme="minorHAnsi" w:cstheme="minorBidi"/>
            <w:noProof/>
            <w:kern w:val="2"/>
            <w:sz w:val="21"/>
            <w:szCs w:val="22"/>
            <w:lang w:val="en-US" w:eastAsia="zh-CN"/>
          </w:rPr>
          <w:tab/>
        </w:r>
        <w:r>
          <w:rPr>
            <w:rStyle w:val="affff6"/>
            <w:noProof/>
            <w:lang w:eastAsia="en-US"/>
          </w:rPr>
          <w:t>Procedures for improving model performance based on analytics correctness evaluation of multiple candidate models</w:t>
        </w:r>
        <w:r>
          <w:rPr>
            <w:noProof/>
            <w:webHidden/>
          </w:rPr>
          <w:tab/>
        </w:r>
        <w:r>
          <w:rPr>
            <w:noProof/>
            <w:webHidden/>
          </w:rPr>
          <w:fldChar w:fldCharType="begin"/>
        </w:r>
        <w:r>
          <w:rPr>
            <w:noProof/>
            <w:webHidden/>
          </w:rPr>
          <w:instrText xml:space="preserve"> PAGEREF _Toc104468072 \h </w:instrText>
        </w:r>
      </w:ins>
      <w:r>
        <w:rPr>
          <w:noProof/>
          <w:webHidden/>
        </w:rPr>
      </w:r>
      <w:r>
        <w:rPr>
          <w:noProof/>
          <w:webHidden/>
        </w:rPr>
        <w:fldChar w:fldCharType="separate"/>
      </w:r>
      <w:ins w:id="3346" w:author="Rapporteur" w:date="2022-05-26T14:30:00Z">
        <w:r>
          <w:rPr>
            <w:noProof/>
            <w:webHidden/>
          </w:rPr>
          <w:t>106</w:t>
        </w:r>
      </w:ins>
      <w:ins w:id="3347" w:author="Rapporteur" w:date="2022-05-26T14:29:00Z">
        <w:r>
          <w:rPr>
            <w:noProof/>
            <w:webHidden/>
          </w:rPr>
          <w:fldChar w:fldCharType="end"/>
        </w:r>
        <w:r>
          <w:rPr>
            <w:rStyle w:val="affff6"/>
            <w:noProof/>
          </w:rPr>
          <w:fldChar w:fldCharType="end"/>
        </w:r>
      </w:ins>
    </w:p>
    <w:p>
      <w:pPr>
        <w:pStyle w:val="34"/>
        <w:rPr>
          <w:ins w:id="3348" w:author="Rapporteur" w:date="2022-05-26T14:29:00Z"/>
          <w:rFonts w:asciiTheme="minorHAnsi" w:eastAsiaTheme="minorEastAsia" w:hAnsiTheme="minorHAnsi" w:cstheme="minorBidi"/>
          <w:noProof/>
          <w:kern w:val="2"/>
          <w:sz w:val="21"/>
          <w:szCs w:val="22"/>
          <w:lang w:val="en-US" w:eastAsia="zh-CN"/>
        </w:rPr>
      </w:pPr>
      <w:ins w:id="3349" w:author="Rapporteur" w:date="2022-05-26T14:29:00Z">
        <w:r>
          <w:rPr>
            <w:rStyle w:val="affff6"/>
            <w:noProof/>
          </w:rPr>
          <w:fldChar w:fldCharType="begin"/>
        </w:r>
        <w:r>
          <w:rPr>
            <w:rStyle w:val="affff6"/>
            <w:noProof/>
          </w:rPr>
          <w:instrText xml:space="preserve"> </w:instrText>
        </w:r>
        <w:r>
          <w:rPr>
            <w:noProof/>
          </w:rPr>
          <w:instrText>HYPERLINK \l "_Toc104468073"</w:instrText>
        </w:r>
        <w:r>
          <w:rPr>
            <w:rStyle w:val="affff6"/>
            <w:noProof/>
          </w:rPr>
          <w:instrText xml:space="preserve"> </w:instrText>
        </w:r>
        <w:r>
          <w:rPr>
            <w:rStyle w:val="affff6"/>
            <w:noProof/>
          </w:rPr>
          <w:fldChar w:fldCharType="separate"/>
        </w:r>
        <w:r>
          <w:rPr>
            <w:rStyle w:val="affff6"/>
            <w:noProof/>
            <w:lang w:eastAsia="zh-CN"/>
          </w:rPr>
          <w:t>6.30.3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_Toc104468073 \h </w:instrText>
        </w:r>
      </w:ins>
      <w:r>
        <w:rPr>
          <w:noProof/>
          <w:webHidden/>
        </w:rPr>
      </w:r>
      <w:r>
        <w:rPr>
          <w:noProof/>
          <w:webHidden/>
        </w:rPr>
        <w:fldChar w:fldCharType="separate"/>
      </w:r>
      <w:ins w:id="3350" w:author="Rapporteur" w:date="2022-05-26T14:30:00Z">
        <w:r>
          <w:rPr>
            <w:noProof/>
            <w:webHidden/>
          </w:rPr>
          <w:t>107</w:t>
        </w:r>
      </w:ins>
      <w:ins w:id="3351" w:author="Rapporteur" w:date="2022-05-26T14:29:00Z">
        <w:r>
          <w:rPr>
            <w:noProof/>
            <w:webHidden/>
          </w:rPr>
          <w:fldChar w:fldCharType="end"/>
        </w:r>
        <w:r>
          <w:rPr>
            <w:rStyle w:val="affff6"/>
            <w:noProof/>
          </w:rPr>
          <w:fldChar w:fldCharType="end"/>
        </w:r>
      </w:ins>
    </w:p>
    <w:p>
      <w:pPr>
        <w:pStyle w:val="23"/>
        <w:rPr>
          <w:ins w:id="3352" w:author="Rapporteur" w:date="2022-05-26T14:29:00Z"/>
          <w:rFonts w:asciiTheme="minorHAnsi" w:eastAsiaTheme="minorEastAsia" w:hAnsiTheme="minorHAnsi" w:cstheme="minorBidi"/>
          <w:noProof/>
          <w:kern w:val="2"/>
          <w:sz w:val="21"/>
          <w:szCs w:val="22"/>
          <w:lang w:val="en-US" w:eastAsia="zh-CN"/>
        </w:rPr>
      </w:pPr>
      <w:ins w:id="3353" w:author="Rapporteur" w:date="2022-05-26T14:29:00Z">
        <w:r>
          <w:rPr>
            <w:rStyle w:val="affff6"/>
            <w:noProof/>
          </w:rPr>
          <w:fldChar w:fldCharType="begin"/>
        </w:r>
        <w:r>
          <w:rPr>
            <w:rStyle w:val="affff6"/>
            <w:noProof/>
          </w:rPr>
          <w:instrText xml:space="preserve"> </w:instrText>
        </w:r>
        <w:r>
          <w:rPr>
            <w:noProof/>
          </w:rPr>
          <w:instrText>HYPERLINK \l "_Toc104468074"</w:instrText>
        </w:r>
        <w:r>
          <w:rPr>
            <w:rStyle w:val="affff6"/>
            <w:noProof/>
          </w:rPr>
          <w:instrText xml:space="preserve"> </w:instrText>
        </w:r>
        <w:r>
          <w:rPr>
            <w:rStyle w:val="affff6"/>
            <w:noProof/>
          </w:rPr>
          <w:fldChar w:fldCharType="separate"/>
        </w:r>
        <w:r>
          <w:rPr>
            <w:rStyle w:val="affff6"/>
            <w:noProof/>
            <w:lang w:eastAsia="ko-KR"/>
          </w:rPr>
          <w:t>6.31</w:t>
        </w:r>
        <w:r>
          <w:rPr>
            <w:rFonts w:asciiTheme="minorHAnsi" w:eastAsiaTheme="minorEastAsia" w:hAnsiTheme="minorHAnsi" w:cstheme="minorBidi"/>
            <w:noProof/>
            <w:kern w:val="2"/>
            <w:sz w:val="21"/>
            <w:szCs w:val="22"/>
            <w:lang w:val="en-US" w:eastAsia="zh-CN"/>
          </w:rPr>
          <w:tab/>
        </w:r>
        <w:r>
          <w:rPr>
            <w:rStyle w:val="affff6"/>
            <w:noProof/>
            <w:lang w:eastAsia="ko-KR"/>
          </w:rPr>
          <w:t>Solution #31: Multiple Analytics outputs based NF action decision</w:t>
        </w:r>
        <w:r>
          <w:rPr>
            <w:noProof/>
            <w:webHidden/>
          </w:rPr>
          <w:tab/>
        </w:r>
        <w:r>
          <w:rPr>
            <w:noProof/>
            <w:webHidden/>
          </w:rPr>
          <w:fldChar w:fldCharType="begin"/>
        </w:r>
        <w:r>
          <w:rPr>
            <w:noProof/>
            <w:webHidden/>
          </w:rPr>
          <w:instrText xml:space="preserve"> PAGEREF _Toc104468074 \h </w:instrText>
        </w:r>
      </w:ins>
      <w:r>
        <w:rPr>
          <w:noProof/>
          <w:webHidden/>
        </w:rPr>
      </w:r>
      <w:r>
        <w:rPr>
          <w:noProof/>
          <w:webHidden/>
        </w:rPr>
        <w:fldChar w:fldCharType="separate"/>
      </w:r>
      <w:ins w:id="3354" w:author="Rapporteur" w:date="2022-05-26T14:30:00Z">
        <w:r>
          <w:rPr>
            <w:noProof/>
            <w:webHidden/>
          </w:rPr>
          <w:t>107</w:t>
        </w:r>
      </w:ins>
      <w:ins w:id="3355" w:author="Rapporteur" w:date="2022-05-26T14:29:00Z">
        <w:r>
          <w:rPr>
            <w:noProof/>
            <w:webHidden/>
          </w:rPr>
          <w:fldChar w:fldCharType="end"/>
        </w:r>
        <w:r>
          <w:rPr>
            <w:rStyle w:val="affff6"/>
            <w:noProof/>
          </w:rPr>
          <w:fldChar w:fldCharType="end"/>
        </w:r>
      </w:ins>
    </w:p>
    <w:p>
      <w:pPr>
        <w:pStyle w:val="34"/>
        <w:rPr>
          <w:ins w:id="3356" w:author="Rapporteur" w:date="2022-05-26T14:29:00Z"/>
          <w:rFonts w:asciiTheme="minorHAnsi" w:eastAsiaTheme="minorEastAsia" w:hAnsiTheme="minorHAnsi" w:cstheme="minorBidi"/>
          <w:noProof/>
          <w:kern w:val="2"/>
          <w:sz w:val="21"/>
          <w:szCs w:val="22"/>
          <w:lang w:val="en-US" w:eastAsia="zh-CN"/>
        </w:rPr>
      </w:pPr>
      <w:ins w:id="3357" w:author="Rapporteur" w:date="2022-05-26T14:29:00Z">
        <w:r>
          <w:rPr>
            <w:rStyle w:val="affff6"/>
            <w:noProof/>
          </w:rPr>
          <w:fldChar w:fldCharType="begin"/>
        </w:r>
        <w:r>
          <w:rPr>
            <w:rStyle w:val="affff6"/>
            <w:noProof/>
          </w:rPr>
          <w:instrText xml:space="preserve"> </w:instrText>
        </w:r>
        <w:r>
          <w:rPr>
            <w:noProof/>
          </w:rPr>
          <w:instrText>HYPERLINK \l "_Toc104468075"</w:instrText>
        </w:r>
        <w:r>
          <w:rPr>
            <w:rStyle w:val="affff6"/>
            <w:noProof/>
          </w:rPr>
          <w:instrText xml:space="preserve"> </w:instrText>
        </w:r>
        <w:r>
          <w:rPr>
            <w:rStyle w:val="affff6"/>
            <w:noProof/>
          </w:rPr>
          <w:fldChar w:fldCharType="separate"/>
        </w:r>
        <w:r>
          <w:rPr>
            <w:rStyle w:val="affff6"/>
            <w:noProof/>
          </w:rPr>
          <w:t>6.31.1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_Toc104468075 \h </w:instrText>
        </w:r>
      </w:ins>
      <w:r>
        <w:rPr>
          <w:noProof/>
          <w:webHidden/>
        </w:rPr>
      </w:r>
      <w:r>
        <w:rPr>
          <w:noProof/>
          <w:webHidden/>
        </w:rPr>
        <w:fldChar w:fldCharType="separate"/>
      </w:r>
      <w:ins w:id="3358" w:author="Rapporteur" w:date="2022-05-26T14:30:00Z">
        <w:r>
          <w:rPr>
            <w:noProof/>
            <w:webHidden/>
          </w:rPr>
          <w:t>107</w:t>
        </w:r>
      </w:ins>
      <w:ins w:id="3359" w:author="Rapporteur" w:date="2022-05-26T14:29:00Z">
        <w:r>
          <w:rPr>
            <w:noProof/>
            <w:webHidden/>
          </w:rPr>
          <w:fldChar w:fldCharType="end"/>
        </w:r>
        <w:r>
          <w:rPr>
            <w:rStyle w:val="affff6"/>
            <w:noProof/>
          </w:rPr>
          <w:fldChar w:fldCharType="end"/>
        </w:r>
      </w:ins>
    </w:p>
    <w:p>
      <w:pPr>
        <w:pStyle w:val="34"/>
        <w:rPr>
          <w:ins w:id="3360" w:author="Rapporteur" w:date="2022-05-26T14:29:00Z"/>
          <w:rFonts w:asciiTheme="minorHAnsi" w:eastAsiaTheme="minorEastAsia" w:hAnsiTheme="minorHAnsi" w:cstheme="minorBidi"/>
          <w:noProof/>
          <w:kern w:val="2"/>
          <w:sz w:val="21"/>
          <w:szCs w:val="22"/>
          <w:lang w:val="en-US" w:eastAsia="zh-CN"/>
        </w:rPr>
      </w:pPr>
      <w:ins w:id="3361" w:author="Rapporteur" w:date="2022-05-26T14:29:00Z">
        <w:r>
          <w:rPr>
            <w:rStyle w:val="affff6"/>
            <w:noProof/>
          </w:rPr>
          <w:fldChar w:fldCharType="begin"/>
        </w:r>
        <w:r>
          <w:rPr>
            <w:rStyle w:val="affff6"/>
            <w:noProof/>
          </w:rPr>
          <w:instrText xml:space="preserve"> </w:instrText>
        </w:r>
        <w:r>
          <w:rPr>
            <w:noProof/>
          </w:rPr>
          <w:instrText>HYPERLINK \l "_Toc104468076"</w:instrText>
        </w:r>
        <w:r>
          <w:rPr>
            <w:rStyle w:val="affff6"/>
            <w:noProof/>
          </w:rPr>
          <w:instrText xml:space="preserve"> </w:instrText>
        </w:r>
        <w:r>
          <w:rPr>
            <w:rStyle w:val="affff6"/>
            <w:noProof/>
          </w:rPr>
          <w:fldChar w:fldCharType="separate"/>
        </w:r>
        <w:r>
          <w:rPr>
            <w:rStyle w:val="affff6"/>
            <w:noProof/>
          </w:rPr>
          <w:t>6.31.2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_Toc104468076 \h </w:instrText>
        </w:r>
      </w:ins>
      <w:r>
        <w:rPr>
          <w:noProof/>
          <w:webHidden/>
        </w:rPr>
      </w:r>
      <w:r>
        <w:rPr>
          <w:noProof/>
          <w:webHidden/>
        </w:rPr>
        <w:fldChar w:fldCharType="separate"/>
      </w:r>
      <w:ins w:id="3362" w:author="Rapporteur" w:date="2022-05-26T14:30:00Z">
        <w:r>
          <w:rPr>
            <w:noProof/>
            <w:webHidden/>
          </w:rPr>
          <w:t>107</w:t>
        </w:r>
      </w:ins>
      <w:ins w:id="3363" w:author="Rapporteur" w:date="2022-05-26T14:29:00Z">
        <w:r>
          <w:rPr>
            <w:noProof/>
            <w:webHidden/>
          </w:rPr>
          <w:fldChar w:fldCharType="end"/>
        </w:r>
        <w:r>
          <w:rPr>
            <w:rStyle w:val="affff6"/>
            <w:noProof/>
          </w:rPr>
          <w:fldChar w:fldCharType="end"/>
        </w:r>
      </w:ins>
    </w:p>
    <w:p>
      <w:pPr>
        <w:pStyle w:val="34"/>
        <w:rPr>
          <w:ins w:id="3364" w:author="Rapporteur" w:date="2022-05-26T14:29:00Z"/>
          <w:rFonts w:asciiTheme="minorHAnsi" w:eastAsiaTheme="minorEastAsia" w:hAnsiTheme="minorHAnsi" w:cstheme="minorBidi"/>
          <w:noProof/>
          <w:kern w:val="2"/>
          <w:sz w:val="21"/>
          <w:szCs w:val="22"/>
          <w:lang w:val="en-US" w:eastAsia="zh-CN"/>
        </w:rPr>
      </w:pPr>
      <w:ins w:id="3365" w:author="Rapporteur" w:date="2022-05-26T14:29:00Z">
        <w:r>
          <w:rPr>
            <w:rStyle w:val="affff6"/>
            <w:noProof/>
          </w:rPr>
          <w:fldChar w:fldCharType="begin"/>
        </w:r>
        <w:r>
          <w:rPr>
            <w:rStyle w:val="affff6"/>
            <w:noProof/>
          </w:rPr>
          <w:instrText xml:space="preserve"> </w:instrText>
        </w:r>
        <w:r>
          <w:rPr>
            <w:noProof/>
          </w:rPr>
          <w:instrText>HYPERLINK \l "_Toc104468077"</w:instrText>
        </w:r>
        <w:r>
          <w:rPr>
            <w:rStyle w:val="affff6"/>
            <w:noProof/>
          </w:rPr>
          <w:instrText xml:space="preserve"> </w:instrText>
        </w:r>
        <w:r>
          <w:rPr>
            <w:rStyle w:val="affff6"/>
            <w:noProof/>
          </w:rPr>
          <w:fldChar w:fldCharType="separate"/>
        </w:r>
        <w:r>
          <w:rPr>
            <w:rStyle w:val="affff6"/>
            <w:noProof/>
            <w:lang w:eastAsia="zh-CN"/>
          </w:rPr>
          <w:t>6.31.3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_Toc104468077 \h </w:instrText>
        </w:r>
      </w:ins>
      <w:r>
        <w:rPr>
          <w:noProof/>
          <w:webHidden/>
        </w:rPr>
      </w:r>
      <w:r>
        <w:rPr>
          <w:noProof/>
          <w:webHidden/>
        </w:rPr>
        <w:fldChar w:fldCharType="separate"/>
      </w:r>
      <w:ins w:id="3366" w:author="Rapporteur" w:date="2022-05-26T14:30:00Z">
        <w:r>
          <w:rPr>
            <w:noProof/>
            <w:webHidden/>
          </w:rPr>
          <w:t>108</w:t>
        </w:r>
      </w:ins>
      <w:ins w:id="3367" w:author="Rapporteur" w:date="2022-05-26T14:29:00Z">
        <w:r>
          <w:rPr>
            <w:noProof/>
            <w:webHidden/>
          </w:rPr>
          <w:fldChar w:fldCharType="end"/>
        </w:r>
        <w:r>
          <w:rPr>
            <w:rStyle w:val="affff6"/>
            <w:noProof/>
          </w:rPr>
          <w:fldChar w:fldCharType="end"/>
        </w:r>
      </w:ins>
    </w:p>
    <w:p>
      <w:pPr>
        <w:pStyle w:val="23"/>
        <w:rPr>
          <w:ins w:id="3368" w:author="Rapporteur" w:date="2022-05-26T14:29:00Z"/>
          <w:rFonts w:asciiTheme="minorHAnsi" w:eastAsiaTheme="minorEastAsia" w:hAnsiTheme="minorHAnsi" w:cstheme="minorBidi"/>
          <w:noProof/>
          <w:kern w:val="2"/>
          <w:sz w:val="21"/>
          <w:szCs w:val="22"/>
          <w:lang w:val="en-US" w:eastAsia="zh-CN"/>
        </w:rPr>
      </w:pPr>
      <w:ins w:id="3369" w:author="Rapporteur" w:date="2022-05-26T14:29:00Z">
        <w:r>
          <w:rPr>
            <w:rStyle w:val="affff6"/>
            <w:noProof/>
          </w:rPr>
          <w:fldChar w:fldCharType="begin"/>
        </w:r>
        <w:r>
          <w:rPr>
            <w:rStyle w:val="affff6"/>
            <w:noProof/>
          </w:rPr>
          <w:instrText xml:space="preserve"> </w:instrText>
        </w:r>
        <w:r>
          <w:rPr>
            <w:noProof/>
          </w:rPr>
          <w:instrText>HYPERLINK \l "_Toc104468078"</w:instrText>
        </w:r>
        <w:r>
          <w:rPr>
            <w:rStyle w:val="affff6"/>
            <w:noProof/>
          </w:rPr>
          <w:instrText xml:space="preserve"> </w:instrText>
        </w:r>
        <w:r>
          <w:rPr>
            <w:rStyle w:val="affff6"/>
            <w:noProof/>
          </w:rPr>
          <w:fldChar w:fldCharType="separate"/>
        </w:r>
        <w:r>
          <w:rPr>
            <w:rStyle w:val="affff6"/>
            <w:noProof/>
            <w:lang w:eastAsia="zh-CN"/>
          </w:rPr>
          <w:t>6.32</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#32</w:t>
        </w:r>
        <w:r>
          <w:rPr>
            <w:rStyle w:val="affff6"/>
            <w:noProof/>
          </w:rPr>
          <w:t>: Enhanced ML model provisioning</w:t>
        </w:r>
        <w:r>
          <w:rPr>
            <w:noProof/>
            <w:webHidden/>
          </w:rPr>
          <w:tab/>
        </w:r>
        <w:r>
          <w:rPr>
            <w:noProof/>
            <w:webHidden/>
          </w:rPr>
          <w:fldChar w:fldCharType="begin"/>
        </w:r>
        <w:r>
          <w:rPr>
            <w:noProof/>
            <w:webHidden/>
          </w:rPr>
          <w:instrText xml:space="preserve"> PAGEREF _Toc104468078 \h </w:instrText>
        </w:r>
      </w:ins>
      <w:r>
        <w:rPr>
          <w:noProof/>
          <w:webHidden/>
        </w:rPr>
      </w:r>
      <w:r>
        <w:rPr>
          <w:noProof/>
          <w:webHidden/>
        </w:rPr>
        <w:fldChar w:fldCharType="separate"/>
      </w:r>
      <w:ins w:id="3370" w:author="Rapporteur" w:date="2022-05-26T14:30:00Z">
        <w:r>
          <w:rPr>
            <w:noProof/>
            <w:webHidden/>
          </w:rPr>
          <w:t>108</w:t>
        </w:r>
      </w:ins>
      <w:ins w:id="3371" w:author="Rapporteur" w:date="2022-05-26T14:29:00Z">
        <w:r>
          <w:rPr>
            <w:noProof/>
            <w:webHidden/>
          </w:rPr>
          <w:fldChar w:fldCharType="end"/>
        </w:r>
        <w:r>
          <w:rPr>
            <w:rStyle w:val="affff6"/>
            <w:noProof/>
          </w:rPr>
          <w:fldChar w:fldCharType="end"/>
        </w:r>
      </w:ins>
    </w:p>
    <w:p>
      <w:pPr>
        <w:pStyle w:val="34"/>
        <w:rPr>
          <w:ins w:id="3372" w:author="Rapporteur" w:date="2022-05-26T14:29:00Z"/>
          <w:rFonts w:asciiTheme="minorHAnsi" w:eastAsiaTheme="minorEastAsia" w:hAnsiTheme="minorHAnsi" w:cstheme="minorBidi"/>
          <w:noProof/>
          <w:kern w:val="2"/>
          <w:sz w:val="21"/>
          <w:szCs w:val="22"/>
          <w:lang w:val="en-US" w:eastAsia="zh-CN"/>
        </w:rPr>
      </w:pPr>
      <w:ins w:id="3373" w:author="Rapporteur" w:date="2022-05-26T14:29:00Z">
        <w:r>
          <w:rPr>
            <w:rStyle w:val="affff6"/>
            <w:noProof/>
          </w:rPr>
          <w:fldChar w:fldCharType="begin"/>
        </w:r>
        <w:r>
          <w:rPr>
            <w:rStyle w:val="affff6"/>
            <w:noProof/>
          </w:rPr>
          <w:instrText xml:space="preserve"> </w:instrText>
        </w:r>
        <w:r>
          <w:rPr>
            <w:noProof/>
          </w:rPr>
          <w:instrText>HYPERLINK \l "_Toc104468079"</w:instrText>
        </w:r>
        <w:r>
          <w:rPr>
            <w:rStyle w:val="affff6"/>
            <w:noProof/>
          </w:rPr>
          <w:instrText xml:space="preserve"> </w:instrText>
        </w:r>
        <w:r>
          <w:rPr>
            <w:rStyle w:val="affff6"/>
            <w:noProof/>
          </w:rPr>
          <w:fldChar w:fldCharType="separate"/>
        </w:r>
        <w:r>
          <w:rPr>
            <w:rStyle w:val="affff6"/>
            <w:noProof/>
          </w:rPr>
          <w:t>6.32.1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_Toc104468079 \h </w:instrText>
        </w:r>
      </w:ins>
      <w:r>
        <w:rPr>
          <w:noProof/>
          <w:webHidden/>
        </w:rPr>
      </w:r>
      <w:r>
        <w:rPr>
          <w:noProof/>
          <w:webHidden/>
        </w:rPr>
        <w:fldChar w:fldCharType="separate"/>
      </w:r>
      <w:ins w:id="3374" w:author="Rapporteur" w:date="2022-05-26T14:30:00Z">
        <w:r>
          <w:rPr>
            <w:noProof/>
            <w:webHidden/>
          </w:rPr>
          <w:t>108</w:t>
        </w:r>
      </w:ins>
      <w:ins w:id="3375" w:author="Rapporteur" w:date="2022-05-26T14:29:00Z">
        <w:r>
          <w:rPr>
            <w:noProof/>
            <w:webHidden/>
          </w:rPr>
          <w:fldChar w:fldCharType="end"/>
        </w:r>
        <w:r>
          <w:rPr>
            <w:rStyle w:val="affff6"/>
            <w:noProof/>
          </w:rPr>
          <w:fldChar w:fldCharType="end"/>
        </w:r>
      </w:ins>
    </w:p>
    <w:p>
      <w:pPr>
        <w:pStyle w:val="34"/>
        <w:rPr>
          <w:ins w:id="3376" w:author="Rapporteur" w:date="2022-05-26T14:29:00Z"/>
          <w:rFonts w:asciiTheme="minorHAnsi" w:eastAsiaTheme="minorEastAsia" w:hAnsiTheme="minorHAnsi" w:cstheme="minorBidi"/>
          <w:noProof/>
          <w:kern w:val="2"/>
          <w:sz w:val="21"/>
          <w:szCs w:val="22"/>
          <w:lang w:val="en-US" w:eastAsia="zh-CN"/>
        </w:rPr>
      </w:pPr>
      <w:ins w:id="3377" w:author="Rapporteur" w:date="2022-05-26T14:29:00Z">
        <w:r>
          <w:rPr>
            <w:rStyle w:val="affff6"/>
            <w:noProof/>
          </w:rPr>
          <w:fldChar w:fldCharType="begin"/>
        </w:r>
        <w:r>
          <w:rPr>
            <w:rStyle w:val="affff6"/>
            <w:noProof/>
          </w:rPr>
          <w:instrText xml:space="preserve"> </w:instrText>
        </w:r>
        <w:r>
          <w:rPr>
            <w:noProof/>
          </w:rPr>
          <w:instrText>HYPERLINK \l "_Toc104468080"</w:instrText>
        </w:r>
        <w:r>
          <w:rPr>
            <w:rStyle w:val="affff6"/>
            <w:noProof/>
          </w:rPr>
          <w:instrText xml:space="preserve"> </w:instrText>
        </w:r>
        <w:r>
          <w:rPr>
            <w:rStyle w:val="affff6"/>
            <w:noProof/>
          </w:rPr>
          <w:fldChar w:fldCharType="separate"/>
        </w:r>
        <w:r>
          <w:rPr>
            <w:rStyle w:val="affff6"/>
            <w:noProof/>
          </w:rPr>
          <w:t>6.32.2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_Toc104468080 \h </w:instrText>
        </w:r>
      </w:ins>
      <w:r>
        <w:rPr>
          <w:noProof/>
          <w:webHidden/>
        </w:rPr>
      </w:r>
      <w:r>
        <w:rPr>
          <w:noProof/>
          <w:webHidden/>
        </w:rPr>
        <w:fldChar w:fldCharType="separate"/>
      </w:r>
      <w:ins w:id="3378" w:author="Rapporteur" w:date="2022-05-26T14:30:00Z">
        <w:r>
          <w:rPr>
            <w:noProof/>
            <w:webHidden/>
          </w:rPr>
          <w:t>109</w:t>
        </w:r>
      </w:ins>
      <w:ins w:id="3379" w:author="Rapporteur" w:date="2022-05-26T14:29:00Z">
        <w:r>
          <w:rPr>
            <w:noProof/>
            <w:webHidden/>
          </w:rPr>
          <w:fldChar w:fldCharType="end"/>
        </w:r>
        <w:r>
          <w:rPr>
            <w:rStyle w:val="affff6"/>
            <w:noProof/>
          </w:rPr>
          <w:fldChar w:fldCharType="end"/>
        </w:r>
      </w:ins>
    </w:p>
    <w:p>
      <w:pPr>
        <w:pStyle w:val="34"/>
        <w:rPr>
          <w:ins w:id="3380" w:author="Rapporteur" w:date="2022-05-26T14:29:00Z"/>
          <w:rFonts w:asciiTheme="minorHAnsi" w:eastAsiaTheme="minorEastAsia" w:hAnsiTheme="minorHAnsi" w:cstheme="minorBidi"/>
          <w:noProof/>
          <w:kern w:val="2"/>
          <w:sz w:val="21"/>
          <w:szCs w:val="22"/>
          <w:lang w:val="en-US" w:eastAsia="zh-CN"/>
        </w:rPr>
      </w:pPr>
      <w:ins w:id="3381" w:author="Rapporteur" w:date="2022-05-26T14:29:00Z">
        <w:r>
          <w:rPr>
            <w:rStyle w:val="affff6"/>
            <w:noProof/>
          </w:rPr>
          <w:fldChar w:fldCharType="begin"/>
        </w:r>
        <w:r>
          <w:rPr>
            <w:rStyle w:val="affff6"/>
            <w:noProof/>
          </w:rPr>
          <w:instrText xml:space="preserve"> </w:instrText>
        </w:r>
        <w:r>
          <w:rPr>
            <w:noProof/>
          </w:rPr>
          <w:instrText>HYPERLINK \l "_Toc104468081"</w:instrText>
        </w:r>
        <w:r>
          <w:rPr>
            <w:rStyle w:val="affff6"/>
            <w:noProof/>
          </w:rPr>
          <w:instrText xml:space="preserve"> </w:instrText>
        </w:r>
        <w:r>
          <w:rPr>
            <w:rStyle w:val="affff6"/>
            <w:noProof/>
          </w:rPr>
          <w:fldChar w:fldCharType="separate"/>
        </w:r>
        <w:r>
          <w:rPr>
            <w:rStyle w:val="affff6"/>
            <w:noProof/>
            <w:lang w:eastAsia="zh-CN"/>
          </w:rPr>
          <w:t>6.32.3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_Toc104468081 \h </w:instrText>
        </w:r>
      </w:ins>
      <w:r>
        <w:rPr>
          <w:noProof/>
          <w:webHidden/>
        </w:rPr>
      </w:r>
      <w:r>
        <w:rPr>
          <w:noProof/>
          <w:webHidden/>
        </w:rPr>
        <w:fldChar w:fldCharType="separate"/>
      </w:r>
      <w:ins w:id="3382" w:author="Rapporteur" w:date="2022-05-26T14:30:00Z">
        <w:r>
          <w:rPr>
            <w:noProof/>
            <w:webHidden/>
          </w:rPr>
          <w:t>111</w:t>
        </w:r>
      </w:ins>
      <w:ins w:id="3383" w:author="Rapporteur" w:date="2022-05-26T14:29:00Z">
        <w:r>
          <w:rPr>
            <w:noProof/>
            <w:webHidden/>
          </w:rPr>
          <w:fldChar w:fldCharType="end"/>
        </w:r>
        <w:r>
          <w:rPr>
            <w:rStyle w:val="affff6"/>
            <w:noProof/>
          </w:rPr>
          <w:fldChar w:fldCharType="end"/>
        </w:r>
      </w:ins>
    </w:p>
    <w:p>
      <w:pPr>
        <w:pStyle w:val="23"/>
        <w:rPr>
          <w:ins w:id="3384" w:author="Rapporteur" w:date="2022-05-26T14:29:00Z"/>
          <w:rFonts w:asciiTheme="minorHAnsi" w:eastAsiaTheme="minorEastAsia" w:hAnsiTheme="minorHAnsi" w:cstheme="minorBidi"/>
          <w:noProof/>
          <w:kern w:val="2"/>
          <w:sz w:val="21"/>
          <w:szCs w:val="22"/>
          <w:lang w:val="en-US" w:eastAsia="zh-CN"/>
        </w:rPr>
      </w:pPr>
      <w:ins w:id="3385" w:author="Rapporteur" w:date="2022-05-26T14:29:00Z">
        <w:r>
          <w:rPr>
            <w:rStyle w:val="affff6"/>
            <w:noProof/>
          </w:rPr>
          <w:fldChar w:fldCharType="begin"/>
        </w:r>
        <w:r>
          <w:rPr>
            <w:rStyle w:val="affff6"/>
            <w:noProof/>
          </w:rPr>
          <w:instrText xml:space="preserve"> </w:instrText>
        </w:r>
        <w:r>
          <w:rPr>
            <w:noProof/>
          </w:rPr>
          <w:instrText>HYPERLINK \l "_Toc104468082"</w:instrText>
        </w:r>
        <w:r>
          <w:rPr>
            <w:rStyle w:val="affff6"/>
            <w:noProof/>
          </w:rPr>
          <w:instrText xml:space="preserve"> </w:instrText>
        </w:r>
        <w:r>
          <w:rPr>
            <w:rStyle w:val="affff6"/>
            <w:noProof/>
          </w:rPr>
          <w:fldChar w:fldCharType="separate"/>
        </w:r>
        <w:r>
          <w:rPr>
            <w:rStyle w:val="affff6"/>
            <w:rFonts w:ascii="Arial" w:eastAsia="宋体" w:hAnsi="Arial"/>
            <w:noProof/>
          </w:rPr>
          <w:t>6.33</w:t>
        </w:r>
        <w:r>
          <w:rPr>
            <w:rFonts w:asciiTheme="minorHAnsi" w:eastAsiaTheme="minorEastAsia" w:hAnsiTheme="minorHAnsi" w:cstheme="minorBidi"/>
            <w:noProof/>
            <w:kern w:val="2"/>
            <w:sz w:val="21"/>
            <w:szCs w:val="22"/>
            <w:lang w:val="en-US" w:eastAsia="zh-CN"/>
          </w:rPr>
          <w:tab/>
        </w:r>
        <w:r>
          <w:rPr>
            <w:rStyle w:val="affff6"/>
            <w:rFonts w:ascii="Arial" w:eastAsia="宋体" w:hAnsi="Arial"/>
            <w:noProof/>
          </w:rPr>
          <w:t>Solution #33: Improving correctness of NWDAF analytics by providing correction information</w:t>
        </w:r>
        <w:r>
          <w:rPr>
            <w:noProof/>
            <w:webHidden/>
          </w:rPr>
          <w:tab/>
        </w:r>
        <w:r>
          <w:rPr>
            <w:noProof/>
            <w:webHidden/>
          </w:rPr>
          <w:fldChar w:fldCharType="begin"/>
        </w:r>
        <w:r>
          <w:rPr>
            <w:noProof/>
            <w:webHidden/>
          </w:rPr>
          <w:instrText xml:space="preserve"> PAGEREF _Toc104468082 \h </w:instrText>
        </w:r>
      </w:ins>
      <w:r>
        <w:rPr>
          <w:noProof/>
          <w:webHidden/>
        </w:rPr>
      </w:r>
      <w:r>
        <w:rPr>
          <w:noProof/>
          <w:webHidden/>
        </w:rPr>
        <w:fldChar w:fldCharType="separate"/>
      </w:r>
      <w:ins w:id="3386" w:author="Rapporteur" w:date="2022-05-26T14:30:00Z">
        <w:r>
          <w:rPr>
            <w:noProof/>
            <w:webHidden/>
          </w:rPr>
          <w:t>111</w:t>
        </w:r>
      </w:ins>
      <w:ins w:id="3387" w:author="Rapporteur" w:date="2022-05-26T14:29:00Z">
        <w:r>
          <w:rPr>
            <w:noProof/>
            <w:webHidden/>
          </w:rPr>
          <w:fldChar w:fldCharType="end"/>
        </w:r>
        <w:r>
          <w:rPr>
            <w:rStyle w:val="affff6"/>
            <w:noProof/>
          </w:rPr>
          <w:fldChar w:fldCharType="end"/>
        </w:r>
      </w:ins>
    </w:p>
    <w:p>
      <w:pPr>
        <w:pStyle w:val="34"/>
        <w:rPr>
          <w:ins w:id="3388" w:author="Rapporteur" w:date="2022-05-26T14:29:00Z"/>
          <w:rFonts w:asciiTheme="minorHAnsi" w:eastAsiaTheme="minorEastAsia" w:hAnsiTheme="minorHAnsi" w:cstheme="minorBidi"/>
          <w:noProof/>
          <w:kern w:val="2"/>
          <w:sz w:val="21"/>
          <w:szCs w:val="22"/>
          <w:lang w:val="en-US" w:eastAsia="zh-CN"/>
        </w:rPr>
      </w:pPr>
      <w:ins w:id="3389" w:author="Rapporteur" w:date="2022-05-26T14:29:00Z">
        <w:r>
          <w:rPr>
            <w:rStyle w:val="affff6"/>
            <w:noProof/>
          </w:rPr>
          <w:fldChar w:fldCharType="begin"/>
        </w:r>
        <w:r>
          <w:rPr>
            <w:rStyle w:val="affff6"/>
            <w:noProof/>
          </w:rPr>
          <w:instrText xml:space="preserve"> </w:instrText>
        </w:r>
        <w:r>
          <w:rPr>
            <w:noProof/>
          </w:rPr>
          <w:instrText>HYPERLINK \l "_Toc104468083"</w:instrText>
        </w:r>
        <w:r>
          <w:rPr>
            <w:rStyle w:val="affff6"/>
            <w:noProof/>
          </w:rPr>
          <w:instrText xml:space="preserve"> </w:instrText>
        </w:r>
        <w:r>
          <w:rPr>
            <w:rStyle w:val="affff6"/>
            <w:noProof/>
          </w:rPr>
          <w:fldChar w:fldCharType="separate"/>
        </w:r>
        <w:r>
          <w:rPr>
            <w:rStyle w:val="affff6"/>
            <w:rFonts w:eastAsia="宋体"/>
            <w:noProof/>
            <w:lang w:eastAsia="en-US"/>
          </w:rPr>
          <w:t>6.33.1</w:t>
        </w:r>
        <w:r>
          <w:rPr>
            <w:rFonts w:asciiTheme="minorHAnsi" w:eastAsiaTheme="minorEastAsia" w:hAnsiTheme="minorHAnsi" w:cstheme="minorBidi"/>
            <w:noProof/>
            <w:kern w:val="2"/>
            <w:sz w:val="21"/>
            <w:szCs w:val="22"/>
            <w:lang w:val="en-US" w:eastAsia="zh-CN"/>
          </w:rPr>
          <w:tab/>
        </w:r>
        <w:r>
          <w:rPr>
            <w:rStyle w:val="affff6"/>
            <w:rFonts w:eastAsia="宋体"/>
            <w:noProof/>
            <w:lang w:eastAsia="en-US"/>
          </w:rPr>
          <w:t>Description</w:t>
        </w:r>
        <w:r>
          <w:rPr>
            <w:noProof/>
            <w:webHidden/>
          </w:rPr>
          <w:tab/>
        </w:r>
        <w:r>
          <w:rPr>
            <w:noProof/>
            <w:webHidden/>
          </w:rPr>
          <w:fldChar w:fldCharType="begin"/>
        </w:r>
        <w:r>
          <w:rPr>
            <w:noProof/>
            <w:webHidden/>
          </w:rPr>
          <w:instrText xml:space="preserve"> PAGEREF _Toc104468083 \h </w:instrText>
        </w:r>
      </w:ins>
      <w:r>
        <w:rPr>
          <w:noProof/>
          <w:webHidden/>
        </w:rPr>
      </w:r>
      <w:r>
        <w:rPr>
          <w:noProof/>
          <w:webHidden/>
        </w:rPr>
        <w:fldChar w:fldCharType="separate"/>
      </w:r>
      <w:ins w:id="3390" w:author="Rapporteur" w:date="2022-05-26T14:30:00Z">
        <w:r>
          <w:rPr>
            <w:noProof/>
            <w:webHidden/>
          </w:rPr>
          <w:t>111</w:t>
        </w:r>
      </w:ins>
      <w:ins w:id="3391" w:author="Rapporteur" w:date="2022-05-26T14:29:00Z">
        <w:r>
          <w:rPr>
            <w:noProof/>
            <w:webHidden/>
          </w:rPr>
          <w:fldChar w:fldCharType="end"/>
        </w:r>
        <w:r>
          <w:rPr>
            <w:rStyle w:val="affff6"/>
            <w:noProof/>
          </w:rPr>
          <w:fldChar w:fldCharType="end"/>
        </w:r>
      </w:ins>
    </w:p>
    <w:p>
      <w:pPr>
        <w:pStyle w:val="34"/>
        <w:rPr>
          <w:ins w:id="3392" w:author="Rapporteur" w:date="2022-05-26T14:29:00Z"/>
          <w:rFonts w:asciiTheme="minorHAnsi" w:eastAsiaTheme="minorEastAsia" w:hAnsiTheme="minorHAnsi" w:cstheme="minorBidi"/>
          <w:noProof/>
          <w:kern w:val="2"/>
          <w:sz w:val="21"/>
          <w:szCs w:val="22"/>
          <w:lang w:val="en-US" w:eastAsia="zh-CN"/>
        </w:rPr>
      </w:pPr>
      <w:ins w:id="3393" w:author="Rapporteur" w:date="2022-05-26T14:29:00Z">
        <w:r>
          <w:rPr>
            <w:rStyle w:val="affff6"/>
            <w:noProof/>
          </w:rPr>
          <w:fldChar w:fldCharType="begin"/>
        </w:r>
        <w:r>
          <w:rPr>
            <w:rStyle w:val="affff6"/>
            <w:noProof/>
          </w:rPr>
          <w:instrText xml:space="preserve"> </w:instrText>
        </w:r>
        <w:r>
          <w:rPr>
            <w:noProof/>
          </w:rPr>
          <w:instrText>HYPERLINK \l "_Toc104468084"</w:instrText>
        </w:r>
        <w:r>
          <w:rPr>
            <w:rStyle w:val="affff6"/>
            <w:noProof/>
          </w:rPr>
          <w:instrText xml:space="preserve"> </w:instrText>
        </w:r>
        <w:r>
          <w:rPr>
            <w:rStyle w:val="affff6"/>
            <w:noProof/>
          </w:rPr>
          <w:fldChar w:fldCharType="separate"/>
        </w:r>
        <w:r>
          <w:rPr>
            <w:rStyle w:val="affff6"/>
            <w:rFonts w:eastAsia="宋体"/>
            <w:noProof/>
            <w:lang w:eastAsia="en-US"/>
          </w:rPr>
          <w:t>6.33.2</w:t>
        </w:r>
        <w:r>
          <w:rPr>
            <w:rFonts w:asciiTheme="minorHAnsi" w:eastAsiaTheme="minorEastAsia" w:hAnsiTheme="minorHAnsi" w:cstheme="minorBidi"/>
            <w:noProof/>
            <w:kern w:val="2"/>
            <w:sz w:val="21"/>
            <w:szCs w:val="22"/>
            <w:lang w:val="en-US" w:eastAsia="zh-CN"/>
          </w:rPr>
          <w:tab/>
        </w:r>
        <w:r>
          <w:rPr>
            <w:rStyle w:val="affff6"/>
            <w:rFonts w:eastAsia="宋体"/>
            <w:noProof/>
            <w:lang w:eastAsia="en-US"/>
          </w:rPr>
          <w:t>Procedures</w:t>
        </w:r>
        <w:r>
          <w:rPr>
            <w:noProof/>
            <w:webHidden/>
          </w:rPr>
          <w:tab/>
        </w:r>
        <w:r>
          <w:rPr>
            <w:noProof/>
            <w:webHidden/>
          </w:rPr>
          <w:fldChar w:fldCharType="begin"/>
        </w:r>
        <w:r>
          <w:rPr>
            <w:noProof/>
            <w:webHidden/>
          </w:rPr>
          <w:instrText xml:space="preserve"> PAGEREF _Toc104468084 \h </w:instrText>
        </w:r>
      </w:ins>
      <w:r>
        <w:rPr>
          <w:noProof/>
          <w:webHidden/>
        </w:rPr>
      </w:r>
      <w:r>
        <w:rPr>
          <w:noProof/>
          <w:webHidden/>
        </w:rPr>
        <w:fldChar w:fldCharType="separate"/>
      </w:r>
      <w:ins w:id="3394" w:author="Rapporteur" w:date="2022-05-26T14:30:00Z">
        <w:r>
          <w:rPr>
            <w:noProof/>
            <w:webHidden/>
          </w:rPr>
          <w:t>112</w:t>
        </w:r>
      </w:ins>
      <w:ins w:id="3395" w:author="Rapporteur" w:date="2022-05-26T14:29:00Z">
        <w:r>
          <w:rPr>
            <w:noProof/>
            <w:webHidden/>
          </w:rPr>
          <w:fldChar w:fldCharType="end"/>
        </w:r>
        <w:r>
          <w:rPr>
            <w:rStyle w:val="affff6"/>
            <w:noProof/>
          </w:rPr>
          <w:fldChar w:fldCharType="end"/>
        </w:r>
      </w:ins>
    </w:p>
    <w:p>
      <w:pPr>
        <w:pStyle w:val="34"/>
        <w:rPr>
          <w:ins w:id="3396" w:author="Rapporteur" w:date="2022-05-26T14:29:00Z"/>
          <w:rFonts w:asciiTheme="minorHAnsi" w:eastAsiaTheme="minorEastAsia" w:hAnsiTheme="minorHAnsi" w:cstheme="minorBidi"/>
          <w:noProof/>
          <w:kern w:val="2"/>
          <w:sz w:val="21"/>
          <w:szCs w:val="22"/>
          <w:lang w:val="en-US" w:eastAsia="zh-CN"/>
        </w:rPr>
      </w:pPr>
      <w:ins w:id="3397" w:author="Rapporteur" w:date="2022-05-26T14:29:00Z">
        <w:r>
          <w:rPr>
            <w:rStyle w:val="affff6"/>
            <w:noProof/>
          </w:rPr>
          <w:fldChar w:fldCharType="begin"/>
        </w:r>
        <w:r>
          <w:rPr>
            <w:rStyle w:val="affff6"/>
            <w:noProof/>
          </w:rPr>
          <w:instrText xml:space="preserve"> </w:instrText>
        </w:r>
        <w:r>
          <w:rPr>
            <w:noProof/>
          </w:rPr>
          <w:instrText>HYPERLINK \l "_Toc104468085"</w:instrText>
        </w:r>
        <w:r>
          <w:rPr>
            <w:rStyle w:val="affff6"/>
            <w:noProof/>
          </w:rPr>
          <w:instrText xml:space="preserve"> </w:instrText>
        </w:r>
        <w:r>
          <w:rPr>
            <w:rStyle w:val="affff6"/>
            <w:noProof/>
          </w:rPr>
          <w:fldChar w:fldCharType="separate"/>
        </w:r>
        <w:r>
          <w:rPr>
            <w:rStyle w:val="affff6"/>
            <w:rFonts w:eastAsia="宋体"/>
            <w:noProof/>
          </w:rPr>
          <w:t>6.33.3</w:t>
        </w:r>
        <w:r>
          <w:rPr>
            <w:rFonts w:asciiTheme="minorHAnsi" w:eastAsiaTheme="minorEastAsia" w:hAnsiTheme="minorHAnsi" w:cstheme="minorBidi"/>
            <w:noProof/>
            <w:kern w:val="2"/>
            <w:sz w:val="21"/>
            <w:szCs w:val="22"/>
            <w:lang w:val="en-US" w:eastAsia="zh-CN"/>
          </w:rPr>
          <w:tab/>
        </w:r>
        <w:r>
          <w:rPr>
            <w:rStyle w:val="affff6"/>
            <w:rFonts w:eastAsia="宋体"/>
            <w:noProof/>
            <w:lang w:eastAsia="en-US"/>
          </w:rPr>
          <w:t xml:space="preserve">Impacts on </w:t>
        </w:r>
        <w:r>
          <w:rPr>
            <w:rStyle w:val="affff6"/>
            <w:rFonts w:eastAsia="宋体"/>
            <w:noProof/>
          </w:rPr>
          <w:t>E</w:t>
        </w:r>
        <w:r>
          <w:rPr>
            <w:rStyle w:val="affff6"/>
            <w:rFonts w:eastAsia="宋体"/>
            <w:noProof/>
            <w:lang w:eastAsia="en-US"/>
          </w:rPr>
          <w:t xml:space="preserve">xisting </w:t>
        </w:r>
        <w:r>
          <w:rPr>
            <w:rStyle w:val="affff6"/>
            <w:rFonts w:eastAsia="宋体"/>
            <w:noProof/>
          </w:rPr>
          <w:t>N</w:t>
        </w:r>
        <w:r>
          <w:rPr>
            <w:rStyle w:val="affff6"/>
            <w:rFonts w:eastAsia="宋体"/>
            <w:noProof/>
            <w:lang w:eastAsia="en-US"/>
          </w:rPr>
          <w:t xml:space="preserve">odes and </w:t>
        </w:r>
        <w:r>
          <w:rPr>
            <w:rStyle w:val="affff6"/>
            <w:rFonts w:eastAsia="宋体"/>
            <w:noProof/>
          </w:rPr>
          <w:t>F</w:t>
        </w:r>
        <w:r>
          <w:rPr>
            <w:rStyle w:val="affff6"/>
            <w:rFonts w:eastAsia="宋体"/>
            <w:noProof/>
            <w:lang w:eastAsia="en-US"/>
          </w:rPr>
          <w:t>unctionality</w:t>
        </w:r>
        <w:r>
          <w:rPr>
            <w:noProof/>
            <w:webHidden/>
          </w:rPr>
          <w:tab/>
        </w:r>
        <w:r>
          <w:rPr>
            <w:noProof/>
            <w:webHidden/>
          </w:rPr>
          <w:fldChar w:fldCharType="begin"/>
        </w:r>
        <w:r>
          <w:rPr>
            <w:noProof/>
            <w:webHidden/>
          </w:rPr>
          <w:instrText xml:space="preserve"> PAGEREF _Toc104468085 \h </w:instrText>
        </w:r>
      </w:ins>
      <w:r>
        <w:rPr>
          <w:noProof/>
          <w:webHidden/>
        </w:rPr>
      </w:r>
      <w:r>
        <w:rPr>
          <w:noProof/>
          <w:webHidden/>
        </w:rPr>
        <w:fldChar w:fldCharType="separate"/>
      </w:r>
      <w:ins w:id="3398" w:author="Rapporteur" w:date="2022-05-26T14:30:00Z">
        <w:r>
          <w:rPr>
            <w:noProof/>
            <w:webHidden/>
          </w:rPr>
          <w:t>113</w:t>
        </w:r>
      </w:ins>
      <w:ins w:id="3399" w:author="Rapporteur" w:date="2022-05-26T14:29:00Z">
        <w:r>
          <w:rPr>
            <w:noProof/>
            <w:webHidden/>
          </w:rPr>
          <w:fldChar w:fldCharType="end"/>
        </w:r>
        <w:r>
          <w:rPr>
            <w:rStyle w:val="affff6"/>
            <w:noProof/>
          </w:rPr>
          <w:fldChar w:fldCharType="end"/>
        </w:r>
      </w:ins>
    </w:p>
    <w:p>
      <w:pPr>
        <w:pStyle w:val="23"/>
        <w:rPr>
          <w:ins w:id="3400" w:author="Rapporteur" w:date="2022-05-26T14:29:00Z"/>
          <w:rFonts w:asciiTheme="minorHAnsi" w:eastAsiaTheme="minorEastAsia" w:hAnsiTheme="minorHAnsi" w:cstheme="minorBidi"/>
          <w:noProof/>
          <w:kern w:val="2"/>
          <w:sz w:val="21"/>
          <w:szCs w:val="22"/>
          <w:lang w:val="en-US" w:eastAsia="zh-CN"/>
        </w:rPr>
      </w:pPr>
      <w:ins w:id="3401" w:author="Rapporteur" w:date="2022-05-26T14:29:00Z">
        <w:r>
          <w:rPr>
            <w:rStyle w:val="affff6"/>
            <w:noProof/>
          </w:rPr>
          <w:fldChar w:fldCharType="begin"/>
        </w:r>
        <w:r>
          <w:rPr>
            <w:rStyle w:val="affff6"/>
            <w:noProof/>
          </w:rPr>
          <w:instrText xml:space="preserve"> </w:instrText>
        </w:r>
        <w:r>
          <w:rPr>
            <w:noProof/>
          </w:rPr>
          <w:instrText>HYPERLINK \l "_Toc104468086"</w:instrText>
        </w:r>
        <w:r>
          <w:rPr>
            <w:rStyle w:val="affff6"/>
            <w:noProof/>
          </w:rPr>
          <w:instrText xml:space="preserve"> </w:instrText>
        </w:r>
        <w:r>
          <w:rPr>
            <w:rStyle w:val="affff6"/>
            <w:noProof/>
          </w:rPr>
          <w:fldChar w:fldCharType="separate"/>
        </w:r>
        <w:r>
          <w:rPr>
            <w:rStyle w:val="affff6"/>
            <w:rFonts w:ascii="Arial" w:hAnsi="Arial"/>
            <w:noProof/>
          </w:rPr>
          <w:t>6.34</w:t>
        </w:r>
        <w:r>
          <w:rPr>
            <w:rFonts w:asciiTheme="minorHAnsi" w:eastAsiaTheme="minorEastAsia" w:hAnsiTheme="minorHAnsi" w:cstheme="minorBidi"/>
            <w:noProof/>
            <w:kern w:val="2"/>
            <w:sz w:val="21"/>
            <w:szCs w:val="22"/>
            <w:lang w:val="en-US" w:eastAsia="zh-CN"/>
          </w:rPr>
          <w:tab/>
        </w:r>
        <w:r>
          <w:rPr>
            <w:rStyle w:val="affff6"/>
            <w:rFonts w:ascii="Arial" w:hAnsi="Arial"/>
            <w:noProof/>
          </w:rPr>
          <w:t>Solution #34: Enhancing the accuracy of NWDAF Analytics</w:t>
        </w:r>
        <w:r>
          <w:rPr>
            <w:noProof/>
            <w:webHidden/>
          </w:rPr>
          <w:tab/>
        </w:r>
        <w:r>
          <w:rPr>
            <w:noProof/>
            <w:webHidden/>
          </w:rPr>
          <w:fldChar w:fldCharType="begin"/>
        </w:r>
        <w:r>
          <w:rPr>
            <w:noProof/>
            <w:webHidden/>
          </w:rPr>
          <w:instrText xml:space="preserve"> PAGEREF _Toc104468086 \h </w:instrText>
        </w:r>
      </w:ins>
      <w:r>
        <w:rPr>
          <w:noProof/>
          <w:webHidden/>
        </w:rPr>
      </w:r>
      <w:r>
        <w:rPr>
          <w:noProof/>
          <w:webHidden/>
        </w:rPr>
        <w:fldChar w:fldCharType="separate"/>
      </w:r>
      <w:ins w:id="3402" w:author="Rapporteur" w:date="2022-05-26T14:30:00Z">
        <w:r>
          <w:rPr>
            <w:noProof/>
            <w:webHidden/>
          </w:rPr>
          <w:t>114</w:t>
        </w:r>
      </w:ins>
      <w:ins w:id="3403" w:author="Rapporteur" w:date="2022-05-26T14:29:00Z">
        <w:r>
          <w:rPr>
            <w:noProof/>
            <w:webHidden/>
          </w:rPr>
          <w:fldChar w:fldCharType="end"/>
        </w:r>
        <w:r>
          <w:rPr>
            <w:rStyle w:val="affff6"/>
            <w:noProof/>
          </w:rPr>
          <w:fldChar w:fldCharType="end"/>
        </w:r>
      </w:ins>
    </w:p>
    <w:p>
      <w:pPr>
        <w:pStyle w:val="34"/>
        <w:rPr>
          <w:ins w:id="3404" w:author="Rapporteur" w:date="2022-05-26T14:29:00Z"/>
          <w:rFonts w:asciiTheme="minorHAnsi" w:eastAsiaTheme="minorEastAsia" w:hAnsiTheme="minorHAnsi" w:cstheme="minorBidi"/>
          <w:noProof/>
          <w:kern w:val="2"/>
          <w:sz w:val="21"/>
          <w:szCs w:val="22"/>
          <w:lang w:val="en-US" w:eastAsia="zh-CN"/>
        </w:rPr>
      </w:pPr>
      <w:ins w:id="3405" w:author="Rapporteur" w:date="2022-05-26T14:29:00Z">
        <w:r>
          <w:rPr>
            <w:rStyle w:val="affff6"/>
            <w:noProof/>
          </w:rPr>
          <w:fldChar w:fldCharType="begin"/>
        </w:r>
        <w:r>
          <w:rPr>
            <w:rStyle w:val="affff6"/>
            <w:noProof/>
          </w:rPr>
          <w:instrText xml:space="preserve"> </w:instrText>
        </w:r>
        <w:r>
          <w:rPr>
            <w:noProof/>
          </w:rPr>
          <w:instrText>HYPERLINK \l "_Toc104468087"</w:instrText>
        </w:r>
        <w:r>
          <w:rPr>
            <w:rStyle w:val="affff6"/>
            <w:noProof/>
          </w:rPr>
          <w:instrText xml:space="preserve"> </w:instrText>
        </w:r>
        <w:r>
          <w:rPr>
            <w:rStyle w:val="affff6"/>
            <w:noProof/>
          </w:rPr>
          <w:fldChar w:fldCharType="separate"/>
        </w:r>
        <w:r>
          <w:rPr>
            <w:rStyle w:val="affff6"/>
            <w:noProof/>
          </w:rPr>
          <w:t>6.34.1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_Toc104468087 \h </w:instrText>
        </w:r>
      </w:ins>
      <w:r>
        <w:rPr>
          <w:noProof/>
          <w:webHidden/>
        </w:rPr>
      </w:r>
      <w:r>
        <w:rPr>
          <w:noProof/>
          <w:webHidden/>
        </w:rPr>
        <w:fldChar w:fldCharType="separate"/>
      </w:r>
      <w:ins w:id="3406" w:author="Rapporteur" w:date="2022-05-26T14:30:00Z">
        <w:r>
          <w:rPr>
            <w:noProof/>
            <w:webHidden/>
          </w:rPr>
          <w:t>114</w:t>
        </w:r>
      </w:ins>
      <w:ins w:id="3407" w:author="Rapporteur" w:date="2022-05-26T14:29:00Z">
        <w:r>
          <w:rPr>
            <w:noProof/>
            <w:webHidden/>
          </w:rPr>
          <w:fldChar w:fldCharType="end"/>
        </w:r>
        <w:r>
          <w:rPr>
            <w:rStyle w:val="affff6"/>
            <w:noProof/>
          </w:rPr>
          <w:fldChar w:fldCharType="end"/>
        </w:r>
      </w:ins>
    </w:p>
    <w:p>
      <w:pPr>
        <w:pStyle w:val="34"/>
        <w:rPr>
          <w:ins w:id="3408" w:author="Rapporteur" w:date="2022-05-26T14:29:00Z"/>
          <w:rFonts w:asciiTheme="minorHAnsi" w:eastAsiaTheme="minorEastAsia" w:hAnsiTheme="minorHAnsi" w:cstheme="minorBidi"/>
          <w:noProof/>
          <w:kern w:val="2"/>
          <w:sz w:val="21"/>
          <w:szCs w:val="22"/>
          <w:lang w:val="en-US" w:eastAsia="zh-CN"/>
        </w:rPr>
      </w:pPr>
      <w:ins w:id="3409" w:author="Rapporteur" w:date="2022-05-26T14:29:00Z">
        <w:r>
          <w:rPr>
            <w:rStyle w:val="affff6"/>
            <w:noProof/>
          </w:rPr>
          <w:fldChar w:fldCharType="begin"/>
        </w:r>
        <w:r>
          <w:rPr>
            <w:rStyle w:val="affff6"/>
            <w:noProof/>
          </w:rPr>
          <w:instrText xml:space="preserve"> </w:instrText>
        </w:r>
        <w:r>
          <w:rPr>
            <w:noProof/>
          </w:rPr>
          <w:instrText>HYPERLINK \l "_Toc104468088"</w:instrText>
        </w:r>
        <w:r>
          <w:rPr>
            <w:rStyle w:val="affff6"/>
            <w:noProof/>
          </w:rPr>
          <w:instrText xml:space="preserve"> </w:instrText>
        </w:r>
        <w:r>
          <w:rPr>
            <w:rStyle w:val="affff6"/>
            <w:noProof/>
          </w:rPr>
          <w:fldChar w:fldCharType="separate"/>
        </w:r>
        <w:r>
          <w:rPr>
            <w:rStyle w:val="affff6"/>
            <w:noProof/>
          </w:rPr>
          <w:t>6.34.2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_Toc104468088 \h </w:instrText>
        </w:r>
      </w:ins>
      <w:r>
        <w:rPr>
          <w:noProof/>
          <w:webHidden/>
        </w:rPr>
      </w:r>
      <w:r>
        <w:rPr>
          <w:noProof/>
          <w:webHidden/>
        </w:rPr>
        <w:fldChar w:fldCharType="separate"/>
      </w:r>
      <w:ins w:id="3410" w:author="Rapporteur" w:date="2022-05-26T14:30:00Z">
        <w:r>
          <w:rPr>
            <w:noProof/>
            <w:webHidden/>
          </w:rPr>
          <w:t>114</w:t>
        </w:r>
      </w:ins>
      <w:ins w:id="3411" w:author="Rapporteur" w:date="2022-05-26T14:29:00Z">
        <w:r>
          <w:rPr>
            <w:noProof/>
            <w:webHidden/>
          </w:rPr>
          <w:fldChar w:fldCharType="end"/>
        </w:r>
        <w:r>
          <w:rPr>
            <w:rStyle w:val="affff6"/>
            <w:noProof/>
          </w:rPr>
          <w:fldChar w:fldCharType="end"/>
        </w:r>
      </w:ins>
    </w:p>
    <w:p>
      <w:pPr>
        <w:pStyle w:val="34"/>
        <w:rPr>
          <w:ins w:id="3412" w:author="Rapporteur" w:date="2022-05-26T14:29:00Z"/>
          <w:rFonts w:asciiTheme="minorHAnsi" w:eastAsiaTheme="minorEastAsia" w:hAnsiTheme="minorHAnsi" w:cstheme="minorBidi"/>
          <w:noProof/>
          <w:kern w:val="2"/>
          <w:sz w:val="21"/>
          <w:szCs w:val="22"/>
          <w:lang w:val="en-US" w:eastAsia="zh-CN"/>
        </w:rPr>
      </w:pPr>
      <w:ins w:id="3413" w:author="Rapporteur" w:date="2022-05-26T14:29:00Z">
        <w:r>
          <w:rPr>
            <w:rStyle w:val="affff6"/>
            <w:noProof/>
          </w:rPr>
          <w:fldChar w:fldCharType="begin"/>
        </w:r>
        <w:r>
          <w:rPr>
            <w:rStyle w:val="affff6"/>
            <w:noProof/>
          </w:rPr>
          <w:instrText xml:space="preserve"> </w:instrText>
        </w:r>
        <w:r>
          <w:rPr>
            <w:noProof/>
          </w:rPr>
          <w:instrText>HYPERLINK \l "_Toc104468089"</w:instrText>
        </w:r>
        <w:r>
          <w:rPr>
            <w:rStyle w:val="affff6"/>
            <w:noProof/>
          </w:rPr>
          <w:instrText xml:space="preserve"> </w:instrText>
        </w:r>
        <w:r>
          <w:rPr>
            <w:rStyle w:val="affff6"/>
            <w:noProof/>
          </w:rPr>
          <w:fldChar w:fldCharType="separate"/>
        </w:r>
        <w:r>
          <w:rPr>
            <w:rStyle w:val="affff6"/>
            <w:noProof/>
          </w:rPr>
          <w:t>6.</w:t>
        </w:r>
        <w:r>
          <w:rPr>
            <w:rStyle w:val="affff6"/>
            <w:rFonts w:eastAsia="宋体"/>
            <w:noProof/>
            <w:lang w:eastAsia="zh-CN"/>
          </w:rPr>
          <w:t>34</w:t>
        </w:r>
        <w:r>
          <w:rPr>
            <w:rStyle w:val="affff6"/>
            <w:noProof/>
          </w:rPr>
          <w:t>.3</w:t>
        </w:r>
        <w:r>
          <w:rPr>
            <w:rFonts w:asciiTheme="minorHAnsi" w:eastAsiaTheme="minorEastAsia" w:hAnsiTheme="minorHAnsi" w:cstheme="minorBidi"/>
            <w:noProof/>
            <w:kern w:val="2"/>
            <w:sz w:val="21"/>
            <w:szCs w:val="22"/>
            <w:lang w:val="en-US" w:eastAsia="zh-CN"/>
          </w:rPr>
          <w:tab/>
        </w:r>
        <w:r>
          <w:rPr>
            <w:rStyle w:val="affff6"/>
            <w:noProof/>
          </w:rPr>
          <w:t>Impacts on services, entities and interfaces</w:t>
        </w:r>
        <w:r>
          <w:rPr>
            <w:noProof/>
            <w:webHidden/>
          </w:rPr>
          <w:tab/>
        </w:r>
        <w:r>
          <w:rPr>
            <w:noProof/>
            <w:webHidden/>
          </w:rPr>
          <w:fldChar w:fldCharType="begin"/>
        </w:r>
        <w:r>
          <w:rPr>
            <w:noProof/>
            <w:webHidden/>
          </w:rPr>
          <w:instrText xml:space="preserve"> PAGEREF _Toc104468089 \h </w:instrText>
        </w:r>
      </w:ins>
      <w:r>
        <w:rPr>
          <w:noProof/>
          <w:webHidden/>
        </w:rPr>
      </w:r>
      <w:r>
        <w:rPr>
          <w:noProof/>
          <w:webHidden/>
        </w:rPr>
        <w:fldChar w:fldCharType="separate"/>
      </w:r>
      <w:ins w:id="3414" w:author="Rapporteur" w:date="2022-05-26T14:30:00Z">
        <w:r>
          <w:rPr>
            <w:noProof/>
            <w:webHidden/>
          </w:rPr>
          <w:t>115</w:t>
        </w:r>
      </w:ins>
      <w:ins w:id="3415" w:author="Rapporteur" w:date="2022-05-26T14:29:00Z">
        <w:r>
          <w:rPr>
            <w:noProof/>
            <w:webHidden/>
          </w:rPr>
          <w:fldChar w:fldCharType="end"/>
        </w:r>
        <w:r>
          <w:rPr>
            <w:rStyle w:val="affff6"/>
            <w:noProof/>
          </w:rPr>
          <w:fldChar w:fldCharType="end"/>
        </w:r>
      </w:ins>
    </w:p>
    <w:p>
      <w:pPr>
        <w:pStyle w:val="23"/>
        <w:rPr>
          <w:ins w:id="3416" w:author="Rapporteur" w:date="2022-05-26T14:29:00Z"/>
          <w:rFonts w:asciiTheme="minorHAnsi" w:eastAsiaTheme="minorEastAsia" w:hAnsiTheme="minorHAnsi" w:cstheme="minorBidi"/>
          <w:noProof/>
          <w:kern w:val="2"/>
          <w:sz w:val="21"/>
          <w:szCs w:val="22"/>
          <w:lang w:val="en-US" w:eastAsia="zh-CN"/>
        </w:rPr>
      </w:pPr>
      <w:ins w:id="3417" w:author="Rapporteur" w:date="2022-05-26T14:29:00Z">
        <w:r>
          <w:rPr>
            <w:rStyle w:val="affff6"/>
            <w:noProof/>
          </w:rPr>
          <w:fldChar w:fldCharType="begin"/>
        </w:r>
        <w:r>
          <w:rPr>
            <w:rStyle w:val="affff6"/>
            <w:noProof/>
          </w:rPr>
          <w:instrText xml:space="preserve"> </w:instrText>
        </w:r>
        <w:r>
          <w:rPr>
            <w:noProof/>
          </w:rPr>
          <w:instrText>HYPERLINK \l "_Toc104468090"</w:instrText>
        </w:r>
        <w:r>
          <w:rPr>
            <w:rStyle w:val="affff6"/>
            <w:noProof/>
          </w:rPr>
          <w:instrText xml:space="preserve"> </w:instrText>
        </w:r>
        <w:r>
          <w:rPr>
            <w:rStyle w:val="affff6"/>
            <w:noProof/>
          </w:rPr>
          <w:fldChar w:fldCharType="separate"/>
        </w:r>
        <w:r>
          <w:rPr>
            <w:rStyle w:val="affff6"/>
            <w:noProof/>
          </w:rPr>
          <w:t>6.35</w:t>
        </w:r>
        <w:r>
          <w:rPr>
            <w:rFonts w:asciiTheme="minorHAnsi" w:eastAsiaTheme="minorEastAsia" w:hAnsiTheme="minorHAnsi" w:cstheme="minorBidi"/>
            <w:noProof/>
            <w:kern w:val="2"/>
            <w:sz w:val="21"/>
            <w:szCs w:val="22"/>
            <w:lang w:val="en-US" w:eastAsia="zh-CN"/>
          </w:rPr>
          <w:tab/>
        </w:r>
        <w:r>
          <w:rPr>
            <w:rStyle w:val="affff6"/>
            <w:noProof/>
          </w:rPr>
          <w:t>Solution #35: Improve model training and provisioning exploiting sub-areas with similar statistical properties</w:t>
        </w:r>
        <w:r>
          <w:rPr>
            <w:noProof/>
            <w:webHidden/>
          </w:rPr>
          <w:tab/>
        </w:r>
        <w:r>
          <w:rPr>
            <w:noProof/>
            <w:webHidden/>
          </w:rPr>
          <w:fldChar w:fldCharType="begin"/>
        </w:r>
        <w:r>
          <w:rPr>
            <w:noProof/>
            <w:webHidden/>
          </w:rPr>
          <w:instrText xml:space="preserve"> PAGEREF _Toc104468090 \h </w:instrText>
        </w:r>
      </w:ins>
      <w:r>
        <w:rPr>
          <w:noProof/>
          <w:webHidden/>
        </w:rPr>
      </w:r>
      <w:r>
        <w:rPr>
          <w:noProof/>
          <w:webHidden/>
        </w:rPr>
        <w:fldChar w:fldCharType="separate"/>
      </w:r>
      <w:ins w:id="3418" w:author="Rapporteur" w:date="2022-05-26T14:30:00Z">
        <w:r>
          <w:rPr>
            <w:noProof/>
            <w:webHidden/>
          </w:rPr>
          <w:t>116</w:t>
        </w:r>
      </w:ins>
      <w:ins w:id="3419" w:author="Rapporteur" w:date="2022-05-26T14:29:00Z">
        <w:r>
          <w:rPr>
            <w:noProof/>
            <w:webHidden/>
          </w:rPr>
          <w:fldChar w:fldCharType="end"/>
        </w:r>
        <w:r>
          <w:rPr>
            <w:rStyle w:val="affff6"/>
            <w:noProof/>
          </w:rPr>
          <w:fldChar w:fldCharType="end"/>
        </w:r>
      </w:ins>
    </w:p>
    <w:p>
      <w:pPr>
        <w:pStyle w:val="34"/>
        <w:rPr>
          <w:ins w:id="3420" w:author="Rapporteur" w:date="2022-05-26T14:29:00Z"/>
          <w:rFonts w:asciiTheme="minorHAnsi" w:eastAsiaTheme="minorEastAsia" w:hAnsiTheme="minorHAnsi" w:cstheme="minorBidi"/>
          <w:noProof/>
          <w:kern w:val="2"/>
          <w:sz w:val="21"/>
          <w:szCs w:val="22"/>
          <w:lang w:val="en-US" w:eastAsia="zh-CN"/>
        </w:rPr>
      </w:pPr>
      <w:ins w:id="3421" w:author="Rapporteur" w:date="2022-05-26T14:29:00Z">
        <w:r>
          <w:rPr>
            <w:rStyle w:val="affff6"/>
            <w:noProof/>
          </w:rPr>
          <w:fldChar w:fldCharType="begin"/>
        </w:r>
        <w:r>
          <w:rPr>
            <w:rStyle w:val="affff6"/>
            <w:noProof/>
          </w:rPr>
          <w:instrText xml:space="preserve"> </w:instrText>
        </w:r>
        <w:r>
          <w:rPr>
            <w:noProof/>
          </w:rPr>
          <w:instrText>HYPERLINK \l "_Toc104468091"</w:instrText>
        </w:r>
        <w:r>
          <w:rPr>
            <w:rStyle w:val="affff6"/>
            <w:noProof/>
          </w:rPr>
          <w:instrText xml:space="preserve"> </w:instrText>
        </w:r>
        <w:r>
          <w:rPr>
            <w:rStyle w:val="affff6"/>
            <w:noProof/>
          </w:rPr>
          <w:fldChar w:fldCharType="separate"/>
        </w:r>
        <w:r>
          <w:rPr>
            <w:rStyle w:val="affff6"/>
            <w:noProof/>
            <w:lang w:eastAsia="zh-CN"/>
          </w:rPr>
          <w:t>6.35.1</w:t>
        </w:r>
        <w:r>
          <w:rPr>
            <w:rFonts w:asciiTheme="minorHAnsi" w:eastAsiaTheme="minorEastAsia" w:hAnsiTheme="minorHAnsi" w:cstheme="minorBidi"/>
            <w:noProof/>
            <w:kern w:val="2"/>
            <w:sz w:val="21"/>
            <w:szCs w:val="22"/>
            <w:lang w:val="en-US" w:eastAsia="zh-CN"/>
          </w:rPr>
          <w:tab/>
        </w:r>
        <w:r>
          <w:rPr>
            <w:rStyle w:val="affff6"/>
            <w:noProof/>
            <w:lang w:eastAsia="zh-CN"/>
          </w:rPr>
          <w:t>Description</w:t>
        </w:r>
        <w:r>
          <w:rPr>
            <w:noProof/>
            <w:webHidden/>
          </w:rPr>
          <w:tab/>
        </w:r>
        <w:r>
          <w:rPr>
            <w:noProof/>
            <w:webHidden/>
          </w:rPr>
          <w:fldChar w:fldCharType="begin"/>
        </w:r>
        <w:r>
          <w:rPr>
            <w:noProof/>
            <w:webHidden/>
          </w:rPr>
          <w:instrText xml:space="preserve"> PAGEREF _Toc104468091 \h </w:instrText>
        </w:r>
      </w:ins>
      <w:r>
        <w:rPr>
          <w:noProof/>
          <w:webHidden/>
        </w:rPr>
      </w:r>
      <w:r>
        <w:rPr>
          <w:noProof/>
          <w:webHidden/>
        </w:rPr>
        <w:fldChar w:fldCharType="separate"/>
      </w:r>
      <w:ins w:id="3422" w:author="Rapporteur" w:date="2022-05-26T14:30:00Z">
        <w:r>
          <w:rPr>
            <w:noProof/>
            <w:webHidden/>
          </w:rPr>
          <w:t>116</w:t>
        </w:r>
      </w:ins>
      <w:ins w:id="3423" w:author="Rapporteur" w:date="2022-05-26T14:29:00Z">
        <w:r>
          <w:rPr>
            <w:noProof/>
            <w:webHidden/>
          </w:rPr>
          <w:fldChar w:fldCharType="end"/>
        </w:r>
        <w:r>
          <w:rPr>
            <w:rStyle w:val="affff6"/>
            <w:noProof/>
          </w:rPr>
          <w:fldChar w:fldCharType="end"/>
        </w:r>
      </w:ins>
    </w:p>
    <w:p>
      <w:pPr>
        <w:pStyle w:val="34"/>
        <w:rPr>
          <w:ins w:id="3424" w:author="Rapporteur" w:date="2022-05-26T14:29:00Z"/>
          <w:rFonts w:asciiTheme="minorHAnsi" w:eastAsiaTheme="minorEastAsia" w:hAnsiTheme="minorHAnsi" w:cstheme="minorBidi"/>
          <w:noProof/>
          <w:kern w:val="2"/>
          <w:sz w:val="21"/>
          <w:szCs w:val="22"/>
          <w:lang w:val="en-US" w:eastAsia="zh-CN"/>
        </w:rPr>
      </w:pPr>
      <w:ins w:id="3425" w:author="Rapporteur" w:date="2022-05-26T14:29:00Z">
        <w:r>
          <w:rPr>
            <w:rStyle w:val="affff6"/>
            <w:noProof/>
          </w:rPr>
          <w:fldChar w:fldCharType="begin"/>
        </w:r>
        <w:r>
          <w:rPr>
            <w:rStyle w:val="affff6"/>
            <w:noProof/>
          </w:rPr>
          <w:instrText xml:space="preserve"> </w:instrText>
        </w:r>
        <w:r>
          <w:rPr>
            <w:noProof/>
          </w:rPr>
          <w:instrText>HYPERLINK \l "_Toc104468092"</w:instrText>
        </w:r>
        <w:r>
          <w:rPr>
            <w:rStyle w:val="affff6"/>
            <w:noProof/>
          </w:rPr>
          <w:instrText xml:space="preserve"> </w:instrText>
        </w:r>
        <w:r>
          <w:rPr>
            <w:rStyle w:val="affff6"/>
            <w:noProof/>
          </w:rPr>
          <w:fldChar w:fldCharType="separate"/>
        </w:r>
        <w:r>
          <w:rPr>
            <w:rStyle w:val="affff6"/>
            <w:noProof/>
            <w:lang w:eastAsia="zh-CN"/>
          </w:rPr>
          <w:t>6.35.2</w:t>
        </w:r>
        <w:r>
          <w:rPr>
            <w:rFonts w:asciiTheme="minorHAnsi" w:eastAsiaTheme="minorEastAsia" w:hAnsiTheme="minorHAnsi" w:cstheme="minorBidi"/>
            <w:noProof/>
            <w:kern w:val="2"/>
            <w:sz w:val="21"/>
            <w:szCs w:val="22"/>
            <w:lang w:val="en-US" w:eastAsia="zh-CN"/>
          </w:rPr>
          <w:tab/>
        </w:r>
        <w:r>
          <w:rPr>
            <w:rStyle w:val="affff6"/>
            <w:noProof/>
            <w:lang w:eastAsia="zh-CN"/>
          </w:rPr>
          <w:t>Procedures</w:t>
        </w:r>
        <w:r>
          <w:rPr>
            <w:noProof/>
            <w:webHidden/>
          </w:rPr>
          <w:tab/>
        </w:r>
        <w:r>
          <w:rPr>
            <w:noProof/>
            <w:webHidden/>
          </w:rPr>
          <w:fldChar w:fldCharType="begin"/>
        </w:r>
        <w:r>
          <w:rPr>
            <w:noProof/>
            <w:webHidden/>
          </w:rPr>
          <w:instrText xml:space="preserve"> PAGEREF _Toc104468092 \h </w:instrText>
        </w:r>
      </w:ins>
      <w:r>
        <w:rPr>
          <w:noProof/>
          <w:webHidden/>
        </w:rPr>
      </w:r>
      <w:r>
        <w:rPr>
          <w:noProof/>
          <w:webHidden/>
        </w:rPr>
        <w:fldChar w:fldCharType="separate"/>
      </w:r>
      <w:ins w:id="3426" w:author="Rapporteur" w:date="2022-05-26T14:30:00Z">
        <w:r>
          <w:rPr>
            <w:noProof/>
            <w:webHidden/>
          </w:rPr>
          <w:t>118</w:t>
        </w:r>
      </w:ins>
      <w:ins w:id="3427" w:author="Rapporteur" w:date="2022-05-26T14:29:00Z">
        <w:r>
          <w:rPr>
            <w:noProof/>
            <w:webHidden/>
          </w:rPr>
          <w:fldChar w:fldCharType="end"/>
        </w:r>
        <w:r>
          <w:rPr>
            <w:rStyle w:val="affff6"/>
            <w:noProof/>
          </w:rPr>
          <w:fldChar w:fldCharType="end"/>
        </w:r>
      </w:ins>
    </w:p>
    <w:p>
      <w:pPr>
        <w:pStyle w:val="43"/>
        <w:rPr>
          <w:ins w:id="3428" w:author="Rapporteur" w:date="2022-05-26T14:29:00Z"/>
          <w:rFonts w:asciiTheme="minorHAnsi" w:eastAsiaTheme="minorEastAsia" w:hAnsiTheme="minorHAnsi" w:cstheme="minorBidi"/>
          <w:noProof/>
          <w:kern w:val="2"/>
          <w:sz w:val="21"/>
          <w:szCs w:val="22"/>
          <w:lang w:val="en-US" w:eastAsia="zh-CN"/>
        </w:rPr>
      </w:pPr>
      <w:ins w:id="3429" w:author="Rapporteur" w:date="2022-05-26T14:29:00Z">
        <w:r>
          <w:rPr>
            <w:rStyle w:val="affff6"/>
            <w:noProof/>
          </w:rPr>
          <w:fldChar w:fldCharType="begin"/>
        </w:r>
        <w:r>
          <w:rPr>
            <w:rStyle w:val="affff6"/>
            <w:noProof/>
          </w:rPr>
          <w:instrText xml:space="preserve"> </w:instrText>
        </w:r>
        <w:r>
          <w:rPr>
            <w:noProof/>
          </w:rPr>
          <w:instrText>HYPERLINK \l "_Toc104468093"</w:instrText>
        </w:r>
        <w:r>
          <w:rPr>
            <w:rStyle w:val="affff6"/>
            <w:noProof/>
          </w:rPr>
          <w:instrText xml:space="preserve"> </w:instrText>
        </w:r>
        <w:r>
          <w:rPr>
            <w:rStyle w:val="affff6"/>
            <w:noProof/>
          </w:rPr>
          <w:fldChar w:fldCharType="separate"/>
        </w:r>
        <w:r>
          <w:rPr>
            <w:rStyle w:val="affff6"/>
            <w:noProof/>
            <w:lang w:val="en-US"/>
          </w:rPr>
          <w:t>6.35.2.1</w:t>
        </w:r>
        <w:r>
          <w:rPr>
            <w:rFonts w:asciiTheme="minorHAnsi" w:eastAsiaTheme="minorEastAsia" w:hAnsiTheme="minorHAnsi" w:cstheme="minorBidi"/>
            <w:noProof/>
            <w:kern w:val="2"/>
            <w:sz w:val="21"/>
            <w:szCs w:val="22"/>
            <w:lang w:val="en-US" w:eastAsia="zh-CN"/>
          </w:rPr>
          <w:tab/>
        </w:r>
        <w:r>
          <w:rPr>
            <w:rStyle w:val="affff6"/>
            <w:noProof/>
            <w:lang w:val="en-US"/>
          </w:rPr>
          <w:t>Detecting and managing sub-areas using the Area Monitoring analytics service</w:t>
        </w:r>
        <w:r>
          <w:rPr>
            <w:noProof/>
            <w:webHidden/>
          </w:rPr>
          <w:tab/>
        </w:r>
        <w:r>
          <w:rPr>
            <w:noProof/>
            <w:webHidden/>
          </w:rPr>
          <w:fldChar w:fldCharType="begin"/>
        </w:r>
        <w:r>
          <w:rPr>
            <w:noProof/>
            <w:webHidden/>
          </w:rPr>
          <w:instrText xml:space="preserve"> PAGEREF _Toc104468093 \h </w:instrText>
        </w:r>
      </w:ins>
      <w:r>
        <w:rPr>
          <w:noProof/>
          <w:webHidden/>
        </w:rPr>
      </w:r>
      <w:r>
        <w:rPr>
          <w:noProof/>
          <w:webHidden/>
        </w:rPr>
        <w:fldChar w:fldCharType="separate"/>
      </w:r>
      <w:ins w:id="3430" w:author="Rapporteur" w:date="2022-05-26T14:30:00Z">
        <w:r>
          <w:rPr>
            <w:noProof/>
            <w:webHidden/>
          </w:rPr>
          <w:t>118</w:t>
        </w:r>
      </w:ins>
      <w:ins w:id="3431" w:author="Rapporteur" w:date="2022-05-26T14:29:00Z">
        <w:r>
          <w:rPr>
            <w:noProof/>
            <w:webHidden/>
          </w:rPr>
          <w:fldChar w:fldCharType="end"/>
        </w:r>
        <w:r>
          <w:rPr>
            <w:rStyle w:val="affff6"/>
            <w:noProof/>
          </w:rPr>
          <w:fldChar w:fldCharType="end"/>
        </w:r>
      </w:ins>
    </w:p>
    <w:p>
      <w:pPr>
        <w:pStyle w:val="43"/>
        <w:rPr>
          <w:ins w:id="3432" w:author="Rapporteur" w:date="2022-05-26T14:29:00Z"/>
          <w:rFonts w:asciiTheme="minorHAnsi" w:eastAsiaTheme="minorEastAsia" w:hAnsiTheme="minorHAnsi" w:cstheme="minorBidi"/>
          <w:noProof/>
          <w:kern w:val="2"/>
          <w:sz w:val="21"/>
          <w:szCs w:val="22"/>
          <w:lang w:val="en-US" w:eastAsia="zh-CN"/>
        </w:rPr>
      </w:pPr>
      <w:ins w:id="3433" w:author="Rapporteur" w:date="2022-05-26T14:29:00Z">
        <w:r>
          <w:rPr>
            <w:rStyle w:val="affff6"/>
            <w:noProof/>
          </w:rPr>
          <w:fldChar w:fldCharType="begin"/>
        </w:r>
        <w:r>
          <w:rPr>
            <w:rStyle w:val="affff6"/>
            <w:noProof/>
          </w:rPr>
          <w:instrText xml:space="preserve"> </w:instrText>
        </w:r>
        <w:r>
          <w:rPr>
            <w:noProof/>
          </w:rPr>
          <w:instrText>HYPERLINK \l "_Toc104468094"</w:instrText>
        </w:r>
        <w:r>
          <w:rPr>
            <w:rStyle w:val="affff6"/>
            <w:noProof/>
          </w:rPr>
          <w:instrText xml:space="preserve"> </w:instrText>
        </w:r>
        <w:r>
          <w:rPr>
            <w:rStyle w:val="affff6"/>
            <w:noProof/>
          </w:rPr>
          <w:fldChar w:fldCharType="separate"/>
        </w:r>
        <w:r>
          <w:rPr>
            <w:rStyle w:val="affff6"/>
            <w:noProof/>
            <w:lang w:val="en-US"/>
          </w:rPr>
          <w:t>6.35.2.2</w:t>
        </w:r>
        <w:r>
          <w:rPr>
            <w:rFonts w:asciiTheme="minorHAnsi" w:eastAsiaTheme="minorEastAsia" w:hAnsiTheme="minorHAnsi" w:cstheme="minorBidi"/>
            <w:noProof/>
            <w:kern w:val="2"/>
            <w:sz w:val="21"/>
            <w:szCs w:val="22"/>
            <w:lang w:val="en-US" w:eastAsia="zh-CN"/>
          </w:rPr>
          <w:tab/>
        </w:r>
        <w:r>
          <w:rPr>
            <w:rStyle w:val="affff6"/>
            <w:noProof/>
            <w:lang w:val="en-US"/>
          </w:rPr>
          <w:t>Usage of sub-areas to improve ML model provisioning</w:t>
        </w:r>
        <w:r>
          <w:rPr>
            <w:noProof/>
            <w:webHidden/>
          </w:rPr>
          <w:tab/>
        </w:r>
        <w:r>
          <w:rPr>
            <w:noProof/>
            <w:webHidden/>
          </w:rPr>
          <w:fldChar w:fldCharType="begin"/>
        </w:r>
        <w:r>
          <w:rPr>
            <w:noProof/>
            <w:webHidden/>
          </w:rPr>
          <w:instrText xml:space="preserve"> PAGEREF _Toc104468094 \h </w:instrText>
        </w:r>
      </w:ins>
      <w:r>
        <w:rPr>
          <w:noProof/>
          <w:webHidden/>
        </w:rPr>
      </w:r>
      <w:r>
        <w:rPr>
          <w:noProof/>
          <w:webHidden/>
        </w:rPr>
        <w:fldChar w:fldCharType="separate"/>
      </w:r>
      <w:ins w:id="3434" w:author="Rapporteur" w:date="2022-05-26T14:30:00Z">
        <w:r>
          <w:rPr>
            <w:noProof/>
            <w:webHidden/>
          </w:rPr>
          <w:t>120</w:t>
        </w:r>
      </w:ins>
      <w:ins w:id="3435" w:author="Rapporteur" w:date="2022-05-26T14:29:00Z">
        <w:r>
          <w:rPr>
            <w:noProof/>
            <w:webHidden/>
          </w:rPr>
          <w:fldChar w:fldCharType="end"/>
        </w:r>
        <w:r>
          <w:rPr>
            <w:rStyle w:val="affff6"/>
            <w:noProof/>
          </w:rPr>
          <w:fldChar w:fldCharType="end"/>
        </w:r>
      </w:ins>
    </w:p>
    <w:p>
      <w:pPr>
        <w:pStyle w:val="34"/>
        <w:rPr>
          <w:ins w:id="3436" w:author="Rapporteur" w:date="2022-05-26T14:29:00Z"/>
          <w:rFonts w:asciiTheme="minorHAnsi" w:eastAsiaTheme="minorEastAsia" w:hAnsiTheme="minorHAnsi" w:cstheme="minorBidi"/>
          <w:noProof/>
          <w:kern w:val="2"/>
          <w:sz w:val="21"/>
          <w:szCs w:val="22"/>
          <w:lang w:val="en-US" w:eastAsia="zh-CN"/>
        </w:rPr>
      </w:pPr>
      <w:ins w:id="3437" w:author="Rapporteur" w:date="2022-05-26T14:29:00Z">
        <w:r>
          <w:rPr>
            <w:rStyle w:val="affff6"/>
            <w:noProof/>
          </w:rPr>
          <w:fldChar w:fldCharType="begin"/>
        </w:r>
        <w:r>
          <w:rPr>
            <w:rStyle w:val="affff6"/>
            <w:noProof/>
          </w:rPr>
          <w:instrText xml:space="preserve"> </w:instrText>
        </w:r>
        <w:r>
          <w:rPr>
            <w:noProof/>
          </w:rPr>
          <w:instrText>HYPERLINK \l "_Toc104468095"</w:instrText>
        </w:r>
        <w:r>
          <w:rPr>
            <w:rStyle w:val="affff6"/>
            <w:noProof/>
          </w:rPr>
          <w:instrText xml:space="preserve"> </w:instrText>
        </w:r>
        <w:r>
          <w:rPr>
            <w:rStyle w:val="affff6"/>
            <w:noProof/>
          </w:rPr>
          <w:fldChar w:fldCharType="separate"/>
        </w:r>
        <w:r>
          <w:rPr>
            <w:rStyle w:val="affff6"/>
            <w:noProof/>
            <w:lang w:eastAsia="zh-CN"/>
          </w:rPr>
          <w:t>6.35.3</w:t>
        </w:r>
        <w:r>
          <w:rPr>
            <w:rFonts w:asciiTheme="minorHAnsi" w:eastAsiaTheme="minorEastAsia" w:hAnsiTheme="minorHAnsi" w:cstheme="minorBidi"/>
            <w:noProof/>
            <w:kern w:val="2"/>
            <w:sz w:val="21"/>
            <w:szCs w:val="22"/>
            <w:lang w:val="en-US" w:eastAsia="zh-CN"/>
          </w:rPr>
          <w:tab/>
        </w:r>
        <w:r>
          <w:rPr>
            <w:rStyle w:val="affff6"/>
            <w:noProof/>
            <w:lang w:eastAsia="zh-CN"/>
          </w:rPr>
          <w:t>Impacts on services, entities and interfaces</w:t>
        </w:r>
        <w:r>
          <w:rPr>
            <w:noProof/>
            <w:webHidden/>
          </w:rPr>
          <w:tab/>
        </w:r>
        <w:r>
          <w:rPr>
            <w:noProof/>
            <w:webHidden/>
          </w:rPr>
          <w:fldChar w:fldCharType="begin"/>
        </w:r>
        <w:r>
          <w:rPr>
            <w:noProof/>
            <w:webHidden/>
          </w:rPr>
          <w:instrText xml:space="preserve"> PAGEREF _Toc104468095 \h </w:instrText>
        </w:r>
      </w:ins>
      <w:r>
        <w:rPr>
          <w:noProof/>
          <w:webHidden/>
        </w:rPr>
      </w:r>
      <w:r>
        <w:rPr>
          <w:noProof/>
          <w:webHidden/>
        </w:rPr>
        <w:fldChar w:fldCharType="separate"/>
      </w:r>
      <w:ins w:id="3438" w:author="Rapporteur" w:date="2022-05-26T14:30:00Z">
        <w:r>
          <w:rPr>
            <w:noProof/>
            <w:webHidden/>
          </w:rPr>
          <w:t>121</w:t>
        </w:r>
      </w:ins>
      <w:ins w:id="3439" w:author="Rapporteur" w:date="2022-05-26T14:29:00Z">
        <w:r>
          <w:rPr>
            <w:noProof/>
            <w:webHidden/>
          </w:rPr>
          <w:fldChar w:fldCharType="end"/>
        </w:r>
        <w:r>
          <w:rPr>
            <w:rStyle w:val="affff6"/>
            <w:noProof/>
          </w:rPr>
          <w:fldChar w:fldCharType="end"/>
        </w:r>
      </w:ins>
    </w:p>
    <w:p>
      <w:pPr>
        <w:pStyle w:val="23"/>
        <w:rPr>
          <w:ins w:id="3440" w:author="Rapporteur" w:date="2022-05-26T14:29:00Z"/>
          <w:rFonts w:asciiTheme="minorHAnsi" w:eastAsiaTheme="minorEastAsia" w:hAnsiTheme="minorHAnsi" w:cstheme="minorBidi"/>
          <w:noProof/>
          <w:kern w:val="2"/>
          <w:sz w:val="21"/>
          <w:szCs w:val="22"/>
          <w:lang w:val="en-US" w:eastAsia="zh-CN"/>
        </w:rPr>
      </w:pPr>
      <w:ins w:id="3441" w:author="Rapporteur" w:date="2022-05-26T14:29:00Z">
        <w:r>
          <w:rPr>
            <w:rStyle w:val="affff6"/>
            <w:noProof/>
          </w:rPr>
          <w:fldChar w:fldCharType="begin"/>
        </w:r>
        <w:r>
          <w:rPr>
            <w:rStyle w:val="affff6"/>
            <w:noProof/>
          </w:rPr>
          <w:instrText xml:space="preserve"> </w:instrText>
        </w:r>
        <w:r>
          <w:rPr>
            <w:noProof/>
          </w:rPr>
          <w:instrText>HYPERLINK \l "_Toc104468096"</w:instrText>
        </w:r>
        <w:r>
          <w:rPr>
            <w:rStyle w:val="affff6"/>
            <w:noProof/>
          </w:rPr>
          <w:instrText xml:space="preserve"> </w:instrText>
        </w:r>
        <w:r>
          <w:rPr>
            <w:rStyle w:val="affff6"/>
            <w:noProof/>
          </w:rPr>
          <w:fldChar w:fldCharType="separate"/>
        </w:r>
        <w:r>
          <w:rPr>
            <w:rStyle w:val="affff6"/>
            <w:noProof/>
          </w:rPr>
          <w:t>6.36</w:t>
        </w:r>
        <w:r>
          <w:rPr>
            <w:rFonts w:asciiTheme="minorHAnsi" w:eastAsiaTheme="minorEastAsia" w:hAnsiTheme="minorHAnsi" w:cstheme="minorBidi"/>
            <w:noProof/>
            <w:kern w:val="2"/>
            <w:sz w:val="21"/>
            <w:szCs w:val="22"/>
            <w:lang w:val="en-US" w:eastAsia="zh-CN"/>
          </w:rPr>
          <w:tab/>
        </w:r>
        <w:r>
          <w:rPr>
            <w:rStyle w:val="affff6"/>
            <w:noProof/>
          </w:rPr>
          <w:t>Solution #36: Enhanced provisioning of ML model based on information about how inference will be executed</w:t>
        </w:r>
        <w:r>
          <w:rPr>
            <w:noProof/>
            <w:webHidden/>
          </w:rPr>
          <w:tab/>
        </w:r>
        <w:r>
          <w:rPr>
            <w:noProof/>
            <w:webHidden/>
          </w:rPr>
          <w:fldChar w:fldCharType="begin"/>
        </w:r>
        <w:r>
          <w:rPr>
            <w:noProof/>
            <w:webHidden/>
          </w:rPr>
          <w:instrText xml:space="preserve"> PAGEREF _Toc104468096 \h </w:instrText>
        </w:r>
      </w:ins>
      <w:r>
        <w:rPr>
          <w:noProof/>
          <w:webHidden/>
        </w:rPr>
      </w:r>
      <w:r>
        <w:rPr>
          <w:noProof/>
          <w:webHidden/>
        </w:rPr>
        <w:fldChar w:fldCharType="separate"/>
      </w:r>
      <w:ins w:id="3442" w:author="Rapporteur" w:date="2022-05-26T14:30:00Z">
        <w:r>
          <w:rPr>
            <w:noProof/>
            <w:webHidden/>
          </w:rPr>
          <w:t>121</w:t>
        </w:r>
      </w:ins>
      <w:ins w:id="3443" w:author="Rapporteur" w:date="2022-05-26T14:29:00Z">
        <w:r>
          <w:rPr>
            <w:noProof/>
            <w:webHidden/>
          </w:rPr>
          <w:fldChar w:fldCharType="end"/>
        </w:r>
        <w:r>
          <w:rPr>
            <w:rStyle w:val="affff6"/>
            <w:noProof/>
          </w:rPr>
          <w:fldChar w:fldCharType="end"/>
        </w:r>
      </w:ins>
    </w:p>
    <w:p>
      <w:pPr>
        <w:pStyle w:val="34"/>
        <w:rPr>
          <w:ins w:id="3444" w:author="Rapporteur" w:date="2022-05-26T14:29:00Z"/>
          <w:rFonts w:asciiTheme="minorHAnsi" w:eastAsiaTheme="minorEastAsia" w:hAnsiTheme="minorHAnsi" w:cstheme="minorBidi"/>
          <w:noProof/>
          <w:kern w:val="2"/>
          <w:sz w:val="21"/>
          <w:szCs w:val="22"/>
          <w:lang w:val="en-US" w:eastAsia="zh-CN"/>
        </w:rPr>
      </w:pPr>
      <w:ins w:id="3445" w:author="Rapporteur" w:date="2022-05-26T14:29:00Z">
        <w:r>
          <w:rPr>
            <w:rStyle w:val="affff6"/>
            <w:noProof/>
          </w:rPr>
          <w:fldChar w:fldCharType="begin"/>
        </w:r>
        <w:r>
          <w:rPr>
            <w:rStyle w:val="affff6"/>
            <w:noProof/>
          </w:rPr>
          <w:instrText xml:space="preserve"> </w:instrText>
        </w:r>
        <w:r>
          <w:rPr>
            <w:noProof/>
          </w:rPr>
          <w:instrText>HYPERLINK \l "_Toc104468097"</w:instrText>
        </w:r>
        <w:r>
          <w:rPr>
            <w:rStyle w:val="affff6"/>
            <w:noProof/>
          </w:rPr>
          <w:instrText xml:space="preserve"> </w:instrText>
        </w:r>
        <w:r>
          <w:rPr>
            <w:rStyle w:val="affff6"/>
            <w:noProof/>
          </w:rPr>
          <w:fldChar w:fldCharType="separate"/>
        </w:r>
        <w:r>
          <w:rPr>
            <w:rStyle w:val="affff6"/>
            <w:noProof/>
            <w:lang w:eastAsia="zh-CN"/>
          </w:rPr>
          <w:t>6.36.1</w:t>
        </w:r>
        <w:r>
          <w:rPr>
            <w:rFonts w:asciiTheme="minorHAnsi" w:eastAsiaTheme="minorEastAsia" w:hAnsiTheme="minorHAnsi" w:cstheme="minorBidi"/>
            <w:noProof/>
            <w:kern w:val="2"/>
            <w:sz w:val="21"/>
            <w:szCs w:val="22"/>
            <w:lang w:val="en-US" w:eastAsia="zh-CN"/>
          </w:rPr>
          <w:tab/>
        </w:r>
        <w:r>
          <w:rPr>
            <w:rStyle w:val="affff6"/>
            <w:noProof/>
            <w:lang w:eastAsia="zh-CN"/>
          </w:rPr>
          <w:t>Description</w:t>
        </w:r>
        <w:r>
          <w:rPr>
            <w:noProof/>
            <w:webHidden/>
          </w:rPr>
          <w:tab/>
        </w:r>
        <w:r>
          <w:rPr>
            <w:noProof/>
            <w:webHidden/>
          </w:rPr>
          <w:fldChar w:fldCharType="begin"/>
        </w:r>
        <w:r>
          <w:rPr>
            <w:noProof/>
            <w:webHidden/>
          </w:rPr>
          <w:instrText xml:space="preserve"> PAGEREF _Toc104468097 \h </w:instrText>
        </w:r>
      </w:ins>
      <w:r>
        <w:rPr>
          <w:noProof/>
          <w:webHidden/>
        </w:rPr>
      </w:r>
      <w:r>
        <w:rPr>
          <w:noProof/>
          <w:webHidden/>
        </w:rPr>
        <w:fldChar w:fldCharType="separate"/>
      </w:r>
      <w:ins w:id="3446" w:author="Rapporteur" w:date="2022-05-26T14:30:00Z">
        <w:r>
          <w:rPr>
            <w:noProof/>
            <w:webHidden/>
          </w:rPr>
          <w:t>121</w:t>
        </w:r>
      </w:ins>
      <w:ins w:id="3447" w:author="Rapporteur" w:date="2022-05-26T14:29:00Z">
        <w:r>
          <w:rPr>
            <w:noProof/>
            <w:webHidden/>
          </w:rPr>
          <w:fldChar w:fldCharType="end"/>
        </w:r>
        <w:r>
          <w:rPr>
            <w:rStyle w:val="affff6"/>
            <w:noProof/>
          </w:rPr>
          <w:fldChar w:fldCharType="end"/>
        </w:r>
      </w:ins>
    </w:p>
    <w:p>
      <w:pPr>
        <w:pStyle w:val="34"/>
        <w:rPr>
          <w:ins w:id="3448" w:author="Rapporteur" w:date="2022-05-26T14:29:00Z"/>
          <w:rFonts w:asciiTheme="minorHAnsi" w:eastAsiaTheme="minorEastAsia" w:hAnsiTheme="minorHAnsi" w:cstheme="minorBidi"/>
          <w:noProof/>
          <w:kern w:val="2"/>
          <w:sz w:val="21"/>
          <w:szCs w:val="22"/>
          <w:lang w:val="en-US" w:eastAsia="zh-CN"/>
        </w:rPr>
      </w:pPr>
      <w:ins w:id="3449" w:author="Rapporteur" w:date="2022-05-26T14:29:00Z">
        <w:r>
          <w:rPr>
            <w:rStyle w:val="affff6"/>
            <w:noProof/>
          </w:rPr>
          <w:fldChar w:fldCharType="begin"/>
        </w:r>
        <w:r>
          <w:rPr>
            <w:rStyle w:val="affff6"/>
            <w:noProof/>
          </w:rPr>
          <w:instrText xml:space="preserve"> </w:instrText>
        </w:r>
        <w:r>
          <w:rPr>
            <w:noProof/>
          </w:rPr>
          <w:instrText>HYPERLINK \l "_Toc104468098"</w:instrText>
        </w:r>
        <w:r>
          <w:rPr>
            <w:rStyle w:val="affff6"/>
            <w:noProof/>
          </w:rPr>
          <w:instrText xml:space="preserve"> </w:instrText>
        </w:r>
        <w:r>
          <w:rPr>
            <w:rStyle w:val="affff6"/>
            <w:noProof/>
          </w:rPr>
          <w:fldChar w:fldCharType="separate"/>
        </w:r>
        <w:r>
          <w:rPr>
            <w:rStyle w:val="affff6"/>
            <w:noProof/>
            <w:lang w:eastAsia="zh-CN"/>
          </w:rPr>
          <w:t>6.36.2</w:t>
        </w:r>
        <w:r>
          <w:rPr>
            <w:rFonts w:asciiTheme="minorHAnsi" w:eastAsiaTheme="minorEastAsia" w:hAnsiTheme="minorHAnsi" w:cstheme="minorBidi"/>
            <w:noProof/>
            <w:kern w:val="2"/>
            <w:sz w:val="21"/>
            <w:szCs w:val="22"/>
            <w:lang w:val="en-US" w:eastAsia="zh-CN"/>
          </w:rPr>
          <w:tab/>
        </w:r>
        <w:r>
          <w:rPr>
            <w:rStyle w:val="affff6"/>
            <w:noProof/>
            <w:lang w:eastAsia="zh-CN"/>
          </w:rPr>
          <w:t>Procedures</w:t>
        </w:r>
        <w:r>
          <w:rPr>
            <w:noProof/>
            <w:webHidden/>
          </w:rPr>
          <w:tab/>
        </w:r>
        <w:r>
          <w:rPr>
            <w:noProof/>
            <w:webHidden/>
          </w:rPr>
          <w:fldChar w:fldCharType="begin"/>
        </w:r>
        <w:r>
          <w:rPr>
            <w:noProof/>
            <w:webHidden/>
          </w:rPr>
          <w:instrText xml:space="preserve"> PAGEREF _Toc104468098 \h </w:instrText>
        </w:r>
      </w:ins>
      <w:r>
        <w:rPr>
          <w:noProof/>
          <w:webHidden/>
        </w:rPr>
      </w:r>
      <w:r>
        <w:rPr>
          <w:noProof/>
          <w:webHidden/>
        </w:rPr>
        <w:fldChar w:fldCharType="separate"/>
      </w:r>
      <w:ins w:id="3450" w:author="Rapporteur" w:date="2022-05-26T14:30:00Z">
        <w:r>
          <w:rPr>
            <w:noProof/>
            <w:webHidden/>
          </w:rPr>
          <w:t>123</w:t>
        </w:r>
      </w:ins>
      <w:ins w:id="3451" w:author="Rapporteur" w:date="2022-05-26T14:29:00Z">
        <w:r>
          <w:rPr>
            <w:noProof/>
            <w:webHidden/>
          </w:rPr>
          <w:fldChar w:fldCharType="end"/>
        </w:r>
        <w:r>
          <w:rPr>
            <w:rStyle w:val="affff6"/>
            <w:noProof/>
          </w:rPr>
          <w:fldChar w:fldCharType="end"/>
        </w:r>
      </w:ins>
    </w:p>
    <w:p>
      <w:pPr>
        <w:pStyle w:val="34"/>
        <w:rPr>
          <w:ins w:id="3452" w:author="Rapporteur" w:date="2022-05-26T14:29:00Z"/>
          <w:rFonts w:asciiTheme="minorHAnsi" w:eastAsiaTheme="minorEastAsia" w:hAnsiTheme="minorHAnsi" w:cstheme="minorBidi"/>
          <w:noProof/>
          <w:kern w:val="2"/>
          <w:sz w:val="21"/>
          <w:szCs w:val="22"/>
          <w:lang w:val="en-US" w:eastAsia="zh-CN"/>
        </w:rPr>
      </w:pPr>
      <w:ins w:id="3453" w:author="Rapporteur" w:date="2022-05-26T14:29:00Z">
        <w:r>
          <w:rPr>
            <w:rStyle w:val="affff6"/>
            <w:noProof/>
          </w:rPr>
          <w:fldChar w:fldCharType="begin"/>
        </w:r>
        <w:r>
          <w:rPr>
            <w:rStyle w:val="affff6"/>
            <w:noProof/>
          </w:rPr>
          <w:instrText xml:space="preserve"> </w:instrText>
        </w:r>
        <w:r>
          <w:rPr>
            <w:noProof/>
          </w:rPr>
          <w:instrText>HYPERLINK \l "_Toc104468099"</w:instrText>
        </w:r>
        <w:r>
          <w:rPr>
            <w:rStyle w:val="affff6"/>
            <w:noProof/>
          </w:rPr>
          <w:instrText xml:space="preserve"> </w:instrText>
        </w:r>
        <w:r>
          <w:rPr>
            <w:rStyle w:val="affff6"/>
            <w:noProof/>
          </w:rPr>
          <w:fldChar w:fldCharType="separate"/>
        </w:r>
        <w:r>
          <w:rPr>
            <w:rStyle w:val="affff6"/>
            <w:noProof/>
            <w:lang w:eastAsia="zh-CN"/>
          </w:rPr>
          <w:t>6.36.3</w:t>
        </w:r>
        <w:r>
          <w:rPr>
            <w:rFonts w:asciiTheme="minorHAnsi" w:eastAsiaTheme="minorEastAsia" w:hAnsiTheme="minorHAnsi" w:cstheme="minorBidi"/>
            <w:noProof/>
            <w:kern w:val="2"/>
            <w:sz w:val="21"/>
            <w:szCs w:val="22"/>
            <w:lang w:val="en-US" w:eastAsia="zh-CN"/>
          </w:rPr>
          <w:tab/>
        </w:r>
        <w:r>
          <w:rPr>
            <w:rStyle w:val="affff6"/>
            <w:noProof/>
            <w:lang w:eastAsia="zh-CN"/>
          </w:rPr>
          <w:t>Impacts on services, entities, and interfaces</w:t>
        </w:r>
        <w:r>
          <w:rPr>
            <w:noProof/>
            <w:webHidden/>
          </w:rPr>
          <w:tab/>
        </w:r>
        <w:r>
          <w:rPr>
            <w:noProof/>
            <w:webHidden/>
          </w:rPr>
          <w:fldChar w:fldCharType="begin"/>
        </w:r>
        <w:r>
          <w:rPr>
            <w:noProof/>
            <w:webHidden/>
          </w:rPr>
          <w:instrText xml:space="preserve"> PAGEREF _Toc104468099 \h </w:instrText>
        </w:r>
      </w:ins>
      <w:r>
        <w:rPr>
          <w:noProof/>
          <w:webHidden/>
        </w:rPr>
      </w:r>
      <w:r>
        <w:rPr>
          <w:noProof/>
          <w:webHidden/>
        </w:rPr>
        <w:fldChar w:fldCharType="separate"/>
      </w:r>
      <w:ins w:id="3454" w:author="Rapporteur" w:date="2022-05-26T14:30:00Z">
        <w:r>
          <w:rPr>
            <w:noProof/>
            <w:webHidden/>
          </w:rPr>
          <w:t>124</w:t>
        </w:r>
      </w:ins>
      <w:ins w:id="3455" w:author="Rapporteur" w:date="2022-05-26T14:29:00Z">
        <w:r>
          <w:rPr>
            <w:noProof/>
            <w:webHidden/>
          </w:rPr>
          <w:fldChar w:fldCharType="end"/>
        </w:r>
        <w:r>
          <w:rPr>
            <w:rStyle w:val="affff6"/>
            <w:noProof/>
          </w:rPr>
          <w:fldChar w:fldCharType="end"/>
        </w:r>
      </w:ins>
    </w:p>
    <w:p>
      <w:pPr>
        <w:pStyle w:val="23"/>
        <w:rPr>
          <w:ins w:id="3456" w:author="Rapporteur" w:date="2022-05-26T14:29:00Z"/>
          <w:rFonts w:asciiTheme="minorHAnsi" w:eastAsiaTheme="minorEastAsia" w:hAnsiTheme="minorHAnsi" w:cstheme="minorBidi"/>
          <w:noProof/>
          <w:kern w:val="2"/>
          <w:sz w:val="21"/>
          <w:szCs w:val="22"/>
          <w:lang w:val="en-US" w:eastAsia="zh-CN"/>
        </w:rPr>
      </w:pPr>
      <w:ins w:id="3457" w:author="Rapporteur" w:date="2022-05-26T14:29:00Z">
        <w:r>
          <w:rPr>
            <w:rStyle w:val="affff6"/>
            <w:noProof/>
          </w:rPr>
          <w:fldChar w:fldCharType="begin"/>
        </w:r>
        <w:r>
          <w:rPr>
            <w:rStyle w:val="affff6"/>
            <w:noProof/>
          </w:rPr>
          <w:instrText xml:space="preserve"> </w:instrText>
        </w:r>
        <w:r>
          <w:rPr>
            <w:noProof/>
          </w:rPr>
          <w:instrText>HYPERLINK \l "_Toc104468100"</w:instrText>
        </w:r>
        <w:r>
          <w:rPr>
            <w:rStyle w:val="affff6"/>
            <w:noProof/>
          </w:rPr>
          <w:instrText xml:space="preserve"> </w:instrText>
        </w:r>
        <w:r>
          <w:rPr>
            <w:rStyle w:val="affff6"/>
            <w:noProof/>
          </w:rPr>
          <w:fldChar w:fldCharType="separate"/>
        </w:r>
        <w:r>
          <w:rPr>
            <w:rStyle w:val="affff6"/>
            <w:noProof/>
          </w:rPr>
          <w:t>6.37</w:t>
        </w:r>
        <w:r>
          <w:rPr>
            <w:rFonts w:asciiTheme="minorHAnsi" w:eastAsiaTheme="minorEastAsia" w:hAnsiTheme="minorHAnsi" w:cstheme="minorBidi"/>
            <w:noProof/>
            <w:kern w:val="2"/>
            <w:sz w:val="21"/>
            <w:szCs w:val="22"/>
            <w:lang w:val="en-US" w:eastAsia="zh-CN"/>
          </w:rPr>
          <w:tab/>
        </w:r>
        <w:r>
          <w:rPr>
            <w:rStyle w:val="affff6"/>
            <w:noProof/>
          </w:rPr>
          <w:t>Solution #37: Analytics Exchange in Home routed roaming case</w:t>
        </w:r>
        <w:r>
          <w:rPr>
            <w:noProof/>
            <w:webHidden/>
          </w:rPr>
          <w:tab/>
        </w:r>
        <w:r>
          <w:rPr>
            <w:noProof/>
            <w:webHidden/>
          </w:rPr>
          <w:fldChar w:fldCharType="begin"/>
        </w:r>
        <w:r>
          <w:rPr>
            <w:noProof/>
            <w:webHidden/>
          </w:rPr>
          <w:instrText xml:space="preserve"> PAGEREF _Toc104468100 \h </w:instrText>
        </w:r>
      </w:ins>
      <w:r>
        <w:rPr>
          <w:noProof/>
          <w:webHidden/>
        </w:rPr>
      </w:r>
      <w:r>
        <w:rPr>
          <w:noProof/>
          <w:webHidden/>
        </w:rPr>
        <w:fldChar w:fldCharType="separate"/>
      </w:r>
      <w:ins w:id="3458" w:author="Rapporteur" w:date="2022-05-26T14:30:00Z">
        <w:r>
          <w:rPr>
            <w:noProof/>
            <w:webHidden/>
          </w:rPr>
          <w:t>124</w:t>
        </w:r>
      </w:ins>
      <w:ins w:id="3459" w:author="Rapporteur" w:date="2022-05-26T14:29:00Z">
        <w:r>
          <w:rPr>
            <w:noProof/>
            <w:webHidden/>
          </w:rPr>
          <w:fldChar w:fldCharType="end"/>
        </w:r>
        <w:r>
          <w:rPr>
            <w:rStyle w:val="affff6"/>
            <w:noProof/>
          </w:rPr>
          <w:fldChar w:fldCharType="end"/>
        </w:r>
      </w:ins>
    </w:p>
    <w:p>
      <w:pPr>
        <w:pStyle w:val="34"/>
        <w:rPr>
          <w:ins w:id="3460" w:author="Rapporteur" w:date="2022-05-26T14:29:00Z"/>
          <w:rFonts w:asciiTheme="minorHAnsi" w:eastAsiaTheme="minorEastAsia" w:hAnsiTheme="minorHAnsi" w:cstheme="minorBidi"/>
          <w:noProof/>
          <w:kern w:val="2"/>
          <w:sz w:val="21"/>
          <w:szCs w:val="22"/>
          <w:lang w:val="en-US" w:eastAsia="zh-CN"/>
        </w:rPr>
      </w:pPr>
      <w:ins w:id="3461" w:author="Rapporteur" w:date="2022-05-26T14:29:00Z">
        <w:r>
          <w:rPr>
            <w:rStyle w:val="affff6"/>
            <w:noProof/>
          </w:rPr>
          <w:fldChar w:fldCharType="begin"/>
        </w:r>
        <w:r>
          <w:rPr>
            <w:rStyle w:val="affff6"/>
            <w:noProof/>
          </w:rPr>
          <w:instrText xml:space="preserve"> </w:instrText>
        </w:r>
        <w:r>
          <w:rPr>
            <w:noProof/>
          </w:rPr>
          <w:instrText>HYPERLINK \l "_Toc104468101"</w:instrText>
        </w:r>
        <w:r>
          <w:rPr>
            <w:rStyle w:val="affff6"/>
            <w:noProof/>
          </w:rPr>
          <w:instrText xml:space="preserve"> </w:instrText>
        </w:r>
        <w:r>
          <w:rPr>
            <w:rStyle w:val="affff6"/>
            <w:noProof/>
          </w:rPr>
          <w:fldChar w:fldCharType="separate"/>
        </w:r>
        <w:r>
          <w:rPr>
            <w:rStyle w:val="affff6"/>
            <w:noProof/>
          </w:rPr>
          <w:t>6.37.1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_Toc104468101 \h </w:instrText>
        </w:r>
      </w:ins>
      <w:r>
        <w:rPr>
          <w:noProof/>
          <w:webHidden/>
        </w:rPr>
      </w:r>
      <w:r>
        <w:rPr>
          <w:noProof/>
          <w:webHidden/>
        </w:rPr>
        <w:fldChar w:fldCharType="separate"/>
      </w:r>
      <w:ins w:id="3462" w:author="Rapporteur" w:date="2022-05-26T14:30:00Z">
        <w:r>
          <w:rPr>
            <w:noProof/>
            <w:webHidden/>
          </w:rPr>
          <w:t>124</w:t>
        </w:r>
      </w:ins>
      <w:ins w:id="3463" w:author="Rapporteur" w:date="2022-05-26T14:29:00Z">
        <w:r>
          <w:rPr>
            <w:noProof/>
            <w:webHidden/>
          </w:rPr>
          <w:fldChar w:fldCharType="end"/>
        </w:r>
        <w:r>
          <w:rPr>
            <w:rStyle w:val="affff6"/>
            <w:noProof/>
          </w:rPr>
          <w:fldChar w:fldCharType="end"/>
        </w:r>
      </w:ins>
    </w:p>
    <w:p>
      <w:pPr>
        <w:pStyle w:val="34"/>
        <w:rPr>
          <w:ins w:id="3464" w:author="Rapporteur" w:date="2022-05-26T14:29:00Z"/>
          <w:rFonts w:asciiTheme="minorHAnsi" w:eastAsiaTheme="minorEastAsia" w:hAnsiTheme="minorHAnsi" w:cstheme="minorBidi"/>
          <w:noProof/>
          <w:kern w:val="2"/>
          <w:sz w:val="21"/>
          <w:szCs w:val="22"/>
          <w:lang w:val="en-US" w:eastAsia="zh-CN"/>
        </w:rPr>
      </w:pPr>
      <w:ins w:id="3465" w:author="Rapporteur" w:date="2022-05-26T14:29:00Z">
        <w:r>
          <w:rPr>
            <w:rStyle w:val="affff6"/>
            <w:noProof/>
          </w:rPr>
          <w:fldChar w:fldCharType="begin"/>
        </w:r>
        <w:r>
          <w:rPr>
            <w:rStyle w:val="affff6"/>
            <w:noProof/>
          </w:rPr>
          <w:instrText xml:space="preserve"> </w:instrText>
        </w:r>
        <w:r>
          <w:rPr>
            <w:noProof/>
          </w:rPr>
          <w:instrText>HYPERLINK \l "_Toc104468102"</w:instrText>
        </w:r>
        <w:r>
          <w:rPr>
            <w:rStyle w:val="affff6"/>
            <w:noProof/>
          </w:rPr>
          <w:instrText xml:space="preserve"> </w:instrText>
        </w:r>
        <w:r>
          <w:rPr>
            <w:rStyle w:val="affff6"/>
            <w:noProof/>
          </w:rPr>
          <w:fldChar w:fldCharType="separate"/>
        </w:r>
        <w:r>
          <w:rPr>
            <w:rStyle w:val="affff6"/>
            <w:noProof/>
          </w:rPr>
          <w:t>6.37.2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_Toc104468102 \h </w:instrText>
        </w:r>
      </w:ins>
      <w:r>
        <w:rPr>
          <w:noProof/>
          <w:webHidden/>
        </w:rPr>
      </w:r>
      <w:r>
        <w:rPr>
          <w:noProof/>
          <w:webHidden/>
        </w:rPr>
        <w:fldChar w:fldCharType="separate"/>
      </w:r>
      <w:ins w:id="3466" w:author="Rapporteur" w:date="2022-05-26T14:30:00Z">
        <w:r>
          <w:rPr>
            <w:noProof/>
            <w:webHidden/>
          </w:rPr>
          <w:t>125</w:t>
        </w:r>
      </w:ins>
      <w:ins w:id="3467" w:author="Rapporteur" w:date="2022-05-26T14:29:00Z">
        <w:r>
          <w:rPr>
            <w:noProof/>
            <w:webHidden/>
          </w:rPr>
          <w:fldChar w:fldCharType="end"/>
        </w:r>
        <w:r>
          <w:rPr>
            <w:rStyle w:val="affff6"/>
            <w:noProof/>
          </w:rPr>
          <w:fldChar w:fldCharType="end"/>
        </w:r>
      </w:ins>
    </w:p>
    <w:p>
      <w:pPr>
        <w:pStyle w:val="43"/>
        <w:rPr>
          <w:ins w:id="3468" w:author="Rapporteur" w:date="2022-05-26T14:29:00Z"/>
          <w:rFonts w:asciiTheme="minorHAnsi" w:eastAsiaTheme="minorEastAsia" w:hAnsiTheme="minorHAnsi" w:cstheme="minorBidi"/>
          <w:noProof/>
          <w:kern w:val="2"/>
          <w:sz w:val="21"/>
          <w:szCs w:val="22"/>
          <w:lang w:val="en-US" w:eastAsia="zh-CN"/>
        </w:rPr>
      </w:pPr>
      <w:ins w:id="3469" w:author="Rapporteur" w:date="2022-05-26T14:29:00Z">
        <w:r>
          <w:rPr>
            <w:rStyle w:val="affff6"/>
            <w:noProof/>
          </w:rPr>
          <w:fldChar w:fldCharType="begin"/>
        </w:r>
        <w:r>
          <w:rPr>
            <w:rStyle w:val="affff6"/>
            <w:noProof/>
          </w:rPr>
          <w:instrText xml:space="preserve"> </w:instrText>
        </w:r>
        <w:r>
          <w:rPr>
            <w:noProof/>
          </w:rPr>
          <w:instrText>HYPERLINK \l "_Toc104468103"</w:instrText>
        </w:r>
        <w:r>
          <w:rPr>
            <w:rStyle w:val="affff6"/>
            <w:noProof/>
          </w:rPr>
          <w:instrText xml:space="preserve"> </w:instrText>
        </w:r>
        <w:r>
          <w:rPr>
            <w:rStyle w:val="affff6"/>
            <w:noProof/>
          </w:rPr>
          <w:fldChar w:fldCharType="separate"/>
        </w:r>
        <w:r>
          <w:rPr>
            <w:rStyle w:val="affff6"/>
            <w:noProof/>
            <w:lang w:eastAsia="zh-CN"/>
          </w:rPr>
          <w:t>6.37.2.1</w:t>
        </w:r>
        <w:r>
          <w:rPr>
            <w:rFonts w:asciiTheme="minorHAnsi" w:eastAsiaTheme="minorEastAsia" w:hAnsiTheme="minorHAnsi" w:cstheme="minorBidi"/>
            <w:noProof/>
            <w:kern w:val="2"/>
            <w:sz w:val="21"/>
            <w:szCs w:val="22"/>
            <w:lang w:val="en-US" w:eastAsia="zh-CN"/>
          </w:rPr>
          <w:tab/>
        </w:r>
        <w:r>
          <w:rPr>
            <w:rStyle w:val="affff6"/>
            <w:noProof/>
            <w:lang w:eastAsia="zh-CN"/>
          </w:rPr>
          <w:t xml:space="preserve">Procedure for </w:t>
        </w:r>
        <w:r>
          <w:rPr>
            <w:rStyle w:val="affff6"/>
            <w:noProof/>
            <w:lang w:val="en-US" w:eastAsia="zh-CN"/>
          </w:rPr>
          <w:t>the service experience analytics subscription from H-NWDAF to V-NWDAF</w:t>
        </w:r>
        <w:r>
          <w:rPr>
            <w:noProof/>
            <w:webHidden/>
          </w:rPr>
          <w:tab/>
        </w:r>
        <w:r>
          <w:rPr>
            <w:noProof/>
            <w:webHidden/>
          </w:rPr>
          <w:fldChar w:fldCharType="begin"/>
        </w:r>
        <w:r>
          <w:rPr>
            <w:noProof/>
            <w:webHidden/>
          </w:rPr>
          <w:instrText xml:space="preserve"> PAGEREF _Toc104468103 \h </w:instrText>
        </w:r>
      </w:ins>
      <w:r>
        <w:rPr>
          <w:noProof/>
          <w:webHidden/>
        </w:rPr>
      </w:r>
      <w:r>
        <w:rPr>
          <w:noProof/>
          <w:webHidden/>
        </w:rPr>
        <w:fldChar w:fldCharType="separate"/>
      </w:r>
      <w:ins w:id="3470" w:author="Rapporteur" w:date="2022-05-26T14:30:00Z">
        <w:r>
          <w:rPr>
            <w:noProof/>
            <w:webHidden/>
          </w:rPr>
          <w:t>125</w:t>
        </w:r>
      </w:ins>
      <w:ins w:id="3471" w:author="Rapporteur" w:date="2022-05-26T14:29:00Z">
        <w:r>
          <w:rPr>
            <w:noProof/>
            <w:webHidden/>
          </w:rPr>
          <w:fldChar w:fldCharType="end"/>
        </w:r>
        <w:r>
          <w:rPr>
            <w:rStyle w:val="affff6"/>
            <w:noProof/>
          </w:rPr>
          <w:fldChar w:fldCharType="end"/>
        </w:r>
      </w:ins>
    </w:p>
    <w:p>
      <w:pPr>
        <w:pStyle w:val="34"/>
        <w:rPr>
          <w:ins w:id="3472" w:author="Rapporteur" w:date="2022-05-26T14:29:00Z"/>
          <w:rFonts w:asciiTheme="minorHAnsi" w:eastAsiaTheme="minorEastAsia" w:hAnsiTheme="minorHAnsi" w:cstheme="minorBidi"/>
          <w:noProof/>
          <w:kern w:val="2"/>
          <w:sz w:val="21"/>
          <w:szCs w:val="22"/>
          <w:lang w:val="en-US" w:eastAsia="zh-CN"/>
        </w:rPr>
      </w:pPr>
      <w:ins w:id="3473" w:author="Rapporteur" w:date="2022-05-26T14:29:00Z">
        <w:r>
          <w:rPr>
            <w:rStyle w:val="affff6"/>
            <w:noProof/>
          </w:rPr>
          <w:fldChar w:fldCharType="begin"/>
        </w:r>
        <w:r>
          <w:rPr>
            <w:rStyle w:val="affff6"/>
            <w:noProof/>
          </w:rPr>
          <w:instrText xml:space="preserve"> </w:instrText>
        </w:r>
        <w:r>
          <w:rPr>
            <w:noProof/>
          </w:rPr>
          <w:instrText>HYPERLINK \l "_Toc104468104"</w:instrText>
        </w:r>
        <w:r>
          <w:rPr>
            <w:rStyle w:val="affff6"/>
            <w:noProof/>
          </w:rPr>
          <w:instrText xml:space="preserve"> </w:instrText>
        </w:r>
        <w:r>
          <w:rPr>
            <w:rStyle w:val="affff6"/>
            <w:noProof/>
          </w:rPr>
          <w:fldChar w:fldCharType="separate"/>
        </w:r>
        <w:r>
          <w:rPr>
            <w:rStyle w:val="affff6"/>
            <w:noProof/>
            <w:lang w:eastAsia="zh-CN"/>
          </w:rPr>
          <w:t>6.37.3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_Toc104468104 \h </w:instrText>
        </w:r>
      </w:ins>
      <w:r>
        <w:rPr>
          <w:noProof/>
          <w:webHidden/>
        </w:rPr>
      </w:r>
      <w:r>
        <w:rPr>
          <w:noProof/>
          <w:webHidden/>
        </w:rPr>
        <w:fldChar w:fldCharType="separate"/>
      </w:r>
      <w:ins w:id="3474" w:author="Rapporteur" w:date="2022-05-26T14:30:00Z">
        <w:r>
          <w:rPr>
            <w:noProof/>
            <w:webHidden/>
          </w:rPr>
          <w:t>127</w:t>
        </w:r>
      </w:ins>
      <w:ins w:id="3475" w:author="Rapporteur" w:date="2022-05-26T14:29:00Z">
        <w:r>
          <w:rPr>
            <w:noProof/>
            <w:webHidden/>
          </w:rPr>
          <w:fldChar w:fldCharType="end"/>
        </w:r>
        <w:r>
          <w:rPr>
            <w:rStyle w:val="affff6"/>
            <w:noProof/>
          </w:rPr>
          <w:fldChar w:fldCharType="end"/>
        </w:r>
      </w:ins>
    </w:p>
    <w:p>
      <w:pPr>
        <w:pStyle w:val="23"/>
        <w:rPr>
          <w:ins w:id="3476" w:author="Rapporteur" w:date="2022-05-26T14:29:00Z"/>
          <w:rFonts w:asciiTheme="minorHAnsi" w:eastAsiaTheme="minorEastAsia" w:hAnsiTheme="minorHAnsi" w:cstheme="minorBidi"/>
          <w:noProof/>
          <w:kern w:val="2"/>
          <w:sz w:val="21"/>
          <w:szCs w:val="22"/>
          <w:lang w:val="en-US" w:eastAsia="zh-CN"/>
        </w:rPr>
      </w:pPr>
      <w:ins w:id="3477" w:author="Rapporteur" w:date="2022-05-26T14:29:00Z">
        <w:r>
          <w:rPr>
            <w:rStyle w:val="affff6"/>
            <w:noProof/>
          </w:rPr>
          <w:fldChar w:fldCharType="begin"/>
        </w:r>
        <w:r>
          <w:rPr>
            <w:rStyle w:val="affff6"/>
            <w:noProof/>
          </w:rPr>
          <w:instrText xml:space="preserve"> </w:instrText>
        </w:r>
        <w:r>
          <w:rPr>
            <w:noProof/>
          </w:rPr>
          <w:instrText>HYPERLINK \l "_Toc104468105"</w:instrText>
        </w:r>
        <w:r>
          <w:rPr>
            <w:rStyle w:val="affff6"/>
            <w:noProof/>
          </w:rPr>
          <w:instrText xml:space="preserve"> </w:instrText>
        </w:r>
        <w:r>
          <w:rPr>
            <w:rStyle w:val="affff6"/>
            <w:noProof/>
          </w:rPr>
          <w:fldChar w:fldCharType="separate"/>
        </w:r>
        <w:r>
          <w:rPr>
            <w:rStyle w:val="affff6"/>
            <w:noProof/>
            <w:lang w:val="en-US" w:eastAsia="zh-CN"/>
          </w:rPr>
          <w:t>6.38</w:t>
        </w:r>
        <w:r>
          <w:rPr>
            <w:rFonts w:asciiTheme="minorHAnsi" w:eastAsiaTheme="minorEastAsia" w:hAnsiTheme="minorHAnsi" w:cstheme="minorBidi"/>
            <w:noProof/>
            <w:kern w:val="2"/>
            <w:sz w:val="21"/>
            <w:szCs w:val="22"/>
            <w:lang w:val="en-US" w:eastAsia="zh-CN"/>
          </w:rPr>
          <w:tab/>
        </w:r>
        <w:r>
          <w:rPr>
            <w:rStyle w:val="affff6"/>
            <w:noProof/>
            <w:lang w:val="en-US"/>
          </w:rPr>
          <w:t>Solution</w:t>
        </w:r>
        <w:r>
          <w:rPr>
            <w:rStyle w:val="affff6"/>
            <w:noProof/>
            <w:lang w:val="en-US" w:eastAsia="zh-CN"/>
          </w:rPr>
          <w:t xml:space="preserve"> #38</w:t>
        </w:r>
        <w:r>
          <w:rPr>
            <w:rStyle w:val="affff6"/>
            <w:noProof/>
            <w:lang w:val="en-US"/>
          </w:rPr>
          <w:t>: Interactions between VPLMN and HPLMN for restricted data collection and analytics retrieval</w:t>
        </w:r>
        <w:r>
          <w:rPr>
            <w:noProof/>
            <w:webHidden/>
          </w:rPr>
          <w:tab/>
        </w:r>
        <w:r>
          <w:rPr>
            <w:noProof/>
            <w:webHidden/>
          </w:rPr>
          <w:fldChar w:fldCharType="begin"/>
        </w:r>
        <w:r>
          <w:rPr>
            <w:noProof/>
            <w:webHidden/>
          </w:rPr>
          <w:instrText xml:space="preserve"> PAGEREF _Toc104468105 \h </w:instrText>
        </w:r>
      </w:ins>
      <w:r>
        <w:rPr>
          <w:noProof/>
          <w:webHidden/>
        </w:rPr>
      </w:r>
      <w:r>
        <w:rPr>
          <w:noProof/>
          <w:webHidden/>
        </w:rPr>
        <w:fldChar w:fldCharType="separate"/>
      </w:r>
      <w:ins w:id="3478" w:author="Rapporteur" w:date="2022-05-26T14:30:00Z">
        <w:r>
          <w:rPr>
            <w:noProof/>
            <w:webHidden/>
          </w:rPr>
          <w:t>127</w:t>
        </w:r>
      </w:ins>
      <w:ins w:id="3479" w:author="Rapporteur" w:date="2022-05-26T14:29:00Z">
        <w:r>
          <w:rPr>
            <w:noProof/>
            <w:webHidden/>
          </w:rPr>
          <w:fldChar w:fldCharType="end"/>
        </w:r>
        <w:r>
          <w:rPr>
            <w:rStyle w:val="affff6"/>
            <w:noProof/>
          </w:rPr>
          <w:fldChar w:fldCharType="end"/>
        </w:r>
      </w:ins>
    </w:p>
    <w:p>
      <w:pPr>
        <w:pStyle w:val="34"/>
        <w:rPr>
          <w:ins w:id="3480" w:author="Rapporteur" w:date="2022-05-26T14:29:00Z"/>
          <w:rFonts w:asciiTheme="minorHAnsi" w:eastAsiaTheme="minorEastAsia" w:hAnsiTheme="minorHAnsi" w:cstheme="minorBidi"/>
          <w:noProof/>
          <w:kern w:val="2"/>
          <w:sz w:val="21"/>
          <w:szCs w:val="22"/>
          <w:lang w:val="en-US" w:eastAsia="zh-CN"/>
        </w:rPr>
      </w:pPr>
      <w:ins w:id="3481" w:author="Rapporteur" w:date="2022-05-26T14:29:00Z">
        <w:r>
          <w:rPr>
            <w:rStyle w:val="affff6"/>
            <w:noProof/>
          </w:rPr>
          <w:fldChar w:fldCharType="begin"/>
        </w:r>
        <w:r>
          <w:rPr>
            <w:rStyle w:val="affff6"/>
            <w:noProof/>
          </w:rPr>
          <w:instrText xml:space="preserve"> </w:instrText>
        </w:r>
        <w:r>
          <w:rPr>
            <w:noProof/>
          </w:rPr>
          <w:instrText>HYPERLINK \l "_Toc104468106"</w:instrText>
        </w:r>
        <w:r>
          <w:rPr>
            <w:rStyle w:val="affff6"/>
            <w:noProof/>
          </w:rPr>
          <w:instrText xml:space="preserve"> </w:instrText>
        </w:r>
        <w:r>
          <w:rPr>
            <w:rStyle w:val="affff6"/>
            <w:noProof/>
          </w:rPr>
          <w:fldChar w:fldCharType="separate"/>
        </w:r>
        <w:r>
          <w:rPr>
            <w:rStyle w:val="affff6"/>
            <w:noProof/>
            <w:lang w:val="en-US"/>
          </w:rPr>
          <w:t>6.38.1</w:t>
        </w:r>
        <w:r>
          <w:rPr>
            <w:rFonts w:asciiTheme="minorHAnsi" w:eastAsiaTheme="minorEastAsia" w:hAnsiTheme="minorHAnsi" w:cstheme="minorBidi"/>
            <w:noProof/>
            <w:kern w:val="2"/>
            <w:sz w:val="21"/>
            <w:szCs w:val="22"/>
            <w:lang w:val="en-US" w:eastAsia="zh-CN"/>
          </w:rPr>
          <w:tab/>
        </w:r>
        <w:r>
          <w:rPr>
            <w:rStyle w:val="affff6"/>
            <w:noProof/>
            <w:lang w:val="en-US"/>
          </w:rPr>
          <w:t>Description</w:t>
        </w:r>
        <w:r>
          <w:rPr>
            <w:noProof/>
            <w:webHidden/>
          </w:rPr>
          <w:tab/>
        </w:r>
        <w:r>
          <w:rPr>
            <w:noProof/>
            <w:webHidden/>
          </w:rPr>
          <w:fldChar w:fldCharType="begin"/>
        </w:r>
        <w:r>
          <w:rPr>
            <w:noProof/>
            <w:webHidden/>
          </w:rPr>
          <w:instrText xml:space="preserve"> PAGEREF _Toc104468106 \h </w:instrText>
        </w:r>
      </w:ins>
      <w:r>
        <w:rPr>
          <w:noProof/>
          <w:webHidden/>
        </w:rPr>
      </w:r>
      <w:r>
        <w:rPr>
          <w:noProof/>
          <w:webHidden/>
        </w:rPr>
        <w:fldChar w:fldCharType="separate"/>
      </w:r>
      <w:ins w:id="3482" w:author="Rapporteur" w:date="2022-05-26T14:30:00Z">
        <w:r>
          <w:rPr>
            <w:noProof/>
            <w:webHidden/>
          </w:rPr>
          <w:t>127</w:t>
        </w:r>
      </w:ins>
      <w:ins w:id="3483" w:author="Rapporteur" w:date="2022-05-26T14:29:00Z">
        <w:r>
          <w:rPr>
            <w:noProof/>
            <w:webHidden/>
          </w:rPr>
          <w:fldChar w:fldCharType="end"/>
        </w:r>
        <w:r>
          <w:rPr>
            <w:rStyle w:val="affff6"/>
            <w:noProof/>
          </w:rPr>
          <w:fldChar w:fldCharType="end"/>
        </w:r>
      </w:ins>
    </w:p>
    <w:p>
      <w:pPr>
        <w:pStyle w:val="43"/>
        <w:rPr>
          <w:ins w:id="3484" w:author="Rapporteur" w:date="2022-05-26T14:29:00Z"/>
          <w:rFonts w:asciiTheme="minorHAnsi" w:eastAsiaTheme="minorEastAsia" w:hAnsiTheme="minorHAnsi" w:cstheme="minorBidi"/>
          <w:noProof/>
          <w:kern w:val="2"/>
          <w:sz w:val="21"/>
          <w:szCs w:val="22"/>
          <w:lang w:val="en-US" w:eastAsia="zh-CN"/>
        </w:rPr>
      </w:pPr>
      <w:ins w:id="3485" w:author="Rapporteur" w:date="2022-05-26T14:29:00Z">
        <w:r>
          <w:rPr>
            <w:rStyle w:val="affff6"/>
            <w:noProof/>
          </w:rPr>
          <w:fldChar w:fldCharType="begin"/>
        </w:r>
        <w:r>
          <w:rPr>
            <w:rStyle w:val="affff6"/>
            <w:noProof/>
          </w:rPr>
          <w:instrText xml:space="preserve"> </w:instrText>
        </w:r>
        <w:r>
          <w:rPr>
            <w:noProof/>
          </w:rPr>
          <w:instrText>HYPERLINK \l "_Toc104468107"</w:instrText>
        </w:r>
        <w:r>
          <w:rPr>
            <w:rStyle w:val="affff6"/>
            <w:noProof/>
          </w:rPr>
          <w:instrText xml:space="preserve"> </w:instrText>
        </w:r>
        <w:r>
          <w:rPr>
            <w:rStyle w:val="affff6"/>
            <w:noProof/>
          </w:rPr>
          <w:fldChar w:fldCharType="separate"/>
        </w:r>
        <w:r>
          <w:rPr>
            <w:rStyle w:val="affff6"/>
            <w:noProof/>
            <w:lang w:val="en-US"/>
          </w:rPr>
          <w:t>6.38.1.1</w:t>
        </w:r>
        <w:r>
          <w:rPr>
            <w:rFonts w:asciiTheme="minorHAnsi" w:eastAsiaTheme="minorEastAsia" w:hAnsiTheme="minorHAnsi" w:cstheme="minorBidi"/>
            <w:noProof/>
            <w:kern w:val="2"/>
            <w:sz w:val="21"/>
            <w:szCs w:val="22"/>
            <w:lang w:val="en-US" w:eastAsia="zh-CN"/>
          </w:rPr>
          <w:tab/>
        </w:r>
        <w:r>
          <w:rPr>
            <w:rStyle w:val="affff6"/>
            <w:noProof/>
            <w:lang w:val="en-US"/>
          </w:rPr>
          <w:t>General</w:t>
        </w:r>
        <w:r>
          <w:rPr>
            <w:noProof/>
            <w:webHidden/>
          </w:rPr>
          <w:tab/>
        </w:r>
        <w:r>
          <w:rPr>
            <w:noProof/>
            <w:webHidden/>
          </w:rPr>
          <w:fldChar w:fldCharType="begin"/>
        </w:r>
        <w:r>
          <w:rPr>
            <w:noProof/>
            <w:webHidden/>
          </w:rPr>
          <w:instrText xml:space="preserve"> PAGEREF _Toc104468107 \h </w:instrText>
        </w:r>
      </w:ins>
      <w:r>
        <w:rPr>
          <w:noProof/>
          <w:webHidden/>
        </w:rPr>
      </w:r>
      <w:r>
        <w:rPr>
          <w:noProof/>
          <w:webHidden/>
        </w:rPr>
        <w:fldChar w:fldCharType="separate"/>
      </w:r>
      <w:ins w:id="3486" w:author="Rapporteur" w:date="2022-05-26T14:30:00Z">
        <w:r>
          <w:rPr>
            <w:noProof/>
            <w:webHidden/>
          </w:rPr>
          <w:t>127</w:t>
        </w:r>
      </w:ins>
      <w:ins w:id="3487" w:author="Rapporteur" w:date="2022-05-26T14:29:00Z">
        <w:r>
          <w:rPr>
            <w:noProof/>
            <w:webHidden/>
          </w:rPr>
          <w:fldChar w:fldCharType="end"/>
        </w:r>
        <w:r>
          <w:rPr>
            <w:rStyle w:val="affff6"/>
            <w:noProof/>
          </w:rPr>
          <w:fldChar w:fldCharType="end"/>
        </w:r>
      </w:ins>
    </w:p>
    <w:p>
      <w:pPr>
        <w:pStyle w:val="43"/>
        <w:rPr>
          <w:ins w:id="3488" w:author="Rapporteur" w:date="2022-05-26T14:29:00Z"/>
          <w:rFonts w:asciiTheme="minorHAnsi" w:eastAsiaTheme="minorEastAsia" w:hAnsiTheme="minorHAnsi" w:cstheme="minorBidi"/>
          <w:noProof/>
          <w:kern w:val="2"/>
          <w:sz w:val="21"/>
          <w:szCs w:val="22"/>
          <w:lang w:val="en-US" w:eastAsia="zh-CN"/>
        </w:rPr>
      </w:pPr>
      <w:ins w:id="3489" w:author="Rapporteur" w:date="2022-05-26T14:29:00Z">
        <w:r>
          <w:rPr>
            <w:rStyle w:val="affff6"/>
            <w:noProof/>
          </w:rPr>
          <w:fldChar w:fldCharType="begin"/>
        </w:r>
        <w:r>
          <w:rPr>
            <w:rStyle w:val="affff6"/>
            <w:noProof/>
          </w:rPr>
          <w:instrText xml:space="preserve"> </w:instrText>
        </w:r>
        <w:r>
          <w:rPr>
            <w:noProof/>
          </w:rPr>
          <w:instrText>HYPERLINK \l "_Toc104468108"</w:instrText>
        </w:r>
        <w:r>
          <w:rPr>
            <w:rStyle w:val="affff6"/>
            <w:noProof/>
          </w:rPr>
          <w:instrText xml:space="preserve"> </w:instrText>
        </w:r>
        <w:r>
          <w:rPr>
            <w:rStyle w:val="affff6"/>
            <w:noProof/>
          </w:rPr>
          <w:fldChar w:fldCharType="separate"/>
        </w:r>
        <w:r>
          <w:rPr>
            <w:rStyle w:val="affff6"/>
            <w:noProof/>
            <w:lang w:val="en-US"/>
          </w:rPr>
          <w:t>6.38.1.2</w:t>
        </w:r>
        <w:r>
          <w:rPr>
            <w:rFonts w:asciiTheme="minorHAnsi" w:eastAsiaTheme="minorEastAsia" w:hAnsiTheme="minorHAnsi" w:cstheme="minorBidi"/>
            <w:noProof/>
            <w:kern w:val="2"/>
            <w:sz w:val="21"/>
            <w:szCs w:val="22"/>
            <w:lang w:val="en-US" w:eastAsia="zh-CN"/>
          </w:rPr>
          <w:tab/>
        </w:r>
        <w:r>
          <w:rPr>
            <w:rStyle w:val="affff6"/>
            <w:noProof/>
            <w:lang w:val="en-US"/>
          </w:rPr>
          <w:t>HPLMN collecting data from VPLMN</w:t>
        </w:r>
        <w:r>
          <w:rPr>
            <w:noProof/>
            <w:webHidden/>
          </w:rPr>
          <w:tab/>
        </w:r>
        <w:r>
          <w:rPr>
            <w:noProof/>
            <w:webHidden/>
          </w:rPr>
          <w:fldChar w:fldCharType="begin"/>
        </w:r>
        <w:r>
          <w:rPr>
            <w:noProof/>
            <w:webHidden/>
          </w:rPr>
          <w:instrText xml:space="preserve"> PAGEREF _Toc104468108 \h </w:instrText>
        </w:r>
      </w:ins>
      <w:r>
        <w:rPr>
          <w:noProof/>
          <w:webHidden/>
        </w:rPr>
      </w:r>
      <w:r>
        <w:rPr>
          <w:noProof/>
          <w:webHidden/>
        </w:rPr>
        <w:fldChar w:fldCharType="separate"/>
      </w:r>
      <w:ins w:id="3490" w:author="Rapporteur" w:date="2022-05-26T14:30:00Z">
        <w:r>
          <w:rPr>
            <w:noProof/>
            <w:webHidden/>
          </w:rPr>
          <w:t>127</w:t>
        </w:r>
      </w:ins>
      <w:ins w:id="3491" w:author="Rapporteur" w:date="2022-05-26T14:29:00Z">
        <w:r>
          <w:rPr>
            <w:noProof/>
            <w:webHidden/>
          </w:rPr>
          <w:fldChar w:fldCharType="end"/>
        </w:r>
        <w:r>
          <w:rPr>
            <w:rStyle w:val="affff6"/>
            <w:noProof/>
          </w:rPr>
          <w:fldChar w:fldCharType="end"/>
        </w:r>
      </w:ins>
    </w:p>
    <w:p>
      <w:pPr>
        <w:pStyle w:val="43"/>
        <w:rPr>
          <w:ins w:id="3492" w:author="Rapporteur" w:date="2022-05-26T14:29:00Z"/>
          <w:rFonts w:asciiTheme="minorHAnsi" w:eastAsiaTheme="minorEastAsia" w:hAnsiTheme="minorHAnsi" w:cstheme="minorBidi"/>
          <w:noProof/>
          <w:kern w:val="2"/>
          <w:sz w:val="21"/>
          <w:szCs w:val="22"/>
          <w:lang w:val="en-US" w:eastAsia="zh-CN"/>
        </w:rPr>
      </w:pPr>
      <w:ins w:id="3493" w:author="Rapporteur" w:date="2022-05-26T14:29:00Z">
        <w:r>
          <w:rPr>
            <w:rStyle w:val="affff6"/>
            <w:noProof/>
          </w:rPr>
          <w:fldChar w:fldCharType="begin"/>
        </w:r>
        <w:r>
          <w:rPr>
            <w:rStyle w:val="affff6"/>
            <w:noProof/>
          </w:rPr>
          <w:instrText xml:space="preserve"> </w:instrText>
        </w:r>
        <w:r>
          <w:rPr>
            <w:noProof/>
          </w:rPr>
          <w:instrText>HYPERLINK \l "_Toc104468109"</w:instrText>
        </w:r>
        <w:r>
          <w:rPr>
            <w:rStyle w:val="affff6"/>
            <w:noProof/>
          </w:rPr>
          <w:instrText xml:space="preserve"> </w:instrText>
        </w:r>
        <w:r>
          <w:rPr>
            <w:rStyle w:val="affff6"/>
            <w:noProof/>
          </w:rPr>
          <w:fldChar w:fldCharType="separate"/>
        </w:r>
        <w:r>
          <w:rPr>
            <w:rStyle w:val="affff6"/>
            <w:noProof/>
            <w:lang w:val="en-US"/>
          </w:rPr>
          <w:t>6.38.1.3</w:t>
        </w:r>
        <w:r>
          <w:rPr>
            <w:rFonts w:asciiTheme="minorHAnsi" w:eastAsiaTheme="minorEastAsia" w:hAnsiTheme="minorHAnsi" w:cstheme="minorBidi"/>
            <w:noProof/>
            <w:kern w:val="2"/>
            <w:sz w:val="21"/>
            <w:szCs w:val="22"/>
            <w:lang w:val="en-US" w:eastAsia="zh-CN"/>
          </w:rPr>
          <w:tab/>
        </w:r>
        <w:r>
          <w:rPr>
            <w:rStyle w:val="affff6"/>
            <w:noProof/>
            <w:lang w:val="en-US"/>
          </w:rPr>
          <w:t>VPLMN consuming analytics generated by HPLMN</w:t>
        </w:r>
        <w:r>
          <w:rPr>
            <w:noProof/>
            <w:webHidden/>
          </w:rPr>
          <w:tab/>
        </w:r>
        <w:r>
          <w:rPr>
            <w:noProof/>
            <w:webHidden/>
          </w:rPr>
          <w:fldChar w:fldCharType="begin"/>
        </w:r>
        <w:r>
          <w:rPr>
            <w:noProof/>
            <w:webHidden/>
          </w:rPr>
          <w:instrText xml:space="preserve"> PAGEREF _Toc104468109 \h </w:instrText>
        </w:r>
      </w:ins>
      <w:r>
        <w:rPr>
          <w:noProof/>
          <w:webHidden/>
        </w:rPr>
      </w:r>
      <w:r>
        <w:rPr>
          <w:noProof/>
          <w:webHidden/>
        </w:rPr>
        <w:fldChar w:fldCharType="separate"/>
      </w:r>
      <w:ins w:id="3494" w:author="Rapporteur" w:date="2022-05-26T14:30:00Z">
        <w:r>
          <w:rPr>
            <w:noProof/>
            <w:webHidden/>
          </w:rPr>
          <w:t>128</w:t>
        </w:r>
      </w:ins>
      <w:ins w:id="3495" w:author="Rapporteur" w:date="2022-05-26T14:29:00Z">
        <w:r>
          <w:rPr>
            <w:noProof/>
            <w:webHidden/>
          </w:rPr>
          <w:fldChar w:fldCharType="end"/>
        </w:r>
        <w:r>
          <w:rPr>
            <w:rStyle w:val="affff6"/>
            <w:noProof/>
          </w:rPr>
          <w:fldChar w:fldCharType="end"/>
        </w:r>
      </w:ins>
    </w:p>
    <w:p>
      <w:pPr>
        <w:pStyle w:val="34"/>
        <w:rPr>
          <w:ins w:id="3496" w:author="Rapporteur" w:date="2022-05-26T14:29:00Z"/>
          <w:rFonts w:asciiTheme="minorHAnsi" w:eastAsiaTheme="minorEastAsia" w:hAnsiTheme="minorHAnsi" w:cstheme="minorBidi"/>
          <w:noProof/>
          <w:kern w:val="2"/>
          <w:sz w:val="21"/>
          <w:szCs w:val="22"/>
          <w:lang w:val="en-US" w:eastAsia="zh-CN"/>
        </w:rPr>
      </w:pPr>
      <w:ins w:id="3497" w:author="Rapporteur" w:date="2022-05-26T14:29:00Z">
        <w:r>
          <w:rPr>
            <w:rStyle w:val="affff6"/>
            <w:noProof/>
          </w:rPr>
          <w:fldChar w:fldCharType="begin"/>
        </w:r>
        <w:r>
          <w:rPr>
            <w:rStyle w:val="affff6"/>
            <w:noProof/>
          </w:rPr>
          <w:instrText xml:space="preserve"> </w:instrText>
        </w:r>
        <w:r>
          <w:rPr>
            <w:noProof/>
          </w:rPr>
          <w:instrText>HYPERLINK \l "_Toc104468110"</w:instrText>
        </w:r>
        <w:r>
          <w:rPr>
            <w:rStyle w:val="affff6"/>
            <w:noProof/>
          </w:rPr>
          <w:instrText xml:space="preserve"> </w:instrText>
        </w:r>
        <w:r>
          <w:rPr>
            <w:rStyle w:val="affff6"/>
            <w:noProof/>
          </w:rPr>
          <w:fldChar w:fldCharType="separate"/>
        </w:r>
        <w:r>
          <w:rPr>
            <w:rStyle w:val="affff6"/>
            <w:noProof/>
            <w:lang w:val="en-US"/>
          </w:rPr>
          <w:t>6.38.2</w:t>
        </w:r>
        <w:r>
          <w:rPr>
            <w:rFonts w:asciiTheme="minorHAnsi" w:eastAsiaTheme="minorEastAsia" w:hAnsiTheme="minorHAnsi" w:cstheme="minorBidi"/>
            <w:noProof/>
            <w:kern w:val="2"/>
            <w:sz w:val="21"/>
            <w:szCs w:val="22"/>
            <w:lang w:val="en-US" w:eastAsia="zh-CN"/>
          </w:rPr>
          <w:tab/>
        </w:r>
        <w:r>
          <w:rPr>
            <w:rStyle w:val="affff6"/>
            <w:noProof/>
            <w:lang w:val="en-US"/>
          </w:rPr>
          <w:t>Procedures</w:t>
        </w:r>
        <w:r>
          <w:rPr>
            <w:noProof/>
            <w:webHidden/>
          </w:rPr>
          <w:tab/>
        </w:r>
        <w:r>
          <w:rPr>
            <w:noProof/>
            <w:webHidden/>
          </w:rPr>
          <w:fldChar w:fldCharType="begin"/>
        </w:r>
        <w:r>
          <w:rPr>
            <w:noProof/>
            <w:webHidden/>
          </w:rPr>
          <w:instrText xml:space="preserve"> PAGEREF _Toc104468110 \h </w:instrText>
        </w:r>
      </w:ins>
      <w:r>
        <w:rPr>
          <w:noProof/>
          <w:webHidden/>
        </w:rPr>
      </w:r>
      <w:r>
        <w:rPr>
          <w:noProof/>
          <w:webHidden/>
        </w:rPr>
        <w:fldChar w:fldCharType="separate"/>
      </w:r>
      <w:ins w:id="3498" w:author="Rapporteur" w:date="2022-05-26T14:30:00Z">
        <w:r>
          <w:rPr>
            <w:noProof/>
            <w:webHidden/>
          </w:rPr>
          <w:t>129</w:t>
        </w:r>
      </w:ins>
      <w:ins w:id="3499" w:author="Rapporteur" w:date="2022-05-26T14:29:00Z">
        <w:r>
          <w:rPr>
            <w:noProof/>
            <w:webHidden/>
          </w:rPr>
          <w:fldChar w:fldCharType="end"/>
        </w:r>
        <w:r>
          <w:rPr>
            <w:rStyle w:val="affff6"/>
            <w:noProof/>
          </w:rPr>
          <w:fldChar w:fldCharType="end"/>
        </w:r>
      </w:ins>
    </w:p>
    <w:p>
      <w:pPr>
        <w:pStyle w:val="43"/>
        <w:rPr>
          <w:ins w:id="3500" w:author="Rapporteur" w:date="2022-05-26T14:29:00Z"/>
          <w:rFonts w:asciiTheme="minorHAnsi" w:eastAsiaTheme="minorEastAsia" w:hAnsiTheme="minorHAnsi" w:cstheme="minorBidi"/>
          <w:noProof/>
          <w:kern w:val="2"/>
          <w:sz w:val="21"/>
          <w:szCs w:val="22"/>
          <w:lang w:val="en-US" w:eastAsia="zh-CN"/>
        </w:rPr>
      </w:pPr>
      <w:ins w:id="3501" w:author="Rapporteur" w:date="2022-05-26T14:29:00Z">
        <w:r>
          <w:rPr>
            <w:rStyle w:val="affff6"/>
            <w:noProof/>
          </w:rPr>
          <w:fldChar w:fldCharType="begin"/>
        </w:r>
        <w:r>
          <w:rPr>
            <w:rStyle w:val="affff6"/>
            <w:noProof/>
          </w:rPr>
          <w:instrText xml:space="preserve"> </w:instrText>
        </w:r>
        <w:r>
          <w:rPr>
            <w:noProof/>
          </w:rPr>
          <w:instrText>HYPERLINK \l "_Toc104468111"</w:instrText>
        </w:r>
        <w:r>
          <w:rPr>
            <w:rStyle w:val="affff6"/>
            <w:noProof/>
          </w:rPr>
          <w:instrText xml:space="preserve"> </w:instrText>
        </w:r>
        <w:r>
          <w:rPr>
            <w:rStyle w:val="affff6"/>
            <w:noProof/>
          </w:rPr>
          <w:fldChar w:fldCharType="separate"/>
        </w:r>
        <w:r>
          <w:rPr>
            <w:rStyle w:val="affff6"/>
            <w:noProof/>
            <w:lang w:val="en-US"/>
          </w:rPr>
          <w:t>6.38.2.1</w:t>
        </w:r>
        <w:r>
          <w:rPr>
            <w:rFonts w:asciiTheme="minorHAnsi" w:eastAsiaTheme="minorEastAsia" w:hAnsiTheme="minorHAnsi" w:cstheme="minorBidi"/>
            <w:noProof/>
            <w:kern w:val="2"/>
            <w:sz w:val="21"/>
            <w:szCs w:val="22"/>
            <w:lang w:val="en-US" w:eastAsia="zh-CN"/>
          </w:rPr>
          <w:tab/>
        </w:r>
        <w:r>
          <w:rPr>
            <w:rStyle w:val="affff6"/>
            <w:noProof/>
            <w:lang w:val="en-US"/>
          </w:rPr>
          <w:t>HPLMN collecting data from VPLMN</w:t>
        </w:r>
        <w:r>
          <w:rPr>
            <w:noProof/>
            <w:webHidden/>
          </w:rPr>
          <w:tab/>
        </w:r>
        <w:r>
          <w:rPr>
            <w:noProof/>
            <w:webHidden/>
          </w:rPr>
          <w:fldChar w:fldCharType="begin"/>
        </w:r>
        <w:r>
          <w:rPr>
            <w:noProof/>
            <w:webHidden/>
          </w:rPr>
          <w:instrText xml:space="preserve"> PAGEREF _Toc104468111 \h </w:instrText>
        </w:r>
      </w:ins>
      <w:r>
        <w:rPr>
          <w:noProof/>
          <w:webHidden/>
        </w:rPr>
      </w:r>
      <w:r>
        <w:rPr>
          <w:noProof/>
          <w:webHidden/>
        </w:rPr>
        <w:fldChar w:fldCharType="separate"/>
      </w:r>
      <w:ins w:id="3502" w:author="Rapporteur" w:date="2022-05-26T14:30:00Z">
        <w:r>
          <w:rPr>
            <w:noProof/>
            <w:webHidden/>
          </w:rPr>
          <w:t>129</w:t>
        </w:r>
      </w:ins>
      <w:ins w:id="3503" w:author="Rapporteur" w:date="2022-05-26T14:29:00Z">
        <w:r>
          <w:rPr>
            <w:noProof/>
            <w:webHidden/>
          </w:rPr>
          <w:fldChar w:fldCharType="end"/>
        </w:r>
        <w:r>
          <w:rPr>
            <w:rStyle w:val="affff6"/>
            <w:noProof/>
          </w:rPr>
          <w:fldChar w:fldCharType="end"/>
        </w:r>
      </w:ins>
    </w:p>
    <w:p>
      <w:pPr>
        <w:pStyle w:val="43"/>
        <w:rPr>
          <w:ins w:id="3504" w:author="Rapporteur" w:date="2022-05-26T14:29:00Z"/>
          <w:rFonts w:asciiTheme="minorHAnsi" w:eastAsiaTheme="minorEastAsia" w:hAnsiTheme="minorHAnsi" w:cstheme="minorBidi"/>
          <w:noProof/>
          <w:kern w:val="2"/>
          <w:sz w:val="21"/>
          <w:szCs w:val="22"/>
          <w:lang w:val="en-US" w:eastAsia="zh-CN"/>
        </w:rPr>
      </w:pPr>
      <w:ins w:id="3505" w:author="Rapporteur" w:date="2022-05-26T14:29:00Z">
        <w:r>
          <w:rPr>
            <w:rStyle w:val="affff6"/>
            <w:noProof/>
          </w:rPr>
          <w:fldChar w:fldCharType="begin"/>
        </w:r>
        <w:r>
          <w:rPr>
            <w:rStyle w:val="affff6"/>
            <w:noProof/>
          </w:rPr>
          <w:instrText xml:space="preserve"> </w:instrText>
        </w:r>
        <w:r>
          <w:rPr>
            <w:noProof/>
          </w:rPr>
          <w:instrText>HYPERLINK \l "_Toc104468112"</w:instrText>
        </w:r>
        <w:r>
          <w:rPr>
            <w:rStyle w:val="affff6"/>
            <w:noProof/>
          </w:rPr>
          <w:instrText xml:space="preserve"> </w:instrText>
        </w:r>
        <w:r>
          <w:rPr>
            <w:rStyle w:val="affff6"/>
            <w:noProof/>
          </w:rPr>
          <w:fldChar w:fldCharType="separate"/>
        </w:r>
        <w:r>
          <w:rPr>
            <w:rStyle w:val="affff6"/>
            <w:noProof/>
            <w:lang w:val="en-US"/>
          </w:rPr>
          <w:t>6.38.2.2</w:t>
        </w:r>
        <w:r>
          <w:rPr>
            <w:rFonts w:asciiTheme="minorHAnsi" w:eastAsiaTheme="minorEastAsia" w:hAnsiTheme="minorHAnsi" w:cstheme="minorBidi"/>
            <w:noProof/>
            <w:kern w:val="2"/>
            <w:sz w:val="21"/>
            <w:szCs w:val="22"/>
            <w:lang w:val="en-US" w:eastAsia="zh-CN"/>
          </w:rPr>
          <w:tab/>
        </w:r>
        <w:r>
          <w:rPr>
            <w:rStyle w:val="affff6"/>
            <w:noProof/>
            <w:lang w:val="en-US"/>
          </w:rPr>
          <w:t>VPLMN consuming analytics generated by HPLMN</w:t>
        </w:r>
        <w:r>
          <w:rPr>
            <w:noProof/>
            <w:webHidden/>
          </w:rPr>
          <w:tab/>
        </w:r>
        <w:r>
          <w:rPr>
            <w:noProof/>
            <w:webHidden/>
          </w:rPr>
          <w:fldChar w:fldCharType="begin"/>
        </w:r>
        <w:r>
          <w:rPr>
            <w:noProof/>
            <w:webHidden/>
          </w:rPr>
          <w:instrText xml:space="preserve"> PAGEREF _Toc104468112 \h </w:instrText>
        </w:r>
      </w:ins>
      <w:r>
        <w:rPr>
          <w:noProof/>
          <w:webHidden/>
        </w:rPr>
      </w:r>
      <w:r>
        <w:rPr>
          <w:noProof/>
          <w:webHidden/>
        </w:rPr>
        <w:fldChar w:fldCharType="separate"/>
      </w:r>
      <w:ins w:id="3506" w:author="Rapporteur" w:date="2022-05-26T14:30:00Z">
        <w:r>
          <w:rPr>
            <w:noProof/>
            <w:webHidden/>
          </w:rPr>
          <w:t>130</w:t>
        </w:r>
      </w:ins>
      <w:ins w:id="3507" w:author="Rapporteur" w:date="2022-05-26T14:29:00Z">
        <w:r>
          <w:rPr>
            <w:noProof/>
            <w:webHidden/>
          </w:rPr>
          <w:fldChar w:fldCharType="end"/>
        </w:r>
        <w:r>
          <w:rPr>
            <w:rStyle w:val="affff6"/>
            <w:noProof/>
          </w:rPr>
          <w:fldChar w:fldCharType="end"/>
        </w:r>
      </w:ins>
    </w:p>
    <w:p>
      <w:pPr>
        <w:pStyle w:val="34"/>
        <w:rPr>
          <w:ins w:id="3508" w:author="Rapporteur" w:date="2022-05-26T14:29:00Z"/>
          <w:rFonts w:asciiTheme="minorHAnsi" w:eastAsiaTheme="minorEastAsia" w:hAnsiTheme="minorHAnsi" w:cstheme="minorBidi"/>
          <w:noProof/>
          <w:kern w:val="2"/>
          <w:sz w:val="21"/>
          <w:szCs w:val="22"/>
          <w:lang w:val="en-US" w:eastAsia="zh-CN"/>
        </w:rPr>
      </w:pPr>
      <w:ins w:id="3509" w:author="Rapporteur" w:date="2022-05-26T14:29:00Z">
        <w:r>
          <w:rPr>
            <w:rStyle w:val="affff6"/>
            <w:noProof/>
          </w:rPr>
          <w:fldChar w:fldCharType="begin"/>
        </w:r>
        <w:r>
          <w:rPr>
            <w:rStyle w:val="affff6"/>
            <w:noProof/>
          </w:rPr>
          <w:instrText xml:space="preserve"> </w:instrText>
        </w:r>
        <w:r>
          <w:rPr>
            <w:noProof/>
          </w:rPr>
          <w:instrText>HYPERLINK \l "_Toc104468113"</w:instrText>
        </w:r>
        <w:r>
          <w:rPr>
            <w:rStyle w:val="affff6"/>
            <w:noProof/>
          </w:rPr>
          <w:instrText xml:space="preserve"> </w:instrText>
        </w:r>
        <w:r>
          <w:rPr>
            <w:rStyle w:val="affff6"/>
            <w:noProof/>
          </w:rPr>
          <w:fldChar w:fldCharType="separate"/>
        </w:r>
        <w:r>
          <w:rPr>
            <w:rStyle w:val="affff6"/>
            <w:noProof/>
            <w:lang w:val="en-US" w:eastAsia="zh-CN"/>
          </w:rPr>
          <w:t>6.38.3</w:t>
        </w:r>
        <w:r>
          <w:rPr>
            <w:rFonts w:asciiTheme="minorHAnsi" w:eastAsiaTheme="minorEastAsia" w:hAnsiTheme="minorHAnsi" w:cstheme="minorBidi"/>
            <w:noProof/>
            <w:kern w:val="2"/>
            <w:sz w:val="21"/>
            <w:szCs w:val="22"/>
            <w:lang w:val="en-US" w:eastAsia="zh-CN"/>
          </w:rPr>
          <w:tab/>
        </w:r>
        <w:r>
          <w:rPr>
            <w:rStyle w:val="affff6"/>
            <w:noProof/>
            <w:lang w:val="en-US"/>
          </w:rPr>
          <w:t xml:space="preserve">Impacts on </w:t>
        </w:r>
        <w:r>
          <w:rPr>
            <w:rStyle w:val="affff6"/>
            <w:noProof/>
            <w:lang w:val="en-US" w:eastAsia="zh-CN"/>
          </w:rPr>
          <w:t>E</w:t>
        </w:r>
        <w:r>
          <w:rPr>
            <w:rStyle w:val="affff6"/>
            <w:noProof/>
            <w:lang w:val="en-US"/>
          </w:rPr>
          <w:t xml:space="preserve">xisting </w:t>
        </w:r>
        <w:r>
          <w:rPr>
            <w:rStyle w:val="affff6"/>
            <w:noProof/>
            <w:lang w:val="en-US" w:eastAsia="zh-CN"/>
          </w:rPr>
          <w:t>N</w:t>
        </w:r>
        <w:r>
          <w:rPr>
            <w:rStyle w:val="affff6"/>
            <w:noProof/>
            <w:lang w:val="en-US"/>
          </w:rPr>
          <w:t xml:space="preserve">odes and </w:t>
        </w:r>
        <w:r>
          <w:rPr>
            <w:rStyle w:val="affff6"/>
            <w:noProof/>
            <w:lang w:val="en-US" w:eastAsia="zh-CN"/>
          </w:rPr>
          <w:t>F</w:t>
        </w:r>
        <w:r>
          <w:rPr>
            <w:rStyle w:val="affff6"/>
            <w:noProof/>
            <w:lang w:val="en-US"/>
          </w:rPr>
          <w:t>unctionality</w:t>
        </w:r>
        <w:r>
          <w:rPr>
            <w:noProof/>
            <w:webHidden/>
          </w:rPr>
          <w:tab/>
        </w:r>
        <w:r>
          <w:rPr>
            <w:noProof/>
            <w:webHidden/>
          </w:rPr>
          <w:fldChar w:fldCharType="begin"/>
        </w:r>
        <w:r>
          <w:rPr>
            <w:noProof/>
            <w:webHidden/>
          </w:rPr>
          <w:instrText xml:space="preserve"> PAGEREF _Toc104468113 \h </w:instrText>
        </w:r>
      </w:ins>
      <w:r>
        <w:rPr>
          <w:noProof/>
          <w:webHidden/>
        </w:rPr>
      </w:r>
      <w:r>
        <w:rPr>
          <w:noProof/>
          <w:webHidden/>
        </w:rPr>
        <w:fldChar w:fldCharType="separate"/>
      </w:r>
      <w:ins w:id="3510" w:author="Rapporteur" w:date="2022-05-26T14:30:00Z">
        <w:r>
          <w:rPr>
            <w:noProof/>
            <w:webHidden/>
          </w:rPr>
          <w:t>131</w:t>
        </w:r>
      </w:ins>
      <w:ins w:id="3511" w:author="Rapporteur" w:date="2022-05-26T14:29:00Z">
        <w:r>
          <w:rPr>
            <w:noProof/>
            <w:webHidden/>
          </w:rPr>
          <w:fldChar w:fldCharType="end"/>
        </w:r>
        <w:r>
          <w:rPr>
            <w:rStyle w:val="affff6"/>
            <w:noProof/>
          </w:rPr>
          <w:fldChar w:fldCharType="end"/>
        </w:r>
      </w:ins>
    </w:p>
    <w:p>
      <w:pPr>
        <w:pStyle w:val="23"/>
        <w:rPr>
          <w:ins w:id="3512" w:author="Rapporteur" w:date="2022-05-26T14:29:00Z"/>
          <w:rFonts w:asciiTheme="minorHAnsi" w:eastAsiaTheme="minorEastAsia" w:hAnsiTheme="minorHAnsi" w:cstheme="minorBidi"/>
          <w:noProof/>
          <w:kern w:val="2"/>
          <w:sz w:val="21"/>
          <w:szCs w:val="22"/>
          <w:lang w:val="en-US" w:eastAsia="zh-CN"/>
        </w:rPr>
      </w:pPr>
      <w:ins w:id="3513" w:author="Rapporteur" w:date="2022-05-26T14:29:00Z">
        <w:r>
          <w:rPr>
            <w:rStyle w:val="affff6"/>
            <w:noProof/>
          </w:rPr>
          <w:fldChar w:fldCharType="begin"/>
        </w:r>
        <w:r>
          <w:rPr>
            <w:rStyle w:val="affff6"/>
            <w:noProof/>
          </w:rPr>
          <w:instrText xml:space="preserve"> </w:instrText>
        </w:r>
        <w:r>
          <w:rPr>
            <w:noProof/>
          </w:rPr>
          <w:instrText>HYPERLINK \l "_Toc104468114"</w:instrText>
        </w:r>
        <w:r>
          <w:rPr>
            <w:rStyle w:val="affff6"/>
            <w:noProof/>
          </w:rPr>
          <w:instrText xml:space="preserve"> </w:instrText>
        </w:r>
        <w:r>
          <w:rPr>
            <w:rStyle w:val="affff6"/>
            <w:noProof/>
          </w:rPr>
          <w:fldChar w:fldCharType="separate"/>
        </w:r>
        <w:r>
          <w:rPr>
            <w:rStyle w:val="affff6"/>
            <w:rFonts w:eastAsia="宋体"/>
            <w:noProof/>
            <w:lang w:eastAsia="zh-CN"/>
          </w:rPr>
          <w:t>6.39</w:t>
        </w:r>
        <w:r>
          <w:rPr>
            <w:rFonts w:asciiTheme="minorHAnsi" w:eastAsiaTheme="minorEastAsia" w:hAnsiTheme="minorHAnsi" w:cstheme="minorBidi"/>
            <w:noProof/>
            <w:kern w:val="2"/>
            <w:sz w:val="21"/>
            <w:szCs w:val="22"/>
            <w:lang w:val="en-US" w:eastAsia="zh-CN"/>
          </w:rPr>
          <w:tab/>
        </w:r>
        <w:r>
          <w:rPr>
            <w:rStyle w:val="affff6"/>
            <w:rFonts w:eastAsia="宋体"/>
            <w:noProof/>
          </w:rPr>
          <w:t>Solution</w:t>
        </w:r>
        <w:r>
          <w:rPr>
            <w:rStyle w:val="affff6"/>
            <w:rFonts w:eastAsia="宋体"/>
            <w:noProof/>
            <w:lang w:eastAsia="zh-CN"/>
          </w:rPr>
          <w:t xml:space="preserve"> #39</w:t>
        </w:r>
        <w:r>
          <w:rPr>
            <w:rStyle w:val="affff6"/>
            <w:rFonts w:eastAsia="宋体"/>
            <w:noProof/>
          </w:rPr>
          <w:t>: A</w:t>
        </w:r>
        <w:r>
          <w:rPr>
            <w:rStyle w:val="affff6"/>
            <w:rFonts w:eastAsia="微软雅黑"/>
            <w:noProof/>
            <w:lang w:eastAsia="zh-CN"/>
          </w:rPr>
          <w:t xml:space="preserve">rchitecture enhancements to support </w:t>
        </w:r>
        <w:r>
          <w:rPr>
            <w:rStyle w:val="affff6"/>
            <w:noProof/>
            <w:lang w:eastAsia="ko-KR"/>
          </w:rPr>
          <w:t>Data and analytics exchange in roaming case</w:t>
        </w:r>
        <w:r>
          <w:rPr>
            <w:noProof/>
            <w:webHidden/>
          </w:rPr>
          <w:tab/>
        </w:r>
        <w:r>
          <w:rPr>
            <w:noProof/>
            <w:webHidden/>
          </w:rPr>
          <w:fldChar w:fldCharType="begin"/>
        </w:r>
        <w:r>
          <w:rPr>
            <w:noProof/>
            <w:webHidden/>
          </w:rPr>
          <w:instrText xml:space="preserve"> PAGEREF _Toc104468114 \h </w:instrText>
        </w:r>
      </w:ins>
      <w:r>
        <w:rPr>
          <w:noProof/>
          <w:webHidden/>
        </w:rPr>
      </w:r>
      <w:r>
        <w:rPr>
          <w:noProof/>
          <w:webHidden/>
        </w:rPr>
        <w:fldChar w:fldCharType="separate"/>
      </w:r>
      <w:ins w:id="3514" w:author="Rapporteur" w:date="2022-05-26T14:30:00Z">
        <w:r>
          <w:rPr>
            <w:noProof/>
            <w:webHidden/>
          </w:rPr>
          <w:t>131</w:t>
        </w:r>
      </w:ins>
      <w:ins w:id="3515" w:author="Rapporteur" w:date="2022-05-26T14:29:00Z">
        <w:r>
          <w:rPr>
            <w:noProof/>
            <w:webHidden/>
          </w:rPr>
          <w:fldChar w:fldCharType="end"/>
        </w:r>
        <w:r>
          <w:rPr>
            <w:rStyle w:val="affff6"/>
            <w:noProof/>
          </w:rPr>
          <w:fldChar w:fldCharType="end"/>
        </w:r>
      </w:ins>
    </w:p>
    <w:p>
      <w:pPr>
        <w:pStyle w:val="34"/>
        <w:rPr>
          <w:ins w:id="3516" w:author="Rapporteur" w:date="2022-05-26T14:29:00Z"/>
          <w:rFonts w:asciiTheme="minorHAnsi" w:eastAsiaTheme="minorEastAsia" w:hAnsiTheme="minorHAnsi" w:cstheme="minorBidi"/>
          <w:noProof/>
          <w:kern w:val="2"/>
          <w:sz w:val="21"/>
          <w:szCs w:val="22"/>
          <w:lang w:val="en-US" w:eastAsia="zh-CN"/>
        </w:rPr>
      </w:pPr>
      <w:ins w:id="3517" w:author="Rapporteur" w:date="2022-05-26T14:29:00Z">
        <w:r>
          <w:rPr>
            <w:rStyle w:val="affff6"/>
            <w:noProof/>
          </w:rPr>
          <w:fldChar w:fldCharType="begin"/>
        </w:r>
        <w:r>
          <w:rPr>
            <w:rStyle w:val="affff6"/>
            <w:noProof/>
          </w:rPr>
          <w:instrText xml:space="preserve"> </w:instrText>
        </w:r>
        <w:r>
          <w:rPr>
            <w:noProof/>
          </w:rPr>
          <w:instrText>HYPERLINK \l "_Toc104468115"</w:instrText>
        </w:r>
        <w:r>
          <w:rPr>
            <w:rStyle w:val="affff6"/>
            <w:noProof/>
          </w:rPr>
          <w:instrText xml:space="preserve"> </w:instrText>
        </w:r>
        <w:r>
          <w:rPr>
            <w:rStyle w:val="affff6"/>
            <w:noProof/>
          </w:rPr>
          <w:fldChar w:fldCharType="separate"/>
        </w:r>
        <w:r>
          <w:rPr>
            <w:rStyle w:val="affff6"/>
            <w:noProof/>
          </w:rPr>
          <w:t>6.</w:t>
        </w:r>
        <w:r>
          <w:rPr>
            <w:rStyle w:val="affff6"/>
            <w:noProof/>
            <w:lang w:eastAsia="zh-CN"/>
          </w:rPr>
          <w:t>39</w:t>
        </w:r>
        <w:r>
          <w:rPr>
            <w:rStyle w:val="affff6"/>
            <w:noProof/>
          </w:rPr>
          <w:t>.1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_Toc104468115 \h </w:instrText>
        </w:r>
      </w:ins>
      <w:r>
        <w:rPr>
          <w:noProof/>
          <w:webHidden/>
        </w:rPr>
      </w:r>
      <w:r>
        <w:rPr>
          <w:noProof/>
          <w:webHidden/>
        </w:rPr>
        <w:fldChar w:fldCharType="separate"/>
      </w:r>
      <w:ins w:id="3518" w:author="Rapporteur" w:date="2022-05-26T14:30:00Z">
        <w:r>
          <w:rPr>
            <w:noProof/>
            <w:webHidden/>
          </w:rPr>
          <w:t>131</w:t>
        </w:r>
      </w:ins>
      <w:ins w:id="3519" w:author="Rapporteur" w:date="2022-05-26T14:29:00Z">
        <w:r>
          <w:rPr>
            <w:noProof/>
            <w:webHidden/>
          </w:rPr>
          <w:fldChar w:fldCharType="end"/>
        </w:r>
        <w:r>
          <w:rPr>
            <w:rStyle w:val="affff6"/>
            <w:noProof/>
          </w:rPr>
          <w:fldChar w:fldCharType="end"/>
        </w:r>
      </w:ins>
    </w:p>
    <w:p>
      <w:pPr>
        <w:pStyle w:val="43"/>
        <w:rPr>
          <w:ins w:id="3520" w:author="Rapporteur" w:date="2022-05-26T14:29:00Z"/>
          <w:rFonts w:asciiTheme="minorHAnsi" w:eastAsiaTheme="minorEastAsia" w:hAnsiTheme="minorHAnsi" w:cstheme="minorBidi"/>
          <w:noProof/>
          <w:kern w:val="2"/>
          <w:sz w:val="21"/>
          <w:szCs w:val="22"/>
          <w:lang w:val="en-US" w:eastAsia="zh-CN"/>
        </w:rPr>
      </w:pPr>
      <w:ins w:id="3521" w:author="Rapporteur" w:date="2022-05-26T14:29:00Z">
        <w:r>
          <w:rPr>
            <w:rStyle w:val="affff6"/>
            <w:noProof/>
          </w:rPr>
          <w:fldChar w:fldCharType="begin"/>
        </w:r>
        <w:r>
          <w:rPr>
            <w:rStyle w:val="affff6"/>
            <w:noProof/>
          </w:rPr>
          <w:instrText xml:space="preserve"> </w:instrText>
        </w:r>
        <w:r>
          <w:rPr>
            <w:noProof/>
          </w:rPr>
          <w:instrText>HYPERLINK \l "_Toc104468116"</w:instrText>
        </w:r>
        <w:r>
          <w:rPr>
            <w:rStyle w:val="affff6"/>
            <w:noProof/>
          </w:rPr>
          <w:instrText xml:space="preserve"> </w:instrText>
        </w:r>
        <w:r>
          <w:rPr>
            <w:rStyle w:val="affff6"/>
            <w:noProof/>
          </w:rPr>
          <w:fldChar w:fldCharType="separate"/>
        </w:r>
        <w:r>
          <w:rPr>
            <w:rStyle w:val="affff6"/>
            <w:noProof/>
          </w:rPr>
          <w:t>6.</w:t>
        </w:r>
        <w:r>
          <w:rPr>
            <w:rStyle w:val="affff6"/>
            <w:noProof/>
            <w:lang w:eastAsia="zh-CN"/>
          </w:rPr>
          <w:t>39</w:t>
        </w:r>
        <w:r>
          <w:rPr>
            <w:rStyle w:val="affff6"/>
            <w:noProof/>
          </w:rPr>
          <w:t>.1.1</w:t>
        </w:r>
        <w:r>
          <w:rPr>
            <w:rFonts w:asciiTheme="minorHAnsi" w:eastAsiaTheme="minorEastAsia" w:hAnsiTheme="minorHAnsi" w:cstheme="minorBidi"/>
            <w:noProof/>
            <w:kern w:val="2"/>
            <w:sz w:val="21"/>
            <w:szCs w:val="22"/>
            <w:lang w:val="en-US" w:eastAsia="zh-CN"/>
          </w:rPr>
          <w:tab/>
        </w:r>
        <w:r>
          <w:rPr>
            <w:rStyle w:val="affff6"/>
            <w:noProof/>
          </w:rPr>
          <w:t>General</w:t>
        </w:r>
        <w:r>
          <w:rPr>
            <w:noProof/>
            <w:webHidden/>
          </w:rPr>
          <w:tab/>
        </w:r>
        <w:r>
          <w:rPr>
            <w:noProof/>
            <w:webHidden/>
          </w:rPr>
          <w:fldChar w:fldCharType="begin"/>
        </w:r>
        <w:r>
          <w:rPr>
            <w:noProof/>
            <w:webHidden/>
          </w:rPr>
          <w:instrText xml:space="preserve"> PAGEREF _Toc104468116 \h </w:instrText>
        </w:r>
      </w:ins>
      <w:r>
        <w:rPr>
          <w:noProof/>
          <w:webHidden/>
        </w:rPr>
      </w:r>
      <w:r>
        <w:rPr>
          <w:noProof/>
          <w:webHidden/>
        </w:rPr>
        <w:fldChar w:fldCharType="separate"/>
      </w:r>
      <w:ins w:id="3522" w:author="Rapporteur" w:date="2022-05-26T14:30:00Z">
        <w:r>
          <w:rPr>
            <w:noProof/>
            <w:webHidden/>
          </w:rPr>
          <w:t>131</w:t>
        </w:r>
      </w:ins>
      <w:ins w:id="3523" w:author="Rapporteur" w:date="2022-05-26T14:29:00Z">
        <w:r>
          <w:rPr>
            <w:noProof/>
            <w:webHidden/>
          </w:rPr>
          <w:fldChar w:fldCharType="end"/>
        </w:r>
        <w:r>
          <w:rPr>
            <w:rStyle w:val="affff6"/>
            <w:noProof/>
          </w:rPr>
          <w:fldChar w:fldCharType="end"/>
        </w:r>
      </w:ins>
    </w:p>
    <w:p>
      <w:pPr>
        <w:pStyle w:val="34"/>
        <w:rPr>
          <w:ins w:id="3524" w:author="Rapporteur" w:date="2022-05-26T14:29:00Z"/>
          <w:rFonts w:asciiTheme="minorHAnsi" w:eastAsiaTheme="minorEastAsia" w:hAnsiTheme="minorHAnsi" w:cstheme="minorBidi"/>
          <w:noProof/>
          <w:kern w:val="2"/>
          <w:sz w:val="21"/>
          <w:szCs w:val="22"/>
          <w:lang w:val="en-US" w:eastAsia="zh-CN"/>
        </w:rPr>
      </w:pPr>
      <w:ins w:id="3525" w:author="Rapporteur" w:date="2022-05-26T14:29:00Z">
        <w:r>
          <w:rPr>
            <w:rStyle w:val="affff6"/>
            <w:noProof/>
          </w:rPr>
          <w:fldChar w:fldCharType="begin"/>
        </w:r>
        <w:r>
          <w:rPr>
            <w:rStyle w:val="affff6"/>
            <w:noProof/>
          </w:rPr>
          <w:instrText xml:space="preserve"> </w:instrText>
        </w:r>
        <w:r>
          <w:rPr>
            <w:noProof/>
          </w:rPr>
          <w:instrText>HYPERLINK \l "_Toc104468117"</w:instrText>
        </w:r>
        <w:r>
          <w:rPr>
            <w:rStyle w:val="affff6"/>
            <w:noProof/>
          </w:rPr>
          <w:instrText xml:space="preserve"> </w:instrText>
        </w:r>
        <w:r>
          <w:rPr>
            <w:rStyle w:val="affff6"/>
            <w:noProof/>
          </w:rPr>
          <w:fldChar w:fldCharType="separate"/>
        </w:r>
        <w:r>
          <w:rPr>
            <w:rStyle w:val="affff6"/>
            <w:noProof/>
          </w:rPr>
          <w:t>6.39.2</w:t>
        </w:r>
        <w:r>
          <w:rPr>
            <w:rFonts w:asciiTheme="minorHAnsi" w:eastAsiaTheme="minorEastAsia" w:hAnsiTheme="minorHAnsi" w:cstheme="minorBidi"/>
            <w:noProof/>
            <w:kern w:val="2"/>
            <w:sz w:val="21"/>
            <w:szCs w:val="22"/>
            <w:lang w:val="en-US" w:eastAsia="zh-CN"/>
          </w:rPr>
          <w:tab/>
        </w:r>
        <w:r>
          <w:rPr>
            <w:rStyle w:val="affff6"/>
            <w:noProof/>
          </w:rPr>
          <w:t>Procedure</w:t>
        </w:r>
        <w:r>
          <w:rPr>
            <w:noProof/>
            <w:webHidden/>
          </w:rPr>
          <w:tab/>
        </w:r>
        <w:r>
          <w:rPr>
            <w:noProof/>
            <w:webHidden/>
          </w:rPr>
          <w:fldChar w:fldCharType="begin"/>
        </w:r>
        <w:r>
          <w:rPr>
            <w:noProof/>
            <w:webHidden/>
          </w:rPr>
          <w:instrText xml:space="preserve"> PAGEREF _Toc104468117 \h </w:instrText>
        </w:r>
      </w:ins>
      <w:r>
        <w:rPr>
          <w:noProof/>
          <w:webHidden/>
        </w:rPr>
      </w:r>
      <w:r>
        <w:rPr>
          <w:noProof/>
          <w:webHidden/>
        </w:rPr>
        <w:fldChar w:fldCharType="separate"/>
      </w:r>
      <w:ins w:id="3526" w:author="Rapporteur" w:date="2022-05-26T14:30:00Z">
        <w:r>
          <w:rPr>
            <w:noProof/>
            <w:webHidden/>
          </w:rPr>
          <w:t>133</w:t>
        </w:r>
      </w:ins>
      <w:ins w:id="3527" w:author="Rapporteur" w:date="2022-05-26T14:29:00Z">
        <w:r>
          <w:rPr>
            <w:noProof/>
            <w:webHidden/>
          </w:rPr>
          <w:fldChar w:fldCharType="end"/>
        </w:r>
        <w:r>
          <w:rPr>
            <w:rStyle w:val="affff6"/>
            <w:noProof/>
          </w:rPr>
          <w:fldChar w:fldCharType="end"/>
        </w:r>
      </w:ins>
    </w:p>
    <w:p>
      <w:pPr>
        <w:pStyle w:val="43"/>
        <w:rPr>
          <w:ins w:id="3528" w:author="Rapporteur" w:date="2022-05-26T14:29:00Z"/>
          <w:rFonts w:asciiTheme="minorHAnsi" w:eastAsiaTheme="minorEastAsia" w:hAnsiTheme="minorHAnsi" w:cstheme="minorBidi"/>
          <w:noProof/>
          <w:kern w:val="2"/>
          <w:sz w:val="21"/>
          <w:szCs w:val="22"/>
          <w:lang w:val="en-US" w:eastAsia="zh-CN"/>
        </w:rPr>
      </w:pPr>
      <w:ins w:id="3529" w:author="Rapporteur" w:date="2022-05-26T14:29:00Z">
        <w:r>
          <w:rPr>
            <w:rStyle w:val="affff6"/>
            <w:noProof/>
          </w:rPr>
          <w:fldChar w:fldCharType="begin"/>
        </w:r>
        <w:r>
          <w:rPr>
            <w:rStyle w:val="affff6"/>
            <w:noProof/>
          </w:rPr>
          <w:instrText xml:space="preserve"> </w:instrText>
        </w:r>
        <w:r>
          <w:rPr>
            <w:noProof/>
          </w:rPr>
          <w:instrText>HYPERLINK \l "_Toc104468118"</w:instrText>
        </w:r>
        <w:r>
          <w:rPr>
            <w:rStyle w:val="affff6"/>
            <w:noProof/>
          </w:rPr>
          <w:instrText xml:space="preserve"> </w:instrText>
        </w:r>
        <w:r>
          <w:rPr>
            <w:rStyle w:val="affff6"/>
            <w:noProof/>
          </w:rPr>
          <w:fldChar w:fldCharType="separate"/>
        </w:r>
        <w:r>
          <w:rPr>
            <w:rStyle w:val="affff6"/>
            <w:noProof/>
          </w:rPr>
          <w:t>6.39.2.1</w:t>
        </w:r>
        <w:r>
          <w:rPr>
            <w:rFonts w:asciiTheme="minorHAnsi" w:eastAsiaTheme="minorEastAsia" w:hAnsiTheme="minorHAnsi" w:cstheme="minorBidi"/>
            <w:noProof/>
            <w:kern w:val="2"/>
            <w:sz w:val="21"/>
            <w:szCs w:val="22"/>
            <w:lang w:val="en-US" w:eastAsia="zh-CN"/>
          </w:rPr>
          <w:tab/>
        </w:r>
        <w:r>
          <w:rPr>
            <w:rStyle w:val="affff6"/>
            <w:noProof/>
            <w:lang w:eastAsia="zh-CN"/>
          </w:rPr>
          <w:t>Procedure for NWDAF in HPLMN to collect data from VPLMN</w:t>
        </w:r>
        <w:r>
          <w:rPr>
            <w:noProof/>
            <w:webHidden/>
          </w:rPr>
          <w:tab/>
        </w:r>
        <w:r>
          <w:rPr>
            <w:noProof/>
            <w:webHidden/>
          </w:rPr>
          <w:fldChar w:fldCharType="begin"/>
        </w:r>
        <w:r>
          <w:rPr>
            <w:noProof/>
            <w:webHidden/>
          </w:rPr>
          <w:instrText xml:space="preserve"> PAGEREF _Toc104468118 \h </w:instrText>
        </w:r>
      </w:ins>
      <w:r>
        <w:rPr>
          <w:noProof/>
          <w:webHidden/>
        </w:rPr>
      </w:r>
      <w:r>
        <w:rPr>
          <w:noProof/>
          <w:webHidden/>
        </w:rPr>
        <w:fldChar w:fldCharType="separate"/>
      </w:r>
      <w:ins w:id="3530" w:author="Rapporteur" w:date="2022-05-26T14:30:00Z">
        <w:r>
          <w:rPr>
            <w:noProof/>
            <w:webHidden/>
          </w:rPr>
          <w:t>133</w:t>
        </w:r>
      </w:ins>
      <w:ins w:id="3531" w:author="Rapporteur" w:date="2022-05-26T14:29:00Z">
        <w:r>
          <w:rPr>
            <w:noProof/>
            <w:webHidden/>
          </w:rPr>
          <w:fldChar w:fldCharType="end"/>
        </w:r>
        <w:r>
          <w:rPr>
            <w:rStyle w:val="affff6"/>
            <w:noProof/>
          </w:rPr>
          <w:fldChar w:fldCharType="end"/>
        </w:r>
      </w:ins>
    </w:p>
    <w:p>
      <w:pPr>
        <w:pStyle w:val="43"/>
        <w:rPr>
          <w:ins w:id="3532" w:author="Rapporteur" w:date="2022-05-26T14:29:00Z"/>
          <w:rFonts w:asciiTheme="minorHAnsi" w:eastAsiaTheme="minorEastAsia" w:hAnsiTheme="minorHAnsi" w:cstheme="minorBidi"/>
          <w:noProof/>
          <w:kern w:val="2"/>
          <w:sz w:val="21"/>
          <w:szCs w:val="22"/>
          <w:lang w:val="en-US" w:eastAsia="zh-CN"/>
        </w:rPr>
      </w:pPr>
      <w:ins w:id="3533" w:author="Rapporteur" w:date="2022-05-26T14:29:00Z">
        <w:r>
          <w:rPr>
            <w:rStyle w:val="affff6"/>
            <w:noProof/>
          </w:rPr>
          <w:fldChar w:fldCharType="begin"/>
        </w:r>
        <w:r>
          <w:rPr>
            <w:rStyle w:val="affff6"/>
            <w:noProof/>
          </w:rPr>
          <w:instrText xml:space="preserve"> </w:instrText>
        </w:r>
        <w:r>
          <w:rPr>
            <w:noProof/>
          </w:rPr>
          <w:instrText>HYPERLINK \l "_Toc104468119"</w:instrText>
        </w:r>
        <w:r>
          <w:rPr>
            <w:rStyle w:val="affff6"/>
            <w:noProof/>
          </w:rPr>
          <w:instrText xml:space="preserve"> </w:instrText>
        </w:r>
        <w:r>
          <w:rPr>
            <w:rStyle w:val="affff6"/>
            <w:noProof/>
          </w:rPr>
          <w:fldChar w:fldCharType="separate"/>
        </w:r>
        <w:r>
          <w:rPr>
            <w:rStyle w:val="affff6"/>
            <w:noProof/>
          </w:rPr>
          <w:t>6.39.2.2</w:t>
        </w:r>
        <w:r>
          <w:rPr>
            <w:rFonts w:asciiTheme="minorHAnsi" w:eastAsiaTheme="minorEastAsia" w:hAnsiTheme="minorHAnsi" w:cstheme="minorBidi"/>
            <w:noProof/>
            <w:kern w:val="2"/>
            <w:sz w:val="21"/>
            <w:szCs w:val="22"/>
            <w:lang w:val="en-US" w:eastAsia="zh-CN"/>
          </w:rPr>
          <w:tab/>
        </w:r>
        <w:r>
          <w:rPr>
            <w:rStyle w:val="affff6"/>
            <w:noProof/>
            <w:lang w:eastAsia="zh-CN"/>
          </w:rPr>
          <w:t>Procedure for NWDAF consumer in HPLMN to obtain analytics from VPLMN NWDAF</w:t>
        </w:r>
        <w:r>
          <w:rPr>
            <w:noProof/>
            <w:webHidden/>
          </w:rPr>
          <w:tab/>
        </w:r>
        <w:r>
          <w:rPr>
            <w:noProof/>
            <w:webHidden/>
          </w:rPr>
          <w:fldChar w:fldCharType="begin"/>
        </w:r>
        <w:r>
          <w:rPr>
            <w:noProof/>
            <w:webHidden/>
          </w:rPr>
          <w:instrText xml:space="preserve"> PAGEREF _Toc104468119 \h </w:instrText>
        </w:r>
      </w:ins>
      <w:r>
        <w:rPr>
          <w:noProof/>
          <w:webHidden/>
        </w:rPr>
      </w:r>
      <w:r>
        <w:rPr>
          <w:noProof/>
          <w:webHidden/>
        </w:rPr>
        <w:fldChar w:fldCharType="separate"/>
      </w:r>
      <w:ins w:id="3534" w:author="Rapporteur" w:date="2022-05-26T14:30:00Z">
        <w:r>
          <w:rPr>
            <w:noProof/>
            <w:webHidden/>
          </w:rPr>
          <w:t>135</w:t>
        </w:r>
      </w:ins>
      <w:ins w:id="3535" w:author="Rapporteur" w:date="2022-05-26T14:29:00Z">
        <w:r>
          <w:rPr>
            <w:noProof/>
            <w:webHidden/>
          </w:rPr>
          <w:fldChar w:fldCharType="end"/>
        </w:r>
        <w:r>
          <w:rPr>
            <w:rStyle w:val="affff6"/>
            <w:noProof/>
          </w:rPr>
          <w:fldChar w:fldCharType="end"/>
        </w:r>
      </w:ins>
    </w:p>
    <w:p>
      <w:pPr>
        <w:pStyle w:val="34"/>
        <w:rPr>
          <w:ins w:id="3536" w:author="Rapporteur" w:date="2022-05-26T14:29:00Z"/>
          <w:rFonts w:asciiTheme="minorHAnsi" w:eastAsiaTheme="minorEastAsia" w:hAnsiTheme="minorHAnsi" w:cstheme="minorBidi"/>
          <w:noProof/>
          <w:kern w:val="2"/>
          <w:sz w:val="21"/>
          <w:szCs w:val="22"/>
          <w:lang w:val="en-US" w:eastAsia="zh-CN"/>
        </w:rPr>
      </w:pPr>
      <w:ins w:id="3537" w:author="Rapporteur" w:date="2022-05-26T14:29:00Z">
        <w:r>
          <w:rPr>
            <w:rStyle w:val="affff6"/>
            <w:noProof/>
          </w:rPr>
          <w:fldChar w:fldCharType="begin"/>
        </w:r>
        <w:r>
          <w:rPr>
            <w:rStyle w:val="affff6"/>
            <w:noProof/>
          </w:rPr>
          <w:instrText xml:space="preserve"> </w:instrText>
        </w:r>
        <w:r>
          <w:rPr>
            <w:noProof/>
          </w:rPr>
          <w:instrText>HYPERLINK \l "_Toc104468120"</w:instrText>
        </w:r>
        <w:r>
          <w:rPr>
            <w:rStyle w:val="affff6"/>
            <w:noProof/>
          </w:rPr>
          <w:instrText xml:space="preserve"> </w:instrText>
        </w:r>
        <w:r>
          <w:rPr>
            <w:rStyle w:val="affff6"/>
            <w:noProof/>
          </w:rPr>
          <w:fldChar w:fldCharType="separate"/>
        </w:r>
        <w:r>
          <w:rPr>
            <w:rStyle w:val="affff6"/>
            <w:noProof/>
          </w:rPr>
          <w:t>6.39.3</w:t>
        </w:r>
        <w:r>
          <w:rPr>
            <w:rFonts w:asciiTheme="minorHAnsi" w:eastAsiaTheme="minorEastAsia" w:hAnsiTheme="minorHAnsi" w:cstheme="minorBidi"/>
            <w:noProof/>
            <w:kern w:val="2"/>
            <w:sz w:val="21"/>
            <w:szCs w:val="22"/>
            <w:lang w:val="en-US" w:eastAsia="zh-CN"/>
          </w:rPr>
          <w:tab/>
        </w:r>
        <w:r>
          <w:rPr>
            <w:rStyle w:val="affff6"/>
            <w:noProof/>
          </w:rPr>
          <w:t>Impacts on existing nodes and functionality</w:t>
        </w:r>
        <w:r>
          <w:rPr>
            <w:noProof/>
            <w:webHidden/>
          </w:rPr>
          <w:tab/>
        </w:r>
        <w:r>
          <w:rPr>
            <w:noProof/>
            <w:webHidden/>
          </w:rPr>
          <w:fldChar w:fldCharType="begin"/>
        </w:r>
        <w:r>
          <w:rPr>
            <w:noProof/>
            <w:webHidden/>
          </w:rPr>
          <w:instrText xml:space="preserve"> PAGEREF _Toc104468120 \h </w:instrText>
        </w:r>
      </w:ins>
      <w:r>
        <w:rPr>
          <w:noProof/>
          <w:webHidden/>
        </w:rPr>
      </w:r>
      <w:r>
        <w:rPr>
          <w:noProof/>
          <w:webHidden/>
        </w:rPr>
        <w:fldChar w:fldCharType="separate"/>
      </w:r>
      <w:ins w:id="3538" w:author="Rapporteur" w:date="2022-05-26T14:30:00Z">
        <w:r>
          <w:rPr>
            <w:noProof/>
            <w:webHidden/>
          </w:rPr>
          <w:t>136</w:t>
        </w:r>
      </w:ins>
      <w:ins w:id="3539" w:author="Rapporteur" w:date="2022-05-26T14:29:00Z">
        <w:r>
          <w:rPr>
            <w:noProof/>
            <w:webHidden/>
          </w:rPr>
          <w:fldChar w:fldCharType="end"/>
        </w:r>
        <w:r>
          <w:rPr>
            <w:rStyle w:val="affff6"/>
            <w:noProof/>
          </w:rPr>
          <w:fldChar w:fldCharType="end"/>
        </w:r>
      </w:ins>
    </w:p>
    <w:p>
      <w:pPr>
        <w:pStyle w:val="23"/>
        <w:rPr>
          <w:ins w:id="3540" w:author="Rapporteur" w:date="2022-05-26T14:29:00Z"/>
          <w:rFonts w:asciiTheme="minorHAnsi" w:eastAsiaTheme="minorEastAsia" w:hAnsiTheme="minorHAnsi" w:cstheme="minorBidi"/>
          <w:noProof/>
          <w:kern w:val="2"/>
          <w:sz w:val="21"/>
          <w:szCs w:val="22"/>
          <w:lang w:val="en-US" w:eastAsia="zh-CN"/>
        </w:rPr>
      </w:pPr>
      <w:ins w:id="3541" w:author="Rapporteur" w:date="2022-05-26T14:29:00Z">
        <w:r>
          <w:rPr>
            <w:rStyle w:val="affff6"/>
            <w:noProof/>
          </w:rPr>
          <w:fldChar w:fldCharType="begin"/>
        </w:r>
        <w:r>
          <w:rPr>
            <w:rStyle w:val="affff6"/>
            <w:noProof/>
          </w:rPr>
          <w:instrText xml:space="preserve"> </w:instrText>
        </w:r>
        <w:r>
          <w:rPr>
            <w:noProof/>
          </w:rPr>
          <w:instrText>HYPERLINK \l "_Toc104468121"</w:instrText>
        </w:r>
        <w:r>
          <w:rPr>
            <w:rStyle w:val="affff6"/>
            <w:noProof/>
          </w:rPr>
          <w:instrText xml:space="preserve"> </w:instrText>
        </w:r>
        <w:r>
          <w:rPr>
            <w:rStyle w:val="affff6"/>
            <w:noProof/>
          </w:rPr>
          <w:fldChar w:fldCharType="separate"/>
        </w:r>
        <w:r>
          <w:rPr>
            <w:rStyle w:val="affff6"/>
            <w:noProof/>
          </w:rPr>
          <w:t>6.40</w:t>
        </w:r>
        <w:r>
          <w:rPr>
            <w:rFonts w:asciiTheme="minorHAnsi" w:eastAsiaTheme="minorEastAsia" w:hAnsiTheme="minorHAnsi" w:cstheme="minorBidi"/>
            <w:noProof/>
            <w:kern w:val="2"/>
            <w:sz w:val="21"/>
            <w:szCs w:val="22"/>
            <w:lang w:val="en-US" w:eastAsia="zh-CN"/>
          </w:rPr>
          <w:tab/>
        </w:r>
        <w:r>
          <w:rPr>
            <w:rStyle w:val="affff6"/>
            <w:noProof/>
          </w:rPr>
          <w:t>Solution #40: Data and analytics exchange for roaming UEs</w:t>
        </w:r>
        <w:r>
          <w:rPr>
            <w:noProof/>
            <w:webHidden/>
          </w:rPr>
          <w:tab/>
        </w:r>
        <w:r>
          <w:rPr>
            <w:noProof/>
            <w:webHidden/>
          </w:rPr>
          <w:fldChar w:fldCharType="begin"/>
        </w:r>
        <w:r>
          <w:rPr>
            <w:noProof/>
            <w:webHidden/>
          </w:rPr>
          <w:instrText xml:space="preserve"> PAGEREF _Toc104468121 \h </w:instrText>
        </w:r>
      </w:ins>
      <w:r>
        <w:rPr>
          <w:noProof/>
          <w:webHidden/>
        </w:rPr>
      </w:r>
      <w:r>
        <w:rPr>
          <w:noProof/>
          <w:webHidden/>
        </w:rPr>
        <w:fldChar w:fldCharType="separate"/>
      </w:r>
      <w:ins w:id="3542" w:author="Rapporteur" w:date="2022-05-26T14:30:00Z">
        <w:r>
          <w:rPr>
            <w:noProof/>
            <w:webHidden/>
          </w:rPr>
          <w:t>136</w:t>
        </w:r>
      </w:ins>
      <w:ins w:id="3543" w:author="Rapporteur" w:date="2022-05-26T14:29:00Z">
        <w:r>
          <w:rPr>
            <w:noProof/>
            <w:webHidden/>
          </w:rPr>
          <w:fldChar w:fldCharType="end"/>
        </w:r>
        <w:r>
          <w:rPr>
            <w:rStyle w:val="affff6"/>
            <w:noProof/>
          </w:rPr>
          <w:fldChar w:fldCharType="end"/>
        </w:r>
      </w:ins>
    </w:p>
    <w:p>
      <w:pPr>
        <w:pStyle w:val="34"/>
        <w:rPr>
          <w:ins w:id="3544" w:author="Rapporteur" w:date="2022-05-26T14:29:00Z"/>
          <w:rFonts w:asciiTheme="minorHAnsi" w:eastAsiaTheme="minorEastAsia" w:hAnsiTheme="minorHAnsi" w:cstheme="minorBidi"/>
          <w:noProof/>
          <w:kern w:val="2"/>
          <w:sz w:val="21"/>
          <w:szCs w:val="22"/>
          <w:lang w:val="en-US" w:eastAsia="zh-CN"/>
        </w:rPr>
      </w:pPr>
      <w:ins w:id="3545" w:author="Rapporteur" w:date="2022-05-26T14:29:00Z">
        <w:r>
          <w:rPr>
            <w:rStyle w:val="affff6"/>
            <w:noProof/>
          </w:rPr>
          <w:fldChar w:fldCharType="begin"/>
        </w:r>
        <w:r>
          <w:rPr>
            <w:rStyle w:val="affff6"/>
            <w:noProof/>
          </w:rPr>
          <w:instrText xml:space="preserve"> </w:instrText>
        </w:r>
        <w:r>
          <w:rPr>
            <w:noProof/>
          </w:rPr>
          <w:instrText>HYPERLINK \l "_Toc104468122"</w:instrText>
        </w:r>
        <w:r>
          <w:rPr>
            <w:rStyle w:val="affff6"/>
            <w:noProof/>
          </w:rPr>
          <w:instrText xml:space="preserve"> </w:instrText>
        </w:r>
        <w:r>
          <w:rPr>
            <w:rStyle w:val="affff6"/>
            <w:noProof/>
          </w:rPr>
          <w:fldChar w:fldCharType="separate"/>
        </w:r>
        <w:r>
          <w:rPr>
            <w:rStyle w:val="affff6"/>
            <w:noProof/>
          </w:rPr>
          <w:t>6.40.1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_Toc104468122 \h </w:instrText>
        </w:r>
      </w:ins>
      <w:r>
        <w:rPr>
          <w:noProof/>
          <w:webHidden/>
        </w:rPr>
      </w:r>
      <w:r>
        <w:rPr>
          <w:noProof/>
          <w:webHidden/>
        </w:rPr>
        <w:fldChar w:fldCharType="separate"/>
      </w:r>
      <w:ins w:id="3546" w:author="Rapporteur" w:date="2022-05-26T14:30:00Z">
        <w:r>
          <w:rPr>
            <w:noProof/>
            <w:webHidden/>
          </w:rPr>
          <w:t>136</w:t>
        </w:r>
      </w:ins>
      <w:ins w:id="3547" w:author="Rapporteur" w:date="2022-05-26T14:29:00Z">
        <w:r>
          <w:rPr>
            <w:noProof/>
            <w:webHidden/>
          </w:rPr>
          <w:fldChar w:fldCharType="end"/>
        </w:r>
        <w:r>
          <w:rPr>
            <w:rStyle w:val="affff6"/>
            <w:noProof/>
          </w:rPr>
          <w:fldChar w:fldCharType="end"/>
        </w:r>
      </w:ins>
    </w:p>
    <w:p>
      <w:pPr>
        <w:pStyle w:val="34"/>
        <w:rPr>
          <w:ins w:id="3548" w:author="Rapporteur" w:date="2022-05-26T14:29:00Z"/>
          <w:rFonts w:asciiTheme="minorHAnsi" w:eastAsiaTheme="minorEastAsia" w:hAnsiTheme="minorHAnsi" w:cstheme="minorBidi"/>
          <w:noProof/>
          <w:kern w:val="2"/>
          <w:sz w:val="21"/>
          <w:szCs w:val="22"/>
          <w:lang w:val="en-US" w:eastAsia="zh-CN"/>
        </w:rPr>
      </w:pPr>
      <w:ins w:id="3549" w:author="Rapporteur" w:date="2022-05-26T14:29:00Z">
        <w:r>
          <w:rPr>
            <w:rStyle w:val="affff6"/>
            <w:noProof/>
          </w:rPr>
          <w:fldChar w:fldCharType="begin"/>
        </w:r>
        <w:r>
          <w:rPr>
            <w:rStyle w:val="affff6"/>
            <w:noProof/>
          </w:rPr>
          <w:instrText xml:space="preserve"> </w:instrText>
        </w:r>
        <w:r>
          <w:rPr>
            <w:noProof/>
          </w:rPr>
          <w:instrText>HYPERLINK \l "_Toc104468123"</w:instrText>
        </w:r>
        <w:r>
          <w:rPr>
            <w:rStyle w:val="affff6"/>
            <w:noProof/>
          </w:rPr>
          <w:instrText xml:space="preserve"> </w:instrText>
        </w:r>
        <w:r>
          <w:rPr>
            <w:rStyle w:val="affff6"/>
            <w:noProof/>
          </w:rPr>
          <w:fldChar w:fldCharType="separate"/>
        </w:r>
        <w:r>
          <w:rPr>
            <w:rStyle w:val="affff6"/>
            <w:noProof/>
          </w:rPr>
          <w:t>6.40.2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_Toc104468123 \h </w:instrText>
        </w:r>
      </w:ins>
      <w:r>
        <w:rPr>
          <w:noProof/>
          <w:webHidden/>
        </w:rPr>
      </w:r>
      <w:r>
        <w:rPr>
          <w:noProof/>
          <w:webHidden/>
        </w:rPr>
        <w:fldChar w:fldCharType="separate"/>
      </w:r>
      <w:ins w:id="3550" w:author="Rapporteur" w:date="2022-05-26T14:30:00Z">
        <w:r>
          <w:rPr>
            <w:noProof/>
            <w:webHidden/>
          </w:rPr>
          <w:t>136</w:t>
        </w:r>
      </w:ins>
      <w:ins w:id="3551" w:author="Rapporteur" w:date="2022-05-26T14:29:00Z">
        <w:r>
          <w:rPr>
            <w:noProof/>
            <w:webHidden/>
          </w:rPr>
          <w:fldChar w:fldCharType="end"/>
        </w:r>
        <w:r>
          <w:rPr>
            <w:rStyle w:val="affff6"/>
            <w:noProof/>
          </w:rPr>
          <w:fldChar w:fldCharType="end"/>
        </w:r>
      </w:ins>
    </w:p>
    <w:p>
      <w:pPr>
        <w:pStyle w:val="34"/>
        <w:rPr>
          <w:ins w:id="3552" w:author="Rapporteur" w:date="2022-05-26T14:29:00Z"/>
          <w:rFonts w:asciiTheme="minorHAnsi" w:eastAsiaTheme="minorEastAsia" w:hAnsiTheme="minorHAnsi" w:cstheme="minorBidi"/>
          <w:noProof/>
          <w:kern w:val="2"/>
          <w:sz w:val="21"/>
          <w:szCs w:val="22"/>
          <w:lang w:val="en-US" w:eastAsia="zh-CN"/>
        </w:rPr>
      </w:pPr>
      <w:ins w:id="3553" w:author="Rapporteur" w:date="2022-05-26T14:29:00Z">
        <w:r>
          <w:rPr>
            <w:rStyle w:val="affff6"/>
            <w:noProof/>
          </w:rPr>
          <w:fldChar w:fldCharType="begin"/>
        </w:r>
        <w:r>
          <w:rPr>
            <w:rStyle w:val="affff6"/>
            <w:noProof/>
          </w:rPr>
          <w:instrText xml:space="preserve"> </w:instrText>
        </w:r>
        <w:r>
          <w:rPr>
            <w:noProof/>
          </w:rPr>
          <w:instrText>HYPERLINK \l "_Toc104468124"</w:instrText>
        </w:r>
        <w:r>
          <w:rPr>
            <w:rStyle w:val="affff6"/>
            <w:noProof/>
          </w:rPr>
          <w:instrText xml:space="preserve"> </w:instrText>
        </w:r>
        <w:r>
          <w:rPr>
            <w:rStyle w:val="affff6"/>
            <w:noProof/>
          </w:rPr>
          <w:fldChar w:fldCharType="separate"/>
        </w:r>
        <w:r>
          <w:rPr>
            <w:rStyle w:val="affff6"/>
            <w:noProof/>
          </w:rPr>
          <w:t>6.40.3</w:t>
        </w:r>
        <w:r>
          <w:rPr>
            <w:rFonts w:asciiTheme="minorHAnsi" w:eastAsiaTheme="minorEastAsia" w:hAnsiTheme="minorHAnsi" w:cstheme="minorBidi"/>
            <w:noProof/>
            <w:kern w:val="2"/>
            <w:sz w:val="21"/>
            <w:szCs w:val="22"/>
            <w:lang w:val="en-US" w:eastAsia="zh-CN"/>
          </w:rPr>
          <w:tab/>
        </w:r>
        <w:r>
          <w:rPr>
            <w:rStyle w:val="affff6"/>
            <w:noProof/>
          </w:rPr>
          <w:t>Impacts on Existing Nodes and Functionality</w:t>
        </w:r>
        <w:r>
          <w:rPr>
            <w:noProof/>
            <w:webHidden/>
          </w:rPr>
          <w:tab/>
        </w:r>
        <w:r>
          <w:rPr>
            <w:noProof/>
            <w:webHidden/>
          </w:rPr>
          <w:fldChar w:fldCharType="begin"/>
        </w:r>
        <w:r>
          <w:rPr>
            <w:noProof/>
            <w:webHidden/>
          </w:rPr>
          <w:instrText xml:space="preserve"> PAGEREF _Toc104468124 \h </w:instrText>
        </w:r>
      </w:ins>
      <w:r>
        <w:rPr>
          <w:noProof/>
          <w:webHidden/>
        </w:rPr>
      </w:r>
      <w:r>
        <w:rPr>
          <w:noProof/>
          <w:webHidden/>
        </w:rPr>
        <w:fldChar w:fldCharType="separate"/>
      </w:r>
      <w:ins w:id="3554" w:author="Rapporteur" w:date="2022-05-26T14:30:00Z">
        <w:r>
          <w:rPr>
            <w:noProof/>
            <w:webHidden/>
          </w:rPr>
          <w:t>139</w:t>
        </w:r>
      </w:ins>
      <w:ins w:id="3555" w:author="Rapporteur" w:date="2022-05-26T14:29:00Z">
        <w:r>
          <w:rPr>
            <w:noProof/>
            <w:webHidden/>
          </w:rPr>
          <w:fldChar w:fldCharType="end"/>
        </w:r>
        <w:r>
          <w:rPr>
            <w:rStyle w:val="affff6"/>
            <w:noProof/>
          </w:rPr>
          <w:fldChar w:fldCharType="end"/>
        </w:r>
      </w:ins>
    </w:p>
    <w:p>
      <w:pPr>
        <w:pStyle w:val="23"/>
        <w:rPr>
          <w:ins w:id="3556" w:author="Rapporteur" w:date="2022-05-26T14:29:00Z"/>
          <w:rFonts w:asciiTheme="minorHAnsi" w:eastAsiaTheme="minorEastAsia" w:hAnsiTheme="minorHAnsi" w:cstheme="minorBidi"/>
          <w:noProof/>
          <w:kern w:val="2"/>
          <w:sz w:val="21"/>
          <w:szCs w:val="22"/>
          <w:lang w:val="en-US" w:eastAsia="zh-CN"/>
        </w:rPr>
      </w:pPr>
      <w:ins w:id="3557" w:author="Rapporteur" w:date="2022-05-26T14:29:00Z">
        <w:r>
          <w:rPr>
            <w:rStyle w:val="affff6"/>
            <w:noProof/>
          </w:rPr>
          <w:fldChar w:fldCharType="begin"/>
        </w:r>
        <w:r>
          <w:rPr>
            <w:rStyle w:val="affff6"/>
            <w:noProof/>
          </w:rPr>
          <w:instrText xml:space="preserve"> </w:instrText>
        </w:r>
        <w:r>
          <w:rPr>
            <w:noProof/>
          </w:rPr>
          <w:instrText>HYPERLINK \l "_Toc104468125"</w:instrText>
        </w:r>
        <w:r>
          <w:rPr>
            <w:rStyle w:val="affff6"/>
            <w:noProof/>
          </w:rPr>
          <w:instrText xml:space="preserve"> </w:instrText>
        </w:r>
        <w:r>
          <w:rPr>
            <w:rStyle w:val="affff6"/>
            <w:noProof/>
          </w:rPr>
          <w:fldChar w:fldCharType="separate"/>
        </w:r>
        <w:r>
          <w:rPr>
            <w:rStyle w:val="affff6"/>
            <w:noProof/>
            <w:lang w:eastAsia="zh-CN"/>
          </w:rPr>
          <w:t>6.41</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#41</w:t>
        </w:r>
        <w:r>
          <w:rPr>
            <w:rStyle w:val="affff6"/>
            <w:noProof/>
          </w:rPr>
          <w:t>: Sending data that is about to be purged</w:t>
        </w:r>
        <w:r>
          <w:rPr>
            <w:noProof/>
            <w:webHidden/>
          </w:rPr>
          <w:tab/>
        </w:r>
        <w:r>
          <w:rPr>
            <w:noProof/>
            <w:webHidden/>
          </w:rPr>
          <w:fldChar w:fldCharType="begin"/>
        </w:r>
        <w:r>
          <w:rPr>
            <w:noProof/>
            <w:webHidden/>
          </w:rPr>
          <w:instrText xml:space="preserve"> PAGEREF _Toc104468125 \h </w:instrText>
        </w:r>
      </w:ins>
      <w:r>
        <w:rPr>
          <w:noProof/>
          <w:webHidden/>
        </w:rPr>
      </w:r>
      <w:r>
        <w:rPr>
          <w:noProof/>
          <w:webHidden/>
        </w:rPr>
        <w:fldChar w:fldCharType="separate"/>
      </w:r>
      <w:ins w:id="3558" w:author="Rapporteur" w:date="2022-05-26T14:30:00Z">
        <w:r>
          <w:rPr>
            <w:noProof/>
            <w:webHidden/>
          </w:rPr>
          <w:t>139</w:t>
        </w:r>
      </w:ins>
      <w:ins w:id="3559" w:author="Rapporteur" w:date="2022-05-26T14:29:00Z">
        <w:r>
          <w:rPr>
            <w:noProof/>
            <w:webHidden/>
          </w:rPr>
          <w:fldChar w:fldCharType="end"/>
        </w:r>
        <w:r>
          <w:rPr>
            <w:rStyle w:val="affff6"/>
            <w:noProof/>
          </w:rPr>
          <w:fldChar w:fldCharType="end"/>
        </w:r>
      </w:ins>
    </w:p>
    <w:p>
      <w:pPr>
        <w:pStyle w:val="34"/>
        <w:rPr>
          <w:ins w:id="3560" w:author="Rapporteur" w:date="2022-05-26T14:29:00Z"/>
          <w:rFonts w:asciiTheme="minorHAnsi" w:eastAsiaTheme="minorEastAsia" w:hAnsiTheme="minorHAnsi" w:cstheme="minorBidi"/>
          <w:noProof/>
          <w:kern w:val="2"/>
          <w:sz w:val="21"/>
          <w:szCs w:val="22"/>
          <w:lang w:val="en-US" w:eastAsia="zh-CN"/>
        </w:rPr>
      </w:pPr>
      <w:ins w:id="3561" w:author="Rapporteur" w:date="2022-05-26T14:29:00Z">
        <w:r>
          <w:rPr>
            <w:rStyle w:val="affff6"/>
            <w:noProof/>
          </w:rPr>
          <w:fldChar w:fldCharType="begin"/>
        </w:r>
        <w:r>
          <w:rPr>
            <w:rStyle w:val="affff6"/>
            <w:noProof/>
          </w:rPr>
          <w:instrText xml:space="preserve"> </w:instrText>
        </w:r>
        <w:r>
          <w:rPr>
            <w:noProof/>
          </w:rPr>
          <w:instrText>HYPERLINK \l "_Toc104468126"</w:instrText>
        </w:r>
        <w:r>
          <w:rPr>
            <w:rStyle w:val="affff6"/>
            <w:noProof/>
          </w:rPr>
          <w:instrText xml:space="preserve"> </w:instrText>
        </w:r>
        <w:r>
          <w:rPr>
            <w:rStyle w:val="affff6"/>
            <w:noProof/>
          </w:rPr>
          <w:fldChar w:fldCharType="separate"/>
        </w:r>
        <w:r>
          <w:rPr>
            <w:rStyle w:val="affff6"/>
            <w:noProof/>
          </w:rPr>
          <w:t>6.41.1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_Toc104468126 \h </w:instrText>
        </w:r>
      </w:ins>
      <w:r>
        <w:rPr>
          <w:noProof/>
          <w:webHidden/>
        </w:rPr>
      </w:r>
      <w:r>
        <w:rPr>
          <w:noProof/>
          <w:webHidden/>
        </w:rPr>
        <w:fldChar w:fldCharType="separate"/>
      </w:r>
      <w:ins w:id="3562" w:author="Rapporteur" w:date="2022-05-26T14:30:00Z">
        <w:r>
          <w:rPr>
            <w:noProof/>
            <w:webHidden/>
          </w:rPr>
          <w:t>139</w:t>
        </w:r>
      </w:ins>
      <w:ins w:id="3563" w:author="Rapporteur" w:date="2022-05-26T14:29:00Z">
        <w:r>
          <w:rPr>
            <w:noProof/>
            <w:webHidden/>
          </w:rPr>
          <w:fldChar w:fldCharType="end"/>
        </w:r>
        <w:r>
          <w:rPr>
            <w:rStyle w:val="affff6"/>
            <w:noProof/>
          </w:rPr>
          <w:fldChar w:fldCharType="end"/>
        </w:r>
      </w:ins>
    </w:p>
    <w:p>
      <w:pPr>
        <w:pStyle w:val="34"/>
        <w:rPr>
          <w:ins w:id="3564" w:author="Rapporteur" w:date="2022-05-26T14:29:00Z"/>
          <w:rFonts w:asciiTheme="minorHAnsi" w:eastAsiaTheme="minorEastAsia" w:hAnsiTheme="minorHAnsi" w:cstheme="minorBidi"/>
          <w:noProof/>
          <w:kern w:val="2"/>
          <w:sz w:val="21"/>
          <w:szCs w:val="22"/>
          <w:lang w:val="en-US" w:eastAsia="zh-CN"/>
        </w:rPr>
      </w:pPr>
      <w:ins w:id="3565" w:author="Rapporteur" w:date="2022-05-26T14:29:00Z">
        <w:r>
          <w:rPr>
            <w:rStyle w:val="affff6"/>
            <w:noProof/>
          </w:rPr>
          <w:fldChar w:fldCharType="begin"/>
        </w:r>
        <w:r>
          <w:rPr>
            <w:rStyle w:val="affff6"/>
            <w:noProof/>
          </w:rPr>
          <w:instrText xml:space="preserve"> </w:instrText>
        </w:r>
        <w:r>
          <w:rPr>
            <w:noProof/>
          </w:rPr>
          <w:instrText>HYPERLINK \l "_Toc104468127"</w:instrText>
        </w:r>
        <w:r>
          <w:rPr>
            <w:rStyle w:val="affff6"/>
            <w:noProof/>
          </w:rPr>
          <w:instrText xml:space="preserve"> </w:instrText>
        </w:r>
        <w:r>
          <w:rPr>
            <w:rStyle w:val="affff6"/>
            <w:noProof/>
          </w:rPr>
          <w:fldChar w:fldCharType="separate"/>
        </w:r>
        <w:r>
          <w:rPr>
            <w:rStyle w:val="affff6"/>
            <w:noProof/>
          </w:rPr>
          <w:t>6.41.2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_Toc104468127 \h </w:instrText>
        </w:r>
      </w:ins>
      <w:r>
        <w:rPr>
          <w:noProof/>
          <w:webHidden/>
        </w:rPr>
      </w:r>
      <w:r>
        <w:rPr>
          <w:noProof/>
          <w:webHidden/>
        </w:rPr>
        <w:fldChar w:fldCharType="separate"/>
      </w:r>
      <w:ins w:id="3566" w:author="Rapporteur" w:date="2022-05-26T14:30:00Z">
        <w:r>
          <w:rPr>
            <w:noProof/>
            <w:webHidden/>
          </w:rPr>
          <w:t>139</w:t>
        </w:r>
      </w:ins>
      <w:ins w:id="3567" w:author="Rapporteur" w:date="2022-05-26T14:29:00Z">
        <w:r>
          <w:rPr>
            <w:noProof/>
            <w:webHidden/>
          </w:rPr>
          <w:fldChar w:fldCharType="end"/>
        </w:r>
        <w:r>
          <w:rPr>
            <w:rStyle w:val="affff6"/>
            <w:noProof/>
          </w:rPr>
          <w:fldChar w:fldCharType="end"/>
        </w:r>
      </w:ins>
    </w:p>
    <w:p>
      <w:pPr>
        <w:pStyle w:val="34"/>
        <w:rPr>
          <w:ins w:id="3568" w:author="Rapporteur" w:date="2022-05-26T14:29:00Z"/>
          <w:rFonts w:asciiTheme="minorHAnsi" w:eastAsiaTheme="minorEastAsia" w:hAnsiTheme="minorHAnsi" w:cstheme="minorBidi"/>
          <w:noProof/>
          <w:kern w:val="2"/>
          <w:sz w:val="21"/>
          <w:szCs w:val="22"/>
          <w:lang w:val="en-US" w:eastAsia="zh-CN"/>
        </w:rPr>
      </w:pPr>
      <w:ins w:id="3569" w:author="Rapporteur" w:date="2022-05-26T14:29:00Z">
        <w:r>
          <w:rPr>
            <w:rStyle w:val="affff6"/>
            <w:noProof/>
          </w:rPr>
          <w:lastRenderedPageBreak/>
          <w:fldChar w:fldCharType="begin"/>
        </w:r>
        <w:r>
          <w:rPr>
            <w:rStyle w:val="affff6"/>
            <w:noProof/>
          </w:rPr>
          <w:instrText xml:space="preserve"> </w:instrText>
        </w:r>
        <w:r>
          <w:rPr>
            <w:noProof/>
          </w:rPr>
          <w:instrText>HYPERLINK \l "_Toc104468128"</w:instrText>
        </w:r>
        <w:r>
          <w:rPr>
            <w:rStyle w:val="affff6"/>
            <w:noProof/>
          </w:rPr>
          <w:instrText xml:space="preserve"> </w:instrText>
        </w:r>
        <w:r>
          <w:rPr>
            <w:rStyle w:val="affff6"/>
            <w:noProof/>
          </w:rPr>
          <w:fldChar w:fldCharType="separate"/>
        </w:r>
        <w:r>
          <w:rPr>
            <w:rStyle w:val="affff6"/>
            <w:noProof/>
            <w:lang w:eastAsia="zh-CN"/>
          </w:rPr>
          <w:t>6.41.3</w:t>
        </w:r>
        <w:r>
          <w:rPr>
            <w:rFonts w:asciiTheme="minorHAnsi" w:eastAsiaTheme="minorEastAsia" w:hAnsiTheme="minorHAnsi" w:cstheme="minorBidi"/>
            <w:noProof/>
            <w:kern w:val="2"/>
            <w:sz w:val="21"/>
            <w:szCs w:val="22"/>
            <w:lang w:val="en-US" w:eastAsia="zh-CN"/>
          </w:rPr>
          <w:tab/>
        </w:r>
        <w:r>
          <w:rPr>
            <w:rStyle w:val="affff6"/>
            <w:noProof/>
          </w:rPr>
          <w:t>Impacts on services, entities and interfaces</w:t>
        </w:r>
        <w:r>
          <w:rPr>
            <w:noProof/>
            <w:webHidden/>
          </w:rPr>
          <w:tab/>
        </w:r>
        <w:r>
          <w:rPr>
            <w:noProof/>
            <w:webHidden/>
          </w:rPr>
          <w:fldChar w:fldCharType="begin"/>
        </w:r>
        <w:r>
          <w:rPr>
            <w:noProof/>
            <w:webHidden/>
          </w:rPr>
          <w:instrText xml:space="preserve"> PAGEREF _Toc104468128 \h </w:instrText>
        </w:r>
      </w:ins>
      <w:r>
        <w:rPr>
          <w:noProof/>
          <w:webHidden/>
        </w:rPr>
      </w:r>
      <w:r>
        <w:rPr>
          <w:noProof/>
          <w:webHidden/>
        </w:rPr>
        <w:fldChar w:fldCharType="separate"/>
      </w:r>
      <w:ins w:id="3570" w:author="Rapporteur" w:date="2022-05-26T14:30:00Z">
        <w:r>
          <w:rPr>
            <w:noProof/>
            <w:webHidden/>
          </w:rPr>
          <w:t>140</w:t>
        </w:r>
      </w:ins>
      <w:ins w:id="3571" w:author="Rapporteur" w:date="2022-05-26T14:29:00Z">
        <w:r>
          <w:rPr>
            <w:noProof/>
            <w:webHidden/>
          </w:rPr>
          <w:fldChar w:fldCharType="end"/>
        </w:r>
        <w:r>
          <w:rPr>
            <w:rStyle w:val="affff6"/>
            <w:noProof/>
          </w:rPr>
          <w:fldChar w:fldCharType="end"/>
        </w:r>
      </w:ins>
    </w:p>
    <w:p>
      <w:pPr>
        <w:pStyle w:val="23"/>
        <w:rPr>
          <w:ins w:id="3572" w:author="Rapporteur" w:date="2022-05-26T14:29:00Z"/>
          <w:rFonts w:asciiTheme="minorHAnsi" w:eastAsiaTheme="minorEastAsia" w:hAnsiTheme="minorHAnsi" w:cstheme="minorBidi"/>
          <w:noProof/>
          <w:kern w:val="2"/>
          <w:sz w:val="21"/>
          <w:szCs w:val="22"/>
          <w:lang w:val="en-US" w:eastAsia="zh-CN"/>
        </w:rPr>
      </w:pPr>
      <w:ins w:id="3573" w:author="Rapporteur" w:date="2022-05-26T14:29:00Z">
        <w:r>
          <w:rPr>
            <w:rStyle w:val="affff6"/>
            <w:noProof/>
          </w:rPr>
          <w:fldChar w:fldCharType="begin"/>
        </w:r>
        <w:r>
          <w:rPr>
            <w:rStyle w:val="affff6"/>
            <w:noProof/>
          </w:rPr>
          <w:instrText xml:space="preserve"> </w:instrText>
        </w:r>
        <w:r>
          <w:rPr>
            <w:noProof/>
          </w:rPr>
          <w:instrText>HYPERLINK \l "_Toc104468129"</w:instrText>
        </w:r>
        <w:r>
          <w:rPr>
            <w:rStyle w:val="affff6"/>
            <w:noProof/>
          </w:rPr>
          <w:instrText xml:space="preserve"> </w:instrText>
        </w:r>
        <w:r>
          <w:rPr>
            <w:rStyle w:val="affff6"/>
            <w:noProof/>
          </w:rPr>
          <w:fldChar w:fldCharType="separate"/>
        </w:r>
        <w:r>
          <w:rPr>
            <w:rStyle w:val="affff6"/>
            <w:noProof/>
            <w:lang w:eastAsia="zh-CN"/>
          </w:rPr>
          <w:t>6.42</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#42</w:t>
        </w:r>
        <w:r>
          <w:rPr>
            <w:rStyle w:val="affff6"/>
            <w:noProof/>
          </w:rPr>
          <w:t>: Storage and retrieval of trained ML models to/from ADRF</w:t>
        </w:r>
        <w:r>
          <w:rPr>
            <w:noProof/>
            <w:webHidden/>
          </w:rPr>
          <w:tab/>
        </w:r>
        <w:r>
          <w:rPr>
            <w:noProof/>
            <w:webHidden/>
          </w:rPr>
          <w:fldChar w:fldCharType="begin"/>
        </w:r>
        <w:r>
          <w:rPr>
            <w:noProof/>
            <w:webHidden/>
          </w:rPr>
          <w:instrText xml:space="preserve"> PAGEREF _Toc104468129 \h </w:instrText>
        </w:r>
      </w:ins>
      <w:r>
        <w:rPr>
          <w:noProof/>
          <w:webHidden/>
        </w:rPr>
      </w:r>
      <w:r>
        <w:rPr>
          <w:noProof/>
          <w:webHidden/>
        </w:rPr>
        <w:fldChar w:fldCharType="separate"/>
      </w:r>
      <w:ins w:id="3574" w:author="Rapporteur" w:date="2022-05-26T14:30:00Z">
        <w:r>
          <w:rPr>
            <w:noProof/>
            <w:webHidden/>
          </w:rPr>
          <w:t>140</w:t>
        </w:r>
      </w:ins>
      <w:ins w:id="3575" w:author="Rapporteur" w:date="2022-05-26T14:29:00Z">
        <w:r>
          <w:rPr>
            <w:noProof/>
            <w:webHidden/>
          </w:rPr>
          <w:fldChar w:fldCharType="end"/>
        </w:r>
        <w:r>
          <w:rPr>
            <w:rStyle w:val="affff6"/>
            <w:noProof/>
          </w:rPr>
          <w:fldChar w:fldCharType="end"/>
        </w:r>
      </w:ins>
    </w:p>
    <w:p>
      <w:pPr>
        <w:pStyle w:val="34"/>
        <w:rPr>
          <w:ins w:id="3576" w:author="Rapporteur" w:date="2022-05-26T14:29:00Z"/>
          <w:rFonts w:asciiTheme="minorHAnsi" w:eastAsiaTheme="minorEastAsia" w:hAnsiTheme="minorHAnsi" w:cstheme="minorBidi"/>
          <w:noProof/>
          <w:kern w:val="2"/>
          <w:sz w:val="21"/>
          <w:szCs w:val="22"/>
          <w:lang w:val="en-US" w:eastAsia="zh-CN"/>
        </w:rPr>
      </w:pPr>
      <w:ins w:id="3577" w:author="Rapporteur" w:date="2022-05-26T14:29:00Z">
        <w:r>
          <w:rPr>
            <w:rStyle w:val="affff6"/>
            <w:noProof/>
          </w:rPr>
          <w:fldChar w:fldCharType="begin"/>
        </w:r>
        <w:r>
          <w:rPr>
            <w:rStyle w:val="affff6"/>
            <w:noProof/>
          </w:rPr>
          <w:instrText xml:space="preserve"> </w:instrText>
        </w:r>
        <w:r>
          <w:rPr>
            <w:noProof/>
          </w:rPr>
          <w:instrText>HYPERLINK \l "_Toc104468130"</w:instrText>
        </w:r>
        <w:r>
          <w:rPr>
            <w:rStyle w:val="affff6"/>
            <w:noProof/>
          </w:rPr>
          <w:instrText xml:space="preserve"> </w:instrText>
        </w:r>
        <w:r>
          <w:rPr>
            <w:rStyle w:val="affff6"/>
            <w:noProof/>
          </w:rPr>
          <w:fldChar w:fldCharType="separate"/>
        </w:r>
        <w:r>
          <w:rPr>
            <w:rStyle w:val="affff6"/>
            <w:noProof/>
          </w:rPr>
          <w:t>6.42.1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_Toc104468130 \h </w:instrText>
        </w:r>
      </w:ins>
      <w:r>
        <w:rPr>
          <w:noProof/>
          <w:webHidden/>
        </w:rPr>
      </w:r>
      <w:r>
        <w:rPr>
          <w:noProof/>
          <w:webHidden/>
        </w:rPr>
        <w:fldChar w:fldCharType="separate"/>
      </w:r>
      <w:ins w:id="3578" w:author="Rapporteur" w:date="2022-05-26T14:30:00Z">
        <w:r>
          <w:rPr>
            <w:noProof/>
            <w:webHidden/>
          </w:rPr>
          <w:t>140</w:t>
        </w:r>
      </w:ins>
      <w:ins w:id="3579" w:author="Rapporteur" w:date="2022-05-26T14:29:00Z">
        <w:r>
          <w:rPr>
            <w:noProof/>
            <w:webHidden/>
          </w:rPr>
          <w:fldChar w:fldCharType="end"/>
        </w:r>
        <w:r>
          <w:rPr>
            <w:rStyle w:val="affff6"/>
            <w:noProof/>
          </w:rPr>
          <w:fldChar w:fldCharType="end"/>
        </w:r>
      </w:ins>
    </w:p>
    <w:p>
      <w:pPr>
        <w:pStyle w:val="34"/>
        <w:rPr>
          <w:ins w:id="3580" w:author="Rapporteur" w:date="2022-05-26T14:29:00Z"/>
          <w:rFonts w:asciiTheme="minorHAnsi" w:eastAsiaTheme="minorEastAsia" w:hAnsiTheme="minorHAnsi" w:cstheme="minorBidi"/>
          <w:noProof/>
          <w:kern w:val="2"/>
          <w:sz w:val="21"/>
          <w:szCs w:val="22"/>
          <w:lang w:val="en-US" w:eastAsia="zh-CN"/>
        </w:rPr>
      </w:pPr>
      <w:ins w:id="3581" w:author="Rapporteur" w:date="2022-05-26T14:29:00Z">
        <w:r>
          <w:rPr>
            <w:rStyle w:val="affff6"/>
            <w:noProof/>
          </w:rPr>
          <w:fldChar w:fldCharType="begin"/>
        </w:r>
        <w:r>
          <w:rPr>
            <w:rStyle w:val="affff6"/>
            <w:noProof/>
          </w:rPr>
          <w:instrText xml:space="preserve"> </w:instrText>
        </w:r>
        <w:r>
          <w:rPr>
            <w:noProof/>
          </w:rPr>
          <w:instrText>HYPERLINK \l "_Toc104468131"</w:instrText>
        </w:r>
        <w:r>
          <w:rPr>
            <w:rStyle w:val="affff6"/>
            <w:noProof/>
          </w:rPr>
          <w:instrText xml:space="preserve"> </w:instrText>
        </w:r>
        <w:r>
          <w:rPr>
            <w:rStyle w:val="affff6"/>
            <w:noProof/>
          </w:rPr>
          <w:fldChar w:fldCharType="separate"/>
        </w:r>
        <w:r>
          <w:rPr>
            <w:rStyle w:val="affff6"/>
            <w:noProof/>
          </w:rPr>
          <w:t>6.42.2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_Toc104468131 \h </w:instrText>
        </w:r>
      </w:ins>
      <w:r>
        <w:rPr>
          <w:noProof/>
          <w:webHidden/>
        </w:rPr>
      </w:r>
      <w:r>
        <w:rPr>
          <w:noProof/>
          <w:webHidden/>
        </w:rPr>
        <w:fldChar w:fldCharType="separate"/>
      </w:r>
      <w:ins w:id="3582" w:author="Rapporteur" w:date="2022-05-26T14:30:00Z">
        <w:r>
          <w:rPr>
            <w:noProof/>
            <w:webHidden/>
          </w:rPr>
          <w:t>140</w:t>
        </w:r>
      </w:ins>
      <w:ins w:id="3583" w:author="Rapporteur" w:date="2022-05-26T14:29:00Z">
        <w:r>
          <w:rPr>
            <w:noProof/>
            <w:webHidden/>
          </w:rPr>
          <w:fldChar w:fldCharType="end"/>
        </w:r>
        <w:r>
          <w:rPr>
            <w:rStyle w:val="affff6"/>
            <w:noProof/>
          </w:rPr>
          <w:fldChar w:fldCharType="end"/>
        </w:r>
      </w:ins>
    </w:p>
    <w:p>
      <w:pPr>
        <w:pStyle w:val="43"/>
        <w:rPr>
          <w:ins w:id="3584" w:author="Rapporteur" w:date="2022-05-26T14:29:00Z"/>
          <w:rFonts w:asciiTheme="minorHAnsi" w:eastAsiaTheme="minorEastAsia" w:hAnsiTheme="minorHAnsi" w:cstheme="minorBidi"/>
          <w:noProof/>
          <w:kern w:val="2"/>
          <w:sz w:val="21"/>
          <w:szCs w:val="22"/>
          <w:lang w:val="en-US" w:eastAsia="zh-CN"/>
        </w:rPr>
      </w:pPr>
      <w:ins w:id="3585" w:author="Rapporteur" w:date="2022-05-26T14:29:00Z">
        <w:r>
          <w:rPr>
            <w:rStyle w:val="affff6"/>
            <w:noProof/>
          </w:rPr>
          <w:fldChar w:fldCharType="begin"/>
        </w:r>
        <w:r>
          <w:rPr>
            <w:rStyle w:val="affff6"/>
            <w:noProof/>
          </w:rPr>
          <w:instrText xml:space="preserve"> </w:instrText>
        </w:r>
        <w:r>
          <w:rPr>
            <w:noProof/>
          </w:rPr>
          <w:instrText>HYPERLINK \l "_Toc104468132"</w:instrText>
        </w:r>
        <w:r>
          <w:rPr>
            <w:rStyle w:val="affff6"/>
            <w:noProof/>
          </w:rPr>
          <w:instrText xml:space="preserve"> </w:instrText>
        </w:r>
        <w:r>
          <w:rPr>
            <w:rStyle w:val="affff6"/>
            <w:noProof/>
          </w:rPr>
          <w:fldChar w:fldCharType="separate"/>
        </w:r>
        <w:r>
          <w:rPr>
            <w:rStyle w:val="affff6"/>
            <w:noProof/>
            <w:lang w:eastAsia="zh-CN"/>
          </w:rPr>
          <w:t>6.42.2.1</w:t>
        </w:r>
        <w:r>
          <w:rPr>
            <w:rFonts w:asciiTheme="minorHAnsi" w:eastAsiaTheme="minorEastAsia" w:hAnsiTheme="minorHAnsi" w:cstheme="minorBidi"/>
            <w:noProof/>
            <w:kern w:val="2"/>
            <w:sz w:val="21"/>
            <w:szCs w:val="22"/>
            <w:lang w:val="en-US" w:eastAsia="zh-CN"/>
          </w:rPr>
          <w:tab/>
        </w:r>
        <w:r>
          <w:rPr>
            <w:rStyle w:val="affff6"/>
            <w:noProof/>
            <w:lang w:eastAsia="zh-CN"/>
          </w:rPr>
          <w:t>Procedure for trained ML model(s) storage in ADRF</w:t>
        </w:r>
        <w:r>
          <w:rPr>
            <w:noProof/>
            <w:webHidden/>
          </w:rPr>
          <w:tab/>
        </w:r>
        <w:r>
          <w:rPr>
            <w:noProof/>
            <w:webHidden/>
          </w:rPr>
          <w:fldChar w:fldCharType="begin"/>
        </w:r>
        <w:r>
          <w:rPr>
            <w:noProof/>
            <w:webHidden/>
          </w:rPr>
          <w:instrText xml:space="preserve"> PAGEREF _Toc104468132 \h </w:instrText>
        </w:r>
      </w:ins>
      <w:r>
        <w:rPr>
          <w:noProof/>
          <w:webHidden/>
        </w:rPr>
      </w:r>
      <w:r>
        <w:rPr>
          <w:noProof/>
          <w:webHidden/>
        </w:rPr>
        <w:fldChar w:fldCharType="separate"/>
      </w:r>
      <w:ins w:id="3586" w:author="Rapporteur" w:date="2022-05-26T14:30:00Z">
        <w:r>
          <w:rPr>
            <w:noProof/>
            <w:webHidden/>
          </w:rPr>
          <w:t>140</w:t>
        </w:r>
      </w:ins>
      <w:ins w:id="3587" w:author="Rapporteur" w:date="2022-05-26T14:29:00Z">
        <w:r>
          <w:rPr>
            <w:noProof/>
            <w:webHidden/>
          </w:rPr>
          <w:fldChar w:fldCharType="end"/>
        </w:r>
        <w:r>
          <w:rPr>
            <w:rStyle w:val="affff6"/>
            <w:noProof/>
          </w:rPr>
          <w:fldChar w:fldCharType="end"/>
        </w:r>
      </w:ins>
    </w:p>
    <w:p>
      <w:pPr>
        <w:pStyle w:val="43"/>
        <w:rPr>
          <w:ins w:id="3588" w:author="Rapporteur" w:date="2022-05-26T14:29:00Z"/>
          <w:rFonts w:asciiTheme="minorHAnsi" w:eastAsiaTheme="minorEastAsia" w:hAnsiTheme="minorHAnsi" w:cstheme="minorBidi"/>
          <w:noProof/>
          <w:kern w:val="2"/>
          <w:sz w:val="21"/>
          <w:szCs w:val="22"/>
          <w:lang w:val="en-US" w:eastAsia="zh-CN"/>
        </w:rPr>
      </w:pPr>
      <w:ins w:id="3589" w:author="Rapporteur" w:date="2022-05-26T14:29:00Z">
        <w:r>
          <w:rPr>
            <w:rStyle w:val="affff6"/>
            <w:noProof/>
          </w:rPr>
          <w:fldChar w:fldCharType="begin"/>
        </w:r>
        <w:r>
          <w:rPr>
            <w:rStyle w:val="affff6"/>
            <w:noProof/>
          </w:rPr>
          <w:instrText xml:space="preserve"> </w:instrText>
        </w:r>
        <w:r>
          <w:rPr>
            <w:noProof/>
          </w:rPr>
          <w:instrText>HYPERLINK \l "_Toc104468133"</w:instrText>
        </w:r>
        <w:r>
          <w:rPr>
            <w:rStyle w:val="affff6"/>
            <w:noProof/>
          </w:rPr>
          <w:instrText xml:space="preserve"> </w:instrText>
        </w:r>
        <w:r>
          <w:rPr>
            <w:rStyle w:val="affff6"/>
            <w:noProof/>
          </w:rPr>
          <w:fldChar w:fldCharType="separate"/>
        </w:r>
        <w:r>
          <w:rPr>
            <w:rStyle w:val="affff6"/>
            <w:noProof/>
            <w:lang w:eastAsia="zh-CN"/>
          </w:rPr>
          <w:t>6.42.2.2</w:t>
        </w:r>
        <w:r>
          <w:rPr>
            <w:rFonts w:asciiTheme="minorHAnsi" w:eastAsiaTheme="minorEastAsia" w:hAnsiTheme="minorHAnsi" w:cstheme="minorBidi"/>
            <w:noProof/>
            <w:kern w:val="2"/>
            <w:sz w:val="21"/>
            <w:szCs w:val="22"/>
            <w:lang w:val="en-US" w:eastAsia="zh-CN"/>
          </w:rPr>
          <w:tab/>
        </w:r>
        <w:r>
          <w:rPr>
            <w:rStyle w:val="affff6"/>
            <w:noProof/>
            <w:lang w:eastAsia="zh-CN"/>
          </w:rPr>
          <w:t>Procedure for trained ML model(s) retrieval from ADRF</w:t>
        </w:r>
        <w:r>
          <w:rPr>
            <w:noProof/>
            <w:webHidden/>
          </w:rPr>
          <w:tab/>
        </w:r>
        <w:r>
          <w:rPr>
            <w:noProof/>
            <w:webHidden/>
          </w:rPr>
          <w:fldChar w:fldCharType="begin"/>
        </w:r>
        <w:r>
          <w:rPr>
            <w:noProof/>
            <w:webHidden/>
          </w:rPr>
          <w:instrText xml:space="preserve"> PAGEREF _Toc104468133 \h </w:instrText>
        </w:r>
      </w:ins>
      <w:r>
        <w:rPr>
          <w:noProof/>
          <w:webHidden/>
        </w:rPr>
      </w:r>
      <w:r>
        <w:rPr>
          <w:noProof/>
          <w:webHidden/>
        </w:rPr>
        <w:fldChar w:fldCharType="separate"/>
      </w:r>
      <w:ins w:id="3590" w:author="Rapporteur" w:date="2022-05-26T14:30:00Z">
        <w:r>
          <w:rPr>
            <w:noProof/>
            <w:webHidden/>
          </w:rPr>
          <w:t>142</w:t>
        </w:r>
      </w:ins>
      <w:ins w:id="3591" w:author="Rapporteur" w:date="2022-05-26T14:29:00Z">
        <w:r>
          <w:rPr>
            <w:noProof/>
            <w:webHidden/>
          </w:rPr>
          <w:fldChar w:fldCharType="end"/>
        </w:r>
        <w:r>
          <w:rPr>
            <w:rStyle w:val="affff6"/>
            <w:noProof/>
          </w:rPr>
          <w:fldChar w:fldCharType="end"/>
        </w:r>
      </w:ins>
    </w:p>
    <w:p>
      <w:pPr>
        <w:pStyle w:val="23"/>
        <w:rPr>
          <w:ins w:id="3592" w:author="Rapporteur" w:date="2022-05-26T14:29:00Z"/>
          <w:rFonts w:asciiTheme="minorHAnsi" w:eastAsiaTheme="minorEastAsia" w:hAnsiTheme="minorHAnsi" w:cstheme="minorBidi"/>
          <w:noProof/>
          <w:kern w:val="2"/>
          <w:sz w:val="21"/>
          <w:szCs w:val="22"/>
          <w:lang w:val="en-US" w:eastAsia="zh-CN"/>
        </w:rPr>
      </w:pPr>
      <w:ins w:id="3593" w:author="Rapporteur" w:date="2022-05-26T14:29:00Z">
        <w:r>
          <w:rPr>
            <w:rStyle w:val="affff6"/>
            <w:noProof/>
          </w:rPr>
          <w:fldChar w:fldCharType="begin"/>
        </w:r>
        <w:r>
          <w:rPr>
            <w:rStyle w:val="affff6"/>
            <w:noProof/>
          </w:rPr>
          <w:instrText xml:space="preserve"> </w:instrText>
        </w:r>
        <w:r>
          <w:rPr>
            <w:noProof/>
          </w:rPr>
          <w:instrText>HYPERLINK \l "_Toc104468134"</w:instrText>
        </w:r>
        <w:r>
          <w:rPr>
            <w:rStyle w:val="affff6"/>
            <w:noProof/>
          </w:rPr>
          <w:instrText xml:space="preserve"> </w:instrText>
        </w:r>
        <w:r>
          <w:rPr>
            <w:rStyle w:val="affff6"/>
            <w:noProof/>
          </w:rPr>
          <w:fldChar w:fldCharType="separate"/>
        </w:r>
        <w:r>
          <w:rPr>
            <w:rStyle w:val="affff6"/>
            <w:noProof/>
            <w:lang w:eastAsia="zh-CN"/>
          </w:rPr>
          <w:t>6.43</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#43</w:t>
        </w:r>
        <w:r>
          <w:rPr>
            <w:rStyle w:val="affff6"/>
            <w:noProof/>
          </w:rPr>
          <w:t>: ML model storage in ADRF</w:t>
        </w:r>
        <w:r>
          <w:rPr>
            <w:rStyle w:val="affff6"/>
            <w:noProof/>
            <w:lang w:val="en-US"/>
          </w:rPr>
          <w:t xml:space="preserve"> and </w:t>
        </w:r>
        <w:r>
          <w:rPr>
            <w:rStyle w:val="affff6"/>
            <w:noProof/>
          </w:rPr>
          <w:t>ML model</w:t>
        </w:r>
        <w:r>
          <w:rPr>
            <w:rStyle w:val="affff6"/>
            <w:noProof/>
            <w:lang w:val="en-US"/>
          </w:rPr>
          <w:t xml:space="preserve"> provision from ADRF</w:t>
        </w:r>
        <w:r>
          <w:rPr>
            <w:noProof/>
            <w:webHidden/>
          </w:rPr>
          <w:tab/>
        </w:r>
        <w:r>
          <w:rPr>
            <w:noProof/>
            <w:webHidden/>
          </w:rPr>
          <w:fldChar w:fldCharType="begin"/>
        </w:r>
        <w:r>
          <w:rPr>
            <w:noProof/>
            <w:webHidden/>
          </w:rPr>
          <w:instrText xml:space="preserve"> PAGEREF _Toc104468134 \h </w:instrText>
        </w:r>
      </w:ins>
      <w:r>
        <w:rPr>
          <w:noProof/>
          <w:webHidden/>
        </w:rPr>
      </w:r>
      <w:r>
        <w:rPr>
          <w:noProof/>
          <w:webHidden/>
        </w:rPr>
        <w:fldChar w:fldCharType="separate"/>
      </w:r>
      <w:ins w:id="3594" w:author="Rapporteur" w:date="2022-05-26T14:30:00Z">
        <w:r>
          <w:rPr>
            <w:noProof/>
            <w:webHidden/>
          </w:rPr>
          <w:t>143</w:t>
        </w:r>
      </w:ins>
      <w:ins w:id="3595" w:author="Rapporteur" w:date="2022-05-26T14:29:00Z">
        <w:r>
          <w:rPr>
            <w:noProof/>
            <w:webHidden/>
          </w:rPr>
          <w:fldChar w:fldCharType="end"/>
        </w:r>
        <w:r>
          <w:rPr>
            <w:rStyle w:val="affff6"/>
            <w:noProof/>
          </w:rPr>
          <w:fldChar w:fldCharType="end"/>
        </w:r>
      </w:ins>
    </w:p>
    <w:p>
      <w:pPr>
        <w:pStyle w:val="34"/>
        <w:rPr>
          <w:ins w:id="3596" w:author="Rapporteur" w:date="2022-05-26T14:29:00Z"/>
          <w:rFonts w:asciiTheme="minorHAnsi" w:eastAsiaTheme="minorEastAsia" w:hAnsiTheme="minorHAnsi" w:cstheme="minorBidi"/>
          <w:noProof/>
          <w:kern w:val="2"/>
          <w:sz w:val="21"/>
          <w:szCs w:val="22"/>
          <w:lang w:val="en-US" w:eastAsia="zh-CN"/>
        </w:rPr>
      </w:pPr>
      <w:ins w:id="3597" w:author="Rapporteur" w:date="2022-05-26T14:29:00Z">
        <w:r>
          <w:rPr>
            <w:rStyle w:val="affff6"/>
            <w:noProof/>
          </w:rPr>
          <w:fldChar w:fldCharType="begin"/>
        </w:r>
        <w:r>
          <w:rPr>
            <w:rStyle w:val="affff6"/>
            <w:noProof/>
          </w:rPr>
          <w:instrText xml:space="preserve"> </w:instrText>
        </w:r>
        <w:r>
          <w:rPr>
            <w:noProof/>
          </w:rPr>
          <w:instrText>HYPERLINK \l "_Toc104468135"</w:instrText>
        </w:r>
        <w:r>
          <w:rPr>
            <w:rStyle w:val="affff6"/>
            <w:noProof/>
          </w:rPr>
          <w:instrText xml:space="preserve"> </w:instrText>
        </w:r>
        <w:r>
          <w:rPr>
            <w:rStyle w:val="affff6"/>
            <w:noProof/>
          </w:rPr>
          <w:fldChar w:fldCharType="separate"/>
        </w:r>
        <w:r>
          <w:rPr>
            <w:rStyle w:val="affff6"/>
            <w:noProof/>
          </w:rPr>
          <w:t>6.43.1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_Toc104468135 \h </w:instrText>
        </w:r>
      </w:ins>
      <w:r>
        <w:rPr>
          <w:noProof/>
          <w:webHidden/>
        </w:rPr>
      </w:r>
      <w:r>
        <w:rPr>
          <w:noProof/>
          <w:webHidden/>
        </w:rPr>
        <w:fldChar w:fldCharType="separate"/>
      </w:r>
      <w:ins w:id="3598" w:author="Rapporteur" w:date="2022-05-26T14:30:00Z">
        <w:r>
          <w:rPr>
            <w:noProof/>
            <w:webHidden/>
          </w:rPr>
          <w:t>143</w:t>
        </w:r>
      </w:ins>
      <w:ins w:id="3599" w:author="Rapporteur" w:date="2022-05-26T14:29:00Z">
        <w:r>
          <w:rPr>
            <w:noProof/>
            <w:webHidden/>
          </w:rPr>
          <w:fldChar w:fldCharType="end"/>
        </w:r>
        <w:r>
          <w:rPr>
            <w:rStyle w:val="affff6"/>
            <w:noProof/>
          </w:rPr>
          <w:fldChar w:fldCharType="end"/>
        </w:r>
      </w:ins>
    </w:p>
    <w:p>
      <w:pPr>
        <w:pStyle w:val="34"/>
        <w:rPr>
          <w:ins w:id="3600" w:author="Rapporteur" w:date="2022-05-26T14:29:00Z"/>
          <w:rFonts w:asciiTheme="minorHAnsi" w:eastAsiaTheme="minorEastAsia" w:hAnsiTheme="minorHAnsi" w:cstheme="minorBidi"/>
          <w:noProof/>
          <w:kern w:val="2"/>
          <w:sz w:val="21"/>
          <w:szCs w:val="22"/>
          <w:lang w:val="en-US" w:eastAsia="zh-CN"/>
        </w:rPr>
      </w:pPr>
      <w:ins w:id="3601" w:author="Rapporteur" w:date="2022-05-26T14:29:00Z">
        <w:r>
          <w:rPr>
            <w:rStyle w:val="affff6"/>
            <w:noProof/>
          </w:rPr>
          <w:fldChar w:fldCharType="begin"/>
        </w:r>
        <w:r>
          <w:rPr>
            <w:rStyle w:val="affff6"/>
            <w:noProof/>
          </w:rPr>
          <w:instrText xml:space="preserve"> </w:instrText>
        </w:r>
        <w:r>
          <w:rPr>
            <w:noProof/>
          </w:rPr>
          <w:instrText>HYPERLINK \l "_Toc104468136"</w:instrText>
        </w:r>
        <w:r>
          <w:rPr>
            <w:rStyle w:val="affff6"/>
            <w:noProof/>
          </w:rPr>
          <w:instrText xml:space="preserve"> </w:instrText>
        </w:r>
        <w:r>
          <w:rPr>
            <w:rStyle w:val="affff6"/>
            <w:noProof/>
          </w:rPr>
          <w:fldChar w:fldCharType="separate"/>
        </w:r>
        <w:r>
          <w:rPr>
            <w:rStyle w:val="affff6"/>
            <w:noProof/>
          </w:rPr>
          <w:t>6.43.2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_Toc104468136 \h </w:instrText>
        </w:r>
      </w:ins>
      <w:r>
        <w:rPr>
          <w:noProof/>
          <w:webHidden/>
        </w:rPr>
      </w:r>
      <w:r>
        <w:rPr>
          <w:noProof/>
          <w:webHidden/>
        </w:rPr>
        <w:fldChar w:fldCharType="separate"/>
      </w:r>
      <w:ins w:id="3602" w:author="Rapporteur" w:date="2022-05-26T14:30:00Z">
        <w:r>
          <w:rPr>
            <w:noProof/>
            <w:webHidden/>
          </w:rPr>
          <w:t>144</w:t>
        </w:r>
      </w:ins>
      <w:ins w:id="3603" w:author="Rapporteur" w:date="2022-05-26T14:29:00Z">
        <w:r>
          <w:rPr>
            <w:noProof/>
            <w:webHidden/>
          </w:rPr>
          <w:fldChar w:fldCharType="end"/>
        </w:r>
        <w:r>
          <w:rPr>
            <w:rStyle w:val="affff6"/>
            <w:noProof/>
          </w:rPr>
          <w:fldChar w:fldCharType="end"/>
        </w:r>
      </w:ins>
    </w:p>
    <w:p>
      <w:pPr>
        <w:pStyle w:val="34"/>
        <w:rPr>
          <w:ins w:id="3604" w:author="Rapporteur" w:date="2022-05-26T14:29:00Z"/>
          <w:rFonts w:asciiTheme="minorHAnsi" w:eastAsiaTheme="minorEastAsia" w:hAnsiTheme="minorHAnsi" w:cstheme="minorBidi"/>
          <w:noProof/>
          <w:kern w:val="2"/>
          <w:sz w:val="21"/>
          <w:szCs w:val="22"/>
          <w:lang w:val="en-US" w:eastAsia="zh-CN"/>
        </w:rPr>
      </w:pPr>
      <w:ins w:id="3605" w:author="Rapporteur" w:date="2022-05-26T14:29:00Z">
        <w:r>
          <w:rPr>
            <w:rStyle w:val="affff6"/>
            <w:noProof/>
          </w:rPr>
          <w:fldChar w:fldCharType="begin"/>
        </w:r>
        <w:r>
          <w:rPr>
            <w:rStyle w:val="affff6"/>
            <w:noProof/>
          </w:rPr>
          <w:instrText xml:space="preserve"> </w:instrText>
        </w:r>
        <w:r>
          <w:rPr>
            <w:noProof/>
          </w:rPr>
          <w:instrText>HYPERLINK \l "_Toc104468137"</w:instrText>
        </w:r>
        <w:r>
          <w:rPr>
            <w:rStyle w:val="affff6"/>
            <w:noProof/>
          </w:rPr>
          <w:instrText xml:space="preserve"> </w:instrText>
        </w:r>
        <w:r>
          <w:rPr>
            <w:rStyle w:val="affff6"/>
            <w:noProof/>
          </w:rPr>
          <w:fldChar w:fldCharType="separate"/>
        </w:r>
        <w:r>
          <w:rPr>
            <w:rStyle w:val="affff6"/>
            <w:noProof/>
            <w:lang w:eastAsia="zh-CN"/>
          </w:rPr>
          <w:t>6.43.3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_Toc104468137 \h </w:instrText>
        </w:r>
      </w:ins>
      <w:r>
        <w:rPr>
          <w:noProof/>
          <w:webHidden/>
        </w:rPr>
      </w:r>
      <w:r>
        <w:rPr>
          <w:noProof/>
          <w:webHidden/>
        </w:rPr>
        <w:fldChar w:fldCharType="separate"/>
      </w:r>
      <w:ins w:id="3606" w:author="Rapporteur" w:date="2022-05-26T14:30:00Z">
        <w:r>
          <w:rPr>
            <w:noProof/>
            <w:webHidden/>
          </w:rPr>
          <w:t>145</w:t>
        </w:r>
      </w:ins>
      <w:ins w:id="3607" w:author="Rapporteur" w:date="2022-05-26T14:29:00Z">
        <w:r>
          <w:rPr>
            <w:noProof/>
            <w:webHidden/>
          </w:rPr>
          <w:fldChar w:fldCharType="end"/>
        </w:r>
        <w:r>
          <w:rPr>
            <w:rStyle w:val="affff6"/>
            <w:noProof/>
          </w:rPr>
          <w:fldChar w:fldCharType="end"/>
        </w:r>
      </w:ins>
    </w:p>
    <w:p>
      <w:pPr>
        <w:pStyle w:val="23"/>
        <w:rPr>
          <w:ins w:id="3608" w:author="Rapporteur" w:date="2022-05-26T14:29:00Z"/>
          <w:rFonts w:asciiTheme="minorHAnsi" w:eastAsiaTheme="minorEastAsia" w:hAnsiTheme="minorHAnsi" w:cstheme="minorBidi"/>
          <w:noProof/>
          <w:kern w:val="2"/>
          <w:sz w:val="21"/>
          <w:szCs w:val="22"/>
          <w:lang w:val="en-US" w:eastAsia="zh-CN"/>
        </w:rPr>
      </w:pPr>
      <w:ins w:id="3609" w:author="Rapporteur" w:date="2022-05-26T14:29:00Z">
        <w:r>
          <w:rPr>
            <w:rStyle w:val="affff6"/>
            <w:noProof/>
          </w:rPr>
          <w:fldChar w:fldCharType="begin"/>
        </w:r>
        <w:r>
          <w:rPr>
            <w:rStyle w:val="affff6"/>
            <w:noProof/>
          </w:rPr>
          <w:instrText xml:space="preserve"> </w:instrText>
        </w:r>
        <w:r>
          <w:rPr>
            <w:noProof/>
          </w:rPr>
          <w:instrText>HYPERLINK \l "_Toc104468138"</w:instrText>
        </w:r>
        <w:r>
          <w:rPr>
            <w:rStyle w:val="affff6"/>
            <w:noProof/>
          </w:rPr>
          <w:instrText xml:space="preserve"> </w:instrText>
        </w:r>
        <w:r>
          <w:rPr>
            <w:rStyle w:val="affff6"/>
            <w:noProof/>
          </w:rPr>
          <w:fldChar w:fldCharType="separate"/>
        </w:r>
        <w:r>
          <w:rPr>
            <w:rStyle w:val="affff6"/>
            <w:noProof/>
            <w:lang w:eastAsia="zh-CN"/>
          </w:rPr>
          <w:t>6.44</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#44</w:t>
        </w:r>
        <w:r>
          <w:rPr>
            <w:rStyle w:val="affff6"/>
            <w:noProof/>
          </w:rPr>
          <w:t>: DCCF Reselection when multiple instances of DCCF exist in a network</w:t>
        </w:r>
        <w:r>
          <w:rPr>
            <w:noProof/>
            <w:webHidden/>
          </w:rPr>
          <w:tab/>
        </w:r>
        <w:r>
          <w:rPr>
            <w:noProof/>
            <w:webHidden/>
          </w:rPr>
          <w:fldChar w:fldCharType="begin"/>
        </w:r>
        <w:r>
          <w:rPr>
            <w:noProof/>
            <w:webHidden/>
          </w:rPr>
          <w:instrText xml:space="preserve"> PAGEREF _Toc104468138 \h </w:instrText>
        </w:r>
      </w:ins>
      <w:r>
        <w:rPr>
          <w:noProof/>
          <w:webHidden/>
        </w:rPr>
      </w:r>
      <w:r>
        <w:rPr>
          <w:noProof/>
          <w:webHidden/>
        </w:rPr>
        <w:fldChar w:fldCharType="separate"/>
      </w:r>
      <w:ins w:id="3610" w:author="Rapporteur" w:date="2022-05-26T14:30:00Z">
        <w:r>
          <w:rPr>
            <w:noProof/>
            <w:webHidden/>
          </w:rPr>
          <w:t>145</w:t>
        </w:r>
      </w:ins>
      <w:ins w:id="3611" w:author="Rapporteur" w:date="2022-05-26T14:29:00Z">
        <w:r>
          <w:rPr>
            <w:noProof/>
            <w:webHidden/>
          </w:rPr>
          <w:fldChar w:fldCharType="end"/>
        </w:r>
        <w:r>
          <w:rPr>
            <w:rStyle w:val="affff6"/>
            <w:noProof/>
          </w:rPr>
          <w:fldChar w:fldCharType="end"/>
        </w:r>
      </w:ins>
    </w:p>
    <w:p>
      <w:pPr>
        <w:pStyle w:val="34"/>
        <w:rPr>
          <w:ins w:id="3612" w:author="Rapporteur" w:date="2022-05-26T14:29:00Z"/>
          <w:rFonts w:asciiTheme="minorHAnsi" w:eastAsiaTheme="minorEastAsia" w:hAnsiTheme="minorHAnsi" w:cstheme="minorBidi"/>
          <w:noProof/>
          <w:kern w:val="2"/>
          <w:sz w:val="21"/>
          <w:szCs w:val="22"/>
          <w:lang w:val="en-US" w:eastAsia="zh-CN"/>
        </w:rPr>
      </w:pPr>
      <w:ins w:id="3613" w:author="Rapporteur" w:date="2022-05-26T14:29:00Z">
        <w:r>
          <w:rPr>
            <w:rStyle w:val="affff6"/>
            <w:noProof/>
          </w:rPr>
          <w:fldChar w:fldCharType="begin"/>
        </w:r>
        <w:r>
          <w:rPr>
            <w:rStyle w:val="affff6"/>
            <w:noProof/>
          </w:rPr>
          <w:instrText xml:space="preserve"> </w:instrText>
        </w:r>
        <w:r>
          <w:rPr>
            <w:noProof/>
          </w:rPr>
          <w:instrText>HYPERLINK \l "_Toc104468139"</w:instrText>
        </w:r>
        <w:r>
          <w:rPr>
            <w:rStyle w:val="affff6"/>
            <w:noProof/>
          </w:rPr>
          <w:instrText xml:space="preserve"> </w:instrText>
        </w:r>
        <w:r>
          <w:rPr>
            <w:rStyle w:val="affff6"/>
            <w:noProof/>
          </w:rPr>
          <w:fldChar w:fldCharType="separate"/>
        </w:r>
        <w:r>
          <w:rPr>
            <w:rStyle w:val="affff6"/>
            <w:noProof/>
          </w:rPr>
          <w:t>6.44.1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_Toc104468139 \h </w:instrText>
        </w:r>
      </w:ins>
      <w:r>
        <w:rPr>
          <w:noProof/>
          <w:webHidden/>
        </w:rPr>
      </w:r>
      <w:r>
        <w:rPr>
          <w:noProof/>
          <w:webHidden/>
        </w:rPr>
        <w:fldChar w:fldCharType="separate"/>
      </w:r>
      <w:ins w:id="3614" w:author="Rapporteur" w:date="2022-05-26T14:30:00Z">
        <w:r>
          <w:rPr>
            <w:noProof/>
            <w:webHidden/>
          </w:rPr>
          <w:t>145</w:t>
        </w:r>
      </w:ins>
      <w:ins w:id="3615" w:author="Rapporteur" w:date="2022-05-26T14:29:00Z">
        <w:r>
          <w:rPr>
            <w:noProof/>
            <w:webHidden/>
          </w:rPr>
          <w:fldChar w:fldCharType="end"/>
        </w:r>
        <w:r>
          <w:rPr>
            <w:rStyle w:val="affff6"/>
            <w:noProof/>
          </w:rPr>
          <w:fldChar w:fldCharType="end"/>
        </w:r>
      </w:ins>
    </w:p>
    <w:p>
      <w:pPr>
        <w:pStyle w:val="34"/>
        <w:rPr>
          <w:ins w:id="3616" w:author="Rapporteur" w:date="2022-05-26T14:29:00Z"/>
          <w:rFonts w:asciiTheme="minorHAnsi" w:eastAsiaTheme="minorEastAsia" w:hAnsiTheme="minorHAnsi" w:cstheme="minorBidi"/>
          <w:noProof/>
          <w:kern w:val="2"/>
          <w:sz w:val="21"/>
          <w:szCs w:val="22"/>
          <w:lang w:val="en-US" w:eastAsia="zh-CN"/>
        </w:rPr>
      </w:pPr>
      <w:ins w:id="3617" w:author="Rapporteur" w:date="2022-05-26T14:29:00Z">
        <w:r>
          <w:rPr>
            <w:rStyle w:val="affff6"/>
            <w:noProof/>
          </w:rPr>
          <w:fldChar w:fldCharType="begin"/>
        </w:r>
        <w:r>
          <w:rPr>
            <w:rStyle w:val="affff6"/>
            <w:noProof/>
          </w:rPr>
          <w:instrText xml:space="preserve"> </w:instrText>
        </w:r>
        <w:r>
          <w:rPr>
            <w:noProof/>
          </w:rPr>
          <w:instrText>HYPERLINK \l "_Toc104468140"</w:instrText>
        </w:r>
        <w:r>
          <w:rPr>
            <w:rStyle w:val="affff6"/>
            <w:noProof/>
          </w:rPr>
          <w:instrText xml:space="preserve"> </w:instrText>
        </w:r>
        <w:r>
          <w:rPr>
            <w:rStyle w:val="affff6"/>
            <w:noProof/>
          </w:rPr>
          <w:fldChar w:fldCharType="separate"/>
        </w:r>
        <w:r>
          <w:rPr>
            <w:rStyle w:val="affff6"/>
            <w:noProof/>
          </w:rPr>
          <w:t>6.44.2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_Toc104468140 \h </w:instrText>
        </w:r>
      </w:ins>
      <w:r>
        <w:rPr>
          <w:noProof/>
          <w:webHidden/>
        </w:rPr>
      </w:r>
      <w:r>
        <w:rPr>
          <w:noProof/>
          <w:webHidden/>
        </w:rPr>
        <w:fldChar w:fldCharType="separate"/>
      </w:r>
      <w:ins w:id="3618" w:author="Rapporteur" w:date="2022-05-26T14:30:00Z">
        <w:r>
          <w:rPr>
            <w:noProof/>
            <w:webHidden/>
          </w:rPr>
          <w:t>146</w:t>
        </w:r>
      </w:ins>
      <w:ins w:id="3619" w:author="Rapporteur" w:date="2022-05-26T14:29:00Z">
        <w:r>
          <w:rPr>
            <w:noProof/>
            <w:webHidden/>
          </w:rPr>
          <w:fldChar w:fldCharType="end"/>
        </w:r>
        <w:r>
          <w:rPr>
            <w:rStyle w:val="affff6"/>
            <w:noProof/>
          </w:rPr>
          <w:fldChar w:fldCharType="end"/>
        </w:r>
      </w:ins>
    </w:p>
    <w:p>
      <w:pPr>
        <w:pStyle w:val="34"/>
        <w:rPr>
          <w:ins w:id="3620" w:author="Rapporteur" w:date="2022-05-26T14:29:00Z"/>
          <w:rFonts w:asciiTheme="minorHAnsi" w:eastAsiaTheme="minorEastAsia" w:hAnsiTheme="minorHAnsi" w:cstheme="minorBidi"/>
          <w:noProof/>
          <w:kern w:val="2"/>
          <w:sz w:val="21"/>
          <w:szCs w:val="22"/>
          <w:lang w:val="en-US" w:eastAsia="zh-CN"/>
        </w:rPr>
      </w:pPr>
      <w:ins w:id="3621" w:author="Rapporteur" w:date="2022-05-26T14:29:00Z">
        <w:r>
          <w:rPr>
            <w:rStyle w:val="affff6"/>
            <w:noProof/>
          </w:rPr>
          <w:fldChar w:fldCharType="begin"/>
        </w:r>
        <w:r>
          <w:rPr>
            <w:rStyle w:val="affff6"/>
            <w:noProof/>
          </w:rPr>
          <w:instrText xml:space="preserve"> </w:instrText>
        </w:r>
        <w:r>
          <w:rPr>
            <w:noProof/>
          </w:rPr>
          <w:instrText>HYPERLINK \l "_Toc104468141"</w:instrText>
        </w:r>
        <w:r>
          <w:rPr>
            <w:rStyle w:val="affff6"/>
            <w:noProof/>
          </w:rPr>
          <w:instrText xml:space="preserve"> </w:instrText>
        </w:r>
        <w:r>
          <w:rPr>
            <w:rStyle w:val="affff6"/>
            <w:noProof/>
          </w:rPr>
          <w:fldChar w:fldCharType="separate"/>
        </w:r>
        <w:r>
          <w:rPr>
            <w:rStyle w:val="affff6"/>
            <w:noProof/>
            <w:lang w:eastAsia="zh-CN"/>
          </w:rPr>
          <w:t>6.44.3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Services, Entities, and Interfaces</w:t>
        </w:r>
        <w:r>
          <w:rPr>
            <w:noProof/>
            <w:webHidden/>
          </w:rPr>
          <w:tab/>
        </w:r>
        <w:r>
          <w:rPr>
            <w:noProof/>
            <w:webHidden/>
          </w:rPr>
          <w:fldChar w:fldCharType="begin"/>
        </w:r>
        <w:r>
          <w:rPr>
            <w:noProof/>
            <w:webHidden/>
          </w:rPr>
          <w:instrText xml:space="preserve"> PAGEREF _Toc104468141 \h </w:instrText>
        </w:r>
      </w:ins>
      <w:r>
        <w:rPr>
          <w:noProof/>
          <w:webHidden/>
        </w:rPr>
      </w:r>
      <w:r>
        <w:rPr>
          <w:noProof/>
          <w:webHidden/>
        </w:rPr>
        <w:fldChar w:fldCharType="separate"/>
      </w:r>
      <w:ins w:id="3622" w:author="Rapporteur" w:date="2022-05-26T14:30:00Z">
        <w:r>
          <w:rPr>
            <w:noProof/>
            <w:webHidden/>
          </w:rPr>
          <w:t>146</w:t>
        </w:r>
      </w:ins>
      <w:ins w:id="3623" w:author="Rapporteur" w:date="2022-05-26T14:29:00Z">
        <w:r>
          <w:rPr>
            <w:noProof/>
            <w:webHidden/>
          </w:rPr>
          <w:fldChar w:fldCharType="end"/>
        </w:r>
        <w:r>
          <w:rPr>
            <w:rStyle w:val="affff6"/>
            <w:noProof/>
          </w:rPr>
          <w:fldChar w:fldCharType="end"/>
        </w:r>
      </w:ins>
    </w:p>
    <w:p>
      <w:pPr>
        <w:pStyle w:val="23"/>
        <w:rPr>
          <w:ins w:id="3624" w:author="Rapporteur" w:date="2022-05-26T14:29:00Z"/>
          <w:rFonts w:asciiTheme="minorHAnsi" w:eastAsiaTheme="minorEastAsia" w:hAnsiTheme="minorHAnsi" w:cstheme="minorBidi"/>
          <w:noProof/>
          <w:kern w:val="2"/>
          <w:sz w:val="21"/>
          <w:szCs w:val="22"/>
          <w:lang w:val="en-US" w:eastAsia="zh-CN"/>
        </w:rPr>
      </w:pPr>
      <w:ins w:id="3625" w:author="Rapporteur" w:date="2022-05-26T14:29:00Z">
        <w:r>
          <w:rPr>
            <w:rStyle w:val="affff6"/>
            <w:noProof/>
          </w:rPr>
          <w:fldChar w:fldCharType="begin"/>
        </w:r>
        <w:r>
          <w:rPr>
            <w:rStyle w:val="affff6"/>
            <w:noProof/>
          </w:rPr>
          <w:instrText xml:space="preserve"> </w:instrText>
        </w:r>
        <w:r>
          <w:rPr>
            <w:noProof/>
          </w:rPr>
          <w:instrText>HYPERLINK \l "_Toc104468142"</w:instrText>
        </w:r>
        <w:r>
          <w:rPr>
            <w:rStyle w:val="affff6"/>
            <w:noProof/>
          </w:rPr>
          <w:instrText xml:space="preserve"> </w:instrText>
        </w:r>
        <w:r>
          <w:rPr>
            <w:rStyle w:val="affff6"/>
            <w:noProof/>
          </w:rPr>
          <w:fldChar w:fldCharType="separate"/>
        </w:r>
        <w:r>
          <w:rPr>
            <w:rStyle w:val="affff6"/>
            <w:noProof/>
            <w:lang w:val="en-US" w:eastAsia="zh-CN"/>
          </w:rPr>
          <w:t>6.45</w:t>
        </w:r>
        <w:r>
          <w:rPr>
            <w:rFonts w:asciiTheme="minorHAnsi" w:eastAsiaTheme="minorEastAsia" w:hAnsiTheme="minorHAnsi" w:cstheme="minorBidi"/>
            <w:noProof/>
            <w:kern w:val="2"/>
            <w:sz w:val="21"/>
            <w:szCs w:val="22"/>
            <w:lang w:val="en-US" w:eastAsia="zh-CN"/>
          </w:rPr>
          <w:tab/>
        </w:r>
        <w:r>
          <w:rPr>
            <w:rStyle w:val="affff6"/>
            <w:noProof/>
            <w:lang w:val="en-US"/>
          </w:rPr>
          <w:t>Solution</w:t>
        </w:r>
        <w:r>
          <w:rPr>
            <w:rStyle w:val="affff6"/>
            <w:noProof/>
            <w:lang w:val="en-US" w:eastAsia="zh-CN"/>
          </w:rPr>
          <w:t xml:space="preserve"> #45</w:t>
        </w:r>
        <w:r>
          <w:rPr>
            <w:rStyle w:val="affff6"/>
            <w:noProof/>
            <w:lang w:val="en-US"/>
          </w:rPr>
          <w:t>: Managing Impact of Muting on NF Producer</w:t>
        </w:r>
        <w:r>
          <w:rPr>
            <w:noProof/>
            <w:webHidden/>
          </w:rPr>
          <w:tab/>
        </w:r>
        <w:r>
          <w:rPr>
            <w:noProof/>
            <w:webHidden/>
          </w:rPr>
          <w:fldChar w:fldCharType="begin"/>
        </w:r>
        <w:r>
          <w:rPr>
            <w:noProof/>
            <w:webHidden/>
          </w:rPr>
          <w:instrText xml:space="preserve"> PAGEREF _Toc104468142 \h </w:instrText>
        </w:r>
      </w:ins>
      <w:r>
        <w:rPr>
          <w:noProof/>
          <w:webHidden/>
        </w:rPr>
      </w:r>
      <w:r>
        <w:rPr>
          <w:noProof/>
          <w:webHidden/>
        </w:rPr>
        <w:fldChar w:fldCharType="separate"/>
      </w:r>
      <w:ins w:id="3626" w:author="Rapporteur" w:date="2022-05-26T14:30:00Z">
        <w:r>
          <w:rPr>
            <w:noProof/>
            <w:webHidden/>
          </w:rPr>
          <w:t>146</w:t>
        </w:r>
      </w:ins>
      <w:ins w:id="3627" w:author="Rapporteur" w:date="2022-05-26T14:29:00Z">
        <w:r>
          <w:rPr>
            <w:noProof/>
            <w:webHidden/>
          </w:rPr>
          <w:fldChar w:fldCharType="end"/>
        </w:r>
        <w:r>
          <w:rPr>
            <w:rStyle w:val="affff6"/>
            <w:noProof/>
          </w:rPr>
          <w:fldChar w:fldCharType="end"/>
        </w:r>
      </w:ins>
    </w:p>
    <w:p>
      <w:pPr>
        <w:pStyle w:val="34"/>
        <w:rPr>
          <w:ins w:id="3628" w:author="Rapporteur" w:date="2022-05-26T14:29:00Z"/>
          <w:rFonts w:asciiTheme="minorHAnsi" w:eastAsiaTheme="minorEastAsia" w:hAnsiTheme="minorHAnsi" w:cstheme="minorBidi"/>
          <w:noProof/>
          <w:kern w:val="2"/>
          <w:sz w:val="21"/>
          <w:szCs w:val="22"/>
          <w:lang w:val="en-US" w:eastAsia="zh-CN"/>
        </w:rPr>
      </w:pPr>
      <w:ins w:id="3629" w:author="Rapporteur" w:date="2022-05-26T14:29:00Z">
        <w:r>
          <w:rPr>
            <w:rStyle w:val="affff6"/>
            <w:noProof/>
          </w:rPr>
          <w:fldChar w:fldCharType="begin"/>
        </w:r>
        <w:r>
          <w:rPr>
            <w:rStyle w:val="affff6"/>
            <w:noProof/>
          </w:rPr>
          <w:instrText xml:space="preserve"> </w:instrText>
        </w:r>
        <w:r>
          <w:rPr>
            <w:noProof/>
          </w:rPr>
          <w:instrText>HYPERLINK \l "_Toc104468143"</w:instrText>
        </w:r>
        <w:r>
          <w:rPr>
            <w:rStyle w:val="affff6"/>
            <w:noProof/>
          </w:rPr>
          <w:instrText xml:space="preserve"> </w:instrText>
        </w:r>
        <w:r>
          <w:rPr>
            <w:rStyle w:val="affff6"/>
            <w:noProof/>
          </w:rPr>
          <w:fldChar w:fldCharType="separate"/>
        </w:r>
        <w:r>
          <w:rPr>
            <w:rStyle w:val="affff6"/>
            <w:noProof/>
            <w:lang w:val="en-US"/>
          </w:rPr>
          <w:t>6.45.1</w:t>
        </w:r>
        <w:r>
          <w:rPr>
            <w:rFonts w:asciiTheme="minorHAnsi" w:eastAsiaTheme="minorEastAsia" w:hAnsiTheme="minorHAnsi" w:cstheme="minorBidi"/>
            <w:noProof/>
            <w:kern w:val="2"/>
            <w:sz w:val="21"/>
            <w:szCs w:val="22"/>
            <w:lang w:val="en-US" w:eastAsia="zh-CN"/>
          </w:rPr>
          <w:tab/>
        </w:r>
        <w:r>
          <w:rPr>
            <w:rStyle w:val="affff6"/>
            <w:noProof/>
            <w:lang w:val="en-US"/>
          </w:rPr>
          <w:t>Description</w:t>
        </w:r>
        <w:r>
          <w:rPr>
            <w:noProof/>
            <w:webHidden/>
          </w:rPr>
          <w:tab/>
        </w:r>
        <w:r>
          <w:rPr>
            <w:noProof/>
            <w:webHidden/>
          </w:rPr>
          <w:fldChar w:fldCharType="begin"/>
        </w:r>
        <w:r>
          <w:rPr>
            <w:noProof/>
            <w:webHidden/>
          </w:rPr>
          <w:instrText xml:space="preserve"> PAGEREF _Toc104468143 \h </w:instrText>
        </w:r>
      </w:ins>
      <w:r>
        <w:rPr>
          <w:noProof/>
          <w:webHidden/>
        </w:rPr>
      </w:r>
      <w:r>
        <w:rPr>
          <w:noProof/>
          <w:webHidden/>
        </w:rPr>
        <w:fldChar w:fldCharType="separate"/>
      </w:r>
      <w:ins w:id="3630" w:author="Rapporteur" w:date="2022-05-26T14:30:00Z">
        <w:r>
          <w:rPr>
            <w:noProof/>
            <w:webHidden/>
          </w:rPr>
          <w:t>146</w:t>
        </w:r>
      </w:ins>
      <w:ins w:id="3631" w:author="Rapporteur" w:date="2022-05-26T14:29:00Z">
        <w:r>
          <w:rPr>
            <w:noProof/>
            <w:webHidden/>
          </w:rPr>
          <w:fldChar w:fldCharType="end"/>
        </w:r>
        <w:r>
          <w:rPr>
            <w:rStyle w:val="affff6"/>
            <w:noProof/>
          </w:rPr>
          <w:fldChar w:fldCharType="end"/>
        </w:r>
      </w:ins>
    </w:p>
    <w:p>
      <w:pPr>
        <w:pStyle w:val="34"/>
        <w:rPr>
          <w:ins w:id="3632" w:author="Rapporteur" w:date="2022-05-26T14:29:00Z"/>
          <w:rFonts w:asciiTheme="minorHAnsi" w:eastAsiaTheme="minorEastAsia" w:hAnsiTheme="minorHAnsi" w:cstheme="minorBidi"/>
          <w:noProof/>
          <w:kern w:val="2"/>
          <w:sz w:val="21"/>
          <w:szCs w:val="22"/>
          <w:lang w:val="en-US" w:eastAsia="zh-CN"/>
        </w:rPr>
      </w:pPr>
      <w:ins w:id="3633" w:author="Rapporteur" w:date="2022-05-26T14:29:00Z">
        <w:r>
          <w:rPr>
            <w:rStyle w:val="affff6"/>
            <w:noProof/>
          </w:rPr>
          <w:fldChar w:fldCharType="begin"/>
        </w:r>
        <w:r>
          <w:rPr>
            <w:rStyle w:val="affff6"/>
            <w:noProof/>
          </w:rPr>
          <w:instrText xml:space="preserve"> </w:instrText>
        </w:r>
        <w:r>
          <w:rPr>
            <w:noProof/>
          </w:rPr>
          <w:instrText>HYPERLINK \l "_Toc104468144"</w:instrText>
        </w:r>
        <w:r>
          <w:rPr>
            <w:rStyle w:val="affff6"/>
            <w:noProof/>
          </w:rPr>
          <w:instrText xml:space="preserve"> </w:instrText>
        </w:r>
        <w:r>
          <w:rPr>
            <w:rStyle w:val="affff6"/>
            <w:noProof/>
          </w:rPr>
          <w:fldChar w:fldCharType="separate"/>
        </w:r>
        <w:r>
          <w:rPr>
            <w:rStyle w:val="affff6"/>
            <w:noProof/>
            <w:lang w:val="en-US"/>
          </w:rPr>
          <w:t>6.45.2</w:t>
        </w:r>
        <w:r>
          <w:rPr>
            <w:rFonts w:asciiTheme="minorHAnsi" w:eastAsiaTheme="minorEastAsia" w:hAnsiTheme="minorHAnsi" w:cstheme="minorBidi"/>
            <w:noProof/>
            <w:kern w:val="2"/>
            <w:sz w:val="21"/>
            <w:szCs w:val="22"/>
            <w:lang w:val="en-US" w:eastAsia="zh-CN"/>
          </w:rPr>
          <w:tab/>
        </w:r>
        <w:r>
          <w:rPr>
            <w:rStyle w:val="affff6"/>
            <w:noProof/>
            <w:lang w:val="en-US"/>
          </w:rPr>
          <w:t>Procedures</w:t>
        </w:r>
        <w:r>
          <w:rPr>
            <w:noProof/>
            <w:webHidden/>
          </w:rPr>
          <w:tab/>
        </w:r>
        <w:r>
          <w:rPr>
            <w:noProof/>
            <w:webHidden/>
          </w:rPr>
          <w:fldChar w:fldCharType="begin"/>
        </w:r>
        <w:r>
          <w:rPr>
            <w:noProof/>
            <w:webHidden/>
          </w:rPr>
          <w:instrText xml:space="preserve"> PAGEREF _Toc104468144 \h </w:instrText>
        </w:r>
      </w:ins>
      <w:r>
        <w:rPr>
          <w:noProof/>
          <w:webHidden/>
        </w:rPr>
      </w:r>
      <w:r>
        <w:rPr>
          <w:noProof/>
          <w:webHidden/>
        </w:rPr>
        <w:fldChar w:fldCharType="separate"/>
      </w:r>
      <w:ins w:id="3634" w:author="Rapporteur" w:date="2022-05-26T14:30:00Z">
        <w:r>
          <w:rPr>
            <w:noProof/>
            <w:webHidden/>
          </w:rPr>
          <w:t>147</w:t>
        </w:r>
      </w:ins>
      <w:ins w:id="3635" w:author="Rapporteur" w:date="2022-05-26T14:29:00Z">
        <w:r>
          <w:rPr>
            <w:noProof/>
            <w:webHidden/>
          </w:rPr>
          <w:fldChar w:fldCharType="end"/>
        </w:r>
        <w:r>
          <w:rPr>
            <w:rStyle w:val="affff6"/>
            <w:noProof/>
          </w:rPr>
          <w:fldChar w:fldCharType="end"/>
        </w:r>
      </w:ins>
    </w:p>
    <w:p>
      <w:pPr>
        <w:pStyle w:val="34"/>
        <w:rPr>
          <w:ins w:id="3636" w:author="Rapporteur" w:date="2022-05-26T14:29:00Z"/>
          <w:rFonts w:asciiTheme="minorHAnsi" w:eastAsiaTheme="minorEastAsia" w:hAnsiTheme="minorHAnsi" w:cstheme="minorBidi"/>
          <w:noProof/>
          <w:kern w:val="2"/>
          <w:sz w:val="21"/>
          <w:szCs w:val="22"/>
          <w:lang w:val="en-US" w:eastAsia="zh-CN"/>
        </w:rPr>
      </w:pPr>
      <w:ins w:id="3637" w:author="Rapporteur" w:date="2022-05-26T14:29:00Z">
        <w:r>
          <w:rPr>
            <w:rStyle w:val="affff6"/>
            <w:noProof/>
          </w:rPr>
          <w:fldChar w:fldCharType="begin"/>
        </w:r>
        <w:r>
          <w:rPr>
            <w:rStyle w:val="affff6"/>
            <w:noProof/>
          </w:rPr>
          <w:instrText xml:space="preserve"> </w:instrText>
        </w:r>
        <w:r>
          <w:rPr>
            <w:noProof/>
          </w:rPr>
          <w:instrText>HYPERLINK \l "_Toc104468145"</w:instrText>
        </w:r>
        <w:r>
          <w:rPr>
            <w:rStyle w:val="affff6"/>
            <w:noProof/>
          </w:rPr>
          <w:instrText xml:space="preserve"> </w:instrText>
        </w:r>
        <w:r>
          <w:rPr>
            <w:rStyle w:val="affff6"/>
            <w:noProof/>
          </w:rPr>
          <w:fldChar w:fldCharType="separate"/>
        </w:r>
        <w:r>
          <w:rPr>
            <w:rStyle w:val="affff6"/>
            <w:noProof/>
            <w:lang w:val="en-US"/>
          </w:rPr>
          <w:t>6.45.</w:t>
        </w:r>
        <w:r>
          <w:rPr>
            <w:rStyle w:val="affff6"/>
            <w:noProof/>
            <w:lang w:val="en-US" w:eastAsia="zh-CN"/>
          </w:rPr>
          <w:t>3</w:t>
        </w:r>
        <w:r>
          <w:rPr>
            <w:rFonts w:asciiTheme="minorHAnsi" w:eastAsiaTheme="minorEastAsia" w:hAnsiTheme="minorHAnsi" w:cstheme="minorBidi"/>
            <w:noProof/>
            <w:kern w:val="2"/>
            <w:sz w:val="21"/>
            <w:szCs w:val="22"/>
            <w:lang w:val="en-US" w:eastAsia="zh-CN"/>
          </w:rPr>
          <w:tab/>
        </w:r>
        <w:r>
          <w:rPr>
            <w:rStyle w:val="affff6"/>
            <w:noProof/>
            <w:lang w:val="en-US"/>
          </w:rPr>
          <w:t>Impacts on services, entities and interfaces</w:t>
        </w:r>
        <w:r>
          <w:rPr>
            <w:noProof/>
            <w:webHidden/>
          </w:rPr>
          <w:tab/>
        </w:r>
        <w:r>
          <w:rPr>
            <w:noProof/>
            <w:webHidden/>
          </w:rPr>
          <w:fldChar w:fldCharType="begin"/>
        </w:r>
        <w:r>
          <w:rPr>
            <w:noProof/>
            <w:webHidden/>
          </w:rPr>
          <w:instrText xml:space="preserve"> PAGEREF _Toc104468145 \h </w:instrText>
        </w:r>
      </w:ins>
      <w:r>
        <w:rPr>
          <w:noProof/>
          <w:webHidden/>
        </w:rPr>
      </w:r>
      <w:r>
        <w:rPr>
          <w:noProof/>
          <w:webHidden/>
        </w:rPr>
        <w:fldChar w:fldCharType="separate"/>
      </w:r>
      <w:ins w:id="3638" w:author="Rapporteur" w:date="2022-05-26T14:30:00Z">
        <w:r>
          <w:rPr>
            <w:noProof/>
            <w:webHidden/>
          </w:rPr>
          <w:t>148</w:t>
        </w:r>
      </w:ins>
      <w:ins w:id="3639" w:author="Rapporteur" w:date="2022-05-26T14:29:00Z">
        <w:r>
          <w:rPr>
            <w:noProof/>
            <w:webHidden/>
          </w:rPr>
          <w:fldChar w:fldCharType="end"/>
        </w:r>
        <w:r>
          <w:rPr>
            <w:rStyle w:val="affff6"/>
            <w:noProof/>
          </w:rPr>
          <w:fldChar w:fldCharType="end"/>
        </w:r>
      </w:ins>
    </w:p>
    <w:p>
      <w:pPr>
        <w:pStyle w:val="23"/>
        <w:rPr>
          <w:ins w:id="3640" w:author="Rapporteur" w:date="2022-05-26T14:29:00Z"/>
          <w:rFonts w:asciiTheme="minorHAnsi" w:eastAsiaTheme="minorEastAsia" w:hAnsiTheme="minorHAnsi" w:cstheme="minorBidi"/>
          <w:noProof/>
          <w:kern w:val="2"/>
          <w:sz w:val="21"/>
          <w:szCs w:val="22"/>
          <w:lang w:val="en-US" w:eastAsia="zh-CN"/>
        </w:rPr>
      </w:pPr>
      <w:ins w:id="3641" w:author="Rapporteur" w:date="2022-05-26T14:29:00Z">
        <w:r>
          <w:rPr>
            <w:rStyle w:val="affff6"/>
            <w:noProof/>
          </w:rPr>
          <w:fldChar w:fldCharType="begin"/>
        </w:r>
        <w:r>
          <w:rPr>
            <w:rStyle w:val="affff6"/>
            <w:noProof/>
          </w:rPr>
          <w:instrText xml:space="preserve"> </w:instrText>
        </w:r>
        <w:r>
          <w:rPr>
            <w:noProof/>
          </w:rPr>
          <w:instrText>HYPERLINK \l "_Toc104468146"</w:instrText>
        </w:r>
        <w:r>
          <w:rPr>
            <w:rStyle w:val="affff6"/>
            <w:noProof/>
          </w:rPr>
          <w:instrText xml:space="preserve"> </w:instrText>
        </w:r>
        <w:r>
          <w:rPr>
            <w:rStyle w:val="affff6"/>
            <w:noProof/>
          </w:rPr>
          <w:fldChar w:fldCharType="separate"/>
        </w:r>
        <w:r>
          <w:rPr>
            <w:rStyle w:val="affff6"/>
            <w:noProof/>
            <w:lang w:val="en-US" w:eastAsia="zh-CN"/>
          </w:rPr>
          <w:t>6.46</w:t>
        </w:r>
        <w:r>
          <w:rPr>
            <w:rFonts w:asciiTheme="minorHAnsi" w:eastAsiaTheme="minorEastAsia" w:hAnsiTheme="minorHAnsi" w:cstheme="minorBidi"/>
            <w:noProof/>
            <w:kern w:val="2"/>
            <w:sz w:val="21"/>
            <w:szCs w:val="22"/>
            <w:lang w:val="en-US" w:eastAsia="zh-CN"/>
          </w:rPr>
          <w:tab/>
        </w:r>
        <w:r>
          <w:rPr>
            <w:rStyle w:val="affff6"/>
            <w:noProof/>
            <w:lang w:val="en-US"/>
          </w:rPr>
          <w:t>Solution</w:t>
        </w:r>
        <w:r>
          <w:rPr>
            <w:rStyle w:val="affff6"/>
            <w:noProof/>
            <w:lang w:val="en-US" w:eastAsia="zh-CN"/>
          </w:rPr>
          <w:t xml:space="preserve"> #46</w:t>
        </w:r>
        <w:r>
          <w:rPr>
            <w:rStyle w:val="affff6"/>
            <w:noProof/>
            <w:lang w:val="en-US"/>
          </w:rPr>
          <w:t>: ADRF / NWDAF Data Storage Management</w:t>
        </w:r>
        <w:r>
          <w:rPr>
            <w:noProof/>
            <w:webHidden/>
          </w:rPr>
          <w:tab/>
        </w:r>
        <w:r>
          <w:rPr>
            <w:noProof/>
            <w:webHidden/>
          </w:rPr>
          <w:fldChar w:fldCharType="begin"/>
        </w:r>
        <w:r>
          <w:rPr>
            <w:noProof/>
            <w:webHidden/>
          </w:rPr>
          <w:instrText xml:space="preserve"> PAGEREF _Toc104468146 \h </w:instrText>
        </w:r>
      </w:ins>
      <w:r>
        <w:rPr>
          <w:noProof/>
          <w:webHidden/>
        </w:rPr>
      </w:r>
      <w:r>
        <w:rPr>
          <w:noProof/>
          <w:webHidden/>
        </w:rPr>
        <w:fldChar w:fldCharType="separate"/>
      </w:r>
      <w:ins w:id="3642" w:author="Rapporteur" w:date="2022-05-26T14:30:00Z">
        <w:r>
          <w:rPr>
            <w:noProof/>
            <w:webHidden/>
          </w:rPr>
          <w:t>148</w:t>
        </w:r>
      </w:ins>
      <w:ins w:id="3643" w:author="Rapporteur" w:date="2022-05-26T14:29:00Z">
        <w:r>
          <w:rPr>
            <w:noProof/>
            <w:webHidden/>
          </w:rPr>
          <w:fldChar w:fldCharType="end"/>
        </w:r>
        <w:r>
          <w:rPr>
            <w:rStyle w:val="affff6"/>
            <w:noProof/>
          </w:rPr>
          <w:fldChar w:fldCharType="end"/>
        </w:r>
      </w:ins>
    </w:p>
    <w:p>
      <w:pPr>
        <w:pStyle w:val="34"/>
        <w:rPr>
          <w:ins w:id="3644" w:author="Rapporteur" w:date="2022-05-26T14:29:00Z"/>
          <w:rFonts w:asciiTheme="minorHAnsi" w:eastAsiaTheme="minorEastAsia" w:hAnsiTheme="minorHAnsi" w:cstheme="minorBidi"/>
          <w:noProof/>
          <w:kern w:val="2"/>
          <w:sz w:val="21"/>
          <w:szCs w:val="22"/>
          <w:lang w:val="en-US" w:eastAsia="zh-CN"/>
        </w:rPr>
      </w:pPr>
      <w:ins w:id="3645" w:author="Rapporteur" w:date="2022-05-26T14:29:00Z">
        <w:r>
          <w:rPr>
            <w:rStyle w:val="affff6"/>
            <w:noProof/>
          </w:rPr>
          <w:fldChar w:fldCharType="begin"/>
        </w:r>
        <w:r>
          <w:rPr>
            <w:rStyle w:val="affff6"/>
            <w:noProof/>
          </w:rPr>
          <w:instrText xml:space="preserve"> </w:instrText>
        </w:r>
        <w:r>
          <w:rPr>
            <w:noProof/>
          </w:rPr>
          <w:instrText>HYPERLINK \l "_Toc104468147"</w:instrText>
        </w:r>
        <w:r>
          <w:rPr>
            <w:rStyle w:val="affff6"/>
            <w:noProof/>
          </w:rPr>
          <w:instrText xml:space="preserve"> </w:instrText>
        </w:r>
        <w:r>
          <w:rPr>
            <w:rStyle w:val="affff6"/>
            <w:noProof/>
          </w:rPr>
          <w:fldChar w:fldCharType="separate"/>
        </w:r>
        <w:r>
          <w:rPr>
            <w:rStyle w:val="affff6"/>
            <w:noProof/>
            <w:lang w:val="en-US"/>
          </w:rPr>
          <w:t>6.46.1</w:t>
        </w:r>
        <w:r>
          <w:rPr>
            <w:rFonts w:asciiTheme="minorHAnsi" w:eastAsiaTheme="minorEastAsia" w:hAnsiTheme="minorHAnsi" w:cstheme="minorBidi"/>
            <w:noProof/>
            <w:kern w:val="2"/>
            <w:sz w:val="21"/>
            <w:szCs w:val="22"/>
            <w:lang w:val="en-US" w:eastAsia="zh-CN"/>
          </w:rPr>
          <w:tab/>
        </w:r>
        <w:r>
          <w:rPr>
            <w:rStyle w:val="affff6"/>
            <w:noProof/>
            <w:lang w:val="en-US"/>
          </w:rPr>
          <w:t>Description</w:t>
        </w:r>
        <w:r>
          <w:rPr>
            <w:noProof/>
            <w:webHidden/>
          </w:rPr>
          <w:tab/>
        </w:r>
        <w:r>
          <w:rPr>
            <w:noProof/>
            <w:webHidden/>
          </w:rPr>
          <w:fldChar w:fldCharType="begin"/>
        </w:r>
        <w:r>
          <w:rPr>
            <w:noProof/>
            <w:webHidden/>
          </w:rPr>
          <w:instrText xml:space="preserve"> PAGEREF _Toc104468147 \h </w:instrText>
        </w:r>
      </w:ins>
      <w:r>
        <w:rPr>
          <w:noProof/>
          <w:webHidden/>
        </w:rPr>
      </w:r>
      <w:r>
        <w:rPr>
          <w:noProof/>
          <w:webHidden/>
        </w:rPr>
        <w:fldChar w:fldCharType="separate"/>
      </w:r>
      <w:ins w:id="3646" w:author="Rapporteur" w:date="2022-05-26T14:30:00Z">
        <w:r>
          <w:rPr>
            <w:noProof/>
            <w:webHidden/>
          </w:rPr>
          <w:t>148</w:t>
        </w:r>
      </w:ins>
      <w:ins w:id="3647" w:author="Rapporteur" w:date="2022-05-26T14:29:00Z">
        <w:r>
          <w:rPr>
            <w:noProof/>
            <w:webHidden/>
          </w:rPr>
          <w:fldChar w:fldCharType="end"/>
        </w:r>
        <w:r>
          <w:rPr>
            <w:rStyle w:val="affff6"/>
            <w:noProof/>
          </w:rPr>
          <w:fldChar w:fldCharType="end"/>
        </w:r>
      </w:ins>
    </w:p>
    <w:p>
      <w:pPr>
        <w:pStyle w:val="34"/>
        <w:rPr>
          <w:ins w:id="3648" w:author="Rapporteur" w:date="2022-05-26T14:29:00Z"/>
          <w:rFonts w:asciiTheme="minorHAnsi" w:eastAsiaTheme="minorEastAsia" w:hAnsiTheme="minorHAnsi" w:cstheme="minorBidi"/>
          <w:noProof/>
          <w:kern w:val="2"/>
          <w:sz w:val="21"/>
          <w:szCs w:val="22"/>
          <w:lang w:val="en-US" w:eastAsia="zh-CN"/>
        </w:rPr>
      </w:pPr>
      <w:ins w:id="3649" w:author="Rapporteur" w:date="2022-05-26T14:29:00Z">
        <w:r>
          <w:rPr>
            <w:rStyle w:val="affff6"/>
            <w:noProof/>
          </w:rPr>
          <w:fldChar w:fldCharType="begin"/>
        </w:r>
        <w:r>
          <w:rPr>
            <w:rStyle w:val="affff6"/>
            <w:noProof/>
          </w:rPr>
          <w:instrText xml:space="preserve"> </w:instrText>
        </w:r>
        <w:r>
          <w:rPr>
            <w:noProof/>
          </w:rPr>
          <w:instrText>HYPERLINK \l "_Toc104468148"</w:instrText>
        </w:r>
        <w:r>
          <w:rPr>
            <w:rStyle w:val="affff6"/>
            <w:noProof/>
          </w:rPr>
          <w:instrText xml:space="preserve"> </w:instrText>
        </w:r>
        <w:r>
          <w:rPr>
            <w:rStyle w:val="affff6"/>
            <w:noProof/>
          </w:rPr>
          <w:fldChar w:fldCharType="separate"/>
        </w:r>
        <w:r>
          <w:rPr>
            <w:rStyle w:val="affff6"/>
            <w:noProof/>
            <w:lang w:val="en-US"/>
          </w:rPr>
          <w:t>6.46.</w:t>
        </w:r>
        <w:r>
          <w:rPr>
            <w:rStyle w:val="affff6"/>
            <w:noProof/>
            <w:lang w:val="en-US" w:eastAsia="zh-CN"/>
          </w:rPr>
          <w:t>2</w:t>
        </w:r>
        <w:r>
          <w:rPr>
            <w:rFonts w:asciiTheme="minorHAnsi" w:eastAsiaTheme="minorEastAsia" w:hAnsiTheme="minorHAnsi" w:cstheme="minorBidi"/>
            <w:noProof/>
            <w:kern w:val="2"/>
            <w:sz w:val="21"/>
            <w:szCs w:val="22"/>
            <w:lang w:val="en-US" w:eastAsia="zh-CN"/>
          </w:rPr>
          <w:tab/>
        </w:r>
        <w:r>
          <w:rPr>
            <w:rStyle w:val="affff6"/>
            <w:noProof/>
            <w:lang w:val="en-US"/>
          </w:rPr>
          <w:t>Procedures</w:t>
        </w:r>
        <w:r>
          <w:rPr>
            <w:noProof/>
            <w:webHidden/>
          </w:rPr>
          <w:tab/>
        </w:r>
        <w:r>
          <w:rPr>
            <w:noProof/>
            <w:webHidden/>
          </w:rPr>
          <w:fldChar w:fldCharType="begin"/>
        </w:r>
        <w:r>
          <w:rPr>
            <w:noProof/>
            <w:webHidden/>
          </w:rPr>
          <w:instrText xml:space="preserve"> PAGEREF _Toc104468148 \h </w:instrText>
        </w:r>
      </w:ins>
      <w:r>
        <w:rPr>
          <w:noProof/>
          <w:webHidden/>
        </w:rPr>
      </w:r>
      <w:r>
        <w:rPr>
          <w:noProof/>
          <w:webHidden/>
        </w:rPr>
        <w:fldChar w:fldCharType="separate"/>
      </w:r>
      <w:ins w:id="3650" w:author="Rapporteur" w:date="2022-05-26T14:30:00Z">
        <w:r>
          <w:rPr>
            <w:noProof/>
            <w:webHidden/>
          </w:rPr>
          <w:t>149</w:t>
        </w:r>
      </w:ins>
      <w:ins w:id="3651" w:author="Rapporteur" w:date="2022-05-26T14:29:00Z">
        <w:r>
          <w:rPr>
            <w:noProof/>
            <w:webHidden/>
          </w:rPr>
          <w:fldChar w:fldCharType="end"/>
        </w:r>
        <w:r>
          <w:rPr>
            <w:rStyle w:val="affff6"/>
            <w:noProof/>
          </w:rPr>
          <w:fldChar w:fldCharType="end"/>
        </w:r>
      </w:ins>
    </w:p>
    <w:p>
      <w:pPr>
        <w:pStyle w:val="34"/>
        <w:rPr>
          <w:ins w:id="3652" w:author="Rapporteur" w:date="2022-05-26T14:29:00Z"/>
          <w:rFonts w:asciiTheme="minorHAnsi" w:eastAsiaTheme="minorEastAsia" w:hAnsiTheme="minorHAnsi" w:cstheme="minorBidi"/>
          <w:noProof/>
          <w:kern w:val="2"/>
          <w:sz w:val="21"/>
          <w:szCs w:val="22"/>
          <w:lang w:val="en-US" w:eastAsia="zh-CN"/>
        </w:rPr>
      </w:pPr>
      <w:ins w:id="3653" w:author="Rapporteur" w:date="2022-05-26T14:29:00Z">
        <w:r>
          <w:rPr>
            <w:rStyle w:val="affff6"/>
            <w:noProof/>
          </w:rPr>
          <w:fldChar w:fldCharType="begin"/>
        </w:r>
        <w:r>
          <w:rPr>
            <w:rStyle w:val="affff6"/>
            <w:noProof/>
          </w:rPr>
          <w:instrText xml:space="preserve"> </w:instrText>
        </w:r>
        <w:r>
          <w:rPr>
            <w:noProof/>
          </w:rPr>
          <w:instrText>HYPERLINK \l "_Toc104468149"</w:instrText>
        </w:r>
        <w:r>
          <w:rPr>
            <w:rStyle w:val="affff6"/>
            <w:noProof/>
          </w:rPr>
          <w:instrText xml:space="preserve"> </w:instrText>
        </w:r>
        <w:r>
          <w:rPr>
            <w:rStyle w:val="affff6"/>
            <w:noProof/>
          </w:rPr>
          <w:fldChar w:fldCharType="separate"/>
        </w:r>
        <w:r>
          <w:rPr>
            <w:rStyle w:val="affff6"/>
            <w:noProof/>
            <w:lang w:val="en-US"/>
          </w:rPr>
          <w:t>6.46.3</w:t>
        </w:r>
        <w:r>
          <w:rPr>
            <w:rFonts w:asciiTheme="minorHAnsi" w:eastAsiaTheme="minorEastAsia" w:hAnsiTheme="minorHAnsi" w:cstheme="minorBidi"/>
            <w:noProof/>
            <w:kern w:val="2"/>
            <w:sz w:val="21"/>
            <w:szCs w:val="22"/>
            <w:lang w:val="en-US" w:eastAsia="zh-CN"/>
          </w:rPr>
          <w:tab/>
        </w:r>
        <w:r>
          <w:rPr>
            <w:rStyle w:val="affff6"/>
            <w:noProof/>
            <w:lang w:val="en-US"/>
          </w:rPr>
          <w:t>Impacts on services, entities and interfaces</w:t>
        </w:r>
        <w:r>
          <w:rPr>
            <w:noProof/>
            <w:webHidden/>
          </w:rPr>
          <w:tab/>
        </w:r>
        <w:r>
          <w:rPr>
            <w:noProof/>
            <w:webHidden/>
          </w:rPr>
          <w:fldChar w:fldCharType="begin"/>
        </w:r>
        <w:r>
          <w:rPr>
            <w:noProof/>
            <w:webHidden/>
          </w:rPr>
          <w:instrText xml:space="preserve"> PAGEREF _Toc104468149 \h </w:instrText>
        </w:r>
      </w:ins>
      <w:r>
        <w:rPr>
          <w:noProof/>
          <w:webHidden/>
        </w:rPr>
      </w:r>
      <w:r>
        <w:rPr>
          <w:noProof/>
          <w:webHidden/>
        </w:rPr>
        <w:fldChar w:fldCharType="separate"/>
      </w:r>
      <w:ins w:id="3654" w:author="Rapporteur" w:date="2022-05-26T14:30:00Z">
        <w:r>
          <w:rPr>
            <w:noProof/>
            <w:webHidden/>
          </w:rPr>
          <w:t>151</w:t>
        </w:r>
      </w:ins>
      <w:ins w:id="3655" w:author="Rapporteur" w:date="2022-05-26T14:29:00Z">
        <w:r>
          <w:rPr>
            <w:noProof/>
            <w:webHidden/>
          </w:rPr>
          <w:fldChar w:fldCharType="end"/>
        </w:r>
        <w:r>
          <w:rPr>
            <w:rStyle w:val="affff6"/>
            <w:noProof/>
          </w:rPr>
          <w:fldChar w:fldCharType="end"/>
        </w:r>
      </w:ins>
    </w:p>
    <w:p>
      <w:pPr>
        <w:pStyle w:val="23"/>
        <w:rPr>
          <w:ins w:id="3656" w:author="Rapporteur" w:date="2022-05-26T14:29:00Z"/>
          <w:rFonts w:asciiTheme="minorHAnsi" w:eastAsiaTheme="minorEastAsia" w:hAnsiTheme="minorHAnsi" w:cstheme="minorBidi"/>
          <w:noProof/>
          <w:kern w:val="2"/>
          <w:sz w:val="21"/>
          <w:szCs w:val="22"/>
          <w:lang w:val="en-US" w:eastAsia="zh-CN"/>
        </w:rPr>
      </w:pPr>
      <w:ins w:id="3657" w:author="Rapporteur" w:date="2022-05-26T14:29:00Z">
        <w:r>
          <w:rPr>
            <w:rStyle w:val="affff6"/>
            <w:noProof/>
          </w:rPr>
          <w:fldChar w:fldCharType="begin"/>
        </w:r>
        <w:r>
          <w:rPr>
            <w:rStyle w:val="affff6"/>
            <w:noProof/>
          </w:rPr>
          <w:instrText xml:space="preserve"> </w:instrText>
        </w:r>
        <w:r>
          <w:rPr>
            <w:noProof/>
          </w:rPr>
          <w:instrText>HYPERLINK \l "_Toc104468150"</w:instrText>
        </w:r>
        <w:r>
          <w:rPr>
            <w:rStyle w:val="affff6"/>
            <w:noProof/>
          </w:rPr>
          <w:instrText xml:space="preserve"> </w:instrText>
        </w:r>
        <w:r>
          <w:rPr>
            <w:rStyle w:val="affff6"/>
            <w:noProof/>
          </w:rPr>
          <w:fldChar w:fldCharType="separate"/>
        </w:r>
        <w:r>
          <w:rPr>
            <w:rStyle w:val="affff6"/>
            <w:noProof/>
            <w:lang w:eastAsia="zh-CN"/>
          </w:rPr>
          <w:t>6.47</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#47</w:t>
        </w:r>
        <w:r>
          <w:rPr>
            <w:rStyle w:val="affff6"/>
            <w:noProof/>
          </w:rPr>
          <w:t>: Sharing models between NWDAFs</w:t>
        </w:r>
        <w:r>
          <w:rPr>
            <w:noProof/>
            <w:webHidden/>
          </w:rPr>
          <w:tab/>
        </w:r>
        <w:r>
          <w:rPr>
            <w:noProof/>
            <w:webHidden/>
          </w:rPr>
          <w:fldChar w:fldCharType="begin"/>
        </w:r>
        <w:r>
          <w:rPr>
            <w:noProof/>
            <w:webHidden/>
          </w:rPr>
          <w:instrText xml:space="preserve"> PAGEREF _Toc104468150 \h </w:instrText>
        </w:r>
      </w:ins>
      <w:r>
        <w:rPr>
          <w:noProof/>
          <w:webHidden/>
        </w:rPr>
      </w:r>
      <w:r>
        <w:rPr>
          <w:noProof/>
          <w:webHidden/>
        </w:rPr>
        <w:fldChar w:fldCharType="separate"/>
      </w:r>
      <w:ins w:id="3658" w:author="Rapporteur" w:date="2022-05-26T14:30:00Z">
        <w:r>
          <w:rPr>
            <w:noProof/>
            <w:webHidden/>
          </w:rPr>
          <w:t>151</w:t>
        </w:r>
      </w:ins>
      <w:ins w:id="3659" w:author="Rapporteur" w:date="2022-05-26T14:29:00Z">
        <w:r>
          <w:rPr>
            <w:noProof/>
            <w:webHidden/>
          </w:rPr>
          <w:fldChar w:fldCharType="end"/>
        </w:r>
        <w:r>
          <w:rPr>
            <w:rStyle w:val="affff6"/>
            <w:noProof/>
          </w:rPr>
          <w:fldChar w:fldCharType="end"/>
        </w:r>
      </w:ins>
    </w:p>
    <w:p>
      <w:pPr>
        <w:pStyle w:val="34"/>
        <w:rPr>
          <w:ins w:id="3660" w:author="Rapporteur" w:date="2022-05-26T14:29:00Z"/>
          <w:rFonts w:asciiTheme="minorHAnsi" w:eastAsiaTheme="minorEastAsia" w:hAnsiTheme="minorHAnsi" w:cstheme="minorBidi"/>
          <w:noProof/>
          <w:kern w:val="2"/>
          <w:sz w:val="21"/>
          <w:szCs w:val="22"/>
          <w:lang w:val="en-US" w:eastAsia="zh-CN"/>
        </w:rPr>
      </w:pPr>
      <w:ins w:id="3661" w:author="Rapporteur" w:date="2022-05-26T14:29:00Z">
        <w:r>
          <w:rPr>
            <w:rStyle w:val="affff6"/>
            <w:noProof/>
          </w:rPr>
          <w:fldChar w:fldCharType="begin"/>
        </w:r>
        <w:r>
          <w:rPr>
            <w:rStyle w:val="affff6"/>
            <w:noProof/>
          </w:rPr>
          <w:instrText xml:space="preserve"> </w:instrText>
        </w:r>
        <w:r>
          <w:rPr>
            <w:noProof/>
          </w:rPr>
          <w:instrText>HYPERLINK \l "_Toc104468151"</w:instrText>
        </w:r>
        <w:r>
          <w:rPr>
            <w:rStyle w:val="affff6"/>
            <w:noProof/>
          </w:rPr>
          <w:instrText xml:space="preserve"> </w:instrText>
        </w:r>
        <w:r>
          <w:rPr>
            <w:rStyle w:val="affff6"/>
            <w:noProof/>
          </w:rPr>
          <w:fldChar w:fldCharType="separate"/>
        </w:r>
        <w:r>
          <w:rPr>
            <w:rStyle w:val="affff6"/>
            <w:noProof/>
          </w:rPr>
          <w:t>6.47.1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_Toc104468151 \h </w:instrText>
        </w:r>
      </w:ins>
      <w:r>
        <w:rPr>
          <w:noProof/>
          <w:webHidden/>
        </w:rPr>
      </w:r>
      <w:r>
        <w:rPr>
          <w:noProof/>
          <w:webHidden/>
        </w:rPr>
        <w:fldChar w:fldCharType="separate"/>
      </w:r>
      <w:ins w:id="3662" w:author="Rapporteur" w:date="2022-05-26T14:30:00Z">
        <w:r>
          <w:rPr>
            <w:noProof/>
            <w:webHidden/>
          </w:rPr>
          <w:t>151</w:t>
        </w:r>
      </w:ins>
      <w:ins w:id="3663" w:author="Rapporteur" w:date="2022-05-26T14:29:00Z">
        <w:r>
          <w:rPr>
            <w:noProof/>
            <w:webHidden/>
          </w:rPr>
          <w:fldChar w:fldCharType="end"/>
        </w:r>
        <w:r>
          <w:rPr>
            <w:rStyle w:val="affff6"/>
            <w:noProof/>
          </w:rPr>
          <w:fldChar w:fldCharType="end"/>
        </w:r>
      </w:ins>
    </w:p>
    <w:p>
      <w:pPr>
        <w:pStyle w:val="34"/>
        <w:rPr>
          <w:ins w:id="3664" w:author="Rapporteur" w:date="2022-05-26T14:29:00Z"/>
          <w:rFonts w:asciiTheme="minorHAnsi" w:eastAsiaTheme="minorEastAsia" w:hAnsiTheme="minorHAnsi" w:cstheme="minorBidi"/>
          <w:noProof/>
          <w:kern w:val="2"/>
          <w:sz w:val="21"/>
          <w:szCs w:val="22"/>
          <w:lang w:val="en-US" w:eastAsia="zh-CN"/>
        </w:rPr>
      </w:pPr>
      <w:ins w:id="3665" w:author="Rapporteur" w:date="2022-05-26T14:29:00Z">
        <w:r>
          <w:rPr>
            <w:rStyle w:val="affff6"/>
            <w:noProof/>
          </w:rPr>
          <w:fldChar w:fldCharType="begin"/>
        </w:r>
        <w:r>
          <w:rPr>
            <w:rStyle w:val="affff6"/>
            <w:noProof/>
          </w:rPr>
          <w:instrText xml:space="preserve"> </w:instrText>
        </w:r>
        <w:r>
          <w:rPr>
            <w:noProof/>
          </w:rPr>
          <w:instrText>HYPERLINK \l "_Toc104468152"</w:instrText>
        </w:r>
        <w:r>
          <w:rPr>
            <w:rStyle w:val="affff6"/>
            <w:noProof/>
          </w:rPr>
          <w:instrText xml:space="preserve"> </w:instrText>
        </w:r>
        <w:r>
          <w:rPr>
            <w:rStyle w:val="affff6"/>
            <w:noProof/>
          </w:rPr>
          <w:fldChar w:fldCharType="separate"/>
        </w:r>
        <w:r>
          <w:rPr>
            <w:rStyle w:val="affff6"/>
            <w:noProof/>
          </w:rPr>
          <w:t>6.47.2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_Toc104468152 \h </w:instrText>
        </w:r>
      </w:ins>
      <w:r>
        <w:rPr>
          <w:noProof/>
          <w:webHidden/>
        </w:rPr>
      </w:r>
      <w:r>
        <w:rPr>
          <w:noProof/>
          <w:webHidden/>
        </w:rPr>
        <w:fldChar w:fldCharType="separate"/>
      </w:r>
      <w:ins w:id="3666" w:author="Rapporteur" w:date="2022-05-26T14:30:00Z">
        <w:r>
          <w:rPr>
            <w:noProof/>
            <w:webHidden/>
          </w:rPr>
          <w:t>151</w:t>
        </w:r>
      </w:ins>
      <w:ins w:id="3667" w:author="Rapporteur" w:date="2022-05-26T14:29:00Z">
        <w:r>
          <w:rPr>
            <w:noProof/>
            <w:webHidden/>
          </w:rPr>
          <w:fldChar w:fldCharType="end"/>
        </w:r>
        <w:r>
          <w:rPr>
            <w:rStyle w:val="affff6"/>
            <w:noProof/>
          </w:rPr>
          <w:fldChar w:fldCharType="end"/>
        </w:r>
      </w:ins>
    </w:p>
    <w:p>
      <w:pPr>
        <w:pStyle w:val="34"/>
        <w:rPr>
          <w:ins w:id="3668" w:author="Rapporteur" w:date="2022-05-26T14:29:00Z"/>
          <w:rFonts w:asciiTheme="minorHAnsi" w:eastAsiaTheme="minorEastAsia" w:hAnsiTheme="minorHAnsi" w:cstheme="minorBidi"/>
          <w:noProof/>
          <w:kern w:val="2"/>
          <w:sz w:val="21"/>
          <w:szCs w:val="22"/>
          <w:lang w:val="en-US" w:eastAsia="zh-CN"/>
        </w:rPr>
      </w:pPr>
      <w:ins w:id="3669" w:author="Rapporteur" w:date="2022-05-26T14:29:00Z">
        <w:r>
          <w:rPr>
            <w:rStyle w:val="affff6"/>
            <w:noProof/>
          </w:rPr>
          <w:fldChar w:fldCharType="begin"/>
        </w:r>
        <w:r>
          <w:rPr>
            <w:rStyle w:val="affff6"/>
            <w:noProof/>
          </w:rPr>
          <w:instrText xml:space="preserve"> </w:instrText>
        </w:r>
        <w:r>
          <w:rPr>
            <w:noProof/>
          </w:rPr>
          <w:instrText>HYPERLINK \l "_Toc104468153"</w:instrText>
        </w:r>
        <w:r>
          <w:rPr>
            <w:rStyle w:val="affff6"/>
            <w:noProof/>
          </w:rPr>
          <w:instrText xml:space="preserve"> </w:instrText>
        </w:r>
        <w:r>
          <w:rPr>
            <w:rStyle w:val="affff6"/>
            <w:noProof/>
          </w:rPr>
          <w:fldChar w:fldCharType="separate"/>
        </w:r>
        <w:r>
          <w:rPr>
            <w:rStyle w:val="affff6"/>
            <w:noProof/>
            <w:lang w:eastAsia="zh-CN"/>
          </w:rPr>
          <w:t>6.47.3</w:t>
        </w:r>
        <w:r>
          <w:rPr>
            <w:rFonts w:asciiTheme="minorHAnsi" w:eastAsiaTheme="minorEastAsia" w:hAnsiTheme="minorHAnsi" w:cstheme="minorBidi"/>
            <w:noProof/>
            <w:kern w:val="2"/>
            <w:sz w:val="21"/>
            <w:szCs w:val="22"/>
            <w:lang w:val="en-US" w:eastAsia="zh-CN"/>
          </w:rPr>
          <w:tab/>
        </w:r>
        <w:r>
          <w:rPr>
            <w:rStyle w:val="affff6"/>
            <w:noProof/>
            <w:lang w:eastAsia="zh-CN"/>
          </w:rPr>
          <w:t>Impacts on services, entities and interfaces</w:t>
        </w:r>
        <w:r>
          <w:rPr>
            <w:noProof/>
            <w:webHidden/>
          </w:rPr>
          <w:tab/>
        </w:r>
        <w:r>
          <w:rPr>
            <w:noProof/>
            <w:webHidden/>
          </w:rPr>
          <w:fldChar w:fldCharType="begin"/>
        </w:r>
        <w:r>
          <w:rPr>
            <w:noProof/>
            <w:webHidden/>
          </w:rPr>
          <w:instrText xml:space="preserve"> PAGEREF _Toc104468153 \h </w:instrText>
        </w:r>
      </w:ins>
      <w:r>
        <w:rPr>
          <w:noProof/>
          <w:webHidden/>
        </w:rPr>
      </w:r>
      <w:r>
        <w:rPr>
          <w:noProof/>
          <w:webHidden/>
        </w:rPr>
        <w:fldChar w:fldCharType="separate"/>
      </w:r>
      <w:ins w:id="3670" w:author="Rapporteur" w:date="2022-05-26T14:30:00Z">
        <w:r>
          <w:rPr>
            <w:noProof/>
            <w:webHidden/>
          </w:rPr>
          <w:t>152</w:t>
        </w:r>
      </w:ins>
      <w:ins w:id="3671" w:author="Rapporteur" w:date="2022-05-26T14:29:00Z">
        <w:r>
          <w:rPr>
            <w:noProof/>
            <w:webHidden/>
          </w:rPr>
          <w:fldChar w:fldCharType="end"/>
        </w:r>
        <w:r>
          <w:rPr>
            <w:rStyle w:val="affff6"/>
            <w:noProof/>
          </w:rPr>
          <w:fldChar w:fldCharType="end"/>
        </w:r>
      </w:ins>
    </w:p>
    <w:p>
      <w:pPr>
        <w:pStyle w:val="23"/>
        <w:rPr>
          <w:ins w:id="3672" w:author="Rapporteur" w:date="2022-05-26T14:29:00Z"/>
          <w:rFonts w:asciiTheme="minorHAnsi" w:eastAsiaTheme="minorEastAsia" w:hAnsiTheme="minorHAnsi" w:cstheme="minorBidi"/>
          <w:noProof/>
          <w:kern w:val="2"/>
          <w:sz w:val="21"/>
          <w:szCs w:val="22"/>
          <w:lang w:val="en-US" w:eastAsia="zh-CN"/>
        </w:rPr>
      </w:pPr>
      <w:ins w:id="3673" w:author="Rapporteur" w:date="2022-05-26T14:29:00Z">
        <w:r>
          <w:rPr>
            <w:rStyle w:val="affff6"/>
            <w:noProof/>
          </w:rPr>
          <w:fldChar w:fldCharType="begin"/>
        </w:r>
        <w:r>
          <w:rPr>
            <w:rStyle w:val="affff6"/>
            <w:noProof/>
          </w:rPr>
          <w:instrText xml:space="preserve"> </w:instrText>
        </w:r>
        <w:r>
          <w:rPr>
            <w:noProof/>
          </w:rPr>
          <w:instrText>HYPERLINK \l "_Toc104468154"</w:instrText>
        </w:r>
        <w:r>
          <w:rPr>
            <w:rStyle w:val="affff6"/>
            <w:noProof/>
          </w:rPr>
          <w:instrText xml:space="preserve"> </w:instrText>
        </w:r>
        <w:r>
          <w:rPr>
            <w:rStyle w:val="affff6"/>
            <w:noProof/>
          </w:rPr>
          <w:fldChar w:fldCharType="separate"/>
        </w:r>
        <w:r>
          <w:rPr>
            <w:rStyle w:val="affff6"/>
            <w:noProof/>
            <w:lang w:eastAsia="zh-CN"/>
          </w:rPr>
          <w:t>6.48</w:t>
        </w:r>
        <w:r>
          <w:rPr>
            <w:rFonts w:asciiTheme="minorHAnsi" w:eastAsiaTheme="minorEastAsia" w:hAnsiTheme="minorHAnsi" w:cstheme="minorBidi"/>
            <w:noProof/>
            <w:kern w:val="2"/>
            <w:sz w:val="21"/>
            <w:szCs w:val="22"/>
            <w:lang w:val="en-US" w:eastAsia="zh-CN"/>
          </w:rPr>
          <w:tab/>
        </w:r>
        <w:r>
          <w:rPr>
            <w:rStyle w:val="affff6"/>
            <w:noProof/>
            <w:lang w:eastAsia="zh-CN"/>
          </w:rPr>
          <w:t>Solution #48: PCF/UE re-evaluates the URSP rules according to NWDAF's analytics</w:t>
        </w:r>
        <w:r>
          <w:rPr>
            <w:noProof/>
            <w:webHidden/>
          </w:rPr>
          <w:tab/>
        </w:r>
        <w:r>
          <w:rPr>
            <w:noProof/>
            <w:webHidden/>
          </w:rPr>
          <w:fldChar w:fldCharType="begin"/>
        </w:r>
        <w:r>
          <w:rPr>
            <w:noProof/>
            <w:webHidden/>
          </w:rPr>
          <w:instrText xml:space="preserve"> PAGEREF _Toc104468154 \h </w:instrText>
        </w:r>
      </w:ins>
      <w:r>
        <w:rPr>
          <w:noProof/>
          <w:webHidden/>
        </w:rPr>
      </w:r>
      <w:r>
        <w:rPr>
          <w:noProof/>
          <w:webHidden/>
        </w:rPr>
        <w:fldChar w:fldCharType="separate"/>
      </w:r>
      <w:ins w:id="3674" w:author="Rapporteur" w:date="2022-05-26T14:30:00Z">
        <w:r>
          <w:rPr>
            <w:noProof/>
            <w:webHidden/>
          </w:rPr>
          <w:t>153</w:t>
        </w:r>
      </w:ins>
      <w:ins w:id="3675" w:author="Rapporteur" w:date="2022-05-26T14:29:00Z">
        <w:r>
          <w:rPr>
            <w:noProof/>
            <w:webHidden/>
          </w:rPr>
          <w:fldChar w:fldCharType="end"/>
        </w:r>
        <w:r>
          <w:rPr>
            <w:rStyle w:val="affff6"/>
            <w:noProof/>
          </w:rPr>
          <w:fldChar w:fldCharType="end"/>
        </w:r>
      </w:ins>
    </w:p>
    <w:p>
      <w:pPr>
        <w:pStyle w:val="34"/>
        <w:rPr>
          <w:ins w:id="3676" w:author="Rapporteur" w:date="2022-05-26T14:29:00Z"/>
          <w:rFonts w:asciiTheme="minorHAnsi" w:eastAsiaTheme="minorEastAsia" w:hAnsiTheme="minorHAnsi" w:cstheme="minorBidi"/>
          <w:noProof/>
          <w:kern w:val="2"/>
          <w:sz w:val="21"/>
          <w:szCs w:val="22"/>
          <w:lang w:val="en-US" w:eastAsia="zh-CN"/>
        </w:rPr>
      </w:pPr>
      <w:ins w:id="3677" w:author="Rapporteur" w:date="2022-05-26T14:29:00Z">
        <w:r>
          <w:rPr>
            <w:rStyle w:val="affff6"/>
            <w:noProof/>
          </w:rPr>
          <w:fldChar w:fldCharType="begin"/>
        </w:r>
        <w:r>
          <w:rPr>
            <w:rStyle w:val="affff6"/>
            <w:noProof/>
          </w:rPr>
          <w:instrText xml:space="preserve"> </w:instrText>
        </w:r>
        <w:r>
          <w:rPr>
            <w:noProof/>
          </w:rPr>
          <w:instrText>HYPERLINK \l "_Toc104468155"</w:instrText>
        </w:r>
        <w:r>
          <w:rPr>
            <w:rStyle w:val="affff6"/>
            <w:noProof/>
          </w:rPr>
          <w:instrText xml:space="preserve"> </w:instrText>
        </w:r>
        <w:r>
          <w:rPr>
            <w:rStyle w:val="affff6"/>
            <w:noProof/>
          </w:rPr>
          <w:fldChar w:fldCharType="separate"/>
        </w:r>
        <w:r>
          <w:rPr>
            <w:rStyle w:val="affff6"/>
            <w:noProof/>
            <w:lang w:eastAsia="zh-CN"/>
          </w:rPr>
          <w:t>6.48.1</w:t>
        </w:r>
        <w:r>
          <w:rPr>
            <w:rFonts w:asciiTheme="minorHAnsi" w:eastAsiaTheme="minorEastAsia" w:hAnsiTheme="minorHAnsi" w:cstheme="minorBidi"/>
            <w:noProof/>
            <w:kern w:val="2"/>
            <w:sz w:val="21"/>
            <w:szCs w:val="22"/>
            <w:lang w:val="en-US" w:eastAsia="zh-CN"/>
          </w:rPr>
          <w:tab/>
        </w:r>
        <w:r>
          <w:rPr>
            <w:rStyle w:val="affff6"/>
            <w:noProof/>
            <w:lang w:eastAsia="zh-CN"/>
          </w:rPr>
          <w:t>Impacts of NWDAF analytics towards URSP rules</w:t>
        </w:r>
        <w:r>
          <w:rPr>
            <w:noProof/>
            <w:webHidden/>
          </w:rPr>
          <w:tab/>
        </w:r>
        <w:r>
          <w:rPr>
            <w:noProof/>
            <w:webHidden/>
          </w:rPr>
          <w:fldChar w:fldCharType="begin"/>
        </w:r>
        <w:r>
          <w:rPr>
            <w:noProof/>
            <w:webHidden/>
          </w:rPr>
          <w:instrText xml:space="preserve"> PAGEREF _Toc104468155 \h </w:instrText>
        </w:r>
      </w:ins>
      <w:r>
        <w:rPr>
          <w:noProof/>
          <w:webHidden/>
        </w:rPr>
      </w:r>
      <w:r>
        <w:rPr>
          <w:noProof/>
          <w:webHidden/>
        </w:rPr>
        <w:fldChar w:fldCharType="separate"/>
      </w:r>
      <w:ins w:id="3678" w:author="Rapporteur" w:date="2022-05-26T14:30:00Z">
        <w:r>
          <w:rPr>
            <w:noProof/>
            <w:webHidden/>
          </w:rPr>
          <w:t>153</w:t>
        </w:r>
      </w:ins>
      <w:ins w:id="3679" w:author="Rapporteur" w:date="2022-05-26T14:29:00Z">
        <w:r>
          <w:rPr>
            <w:noProof/>
            <w:webHidden/>
          </w:rPr>
          <w:fldChar w:fldCharType="end"/>
        </w:r>
        <w:r>
          <w:rPr>
            <w:rStyle w:val="affff6"/>
            <w:noProof/>
          </w:rPr>
          <w:fldChar w:fldCharType="end"/>
        </w:r>
      </w:ins>
    </w:p>
    <w:p>
      <w:pPr>
        <w:pStyle w:val="34"/>
        <w:rPr>
          <w:ins w:id="3680" w:author="Rapporteur" w:date="2022-05-26T14:29:00Z"/>
          <w:rFonts w:asciiTheme="minorHAnsi" w:eastAsiaTheme="minorEastAsia" w:hAnsiTheme="minorHAnsi" w:cstheme="minorBidi"/>
          <w:noProof/>
          <w:kern w:val="2"/>
          <w:sz w:val="21"/>
          <w:szCs w:val="22"/>
          <w:lang w:val="en-US" w:eastAsia="zh-CN"/>
        </w:rPr>
      </w:pPr>
      <w:ins w:id="3681" w:author="Rapporteur" w:date="2022-05-26T14:29:00Z">
        <w:r>
          <w:rPr>
            <w:rStyle w:val="affff6"/>
            <w:noProof/>
          </w:rPr>
          <w:fldChar w:fldCharType="begin"/>
        </w:r>
        <w:r>
          <w:rPr>
            <w:rStyle w:val="affff6"/>
            <w:noProof/>
          </w:rPr>
          <w:instrText xml:space="preserve"> </w:instrText>
        </w:r>
        <w:r>
          <w:rPr>
            <w:noProof/>
          </w:rPr>
          <w:instrText>HYPERLINK \l "_Toc104468156"</w:instrText>
        </w:r>
        <w:r>
          <w:rPr>
            <w:rStyle w:val="affff6"/>
            <w:noProof/>
          </w:rPr>
          <w:instrText xml:space="preserve"> </w:instrText>
        </w:r>
        <w:r>
          <w:rPr>
            <w:rStyle w:val="affff6"/>
            <w:noProof/>
          </w:rPr>
          <w:fldChar w:fldCharType="separate"/>
        </w:r>
        <w:r>
          <w:rPr>
            <w:rStyle w:val="affff6"/>
            <w:noProof/>
            <w:lang w:eastAsia="zh-CN"/>
          </w:rPr>
          <w:t>6.48.2</w:t>
        </w:r>
        <w:r>
          <w:rPr>
            <w:rFonts w:asciiTheme="minorHAnsi" w:eastAsiaTheme="minorEastAsia" w:hAnsiTheme="minorHAnsi" w:cstheme="minorBidi"/>
            <w:noProof/>
            <w:kern w:val="2"/>
            <w:sz w:val="21"/>
            <w:szCs w:val="22"/>
            <w:lang w:val="en-US" w:eastAsia="zh-CN"/>
          </w:rPr>
          <w:tab/>
        </w:r>
        <w:r>
          <w:rPr>
            <w:rStyle w:val="affff6"/>
            <w:noProof/>
            <w:lang w:eastAsia="zh-CN"/>
          </w:rPr>
          <w:t>PCF updates or generates URSP rules according to NWDAF’s analytics</w:t>
        </w:r>
        <w:r>
          <w:rPr>
            <w:noProof/>
            <w:webHidden/>
          </w:rPr>
          <w:tab/>
        </w:r>
        <w:r>
          <w:rPr>
            <w:noProof/>
            <w:webHidden/>
          </w:rPr>
          <w:fldChar w:fldCharType="begin"/>
        </w:r>
        <w:r>
          <w:rPr>
            <w:noProof/>
            <w:webHidden/>
          </w:rPr>
          <w:instrText xml:space="preserve"> PAGEREF _Toc104468156 \h </w:instrText>
        </w:r>
      </w:ins>
      <w:r>
        <w:rPr>
          <w:noProof/>
          <w:webHidden/>
        </w:rPr>
      </w:r>
      <w:r>
        <w:rPr>
          <w:noProof/>
          <w:webHidden/>
        </w:rPr>
        <w:fldChar w:fldCharType="separate"/>
      </w:r>
      <w:ins w:id="3682" w:author="Rapporteur" w:date="2022-05-26T14:30:00Z">
        <w:r>
          <w:rPr>
            <w:noProof/>
            <w:webHidden/>
          </w:rPr>
          <w:t>153</w:t>
        </w:r>
      </w:ins>
      <w:ins w:id="3683" w:author="Rapporteur" w:date="2022-05-26T14:29:00Z">
        <w:r>
          <w:rPr>
            <w:noProof/>
            <w:webHidden/>
          </w:rPr>
          <w:fldChar w:fldCharType="end"/>
        </w:r>
        <w:r>
          <w:rPr>
            <w:rStyle w:val="affff6"/>
            <w:noProof/>
          </w:rPr>
          <w:fldChar w:fldCharType="end"/>
        </w:r>
      </w:ins>
    </w:p>
    <w:p>
      <w:pPr>
        <w:pStyle w:val="34"/>
        <w:rPr>
          <w:ins w:id="3684" w:author="Rapporteur" w:date="2022-05-26T14:29:00Z"/>
          <w:rFonts w:asciiTheme="minorHAnsi" w:eastAsiaTheme="minorEastAsia" w:hAnsiTheme="minorHAnsi" w:cstheme="minorBidi"/>
          <w:noProof/>
          <w:kern w:val="2"/>
          <w:sz w:val="21"/>
          <w:szCs w:val="22"/>
          <w:lang w:val="en-US" w:eastAsia="zh-CN"/>
        </w:rPr>
      </w:pPr>
      <w:ins w:id="3685" w:author="Rapporteur" w:date="2022-05-26T14:29:00Z">
        <w:r>
          <w:rPr>
            <w:rStyle w:val="affff6"/>
            <w:noProof/>
          </w:rPr>
          <w:fldChar w:fldCharType="begin"/>
        </w:r>
        <w:r>
          <w:rPr>
            <w:rStyle w:val="affff6"/>
            <w:noProof/>
          </w:rPr>
          <w:instrText xml:space="preserve"> </w:instrText>
        </w:r>
        <w:r>
          <w:rPr>
            <w:noProof/>
          </w:rPr>
          <w:instrText>HYPERLINK \l "_Toc104468157"</w:instrText>
        </w:r>
        <w:r>
          <w:rPr>
            <w:rStyle w:val="affff6"/>
            <w:noProof/>
          </w:rPr>
          <w:instrText xml:space="preserve"> </w:instrText>
        </w:r>
        <w:r>
          <w:rPr>
            <w:rStyle w:val="affff6"/>
            <w:noProof/>
          </w:rPr>
          <w:fldChar w:fldCharType="separate"/>
        </w:r>
        <w:r>
          <w:rPr>
            <w:rStyle w:val="affff6"/>
            <w:noProof/>
            <w:lang w:eastAsia="zh-CN"/>
          </w:rPr>
          <w:t>6.48.3</w:t>
        </w:r>
        <w:r>
          <w:rPr>
            <w:rFonts w:asciiTheme="minorHAnsi" w:eastAsiaTheme="minorEastAsia" w:hAnsiTheme="minorHAnsi" w:cstheme="minorBidi"/>
            <w:noProof/>
            <w:kern w:val="2"/>
            <w:sz w:val="21"/>
            <w:szCs w:val="22"/>
            <w:lang w:val="en-US" w:eastAsia="zh-CN"/>
          </w:rPr>
          <w:tab/>
        </w:r>
        <w:r>
          <w:rPr>
            <w:rStyle w:val="affff6"/>
            <w:noProof/>
            <w:lang w:eastAsia="zh-CN"/>
          </w:rPr>
          <w:t>Extensions of Analytic ID = "Service Experience"</w:t>
        </w:r>
        <w:r>
          <w:rPr>
            <w:noProof/>
            <w:webHidden/>
          </w:rPr>
          <w:tab/>
        </w:r>
        <w:r>
          <w:rPr>
            <w:noProof/>
            <w:webHidden/>
          </w:rPr>
          <w:fldChar w:fldCharType="begin"/>
        </w:r>
        <w:r>
          <w:rPr>
            <w:noProof/>
            <w:webHidden/>
          </w:rPr>
          <w:instrText xml:space="preserve"> PAGEREF _Toc104468157 \h </w:instrText>
        </w:r>
      </w:ins>
      <w:r>
        <w:rPr>
          <w:noProof/>
          <w:webHidden/>
        </w:rPr>
      </w:r>
      <w:r>
        <w:rPr>
          <w:noProof/>
          <w:webHidden/>
        </w:rPr>
        <w:fldChar w:fldCharType="separate"/>
      </w:r>
      <w:ins w:id="3686" w:author="Rapporteur" w:date="2022-05-26T14:30:00Z">
        <w:r>
          <w:rPr>
            <w:noProof/>
            <w:webHidden/>
          </w:rPr>
          <w:t>154</w:t>
        </w:r>
      </w:ins>
      <w:ins w:id="3687" w:author="Rapporteur" w:date="2022-05-26T14:29:00Z">
        <w:r>
          <w:rPr>
            <w:noProof/>
            <w:webHidden/>
          </w:rPr>
          <w:fldChar w:fldCharType="end"/>
        </w:r>
        <w:r>
          <w:rPr>
            <w:rStyle w:val="affff6"/>
            <w:noProof/>
          </w:rPr>
          <w:fldChar w:fldCharType="end"/>
        </w:r>
      </w:ins>
    </w:p>
    <w:p>
      <w:pPr>
        <w:pStyle w:val="34"/>
        <w:rPr>
          <w:ins w:id="3688" w:author="Rapporteur" w:date="2022-05-26T14:29:00Z"/>
          <w:rFonts w:asciiTheme="minorHAnsi" w:eastAsiaTheme="minorEastAsia" w:hAnsiTheme="minorHAnsi" w:cstheme="minorBidi"/>
          <w:noProof/>
          <w:kern w:val="2"/>
          <w:sz w:val="21"/>
          <w:szCs w:val="22"/>
          <w:lang w:val="en-US" w:eastAsia="zh-CN"/>
        </w:rPr>
      </w:pPr>
      <w:ins w:id="3689" w:author="Rapporteur" w:date="2022-05-26T14:29:00Z">
        <w:r>
          <w:rPr>
            <w:rStyle w:val="affff6"/>
            <w:noProof/>
          </w:rPr>
          <w:fldChar w:fldCharType="begin"/>
        </w:r>
        <w:r>
          <w:rPr>
            <w:rStyle w:val="affff6"/>
            <w:noProof/>
          </w:rPr>
          <w:instrText xml:space="preserve"> </w:instrText>
        </w:r>
        <w:r>
          <w:rPr>
            <w:noProof/>
          </w:rPr>
          <w:instrText>HYPERLINK \l "_Toc104468158"</w:instrText>
        </w:r>
        <w:r>
          <w:rPr>
            <w:rStyle w:val="affff6"/>
            <w:noProof/>
          </w:rPr>
          <w:instrText xml:space="preserve"> </w:instrText>
        </w:r>
        <w:r>
          <w:rPr>
            <w:rStyle w:val="affff6"/>
            <w:noProof/>
          </w:rPr>
          <w:fldChar w:fldCharType="separate"/>
        </w:r>
        <w:r>
          <w:rPr>
            <w:rStyle w:val="affff6"/>
            <w:noProof/>
            <w:lang w:eastAsia="zh-CN"/>
          </w:rPr>
          <w:t>6.48.4</w:t>
        </w:r>
        <w:r>
          <w:rPr>
            <w:rFonts w:asciiTheme="minorHAnsi" w:eastAsiaTheme="minorEastAsia" w:hAnsiTheme="minorHAnsi" w:cstheme="minorBidi"/>
            <w:noProof/>
            <w:kern w:val="2"/>
            <w:sz w:val="21"/>
            <w:szCs w:val="22"/>
            <w:lang w:val="en-US" w:eastAsia="zh-CN"/>
          </w:rPr>
          <w:tab/>
        </w:r>
        <w:r>
          <w:rPr>
            <w:rStyle w:val="affff6"/>
            <w:noProof/>
            <w:lang w:eastAsia="zh-CN"/>
          </w:rPr>
          <w:t>Newly introduce Analytic ID = “URSP rules experience”</w:t>
        </w:r>
        <w:r>
          <w:rPr>
            <w:noProof/>
            <w:webHidden/>
          </w:rPr>
          <w:tab/>
        </w:r>
        <w:r>
          <w:rPr>
            <w:noProof/>
            <w:webHidden/>
          </w:rPr>
          <w:fldChar w:fldCharType="begin"/>
        </w:r>
        <w:r>
          <w:rPr>
            <w:noProof/>
            <w:webHidden/>
          </w:rPr>
          <w:instrText xml:space="preserve"> PAGEREF _Toc104468158 \h </w:instrText>
        </w:r>
      </w:ins>
      <w:r>
        <w:rPr>
          <w:noProof/>
          <w:webHidden/>
        </w:rPr>
      </w:r>
      <w:r>
        <w:rPr>
          <w:noProof/>
          <w:webHidden/>
        </w:rPr>
        <w:fldChar w:fldCharType="separate"/>
      </w:r>
      <w:ins w:id="3690" w:author="Rapporteur" w:date="2022-05-26T14:30:00Z">
        <w:r>
          <w:rPr>
            <w:noProof/>
            <w:webHidden/>
          </w:rPr>
          <w:t>157</w:t>
        </w:r>
      </w:ins>
      <w:ins w:id="3691" w:author="Rapporteur" w:date="2022-05-26T14:29:00Z">
        <w:r>
          <w:rPr>
            <w:noProof/>
            <w:webHidden/>
          </w:rPr>
          <w:fldChar w:fldCharType="end"/>
        </w:r>
        <w:r>
          <w:rPr>
            <w:rStyle w:val="affff6"/>
            <w:noProof/>
          </w:rPr>
          <w:fldChar w:fldCharType="end"/>
        </w:r>
      </w:ins>
    </w:p>
    <w:p>
      <w:pPr>
        <w:pStyle w:val="34"/>
        <w:rPr>
          <w:ins w:id="3692" w:author="Rapporteur" w:date="2022-05-26T14:29:00Z"/>
          <w:rFonts w:asciiTheme="minorHAnsi" w:eastAsiaTheme="minorEastAsia" w:hAnsiTheme="minorHAnsi" w:cstheme="minorBidi"/>
          <w:noProof/>
          <w:kern w:val="2"/>
          <w:sz w:val="21"/>
          <w:szCs w:val="22"/>
          <w:lang w:val="en-US" w:eastAsia="zh-CN"/>
        </w:rPr>
      </w:pPr>
      <w:ins w:id="3693" w:author="Rapporteur" w:date="2022-05-26T14:29:00Z">
        <w:r>
          <w:rPr>
            <w:rStyle w:val="affff6"/>
            <w:noProof/>
          </w:rPr>
          <w:fldChar w:fldCharType="begin"/>
        </w:r>
        <w:r>
          <w:rPr>
            <w:rStyle w:val="affff6"/>
            <w:noProof/>
          </w:rPr>
          <w:instrText xml:space="preserve"> </w:instrText>
        </w:r>
        <w:r>
          <w:rPr>
            <w:noProof/>
          </w:rPr>
          <w:instrText>HYPERLINK \l "_Toc104468159"</w:instrText>
        </w:r>
        <w:r>
          <w:rPr>
            <w:rStyle w:val="affff6"/>
            <w:noProof/>
          </w:rPr>
          <w:instrText xml:space="preserve"> </w:instrText>
        </w:r>
        <w:r>
          <w:rPr>
            <w:rStyle w:val="affff6"/>
            <w:noProof/>
          </w:rPr>
          <w:fldChar w:fldCharType="separate"/>
        </w:r>
        <w:r>
          <w:rPr>
            <w:rStyle w:val="affff6"/>
            <w:noProof/>
            <w:lang w:eastAsia="zh-CN"/>
          </w:rPr>
          <w:t>6.48.5</w:t>
        </w:r>
        <w:r>
          <w:rPr>
            <w:rFonts w:asciiTheme="minorHAnsi" w:eastAsiaTheme="minorEastAsia" w:hAnsiTheme="minorHAnsi" w:cstheme="minorBidi"/>
            <w:noProof/>
            <w:kern w:val="2"/>
            <w:sz w:val="21"/>
            <w:szCs w:val="22"/>
            <w:lang w:val="en-US" w:eastAsia="zh-CN"/>
          </w:rPr>
          <w:tab/>
        </w:r>
        <w:r>
          <w:rPr>
            <w:rStyle w:val="affff6"/>
            <w:noProof/>
            <w:lang w:eastAsia="zh-CN"/>
          </w:rPr>
          <w:t>Procedures for URSP rules re-evaluation in PCF and UE</w:t>
        </w:r>
        <w:r>
          <w:rPr>
            <w:noProof/>
            <w:webHidden/>
          </w:rPr>
          <w:tab/>
        </w:r>
        <w:r>
          <w:rPr>
            <w:noProof/>
            <w:webHidden/>
          </w:rPr>
          <w:fldChar w:fldCharType="begin"/>
        </w:r>
        <w:r>
          <w:rPr>
            <w:noProof/>
            <w:webHidden/>
          </w:rPr>
          <w:instrText xml:space="preserve"> PAGEREF _Toc104468159 \h </w:instrText>
        </w:r>
      </w:ins>
      <w:r>
        <w:rPr>
          <w:noProof/>
          <w:webHidden/>
        </w:rPr>
      </w:r>
      <w:r>
        <w:rPr>
          <w:noProof/>
          <w:webHidden/>
        </w:rPr>
        <w:fldChar w:fldCharType="separate"/>
      </w:r>
      <w:ins w:id="3694" w:author="Rapporteur" w:date="2022-05-26T14:30:00Z">
        <w:r>
          <w:rPr>
            <w:noProof/>
            <w:webHidden/>
          </w:rPr>
          <w:t>158</w:t>
        </w:r>
      </w:ins>
      <w:ins w:id="3695" w:author="Rapporteur" w:date="2022-05-26T14:29:00Z">
        <w:r>
          <w:rPr>
            <w:noProof/>
            <w:webHidden/>
          </w:rPr>
          <w:fldChar w:fldCharType="end"/>
        </w:r>
        <w:r>
          <w:rPr>
            <w:rStyle w:val="affff6"/>
            <w:noProof/>
          </w:rPr>
          <w:fldChar w:fldCharType="end"/>
        </w:r>
      </w:ins>
    </w:p>
    <w:p>
      <w:pPr>
        <w:pStyle w:val="34"/>
        <w:rPr>
          <w:ins w:id="3696" w:author="Rapporteur" w:date="2022-05-26T14:29:00Z"/>
          <w:rFonts w:asciiTheme="minorHAnsi" w:eastAsiaTheme="minorEastAsia" w:hAnsiTheme="minorHAnsi" w:cstheme="minorBidi"/>
          <w:noProof/>
          <w:kern w:val="2"/>
          <w:sz w:val="21"/>
          <w:szCs w:val="22"/>
          <w:lang w:val="en-US" w:eastAsia="zh-CN"/>
        </w:rPr>
      </w:pPr>
      <w:ins w:id="3697" w:author="Rapporteur" w:date="2022-05-26T14:29:00Z">
        <w:r>
          <w:rPr>
            <w:rStyle w:val="affff6"/>
            <w:noProof/>
          </w:rPr>
          <w:fldChar w:fldCharType="begin"/>
        </w:r>
        <w:r>
          <w:rPr>
            <w:rStyle w:val="affff6"/>
            <w:noProof/>
          </w:rPr>
          <w:instrText xml:space="preserve"> </w:instrText>
        </w:r>
        <w:r>
          <w:rPr>
            <w:noProof/>
          </w:rPr>
          <w:instrText>HYPERLINK \l "_Toc104468160"</w:instrText>
        </w:r>
        <w:r>
          <w:rPr>
            <w:rStyle w:val="affff6"/>
            <w:noProof/>
          </w:rPr>
          <w:instrText xml:space="preserve"> </w:instrText>
        </w:r>
        <w:r>
          <w:rPr>
            <w:rStyle w:val="affff6"/>
            <w:noProof/>
          </w:rPr>
          <w:fldChar w:fldCharType="separate"/>
        </w:r>
        <w:r>
          <w:rPr>
            <w:rStyle w:val="affff6"/>
            <w:noProof/>
            <w:lang w:eastAsia="zh-CN"/>
          </w:rPr>
          <w:t>6.48.6</w:t>
        </w:r>
        <w:r>
          <w:rPr>
            <w:rFonts w:asciiTheme="minorHAnsi" w:eastAsiaTheme="minorEastAsia" w:hAnsiTheme="minorHAnsi" w:cstheme="minorBidi"/>
            <w:noProof/>
            <w:kern w:val="2"/>
            <w:sz w:val="21"/>
            <w:szCs w:val="22"/>
            <w:lang w:val="en-US" w:eastAsia="zh-CN"/>
          </w:rPr>
          <w:tab/>
        </w:r>
        <w:r>
          <w:rPr>
            <w:rStyle w:val="affff6"/>
            <w:noProof/>
            <w:lang w:eastAsia="zh-CN"/>
          </w:rPr>
          <w:t>Impacts on services, entities and interfaces</w:t>
        </w:r>
        <w:r>
          <w:rPr>
            <w:noProof/>
            <w:webHidden/>
          </w:rPr>
          <w:tab/>
        </w:r>
        <w:r>
          <w:rPr>
            <w:noProof/>
            <w:webHidden/>
          </w:rPr>
          <w:fldChar w:fldCharType="begin"/>
        </w:r>
        <w:r>
          <w:rPr>
            <w:noProof/>
            <w:webHidden/>
          </w:rPr>
          <w:instrText xml:space="preserve"> PAGEREF _Toc104468160 \h </w:instrText>
        </w:r>
      </w:ins>
      <w:r>
        <w:rPr>
          <w:noProof/>
          <w:webHidden/>
        </w:rPr>
      </w:r>
      <w:r>
        <w:rPr>
          <w:noProof/>
          <w:webHidden/>
        </w:rPr>
        <w:fldChar w:fldCharType="separate"/>
      </w:r>
      <w:ins w:id="3698" w:author="Rapporteur" w:date="2022-05-26T14:30:00Z">
        <w:r>
          <w:rPr>
            <w:noProof/>
            <w:webHidden/>
          </w:rPr>
          <w:t>160</w:t>
        </w:r>
      </w:ins>
      <w:ins w:id="3699" w:author="Rapporteur" w:date="2022-05-26T14:29:00Z">
        <w:r>
          <w:rPr>
            <w:noProof/>
            <w:webHidden/>
          </w:rPr>
          <w:fldChar w:fldCharType="end"/>
        </w:r>
        <w:r>
          <w:rPr>
            <w:rStyle w:val="affff6"/>
            <w:noProof/>
          </w:rPr>
          <w:fldChar w:fldCharType="end"/>
        </w:r>
      </w:ins>
    </w:p>
    <w:p>
      <w:pPr>
        <w:pStyle w:val="23"/>
        <w:rPr>
          <w:ins w:id="3700" w:author="Rapporteur" w:date="2022-05-26T14:29:00Z"/>
          <w:rFonts w:asciiTheme="minorHAnsi" w:eastAsiaTheme="minorEastAsia" w:hAnsiTheme="minorHAnsi" w:cstheme="minorBidi"/>
          <w:noProof/>
          <w:kern w:val="2"/>
          <w:sz w:val="21"/>
          <w:szCs w:val="22"/>
          <w:lang w:val="en-US" w:eastAsia="zh-CN"/>
        </w:rPr>
      </w:pPr>
      <w:ins w:id="3701" w:author="Rapporteur" w:date="2022-05-26T14:29:00Z">
        <w:r>
          <w:rPr>
            <w:rStyle w:val="affff6"/>
            <w:noProof/>
          </w:rPr>
          <w:fldChar w:fldCharType="begin"/>
        </w:r>
        <w:r>
          <w:rPr>
            <w:rStyle w:val="affff6"/>
            <w:noProof/>
          </w:rPr>
          <w:instrText xml:space="preserve"> </w:instrText>
        </w:r>
        <w:r>
          <w:rPr>
            <w:noProof/>
          </w:rPr>
          <w:instrText>HYPERLINK \l "_Toc104468161"</w:instrText>
        </w:r>
        <w:r>
          <w:rPr>
            <w:rStyle w:val="affff6"/>
            <w:noProof/>
          </w:rPr>
          <w:instrText xml:space="preserve"> </w:instrText>
        </w:r>
        <w:r>
          <w:rPr>
            <w:rStyle w:val="affff6"/>
            <w:noProof/>
          </w:rPr>
          <w:fldChar w:fldCharType="separate"/>
        </w:r>
        <w:r>
          <w:rPr>
            <w:rStyle w:val="affff6"/>
            <w:noProof/>
            <w:lang w:eastAsia="zh-CN"/>
          </w:rPr>
          <w:t>6.49</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#49</w:t>
        </w:r>
        <w:r>
          <w:rPr>
            <w:rStyle w:val="affff6"/>
            <w:noProof/>
          </w:rPr>
          <w:t>: NWDAF assisted URSP decision for redundant transmission</w:t>
        </w:r>
        <w:r>
          <w:rPr>
            <w:noProof/>
            <w:webHidden/>
          </w:rPr>
          <w:tab/>
        </w:r>
        <w:r>
          <w:rPr>
            <w:noProof/>
            <w:webHidden/>
          </w:rPr>
          <w:fldChar w:fldCharType="begin"/>
        </w:r>
        <w:r>
          <w:rPr>
            <w:noProof/>
            <w:webHidden/>
          </w:rPr>
          <w:instrText xml:space="preserve"> PAGEREF _Toc104468161 \h </w:instrText>
        </w:r>
      </w:ins>
      <w:r>
        <w:rPr>
          <w:noProof/>
          <w:webHidden/>
        </w:rPr>
      </w:r>
      <w:r>
        <w:rPr>
          <w:noProof/>
          <w:webHidden/>
        </w:rPr>
        <w:fldChar w:fldCharType="separate"/>
      </w:r>
      <w:ins w:id="3702" w:author="Rapporteur" w:date="2022-05-26T14:30:00Z">
        <w:r>
          <w:rPr>
            <w:noProof/>
            <w:webHidden/>
          </w:rPr>
          <w:t>160</w:t>
        </w:r>
      </w:ins>
      <w:ins w:id="3703" w:author="Rapporteur" w:date="2022-05-26T14:29:00Z">
        <w:r>
          <w:rPr>
            <w:noProof/>
            <w:webHidden/>
          </w:rPr>
          <w:fldChar w:fldCharType="end"/>
        </w:r>
        <w:r>
          <w:rPr>
            <w:rStyle w:val="affff6"/>
            <w:noProof/>
          </w:rPr>
          <w:fldChar w:fldCharType="end"/>
        </w:r>
      </w:ins>
    </w:p>
    <w:p>
      <w:pPr>
        <w:pStyle w:val="34"/>
        <w:rPr>
          <w:ins w:id="3704" w:author="Rapporteur" w:date="2022-05-26T14:29:00Z"/>
          <w:rFonts w:asciiTheme="minorHAnsi" w:eastAsiaTheme="minorEastAsia" w:hAnsiTheme="minorHAnsi" w:cstheme="minorBidi"/>
          <w:noProof/>
          <w:kern w:val="2"/>
          <w:sz w:val="21"/>
          <w:szCs w:val="22"/>
          <w:lang w:val="en-US" w:eastAsia="zh-CN"/>
        </w:rPr>
      </w:pPr>
      <w:ins w:id="3705" w:author="Rapporteur" w:date="2022-05-26T14:29:00Z">
        <w:r>
          <w:rPr>
            <w:rStyle w:val="affff6"/>
            <w:noProof/>
          </w:rPr>
          <w:fldChar w:fldCharType="begin"/>
        </w:r>
        <w:r>
          <w:rPr>
            <w:rStyle w:val="affff6"/>
            <w:noProof/>
          </w:rPr>
          <w:instrText xml:space="preserve"> </w:instrText>
        </w:r>
        <w:r>
          <w:rPr>
            <w:noProof/>
          </w:rPr>
          <w:instrText>HYPERLINK \l "_Toc104468162"</w:instrText>
        </w:r>
        <w:r>
          <w:rPr>
            <w:rStyle w:val="affff6"/>
            <w:noProof/>
          </w:rPr>
          <w:instrText xml:space="preserve"> </w:instrText>
        </w:r>
        <w:r>
          <w:rPr>
            <w:rStyle w:val="affff6"/>
            <w:noProof/>
          </w:rPr>
          <w:fldChar w:fldCharType="separate"/>
        </w:r>
        <w:r>
          <w:rPr>
            <w:rStyle w:val="affff6"/>
            <w:noProof/>
          </w:rPr>
          <w:t>6.49.1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_Toc104468162 \h </w:instrText>
        </w:r>
      </w:ins>
      <w:r>
        <w:rPr>
          <w:noProof/>
          <w:webHidden/>
        </w:rPr>
      </w:r>
      <w:r>
        <w:rPr>
          <w:noProof/>
          <w:webHidden/>
        </w:rPr>
        <w:fldChar w:fldCharType="separate"/>
      </w:r>
      <w:ins w:id="3706" w:author="Rapporteur" w:date="2022-05-26T14:30:00Z">
        <w:r>
          <w:rPr>
            <w:noProof/>
            <w:webHidden/>
          </w:rPr>
          <w:t>160</w:t>
        </w:r>
      </w:ins>
      <w:ins w:id="3707" w:author="Rapporteur" w:date="2022-05-26T14:29:00Z">
        <w:r>
          <w:rPr>
            <w:noProof/>
            <w:webHidden/>
          </w:rPr>
          <w:fldChar w:fldCharType="end"/>
        </w:r>
        <w:r>
          <w:rPr>
            <w:rStyle w:val="affff6"/>
            <w:noProof/>
          </w:rPr>
          <w:fldChar w:fldCharType="end"/>
        </w:r>
      </w:ins>
    </w:p>
    <w:p>
      <w:pPr>
        <w:pStyle w:val="34"/>
        <w:rPr>
          <w:ins w:id="3708" w:author="Rapporteur" w:date="2022-05-26T14:29:00Z"/>
          <w:rFonts w:asciiTheme="minorHAnsi" w:eastAsiaTheme="minorEastAsia" w:hAnsiTheme="minorHAnsi" w:cstheme="minorBidi"/>
          <w:noProof/>
          <w:kern w:val="2"/>
          <w:sz w:val="21"/>
          <w:szCs w:val="22"/>
          <w:lang w:val="en-US" w:eastAsia="zh-CN"/>
        </w:rPr>
      </w:pPr>
      <w:ins w:id="3709" w:author="Rapporteur" w:date="2022-05-26T14:29:00Z">
        <w:r>
          <w:rPr>
            <w:rStyle w:val="affff6"/>
            <w:noProof/>
          </w:rPr>
          <w:fldChar w:fldCharType="begin"/>
        </w:r>
        <w:r>
          <w:rPr>
            <w:rStyle w:val="affff6"/>
            <w:noProof/>
          </w:rPr>
          <w:instrText xml:space="preserve"> </w:instrText>
        </w:r>
        <w:r>
          <w:rPr>
            <w:noProof/>
          </w:rPr>
          <w:instrText>HYPERLINK \l "_Toc104468163"</w:instrText>
        </w:r>
        <w:r>
          <w:rPr>
            <w:rStyle w:val="affff6"/>
            <w:noProof/>
          </w:rPr>
          <w:instrText xml:space="preserve"> </w:instrText>
        </w:r>
        <w:r>
          <w:rPr>
            <w:rStyle w:val="affff6"/>
            <w:noProof/>
          </w:rPr>
          <w:fldChar w:fldCharType="separate"/>
        </w:r>
        <w:r>
          <w:rPr>
            <w:rStyle w:val="affff6"/>
            <w:noProof/>
          </w:rPr>
          <w:t>6.49.2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_Toc104468163 \h </w:instrText>
        </w:r>
      </w:ins>
      <w:r>
        <w:rPr>
          <w:noProof/>
          <w:webHidden/>
        </w:rPr>
      </w:r>
      <w:r>
        <w:rPr>
          <w:noProof/>
          <w:webHidden/>
        </w:rPr>
        <w:fldChar w:fldCharType="separate"/>
      </w:r>
      <w:ins w:id="3710" w:author="Rapporteur" w:date="2022-05-26T14:30:00Z">
        <w:r>
          <w:rPr>
            <w:noProof/>
            <w:webHidden/>
          </w:rPr>
          <w:t>161</w:t>
        </w:r>
      </w:ins>
      <w:ins w:id="3711" w:author="Rapporteur" w:date="2022-05-26T14:29:00Z">
        <w:r>
          <w:rPr>
            <w:noProof/>
            <w:webHidden/>
          </w:rPr>
          <w:fldChar w:fldCharType="end"/>
        </w:r>
        <w:r>
          <w:rPr>
            <w:rStyle w:val="affff6"/>
            <w:noProof/>
          </w:rPr>
          <w:fldChar w:fldCharType="end"/>
        </w:r>
      </w:ins>
    </w:p>
    <w:p>
      <w:pPr>
        <w:pStyle w:val="34"/>
        <w:rPr>
          <w:ins w:id="3712" w:author="Rapporteur" w:date="2022-05-26T14:29:00Z"/>
          <w:rFonts w:asciiTheme="minorHAnsi" w:eastAsiaTheme="minorEastAsia" w:hAnsiTheme="minorHAnsi" w:cstheme="minorBidi"/>
          <w:noProof/>
          <w:kern w:val="2"/>
          <w:sz w:val="21"/>
          <w:szCs w:val="22"/>
          <w:lang w:val="en-US" w:eastAsia="zh-CN"/>
        </w:rPr>
      </w:pPr>
      <w:ins w:id="3713" w:author="Rapporteur" w:date="2022-05-26T14:29:00Z">
        <w:r>
          <w:rPr>
            <w:rStyle w:val="affff6"/>
            <w:noProof/>
          </w:rPr>
          <w:fldChar w:fldCharType="begin"/>
        </w:r>
        <w:r>
          <w:rPr>
            <w:rStyle w:val="affff6"/>
            <w:noProof/>
          </w:rPr>
          <w:instrText xml:space="preserve"> </w:instrText>
        </w:r>
        <w:r>
          <w:rPr>
            <w:noProof/>
          </w:rPr>
          <w:instrText>HYPERLINK \l "_Toc104468164"</w:instrText>
        </w:r>
        <w:r>
          <w:rPr>
            <w:rStyle w:val="affff6"/>
            <w:noProof/>
          </w:rPr>
          <w:instrText xml:space="preserve"> </w:instrText>
        </w:r>
        <w:r>
          <w:rPr>
            <w:rStyle w:val="affff6"/>
            <w:noProof/>
          </w:rPr>
          <w:fldChar w:fldCharType="separate"/>
        </w:r>
        <w:r>
          <w:rPr>
            <w:rStyle w:val="affff6"/>
            <w:noProof/>
            <w:lang w:eastAsia="zh-CN"/>
          </w:rPr>
          <w:t>6.49.3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_Toc104468164 \h </w:instrText>
        </w:r>
      </w:ins>
      <w:r>
        <w:rPr>
          <w:noProof/>
          <w:webHidden/>
        </w:rPr>
      </w:r>
      <w:r>
        <w:rPr>
          <w:noProof/>
          <w:webHidden/>
        </w:rPr>
        <w:fldChar w:fldCharType="separate"/>
      </w:r>
      <w:ins w:id="3714" w:author="Rapporteur" w:date="2022-05-26T14:30:00Z">
        <w:r>
          <w:rPr>
            <w:noProof/>
            <w:webHidden/>
          </w:rPr>
          <w:t>163</w:t>
        </w:r>
      </w:ins>
      <w:ins w:id="3715" w:author="Rapporteur" w:date="2022-05-26T14:29:00Z">
        <w:r>
          <w:rPr>
            <w:noProof/>
            <w:webHidden/>
          </w:rPr>
          <w:fldChar w:fldCharType="end"/>
        </w:r>
        <w:r>
          <w:rPr>
            <w:rStyle w:val="affff6"/>
            <w:noProof/>
          </w:rPr>
          <w:fldChar w:fldCharType="end"/>
        </w:r>
      </w:ins>
    </w:p>
    <w:p>
      <w:pPr>
        <w:pStyle w:val="23"/>
        <w:rPr>
          <w:ins w:id="3716" w:author="Rapporteur" w:date="2022-05-26T14:29:00Z"/>
          <w:rFonts w:asciiTheme="minorHAnsi" w:eastAsiaTheme="minorEastAsia" w:hAnsiTheme="minorHAnsi" w:cstheme="minorBidi"/>
          <w:noProof/>
          <w:kern w:val="2"/>
          <w:sz w:val="21"/>
          <w:szCs w:val="22"/>
          <w:lang w:val="en-US" w:eastAsia="zh-CN"/>
        </w:rPr>
      </w:pPr>
      <w:ins w:id="3717" w:author="Rapporteur" w:date="2022-05-26T14:29:00Z">
        <w:r>
          <w:rPr>
            <w:rStyle w:val="affff6"/>
            <w:noProof/>
          </w:rPr>
          <w:fldChar w:fldCharType="begin"/>
        </w:r>
        <w:r>
          <w:rPr>
            <w:rStyle w:val="affff6"/>
            <w:noProof/>
          </w:rPr>
          <w:instrText xml:space="preserve"> </w:instrText>
        </w:r>
        <w:r>
          <w:rPr>
            <w:noProof/>
          </w:rPr>
          <w:instrText>HYPERLINK \l "_Toc104468165"</w:instrText>
        </w:r>
        <w:r>
          <w:rPr>
            <w:rStyle w:val="affff6"/>
            <w:noProof/>
          </w:rPr>
          <w:instrText xml:space="preserve"> </w:instrText>
        </w:r>
        <w:r>
          <w:rPr>
            <w:rStyle w:val="affff6"/>
            <w:noProof/>
          </w:rPr>
          <w:fldChar w:fldCharType="separate"/>
        </w:r>
        <w:r>
          <w:rPr>
            <w:rStyle w:val="affff6"/>
            <w:noProof/>
            <w:lang w:eastAsia="zh-CN"/>
          </w:rPr>
          <w:t>6.50</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#50</w:t>
        </w:r>
        <w:r>
          <w:rPr>
            <w:rStyle w:val="affff6"/>
            <w:noProof/>
          </w:rPr>
          <w:t>: Enhancements on QoS Sustainability analytics</w:t>
        </w:r>
        <w:r>
          <w:rPr>
            <w:noProof/>
            <w:webHidden/>
          </w:rPr>
          <w:tab/>
        </w:r>
        <w:r>
          <w:rPr>
            <w:noProof/>
            <w:webHidden/>
          </w:rPr>
          <w:fldChar w:fldCharType="begin"/>
        </w:r>
        <w:r>
          <w:rPr>
            <w:noProof/>
            <w:webHidden/>
          </w:rPr>
          <w:instrText xml:space="preserve"> PAGEREF _Toc104468165 \h </w:instrText>
        </w:r>
      </w:ins>
      <w:r>
        <w:rPr>
          <w:noProof/>
          <w:webHidden/>
        </w:rPr>
      </w:r>
      <w:r>
        <w:rPr>
          <w:noProof/>
          <w:webHidden/>
        </w:rPr>
        <w:fldChar w:fldCharType="separate"/>
      </w:r>
      <w:ins w:id="3718" w:author="Rapporteur" w:date="2022-05-26T14:30:00Z">
        <w:r>
          <w:rPr>
            <w:noProof/>
            <w:webHidden/>
          </w:rPr>
          <w:t>163</w:t>
        </w:r>
      </w:ins>
      <w:ins w:id="3719" w:author="Rapporteur" w:date="2022-05-26T14:29:00Z">
        <w:r>
          <w:rPr>
            <w:noProof/>
            <w:webHidden/>
          </w:rPr>
          <w:fldChar w:fldCharType="end"/>
        </w:r>
        <w:r>
          <w:rPr>
            <w:rStyle w:val="affff6"/>
            <w:noProof/>
          </w:rPr>
          <w:fldChar w:fldCharType="end"/>
        </w:r>
      </w:ins>
    </w:p>
    <w:p>
      <w:pPr>
        <w:pStyle w:val="34"/>
        <w:rPr>
          <w:ins w:id="3720" w:author="Rapporteur" w:date="2022-05-26T14:29:00Z"/>
          <w:rFonts w:asciiTheme="minorHAnsi" w:eastAsiaTheme="minorEastAsia" w:hAnsiTheme="minorHAnsi" w:cstheme="minorBidi"/>
          <w:noProof/>
          <w:kern w:val="2"/>
          <w:sz w:val="21"/>
          <w:szCs w:val="22"/>
          <w:lang w:val="en-US" w:eastAsia="zh-CN"/>
        </w:rPr>
      </w:pPr>
      <w:ins w:id="3721" w:author="Rapporteur" w:date="2022-05-26T14:29:00Z">
        <w:r>
          <w:rPr>
            <w:rStyle w:val="affff6"/>
            <w:noProof/>
          </w:rPr>
          <w:fldChar w:fldCharType="begin"/>
        </w:r>
        <w:r>
          <w:rPr>
            <w:rStyle w:val="affff6"/>
            <w:noProof/>
          </w:rPr>
          <w:instrText xml:space="preserve"> </w:instrText>
        </w:r>
        <w:r>
          <w:rPr>
            <w:noProof/>
          </w:rPr>
          <w:instrText>HYPERLINK \l "_Toc104468166"</w:instrText>
        </w:r>
        <w:r>
          <w:rPr>
            <w:rStyle w:val="affff6"/>
            <w:noProof/>
          </w:rPr>
          <w:instrText xml:space="preserve"> </w:instrText>
        </w:r>
        <w:r>
          <w:rPr>
            <w:rStyle w:val="affff6"/>
            <w:noProof/>
          </w:rPr>
          <w:fldChar w:fldCharType="separate"/>
        </w:r>
        <w:r>
          <w:rPr>
            <w:rStyle w:val="affff6"/>
            <w:noProof/>
          </w:rPr>
          <w:t>6.50.1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_Toc104468166 \h </w:instrText>
        </w:r>
      </w:ins>
      <w:r>
        <w:rPr>
          <w:noProof/>
          <w:webHidden/>
        </w:rPr>
      </w:r>
      <w:r>
        <w:rPr>
          <w:noProof/>
          <w:webHidden/>
        </w:rPr>
        <w:fldChar w:fldCharType="separate"/>
      </w:r>
      <w:ins w:id="3722" w:author="Rapporteur" w:date="2022-05-26T14:30:00Z">
        <w:r>
          <w:rPr>
            <w:noProof/>
            <w:webHidden/>
          </w:rPr>
          <w:t>163</w:t>
        </w:r>
      </w:ins>
      <w:ins w:id="3723" w:author="Rapporteur" w:date="2022-05-26T14:29:00Z">
        <w:r>
          <w:rPr>
            <w:noProof/>
            <w:webHidden/>
          </w:rPr>
          <w:fldChar w:fldCharType="end"/>
        </w:r>
        <w:r>
          <w:rPr>
            <w:rStyle w:val="affff6"/>
            <w:noProof/>
          </w:rPr>
          <w:fldChar w:fldCharType="end"/>
        </w:r>
      </w:ins>
    </w:p>
    <w:p>
      <w:pPr>
        <w:pStyle w:val="43"/>
        <w:rPr>
          <w:ins w:id="3724" w:author="Rapporteur" w:date="2022-05-26T14:29:00Z"/>
          <w:rFonts w:asciiTheme="minorHAnsi" w:eastAsiaTheme="minorEastAsia" w:hAnsiTheme="minorHAnsi" w:cstheme="minorBidi"/>
          <w:noProof/>
          <w:kern w:val="2"/>
          <w:sz w:val="21"/>
          <w:szCs w:val="22"/>
          <w:lang w:val="en-US" w:eastAsia="zh-CN"/>
        </w:rPr>
      </w:pPr>
      <w:ins w:id="3725" w:author="Rapporteur" w:date="2022-05-26T14:29:00Z">
        <w:r>
          <w:rPr>
            <w:rStyle w:val="affff6"/>
            <w:noProof/>
          </w:rPr>
          <w:fldChar w:fldCharType="begin"/>
        </w:r>
        <w:r>
          <w:rPr>
            <w:rStyle w:val="affff6"/>
            <w:noProof/>
          </w:rPr>
          <w:instrText xml:space="preserve"> </w:instrText>
        </w:r>
        <w:r>
          <w:rPr>
            <w:noProof/>
          </w:rPr>
          <w:instrText>HYPERLINK \l "_Toc104468167"</w:instrText>
        </w:r>
        <w:r>
          <w:rPr>
            <w:rStyle w:val="affff6"/>
            <w:noProof/>
          </w:rPr>
          <w:instrText xml:space="preserve"> </w:instrText>
        </w:r>
        <w:r>
          <w:rPr>
            <w:rStyle w:val="affff6"/>
            <w:noProof/>
          </w:rPr>
          <w:fldChar w:fldCharType="separate"/>
        </w:r>
        <w:r>
          <w:rPr>
            <w:rStyle w:val="affff6"/>
            <w:noProof/>
            <w:lang w:val="en-US"/>
          </w:rPr>
          <w:t>6.</w:t>
        </w:r>
        <w:r>
          <w:rPr>
            <w:rStyle w:val="affff6"/>
            <w:noProof/>
          </w:rPr>
          <w:t>50.1</w:t>
        </w:r>
        <w:r>
          <w:rPr>
            <w:rStyle w:val="affff6"/>
            <w:noProof/>
            <w:lang w:val="en-US"/>
          </w:rPr>
          <w:t>.1</w:t>
        </w:r>
        <w:r>
          <w:rPr>
            <w:rFonts w:asciiTheme="minorHAnsi" w:eastAsiaTheme="minorEastAsia" w:hAnsiTheme="minorHAnsi" w:cstheme="minorBidi"/>
            <w:noProof/>
            <w:kern w:val="2"/>
            <w:sz w:val="21"/>
            <w:szCs w:val="22"/>
            <w:lang w:val="en-US" w:eastAsia="zh-CN"/>
          </w:rPr>
          <w:tab/>
        </w:r>
        <w:r>
          <w:rPr>
            <w:rStyle w:val="affff6"/>
            <w:noProof/>
            <w:lang w:val="en-US"/>
          </w:rPr>
          <w:t>Input data</w:t>
        </w:r>
        <w:r>
          <w:rPr>
            <w:noProof/>
            <w:webHidden/>
          </w:rPr>
          <w:tab/>
        </w:r>
        <w:r>
          <w:rPr>
            <w:noProof/>
            <w:webHidden/>
          </w:rPr>
          <w:fldChar w:fldCharType="begin"/>
        </w:r>
        <w:r>
          <w:rPr>
            <w:noProof/>
            <w:webHidden/>
          </w:rPr>
          <w:instrText xml:space="preserve"> PAGEREF _Toc104468167 \h </w:instrText>
        </w:r>
      </w:ins>
      <w:r>
        <w:rPr>
          <w:noProof/>
          <w:webHidden/>
        </w:rPr>
      </w:r>
      <w:r>
        <w:rPr>
          <w:noProof/>
          <w:webHidden/>
        </w:rPr>
        <w:fldChar w:fldCharType="separate"/>
      </w:r>
      <w:ins w:id="3726" w:author="Rapporteur" w:date="2022-05-26T14:30:00Z">
        <w:r>
          <w:rPr>
            <w:noProof/>
            <w:webHidden/>
          </w:rPr>
          <w:t>164</w:t>
        </w:r>
      </w:ins>
      <w:ins w:id="3727" w:author="Rapporteur" w:date="2022-05-26T14:29:00Z">
        <w:r>
          <w:rPr>
            <w:noProof/>
            <w:webHidden/>
          </w:rPr>
          <w:fldChar w:fldCharType="end"/>
        </w:r>
        <w:r>
          <w:rPr>
            <w:rStyle w:val="affff6"/>
            <w:noProof/>
          </w:rPr>
          <w:fldChar w:fldCharType="end"/>
        </w:r>
      </w:ins>
    </w:p>
    <w:p>
      <w:pPr>
        <w:pStyle w:val="34"/>
        <w:rPr>
          <w:ins w:id="3728" w:author="Rapporteur" w:date="2022-05-26T14:29:00Z"/>
          <w:rFonts w:asciiTheme="minorHAnsi" w:eastAsiaTheme="minorEastAsia" w:hAnsiTheme="minorHAnsi" w:cstheme="minorBidi"/>
          <w:noProof/>
          <w:kern w:val="2"/>
          <w:sz w:val="21"/>
          <w:szCs w:val="22"/>
          <w:lang w:val="en-US" w:eastAsia="zh-CN"/>
        </w:rPr>
      </w:pPr>
      <w:ins w:id="3729" w:author="Rapporteur" w:date="2022-05-26T14:29:00Z">
        <w:r>
          <w:rPr>
            <w:rStyle w:val="affff6"/>
            <w:noProof/>
          </w:rPr>
          <w:fldChar w:fldCharType="begin"/>
        </w:r>
        <w:r>
          <w:rPr>
            <w:rStyle w:val="affff6"/>
            <w:noProof/>
          </w:rPr>
          <w:instrText xml:space="preserve"> </w:instrText>
        </w:r>
        <w:r>
          <w:rPr>
            <w:noProof/>
          </w:rPr>
          <w:instrText>HYPERLINK \l "_Toc104468168"</w:instrText>
        </w:r>
        <w:r>
          <w:rPr>
            <w:rStyle w:val="affff6"/>
            <w:noProof/>
          </w:rPr>
          <w:instrText xml:space="preserve"> </w:instrText>
        </w:r>
        <w:r>
          <w:rPr>
            <w:rStyle w:val="affff6"/>
            <w:noProof/>
          </w:rPr>
          <w:fldChar w:fldCharType="separate"/>
        </w:r>
        <w:r>
          <w:rPr>
            <w:rStyle w:val="affff6"/>
            <w:noProof/>
            <w:lang w:val="en-US" w:eastAsia="zh-CN"/>
          </w:rPr>
          <w:t>6.50.2</w:t>
        </w:r>
        <w:r>
          <w:rPr>
            <w:rFonts w:asciiTheme="minorHAnsi" w:eastAsiaTheme="minorEastAsia" w:hAnsiTheme="minorHAnsi" w:cstheme="minorBidi"/>
            <w:noProof/>
            <w:kern w:val="2"/>
            <w:sz w:val="21"/>
            <w:szCs w:val="22"/>
            <w:lang w:val="en-US" w:eastAsia="zh-CN"/>
          </w:rPr>
          <w:tab/>
        </w:r>
        <w:r>
          <w:rPr>
            <w:rStyle w:val="affff6"/>
            <w:noProof/>
            <w:lang w:val="en-US" w:eastAsia="zh-CN"/>
          </w:rPr>
          <w:t>Procedures</w:t>
        </w:r>
        <w:r>
          <w:rPr>
            <w:noProof/>
            <w:webHidden/>
          </w:rPr>
          <w:tab/>
        </w:r>
        <w:r>
          <w:rPr>
            <w:noProof/>
            <w:webHidden/>
          </w:rPr>
          <w:fldChar w:fldCharType="begin"/>
        </w:r>
        <w:r>
          <w:rPr>
            <w:noProof/>
            <w:webHidden/>
          </w:rPr>
          <w:instrText xml:space="preserve"> PAGEREF _Toc104468168 \h </w:instrText>
        </w:r>
      </w:ins>
      <w:r>
        <w:rPr>
          <w:noProof/>
          <w:webHidden/>
        </w:rPr>
      </w:r>
      <w:r>
        <w:rPr>
          <w:noProof/>
          <w:webHidden/>
        </w:rPr>
        <w:fldChar w:fldCharType="separate"/>
      </w:r>
      <w:ins w:id="3730" w:author="Rapporteur" w:date="2022-05-26T14:30:00Z">
        <w:r>
          <w:rPr>
            <w:noProof/>
            <w:webHidden/>
          </w:rPr>
          <w:t>164</w:t>
        </w:r>
      </w:ins>
      <w:ins w:id="3731" w:author="Rapporteur" w:date="2022-05-26T14:29:00Z">
        <w:r>
          <w:rPr>
            <w:noProof/>
            <w:webHidden/>
          </w:rPr>
          <w:fldChar w:fldCharType="end"/>
        </w:r>
        <w:r>
          <w:rPr>
            <w:rStyle w:val="affff6"/>
            <w:noProof/>
          </w:rPr>
          <w:fldChar w:fldCharType="end"/>
        </w:r>
      </w:ins>
    </w:p>
    <w:p>
      <w:pPr>
        <w:pStyle w:val="34"/>
        <w:rPr>
          <w:ins w:id="3732" w:author="Rapporteur" w:date="2022-05-26T14:29:00Z"/>
          <w:rFonts w:asciiTheme="minorHAnsi" w:eastAsiaTheme="minorEastAsia" w:hAnsiTheme="minorHAnsi" w:cstheme="minorBidi"/>
          <w:noProof/>
          <w:kern w:val="2"/>
          <w:sz w:val="21"/>
          <w:szCs w:val="22"/>
          <w:lang w:val="en-US" w:eastAsia="zh-CN"/>
        </w:rPr>
      </w:pPr>
      <w:ins w:id="3733" w:author="Rapporteur" w:date="2022-05-26T14:29:00Z">
        <w:r>
          <w:rPr>
            <w:rStyle w:val="affff6"/>
            <w:noProof/>
          </w:rPr>
          <w:fldChar w:fldCharType="begin"/>
        </w:r>
        <w:r>
          <w:rPr>
            <w:rStyle w:val="affff6"/>
            <w:noProof/>
          </w:rPr>
          <w:instrText xml:space="preserve"> </w:instrText>
        </w:r>
        <w:r>
          <w:rPr>
            <w:noProof/>
          </w:rPr>
          <w:instrText>HYPERLINK \l "_Toc104468169"</w:instrText>
        </w:r>
        <w:r>
          <w:rPr>
            <w:rStyle w:val="affff6"/>
            <w:noProof/>
          </w:rPr>
          <w:instrText xml:space="preserve"> </w:instrText>
        </w:r>
        <w:r>
          <w:rPr>
            <w:rStyle w:val="affff6"/>
            <w:noProof/>
          </w:rPr>
          <w:fldChar w:fldCharType="separate"/>
        </w:r>
        <w:r>
          <w:rPr>
            <w:rStyle w:val="affff6"/>
            <w:noProof/>
          </w:rPr>
          <w:t>6.50.3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_Toc104468169 \h </w:instrText>
        </w:r>
      </w:ins>
      <w:r>
        <w:rPr>
          <w:noProof/>
          <w:webHidden/>
        </w:rPr>
      </w:r>
      <w:r>
        <w:rPr>
          <w:noProof/>
          <w:webHidden/>
        </w:rPr>
        <w:fldChar w:fldCharType="separate"/>
      </w:r>
      <w:ins w:id="3734" w:author="Rapporteur" w:date="2022-05-26T14:30:00Z">
        <w:r>
          <w:rPr>
            <w:noProof/>
            <w:webHidden/>
          </w:rPr>
          <w:t>165</w:t>
        </w:r>
      </w:ins>
      <w:ins w:id="3735" w:author="Rapporteur" w:date="2022-05-26T14:29:00Z">
        <w:r>
          <w:rPr>
            <w:noProof/>
            <w:webHidden/>
          </w:rPr>
          <w:fldChar w:fldCharType="end"/>
        </w:r>
        <w:r>
          <w:rPr>
            <w:rStyle w:val="affff6"/>
            <w:noProof/>
          </w:rPr>
          <w:fldChar w:fldCharType="end"/>
        </w:r>
      </w:ins>
    </w:p>
    <w:p>
      <w:pPr>
        <w:pStyle w:val="23"/>
        <w:rPr>
          <w:ins w:id="3736" w:author="Rapporteur" w:date="2022-05-26T14:29:00Z"/>
          <w:rFonts w:asciiTheme="minorHAnsi" w:eastAsiaTheme="minorEastAsia" w:hAnsiTheme="minorHAnsi" w:cstheme="minorBidi"/>
          <w:noProof/>
          <w:kern w:val="2"/>
          <w:sz w:val="21"/>
          <w:szCs w:val="22"/>
          <w:lang w:val="en-US" w:eastAsia="zh-CN"/>
        </w:rPr>
      </w:pPr>
      <w:ins w:id="3737" w:author="Rapporteur" w:date="2022-05-26T14:29:00Z">
        <w:r>
          <w:rPr>
            <w:rStyle w:val="affff6"/>
            <w:noProof/>
          </w:rPr>
          <w:fldChar w:fldCharType="begin"/>
        </w:r>
        <w:r>
          <w:rPr>
            <w:rStyle w:val="affff6"/>
            <w:noProof/>
          </w:rPr>
          <w:instrText xml:space="preserve"> </w:instrText>
        </w:r>
        <w:r>
          <w:rPr>
            <w:noProof/>
          </w:rPr>
          <w:instrText>HYPERLINK \l "_Toc104468170"</w:instrText>
        </w:r>
        <w:r>
          <w:rPr>
            <w:rStyle w:val="affff6"/>
            <w:noProof/>
          </w:rPr>
          <w:instrText xml:space="preserve"> </w:instrText>
        </w:r>
        <w:r>
          <w:rPr>
            <w:rStyle w:val="affff6"/>
            <w:noProof/>
          </w:rPr>
          <w:fldChar w:fldCharType="separate"/>
        </w:r>
        <w:r>
          <w:rPr>
            <w:rStyle w:val="affff6"/>
            <w:noProof/>
            <w:lang w:eastAsia="zh-CN"/>
          </w:rPr>
          <w:t>6.51</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#51</w:t>
        </w:r>
        <w:r>
          <w:rPr>
            <w:rStyle w:val="affff6"/>
            <w:noProof/>
          </w:rPr>
          <w:t>: Selection, Monitoring, and Maintenance of NWDAF(s) for Federated Learning in 5GC</w:t>
        </w:r>
        <w:r>
          <w:rPr>
            <w:noProof/>
            <w:webHidden/>
          </w:rPr>
          <w:tab/>
        </w:r>
        <w:r>
          <w:rPr>
            <w:noProof/>
            <w:webHidden/>
          </w:rPr>
          <w:fldChar w:fldCharType="begin"/>
        </w:r>
        <w:r>
          <w:rPr>
            <w:noProof/>
            <w:webHidden/>
          </w:rPr>
          <w:instrText xml:space="preserve"> PAGEREF _Toc104468170 \h </w:instrText>
        </w:r>
      </w:ins>
      <w:r>
        <w:rPr>
          <w:noProof/>
          <w:webHidden/>
        </w:rPr>
      </w:r>
      <w:r>
        <w:rPr>
          <w:noProof/>
          <w:webHidden/>
        </w:rPr>
        <w:fldChar w:fldCharType="separate"/>
      </w:r>
      <w:ins w:id="3738" w:author="Rapporteur" w:date="2022-05-26T14:30:00Z">
        <w:r>
          <w:rPr>
            <w:noProof/>
            <w:webHidden/>
          </w:rPr>
          <w:t>165</w:t>
        </w:r>
      </w:ins>
      <w:ins w:id="3739" w:author="Rapporteur" w:date="2022-05-26T14:29:00Z">
        <w:r>
          <w:rPr>
            <w:noProof/>
            <w:webHidden/>
          </w:rPr>
          <w:fldChar w:fldCharType="end"/>
        </w:r>
        <w:r>
          <w:rPr>
            <w:rStyle w:val="affff6"/>
            <w:noProof/>
          </w:rPr>
          <w:fldChar w:fldCharType="end"/>
        </w:r>
      </w:ins>
    </w:p>
    <w:p>
      <w:pPr>
        <w:pStyle w:val="34"/>
        <w:rPr>
          <w:ins w:id="3740" w:author="Rapporteur" w:date="2022-05-26T14:29:00Z"/>
          <w:rFonts w:asciiTheme="minorHAnsi" w:eastAsiaTheme="minorEastAsia" w:hAnsiTheme="minorHAnsi" w:cstheme="minorBidi"/>
          <w:noProof/>
          <w:kern w:val="2"/>
          <w:sz w:val="21"/>
          <w:szCs w:val="22"/>
          <w:lang w:val="en-US" w:eastAsia="zh-CN"/>
        </w:rPr>
      </w:pPr>
      <w:ins w:id="3741" w:author="Rapporteur" w:date="2022-05-26T14:29:00Z">
        <w:r>
          <w:rPr>
            <w:rStyle w:val="affff6"/>
            <w:noProof/>
          </w:rPr>
          <w:fldChar w:fldCharType="begin"/>
        </w:r>
        <w:r>
          <w:rPr>
            <w:rStyle w:val="affff6"/>
            <w:noProof/>
          </w:rPr>
          <w:instrText xml:space="preserve"> </w:instrText>
        </w:r>
        <w:r>
          <w:rPr>
            <w:noProof/>
          </w:rPr>
          <w:instrText>HYPERLINK \l "_Toc104468171"</w:instrText>
        </w:r>
        <w:r>
          <w:rPr>
            <w:rStyle w:val="affff6"/>
            <w:noProof/>
          </w:rPr>
          <w:instrText xml:space="preserve"> </w:instrText>
        </w:r>
        <w:r>
          <w:rPr>
            <w:rStyle w:val="affff6"/>
            <w:noProof/>
          </w:rPr>
          <w:fldChar w:fldCharType="separate"/>
        </w:r>
        <w:r>
          <w:rPr>
            <w:rStyle w:val="affff6"/>
            <w:noProof/>
          </w:rPr>
          <w:t>6.51.1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_Toc104468171 \h </w:instrText>
        </w:r>
      </w:ins>
      <w:r>
        <w:rPr>
          <w:noProof/>
          <w:webHidden/>
        </w:rPr>
      </w:r>
      <w:r>
        <w:rPr>
          <w:noProof/>
          <w:webHidden/>
        </w:rPr>
        <w:fldChar w:fldCharType="separate"/>
      </w:r>
      <w:ins w:id="3742" w:author="Rapporteur" w:date="2022-05-26T14:30:00Z">
        <w:r>
          <w:rPr>
            <w:noProof/>
            <w:webHidden/>
          </w:rPr>
          <w:t>165</w:t>
        </w:r>
      </w:ins>
      <w:ins w:id="3743" w:author="Rapporteur" w:date="2022-05-26T14:29:00Z">
        <w:r>
          <w:rPr>
            <w:noProof/>
            <w:webHidden/>
          </w:rPr>
          <w:fldChar w:fldCharType="end"/>
        </w:r>
        <w:r>
          <w:rPr>
            <w:rStyle w:val="affff6"/>
            <w:noProof/>
          </w:rPr>
          <w:fldChar w:fldCharType="end"/>
        </w:r>
      </w:ins>
    </w:p>
    <w:p>
      <w:pPr>
        <w:pStyle w:val="34"/>
        <w:rPr>
          <w:ins w:id="3744" w:author="Rapporteur" w:date="2022-05-26T14:29:00Z"/>
          <w:rFonts w:asciiTheme="minorHAnsi" w:eastAsiaTheme="minorEastAsia" w:hAnsiTheme="minorHAnsi" w:cstheme="minorBidi"/>
          <w:noProof/>
          <w:kern w:val="2"/>
          <w:sz w:val="21"/>
          <w:szCs w:val="22"/>
          <w:lang w:val="en-US" w:eastAsia="zh-CN"/>
        </w:rPr>
      </w:pPr>
      <w:ins w:id="3745" w:author="Rapporteur" w:date="2022-05-26T14:29:00Z">
        <w:r>
          <w:rPr>
            <w:rStyle w:val="affff6"/>
            <w:noProof/>
          </w:rPr>
          <w:fldChar w:fldCharType="begin"/>
        </w:r>
        <w:r>
          <w:rPr>
            <w:rStyle w:val="affff6"/>
            <w:noProof/>
          </w:rPr>
          <w:instrText xml:space="preserve"> </w:instrText>
        </w:r>
        <w:r>
          <w:rPr>
            <w:noProof/>
          </w:rPr>
          <w:instrText>HYPERLINK \l "_Toc104468172"</w:instrText>
        </w:r>
        <w:r>
          <w:rPr>
            <w:rStyle w:val="affff6"/>
            <w:noProof/>
          </w:rPr>
          <w:instrText xml:space="preserve"> </w:instrText>
        </w:r>
        <w:r>
          <w:rPr>
            <w:rStyle w:val="affff6"/>
            <w:noProof/>
          </w:rPr>
          <w:fldChar w:fldCharType="separate"/>
        </w:r>
        <w:r>
          <w:rPr>
            <w:rStyle w:val="affff6"/>
            <w:noProof/>
          </w:rPr>
          <w:t>6.51.2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_Toc104468172 \h </w:instrText>
        </w:r>
      </w:ins>
      <w:r>
        <w:rPr>
          <w:noProof/>
          <w:webHidden/>
        </w:rPr>
      </w:r>
      <w:r>
        <w:rPr>
          <w:noProof/>
          <w:webHidden/>
        </w:rPr>
        <w:fldChar w:fldCharType="separate"/>
      </w:r>
      <w:ins w:id="3746" w:author="Rapporteur" w:date="2022-05-26T14:30:00Z">
        <w:r>
          <w:rPr>
            <w:noProof/>
            <w:webHidden/>
          </w:rPr>
          <w:t>166</w:t>
        </w:r>
      </w:ins>
      <w:ins w:id="3747" w:author="Rapporteur" w:date="2022-05-26T14:29:00Z">
        <w:r>
          <w:rPr>
            <w:noProof/>
            <w:webHidden/>
          </w:rPr>
          <w:fldChar w:fldCharType="end"/>
        </w:r>
        <w:r>
          <w:rPr>
            <w:rStyle w:val="affff6"/>
            <w:noProof/>
          </w:rPr>
          <w:fldChar w:fldCharType="end"/>
        </w:r>
      </w:ins>
    </w:p>
    <w:p>
      <w:pPr>
        <w:pStyle w:val="43"/>
        <w:rPr>
          <w:ins w:id="3748" w:author="Rapporteur" w:date="2022-05-26T14:29:00Z"/>
          <w:rFonts w:asciiTheme="minorHAnsi" w:eastAsiaTheme="minorEastAsia" w:hAnsiTheme="minorHAnsi" w:cstheme="minorBidi"/>
          <w:noProof/>
          <w:kern w:val="2"/>
          <w:sz w:val="21"/>
          <w:szCs w:val="22"/>
          <w:lang w:val="en-US" w:eastAsia="zh-CN"/>
        </w:rPr>
      </w:pPr>
      <w:ins w:id="3749" w:author="Rapporteur" w:date="2022-05-26T14:29:00Z">
        <w:r>
          <w:rPr>
            <w:rStyle w:val="affff6"/>
            <w:noProof/>
          </w:rPr>
          <w:fldChar w:fldCharType="begin"/>
        </w:r>
        <w:r>
          <w:rPr>
            <w:rStyle w:val="affff6"/>
            <w:noProof/>
          </w:rPr>
          <w:instrText xml:space="preserve"> </w:instrText>
        </w:r>
        <w:r>
          <w:rPr>
            <w:noProof/>
          </w:rPr>
          <w:instrText>HYPERLINK \l "_Toc104468173"</w:instrText>
        </w:r>
        <w:r>
          <w:rPr>
            <w:rStyle w:val="affff6"/>
            <w:noProof/>
          </w:rPr>
          <w:instrText xml:space="preserve"> </w:instrText>
        </w:r>
        <w:r>
          <w:rPr>
            <w:rStyle w:val="affff6"/>
            <w:noProof/>
          </w:rPr>
          <w:fldChar w:fldCharType="separate"/>
        </w:r>
        <w:r>
          <w:rPr>
            <w:rStyle w:val="affff6"/>
            <w:rFonts w:eastAsia="Malgun Gothic"/>
            <w:noProof/>
            <w:lang w:eastAsia="ja-JP"/>
          </w:rPr>
          <w:t>6.51.2.1</w:t>
        </w:r>
        <w:r>
          <w:rPr>
            <w:rFonts w:asciiTheme="minorHAnsi" w:eastAsiaTheme="minorEastAsia" w:hAnsiTheme="minorHAnsi" w:cstheme="minorBidi"/>
            <w:noProof/>
            <w:kern w:val="2"/>
            <w:sz w:val="21"/>
            <w:szCs w:val="22"/>
            <w:lang w:val="en-US" w:eastAsia="zh-CN"/>
          </w:rPr>
          <w:tab/>
        </w:r>
        <w:r>
          <w:rPr>
            <w:rStyle w:val="affff6"/>
            <w:rFonts w:eastAsia="Malgun Gothic"/>
            <w:noProof/>
            <w:lang w:eastAsia="ja-JP"/>
          </w:rPr>
          <w:t>Client NWDAF(s) Selection in Federated Learning Preparation Phase</w:t>
        </w:r>
        <w:r>
          <w:rPr>
            <w:noProof/>
            <w:webHidden/>
          </w:rPr>
          <w:tab/>
        </w:r>
        <w:r>
          <w:rPr>
            <w:noProof/>
            <w:webHidden/>
          </w:rPr>
          <w:fldChar w:fldCharType="begin"/>
        </w:r>
        <w:r>
          <w:rPr>
            <w:noProof/>
            <w:webHidden/>
          </w:rPr>
          <w:instrText xml:space="preserve"> PAGEREF _Toc104468173 \h </w:instrText>
        </w:r>
      </w:ins>
      <w:r>
        <w:rPr>
          <w:noProof/>
          <w:webHidden/>
        </w:rPr>
      </w:r>
      <w:r>
        <w:rPr>
          <w:noProof/>
          <w:webHidden/>
        </w:rPr>
        <w:fldChar w:fldCharType="separate"/>
      </w:r>
      <w:ins w:id="3750" w:author="Rapporteur" w:date="2022-05-26T14:30:00Z">
        <w:r>
          <w:rPr>
            <w:noProof/>
            <w:webHidden/>
          </w:rPr>
          <w:t>166</w:t>
        </w:r>
      </w:ins>
      <w:ins w:id="3751" w:author="Rapporteur" w:date="2022-05-26T14:29:00Z">
        <w:r>
          <w:rPr>
            <w:noProof/>
            <w:webHidden/>
          </w:rPr>
          <w:fldChar w:fldCharType="end"/>
        </w:r>
        <w:r>
          <w:rPr>
            <w:rStyle w:val="affff6"/>
            <w:noProof/>
          </w:rPr>
          <w:fldChar w:fldCharType="end"/>
        </w:r>
      </w:ins>
    </w:p>
    <w:p>
      <w:pPr>
        <w:pStyle w:val="43"/>
        <w:rPr>
          <w:ins w:id="3752" w:author="Rapporteur" w:date="2022-05-26T14:29:00Z"/>
          <w:rFonts w:asciiTheme="minorHAnsi" w:eastAsiaTheme="minorEastAsia" w:hAnsiTheme="minorHAnsi" w:cstheme="minorBidi"/>
          <w:noProof/>
          <w:kern w:val="2"/>
          <w:sz w:val="21"/>
          <w:szCs w:val="22"/>
          <w:lang w:val="en-US" w:eastAsia="zh-CN"/>
        </w:rPr>
      </w:pPr>
      <w:ins w:id="3753" w:author="Rapporteur" w:date="2022-05-26T14:29:00Z">
        <w:r>
          <w:rPr>
            <w:rStyle w:val="affff6"/>
            <w:noProof/>
          </w:rPr>
          <w:fldChar w:fldCharType="begin"/>
        </w:r>
        <w:r>
          <w:rPr>
            <w:rStyle w:val="affff6"/>
            <w:noProof/>
          </w:rPr>
          <w:instrText xml:space="preserve"> </w:instrText>
        </w:r>
        <w:r>
          <w:rPr>
            <w:noProof/>
          </w:rPr>
          <w:instrText>HYPERLINK \l "_Toc104468174"</w:instrText>
        </w:r>
        <w:r>
          <w:rPr>
            <w:rStyle w:val="affff6"/>
            <w:noProof/>
          </w:rPr>
          <w:instrText xml:space="preserve"> </w:instrText>
        </w:r>
        <w:r>
          <w:rPr>
            <w:rStyle w:val="affff6"/>
            <w:noProof/>
          </w:rPr>
          <w:fldChar w:fldCharType="separate"/>
        </w:r>
        <w:r>
          <w:rPr>
            <w:rStyle w:val="affff6"/>
            <w:rFonts w:eastAsia="Malgun Gothic"/>
            <w:noProof/>
            <w:lang w:eastAsia="ja-JP"/>
          </w:rPr>
          <w:t>6.51.2.2</w:t>
        </w:r>
        <w:r>
          <w:rPr>
            <w:rFonts w:asciiTheme="minorHAnsi" w:eastAsiaTheme="minorEastAsia" w:hAnsiTheme="minorHAnsi" w:cstheme="minorBidi"/>
            <w:noProof/>
            <w:kern w:val="2"/>
            <w:sz w:val="21"/>
            <w:szCs w:val="22"/>
            <w:lang w:val="en-US" w:eastAsia="zh-CN"/>
          </w:rPr>
          <w:tab/>
        </w:r>
        <w:r>
          <w:rPr>
            <w:rStyle w:val="affff6"/>
            <w:rFonts w:eastAsia="Malgun Gothic"/>
            <w:noProof/>
            <w:lang w:eastAsia="ja-JP"/>
          </w:rPr>
          <w:t>NWDAFs Monitoring and Re-selection in Federated Learning Execution Phase</w:t>
        </w:r>
        <w:r>
          <w:rPr>
            <w:noProof/>
            <w:webHidden/>
          </w:rPr>
          <w:tab/>
        </w:r>
        <w:r>
          <w:rPr>
            <w:noProof/>
            <w:webHidden/>
          </w:rPr>
          <w:fldChar w:fldCharType="begin"/>
        </w:r>
        <w:r>
          <w:rPr>
            <w:noProof/>
            <w:webHidden/>
          </w:rPr>
          <w:instrText xml:space="preserve"> PAGEREF _Toc104468174 \h </w:instrText>
        </w:r>
      </w:ins>
      <w:r>
        <w:rPr>
          <w:noProof/>
          <w:webHidden/>
        </w:rPr>
      </w:r>
      <w:r>
        <w:rPr>
          <w:noProof/>
          <w:webHidden/>
        </w:rPr>
        <w:fldChar w:fldCharType="separate"/>
      </w:r>
      <w:ins w:id="3754" w:author="Rapporteur" w:date="2022-05-26T14:30:00Z">
        <w:r>
          <w:rPr>
            <w:noProof/>
            <w:webHidden/>
          </w:rPr>
          <w:t>167</w:t>
        </w:r>
      </w:ins>
      <w:ins w:id="3755" w:author="Rapporteur" w:date="2022-05-26T14:29:00Z">
        <w:r>
          <w:rPr>
            <w:noProof/>
            <w:webHidden/>
          </w:rPr>
          <w:fldChar w:fldCharType="end"/>
        </w:r>
        <w:r>
          <w:rPr>
            <w:rStyle w:val="affff6"/>
            <w:noProof/>
          </w:rPr>
          <w:fldChar w:fldCharType="end"/>
        </w:r>
      </w:ins>
    </w:p>
    <w:p>
      <w:pPr>
        <w:pStyle w:val="43"/>
        <w:rPr>
          <w:ins w:id="3756" w:author="Rapporteur" w:date="2022-05-26T14:29:00Z"/>
          <w:rFonts w:asciiTheme="minorHAnsi" w:eastAsiaTheme="minorEastAsia" w:hAnsiTheme="minorHAnsi" w:cstheme="minorBidi"/>
          <w:noProof/>
          <w:kern w:val="2"/>
          <w:sz w:val="21"/>
          <w:szCs w:val="22"/>
          <w:lang w:val="en-US" w:eastAsia="zh-CN"/>
        </w:rPr>
      </w:pPr>
      <w:ins w:id="3757" w:author="Rapporteur" w:date="2022-05-26T14:29:00Z">
        <w:r>
          <w:rPr>
            <w:rStyle w:val="affff6"/>
            <w:noProof/>
          </w:rPr>
          <w:fldChar w:fldCharType="begin"/>
        </w:r>
        <w:r>
          <w:rPr>
            <w:rStyle w:val="affff6"/>
            <w:noProof/>
          </w:rPr>
          <w:instrText xml:space="preserve"> </w:instrText>
        </w:r>
        <w:r>
          <w:rPr>
            <w:noProof/>
          </w:rPr>
          <w:instrText>HYPERLINK \l "_Toc104468175"</w:instrText>
        </w:r>
        <w:r>
          <w:rPr>
            <w:rStyle w:val="affff6"/>
            <w:noProof/>
          </w:rPr>
          <w:instrText xml:space="preserve"> </w:instrText>
        </w:r>
        <w:r>
          <w:rPr>
            <w:rStyle w:val="affff6"/>
            <w:noProof/>
          </w:rPr>
          <w:fldChar w:fldCharType="separate"/>
        </w:r>
        <w:r>
          <w:rPr>
            <w:rStyle w:val="affff6"/>
            <w:rFonts w:eastAsia="Malgun Gothic"/>
            <w:noProof/>
            <w:lang w:eastAsia="ja-JP"/>
          </w:rPr>
          <w:t>6.51.2.3</w:t>
        </w:r>
        <w:r>
          <w:rPr>
            <w:rFonts w:asciiTheme="minorHAnsi" w:eastAsiaTheme="minorEastAsia" w:hAnsiTheme="minorHAnsi" w:cstheme="minorBidi"/>
            <w:noProof/>
            <w:kern w:val="2"/>
            <w:sz w:val="21"/>
            <w:szCs w:val="22"/>
            <w:lang w:val="en-US" w:eastAsia="zh-CN"/>
          </w:rPr>
          <w:tab/>
        </w:r>
        <w:r>
          <w:rPr>
            <w:rStyle w:val="affff6"/>
            <w:rFonts w:eastAsia="Malgun Gothic"/>
            <w:noProof/>
            <w:lang w:eastAsia="ja-JP"/>
          </w:rPr>
          <w:t>Dynamic Discovery and Joining of New NWDAF(s) in Federated Learning Execution Phase</w:t>
        </w:r>
        <w:r>
          <w:rPr>
            <w:noProof/>
            <w:webHidden/>
          </w:rPr>
          <w:tab/>
        </w:r>
        <w:r>
          <w:rPr>
            <w:noProof/>
            <w:webHidden/>
          </w:rPr>
          <w:fldChar w:fldCharType="begin"/>
        </w:r>
        <w:r>
          <w:rPr>
            <w:noProof/>
            <w:webHidden/>
          </w:rPr>
          <w:instrText xml:space="preserve"> PAGEREF _Toc104468175 \h </w:instrText>
        </w:r>
      </w:ins>
      <w:r>
        <w:rPr>
          <w:noProof/>
          <w:webHidden/>
        </w:rPr>
      </w:r>
      <w:r>
        <w:rPr>
          <w:noProof/>
          <w:webHidden/>
        </w:rPr>
        <w:fldChar w:fldCharType="separate"/>
      </w:r>
      <w:ins w:id="3758" w:author="Rapporteur" w:date="2022-05-26T14:30:00Z">
        <w:r>
          <w:rPr>
            <w:noProof/>
            <w:webHidden/>
          </w:rPr>
          <w:t>168</w:t>
        </w:r>
      </w:ins>
      <w:ins w:id="3759" w:author="Rapporteur" w:date="2022-05-26T14:29:00Z">
        <w:r>
          <w:rPr>
            <w:noProof/>
            <w:webHidden/>
          </w:rPr>
          <w:fldChar w:fldCharType="end"/>
        </w:r>
        <w:r>
          <w:rPr>
            <w:rStyle w:val="affff6"/>
            <w:noProof/>
          </w:rPr>
          <w:fldChar w:fldCharType="end"/>
        </w:r>
      </w:ins>
    </w:p>
    <w:p>
      <w:pPr>
        <w:pStyle w:val="52"/>
        <w:rPr>
          <w:ins w:id="3760" w:author="Rapporteur" w:date="2022-05-26T14:29:00Z"/>
          <w:rFonts w:asciiTheme="minorHAnsi" w:eastAsiaTheme="minorEastAsia" w:hAnsiTheme="minorHAnsi" w:cstheme="minorBidi"/>
          <w:noProof/>
          <w:kern w:val="2"/>
          <w:sz w:val="21"/>
          <w:szCs w:val="22"/>
          <w:lang w:val="en-US" w:eastAsia="zh-CN"/>
        </w:rPr>
      </w:pPr>
      <w:ins w:id="3761" w:author="Rapporteur" w:date="2022-05-26T14:29:00Z">
        <w:r>
          <w:rPr>
            <w:rStyle w:val="affff6"/>
            <w:noProof/>
          </w:rPr>
          <w:fldChar w:fldCharType="begin"/>
        </w:r>
        <w:r>
          <w:rPr>
            <w:rStyle w:val="affff6"/>
            <w:noProof/>
          </w:rPr>
          <w:instrText xml:space="preserve"> </w:instrText>
        </w:r>
        <w:r>
          <w:rPr>
            <w:noProof/>
          </w:rPr>
          <w:instrText>HYPERLINK \l "_Toc104468176"</w:instrText>
        </w:r>
        <w:r>
          <w:rPr>
            <w:rStyle w:val="affff6"/>
            <w:noProof/>
          </w:rPr>
          <w:instrText xml:space="preserve"> </w:instrText>
        </w:r>
        <w:r>
          <w:rPr>
            <w:rStyle w:val="affff6"/>
            <w:noProof/>
          </w:rPr>
          <w:fldChar w:fldCharType="separate"/>
        </w:r>
        <w:r>
          <w:rPr>
            <w:rStyle w:val="affff6"/>
            <w:noProof/>
          </w:rPr>
          <w:t>6.51.2.3.1</w:t>
        </w:r>
        <w:r>
          <w:rPr>
            <w:rFonts w:asciiTheme="minorHAnsi" w:eastAsiaTheme="minorEastAsia" w:hAnsiTheme="minorHAnsi" w:cstheme="minorBidi"/>
            <w:noProof/>
            <w:kern w:val="2"/>
            <w:sz w:val="21"/>
            <w:szCs w:val="22"/>
            <w:lang w:val="en-US" w:eastAsia="zh-CN"/>
          </w:rPr>
          <w:tab/>
        </w:r>
        <w:r>
          <w:rPr>
            <w:rStyle w:val="affff6"/>
            <w:noProof/>
          </w:rPr>
          <w:t>New Client NWDAF(s) Inform Server NWDAF Directly</w:t>
        </w:r>
        <w:r>
          <w:rPr>
            <w:noProof/>
            <w:webHidden/>
          </w:rPr>
          <w:tab/>
        </w:r>
        <w:r>
          <w:rPr>
            <w:noProof/>
            <w:webHidden/>
          </w:rPr>
          <w:fldChar w:fldCharType="begin"/>
        </w:r>
        <w:r>
          <w:rPr>
            <w:noProof/>
            <w:webHidden/>
          </w:rPr>
          <w:instrText xml:space="preserve"> PAGEREF _Toc104468176 \h </w:instrText>
        </w:r>
      </w:ins>
      <w:r>
        <w:rPr>
          <w:noProof/>
          <w:webHidden/>
        </w:rPr>
      </w:r>
      <w:r>
        <w:rPr>
          <w:noProof/>
          <w:webHidden/>
        </w:rPr>
        <w:fldChar w:fldCharType="separate"/>
      </w:r>
      <w:ins w:id="3762" w:author="Rapporteur" w:date="2022-05-26T14:30:00Z">
        <w:r>
          <w:rPr>
            <w:noProof/>
            <w:webHidden/>
          </w:rPr>
          <w:t>168</w:t>
        </w:r>
      </w:ins>
      <w:ins w:id="3763" w:author="Rapporteur" w:date="2022-05-26T14:29:00Z">
        <w:r>
          <w:rPr>
            <w:noProof/>
            <w:webHidden/>
          </w:rPr>
          <w:fldChar w:fldCharType="end"/>
        </w:r>
        <w:r>
          <w:rPr>
            <w:rStyle w:val="affff6"/>
            <w:noProof/>
          </w:rPr>
          <w:fldChar w:fldCharType="end"/>
        </w:r>
      </w:ins>
    </w:p>
    <w:p>
      <w:pPr>
        <w:pStyle w:val="52"/>
        <w:rPr>
          <w:ins w:id="3764" w:author="Rapporteur" w:date="2022-05-26T14:29:00Z"/>
          <w:rFonts w:asciiTheme="minorHAnsi" w:eastAsiaTheme="minorEastAsia" w:hAnsiTheme="minorHAnsi" w:cstheme="minorBidi"/>
          <w:noProof/>
          <w:kern w:val="2"/>
          <w:sz w:val="21"/>
          <w:szCs w:val="22"/>
          <w:lang w:val="en-US" w:eastAsia="zh-CN"/>
        </w:rPr>
      </w:pPr>
      <w:ins w:id="3765" w:author="Rapporteur" w:date="2022-05-26T14:29:00Z">
        <w:r>
          <w:rPr>
            <w:rStyle w:val="affff6"/>
            <w:noProof/>
          </w:rPr>
          <w:fldChar w:fldCharType="begin"/>
        </w:r>
        <w:r>
          <w:rPr>
            <w:rStyle w:val="affff6"/>
            <w:noProof/>
          </w:rPr>
          <w:instrText xml:space="preserve"> </w:instrText>
        </w:r>
        <w:r>
          <w:rPr>
            <w:noProof/>
          </w:rPr>
          <w:instrText>HYPERLINK \l "_Toc104468177"</w:instrText>
        </w:r>
        <w:r>
          <w:rPr>
            <w:rStyle w:val="affff6"/>
            <w:noProof/>
          </w:rPr>
          <w:instrText xml:space="preserve"> </w:instrText>
        </w:r>
        <w:r>
          <w:rPr>
            <w:rStyle w:val="affff6"/>
            <w:noProof/>
          </w:rPr>
          <w:fldChar w:fldCharType="separate"/>
        </w:r>
        <w:r>
          <w:rPr>
            <w:rStyle w:val="affff6"/>
            <w:noProof/>
          </w:rPr>
          <w:t>6.51.2.3.2</w:t>
        </w:r>
        <w:r>
          <w:rPr>
            <w:rFonts w:asciiTheme="minorHAnsi" w:eastAsiaTheme="minorEastAsia" w:hAnsiTheme="minorHAnsi" w:cstheme="minorBidi"/>
            <w:noProof/>
            <w:kern w:val="2"/>
            <w:sz w:val="21"/>
            <w:szCs w:val="22"/>
            <w:lang w:val="en-US" w:eastAsia="zh-CN"/>
          </w:rPr>
          <w:tab/>
        </w:r>
        <w:r>
          <w:rPr>
            <w:rStyle w:val="affff6"/>
            <w:noProof/>
          </w:rPr>
          <w:t>Server NWDAF Gets the Information of New Client NWDAF(s) via NRF</w:t>
        </w:r>
        <w:r>
          <w:rPr>
            <w:noProof/>
            <w:webHidden/>
          </w:rPr>
          <w:tab/>
        </w:r>
        <w:r>
          <w:rPr>
            <w:noProof/>
            <w:webHidden/>
          </w:rPr>
          <w:fldChar w:fldCharType="begin"/>
        </w:r>
        <w:r>
          <w:rPr>
            <w:noProof/>
            <w:webHidden/>
          </w:rPr>
          <w:instrText xml:space="preserve"> PAGEREF _Toc104468177 \h </w:instrText>
        </w:r>
      </w:ins>
      <w:r>
        <w:rPr>
          <w:noProof/>
          <w:webHidden/>
        </w:rPr>
      </w:r>
      <w:r>
        <w:rPr>
          <w:noProof/>
          <w:webHidden/>
        </w:rPr>
        <w:fldChar w:fldCharType="separate"/>
      </w:r>
      <w:ins w:id="3766" w:author="Rapporteur" w:date="2022-05-26T14:30:00Z">
        <w:r>
          <w:rPr>
            <w:noProof/>
            <w:webHidden/>
          </w:rPr>
          <w:t>169</w:t>
        </w:r>
      </w:ins>
      <w:ins w:id="3767" w:author="Rapporteur" w:date="2022-05-26T14:29:00Z">
        <w:r>
          <w:rPr>
            <w:noProof/>
            <w:webHidden/>
          </w:rPr>
          <w:fldChar w:fldCharType="end"/>
        </w:r>
        <w:r>
          <w:rPr>
            <w:rStyle w:val="affff6"/>
            <w:noProof/>
          </w:rPr>
          <w:fldChar w:fldCharType="end"/>
        </w:r>
      </w:ins>
    </w:p>
    <w:p>
      <w:pPr>
        <w:pStyle w:val="34"/>
        <w:rPr>
          <w:ins w:id="3768" w:author="Rapporteur" w:date="2022-05-26T14:29:00Z"/>
          <w:rFonts w:asciiTheme="minorHAnsi" w:eastAsiaTheme="minorEastAsia" w:hAnsiTheme="minorHAnsi" w:cstheme="minorBidi"/>
          <w:noProof/>
          <w:kern w:val="2"/>
          <w:sz w:val="21"/>
          <w:szCs w:val="22"/>
          <w:lang w:val="en-US" w:eastAsia="zh-CN"/>
        </w:rPr>
      </w:pPr>
      <w:ins w:id="3769" w:author="Rapporteur" w:date="2022-05-26T14:29:00Z">
        <w:r>
          <w:rPr>
            <w:rStyle w:val="affff6"/>
            <w:noProof/>
          </w:rPr>
          <w:fldChar w:fldCharType="begin"/>
        </w:r>
        <w:r>
          <w:rPr>
            <w:rStyle w:val="affff6"/>
            <w:noProof/>
          </w:rPr>
          <w:instrText xml:space="preserve"> </w:instrText>
        </w:r>
        <w:r>
          <w:rPr>
            <w:noProof/>
          </w:rPr>
          <w:instrText>HYPERLINK \l "_Toc104468178"</w:instrText>
        </w:r>
        <w:r>
          <w:rPr>
            <w:rStyle w:val="affff6"/>
            <w:noProof/>
          </w:rPr>
          <w:instrText xml:space="preserve"> </w:instrText>
        </w:r>
        <w:r>
          <w:rPr>
            <w:rStyle w:val="affff6"/>
            <w:noProof/>
          </w:rPr>
          <w:fldChar w:fldCharType="separate"/>
        </w:r>
        <w:r>
          <w:rPr>
            <w:rStyle w:val="affff6"/>
            <w:noProof/>
            <w:lang w:eastAsia="zh-CN"/>
          </w:rPr>
          <w:t>6.51.3</w:t>
        </w:r>
        <w:r>
          <w:rPr>
            <w:rFonts w:asciiTheme="minorHAnsi" w:eastAsiaTheme="minorEastAsia" w:hAnsiTheme="minorHAnsi" w:cstheme="minorBidi"/>
            <w:noProof/>
            <w:kern w:val="2"/>
            <w:sz w:val="21"/>
            <w:szCs w:val="22"/>
            <w:lang w:val="en-US" w:eastAsia="zh-CN"/>
          </w:rPr>
          <w:tab/>
        </w:r>
        <w:r>
          <w:rPr>
            <w:rStyle w:val="affff6"/>
            <w:noProof/>
          </w:rPr>
          <w:t>Impacts on services, entities and interfaces</w:t>
        </w:r>
        <w:r>
          <w:rPr>
            <w:noProof/>
            <w:webHidden/>
          </w:rPr>
          <w:tab/>
        </w:r>
        <w:r>
          <w:rPr>
            <w:noProof/>
            <w:webHidden/>
          </w:rPr>
          <w:fldChar w:fldCharType="begin"/>
        </w:r>
        <w:r>
          <w:rPr>
            <w:noProof/>
            <w:webHidden/>
          </w:rPr>
          <w:instrText xml:space="preserve"> PAGEREF _Toc104468178 \h </w:instrText>
        </w:r>
      </w:ins>
      <w:r>
        <w:rPr>
          <w:noProof/>
          <w:webHidden/>
        </w:rPr>
      </w:r>
      <w:r>
        <w:rPr>
          <w:noProof/>
          <w:webHidden/>
        </w:rPr>
        <w:fldChar w:fldCharType="separate"/>
      </w:r>
      <w:ins w:id="3770" w:author="Rapporteur" w:date="2022-05-26T14:30:00Z">
        <w:r>
          <w:rPr>
            <w:noProof/>
            <w:webHidden/>
          </w:rPr>
          <w:t>169</w:t>
        </w:r>
      </w:ins>
      <w:ins w:id="3771" w:author="Rapporteur" w:date="2022-05-26T14:29:00Z">
        <w:r>
          <w:rPr>
            <w:noProof/>
            <w:webHidden/>
          </w:rPr>
          <w:fldChar w:fldCharType="end"/>
        </w:r>
        <w:r>
          <w:rPr>
            <w:rStyle w:val="affff6"/>
            <w:noProof/>
          </w:rPr>
          <w:fldChar w:fldCharType="end"/>
        </w:r>
      </w:ins>
    </w:p>
    <w:p>
      <w:pPr>
        <w:pStyle w:val="23"/>
        <w:rPr>
          <w:ins w:id="3772" w:author="Rapporteur" w:date="2022-05-26T14:29:00Z"/>
          <w:rFonts w:asciiTheme="minorHAnsi" w:eastAsiaTheme="minorEastAsia" w:hAnsiTheme="minorHAnsi" w:cstheme="minorBidi"/>
          <w:noProof/>
          <w:kern w:val="2"/>
          <w:sz w:val="21"/>
          <w:szCs w:val="22"/>
          <w:lang w:val="en-US" w:eastAsia="zh-CN"/>
        </w:rPr>
      </w:pPr>
      <w:ins w:id="3773" w:author="Rapporteur" w:date="2022-05-26T14:29:00Z">
        <w:r>
          <w:rPr>
            <w:rStyle w:val="affff6"/>
            <w:noProof/>
          </w:rPr>
          <w:fldChar w:fldCharType="begin"/>
        </w:r>
        <w:r>
          <w:rPr>
            <w:rStyle w:val="affff6"/>
            <w:noProof/>
          </w:rPr>
          <w:instrText xml:space="preserve"> </w:instrText>
        </w:r>
        <w:r>
          <w:rPr>
            <w:noProof/>
          </w:rPr>
          <w:instrText>HYPERLINK \l "_Toc104468179"</w:instrText>
        </w:r>
        <w:r>
          <w:rPr>
            <w:rStyle w:val="affff6"/>
            <w:noProof/>
          </w:rPr>
          <w:instrText xml:space="preserve"> </w:instrText>
        </w:r>
        <w:r>
          <w:rPr>
            <w:rStyle w:val="affff6"/>
            <w:noProof/>
          </w:rPr>
          <w:fldChar w:fldCharType="separate"/>
        </w:r>
        <w:r>
          <w:rPr>
            <w:rStyle w:val="affff6"/>
            <w:noProof/>
            <w:lang w:eastAsia="zh-CN"/>
          </w:rPr>
          <w:t>6.52</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#52</w:t>
        </w:r>
        <w:r>
          <w:rPr>
            <w:rStyle w:val="affff6"/>
            <w:noProof/>
          </w:rPr>
          <w:t>: FL training update to NWDAF containing AnLF from NWDAF containing MTLF</w:t>
        </w:r>
        <w:r>
          <w:rPr>
            <w:noProof/>
            <w:webHidden/>
          </w:rPr>
          <w:tab/>
        </w:r>
        <w:r>
          <w:rPr>
            <w:noProof/>
            <w:webHidden/>
          </w:rPr>
          <w:fldChar w:fldCharType="begin"/>
        </w:r>
        <w:r>
          <w:rPr>
            <w:noProof/>
            <w:webHidden/>
          </w:rPr>
          <w:instrText xml:space="preserve"> PAGEREF _Toc104468179 \h </w:instrText>
        </w:r>
      </w:ins>
      <w:r>
        <w:rPr>
          <w:noProof/>
          <w:webHidden/>
        </w:rPr>
      </w:r>
      <w:r>
        <w:rPr>
          <w:noProof/>
          <w:webHidden/>
        </w:rPr>
        <w:fldChar w:fldCharType="separate"/>
      </w:r>
      <w:ins w:id="3774" w:author="Rapporteur" w:date="2022-05-26T14:30:00Z">
        <w:r>
          <w:rPr>
            <w:noProof/>
            <w:webHidden/>
          </w:rPr>
          <w:t>170</w:t>
        </w:r>
      </w:ins>
      <w:ins w:id="3775" w:author="Rapporteur" w:date="2022-05-26T14:29:00Z">
        <w:r>
          <w:rPr>
            <w:noProof/>
            <w:webHidden/>
          </w:rPr>
          <w:fldChar w:fldCharType="end"/>
        </w:r>
        <w:r>
          <w:rPr>
            <w:rStyle w:val="affff6"/>
            <w:noProof/>
          </w:rPr>
          <w:fldChar w:fldCharType="end"/>
        </w:r>
      </w:ins>
    </w:p>
    <w:p>
      <w:pPr>
        <w:pStyle w:val="34"/>
        <w:rPr>
          <w:ins w:id="3776" w:author="Rapporteur" w:date="2022-05-26T14:29:00Z"/>
          <w:rFonts w:asciiTheme="minorHAnsi" w:eastAsiaTheme="minorEastAsia" w:hAnsiTheme="minorHAnsi" w:cstheme="minorBidi"/>
          <w:noProof/>
          <w:kern w:val="2"/>
          <w:sz w:val="21"/>
          <w:szCs w:val="22"/>
          <w:lang w:val="en-US" w:eastAsia="zh-CN"/>
        </w:rPr>
      </w:pPr>
      <w:ins w:id="3777" w:author="Rapporteur" w:date="2022-05-26T14:29:00Z">
        <w:r>
          <w:rPr>
            <w:rStyle w:val="affff6"/>
            <w:noProof/>
          </w:rPr>
          <w:fldChar w:fldCharType="begin"/>
        </w:r>
        <w:r>
          <w:rPr>
            <w:rStyle w:val="affff6"/>
            <w:noProof/>
          </w:rPr>
          <w:instrText xml:space="preserve"> </w:instrText>
        </w:r>
        <w:r>
          <w:rPr>
            <w:noProof/>
          </w:rPr>
          <w:instrText>HYPERLINK \l "_Toc104468180"</w:instrText>
        </w:r>
        <w:r>
          <w:rPr>
            <w:rStyle w:val="affff6"/>
            <w:noProof/>
          </w:rPr>
          <w:instrText xml:space="preserve"> </w:instrText>
        </w:r>
        <w:r>
          <w:rPr>
            <w:rStyle w:val="affff6"/>
            <w:noProof/>
          </w:rPr>
          <w:fldChar w:fldCharType="separate"/>
        </w:r>
        <w:r>
          <w:rPr>
            <w:rStyle w:val="affff6"/>
            <w:noProof/>
          </w:rPr>
          <w:t>6.52.1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_Toc104468180 \h </w:instrText>
        </w:r>
      </w:ins>
      <w:r>
        <w:rPr>
          <w:noProof/>
          <w:webHidden/>
        </w:rPr>
      </w:r>
      <w:r>
        <w:rPr>
          <w:noProof/>
          <w:webHidden/>
        </w:rPr>
        <w:fldChar w:fldCharType="separate"/>
      </w:r>
      <w:ins w:id="3778" w:author="Rapporteur" w:date="2022-05-26T14:30:00Z">
        <w:r>
          <w:rPr>
            <w:noProof/>
            <w:webHidden/>
          </w:rPr>
          <w:t>170</w:t>
        </w:r>
      </w:ins>
      <w:ins w:id="3779" w:author="Rapporteur" w:date="2022-05-26T14:29:00Z">
        <w:r>
          <w:rPr>
            <w:noProof/>
            <w:webHidden/>
          </w:rPr>
          <w:fldChar w:fldCharType="end"/>
        </w:r>
        <w:r>
          <w:rPr>
            <w:rStyle w:val="affff6"/>
            <w:noProof/>
          </w:rPr>
          <w:fldChar w:fldCharType="end"/>
        </w:r>
      </w:ins>
    </w:p>
    <w:p>
      <w:pPr>
        <w:pStyle w:val="34"/>
        <w:rPr>
          <w:ins w:id="3780" w:author="Rapporteur" w:date="2022-05-26T14:29:00Z"/>
          <w:rFonts w:asciiTheme="minorHAnsi" w:eastAsiaTheme="minorEastAsia" w:hAnsiTheme="minorHAnsi" w:cstheme="minorBidi"/>
          <w:noProof/>
          <w:kern w:val="2"/>
          <w:sz w:val="21"/>
          <w:szCs w:val="22"/>
          <w:lang w:val="en-US" w:eastAsia="zh-CN"/>
        </w:rPr>
      </w:pPr>
      <w:ins w:id="3781" w:author="Rapporteur" w:date="2022-05-26T14:29:00Z">
        <w:r>
          <w:rPr>
            <w:rStyle w:val="affff6"/>
            <w:noProof/>
          </w:rPr>
          <w:fldChar w:fldCharType="begin"/>
        </w:r>
        <w:r>
          <w:rPr>
            <w:rStyle w:val="affff6"/>
            <w:noProof/>
          </w:rPr>
          <w:instrText xml:space="preserve"> </w:instrText>
        </w:r>
        <w:r>
          <w:rPr>
            <w:noProof/>
          </w:rPr>
          <w:instrText>HYPERLINK \l "_Toc104468181"</w:instrText>
        </w:r>
        <w:r>
          <w:rPr>
            <w:rStyle w:val="affff6"/>
            <w:noProof/>
          </w:rPr>
          <w:instrText xml:space="preserve"> </w:instrText>
        </w:r>
        <w:r>
          <w:rPr>
            <w:rStyle w:val="affff6"/>
            <w:noProof/>
          </w:rPr>
          <w:fldChar w:fldCharType="separate"/>
        </w:r>
        <w:r>
          <w:rPr>
            <w:rStyle w:val="affff6"/>
            <w:noProof/>
          </w:rPr>
          <w:t>6.52.2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_Toc104468181 \h </w:instrText>
        </w:r>
      </w:ins>
      <w:r>
        <w:rPr>
          <w:noProof/>
          <w:webHidden/>
        </w:rPr>
      </w:r>
      <w:r>
        <w:rPr>
          <w:noProof/>
          <w:webHidden/>
        </w:rPr>
        <w:fldChar w:fldCharType="separate"/>
      </w:r>
      <w:ins w:id="3782" w:author="Rapporteur" w:date="2022-05-26T14:30:00Z">
        <w:r>
          <w:rPr>
            <w:noProof/>
            <w:webHidden/>
          </w:rPr>
          <w:t>170</w:t>
        </w:r>
      </w:ins>
      <w:ins w:id="3783" w:author="Rapporteur" w:date="2022-05-26T14:29:00Z">
        <w:r>
          <w:rPr>
            <w:noProof/>
            <w:webHidden/>
          </w:rPr>
          <w:fldChar w:fldCharType="end"/>
        </w:r>
        <w:r>
          <w:rPr>
            <w:rStyle w:val="affff6"/>
            <w:noProof/>
          </w:rPr>
          <w:fldChar w:fldCharType="end"/>
        </w:r>
      </w:ins>
    </w:p>
    <w:p>
      <w:pPr>
        <w:pStyle w:val="23"/>
        <w:rPr>
          <w:ins w:id="3784" w:author="Rapporteur" w:date="2022-05-26T14:29:00Z"/>
          <w:rFonts w:asciiTheme="minorHAnsi" w:eastAsiaTheme="minorEastAsia" w:hAnsiTheme="minorHAnsi" w:cstheme="minorBidi"/>
          <w:noProof/>
          <w:kern w:val="2"/>
          <w:sz w:val="21"/>
          <w:szCs w:val="22"/>
          <w:lang w:val="en-US" w:eastAsia="zh-CN"/>
        </w:rPr>
      </w:pPr>
      <w:ins w:id="3785" w:author="Rapporteur" w:date="2022-05-26T14:29:00Z">
        <w:r>
          <w:rPr>
            <w:rStyle w:val="affff6"/>
            <w:noProof/>
          </w:rPr>
          <w:fldChar w:fldCharType="begin"/>
        </w:r>
        <w:r>
          <w:rPr>
            <w:rStyle w:val="affff6"/>
            <w:noProof/>
          </w:rPr>
          <w:instrText xml:space="preserve"> </w:instrText>
        </w:r>
        <w:r>
          <w:rPr>
            <w:noProof/>
          </w:rPr>
          <w:instrText>HYPERLINK \l "_Toc104468182"</w:instrText>
        </w:r>
        <w:r>
          <w:rPr>
            <w:rStyle w:val="affff6"/>
            <w:noProof/>
          </w:rPr>
          <w:instrText xml:space="preserve"> </w:instrText>
        </w:r>
        <w:r>
          <w:rPr>
            <w:rStyle w:val="affff6"/>
            <w:noProof/>
          </w:rPr>
          <w:fldChar w:fldCharType="separate"/>
        </w:r>
        <w:r>
          <w:rPr>
            <w:rStyle w:val="affff6"/>
            <w:rFonts w:eastAsia="宋体"/>
            <w:noProof/>
            <w:lang w:eastAsia="zh-CN"/>
          </w:rPr>
          <w:t>6.53</w:t>
        </w:r>
        <w:r>
          <w:rPr>
            <w:rFonts w:asciiTheme="minorHAnsi" w:eastAsiaTheme="minorEastAsia" w:hAnsiTheme="minorHAnsi" w:cstheme="minorBidi"/>
            <w:noProof/>
            <w:kern w:val="2"/>
            <w:sz w:val="21"/>
            <w:szCs w:val="22"/>
            <w:lang w:val="en-US" w:eastAsia="zh-CN"/>
          </w:rPr>
          <w:tab/>
        </w:r>
        <w:r>
          <w:rPr>
            <w:rStyle w:val="affff6"/>
            <w:rFonts w:eastAsia="宋体"/>
            <w:noProof/>
          </w:rPr>
          <w:t>Solution</w:t>
        </w:r>
        <w:r>
          <w:rPr>
            <w:rStyle w:val="affff6"/>
            <w:rFonts w:eastAsia="宋体"/>
            <w:noProof/>
            <w:lang w:eastAsia="zh-CN"/>
          </w:rPr>
          <w:t xml:space="preserve"> #53</w:t>
        </w:r>
        <w:r>
          <w:rPr>
            <w:rStyle w:val="affff6"/>
            <w:rFonts w:eastAsia="宋体"/>
            <w:noProof/>
          </w:rPr>
          <w:t>: Horizontal Federated Learning with Multiple NWDAF</w:t>
        </w:r>
        <w:r>
          <w:rPr>
            <w:noProof/>
            <w:webHidden/>
          </w:rPr>
          <w:tab/>
        </w:r>
        <w:r>
          <w:rPr>
            <w:noProof/>
            <w:webHidden/>
          </w:rPr>
          <w:fldChar w:fldCharType="begin"/>
        </w:r>
        <w:r>
          <w:rPr>
            <w:noProof/>
            <w:webHidden/>
          </w:rPr>
          <w:instrText xml:space="preserve"> PAGEREF _Toc104468182 \h </w:instrText>
        </w:r>
      </w:ins>
      <w:r>
        <w:rPr>
          <w:noProof/>
          <w:webHidden/>
        </w:rPr>
      </w:r>
      <w:r>
        <w:rPr>
          <w:noProof/>
          <w:webHidden/>
        </w:rPr>
        <w:fldChar w:fldCharType="separate"/>
      </w:r>
      <w:ins w:id="3786" w:author="Rapporteur" w:date="2022-05-26T14:30:00Z">
        <w:r>
          <w:rPr>
            <w:noProof/>
            <w:webHidden/>
          </w:rPr>
          <w:t>171</w:t>
        </w:r>
      </w:ins>
      <w:ins w:id="3787" w:author="Rapporteur" w:date="2022-05-26T14:29:00Z">
        <w:r>
          <w:rPr>
            <w:noProof/>
            <w:webHidden/>
          </w:rPr>
          <w:fldChar w:fldCharType="end"/>
        </w:r>
        <w:r>
          <w:rPr>
            <w:rStyle w:val="affff6"/>
            <w:noProof/>
          </w:rPr>
          <w:fldChar w:fldCharType="end"/>
        </w:r>
      </w:ins>
    </w:p>
    <w:p>
      <w:pPr>
        <w:pStyle w:val="34"/>
        <w:rPr>
          <w:ins w:id="3788" w:author="Rapporteur" w:date="2022-05-26T14:29:00Z"/>
          <w:rFonts w:asciiTheme="minorHAnsi" w:eastAsiaTheme="minorEastAsia" w:hAnsiTheme="minorHAnsi" w:cstheme="minorBidi"/>
          <w:noProof/>
          <w:kern w:val="2"/>
          <w:sz w:val="21"/>
          <w:szCs w:val="22"/>
          <w:lang w:val="en-US" w:eastAsia="zh-CN"/>
        </w:rPr>
      </w:pPr>
      <w:ins w:id="3789" w:author="Rapporteur" w:date="2022-05-26T14:29:00Z">
        <w:r>
          <w:rPr>
            <w:rStyle w:val="affff6"/>
            <w:noProof/>
          </w:rPr>
          <w:fldChar w:fldCharType="begin"/>
        </w:r>
        <w:r>
          <w:rPr>
            <w:rStyle w:val="affff6"/>
            <w:noProof/>
          </w:rPr>
          <w:instrText xml:space="preserve"> </w:instrText>
        </w:r>
        <w:r>
          <w:rPr>
            <w:noProof/>
          </w:rPr>
          <w:instrText>HYPERLINK \l "_Toc104468183"</w:instrText>
        </w:r>
        <w:r>
          <w:rPr>
            <w:rStyle w:val="affff6"/>
            <w:noProof/>
          </w:rPr>
          <w:instrText xml:space="preserve"> </w:instrText>
        </w:r>
        <w:r>
          <w:rPr>
            <w:rStyle w:val="affff6"/>
            <w:noProof/>
          </w:rPr>
          <w:fldChar w:fldCharType="separate"/>
        </w:r>
        <w:r>
          <w:rPr>
            <w:rStyle w:val="affff6"/>
            <w:noProof/>
          </w:rPr>
          <w:t>6.</w:t>
        </w:r>
        <w:r>
          <w:rPr>
            <w:rStyle w:val="affff6"/>
            <w:noProof/>
            <w:lang w:eastAsia="zh-CN"/>
          </w:rPr>
          <w:t>53</w:t>
        </w:r>
        <w:r>
          <w:rPr>
            <w:rStyle w:val="affff6"/>
            <w:noProof/>
          </w:rPr>
          <w:t>.1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_Toc104468183 \h </w:instrText>
        </w:r>
      </w:ins>
      <w:r>
        <w:rPr>
          <w:noProof/>
          <w:webHidden/>
        </w:rPr>
      </w:r>
      <w:r>
        <w:rPr>
          <w:noProof/>
          <w:webHidden/>
        </w:rPr>
        <w:fldChar w:fldCharType="separate"/>
      </w:r>
      <w:ins w:id="3790" w:author="Rapporteur" w:date="2022-05-26T14:30:00Z">
        <w:r>
          <w:rPr>
            <w:noProof/>
            <w:webHidden/>
          </w:rPr>
          <w:t>171</w:t>
        </w:r>
      </w:ins>
      <w:ins w:id="3791" w:author="Rapporteur" w:date="2022-05-26T14:29:00Z">
        <w:r>
          <w:rPr>
            <w:noProof/>
            <w:webHidden/>
          </w:rPr>
          <w:fldChar w:fldCharType="end"/>
        </w:r>
        <w:r>
          <w:rPr>
            <w:rStyle w:val="affff6"/>
            <w:noProof/>
          </w:rPr>
          <w:fldChar w:fldCharType="end"/>
        </w:r>
      </w:ins>
    </w:p>
    <w:p>
      <w:pPr>
        <w:pStyle w:val="34"/>
        <w:rPr>
          <w:ins w:id="3792" w:author="Rapporteur" w:date="2022-05-26T14:29:00Z"/>
          <w:rFonts w:asciiTheme="minorHAnsi" w:eastAsiaTheme="minorEastAsia" w:hAnsiTheme="minorHAnsi" w:cstheme="minorBidi"/>
          <w:noProof/>
          <w:kern w:val="2"/>
          <w:sz w:val="21"/>
          <w:szCs w:val="22"/>
          <w:lang w:val="en-US" w:eastAsia="zh-CN"/>
        </w:rPr>
      </w:pPr>
      <w:ins w:id="3793" w:author="Rapporteur" w:date="2022-05-26T14:29:00Z">
        <w:r>
          <w:rPr>
            <w:rStyle w:val="affff6"/>
            <w:noProof/>
          </w:rPr>
          <w:fldChar w:fldCharType="begin"/>
        </w:r>
        <w:r>
          <w:rPr>
            <w:rStyle w:val="affff6"/>
            <w:noProof/>
          </w:rPr>
          <w:instrText xml:space="preserve"> </w:instrText>
        </w:r>
        <w:r>
          <w:rPr>
            <w:noProof/>
          </w:rPr>
          <w:instrText>HYPERLINK \l "_Toc104468184"</w:instrText>
        </w:r>
        <w:r>
          <w:rPr>
            <w:rStyle w:val="affff6"/>
            <w:noProof/>
          </w:rPr>
          <w:instrText xml:space="preserve"> </w:instrText>
        </w:r>
        <w:r>
          <w:rPr>
            <w:rStyle w:val="affff6"/>
            <w:noProof/>
          </w:rPr>
          <w:fldChar w:fldCharType="separate"/>
        </w:r>
        <w:r>
          <w:rPr>
            <w:rStyle w:val="affff6"/>
            <w:noProof/>
          </w:rPr>
          <w:t>6.53.2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_Toc104468184 \h </w:instrText>
        </w:r>
      </w:ins>
      <w:r>
        <w:rPr>
          <w:noProof/>
          <w:webHidden/>
        </w:rPr>
      </w:r>
      <w:r>
        <w:rPr>
          <w:noProof/>
          <w:webHidden/>
        </w:rPr>
        <w:fldChar w:fldCharType="separate"/>
      </w:r>
      <w:ins w:id="3794" w:author="Rapporteur" w:date="2022-05-26T14:30:00Z">
        <w:r>
          <w:rPr>
            <w:noProof/>
            <w:webHidden/>
          </w:rPr>
          <w:t>172</w:t>
        </w:r>
      </w:ins>
      <w:ins w:id="3795" w:author="Rapporteur" w:date="2022-05-26T14:29:00Z">
        <w:r>
          <w:rPr>
            <w:noProof/>
            <w:webHidden/>
          </w:rPr>
          <w:fldChar w:fldCharType="end"/>
        </w:r>
        <w:r>
          <w:rPr>
            <w:rStyle w:val="affff6"/>
            <w:noProof/>
          </w:rPr>
          <w:fldChar w:fldCharType="end"/>
        </w:r>
      </w:ins>
    </w:p>
    <w:p>
      <w:pPr>
        <w:pStyle w:val="43"/>
        <w:rPr>
          <w:ins w:id="3796" w:author="Rapporteur" w:date="2022-05-26T14:29:00Z"/>
          <w:rFonts w:asciiTheme="minorHAnsi" w:eastAsiaTheme="minorEastAsia" w:hAnsiTheme="minorHAnsi" w:cstheme="minorBidi"/>
          <w:noProof/>
          <w:kern w:val="2"/>
          <w:sz w:val="21"/>
          <w:szCs w:val="22"/>
          <w:lang w:val="en-US" w:eastAsia="zh-CN"/>
        </w:rPr>
      </w:pPr>
      <w:ins w:id="3797" w:author="Rapporteur" w:date="2022-05-26T14:29:00Z">
        <w:r>
          <w:rPr>
            <w:rStyle w:val="affff6"/>
            <w:noProof/>
          </w:rPr>
          <w:fldChar w:fldCharType="begin"/>
        </w:r>
        <w:r>
          <w:rPr>
            <w:rStyle w:val="affff6"/>
            <w:noProof/>
          </w:rPr>
          <w:instrText xml:space="preserve"> </w:instrText>
        </w:r>
        <w:r>
          <w:rPr>
            <w:noProof/>
          </w:rPr>
          <w:instrText>HYPERLINK \l "_Toc104468185"</w:instrText>
        </w:r>
        <w:r>
          <w:rPr>
            <w:rStyle w:val="affff6"/>
            <w:noProof/>
          </w:rPr>
          <w:instrText xml:space="preserve"> </w:instrText>
        </w:r>
        <w:r>
          <w:rPr>
            <w:rStyle w:val="affff6"/>
            <w:noProof/>
          </w:rPr>
          <w:fldChar w:fldCharType="separate"/>
        </w:r>
        <w:r>
          <w:rPr>
            <w:rStyle w:val="affff6"/>
            <w:noProof/>
          </w:rPr>
          <w:t>6.53.2.1</w:t>
        </w:r>
        <w:r>
          <w:rPr>
            <w:rFonts w:asciiTheme="minorHAnsi" w:eastAsiaTheme="minorEastAsia" w:hAnsiTheme="minorHAnsi" w:cstheme="minorBidi"/>
            <w:noProof/>
            <w:kern w:val="2"/>
            <w:sz w:val="21"/>
            <w:szCs w:val="22"/>
            <w:lang w:val="en-US" w:eastAsia="zh-CN"/>
          </w:rPr>
          <w:tab/>
        </w:r>
        <w:r>
          <w:rPr>
            <w:rStyle w:val="affff6"/>
            <w:noProof/>
          </w:rPr>
          <w:t>Procedure for registration multiple NWDAF (containing MTLF) with capability of Horizontal Federated Learning</w:t>
        </w:r>
        <w:r>
          <w:rPr>
            <w:noProof/>
            <w:webHidden/>
          </w:rPr>
          <w:tab/>
        </w:r>
        <w:r>
          <w:rPr>
            <w:noProof/>
            <w:webHidden/>
          </w:rPr>
          <w:fldChar w:fldCharType="begin"/>
        </w:r>
        <w:r>
          <w:rPr>
            <w:noProof/>
            <w:webHidden/>
          </w:rPr>
          <w:instrText xml:space="preserve"> PAGEREF _Toc104468185 \h </w:instrText>
        </w:r>
      </w:ins>
      <w:r>
        <w:rPr>
          <w:noProof/>
          <w:webHidden/>
        </w:rPr>
      </w:r>
      <w:r>
        <w:rPr>
          <w:noProof/>
          <w:webHidden/>
        </w:rPr>
        <w:fldChar w:fldCharType="separate"/>
      </w:r>
      <w:ins w:id="3798" w:author="Rapporteur" w:date="2022-05-26T14:30:00Z">
        <w:r>
          <w:rPr>
            <w:noProof/>
            <w:webHidden/>
          </w:rPr>
          <w:t>172</w:t>
        </w:r>
      </w:ins>
      <w:ins w:id="3799" w:author="Rapporteur" w:date="2022-05-26T14:29:00Z">
        <w:r>
          <w:rPr>
            <w:noProof/>
            <w:webHidden/>
          </w:rPr>
          <w:fldChar w:fldCharType="end"/>
        </w:r>
        <w:r>
          <w:rPr>
            <w:rStyle w:val="affff6"/>
            <w:noProof/>
          </w:rPr>
          <w:fldChar w:fldCharType="end"/>
        </w:r>
      </w:ins>
    </w:p>
    <w:p>
      <w:pPr>
        <w:pStyle w:val="43"/>
        <w:rPr>
          <w:ins w:id="3800" w:author="Rapporteur" w:date="2022-05-26T14:29:00Z"/>
          <w:rFonts w:asciiTheme="minorHAnsi" w:eastAsiaTheme="minorEastAsia" w:hAnsiTheme="minorHAnsi" w:cstheme="minorBidi"/>
          <w:noProof/>
          <w:kern w:val="2"/>
          <w:sz w:val="21"/>
          <w:szCs w:val="22"/>
          <w:lang w:val="en-US" w:eastAsia="zh-CN"/>
        </w:rPr>
      </w:pPr>
      <w:ins w:id="3801" w:author="Rapporteur" w:date="2022-05-26T14:29:00Z">
        <w:r>
          <w:rPr>
            <w:rStyle w:val="affff6"/>
            <w:noProof/>
          </w:rPr>
          <w:fldChar w:fldCharType="begin"/>
        </w:r>
        <w:r>
          <w:rPr>
            <w:rStyle w:val="affff6"/>
            <w:noProof/>
          </w:rPr>
          <w:instrText xml:space="preserve"> </w:instrText>
        </w:r>
        <w:r>
          <w:rPr>
            <w:noProof/>
          </w:rPr>
          <w:instrText>HYPERLINK \l "_Toc104468186"</w:instrText>
        </w:r>
        <w:r>
          <w:rPr>
            <w:rStyle w:val="affff6"/>
            <w:noProof/>
          </w:rPr>
          <w:instrText xml:space="preserve"> </w:instrText>
        </w:r>
        <w:r>
          <w:rPr>
            <w:rStyle w:val="affff6"/>
            <w:noProof/>
          </w:rPr>
          <w:fldChar w:fldCharType="separate"/>
        </w:r>
        <w:r>
          <w:rPr>
            <w:rStyle w:val="affff6"/>
            <w:noProof/>
          </w:rPr>
          <w:t>6.53.2.2</w:t>
        </w:r>
        <w:r>
          <w:rPr>
            <w:rFonts w:asciiTheme="minorHAnsi" w:eastAsiaTheme="minorEastAsia" w:hAnsiTheme="minorHAnsi" w:cstheme="minorBidi"/>
            <w:noProof/>
            <w:kern w:val="2"/>
            <w:sz w:val="21"/>
            <w:szCs w:val="22"/>
            <w:lang w:val="en-US" w:eastAsia="zh-CN"/>
          </w:rPr>
          <w:tab/>
        </w:r>
        <w:r>
          <w:rPr>
            <w:rStyle w:val="affff6"/>
            <w:rFonts w:eastAsia="宋体"/>
            <w:noProof/>
          </w:rPr>
          <w:t>Horizontal</w:t>
        </w:r>
        <w:r>
          <w:rPr>
            <w:rStyle w:val="affff6"/>
            <w:noProof/>
            <w:lang w:eastAsia="zh-CN"/>
          </w:rPr>
          <w:t xml:space="preserve"> Federated Learning Training triggered by MTLF with FL Server capability</w:t>
        </w:r>
        <w:r>
          <w:rPr>
            <w:noProof/>
            <w:webHidden/>
          </w:rPr>
          <w:tab/>
        </w:r>
        <w:r>
          <w:rPr>
            <w:noProof/>
            <w:webHidden/>
          </w:rPr>
          <w:fldChar w:fldCharType="begin"/>
        </w:r>
        <w:r>
          <w:rPr>
            <w:noProof/>
            <w:webHidden/>
          </w:rPr>
          <w:instrText xml:space="preserve"> PAGEREF _Toc104468186 \h </w:instrText>
        </w:r>
      </w:ins>
      <w:r>
        <w:rPr>
          <w:noProof/>
          <w:webHidden/>
        </w:rPr>
      </w:r>
      <w:r>
        <w:rPr>
          <w:noProof/>
          <w:webHidden/>
        </w:rPr>
        <w:fldChar w:fldCharType="separate"/>
      </w:r>
      <w:ins w:id="3802" w:author="Rapporteur" w:date="2022-05-26T14:30:00Z">
        <w:r>
          <w:rPr>
            <w:noProof/>
            <w:webHidden/>
          </w:rPr>
          <w:t>173</w:t>
        </w:r>
      </w:ins>
      <w:ins w:id="3803" w:author="Rapporteur" w:date="2022-05-26T14:29:00Z">
        <w:r>
          <w:rPr>
            <w:noProof/>
            <w:webHidden/>
          </w:rPr>
          <w:fldChar w:fldCharType="end"/>
        </w:r>
        <w:r>
          <w:rPr>
            <w:rStyle w:val="affff6"/>
            <w:noProof/>
          </w:rPr>
          <w:fldChar w:fldCharType="end"/>
        </w:r>
      </w:ins>
    </w:p>
    <w:p>
      <w:pPr>
        <w:pStyle w:val="43"/>
        <w:rPr>
          <w:ins w:id="3804" w:author="Rapporteur" w:date="2022-05-26T14:29:00Z"/>
          <w:rFonts w:asciiTheme="minorHAnsi" w:eastAsiaTheme="minorEastAsia" w:hAnsiTheme="minorHAnsi" w:cstheme="minorBidi"/>
          <w:noProof/>
          <w:kern w:val="2"/>
          <w:sz w:val="21"/>
          <w:szCs w:val="22"/>
          <w:lang w:val="en-US" w:eastAsia="zh-CN"/>
        </w:rPr>
      </w:pPr>
      <w:ins w:id="3805" w:author="Rapporteur" w:date="2022-05-26T14:29:00Z">
        <w:r>
          <w:rPr>
            <w:rStyle w:val="affff6"/>
            <w:noProof/>
          </w:rPr>
          <w:fldChar w:fldCharType="begin"/>
        </w:r>
        <w:r>
          <w:rPr>
            <w:rStyle w:val="affff6"/>
            <w:noProof/>
          </w:rPr>
          <w:instrText xml:space="preserve"> </w:instrText>
        </w:r>
        <w:r>
          <w:rPr>
            <w:noProof/>
          </w:rPr>
          <w:instrText>HYPERLINK \l "_Toc104468187"</w:instrText>
        </w:r>
        <w:r>
          <w:rPr>
            <w:rStyle w:val="affff6"/>
            <w:noProof/>
          </w:rPr>
          <w:instrText xml:space="preserve"> </w:instrText>
        </w:r>
        <w:r>
          <w:rPr>
            <w:rStyle w:val="affff6"/>
            <w:noProof/>
          </w:rPr>
          <w:fldChar w:fldCharType="separate"/>
        </w:r>
        <w:r>
          <w:rPr>
            <w:rStyle w:val="affff6"/>
            <w:noProof/>
          </w:rPr>
          <w:t>6.53.2.3</w:t>
        </w:r>
        <w:r>
          <w:rPr>
            <w:rFonts w:asciiTheme="minorHAnsi" w:eastAsiaTheme="minorEastAsia" w:hAnsiTheme="minorHAnsi" w:cstheme="minorBidi"/>
            <w:noProof/>
            <w:kern w:val="2"/>
            <w:sz w:val="21"/>
            <w:szCs w:val="22"/>
            <w:lang w:val="en-US" w:eastAsia="zh-CN"/>
          </w:rPr>
          <w:tab/>
        </w:r>
        <w:r>
          <w:rPr>
            <w:rStyle w:val="affff6"/>
            <w:rFonts w:eastAsia="宋体"/>
            <w:noProof/>
          </w:rPr>
          <w:t>Horizontal</w:t>
        </w:r>
        <w:r>
          <w:rPr>
            <w:rStyle w:val="affff6"/>
            <w:noProof/>
            <w:lang w:eastAsia="zh-CN"/>
          </w:rPr>
          <w:t xml:space="preserve"> Federated Learning Training triggered by MTLF only with FL Client capability</w:t>
        </w:r>
        <w:r>
          <w:rPr>
            <w:noProof/>
            <w:webHidden/>
          </w:rPr>
          <w:tab/>
        </w:r>
        <w:r>
          <w:rPr>
            <w:noProof/>
            <w:webHidden/>
          </w:rPr>
          <w:fldChar w:fldCharType="begin"/>
        </w:r>
        <w:r>
          <w:rPr>
            <w:noProof/>
            <w:webHidden/>
          </w:rPr>
          <w:instrText xml:space="preserve"> PAGEREF _Toc104468187 \h </w:instrText>
        </w:r>
      </w:ins>
      <w:r>
        <w:rPr>
          <w:noProof/>
          <w:webHidden/>
        </w:rPr>
      </w:r>
      <w:r>
        <w:rPr>
          <w:noProof/>
          <w:webHidden/>
        </w:rPr>
        <w:fldChar w:fldCharType="separate"/>
      </w:r>
      <w:ins w:id="3806" w:author="Rapporteur" w:date="2022-05-26T14:30:00Z">
        <w:r>
          <w:rPr>
            <w:noProof/>
            <w:webHidden/>
          </w:rPr>
          <w:t>174</w:t>
        </w:r>
      </w:ins>
      <w:ins w:id="3807" w:author="Rapporteur" w:date="2022-05-26T14:29:00Z">
        <w:r>
          <w:rPr>
            <w:noProof/>
            <w:webHidden/>
          </w:rPr>
          <w:fldChar w:fldCharType="end"/>
        </w:r>
        <w:r>
          <w:rPr>
            <w:rStyle w:val="affff6"/>
            <w:noProof/>
          </w:rPr>
          <w:fldChar w:fldCharType="end"/>
        </w:r>
      </w:ins>
    </w:p>
    <w:p>
      <w:pPr>
        <w:pStyle w:val="43"/>
        <w:rPr>
          <w:ins w:id="3808" w:author="Rapporteur" w:date="2022-05-26T14:29:00Z"/>
          <w:rFonts w:asciiTheme="minorHAnsi" w:eastAsiaTheme="minorEastAsia" w:hAnsiTheme="minorHAnsi" w:cstheme="minorBidi"/>
          <w:noProof/>
          <w:kern w:val="2"/>
          <w:sz w:val="21"/>
          <w:szCs w:val="22"/>
          <w:lang w:val="en-US" w:eastAsia="zh-CN"/>
        </w:rPr>
      </w:pPr>
      <w:ins w:id="3809" w:author="Rapporteur" w:date="2022-05-26T14:29:00Z">
        <w:r>
          <w:rPr>
            <w:rStyle w:val="affff6"/>
            <w:noProof/>
          </w:rPr>
          <w:fldChar w:fldCharType="begin"/>
        </w:r>
        <w:r>
          <w:rPr>
            <w:rStyle w:val="affff6"/>
            <w:noProof/>
          </w:rPr>
          <w:instrText xml:space="preserve"> </w:instrText>
        </w:r>
        <w:r>
          <w:rPr>
            <w:noProof/>
          </w:rPr>
          <w:instrText>HYPERLINK \l "_Toc104468188"</w:instrText>
        </w:r>
        <w:r>
          <w:rPr>
            <w:rStyle w:val="affff6"/>
            <w:noProof/>
          </w:rPr>
          <w:instrText xml:space="preserve"> </w:instrText>
        </w:r>
        <w:r>
          <w:rPr>
            <w:rStyle w:val="affff6"/>
            <w:noProof/>
          </w:rPr>
          <w:fldChar w:fldCharType="separate"/>
        </w:r>
        <w:r>
          <w:rPr>
            <w:rStyle w:val="affff6"/>
            <w:noProof/>
          </w:rPr>
          <w:t>6.53.2.4</w:t>
        </w:r>
        <w:r>
          <w:rPr>
            <w:rFonts w:asciiTheme="minorHAnsi" w:eastAsiaTheme="minorEastAsia" w:hAnsiTheme="minorHAnsi" w:cstheme="minorBidi"/>
            <w:noProof/>
            <w:kern w:val="2"/>
            <w:sz w:val="21"/>
            <w:szCs w:val="22"/>
            <w:lang w:val="en-US" w:eastAsia="zh-CN"/>
          </w:rPr>
          <w:tab/>
        </w:r>
        <w:r>
          <w:rPr>
            <w:rStyle w:val="affff6"/>
            <w:rFonts w:eastAsia="宋体"/>
            <w:noProof/>
          </w:rPr>
          <w:t>Horizontal</w:t>
        </w:r>
        <w:r>
          <w:rPr>
            <w:rStyle w:val="affff6"/>
            <w:noProof/>
            <w:lang w:eastAsia="zh-CN"/>
          </w:rPr>
          <w:t xml:space="preserve"> Federated Learning training procedure</w:t>
        </w:r>
        <w:r>
          <w:rPr>
            <w:noProof/>
            <w:webHidden/>
          </w:rPr>
          <w:tab/>
        </w:r>
        <w:r>
          <w:rPr>
            <w:noProof/>
            <w:webHidden/>
          </w:rPr>
          <w:fldChar w:fldCharType="begin"/>
        </w:r>
        <w:r>
          <w:rPr>
            <w:noProof/>
            <w:webHidden/>
          </w:rPr>
          <w:instrText xml:space="preserve"> PAGEREF _Toc104468188 \h </w:instrText>
        </w:r>
      </w:ins>
      <w:r>
        <w:rPr>
          <w:noProof/>
          <w:webHidden/>
        </w:rPr>
      </w:r>
      <w:r>
        <w:rPr>
          <w:noProof/>
          <w:webHidden/>
        </w:rPr>
        <w:fldChar w:fldCharType="separate"/>
      </w:r>
      <w:ins w:id="3810" w:author="Rapporteur" w:date="2022-05-26T14:30:00Z">
        <w:r>
          <w:rPr>
            <w:noProof/>
            <w:webHidden/>
          </w:rPr>
          <w:t>175</w:t>
        </w:r>
      </w:ins>
      <w:ins w:id="3811" w:author="Rapporteur" w:date="2022-05-26T14:29:00Z">
        <w:r>
          <w:rPr>
            <w:noProof/>
            <w:webHidden/>
          </w:rPr>
          <w:fldChar w:fldCharType="end"/>
        </w:r>
        <w:r>
          <w:rPr>
            <w:rStyle w:val="affff6"/>
            <w:noProof/>
          </w:rPr>
          <w:fldChar w:fldCharType="end"/>
        </w:r>
      </w:ins>
    </w:p>
    <w:p>
      <w:pPr>
        <w:pStyle w:val="34"/>
        <w:rPr>
          <w:ins w:id="3812" w:author="Rapporteur" w:date="2022-05-26T14:29:00Z"/>
          <w:rFonts w:asciiTheme="minorHAnsi" w:eastAsiaTheme="minorEastAsia" w:hAnsiTheme="minorHAnsi" w:cstheme="minorBidi"/>
          <w:noProof/>
          <w:kern w:val="2"/>
          <w:sz w:val="21"/>
          <w:szCs w:val="22"/>
          <w:lang w:val="en-US" w:eastAsia="zh-CN"/>
        </w:rPr>
      </w:pPr>
      <w:ins w:id="3813" w:author="Rapporteur" w:date="2022-05-26T14:29:00Z">
        <w:r>
          <w:rPr>
            <w:rStyle w:val="affff6"/>
            <w:noProof/>
          </w:rPr>
          <w:lastRenderedPageBreak/>
          <w:fldChar w:fldCharType="begin"/>
        </w:r>
        <w:r>
          <w:rPr>
            <w:rStyle w:val="affff6"/>
            <w:noProof/>
          </w:rPr>
          <w:instrText xml:space="preserve"> </w:instrText>
        </w:r>
        <w:r>
          <w:rPr>
            <w:noProof/>
          </w:rPr>
          <w:instrText>HYPERLINK \l "_Toc104468189"</w:instrText>
        </w:r>
        <w:r>
          <w:rPr>
            <w:rStyle w:val="affff6"/>
            <w:noProof/>
          </w:rPr>
          <w:instrText xml:space="preserve"> </w:instrText>
        </w:r>
        <w:r>
          <w:rPr>
            <w:rStyle w:val="affff6"/>
            <w:noProof/>
          </w:rPr>
          <w:fldChar w:fldCharType="separate"/>
        </w:r>
        <w:r>
          <w:rPr>
            <w:rStyle w:val="affff6"/>
            <w:noProof/>
            <w:lang w:eastAsia="zh-CN"/>
          </w:rPr>
          <w:t>6.53.3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_Toc104468189 \h </w:instrText>
        </w:r>
      </w:ins>
      <w:r>
        <w:rPr>
          <w:noProof/>
          <w:webHidden/>
        </w:rPr>
      </w:r>
      <w:r>
        <w:rPr>
          <w:noProof/>
          <w:webHidden/>
        </w:rPr>
        <w:fldChar w:fldCharType="separate"/>
      </w:r>
      <w:ins w:id="3814" w:author="Rapporteur" w:date="2022-05-26T14:30:00Z">
        <w:r>
          <w:rPr>
            <w:noProof/>
            <w:webHidden/>
          </w:rPr>
          <w:t>175</w:t>
        </w:r>
      </w:ins>
      <w:ins w:id="3815" w:author="Rapporteur" w:date="2022-05-26T14:29:00Z">
        <w:r>
          <w:rPr>
            <w:noProof/>
            <w:webHidden/>
          </w:rPr>
          <w:fldChar w:fldCharType="end"/>
        </w:r>
        <w:r>
          <w:rPr>
            <w:rStyle w:val="affff6"/>
            <w:noProof/>
          </w:rPr>
          <w:fldChar w:fldCharType="end"/>
        </w:r>
      </w:ins>
    </w:p>
    <w:p>
      <w:pPr>
        <w:pStyle w:val="23"/>
        <w:rPr>
          <w:ins w:id="3816" w:author="Rapporteur" w:date="2022-05-26T14:29:00Z"/>
          <w:rFonts w:asciiTheme="minorHAnsi" w:eastAsiaTheme="minorEastAsia" w:hAnsiTheme="minorHAnsi" w:cstheme="minorBidi"/>
          <w:noProof/>
          <w:kern w:val="2"/>
          <w:sz w:val="21"/>
          <w:szCs w:val="22"/>
          <w:lang w:val="en-US" w:eastAsia="zh-CN"/>
        </w:rPr>
      </w:pPr>
      <w:ins w:id="3817" w:author="Rapporteur" w:date="2022-05-26T14:29:00Z">
        <w:r>
          <w:rPr>
            <w:rStyle w:val="affff6"/>
            <w:noProof/>
          </w:rPr>
          <w:fldChar w:fldCharType="begin"/>
        </w:r>
        <w:r>
          <w:rPr>
            <w:rStyle w:val="affff6"/>
            <w:noProof/>
          </w:rPr>
          <w:instrText xml:space="preserve"> </w:instrText>
        </w:r>
        <w:r>
          <w:rPr>
            <w:noProof/>
          </w:rPr>
          <w:instrText>HYPERLINK \l "_Toc104468190"</w:instrText>
        </w:r>
        <w:r>
          <w:rPr>
            <w:rStyle w:val="affff6"/>
            <w:noProof/>
          </w:rPr>
          <w:instrText xml:space="preserve"> </w:instrText>
        </w:r>
        <w:r>
          <w:rPr>
            <w:rStyle w:val="affff6"/>
            <w:noProof/>
          </w:rPr>
          <w:fldChar w:fldCharType="separate"/>
        </w:r>
        <w:r>
          <w:rPr>
            <w:rStyle w:val="affff6"/>
            <w:noProof/>
            <w:lang w:val="fr-FR" w:eastAsia="zh-CN"/>
          </w:rPr>
          <w:t>6.54</w:t>
        </w:r>
        <w:r>
          <w:rPr>
            <w:rFonts w:asciiTheme="minorHAnsi" w:eastAsiaTheme="minorEastAsia" w:hAnsiTheme="minorHAnsi" w:cstheme="minorBidi"/>
            <w:noProof/>
            <w:kern w:val="2"/>
            <w:sz w:val="21"/>
            <w:szCs w:val="22"/>
            <w:lang w:val="en-US" w:eastAsia="zh-CN"/>
          </w:rPr>
          <w:tab/>
        </w:r>
        <w:r>
          <w:rPr>
            <w:rStyle w:val="affff6"/>
            <w:noProof/>
            <w:lang w:val="fr-FR"/>
          </w:rPr>
          <w:t>Solution</w:t>
        </w:r>
        <w:r>
          <w:rPr>
            <w:rStyle w:val="affff6"/>
            <w:noProof/>
            <w:lang w:val="fr-FR" w:eastAsia="zh-CN"/>
          </w:rPr>
          <w:t xml:space="preserve"> #54</w:t>
        </w:r>
        <w:r>
          <w:rPr>
            <w:rStyle w:val="affff6"/>
            <w:noProof/>
            <w:lang w:val="fr-FR"/>
          </w:rPr>
          <w:t xml:space="preserve">: </w:t>
        </w:r>
        <w:r>
          <w:rPr>
            <w:rStyle w:val="affff6"/>
            <w:noProof/>
          </w:rPr>
          <w:t>Finer granular location information based on LCS input data</w:t>
        </w:r>
        <w:r>
          <w:rPr>
            <w:noProof/>
            <w:webHidden/>
          </w:rPr>
          <w:tab/>
        </w:r>
        <w:r>
          <w:rPr>
            <w:noProof/>
            <w:webHidden/>
          </w:rPr>
          <w:fldChar w:fldCharType="begin"/>
        </w:r>
        <w:r>
          <w:rPr>
            <w:noProof/>
            <w:webHidden/>
          </w:rPr>
          <w:instrText xml:space="preserve"> PAGEREF _Toc104468190 \h </w:instrText>
        </w:r>
      </w:ins>
      <w:r>
        <w:rPr>
          <w:noProof/>
          <w:webHidden/>
        </w:rPr>
      </w:r>
      <w:r>
        <w:rPr>
          <w:noProof/>
          <w:webHidden/>
        </w:rPr>
        <w:fldChar w:fldCharType="separate"/>
      </w:r>
      <w:ins w:id="3818" w:author="Rapporteur" w:date="2022-05-26T14:30:00Z">
        <w:r>
          <w:rPr>
            <w:noProof/>
            <w:webHidden/>
          </w:rPr>
          <w:t>176</w:t>
        </w:r>
      </w:ins>
      <w:ins w:id="3819" w:author="Rapporteur" w:date="2022-05-26T14:29:00Z">
        <w:r>
          <w:rPr>
            <w:noProof/>
            <w:webHidden/>
          </w:rPr>
          <w:fldChar w:fldCharType="end"/>
        </w:r>
        <w:r>
          <w:rPr>
            <w:rStyle w:val="affff6"/>
            <w:noProof/>
          </w:rPr>
          <w:fldChar w:fldCharType="end"/>
        </w:r>
      </w:ins>
    </w:p>
    <w:p>
      <w:pPr>
        <w:pStyle w:val="34"/>
        <w:rPr>
          <w:ins w:id="3820" w:author="Rapporteur" w:date="2022-05-26T14:29:00Z"/>
          <w:rFonts w:asciiTheme="minorHAnsi" w:eastAsiaTheme="minorEastAsia" w:hAnsiTheme="minorHAnsi" w:cstheme="minorBidi"/>
          <w:noProof/>
          <w:kern w:val="2"/>
          <w:sz w:val="21"/>
          <w:szCs w:val="22"/>
          <w:lang w:val="en-US" w:eastAsia="zh-CN"/>
        </w:rPr>
      </w:pPr>
      <w:ins w:id="3821" w:author="Rapporteur" w:date="2022-05-26T14:29:00Z">
        <w:r>
          <w:rPr>
            <w:rStyle w:val="affff6"/>
            <w:noProof/>
          </w:rPr>
          <w:fldChar w:fldCharType="begin"/>
        </w:r>
        <w:r>
          <w:rPr>
            <w:rStyle w:val="affff6"/>
            <w:noProof/>
          </w:rPr>
          <w:instrText xml:space="preserve"> </w:instrText>
        </w:r>
        <w:r>
          <w:rPr>
            <w:noProof/>
          </w:rPr>
          <w:instrText>HYPERLINK \l "_Toc104468191"</w:instrText>
        </w:r>
        <w:r>
          <w:rPr>
            <w:rStyle w:val="affff6"/>
            <w:noProof/>
          </w:rPr>
          <w:instrText xml:space="preserve"> </w:instrText>
        </w:r>
        <w:r>
          <w:rPr>
            <w:rStyle w:val="affff6"/>
            <w:noProof/>
          </w:rPr>
          <w:fldChar w:fldCharType="separate"/>
        </w:r>
        <w:r>
          <w:rPr>
            <w:rStyle w:val="affff6"/>
            <w:noProof/>
            <w:lang w:val="fr-FR"/>
          </w:rPr>
          <w:t>6.54.1</w:t>
        </w:r>
        <w:r>
          <w:rPr>
            <w:rFonts w:asciiTheme="minorHAnsi" w:eastAsiaTheme="minorEastAsia" w:hAnsiTheme="minorHAnsi" w:cstheme="minorBidi"/>
            <w:noProof/>
            <w:kern w:val="2"/>
            <w:sz w:val="21"/>
            <w:szCs w:val="22"/>
            <w:lang w:val="en-US" w:eastAsia="zh-CN"/>
          </w:rPr>
          <w:tab/>
        </w:r>
        <w:r>
          <w:rPr>
            <w:rStyle w:val="affff6"/>
            <w:noProof/>
            <w:lang w:val="fr-FR"/>
          </w:rPr>
          <w:t>Description</w:t>
        </w:r>
        <w:r>
          <w:rPr>
            <w:noProof/>
            <w:webHidden/>
          </w:rPr>
          <w:tab/>
        </w:r>
        <w:r>
          <w:rPr>
            <w:noProof/>
            <w:webHidden/>
          </w:rPr>
          <w:fldChar w:fldCharType="begin"/>
        </w:r>
        <w:r>
          <w:rPr>
            <w:noProof/>
            <w:webHidden/>
          </w:rPr>
          <w:instrText xml:space="preserve"> PAGEREF _Toc104468191 \h </w:instrText>
        </w:r>
      </w:ins>
      <w:r>
        <w:rPr>
          <w:noProof/>
          <w:webHidden/>
        </w:rPr>
      </w:r>
      <w:r>
        <w:rPr>
          <w:noProof/>
          <w:webHidden/>
        </w:rPr>
        <w:fldChar w:fldCharType="separate"/>
      </w:r>
      <w:ins w:id="3822" w:author="Rapporteur" w:date="2022-05-26T14:30:00Z">
        <w:r>
          <w:rPr>
            <w:noProof/>
            <w:webHidden/>
          </w:rPr>
          <w:t>176</w:t>
        </w:r>
      </w:ins>
      <w:ins w:id="3823" w:author="Rapporteur" w:date="2022-05-26T14:29:00Z">
        <w:r>
          <w:rPr>
            <w:noProof/>
            <w:webHidden/>
          </w:rPr>
          <w:fldChar w:fldCharType="end"/>
        </w:r>
        <w:r>
          <w:rPr>
            <w:rStyle w:val="affff6"/>
            <w:noProof/>
          </w:rPr>
          <w:fldChar w:fldCharType="end"/>
        </w:r>
      </w:ins>
    </w:p>
    <w:p>
      <w:pPr>
        <w:pStyle w:val="34"/>
        <w:rPr>
          <w:ins w:id="3824" w:author="Rapporteur" w:date="2022-05-26T14:29:00Z"/>
          <w:rFonts w:asciiTheme="minorHAnsi" w:eastAsiaTheme="minorEastAsia" w:hAnsiTheme="minorHAnsi" w:cstheme="minorBidi"/>
          <w:noProof/>
          <w:kern w:val="2"/>
          <w:sz w:val="21"/>
          <w:szCs w:val="22"/>
          <w:lang w:val="en-US" w:eastAsia="zh-CN"/>
        </w:rPr>
      </w:pPr>
      <w:ins w:id="3825" w:author="Rapporteur" w:date="2022-05-26T14:29:00Z">
        <w:r>
          <w:rPr>
            <w:rStyle w:val="affff6"/>
            <w:noProof/>
          </w:rPr>
          <w:fldChar w:fldCharType="begin"/>
        </w:r>
        <w:r>
          <w:rPr>
            <w:rStyle w:val="affff6"/>
            <w:noProof/>
          </w:rPr>
          <w:instrText xml:space="preserve"> </w:instrText>
        </w:r>
        <w:r>
          <w:rPr>
            <w:noProof/>
          </w:rPr>
          <w:instrText>HYPERLINK \l "_Toc104468192"</w:instrText>
        </w:r>
        <w:r>
          <w:rPr>
            <w:rStyle w:val="affff6"/>
            <w:noProof/>
          </w:rPr>
          <w:instrText xml:space="preserve"> </w:instrText>
        </w:r>
        <w:r>
          <w:rPr>
            <w:rStyle w:val="affff6"/>
            <w:noProof/>
          </w:rPr>
          <w:fldChar w:fldCharType="separate"/>
        </w:r>
        <w:r>
          <w:rPr>
            <w:rStyle w:val="affff6"/>
            <w:noProof/>
          </w:rPr>
          <w:t>6.54.2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_Toc104468192 \h </w:instrText>
        </w:r>
      </w:ins>
      <w:r>
        <w:rPr>
          <w:noProof/>
          <w:webHidden/>
        </w:rPr>
      </w:r>
      <w:r>
        <w:rPr>
          <w:noProof/>
          <w:webHidden/>
        </w:rPr>
        <w:fldChar w:fldCharType="separate"/>
      </w:r>
      <w:ins w:id="3826" w:author="Rapporteur" w:date="2022-05-26T14:30:00Z">
        <w:r>
          <w:rPr>
            <w:noProof/>
            <w:webHidden/>
          </w:rPr>
          <w:t>177</w:t>
        </w:r>
      </w:ins>
      <w:ins w:id="3827" w:author="Rapporteur" w:date="2022-05-26T14:29:00Z">
        <w:r>
          <w:rPr>
            <w:noProof/>
            <w:webHidden/>
          </w:rPr>
          <w:fldChar w:fldCharType="end"/>
        </w:r>
        <w:r>
          <w:rPr>
            <w:rStyle w:val="affff6"/>
            <w:noProof/>
          </w:rPr>
          <w:fldChar w:fldCharType="end"/>
        </w:r>
      </w:ins>
    </w:p>
    <w:p>
      <w:pPr>
        <w:pStyle w:val="34"/>
        <w:rPr>
          <w:ins w:id="3828" w:author="Rapporteur" w:date="2022-05-26T14:29:00Z"/>
          <w:rFonts w:asciiTheme="minorHAnsi" w:eastAsiaTheme="minorEastAsia" w:hAnsiTheme="minorHAnsi" w:cstheme="minorBidi"/>
          <w:noProof/>
          <w:kern w:val="2"/>
          <w:sz w:val="21"/>
          <w:szCs w:val="22"/>
          <w:lang w:val="en-US" w:eastAsia="zh-CN"/>
        </w:rPr>
      </w:pPr>
      <w:ins w:id="3829" w:author="Rapporteur" w:date="2022-05-26T14:29:00Z">
        <w:r>
          <w:rPr>
            <w:rStyle w:val="affff6"/>
            <w:noProof/>
          </w:rPr>
          <w:fldChar w:fldCharType="begin"/>
        </w:r>
        <w:r>
          <w:rPr>
            <w:rStyle w:val="affff6"/>
            <w:noProof/>
          </w:rPr>
          <w:instrText xml:space="preserve"> </w:instrText>
        </w:r>
        <w:r>
          <w:rPr>
            <w:noProof/>
          </w:rPr>
          <w:instrText>HYPERLINK \l "_Toc104468193"</w:instrText>
        </w:r>
        <w:r>
          <w:rPr>
            <w:rStyle w:val="affff6"/>
            <w:noProof/>
          </w:rPr>
          <w:instrText xml:space="preserve"> </w:instrText>
        </w:r>
        <w:r>
          <w:rPr>
            <w:rStyle w:val="affff6"/>
            <w:noProof/>
          </w:rPr>
          <w:fldChar w:fldCharType="separate"/>
        </w:r>
        <w:r>
          <w:rPr>
            <w:rStyle w:val="affff6"/>
            <w:noProof/>
            <w:lang w:eastAsia="zh-CN"/>
          </w:rPr>
          <w:t>6.54.3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_Toc104468193 \h </w:instrText>
        </w:r>
      </w:ins>
      <w:r>
        <w:rPr>
          <w:noProof/>
          <w:webHidden/>
        </w:rPr>
      </w:r>
      <w:r>
        <w:rPr>
          <w:noProof/>
          <w:webHidden/>
        </w:rPr>
        <w:fldChar w:fldCharType="separate"/>
      </w:r>
      <w:ins w:id="3830" w:author="Rapporteur" w:date="2022-05-26T14:30:00Z">
        <w:r>
          <w:rPr>
            <w:noProof/>
            <w:webHidden/>
          </w:rPr>
          <w:t>177</w:t>
        </w:r>
      </w:ins>
      <w:ins w:id="3831" w:author="Rapporteur" w:date="2022-05-26T14:29:00Z">
        <w:r>
          <w:rPr>
            <w:noProof/>
            <w:webHidden/>
          </w:rPr>
          <w:fldChar w:fldCharType="end"/>
        </w:r>
        <w:r>
          <w:rPr>
            <w:rStyle w:val="affff6"/>
            <w:noProof/>
          </w:rPr>
          <w:fldChar w:fldCharType="end"/>
        </w:r>
      </w:ins>
    </w:p>
    <w:p>
      <w:pPr>
        <w:pStyle w:val="23"/>
        <w:rPr>
          <w:ins w:id="3832" w:author="Rapporteur" w:date="2022-05-26T14:29:00Z"/>
          <w:rFonts w:asciiTheme="minorHAnsi" w:eastAsiaTheme="minorEastAsia" w:hAnsiTheme="minorHAnsi" w:cstheme="minorBidi"/>
          <w:noProof/>
          <w:kern w:val="2"/>
          <w:sz w:val="21"/>
          <w:szCs w:val="22"/>
          <w:lang w:val="en-US" w:eastAsia="zh-CN"/>
        </w:rPr>
      </w:pPr>
      <w:ins w:id="3833" w:author="Rapporteur" w:date="2022-05-26T14:29:00Z">
        <w:r>
          <w:rPr>
            <w:rStyle w:val="affff6"/>
            <w:noProof/>
          </w:rPr>
          <w:fldChar w:fldCharType="begin"/>
        </w:r>
        <w:r>
          <w:rPr>
            <w:rStyle w:val="affff6"/>
            <w:noProof/>
          </w:rPr>
          <w:instrText xml:space="preserve"> </w:instrText>
        </w:r>
        <w:r>
          <w:rPr>
            <w:noProof/>
          </w:rPr>
          <w:instrText>HYPERLINK \l "_Toc104468194"</w:instrText>
        </w:r>
        <w:r>
          <w:rPr>
            <w:rStyle w:val="affff6"/>
            <w:noProof/>
          </w:rPr>
          <w:instrText xml:space="preserve"> </w:instrText>
        </w:r>
        <w:r>
          <w:rPr>
            <w:rStyle w:val="affff6"/>
            <w:noProof/>
          </w:rPr>
          <w:fldChar w:fldCharType="separate"/>
        </w:r>
        <w:r>
          <w:rPr>
            <w:rStyle w:val="affff6"/>
            <w:noProof/>
            <w:lang w:eastAsia="zh-CN"/>
          </w:rPr>
          <w:t>6.55</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#55</w:t>
        </w:r>
        <w:r>
          <w:rPr>
            <w:rStyle w:val="affff6"/>
            <w:noProof/>
          </w:rPr>
          <w:t>: location information with finer granularity in horizontal and vertical directions</w:t>
        </w:r>
        <w:r>
          <w:rPr>
            <w:noProof/>
            <w:webHidden/>
          </w:rPr>
          <w:tab/>
        </w:r>
        <w:r>
          <w:rPr>
            <w:noProof/>
            <w:webHidden/>
          </w:rPr>
          <w:fldChar w:fldCharType="begin"/>
        </w:r>
        <w:r>
          <w:rPr>
            <w:noProof/>
            <w:webHidden/>
          </w:rPr>
          <w:instrText xml:space="preserve"> PAGEREF _Toc104468194 \h </w:instrText>
        </w:r>
      </w:ins>
      <w:r>
        <w:rPr>
          <w:noProof/>
          <w:webHidden/>
        </w:rPr>
      </w:r>
      <w:r>
        <w:rPr>
          <w:noProof/>
          <w:webHidden/>
        </w:rPr>
        <w:fldChar w:fldCharType="separate"/>
      </w:r>
      <w:ins w:id="3834" w:author="Rapporteur" w:date="2022-05-26T14:30:00Z">
        <w:r>
          <w:rPr>
            <w:noProof/>
            <w:webHidden/>
          </w:rPr>
          <w:t>177</w:t>
        </w:r>
      </w:ins>
      <w:ins w:id="3835" w:author="Rapporteur" w:date="2022-05-26T14:29:00Z">
        <w:r>
          <w:rPr>
            <w:noProof/>
            <w:webHidden/>
          </w:rPr>
          <w:fldChar w:fldCharType="end"/>
        </w:r>
        <w:r>
          <w:rPr>
            <w:rStyle w:val="affff6"/>
            <w:noProof/>
          </w:rPr>
          <w:fldChar w:fldCharType="end"/>
        </w:r>
      </w:ins>
    </w:p>
    <w:p>
      <w:pPr>
        <w:pStyle w:val="34"/>
        <w:rPr>
          <w:ins w:id="3836" w:author="Rapporteur" w:date="2022-05-26T14:29:00Z"/>
          <w:rFonts w:asciiTheme="minorHAnsi" w:eastAsiaTheme="minorEastAsia" w:hAnsiTheme="minorHAnsi" w:cstheme="minorBidi"/>
          <w:noProof/>
          <w:kern w:val="2"/>
          <w:sz w:val="21"/>
          <w:szCs w:val="22"/>
          <w:lang w:val="en-US" w:eastAsia="zh-CN"/>
        </w:rPr>
      </w:pPr>
      <w:ins w:id="3837" w:author="Rapporteur" w:date="2022-05-26T14:29:00Z">
        <w:r>
          <w:rPr>
            <w:rStyle w:val="affff6"/>
            <w:noProof/>
          </w:rPr>
          <w:fldChar w:fldCharType="begin"/>
        </w:r>
        <w:r>
          <w:rPr>
            <w:rStyle w:val="affff6"/>
            <w:noProof/>
          </w:rPr>
          <w:instrText xml:space="preserve"> </w:instrText>
        </w:r>
        <w:r>
          <w:rPr>
            <w:noProof/>
          </w:rPr>
          <w:instrText>HYPERLINK \l "_Toc104468195"</w:instrText>
        </w:r>
        <w:r>
          <w:rPr>
            <w:rStyle w:val="affff6"/>
            <w:noProof/>
          </w:rPr>
          <w:instrText xml:space="preserve"> </w:instrText>
        </w:r>
        <w:r>
          <w:rPr>
            <w:rStyle w:val="affff6"/>
            <w:noProof/>
          </w:rPr>
          <w:fldChar w:fldCharType="separate"/>
        </w:r>
        <w:r>
          <w:rPr>
            <w:rStyle w:val="affff6"/>
            <w:noProof/>
          </w:rPr>
          <w:t>6.55.1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_Toc104468195 \h </w:instrText>
        </w:r>
      </w:ins>
      <w:r>
        <w:rPr>
          <w:noProof/>
          <w:webHidden/>
        </w:rPr>
      </w:r>
      <w:r>
        <w:rPr>
          <w:noProof/>
          <w:webHidden/>
        </w:rPr>
        <w:fldChar w:fldCharType="separate"/>
      </w:r>
      <w:ins w:id="3838" w:author="Rapporteur" w:date="2022-05-26T14:30:00Z">
        <w:r>
          <w:rPr>
            <w:noProof/>
            <w:webHidden/>
          </w:rPr>
          <w:t>177</w:t>
        </w:r>
      </w:ins>
      <w:ins w:id="3839" w:author="Rapporteur" w:date="2022-05-26T14:29:00Z">
        <w:r>
          <w:rPr>
            <w:noProof/>
            <w:webHidden/>
          </w:rPr>
          <w:fldChar w:fldCharType="end"/>
        </w:r>
        <w:r>
          <w:rPr>
            <w:rStyle w:val="affff6"/>
            <w:noProof/>
          </w:rPr>
          <w:fldChar w:fldCharType="end"/>
        </w:r>
      </w:ins>
    </w:p>
    <w:p>
      <w:pPr>
        <w:pStyle w:val="34"/>
        <w:rPr>
          <w:ins w:id="3840" w:author="Rapporteur" w:date="2022-05-26T14:29:00Z"/>
          <w:rFonts w:asciiTheme="minorHAnsi" w:eastAsiaTheme="minorEastAsia" w:hAnsiTheme="minorHAnsi" w:cstheme="minorBidi"/>
          <w:noProof/>
          <w:kern w:val="2"/>
          <w:sz w:val="21"/>
          <w:szCs w:val="22"/>
          <w:lang w:val="en-US" w:eastAsia="zh-CN"/>
        </w:rPr>
      </w:pPr>
      <w:ins w:id="3841" w:author="Rapporteur" w:date="2022-05-26T14:29:00Z">
        <w:r>
          <w:rPr>
            <w:rStyle w:val="affff6"/>
            <w:noProof/>
          </w:rPr>
          <w:fldChar w:fldCharType="begin"/>
        </w:r>
        <w:r>
          <w:rPr>
            <w:rStyle w:val="affff6"/>
            <w:noProof/>
          </w:rPr>
          <w:instrText xml:space="preserve"> </w:instrText>
        </w:r>
        <w:r>
          <w:rPr>
            <w:noProof/>
          </w:rPr>
          <w:instrText>HYPERLINK \l "_Toc104468196"</w:instrText>
        </w:r>
        <w:r>
          <w:rPr>
            <w:rStyle w:val="affff6"/>
            <w:noProof/>
          </w:rPr>
          <w:instrText xml:space="preserve"> </w:instrText>
        </w:r>
        <w:r>
          <w:rPr>
            <w:rStyle w:val="affff6"/>
            <w:noProof/>
          </w:rPr>
          <w:fldChar w:fldCharType="separate"/>
        </w:r>
        <w:r>
          <w:rPr>
            <w:rStyle w:val="affff6"/>
            <w:noProof/>
          </w:rPr>
          <w:t>6.55.2</w:t>
        </w:r>
        <w:r>
          <w:rPr>
            <w:rFonts w:asciiTheme="minorHAnsi" w:eastAsiaTheme="minorEastAsia" w:hAnsiTheme="minorHAnsi" w:cstheme="minorBidi"/>
            <w:noProof/>
            <w:kern w:val="2"/>
            <w:sz w:val="21"/>
            <w:szCs w:val="22"/>
            <w:lang w:val="en-US" w:eastAsia="zh-CN"/>
          </w:rPr>
          <w:tab/>
        </w:r>
        <w:r>
          <w:rPr>
            <w:rStyle w:val="affff6"/>
            <w:noProof/>
          </w:rPr>
          <w:t>Input Data</w:t>
        </w:r>
        <w:r>
          <w:rPr>
            <w:noProof/>
            <w:webHidden/>
          </w:rPr>
          <w:tab/>
        </w:r>
        <w:r>
          <w:rPr>
            <w:noProof/>
            <w:webHidden/>
          </w:rPr>
          <w:fldChar w:fldCharType="begin"/>
        </w:r>
        <w:r>
          <w:rPr>
            <w:noProof/>
            <w:webHidden/>
          </w:rPr>
          <w:instrText xml:space="preserve"> PAGEREF _Toc104468196 \h </w:instrText>
        </w:r>
      </w:ins>
      <w:r>
        <w:rPr>
          <w:noProof/>
          <w:webHidden/>
        </w:rPr>
      </w:r>
      <w:r>
        <w:rPr>
          <w:noProof/>
          <w:webHidden/>
        </w:rPr>
        <w:fldChar w:fldCharType="separate"/>
      </w:r>
      <w:ins w:id="3842" w:author="Rapporteur" w:date="2022-05-26T14:30:00Z">
        <w:r>
          <w:rPr>
            <w:noProof/>
            <w:webHidden/>
          </w:rPr>
          <w:t>177</w:t>
        </w:r>
      </w:ins>
      <w:ins w:id="3843" w:author="Rapporteur" w:date="2022-05-26T14:29:00Z">
        <w:r>
          <w:rPr>
            <w:noProof/>
            <w:webHidden/>
          </w:rPr>
          <w:fldChar w:fldCharType="end"/>
        </w:r>
        <w:r>
          <w:rPr>
            <w:rStyle w:val="affff6"/>
            <w:noProof/>
          </w:rPr>
          <w:fldChar w:fldCharType="end"/>
        </w:r>
      </w:ins>
    </w:p>
    <w:p>
      <w:pPr>
        <w:pStyle w:val="34"/>
        <w:rPr>
          <w:ins w:id="3844" w:author="Rapporteur" w:date="2022-05-26T14:29:00Z"/>
          <w:rFonts w:asciiTheme="minorHAnsi" w:eastAsiaTheme="minorEastAsia" w:hAnsiTheme="minorHAnsi" w:cstheme="minorBidi"/>
          <w:noProof/>
          <w:kern w:val="2"/>
          <w:sz w:val="21"/>
          <w:szCs w:val="22"/>
          <w:lang w:val="en-US" w:eastAsia="zh-CN"/>
        </w:rPr>
      </w:pPr>
      <w:ins w:id="3845" w:author="Rapporteur" w:date="2022-05-26T14:29:00Z">
        <w:r>
          <w:rPr>
            <w:rStyle w:val="affff6"/>
            <w:noProof/>
          </w:rPr>
          <w:fldChar w:fldCharType="begin"/>
        </w:r>
        <w:r>
          <w:rPr>
            <w:rStyle w:val="affff6"/>
            <w:noProof/>
          </w:rPr>
          <w:instrText xml:space="preserve"> </w:instrText>
        </w:r>
        <w:r>
          <w:rPr>
            <w:noProof/>
          </w:rPr>
          <w:instrText>HYPERLINK \l "_Toc104468197"</w:instrText>
        </w:r>
        <w:r>
          <w:rPr>
            <w:rStyle w:val="affff6"/>
            <w:noProof/>
          </w:rPr>
          <w:instrText xml:space="preserve"> </w:instrText>
        </w:r>
        <w:r>
          <w:rPr>
            <w:rStyle w:val="affff6"/>
            <w:noProof/>
          </w:rPr>
          <w:fldChar w:fldCharType="separate"/>
        </w:r>
        <w:r>
          <w:rPr>
            <w:rStyle w:val="affff6"/>
            <w:noProof/>
          </w:rPr>
          <w:t>6.55.3</w:t>
        </w:r>
        <w:r>
          <w:rPr>
            <w:rFonts w:asciiTheme="minorHAnsi" w:eastAsiaTheme="minorEastAsia" w:hAnsiTheme="minorHAnsi" w:cstheme="minorBidi"/>
            <w:noProof/>
            <w:kern w:val="2"/>
            <w:sz w:val="21"/>
            <w:szCs w:val="22"/>
            <w:lang w:val="en-US" w:eastAsia="zh-CN"/>
          </w:rPr>
          <w:tab/>
        </w:r>
        <w:r>
          <w:rPr>
            <w:rStyle w:val="affff6"/>
            <w:noProof/>
          </w:rPr>
          <w:t>Output Data</w:t>
        </w:r>
        <w:r>
          <w:rPr>
            <w:noProof/>
            <w:webHidden/>
          </w:rPr>
          <w:tab/>
        </w:r>
        <w:r>
          <w:rPr>
            <w:noProof/>
            <w:webHidden/>
          </w:rPr>
          <w:fldChar w:fldCharType="begin"/>
        </w:r>
        <w:r>
          <w:rPr>
            <w:noProof/>
            <w:webHidden/>
          </w:rPr>
          <w:instrText xml:space="preserve"> PAGEREF _Toc104468197 \h </w:instrText>
        </w:r>
      </w:ins>
      <w:r>
        <w:rPr>
          <w:noProof/>
          <w:webHidden/>
        </w:rPr>
      </w:r>
      <w:r>
        <w:rPr>
          <w:noProof/>
          <w:webHidden/>
        </w:rPr>
        <w:fldChar w:fldCharType="separate"/>
      </w:r>
      <w:ins w:id="3846" w:author="Rapporteur" w:date="2022-05-26T14:30:00Z">
        <w:r>
          <w:rPr>
            <w:noProof/>
            <w:webHidden/>
          </w:rPr>
          <w:t>178</w:t>
        </w:r>
      </w:ins>
      <w:ins w:id="3847" w:author="Rapporteur" w:date="2022-05-26T14:29:00Z">
        <w:r>
          <w:rPr>
            <w:noProof/>
            <w:webHidden/>
          </w:rPr>
          <w:fldChar w:fldCharType="end"/>
        </w:r>
        <w:r>
          <w:rPr>
            <w:rStyle w:val="affff6"/>
            <w:noProof/>
          </w:rPr>
          <w:fldChar w:fldCharType="end"/>
        </w:r>
      </w:ins>
    </w:p>
    <w:p>
      <w:pPr>
        <w:pStyle w:val="34"/>
        <w:rPr>
          <w:ins w:id="3848" w:author="Rapporteur" w:date="2022-05-26T14:29:00Z"/>
          <w:rFonts w:asciiTheme="minorHAnsi" w:eastAsiaTheme="minorEastAsia" w:hAnsiTheme="minorHAnsi" w:cstheme="minorBidi"/>
          <w:noProof/>
          <w:kern w:val="2"/>
          <w:sz w:val="21"/>
          <w:szCs w:val="22"/>
          <w:lang w:val="en-US" w:eastAsia="zh-CN"/>
        </w:rPr>
      </w:pPr>
      <w:ins w:id="3849" w:author="Rapporteur" w:date="2022-05-26T14:29:00Z">
        <w:r>
          <w:rPr>
            <w:rStyle w:val="affff6"/>
            <w:noProof/>
          </w:rPr>
          <w:fldChar w:fldCharType="begin"/>
        </w:r>
        <w:r>
          <w:rPr>
            <w:rStyle w:val="affff6"/>
            <w:noProof/>
          </w:rPr>
          <w:instrText xml:space="preserve"> </w:instrText>
        </w:r>
        <w:r>
          <w:rPr>
            <w:noProof/>
          </w:rPr>
          <w:instrText>HYPERLINK \l "_Toc104468198"</w:instrText>
        </w:r>
        <w:r>
          <w:rPr>
            <w:rStyle w:val="affff6"/>
            <w:noProof/>
          </w:rPr>
          <w:instrText xml:space="preserve"> </w:instrText>
        </w:r>
        <w:r>
          <w:rPr>
            <w:rStyle w:val="affff6"/>
            <w:noProof/>
          </w:rPr>
          <w:fldChar w:fldCharType="separate"/>
        </w:r>
        <w:r>
          <w:rPr>
            <w:rStyle w:val="affff6"/>
            <w:noProof/>
          </w:rPr>
          <w:t>6.55.4</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_Toc104468198 \h </w:instrText>
        </w:r>
      </w:ins>
      <w:r>
        <w:rPr>
          <w:noProof/>
          <w:webHidden/>
        </w:rPr>
      </w:r>
      <w:r>
        <w:rPr>
          <w:noProof/>
          <w:webHidden/>
        </w:rPr>
        <w:fldChar w:fldCharType="separate"/>
      </w:r>
      <w:ins w:id="3850" w:author="Rapporteur" w:date="2022-05-26T14:30:00Z">
        <w:r>
          <w:rPr>
            <w:noProof/>
            <w:webHidden/>
          </w:rPr>
          <w:t>179</w:t>
        </w:r>
      </w:ins>
      <w:ins w:id="3851" w:author="Rapporteur" w:date="2022-05-26T14:29:00Z">
        <w:r>
          <w:rPr>
            <w:noProof/>
            <w:webHidden/>
          </w:rPr>
          <w:fldChar w:fldCharType="end"/>
        </w:r>
        <w:r>
          <w:rPr>
            <w:rStyle w:val="affff6"/>
            <w:noProof/>
          </w:rPr>
          <w:fldChar w:fldCharType="end"/>
        </w:r>
      </w:ins>
    </w:p>
    <w:p>
      <w:pPr>
        <w:pStyle w:val="34"/>
        <w:rPr>
          <w:ins w:id="3852" w:author="Rapporteur" w:date="2022-05-26T14:29:00Z"/>
          <w:rFonts w:asciiTheme="minorHAnsi" w:eastAsiaTheme="minorEastAsia" w:hAnsiTheme="minorHAnsi" w:cstheme="minorBidi"/>
          <w:noProof/>
          <w:kern w:val="2"/>
          <w:sz w:val="21"/>
          <w:szCs w:val="22"/>
          <w:lang w:val="en-US" w:eastAsia="zh-CN"/>
        </w:rPr>
      </w:pPr>
      <w:ins w:id="3853" w:author="Rapporteur" w:date="2022-05-26T14:29:00Z">
        <w:r>
          <w:rPr>
            <w:rStyle w:val="affff6"/>
            <w:noProof/>
          </w:rPr>
          <w:fldChar w:fldCharType="begin"/>
        </w:r>
        <w:r>
          <w:rPr>
            <w:rStyle w:val="affff6"/>
            <w:noProof/>
          </w:rPr>
          <w:instrText xml:space="preserve"> </w:instrText>
        </w:r>
        <w:r>
          <w:rPr>
            <w:noProof/>
          </w:rPr>
          <w:instrText>HYPERLINK \l "_Toc104468199"</w:instrText>
        </w:r>
        <w:r>
          <w:rPr>
            <w:rStyle w:val="affff6"/>
            <w:noProof/>
          </w:rPr>
          <w:instrText xml:space="preserve"> </w:instrText>
        </w:r>
        <w:r>
          <w:rPr>
            <w:rStyle w:val="affff6"/>
            <w:noProof/>
          </w:rPr>
          <w:fldChar w:fldCharType="separate"/>
        </w:r>
        <w:r>
          <w:rPr>
            <w:rStyle w:val="affff6"/>
            <w:noProof/>
            <w:lang w:eastAsia="zh-CN"/>
          </w:rPr>
          <w:t>6.55.5</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_Toc104468199 \h </w:instrText>
        </w:r>
      </w:ins>
      <w:r>
        <w:rPr>
          <w:noProof/>
          <w:webHidden/>
        </w:rPr>
      </w:r>
      <w:r>
        <w:rPr>
          <w:noProof/>
          <w:webHidden/>
        </w:rPr>
        <w:fldChar w:fldCharType="separate"/>
      </w:r>
      <w:ins w:id="3854" w:author="Rapporteur" w:date="2022-05-26T14:30:00Z">
        <w:r>
          <w:rPr>
            <w:noProof/>
            <w:webHidden/>
          </w:rPr>
          <w:t>179</w:t>
        </w:r>
      </w:ins>
      <w:ins w:id="3855" w:author="Rapporteur" w:date="2022-05-26T14:29:00Z">
        <w:r>
          <w:rPr>
            <w:noProof/>
            <w:webHidden/>
          </w:rPr>
          <w:fldChar w:fldCharType="end"/>
        </w:r>
        <w:r>
          <w:rPr>
            <w:rStyle w:val="affff6"/>
            <w:noProof/>
          </w:rPr>
          <w:fldChar w:fldCharType="end"/>
        </w:r>
      </w:ins>
    </w:p>
    <w:p>
      <w:pPr>
        <w:pStyle w:val="23"/>
        <w:rPr>
          <w:ins w:id="3856" w:author="Rapporteur" w:date="2022-05-26T14:29:00Z"/>
          <w:rFonts w:asciiTheme="minorHAnsi" w:eastAsiaTheme="minorEastAsia" w:hAnsiTheme="minorHAnsi" w:cstheme="minorBidi"/>
          <w:noProof/>
          <w:kern w:val="2"/>
          <w:sz w:val="21"/>
          <w:szCs w:val="22"/>
          <w:lang w:val="en-US" w:eastAsia="zh-CN"/>
        </w:rPr>
      </w:pPr>
      <w:ins w:id="3857" w:author="Rapporteur" w:date="2022-05-26T14:29:00Z">
        <w:r>
          <w:rPr>
            <w:rStyle w:val="affff6"/>
            <w:noProof/>
          </w:rPr>
          <w:fldChar w:fldCharType="begin"/>
        </w:r>
        <w:r>
          <w:rPr>
            <w:rStyle w:val="affff6"/>
            <w:noProof/>
          </w:rPr>
          <w:instrText xml:space="preserve"> </w:instrText>
        </w:r>
        <w:r>
          <w:rPr>
            <w:noProof/>
          </w:rPr>
          <w:instrText>HYPERLINK \l "_Toc104468200"</w:instrText>
        </w:r>
        <w:r>
          <w:rPr>
            <w:rStyle w:val="affff6"/>
            <w:noProof/>
          </w:rPr>
          <w:instrText xml:space="preserve"> </w:instrText>
        </w:r>
        <w:r>
          <w:rPr>
            <w:rStyle w:val="affff6"/>
            <w:noProof/>
          </w:rPr>
          <w:fldChar w:fldCharType="separate"/>
        </w:r>
        <w:r>
          <w:rPr>
            <w:rStyle w:val="affff6"/>
            <w:noProof/>
            <w:lang w:eastAsia="zh-CN"/>
          </w:rPr>
          <w:t>6.56</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#56</w:t>
        </w:r>
        <w:r>
          <w:rPr>
            <w:rStyle w:val="affff6"/>
            <w:noProof/>
          </w:rPr>
          <w:t xml:space="preserve">: PSAP resolution </w:t>
        </w:r>
        <w:r>
          <w:rPr>
            <w:rStyle w:val="affff6"/>
            <w:rFonts w:eastAsia="等线"/>
            <w:noProof/>
            <w:lang w:eastAsia="zh-CN"/>
          </w:rPr>
          <w:t>with finer granularity of location information</w:t>
        </w:r>
        <w:r>
          <w:rPr>
            <w:noProof/>
            <w:webHidden/>
          </w:rPr>
          <w:tab/>
        </w:r>
        <w:r>
          <w:rPr>
            <w:noProof/>
            <w:webHidden/>
          </w:rPr>
          <w:fldChar w:fldCharType="begin"/>
        </w:r>
        <w:r>
          <w:rPr>
            <w:noProof/>
            <w:webHidden/>
          </w:rPr>
          <w:instrText xml:space="preserve"> PAGEREF _Toc104468200 \h </w:instrText>
        </w:r>
      </w:ins>
      <w:r>
        <w:rPr>
          <w:noProof/>
          <w:webHidden/>
        </w:rPr>
      </w:r>
      <w:r>
        <w:rPr>
          <w:noProof/>
          <w:webHidden/>
        </w:rPr>
        <w:fldChar w:fldCharType="separate"/>
      </w:r>
      <w:ins w:id="3858" w:author="Rapporteur" w:date="2022-05-26T14:30:00Z">
        <w:r>
          <w:rPr>
            <w:noProof/>
            <w:webHidden/>
          </w:rPr>
          <w:t>180</w:t>
        </w:r>
      </w:ins>
      <w:ins w:id="3859" w:author="Rapporteur" w:date="2022-05-26T14:29:00Z">
        <w:r>
          <w:rPr>
            <w:noProof/>
            <w:webHidden/>
          </w:rPr>
          <w:fldChar w:fldCharType="end"/>
        </w:r>
        <w:r>
          <w:rPr>
            <w:rStyle w:val="affff6"/>
            <w:noProof/>
          </w:rPr>
          <w:fldChar w:fldCharType="end"/>
        </w:r>
      </w:ins>
    </w:p>
    <w:p>
      <w:pPr>
        <w:pStyle w:val="34"/>
        <w:rPr>
          <w:ins w:id="3860" w:author="Rapporteur" w:date="2022-05-26T14:29:00Z"/>
          <w:rFonts w:asciiTheme="minorHAnsi" w:eastAsiaTheme="minorEastAsia" w:hAnsiTheme="minorHAnsi" w:cstheme="minorBidi"/>
          <w:noProof/>
          <w:kern w:val="2"/>
          <w:sz w:val="21"/>
          <w:szCs w:val="22"/>
          <w:lang w:val="en-US" w:eastAsia="zh-CN"/>
        </w:rPr>
      </w:pPr>
      <w:ins w:id="3861" w:author="Rapporteur" w:date="2022-05-26T14:29:00Z">
        <w:r>
          <w:rPr>
            <w:rStyle w:val="affff6"/>
            <w:noProof/>
          </w:rPr>
          <w:fldChar w:fldCharType="begin"/>
        </w:r>
        <w:r>
          <w:rPr>
            <w:rStyle w:val="affff6"/>
            <w:noProof/>
          </w:rPr>
          <w:instrText xml:space="preserve"> </w:instrText>
        </w:r>
        <w:r>
          <w:rPr>
            <w:noProof/>
          </w:rPr>
          <w:instrText>HYPERLINK \l "_Toc104468201"</w:instrText>
        </w:r>
        <w:r>
          <w:rPr>
            <w:rStyle w:val="affff6"/>
            <w:noProof/>
          </w:rPr>
          <w:instrText xml:space="preserve"> </w:instrText>
        </w:r>
        <w:r>
          <w:rPr>
            <w:rStyle w:val="affff6"/>
            <w:noProof/>
          </w:rPr>
          <w:fldChar w:fldCharType="separate"/>
        </w:r>
        <w:r>
          <w:rPr>
            <w:rStyle w:val="affff6"/>
            <w:noProof/>
          </w:rPr>
          <w:t>6.56.1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_Toc104468201 \h </w:instrText>
        </w:r>
      </w:ins>
      <w:r>
        <w:rPr>
          <w:noProof/>
          <w:webHidden/>
        </w:rPr>
      </w:r>
      <w:r>
        <w:rPr>
          <w:noProof/>
          <w:webHidden/>
        </w:rPr>
        <w:fldChar w:fldCharType="separate"/>
      </w:r>
      <w:ins w:id="3862" w:author="Rapporteur" w:date="2022-05-26T14:30:00Z">
        <w:r>
          <w:rPr>
            <w:noProof/>
            <w:webHidden/>
          </w:rPr>
          <w:t>180</w:t>
        </w:r>
      </w:ins>
      <w:ins w:id="3863" w:author="Rapporteur" w:date="2022-05-26T14:29:00Z">
        <w:r>
          <w:rPr>
            <w:noProof/>
            <w:webHidden/>
          </w:rPr>
          <w:fldChar w:fldCharType="end"/>
        </w:r>
        <w:r>
          <w:rPr>
            <w:rStyle w:val="affff6"/>
            <w:noProof/>
          </w:rPr>
          <w:fldChar w:fldCharType="end"/>
        </w:r>
      </w:ins>
    </w:p>
    <w:p>
      <w:pPr>
        <w:pStyle w:val="34"/>
        <w:rPr>
          <w:ins w:id="3864" w:author="Rapporteur" w:date="2022-05-26T14:29:00Z"/>
          <w:rFonts w:asciiTheme="minorHAnsi" w:eastAsiaTheme="minorEastAsia" w:hAnsiTheme="minorHAnsi" w:cstheme="minorBidi"/>
          <w:noProof/>
          <w:kern w:val="2"/>
          <w:sz w:val="21"/>
          <w:szCs w:val="22"/>
          <w:lang w:val="en-US" w:eastAsia="zh-CN"/>
        </w:rPr>
      </w:pPr>
      <w:ins w:id="3865" w:author="Rapporteur" w:date="2022-05-26T14:29:00Z">
        <w:r>
          <w:rPr>
            <w:rStyle w:val="affff6"/>
            <w:noProof/>
          </w:rPr>
          <w:fldChar w:fldCharType="begin"/>
        </w:r>
        <w:r>
          <w:rPr>
            <w:rStyle w:val="affff6"/>
            <w:noProof/>
          </w:rPr>
          <w:instrText xml:space="preserve"> </w:instrText>
        </w:r>
        <w:r>
          <w:rPr>
            <w:noProof/>
          </w:rPr>
          <w:instrText>HYPERLINK \l "_Toc104468202"</w:instrText>
        </w:r>
        <w:r>
          <w:rPr>
            <w:rStyle w:val="affff6"/>
            <w:noProof/>
          </w:rPr>
          <w:instrText xml:space="preserve"> </w:instrText>
        </w:r>
        <w:r>
          <w:rPr>
            <w:rStyle w:val="affff6"/>
            <w:noProof/>
          </w:rPr>
          <w:fldChar w:fldCharType="separate"/>
        </w:r>
        <w:r>
          <w:rPr>
            <w:rStyle w:val="affff6"/>
            <w:noProof/>
          </w:rPr>
          <w:t>6.56.2</w:t>
        </w:r>
        <w:r>
          <w:rPr>
            <w:rFonts w:asciiTheme="minorHAnsi" w:eastAsiaTheme="minorEastAsia" w:hAnsiTheme="minorHAnsi" w:cstheme="minorBidi"/>
            <w:noProof/>
            <w:kern w:val="2"/>
            <w:sz w:val="21"/>
            <w:szCs w:val="22"/>
            <w:lang w:val="en-US" w:eastAsia="zh-CN"/>
          </w:rPr>
          <w:tab/>
        </w:r>
        <w:r>
          <w:rPr>
            <w:rStyle w:val="affff6"/>
            <w:noProof/>
          </w:rPr>
          <w:t>Functional description</w:t>
        </w:r>
        <w:r>
          <w:rPr>
            <w:noProof/>
            <w:webHidden/>
          </w:rPr>
          <w:tab/>
        </w:r>
        <w:r>
          <w:rPr>
            <w:noProof/>
            <w:webHidden/>
          </w:rPr>
          <w:fldChar w:fldCharType="begin"/>
        </w:r>
        <w:r>
          <w:rPr>
            <w:noProof/>
            <w:webHidden/>
          </w:rPr>
          <w:instrText xml:space="preserve"> PAGEREF _Toc104468202 \h </w:instrText>
        </w:r>
      </w:ins>
      <w:r>
        <w:rPr>
          <w:noProof/>
          <w:webHidden/>
        </w:rPr>
      </w:r>
      <w:r>
        <w:rPr>
          <w:noProof/>
          <w:webHidden/>
        </w:rPr>
        <w:fldChar w:fldCharType="separate"/>
      </w:r>
      <w:ins w:id="3866" w:author="Rapporteur" w:date="2022-05-26T14:30:00Z">
        <w:r>
          <w:rPr>
            <w:noProof/>
            <w:webHidden/>
          </w:rPr>
          <w:t>180</w:t>
        </w:r>
      </w:ins>
      <w:ins w:id="3867" w:author="Rapporteur" w:date="2022-05-26T14:29:00Z">
        <w:r>
          <w:rPr>
            <w:noProof/>
            <w:webHidden/>
          </w:rPr>
          <w:fldChar w:fldCharType="end"/>
        </w:r>
        <w:r>
          <w:rPr>
            <w:rStyle w:val="affff6"/>
            <w:noProof/>
          </w:rPr>
          <w:fldChar w:fldCharType="end"/>
        </w:r>
      </w:ins>
    </w:p>
    <w:p>
      <w:pPr>
        <w:pStyle w:val="34"/>
        <w:rPr>
          <w:ins w:id="3868" w:author="Rapporteur" w:date="2022-05-26T14:29:00Z"/>
          <w:rFonts w:asciiTheme="minorHAnsi" w:eastAsiaTheme="minorEastAsia" w:hAnsiTheme="minorHAnsi" w:cstheme="minorBidi"/>
          <w:noProof/>
          <w:kern w:val="2"/>
          <w:sz w:val="21"/>
          <w:szCs w:val="22"/>
          <w:lang w:val="en-US" w:eastAsia="zh-CN"/>
        </w:rPr>
      </w:pPr>
      <w:ins w:id="3869" w:author="Rapporteur" w:date="2022-05-26T14:29:00Z">
        <w:r>
          <w:rPr>
            <w:rStyle w:val="affff6"/>
            <w:noProof/>
          </w:rPr>
          <w:fldChar w:fldCharType="begin"/>
        </w:r>
        <w:r>
          <w:rPr>
            <w:rStyle w:val="affff6"/>
            <w:noProof/>
          </w:rPr>
          <w:instrText xml:space="preserve"> </w:instrText>
        </w:r>
        <w:r>
          <w:rPr>
            <w:noProof/>
          </w:rPr>
          <w:instrText>HYPERLINK \l "_Toc104468203"</w:instrText>
        </w:r>
        <w:r>
          <w:rPr>
            <w:rStyle w:val="affff6"/>
            <w:noProof/>
          </w:rPr>
          <w:instrText xml:space="preserve"> </w:instrText>
        </w:r>
        <w:r>
          <w:rPr>
            <w:rStyle w:val="affff6"/>
            <w:noProof/>
          </w:rPr>
          <w:fldChar w:fldCharType="separate"/>
        </w:r>
        <w:r>
          <w:rPr>
            <w:rStyle w:val="affff6"/>
            <w:noProof/>
            <w:lang w:eastAsia="zh-CN"/>
          </w:rPr>
          <w:t>6.56.3</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_Toc104468203 \h </w:instrText>
        </w:r>
      </w:ins>
      <w:r>
        <w:rPr>
          <w:noProof/>
          <w:webHidden/>
        </w:rPr>
      </w:r>
      <w:r>
        <w:rPr>
          <w:noProof/>
          <w:webHidden/>
        </w:rPr>
        <w:fldChar w:fldCharType="separate"/>
      </w:r>
      <w:ins w:id="3870" w:author="Rapporteur" w:date="2022-05-26T14:30:00Z">
        <w:r>
          <w:rPr>
            <w:noProof/>
            <w:webHidden/>
          </w:rPr>
          <w:t>180</w:t>
        </w:r>
      </w:ins>
      <w:ins w:id="3871" w:author="Rapporteur" w:date="2022-05-26T14:29:00Z">
        <w:r>
          <w:rPr>
            <w:noProof/>
            <w:webHidden/>
          </w:rPr>
          <w:fldChar w:fldCharType="end"/>
        </w:r>
        <w:r>
          <w:rPr>
            <w:rStyle w:val="affff6"/>
            <w:noProof/>
          </w:rPr>
          <w:fldChar w:fldCharType="end"/>
        </w:r>
      </w:ins>
    </w:p>
    <w:p>
      <w:pPr>
        <w:pStyle w:val="34"/>
        <w:rPr>
          <w:ins w:id="3872" w:author="Rapporteur" w:date="2022-05-26T14:29:00Z"/>
          <w:rFonts w:asciiTheme="minorHAnsi" w:eastAsiaTheme="minorEastAsia" w:hAnsiTheme="minorHAnsi" w:cstheme="minorBidi"/>
          <w:noProof/>
          <w:kern w:val="2"/>
          <w:sz w:val="21"/>
          <w:szCs w:val="22"/>
          <w:lang w:val="en-US" w:eastAsia="zh-CN"/>
        </w:rPr>
      </w:pPr>
      <w:ins w:id="3873" w:author="Rapporteur" w:date="2022-05-26T14:29:00Z">
        <w:r>
          <w:rPr>
            <w:rStyle w:val="affff6"/>
            <w:noProof/>
          </w:rPr>
          <w:fldChar w:fldCharType="begin"/>
        </w:r>
        <w:r>
          <w:rPr>
            <w:rStyle w:val="affff6"/>
            <w:noProof/>
          </w:rPr>
          <w:instrText xml:space="preserve"> </w:instrText>
        </w:r>
        <w:r>
          <w:rPr>
            <w:noProof/>
          </w:rPr>
          <w:instrText>HYPERLINK \l "_Toc104468204"</w:instrText>
        </w:r>
        <w:r>
          <w:rPr>
            <w:rStyle w:val="affff6"/>
            <w:noProof/>
          </w:rPr>
          <w:instrText xml:space="preserve"> </w:instrText>
        </w:r>
        <w:r>
          <w:rPr>
            <w:rStyle w:val="affff6"/>
            <w:noProof/>
          </w:rPr>
          <w:fldChar w:fldCharType="separate"/>
        </w:r>
        <w:r>
          <w:rPr>
            <w:rStyle w:val="affff6"/>
            <w:noProof/>
            <w:lang w:eastAsia="zh-CN"/>
          </w:rPr>
          <w:t>6.56.4</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services, entities and interfaces</w:t>
        </w:r>
        <w:r>
          <w:rPr>
            <w:noProof/>
            <w:webHidden/>
          </w:rPr>
          <w:tab/>
        </w:r>
        <w:r>
          <w:rPr>
            <w:noProof/>
            <w:webHidden/>
          </w:rPr>
          <w:fldChar w:fldCharType="begin"/>
        </w:r>
        <w:r>
          <w:rPr>
            <w:noProof/>
            <w:webHidden/>
          </w:rPr>
          <w:instrText xml:space="preserve"> PAGEREF _Toc104468204 \h </w:instrText>
        </w:r>
      </w:ins>
      <w:r>
        <w:rPr>
          <w:noProof/>
          <w:webHidden/>
        </w:rPr>
      </w:r>
      <w:r>
        <w:rPr>
          <w:noProof/>
          <w:webHidden/>
        </w:rPr>
        <w:fldChar w:fldCharType="separate"/>
      </w:r>
      <w:ins w:id="3874" w:author="Rapporteur" w:date="2022-05-26T14:30:00Z">
        <w:r>
          <w:rPr>
            <w:noProof/>
            <w:webHidden/>
          </w:rPr>
          <w:t>181</w:t>
        </w:r>
      </w:ins>
      <w:ins w:id="3875" w:author="Rapporteur" w:date="2022-05-26T14:29:00Z">
        <w:r>
          <w:rPr>
            <w:noProof/>
            <w:webHidden/>
          </w:rPr>
          <w:fldChar w:fldCharType="end"/>
        </w:r>
        <w:r>
          <w:rPr>
            <w:rStyle w:val="affff6"/>
            <w:noProof/>
          </w:rPr>
          <w:fldChar w:fldCharType="end"/>
        </w:r>
      </w:ins>
    </w:p>
    <w:p>
      <w:pPr>
        <w:pStyle w:val="23"/>
        <w:rPr>
          <w:ins w:id="3876" w:author="Rapporteur" w:date="2022-05-26T14:29:00Z"/>
          <w:rFonts w:asciiTheme="minorHAnsi" w:eastAsiaTheme="minorEastAsia" w:hAnsiTheme="minorHAnsi" w:cstheme="minorBidi"/>
          <w:noProof/>
          <w:kern w:val="2"/>
          <w:sz w:val="21"/>
          <w:szCs w:val="22"/>
          <w:lang w:val="en-US" w:eastAsia="zh-CN"/>
        </w:rPr>
      </w:pPr>
      <w:ins w:id="3877" w:author="Rapporteur" w:date="2022-05-26T14:29:00Z">
        <w:r>
          <w:rPr>
            <w:rStyle w:val="affff6"/>
            <w:noProof/>
          </w:rPr>
          <w:fldChar w:fldCharType="begin"/>
        </w:r>
        <w:r>
          <w:rPr>
            <w:rStyle w:val="affff6"/>
            <w:noProof/>
          </w:rPr>
          <w:instrText xml:space="preserve"> </w:instrText>
        </w:r>
        <w:r>
          <w:rPr>
            <w:noProof/>
          </w:rPr>
          <w:instrText>HYPERLINK \l "_Toc104468205"</w:instrText>
        </w:r>
        <w:r>
          <w:rPr>
            <w:rStyle w:val="affff6"/>
            <w:noProof/>
          </w:rPr>
          <w:instrText xml:space="preserve"> </w:instrText>
        </w:r>
        <w:r>
          <w:rPr>
            <w:rStyle w:val="affff6"/>
            <w:noProof/>
          </w:rPr>
          <w:fldChar w:fldCharType="separate"/>
        </w:r>
        <w:r>
          <w:rPr>
            <w:rStyle w:val="affff6"/>
            <w:noProof/>
          </w:rPr>
          <w:t>6.</w:t>
        </w:r>
        <w:r>
          <w:rPr>
            <w:rStyle w:val="affff6"/>
            <w:noProof/>
            <w:lang w:eastAsia="zh-CN"/>
          </w:rPr>
          <w:t>57</w:t>
        </w:r>
        <w:r>
          <w:rPr>
            <w:rFonts w:asciiTheme="minorHAnsi" w:eastAsiaTheme="minorEastAsia" w:hAnsiTheme="minorHAnsi" w:cstheme="minorBidi"/>
            <w:noProof/>
            <w:kern w:val="2"/>
            <w:sz w:val="21"/>
            <w:szCs w:val="22"/>
            <w:lang w:val="en-US" w:eastAsia="zh-CN"/>
          </w:rPr>
          <w:tab/>
        </w:r>
        <w:r>
          <w:rPr>
            <w:rStyle w:val="affff6"/>
            <w:noProof/>
          </w:rPr>
          <w:t xml:space="preserve">Solution </w:t>
        </w:r>
        <w:r>
          <w:rPr>
            <w:rStyle w:val="affff6"/>
            <w:noProof/>
            <w:lang w:eastAsia="zh-CN"/>
          </w:rPr>
          <w:t>#57</w:t>
        </w:r>
        <w:r>
          <w:rPr>
            <w:rStyle w:val="affff6"/>
            <w:noProof/>
          </w:rPr>
          <w:t>: NWDAF determines granularity when the consumer requests finer granularity location information</w:t>
        </w:r>
        <w:r>
          <w:rPr>
            <w:noProof/>
            <w:webHidden/>
          </w:rPr>
          <w:tab/>
        </w:r>
        <w:r>
          <w:rPr>
            <w:noProof/>
            <w:webHidden/>
          </w:rPr>
          <w:fldChar w:fldCharType="begin"/>
        </w:r>
        <w:r>
          <w:rPr>
            <w:noProof/>
            <w:webHidden/>
          </w:rPr>
          <w:instrText xml:space="preserve"> PAGEREF _Toc104468205 \h </w:instrText>
        </w:r>
      </w:ins>
      <w:r>
        <w:rPr>
          <w:noProof/>
          <w:webHidden/>
        </w:rPr>
      </w:r>
      <w:r>
        <w:rPr>
          <w:noProof/>
          <w:webHidden/>
        </w:rPr>
        <w:fldChar w:fldCharType="separate"/>
      </w:r>
      <w:ins w:id="3878" w:author="Rapporteur" w:date="2022-05-26T14:30:00Z">
        <w:r>
          <w:rPr>
            <w:noProof/>
            <w:webHidden/>
          </w:rPr>
          <w:t>181</w:t>
        </w:r>
      </w:ins>
      <w:ins w:id="3879" w:author="Rapporteur" w:date="2022-05-26T14:29:00Z">
        <w:r>
          <w:rPr>
            <w:noProof/>
            <w:webHidden/>
          </w:rPr>
          <w:fldChar w:fldCharType="end"/>
        </w:r>
        <w:r>
          <w:rPr>
            <w:rStyle w:val="affff6"/>
            <w:noProof/>
          </w:rPr>
          <w:fldChar w:fldCharType="end"/>
        </w:r>
      </w:ins>
    </w:p>
    <w:p>
      <w:pPr>
        <w:pStyle w:val="34"/>
        <w:rPr>
          <w:ins w:id="3880" w:author="Rapporteur" w:date="2022-05-26T14:29:00Z"/>
          <w:rFonts w:asciiTheme="minorHAnsi" w:eastAsiaTheme="minorEastAsia" w:hAnsiTheme="minorHAnsi" w:cstheme="minorBidi"/>
          <w:noProof/>
          <w:kern w:val="2"/>
          <w:sz w:val="21"/>
          <w:szCs w:val="22"/>
          <w:lang w:val="en-US" w:eastAsia="zh-CN"/>
        </w:rPr>
      </w:pPr>
      <w:ins w:id="3881" w:author="Rapporteur" w:date="2022-05-26T14:29:00Z">
        <w:r>
          <w:rPr>
            <w:rStyle w:val="affff6"/>
            <w:noProof/>
          </w:rPr>
          <w:fldChar w:fldCharType="begin"/>
        </w:r>
        <w:r>
          <w:rPr>
            <w:rStyle w:val="affff6"/>
            <w:noProof/>
          </w:rPr>
          <w:instrText xml:space="preserve"> </w:instrText>
        </w:r>
        <w:r>
          <w:rPr>
            <w:noProof/>
          </w:rPr>
          <w:instrText>HYPERLINK \l "_Toc104468206"</w:instrText>
        </w:r>
        <w:r>
          <w:rPr>
            <w:rStyle w:val="affff6"/>
            <w:noProof/>
          </w:rPr>
          <w:instrText xml:space="preserve"> </w:instrText>
        </w:r>
        <w:r>
          <w:rPr>
            <w:rStyle w:val="affff6"/>
            <w:noProof/>
          </w:rPr>
          <w:fldChar w:fldCharType="separate"/>
        </w:r>
        <w:r>
          <w:rPr>
            <w:rStyle w:val="affff6"/>
            <w:noProof/>
          </w:rPr>
          <w:t>6.</w:t>
        </w:r>
        <w:r>
          <w:rPr>
            <w:rStyle w:val="affff6"/>
            <w:noProof/>
            <w:lang w:eastAsia="zh-CN"/>
          </w:rPr>
          <w:t>57</w:t>
        </w:r>
        <w:r>
          <w:rPr>
            <w:rStyle w:val="affff6"/>
            <w:noProof/>
          </w:rPr>
          <w:t>.1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_Toc104468206 \h </w:instrText>
        </w:r>
      </w:ins>
      <w:r>
        <w:rPr>
          <w:noProof/>
          <w:webHidden/>
        </w:rPr>
      </w:r>
      <w:r>
        <w:rPr>
          <w:noProof/>
          <w:webHidden/>
        </w:rPr>
        <w:fldChar w:fldCharType="separate"/>
      </w:r>
      <w:ins w:id="3882" w:author="Rapporteur" w:date="2022-05-26T14:30:00Z">
        <w:r>
          <w:rPr>
            <w:noProof/>
            <w:webHidden/>
          </w:rPr>
          <w:t>181</w:t>
        </w:r>
      </w:ins>
      <w:ins w:id="3883" w:author="Rapporteur" w:date="2022-05-26T14:29:00Z">
        <w:r>
          <w:rPr>
            <w:noProof/>
            <w:webHidden/>
          </w:rPr>
          <w:fldChar w:fldCharType="end"/>
        </w:r>
        <w:r>
          <w:rPr>
            <w:rStyle w:val="affff6"/>
            <w:noProof/>
          </w:rPr>
          <w:fldChar w:fldCharType="end"/>
        </w:r>
      </w:ins>
    </w:p>
    <w:p>
      <w:pPr>
        <w:pStyle w:val="34"/>
        <w:rPr>
          <w:ins w:id="3884" w:author="Rapporteur" w:date="2022-05-26T14:29:00Z"/>
          <w:rFonts w:asciiTheme="minorHAnsi" w:eastAsiaTheme="minorEastAsia" w:hAnsiTheme="minorHAnsi" w:cstheme="minorBidi"/>
          <w:noProof/>
          <w:kern w:val="2"/>
          <w:sz w:val="21"/>
          <w:szCs w:val="22"/>
          <w:lang w:val="en-US" w:eastAsia="zh-CN"/>
        </w:rPr>
      </w:pPr>
      <w:ins w:id="3885" w:author="Rapporteur" w:date="2022-05-26T14:29:00Z">
        <w:r>
          <w:rPr>
            <w:rStyle w:val="affff6"/>
            <w:noProof/>
          </w:rPr>
          <w:fldChar w:fldCharType="begin"/>
        </w:r>
        <w:r>
          <w:rPr>
            <w:rStyle w:val="affff6"/>
            <w:noProof/>
          </w:rPr>
          <w:instrText xml:space="preserve"> </w:instrText>
        </w:r>
        <w:r>
          <w:rPr>
            <w:noProof/>
          </w:rPr>
          <w:instrText>HYPERLINK \l "_Toc104468207"</w:instrText>
        </w:r>
        <w:r>
          <w:rPr>
            <w:rStyle w:val="affff6"/>
            <w:noProof/>
          </w:rPr>
          <w:instrText xml:space="preserve"> </w:instrText>
        </w:r>
        <w:r>
          <w:rPr>
            <w:rStyle w:val="affff6"/>
            <w:noProof/>
          </w:rPr>
          <w:fldChar w:fldCharType="separate"/>
        </w:r>
        <w:r>
          <w:rPr>
            <w:rStyle w:val="affff6"/>
            <w:noProof/>
          </w:rPr>
          <w:t>6.</w:t>
        </w:r>
        <w:r>
          <w:rPr>
            <w:rStyle w:val="affff6"/>
            <w:noProof/>
            <w:lang w:eastAsia="zh-CN"/>
          </w:rPr>
          <w:t>57</w:t>
        </w:r>
        <w:r>
          <w:rPr>
            <w:rStyle w:val="affff6"/>
            <w:noProof/>
          </w:rPr>
          <w:t>.2</w:t>
        </w:r>
        <w:r>
          <w:rPr>
            <w:rFonts w:asciiTheme="minorHAnsi" w:eastAsiaTheme="minorEastAsia" w:hAnsiTheme="minorHAnsi" w:cstheme="minorBidi"/>
            <w:noProof/>
            <w:kern w:val="2"/>
            <w:sz w:val="21"/>
            <w:szCs w:val="22"/>
            <w:lang w:val="en-US" w:eastAsia="zh-CN"/>
          </w:rPr>
          <w:tab/>
        </w:r>
        <w:r>
          <w:rPr>
            <w:rStyle w:val="affff6"/>
            <w:noProof/>
          </w:rPr>
          <w:t>Input Data</w:t>
        </w:r>
        <w:r>
          <w:rPr>
            <w:noProof/>
            <w:webHidden/>
          </w:rPr>
          <w:tab/>
        </w:r>
        <w:r>
          <w:rPr>
            <w:noProof/>
            <w:webHidden/>
          </w:rPr>
          <w:fldChar w:fldCharType="begin"/>
        </w:r>
        <w:r>
          <w:rPr>
            <w:noProof/>
            <w:webHidden/>
          </w:rPr>
          <w:instrText xml:space="preserve"> PAGEREF _Toc104468207 \h </w:instrText>
        </w:r>
      </w:ins>
      <w:r>
        <w:rPr>
          <w:noProof/>
          <w:webHidden/>
        </w:rPr>
      </w:r>
      <w:r>
        <w:rPr>
          <w:noProof/>
          <w:webHidden/>
        </w:rPr>
        <w:fldChar w:fldCharType="separate"/>
      </w:r>
      <w:ins w:id="3886" w:author="Rapporteur" w:date="2022-05-26T14:30:00Z">
        <w:r>
          <w:rPr>
            <w:noProof/>
            <w:webHidden/>
          </w:rPr>
          <w:t>182</w:t>
        </w:r>
      </w:ins>
      <w:ins w:id="3887" w:author="Rapporteur" w:date="2022-05-26T14:29:00Z">
        <w:r>
          <w:rPr>
            <w:noProof/>
            <w:webHidden/>
          </w:rPr>
          <w:fldChar w:fldCharType="end"/>
        </w:r>
        <w:r>
          <w:rPr>
            <w:rStyle w:val="affff6"/>
            <w:noProof/>
          </w:rPr>
          <w:fldChar w:fldCharType="end"/>
        </w:r>
      </w:ins>
    </w:p>
    <w:p>
      <w:pPr>
        <w:pStyle w:val="34"/>
        <w:rPr>
          <w:ins w:id="3888" w:author="Rapporteur" w:date="2022-05-26T14:29:00Z"/>
          <w:rFonts w:asciiTheme="minorHAnsi" w:eastAsiaTheme="minorEastAsia" w:hAnsiTheme="minorHAnsi" w:cstheme="minorBidi"/>
          <w:noProof/>
          <w:kern w:val="2"/>
          <w:sz w:val="21"/>
          <w:szCs w:val="22"/>
          <w:lang w:val="en-US" w:eastAsia="zh-CN"/>
        </w:rPr>
      </w:pPr>
      <w:ins w:id="3889" w:author="Rapporteur" w:date="2022-05-26T14:29:00Z">
        <w:r>
          <w:rPr>
            <w:rStyle w:val="affff6"/>
            <w:noProof/>
          </w:rPr>
          <w:fldChar w:fldCharType="begin"/>
        </w:r>
        <w:r>
          <w:rPr>
            <w:rStyle w:val="affff6"/>
            <w:noProof/>
          </w:rPr>
          <w:instrText xml:space="preserve"> </w:instrText>
        </w:r>
        <w:r>
          <w:rPr>
            <w:noProof/>
          </w:rPr>
          <w:instrText>HYPERLINK \l "_Toc104468208"</w:instrText>
        </w:r>
        <w:r>
          <w:rPr>
            <w:rStyle w:val="affff6"/>
            <w:noProof/>
          </w:rPr>
          <w:instrText xml:space="preserve"> </w:instrText>
        </w:r>
        <w:r>
          <w:rPr>
            <w:rStyle w:val="affff6"/>
            <w:noProof/>
          </w:rPr>
          <w:fldChar w:fldCharType="separate"/>
        </w:r>
        <w:r>
          <w:rPr>
            <w:rStyle w:val="affff6"/>
            <w:noProof/>
          </w:rPr>
          <w:t>6.</w:t>
        </w:r>
        <w:r>
          <w:rPr>
            <w:rStyle w:val="affff6"/>
            <w:noProof/>
            <w:lang w:eastAsia="zh-CN"/>
          </w:rPr>
          <w:t>57</w:t>
        </w:r>
        <w:r>
          <w:rPr>
            <w:rStyle w:val="affff6"/>
            <w:noProof/>
          </w:rPr>
          <w:t>.3</w:t>
        </w:r>
        <w:r>
          <w:rPr>
            <w:rFonts w:asciiTheme="minorHAnsi" w:eastAsiaTheme="minorEastAsia" w:hAnsiTheme="minorHAnsi" w:cstheme="minorBidi"/>
            <w:noProof/>
            <w:kern w:val="2"/>
            <w:sz w:val="21"/>
            <w:szCs w:val="22"/>
            <w:lang w:val="en-US" w:eastAsia="zh-CN"/>
          </w:rPr>
          <w:tab/>
        </w:r>
        <w:r>
          <w:rPr>
            <w:rStyle w:val="affff6"/>
            <w:noProof/>
          </w:rPr>
          <w:t>Output Analytics</w:t>
        </w:r>
        <w:r>
          <w:rPr>
            <w:noProof/>
            <w:webHidden/>
          </w:rPr>
          <w:tab/>
        </w:r>
        <w:r>
          <w:rPr>
            <w:noProof/>
            <w:webHidden/>
          </w:rPr>
          <w:fldChar w:fldCharType="begin"/>
        </w:r>
        <w:r>
          <w:rPr>
            <w:noProof/>
            <w:webHidden/>
          </w:rPr>
          <w:instrText xml:space="preserve"> PAGEREF _Toc104468208 \h </w:instrText>
        </w:r>
      </w:ins>
      <w:r>
        <w:rPr>
          <w:noProof/>
          <w:webHidden/>
        </w:rPr>
      </w:r>
      <w:r>
        <w:rPr>
          <w:noProof/>
          <w:webHidden/>
        </w:rPr>
        <w:fldChar w:fldCharType="separate"/>
      </w:r>
      <w:ins w:id="3890" w:author="Rapporteur" w:date="2022-05-26T14:30:00Z">
        <w:r>
          <w:rPr>
            <w:noProof/>
            <w:webHidden/>
          </w:rPr>
          <w:t>182</w:t>
        </w:r>
      </w:ins>
      <w:ins w:id="3891" w:author="Rapporteur" w:date="2022-05-26T14:29:00Z">
        <w:r>
          <w:rPr>
            <w:noProof/>
            <w:webHidden/>
          </w:rPr>
          <w:fldChar w:fldCharType="end"/>
        </w:r>
        <w:r>
          <w:rPr>
            <w:rStyle w:val="affff6"/>
            <w:noProof/>
          </w:rPr>
          <w:fldChar w:fldCharType="end"/>
        </w:r>
      </w:ins>
    </w:p>
    <w:p>
      <w:pPr>
        <w:pStyle w:val="34"/>
        <w:rPr>
          <w:ins w:id="3892" w:author="Rapporteur" w:date="2022-05-26T14:29:00Z"/>
          <w:rFonts w:asciiTheme="minorHAnsi" w:eastAsiaTheme="minorEastAsia" w:hAnsiTheme="minorHAnsi" w:cstheme="minorBidi"/>
          <w:noProof/>
          <w:kern w:val="2"/>
          <w:sz w:val="21"/>
          <w:szCs w:val="22"/>
          <w:lang w:val="en-US" w:eastAsia="zh-CN"/>
        </w:rPr>
      </w:pPr>
      <w:ins w:id="3893" w:author="Rapporteur" w:date="2022-05-26T14:29:00Z">
        <w:r>
          <w:rPr>
            <w:rStyle w:val="affff6"/>
            <w:noProof/>
          </w:rPr>
          <w:fldChar w:fldCharType="begin"/>
        </w:r>
        <w:r>
          <w:rPr>
            <w:rStyle w:val="affff6"/>
            <w:noProof/>
          </w:rPr>
          <w:instrText xml:space="preserve"> </w:instrText>
        </w:r>
        <w:r>
          <w:rPr>
            <w:noProof/>
          </w:rPr>
          <w:instrText>HYPERLINK \l "_Toc104468209"</w:instrText>
        </w:r>
        <w:r>
          <w:rPr>
            <w:rStyle w:val="affff6"/>
            <w:noProof/>
          </w:rPr>
          <w:instrText xml:space="preserve"> </w:instrText>
        </w:r>
        <w:r>
          <w:rPr>
            <w:rStyle w:val="affff6"/>
            <w:noProof/>
          </w:rPr>
          <w:fldChar w:fldCharType="separate"/>
        </w:r>
        <w:r>
          <w:rPr>
            <w:rStyle w:val="affff6"/>
            <w:noProof/>
            <w:lang w:eastAsia="ko-KR"/>
          </w:rPr>
          <w:t>6.</w:t>
        </w:r>
        <w:r>
          <w:rPr>
            <w:rStyle w:val="affff6"/>
            <w:noProof/>
            <w:lang w:eastAsia="zh-CN"/>
          </w:rPr>
          <w:t>57</w:t>
        </w:r>
        <w:r>
          <w:rPr>
            <w:rStyle w:val="affff6"/>
            <w:noProof/>
            <w:lang w:eastAsia="ko-KR"/>
          </w:rPr>
          <w:t>.4</w:t>
        </w:r>
        <w:r>
          <w:rPr>
            <w:rFonts w:asciiTheme="minorHAnsi" w:eastAsiaTheme="minorEastAsia" w:hAnsiTheme="minorHAnsi" w:cstheme="minorBidi"/>
            <w:noProof/>
            <w:kern w:val="2"/>
            <w:sz w:val="21"/>
            <w:szCs w:val="22"/>
            <w:lang w:val="en-US" w:eastAsia="zh-CN"/>
          </w:rPr>
          <w:tab/>
        </w:r>
        <w:r>
          <w:rPr>
            <w:rStyle w:val="affff6"/>
            <w:noProof/>
            <w:lang w:eastAsia="ko-KR"/>
          </w:rPr>
          <w:t>Procedures</w:t>
        </w:r>
        <w:r>
          <w:rPr>
            <w:noProof/>
            <w:webHidden/>
          </w:rPr>
          <w:tab/>
        </w:r>
        <w:r>
          <w:rPr>
            <w:noProof/>
            <w:webHidden/>
          </w:rPr>
          <w:fldChar w:fldCharType="begin"/>
        </w:r>
        <w:r>
          <w:rPr>
            <w:noProof/>
            <w:webHidden/>
          </w:rPr>
          <w:instrText xml:space="preserve"> PAGEREF _Toc104468209 \h </w:instrText>
        </w:r>
      </w:ins>
      <w:r>
        <w:rPr>
          <w:noProof/>
          <w:webHidden/>
        </w:rPr>
      </w:r>
      <w:r>
        <w:rPr>
          <w:noProof/>
          <w:webHidden/>
        </w:rPr>
        <w:fldChar w:fldCharType="separate"/>
      </w:r>
      <w:ins w:id="3894" w:author="Rapporteur" w:date="2022-05-26T14:30:00Z">
        <w:r>
          <w:rPr>
            <w:noProof/>
            <w:webHidden/>
          </w:rPr>
          <w:t>183</w:t>
        </w:r>
      </w:ins>
      <w:ins w:id="3895" w:author="Rapporteur" w:date="2022-05-26T14:29:00Z">
        <w:r>
          <w:rPr>
            <w:noProof/>
            <w:webHidden/>
          </w:rPr>
          <w:fldChar w:fldCharType="end"/>
        </w:r>
        <w:r>
          <w:rPr>
            <w:rStyle w:val="affff6"/>
            <w:noProof/>
          </w:rPr>
          <w:fldChar w:fldCharType="end"/>
        </w:r>
      </w:ins>
    </w:p>
    <w:p>
      <w:pPr>
        <w:pStyle w:val="34"/>
        <w:rPr>
          <w:ins w:id="3896" w:author="Rapporteur" w:date="2022-05-26T14:29:00Z"/>
          <w:rFonts w:asciiTheme="minorHAnsi" w:eastAsiaTheme="minorEastAsia" w:hAnsiTheme="minorHAnsi" w:cstheme="minorBidi"/>
          <w:noProof/>
          <w:kern w:val="2"/>
          <w:sz w:val="21"/>
          <w:szCs w:val="22"/>
          <w:lang w:val="en-US" w:eastAsia="zh-CN"/>
        </w:rPr>
      </w:pPr>
      <w:ins w:id="3897" w:author="Rapporteur" w:date="2022-05-26T14:29:00Z">
        <w:r>
          <w:rPr>
            <w:rStyle w:val="affff6"/>
            <w:noProof/>
          </w:rPr>
          <w:fldChar w:fldCharType="begin"/>
        </w:r>
        <w:r>
          <w:rPr>
            <w:rStyle w:val="affff6"/>
            <w:noProof/>
          </w:rPr>
          <w:instrText xml:space="preserve"> </w:instrText>
        </w:r>
        <w:r>
          <w:rPr>
            <w:noProof/>
          </w:rPr>
          <w:instrText>HYPERLINK \l "_Toc104468210"</w:instrText>
        </w:r>
        <w:r>
          <w:rPr>
            <w:rStyle w:val="affff6"/>
            <w:noProof/>
          </w:rPr>
          <w:instrText xml:space="preserve"> </w:instrText>
        </w:r>
        <w:r>
          <w:rPr>
            <w:rStyle w:val="affff6"/>
            <w:noProof/>
          </w:rPr>
          <w:fldChar w:fldCharType="separate"/>
        </w:r>
        <w:r>
          <w:rPr>
            <w:rStyle w:val="affff6"/>
            <w:noProof/>
            <w:lang w:eastAsia="zh-CN"/>
          </w:rPr>
          <w:t>6.57.5</w:t>
        </w:r>
        <w:r>
          <w:rPr>
            <w:rFonts w:asciiTheme="minorHAnsi" w:eastAsiaTheme="minorEastAsia" w:hAnsiTheme="minorHAnsi" w:cstheme="minorBidi"/>
            <w:noProof/>
            <w:kern w:val="2"/>
            <w:sz w:val="21"/>
            <w:szCs w:val="22"/>
            <w:lang w:val="en-US" w:eastAsia="zh-CN"/>
          </w:rPr>
          <w:tab/>
        </w:r>
        <w:r>
          <w:rPr>
            <w:rStyle w:val="affff6"/>
            <w:noProof/>
          </w:rPr>
          <w:t>Impacts on Existing Nodes and Functionality</w:t>
        </w:r>
        <w:r>
          <w:rPr>
            <w:noProof/>
            <w:webHidden/>
          </w:rPr>
          <w:tab/>
        </w:r>
        <w:r>
          <w:rPr>
            <w:noProof/>
            <w:webHidden/>
          </w:rPr>
          <w:fldChar w:fldCharType="begin"/>
        </w:r>
        <w:r>
          <w:rPr>
            <w:noProof/>
            <w:webHidden/>
          </w:rPr>
          <w:instrText xml:space="preserve"> PAGEREF _Toc104468210 \h </w:instrText>
        </w:r>
      </w:ins>
      <w:r>
        <w:rPr>
          <w:noProof/>
          <w:webHidden/>
        </w:rPr>
      </w:r>
      <w:r>
        <w:rPr>
          <w:noProof/>
          <w:webHidden/>
        </w:rPr>
        <w:fldChar w:fldCharType="separate"/>
      </w:r>
      <w:ins w:id="3898" w:author="Rapporteur" w:date="2022-05-26T14:30:00Z">
        <w:r>
          <w:rPr>
            <w:noProof/>
            <w:webHidden/>
          </w:rPr>
          <w:t>184</w:t>
        </w:r>
      </w:ins>
      <w:ins w:id="3899" w:author="Rapporteur" w:date="2022-05-26T14:29:00Z">
        <w:r>
          <w:rPr>
            <w:noProof/>
            <w:webHidden/>
          </w:rPr>
          <w:fldChar w:fldCharType="end"/>
        </w:r>
        <w:r>
          <w:rPr>
            <w:rStyle w:val="affff6"/>
            <w:noProof/>
          </w:rPr>
          <w:fldChar w:fldCharType="end"/>
        </w:r>
      </w:ins>
    </w:p>
    <w:p>
      <w:pPr>
        <w:pStyle w:val="23"/>
        <w:rPr>
          <w:ins w:id="3900" w:author="Rapporteur" w:date="2022-05-26T14:29:00Z"/>
          <w:rFonts w:asciiTheme="minorHAnsi" w:eastAsiaTheme="minorEastAsia" w:hAnsiTheme="minorHAnsi" w:cstheme="minorBidi"/>
          <w:noProof/>
          <w:kern w:val="2"/>
          <w:sz w:val="21"/>
          <w:szCs w:val="22"/>
          <w:lang w:val="en-US" w:eastAsia="zh-CN"/>
        </w:rPr>
      </w:pPr>
      <w:ins w:id="3901" w:author="Rapporteur" w:date="2022-05-26T14:29:00Z">
        <w:r>
          <w:rPr>
            <w:rStyle w:val="affff6"/>
            <w:noProof/>
          </w:rPr>
          <w:fldChar w:fldCharType="begin"/>
        </w:r>
        <w:r>
          <w:rPr>
            <w:rStyle w:val="affff6"/>
            <w:noProof/>
          </w:rPr>
          <w:instrText xml:space="preserve"> </w:instrText>
        </w:r>
        <w:r>
          <w:rPr>
            <w:noProof/>
          </w:rPr>
          <w:instrText>HYPERLINK \l "_Toc104468211"</w:instrText>
        </w:r>
        <w:r>
          <w:rPr>
            <w:rStyle w:val="affff6"/>
            <w:noProof/>
          </w:rPr>
          <w:instrText xml:space="preserve"> </w:instrText>
        </w:r>
        <w:r>
          <w:rPr>
            <w:rStyle w:val="affff6"/>
            <w:noProof/>
          </w:rPr>
          <w:fldChar w:fldCharType="separate"/>
        </w:r>
        <w:r>
          <w:rPr>
            <w:rStyle w:val="affff6"/>
            <w:noProof/>
            <w:lang w:eastAsia="zh-CN"/>
          </w:rPr>
          <w:t>6.58</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#58</w:t>
        </w:r>
        <w:r>
          <w:rPr>
            <w:rStyle w:val="affff6"/>
            <w:noProof/>
          </w:rPr>
          <w:t>: Supporting UE mobility analytics with finer granularity than TA/cell</w:t>
        </w:r>
        <w:r>
          <w:rPr>
            <w:noProof/>
            <w:webHidden/>
          </w:rPr>
          <w:tab/>
        </w:r>
        <w:r>
          <w:rPr>
            <w:noProof/>
            <w:webHidden/>
          </w:rPr>
          <w:fldChar w:fldCharType="begin"/>
        </w:r>
        <w:r>
          <w:rPr>
            <w:noProof/>
            <w:webHidden/>
          </w:rPr>
          <w:instrText xml:space="preserve"> PAGEREF _Toc104468211 \h </w:instrText>
        </w:r>
      </w:ins>
      <w:r>
        <w:rPr>
          <w:noProof/>
          <w:webHidden/>
        </w:rPr>
      </w:r>
      <w:r>
        <w:rPr>
          <w:noProof/>
          <w:webHidden/>
        </w:rPr>
        <w:fldChar w:fldCharType="separate"/>
      </w:r>
      <w:ins w:id="3902" w:author="Rapporteur" w:date="2022-05-26T14:30:00Z">
        <w:r>
          <w:rPr>
            <w:noProof/>
            <w:webHidden/>
          </w:rPr>
          <w:t>184</w:t>
        </w:r>
      </w:ins>
      <w:ins w:id="3903" w:author="Rapporteur" w:date="2022-05-26T14:29:00Z">
        <w:r>
          <w:rPr>
            <w:noProof/>
            <w:webHidden/>
          </w:rPr>
          <w:fldChar w:fldCharType="end"/>
        </w:r>
        <w:r>
          <w:rPr>
            <w:rStyle w:val="affff6"/>
            <w:noProof/>
          </w:rPr>
          <w:fldChar w:fldCharType="end"/>
        </w:r>
      </w:ins>
    </w:p>
    <w:p>
      <w:pPr>
        <w:pStyle w:val="34"/>
        <w:rPr>
          <w:ins w:id="3904" w:author="Rapporteur" w:date="2022-05-26T14:29:00Z"/>
          <w:rFonts w:asciiTheme="minorHAnsi" w:eastAsiaTheme="minorEastAsia" w:hAnsiTheme="minorHAnsi" w:cstheme="minorBidi"/>
          <w:noProof/>
          <w:kern w:val="2"/>
          <w:sz w:val="21"/>
          <w:szCs w:val="22"/>
          <w:lang w:val="en-US" w:eastAsia="zh-CN"/>
        </w:rPr>
      </w:pPr>
      <w:ins w:id="3905" w:author="Rapporteur" w:date="2022-05-26T14:29:00Z">
        <w:r>
          <w:rPr>
            <w:rStyle w:val="affff6"/>
            <w:noProof/>
          </w:rPr>
          <w:fldChar w:fldCharType="begin"/>
        </w:r>
        <w:r>
          <w:rPr>
            <w:rStyle w:val="affff6"/>
            <w:noProof/>
          </w:rPr>
          <w:instrText xml:space="preserve"> </w:instrText>
        </w:r>
        <w:r>
          <w:rPr>
            <w:noProof/>
          </w:rPr>
          <w:instrText>HYPERLINK \l "_Toc104468212"</w:instrText>
        </w:r>
        <w:r>
          <w:rPr>
            <w:rStyle w:val="affff6"/>
            <w:noProof/>
          </w:rPr>
          <w:instrText xml:space="preserve"> </w:instrText>
        </w:r>
        <w:r>
          <w:rPr>
            <w:rStyle w:val="affff6"/>
            <w:noProof/>
          </w:rPr>
          <w:fldChar w:fldCharType="separate"/>
        </w:r>
        <w:r>
          <w:rPr>
            <w:rStyle w:val="affff6"/>
            <w:noProof/>
          </w:rPr>
          <w:t>6.58.1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_Toc104468212 \h </w:instrText>
        </w:r>
      </w:ins>
      <w:r>
        <w:rPr>
          <w:noProof/>
          <w:webHidden/>
        </w:rPr>
      </w:r>
      <w:r>
        <w:rPr>
          <w:noProof/>
          <w:webHidden/>
        </w:rPr>
        <w:fldChar w:fldCharType="separate"/>
      </w:r>
      <w:ins w:id="3906" w:author="Rapporteur" w:date="2022-05-26T14:30:00Z">
        <w:r>
          <w:rPr>
            <w:noProof/>
            <w:webHidden/>
          </w:rPr>
          <w:t>184</w:t>
        </w:r>
      </w:ins>
      <w:ins w:id="3907" w:author="Rapporteur" w:date="2022-05-26T14:29:00Z">
        <w:r>
          <w:rPr>
            <w:noProof/>
            <w:webHidden/>
          </w:rPr>
          <w:fldChar w:fldCharType="end"/>
        </w:r>
        <w:r>
          <w:rPr>
            <w:rStyle w:val="affff6"/>
            <w:noProof/>
          </w:rPr>
          <w:fldChar w:fldCharType="end"/>
        </w:r>
      </w:ins>
    </w:p>
    <w:p>
      <w:pPr>
        <w:pStyle w:val="34"/>
        <w:rPr>
          <w:ins w:id="3908" w:author="Rapporteur" w:date="2022-05-26T14:29:00Z"/>
          <w:rFonts w:asciiTheme="minorHAnsi" w:eastAsiaTheme="minorEastAsia" w:hAnsiTheme="minorHAnsi" w:cstheme="minorBidi"/>
          <w:noProof/>
          <w:kern w:val="2"/>
          <w:sz w:val="21"/>
          <w:szCs w:val="22"/>
          <w:lang w:val="en-US" w:eastAsia="zh-CN"/>
        </w:rPr>
      </w:pPr>
      <w:ins w:id="3909" w:author="Rapporteur" w:date="2022-05-26T14:29:00Z">
        <w:r>
          <w:rPr>
            <w:rStyle w:val="affff6"/>
            <w:noProof/>
          </w:rPr>
          <w:fldChar w:fldCharType="begin"/>
        </w:r>
        <w:r>
          <w:rPr>
            <w:rStyle w:val="affff6"/>
            <w:noProof/>
          </w:rPr>
          <w:instrText xml:space="preserve"> </w:instrText>
        </w:r>
        <w:r>
          <w:rPr>
            <w:noProof/>
          </w:rPr>
          <w:instrText>HYPERLINK \l "_Toc104468213"</w:instrText>
        </w:r>
        <w:r>
          <w:rPr>
            <w:rStyle w:val="affff6"/>
            <w:noProof/>
          </w:rPr>
          <w:instrText xml:space="preserve"> </w:instrText>
        </w:r>
        <w:r>
          <w:rPr>
            <w:rStyle w:val="affff6"/>
            <w:noProof/>
          </w:rPr>
          <w:fldChar w:fldCharType="separate"/>
        </w:r>
        <w:r>
          <w:rPr>
            <w:rStyle w:val="affff6"/>
            <w:noProof/>
          </w:rPr>
          <w:t>6.58.2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_Toc104468213 \h </w:instrText>
        </w:r>
      </w:ins>
      <w:r>
        <w:rPr>
          <w:noProof/>
          <w:webHidden/>
        </w:rPr>
      </w:r>
      <w:r>
        <w:rPr>
          <w:noProof/>
          <w:webHidden/>
        </w:rPr>
        <w:fldChar w:fldCharType="separate"/>
      </w:r>
      <w:ins w:id="3910" w:author="Rapporteur" w:date="2022-05-26T14:30:00Z">
        <w:r>
          <w:rPr>
            <w:noProof/>
            <w:webHidden/>
          </w:rPr>
          <w:t>184</w:t>
        </w:r>
      </w:ins>
      <w:ins w:id="3911" w:author="Rapporteur" w:date="2022-05-26T14:29:00Z">
        <w:r>
          <w:rPr>
            <w:noProof/>
            <w:webHidden/>
          </w:rPr>
          <w:fldChar w:fldCharType="end"/>
        </w:r>
        <w:r>
          <w:rPr>
            <w:rStyle w:val="affff6"/>
            <w:noProof/>
          </w:rPr>
          <w:fldChar w:fldCharType="end"/>
        </w:r>
      </w:ins>
    </w:p>
    <w:p>
      <w:pPr>
        <w:pStyle w:val="34"/>
        <w:rPr>
          <w:ins w:id="3912" w:author="Rapporteur" w:date="2022-05-26T14:29:00Z"/>
          <w:rFonts w:asciiTheme="minorHAnsi" w:eastAsiaTheme="minorEastAsia" w:hAnsiTheme="minorHAnsi" w:cstheme="minorBidi"/>
          <w:noProof/>
          <w:kern w:val="2"/>
          <w:sz w:val="21"/>
          <w:szCs w:val="22"/>
          <w:lang w:val="en-US" w:eastAsia="zh-CN"/>
        </w:rPr>
      </w:pPr>
      <w:ins w:id="3913" w:author="Rapporteur" w:date="2022-05-26T14:29:00Z">
        <w:r>
          <w:rPr>
            <w:rStyle w:val="affff6"/>
            <w:noProof/>
          </w:rPr>
          <w:fldChar w:fldCharType="begin"/>
        </w:r>
        <w:r>
          <w:rPr>
            <w:rStyle w:val="affff6"/>
            <w:noProof/>
          </w:rPr>
          <w:instrText xml:space="preserve"> </w:instrText>
        </w:r>
        <w:r>
          <w:rPr>
            <w:noProof/>
          </w:rPr>
          <w:instrText>HYPERLINK \l "_Toc104468214"</w:instrText>
        </w:r>
        <w:r>
          <w:rPr>
            <w:rStyle w:val="affff6"/>
            <w:noProof/>
          </w:rPr>
          <w:instrText xml:space="preserve"> </w:instrText>
        </w:r>
        <w:r>
          <w:rPr>
            <w:rStyle w:val="affff6"/>
            <w:noProof/>
          </w:rPr>
          <w:fldChar w:fldCharType="separate"/>
        </w:r>
        <w:r>
          <w:rPr>
            <w:rStyle w:val="affff6"/>
            <w:noProof/>
            <w:lang w:eastAsia="zh-CN"/>
          </w:rPr>
          <w:t>6.58.3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services,</w:t>
        </w:r>
        <w:r>
          <w:rPr>
            <w:rStyle w:val="affff6"/>
            <w:noProof/>
          </w:rPr>
          <w:t xml:space="preserve"> entities and interfaces</w:t>
        </w:r>
        <w:r>
          <w:rPr>
            <w:noProof/>
            <w:webHidden/>
          </w:rPr>
          <w:tab/>
        </w:r>
        <w:r>
          <w:rPr>
            <w:noProof/>
            <w:webHidden/>
          </w:rPr>
          <w:fldChar w:fldCharType="begin"/>
        </w:r>
        <w:r>
          <w:rPr>
            <w:noProof/>
            <w:webHidden/>
          </w:rPr>
          <w:instrText xml:space="preserve"> PAGEREF _Toc104468214 \h </w:instrText>
        </w:r>
      </w:ins>
      <w:r>
        <w:rPr>
          <w:noProof/>
          <w:webHidden/>
        </w:rPr>
      </w:r>
      <w:r>
        <w:rPr>
          <w:noProof/>
          <w:webHidden/>
        </w:rPr>
        <w:fldChar w:fldCharType="separate"/>
      </w:r>
      <w:ins w:id="3914" w:author="Rapporteur" w:date="2022-05-26T14:30:00Z">
        <w:r>
          <w:rPr>
            <w:noProof/>
            <w:webHidden/>
          </w:rPr>
          <w:t>186</w:t>
        </w:r>
      </w:ins>
      <w:ins w:id="3915" w:author="Rapporteur" w:date="2022-05-26T14:29:00Z">
        <w:r>
          <w:rPr>
            <w:noProof/>
            <w:webHidden/>
          </w:rPr>
          <w:fldChar w:fldCharType="end"/>
        </w:r>
        <w:r>
          <w:rPr>
            <w:rStyle w:val="affff6"/>
            <w:noProof/>
          </w:rPr>
          <w:fldChar w:fldCharType="end"/>
        </w:r>
      </w:ins>
    </w:p>
    <w:p>
      <w:pPr>
        <w:pStyle w:val="23"/>
        <w:rPr>
          <w:ins w:id="3916" w:author="Rapporteur" w:date="2022-05-26T14:29:00Z"/>
          <w:rFonts w:asciiTheme="minorHAnsi" w:eastAsiaTheme="minorEastAsia" w:hAnsiTheme="minorHAnsi" w:cstheme="minorBidi"/>
          <w:noProof/>
          <w:kern w:val="2"/>
          <w:sz w:val="21"/>
          <w:szCs w:val="22"/>
          <w:lang w:val="en-US" w:eastAsia="zh-CN"/>
        </w:rPr>
      </w:pPr>
      <w:ins w:id="3917" w:author="Rapporteur" w:date="2022-05-26T14:29:00Z">
        <w:r>
          <w:rPr>
            <w:rStyle w:val="affff6"/>
            <w:noProof/>
          </w:rPr>
          <w:fldChar w:fldCharType="begin"/>
        </w:r>
        <w:r>
          <w:rPr>
            <w:rStyle w:val="affff6"/>
            <w:noProof/>
          </w:rPr>
          <w:instrText xml:space="preserve"> </w:instrText>
        </w:r>
        <w:r>
          <w:rPr>
            <w:noProof/>
          </w:rPr>
          <w:instrText>HYPERLINK \l "_Toc104468215"</w:instrText>
        </w:r>
        <w:r>
          <w:rPr>
            <w:rStyle w:val="affff6"/>
            <w:noProof/>
          </w:rPr>
          <w:instrText xml:space="preserve"> </w:instrText>
        </w:r>
        <w:r>
          <w:rPr>
            <w:rStyle w:val="affff6"/>
            <w:noProof/>
          </w:rPr>
          <w:fldChar w:fldCharType="separate"/>
        </w:r>
        <w:r>
          <w:rPr>
            <w:rStyle w:val="affff6"/>
            <w:rFonts w:eastAsia="等线"/>
            <w:noProof/>
            <w:lang w:eastAsia="en-US"/>
          </w:rPr>
          <w:t>6.59</w:t>
        </w:r>
        <w:r>
          <w:rPr>
            <w:rFonts w:asciiTheme="minorHAnsi" w:eastAsiaTheme="minorEastAsia" w:hAnsiTheme="minorHAnsi" w:cstheme="minorBidi"/>
            <w:noProof/>
            <w:kern w:val="2"/>
            <w:sz w:val="21"/>
            <w:szCs w:val="22"/>
            <w:lang w:val="en-US" w:eastAsia="zh-CN"/>
          </w:rPr>
          <w:tab/>
        </w:r>
        <w:r>
          <w:rPr>
            <w:rStyle w:val="affff6"/>
            <w:rFonts w:eastAsia="等线"/>
            <w:noProof/>
            <w:lang w:eastAsia="en-US"/>
          </w:rPr>
          <w:t>Solution #59: Enhancement of NWDAF with location accuracy prediction</w:t>
        </w:r>
        <w:r>
          <w:rPr>
            <w:noProof/>
            <w:webHidden/>
          </w:rPr>
          <w:tab/>
        </w:r>
        <w:r>
          <w:rPr>
            <w:noProof/>
            <w:webHidden/>
          </w:rPr>
          <w:fldChar w:fldCharType="begin"/>
        </w:r>
        <w:r>
          <w:rPr>
            <w:noProof/>
            <w:webHidden/>
          </w:rPr>
          <w:instrText xml:space="preserve"> PAGEREF _Toc104468215 \h </w:instrText>
        </w:r>
      </w:ins>
      <w:r>
        <w:rPr>
          <w:noProof/>
          <w:webHidden/>
        </w:rPr>
      </w:r>
      <w:r>
        <w:rPr>
          <w:noProof/>
          <w:webHidden/>
        </w:rPr>
        <w:fldChar w:fldCharType="separate"/>
      </w:r>
      <w:ins w:id="3918" w:author="Rapporteur" w:date="2022-05-26T14:30:00Z">
        <w:r>
          <w:rPr>
            <w:noProof/>
            <w:webHidden/>
          </w:rPr>
          <w:t>187</w:t>
        </w:r>
      </w:ins>
      <w:ins w:id="3919" w:author="Rapporteur" w:date="2022-05-26T14:29:00Z">
        <w:r>
          <w:rPr>
            <w:noProof/>
            <w:webHidden/>
          </w:rPr>
          <w:fldChar w:fldCharType="end"/>
        </w:r>
        <w:r>
          <w:rPr>
            <w:rStyle w:val="affff6"/>
            <w:noProof/>
          </w:rPr>
          <w:fldChar w:fldCharType="end"/>
        </w:r>
      </w:ins>
    </w:p>
    <w:p>
      <w:pPr>
        <w:pStyle w:val="34"/>
        <w:rPr>
          <w:ins w:id="3920" w:author="Rapporteur" w:date="2022-05-26T14:29:00Z"/>
          <w:rFonts w:asciiTheme="minorHAnsi" w:eastAsiaTheme="minorEastAsia" w:hAnsiTheme="minorHAnsi" w:cstheme="minorBidi"/>
          <w:noProof/>
          <w:kern w:val="2"/>
          <w:sz w:val="21"/>
          <w:szCs w:val="22"/>
          <w:lang w:val="en-US" w:eastAsia="zh-CN"/>
        </w:rPr>
      </w:pPr>
      <w:ins w:id="3921" w:author="Rapporteur" w:date="2022-05-26T14:29:00Z">
        <w:r>
          <w:rPr>
            <w:rStyle w:val="affff6"/>
            <w:noProof/>
          </w:rPr>
          <w:fldChar w:fldCharType="begin"/>
        </w:r>
        <w:r>
          <w:rPr>
            <w:rStyle w:val="affff6"/>
            <w:noProof/>
          </w:rPr>
          <w:instrText xml:space="preserve"> </w:instrText>
        </w:r>
        <w:r>
          <w:rPr>
            <w:noProof/>
          </w:rPr>
          <w:instrText>HYPERLINK \l "_Toc104468216"</w:instrText>
        </w:r>
        <w:r>
          <w:rPr>
            <w:rStyle w:val="affff6"/>
            <w:noProof/>
          </w:rPr>
          <w:instrText xml:space="preserve"> </w:instrText>
        </w:r>
        <w:r>
          <w:rPr>
            <w:rStyle w:val="affff6"/>
            <w:noProof/>
          </w:rPr>
          <w:fldChar w:fldCharType="separate"/>
        </w:r>
        <w:r>
          <w:rPr>
            <w:rStyle w:val="affff6"/>
            <w:rFonts w:eastAsia="等线"/>
            <w:noProof/>
            <w:lang w:eastAsia="ko-KR"/>
          </w:rPr>
          <w:t>6.59.1</w:t>
        </w:r>
        <w:r>
          <w:rPr>
            <w:rFonts w:asciiTheme="minorHAnsi" w:eastAsiaTheme="minorEastAsia" w:hAnsiTheme="minorHAnsi" w:cstheme="minorBidi"/>
            <w:noProof/>
            <w:kern w:val="2"/>
            <w:sz w:val="21"/>
            <w:szCs w:val="22"/>
            <w:lang w:val="en-US" w:eastAsia="zh-CN"/>
          </w:rPr>
          <w:tab/>
        </w:r>
        <w:r>
          <w:rPr>
            <w:rStyle w:val="affff6"/>
            <w:rFonts w:eastAsia="等线"/>
            <w:noProof/>
            <w:lang w:eastAsia="ko-KR"/>
          </w:rPr>
          <w:t>Functional Description</w:t>
        </w:r>
        <w:r>
          <w:rPr>
            <w:noProof/>
            <w:webHidden/>
          </w:rPr>
          <w:tab/>
        </w:r>
        <w:r>
          <w:rPr>
            <w:noProof/>
            <w:webHidden/>
          </w:rPr>
          <w:fldChar w:fldCharType="begin"/>
        </w:r>
        <w:r>
          <w:rPr>
            <w:noProof/>
            <w:webHidden/>
          </w:rPr>
          <w:instrText xml:space="preserve"> PAGEREF _Toc104468216 \h </w:instrText>
        </w:r>
      </w:ins>
      <w:r>
        <w:rPr>
          <w:noProof/>
          <w:webHidden/>
        </w:rPr>
      </w:r>
      <w:r>
        <w:rPr>
          <w:noProof/>
          <w:webHidden/>
        </w:rPr>
        <w:fldChar w:fldCharType="separate"/>
      </w:r>
      <w:ins w:id="3922" w:author="Rapporteur" w:date="2022-05-26T14:30:00Z">
        <w:r>
          <w:rPr>
            <w:noProof/>
            <w:webHidden/>
          </w:rPr>
          <w:t>187</w:t>
        </w:r>
      </w:ins>
      <w:ins w:id="3923" w:author="Rapporteur" w:date="2022-05-26T14:29:00Z">
        <w:r>
          <w:rPr>
            <w:noProof/>
            <w:webHidden/>
          </w:rPr>
          <w:fldChar w:fldCharType="end"/>
        </w:r>
        <w:r>
          <w:rPr>
            <w:rStyle w:val="affff6"/>
            <w:noProof/>
          </w:rPr>
          <w:fldChar w:fldCharType="end"/>
        </w:r>
      </w:ins>
    </w:p>
    <w:p>
      <w:pPr>
        <w:pStyle w:val="43"/>
        <w:rPr>
          <w:ins w:id="3924" w:author="Rapporteur" w:date="2022-05-26T14:29:00Z"/>
          <w:rFonts w:asciiTheme="minorHAnsi" w:eastAsiaTheme="minorEastAsia" w:hAnsiTheme="minorHAnsi" w:cstheme="minorBidi"/>
          <w:noProof/>
          <w:kern w:val="2"/>
          <w:sz w:val="21"/>
          <w:szCs w:val="22"/>
          <w:lang w:val="en-US" w:eastAsia="zh-CN"/>
        </w:rPr>
      </w:pPr>
      <w:ins w:id="3925" w:author="Rapporteur" w:date="2022-05-26T14:29:00Z">
        <w:r>
          <w:rPr>
            <w:rStyle w:val="affff6"/>
            <w:noProof/>
          </w:rPr>
          <w:fldChar w:fldCharType="begin"/>
        </w:r>
        <w:r>
          <w:rPr>
            <w:rStyle w:val="affff6"/>
            <w:noProof/>
          </w:rPr>
          <w:instrText xml:space="preserve"> </w:instrText>
        </w:r>
        <w:r>
          <w:rPr>
            <w:noProof/>
          </w:rPr>
          <w:instrText>HYPERLINK \l "_Toc104468217"</w:instrText>
        </w:r>
        <w:r>
          <w:rPr>
            <w:rStyle w:val="affff6"/>
            <w:noProof/>
          </w:rPr>
          <w:instrText xml:space="preserve"> </w:instrText>
        </w:r>
        <w:r>
          <w:rPr>
            <w:rStyle w:val="affff6"/>
            <w:noProof/>
          </w:rPr>
          <w:fldChar w:fldCharType="separate"/>
        </w:r>
        <w:r>
          <w:rPr>
            <w:rStyle w:val="affff6"/>
            <w:rFonts w:eastAsia="等线"/>
            <w:noProof/>
            <w:lang w:eastAsia="ko-KR"/>
          </w:rPr>
          <w:t>6.59.1.1</w:t>
        </w:r>
        <w:r>
          <w:rPr>
            <w:rFonts w:asciiTheme="minorHAnsi" w:eastAsiaTheme="minorEastAsia" w:hAnsiTheme="minorHAnsi" w:cstheme="minorBidi"/>
            <w:noProof/>
            <w:kern w:val="2"/>
            <w:sz w:val="21"/>
            <w:szCs w:val="22"/>
            <w:lang w:val="en-US" w:eastAsia="zh-CN"/>
          </w:rPr>
          <w:tab/>
        </w:r>
        <w:r>
          <w:rPr>
            <w:rStyle w:val="affff6"/>
            <w:rFonts w:eastAsia="等线"/>
            <w:noProof/>
            <w:lang w:eastAsia="ko-KR"/>
          </w:rPr>
          <w:t>General</w:t>
        </w:r>
        <w:r>
          <w:rPr>
            <w:noProof/>
            <w:webHidden/>
          </w:rPr>
          <w:tab/>
        </w:r>
        <w:r>
          <w:rPr>
            <w:noProof/>
            <w:webHidden/>
          </w:rPr>
          <w:fldChar w:fldCharType="begin"/>
        </w:r>
        <w:r>
          <w:rPr>
            <w:noProof/>
            <w:webHidden/>
          </w:rPr>
          <w:instrText xml:space="preserve"> PAGEREF _Toc104468217 \h </w:instrText>
        </w:r>
      </w:ins>
      <w:r>
        <w:rPr>
          <w:noProof/>
          <w:webHidden/>
        </w:rPr>
      </w:r>
      <w:r>
        <w:rPr>
          <w:noProof/>
          <w:webHidden/>
        </w:rPr>
        <w:fldChar w:fldCharType="separate"/>
      </w:r>
      <w:ins w:id="3926" w:author="Rapporteur" w:date="2022-05-26T14:30:00Z">
        <w:r>
          <w:rPr>
            <w:noProof/>
            <w:webHidden/>
          </w:rPr>
          <w:t>187</w:t>
        </w:r>
      </w:ins>
      <w:ins w:id="3927" w:author="Rapporteur" w:date="2022-05-26T14:29:00Z">
        <w:r>
          <w:rPr>
            <w:noProof/>
            <w:webHidden/>
          </w:rPr>
          <w:fldChar w:fldCharType="end"/>
        </w:r>
        <w:r>
          <w:rPr>
            <w:rStyle w:val="affff6"/>
            <w:noProof/>
          </w:rPr>
          <w:fldChar w:fldCharType="end"/>
        </w:r>
      </w:ins>
    </w:p>
    <w:p>
      <w:pPr>
        <w:pStyle w:val="34"/>
        <w:rPr>
          <w:ins w:id="3928" w:author="Rapporteur" w:date="2022-05-26T14:29:00Z"/>
          <w:rFonts w:asciiTheme="minorHAnsi" w:eastAsiaTheme="minorEastAsia" w:hAnsiTheme="minorHAnsi" w:cstheme="minorBidi"/>
          <w:noProof/>
          <w:kern w:val="2"/>
          <w:sz w:val="21"/>
          <w:szCs w:val="22"/>
          <w:lang w:val="en-US" w:eastAsia="zh-CN"/>
        </w:rPr>
      </w:pPr>
      <w:ins w:id="3929" w:author="Rapporteur" w:date="2022-05-26T14:29:00Z">
        <w:r>
          <w:rPr>
            <w:rStyle w:val="affff6"/>
            <w:noProof/>
          </w:rPr>
          <w:fldChar w:fldCharType="begin"/>
        </w:r>
        <w:r>
          <w:rPr>
            <w:rStyle w:val="affff6"/>
            <w:noProof/>
          </w:rPr>
          <w:instrText xml:space="preserve"> </w:instrText>
        </w:r>
        <w:r>
          <w:rPr>
            <w:noProof/>
          </w:rPr>
          <w:instrText>HYPERLINK \l "_Toc104468218"</w:instrText>
        </w:r>
        <w:r>
          <w:rPr>
            <w:rStyle w:val="affff6"/>
            <w:noProof/>
          </w:rPr>
          <w:instrText xml:space="preserve"> </w:instrText>
        </w:r>
        <w:r>
          <w:rPr>
            <w:rStyle w:val="affff6"/>
            <w:noProof/>
          </w:rPr>
          <w:fldChar w:fldCharType="separate"/>
        </w:r>
        <w:r>
          <w:rPr>
            <w:rStyle w:val="affff6"/>
            <w:rFonts w:eastAsia="等线"/>
            <w:noProof/>
            <w:lang w:eastAsia="en-US"/>
          </w:rPr>
          <w:t>6.59.2</w:t>
        </w:r>
        <w:r>
          <w:rPr>
            <w:rFonts w:asciiTheme="minorHAnsi" w:eastAsiaTheme="minorEastAsia" w:hAnsiTheme="minorHAnsi" w:cstheme="minorBidi"/>
            <w:noProof/>
            <w:kern w:val="2"/>
            <w:sz w:val="21"/>
            <w:szCs w:val="22"/>
            <w:lang w:val="en-US" w:eastAsia="zh-CN"/>
          </w:rPr>
          <w:tab/>
        </w:r>
        <w:r>
          <w:rPr>
            <w:rStyle w:val="affff6"/>
            <w:rFonts w:eastAsia="等线"/>
            <w:noProof/>
            <w:lang w:eastAsia="en-US"/>
          </w:rPr>
          <w:t>Procedure</w:t>
        </w:r>
        <w:r>
          <w:rPr>
            <w:noProof/>
            <w:webHidden/>
          </w:rPr>
          <w:tab/>
        </w:r>
        <w:r>
          <w:rPr>
            <w:noProof/>
            <w:webHidden/>
          </w:rPr>
          <w:fldChar w:fldCharType="begin"/>
        </w:r>
        <w:r>
          <w:rPr>
            <w:noProof/>
            <w:webHidden/>
          </w:rPr>
          <w:instrText xml:space="preserve"> PAGEREF _Toc104468218 \h </w:instrText>
        </w:r>
      </w:ins>
      <w:r>
        <w:rPr>
          <w:noProof/>
          <w:webHidden/>
        </w:rPr>
      </w:r>
      <w:r>
        <w:rPr>
          <w:noProof/>
          <w:webHidden/>
        </w:rPr>
        <w:fldChar w:fldCharType="separate"/>
      </w:r>
      <w:ins w:id="3930" w:author="Rapporteur" w:date="2022-05-26T14:30:00Z">
        <w:r>
          <w:rPr>
            <w:noProof/>
            <w:webHidden/>
          </w:rPr>
          <w:t>188</w:t>
        </w:r>
      </w:ins>
      <w:ins w:id="3931" w:author="Rapporteur" w:date="2022-05-26T14:29:00Z">
        <w:r>
          <w:rPr>
            <w:noProof/>
            <w:webHidden/>
          </w:rPr>
          <w:fldChar w:fldCharType="end"/>
        </w:r>
        <w:r>
          <w:rPr>
            <w:rStyle w:val="affff6"/>
            <w:noProof/>
          </w:rPr>
          <w:fldChar w:fldCharType="end"/>
        </w:r>
      </w:ins>
    </w:p>
    <w:p>
      <w:pPr>
        <w:pStyle w:val="34"/>
        <w:rPr>
          <w:ins w:id="3932" w:author="Rapporteur" w:date="2022-05-26T14:29:00Z"/>
          <w:rFonts w:asciiTheme="minorHAnsi" w:eastAsiaTheme="minorEastAsia" w:hAnsiTheme="minorHAnsi" w:cstheme="minorBidi"/>
          <w:noProof/>
          <w:kern w:val="2"/>
          <w:sz w:val="21"/>
          <w:szCs w:val="22"/>
          <w:lang w:val="en-US" w:eastAsia="zh-CN"/>
        </w:rPr>
      </w:pPr>
      <w:ins w:id="3933" w:author="Rapporteur" w:date="2022-05-26T14:29:00Z">
        <w:r>
          <w:rPr>
            <w:rStyle w:val="affff6"/>
            <w:noProof/>
          </w:rPr>
          <w:fldChar w:fldCharType="begin"/>
        </w:r>
        <w:r>
          <w:rPr>
            <w:rStyle w:val="affff6"/>
            <w:noProof/>
          </w:rPr>
          <w:instrText xml:space="preserve"> </w:instrText>
        </w:r>
        <w:r>
          <w:rPr>
            <w:noProof/>
          </w:rPr>
          <w:instrText>HYPERLINK \l "_Toc104468219"</w:instrText>
        </w:r>
        <w:r>
          <w:rPr>
            <w:rStyle w:val="affff6"/>
            <w:noProof/>
          </w:rPr>
          <w:instrText xml:space="preserve"> </w:instrText>
        </w:r>
        <w:r>
          <w:rPr>
            <w:rStyle w:val="affff6"/>
            <w:noProof/>
          </w:rPr>
          <w:fldChar w:fldCharType="separate"/>
        </w:r>
        <w:r>
          <w:rPr>
            <w:rStyle w:val="affff6"/>
            <w:rFonts w:eastAsia="等线"/>
            <w:noProof/>
            <w:lang w:eastAsia="en-US"/>
          </w:rPr>
          <w:t>6.59.3</w:t>
        </w:r>
        <w:r>
          <w:rPr>
            <w:rFonts w:asciiTheme="minorHAnsi" w:eastAsiaTheme="minorEastAsia" w:hAnsiTheme="minorHAnsi" w:cstheme="minorBidi"/>
            <w:noProof/>
            <w:kern w:val="2"/>
            <w:sz w:val="21"/>
            <w:szCs w:val="22"/>
            <w:lang w:val="en-US" w:eastAsia="zh-CN"/>
          </w:rPr>
          <w:tab/>
        </w:r>
        <w:r>
          <w:rPr>
            <w:rStyle w:val="affff6"/>
            <w:rFonts w:eastAsia="等线"/>
            <w:noProof/>
            <w:lang w:eastAsia="en-US"/>
          </w:rPr>
          <w:t xml:space="preserve">Impacts </w:t>
        </w:r>
        <w:r>
          <w:rPr>
            <w:rStyle w:val="affff6"/>
            <w:noProof/>
          </w:rPr>
          <w:t xml:space="preserve">on </w:t>
        </w:r>
        <w:r>
          <w:rPr>
            <w:rStyle w:val="affff6"/>
            <w:noProof/>
            <w:lang w:eastAsia="zh-CN"/>
          </w:rPr>
          <w:t>services,</w:t>
        </w:r>
        <w:r>
          <w:rPr>
            <w:rStyle w:val="affff6"/>
            <w:noProof/>
          </w:rPr>
          <w:t xml:space="preserve"> entities and interfaces</w:t>
        </w:r>
        <w:r>
          <w:rPr>
            <w:noProof/>
            <w:webHidden/>
          </w:rPr>
          <w:tab/>
        </w:r>
        <w:r>
          <w:rPr>
            <w:noProof/>
            <w:webHidden/>
          </w:rPr>
          <w:fldChar w:fldCharType="begin"/>
        </w:r>
        <w:r>
          <w:rPr>
            <w:noProof/>
            <w:webHidden/>
          </w:rPr>
          <w:instrText xml:space="preserve"> PAGEREF _Toc104468219 \h </w:instrText>
        </w:r>
      </w:ins>
      <w:r>
        <w:rPr>
          <w:noProof/>
          <w:webHidden/>
        </w:rPr>
      </w:r>
      <w:r>
        <w:rPr>
          <w:noProof/>
          <w:webHidden/>
        </w:rPr>
        <w:fldChar w:fldCharType="separate"/>
      </w:r>
      <w:ins w:id="3934" w:author="Rapporteur" w:date="2022-05-26T14:30:00Z">
        <w:r>
          <w:rPr>
            <w:noProof/>
            <w:webHidden/>
          </w:rPr>
          <w:t>189</w:t>
        </w:r>
      </w:ins>
      <w:ins w:id="3935" w:author="Rapporteur" w:date="2022-05-26T14:29:00Z">
        <w:r>
          <w:rPr>
            <w:noProof/>
            <w:webHidden/>
          </w:rPr>
          <w:fldChar w:fldCharType="end"/>
        </w:r>
        <w:r>
          <w:rPr>
            <w:rStyle w:val="affff6"/>
            <w:noProof/>
          </w:rPr>
          <w:fldChar w:fldCharType="end"/>
        </w:r>
      </w:ins>
    </w:p>
    <w:p>
      <w:pPr>
        <w:pStyle w:val="23"/>
        <w:rPr>
          <w:ins w:id="3936" w:author="Rapporteur" w:date="2022-05-26T14:29:00Z"/>
          <w:rFonts w:asciiTheme="minorHAnsi" w:eastAsiaTheme="minorEastAsia" w:hAnsiTheme="minorHAnsi" w:cstheme="minorBidi"/>
          <w:noProof/>
          <w:kern w:val="2"/>
          <w:sz w:val="21"/>
          <w:szCs w:val="22"/>
          <w:lang w:val="en-US" w:eastAsia="zh-CN"/>
        </w:rPr>
      </w:pPr>
      <w:ins w:id="3937" w:author="Rapporteur" w:date="2022-05-26T14:29:00Z">
        <w:r>
          <w:rPr>
            <w:rStyle w:val="affff6"/>
            <w:noProof/>
          </w:rPr>
          <w:fldChar w:fldCharType="begin"/>
        </w:r>
        <w:r>
          <w:rPr>
            <w:rStyle w:val="affff6"/>
            <w:noProof/>
          </w:rPr>
          <w:instrText xml:space="preserve"> </w:instrText>
        </w:r>
        <w:r>
          <w:rPr>
            <w:noProof/>
          </w:rPr>
          <w:instrText>HYPERLINK \l "_Toc104468220"</w:instrText>
        </w:r>
        <w:r>
          <w:rPr>
            <w:rStyle w:val="affff6"/>
            <w:noProof/>
          </w:rPr>
          <w:instrText xml:space="preserve"> </w:instrText>
        </w:r>
        <w:r>
          <w:rPr>
            <w:rStyle w:val="affff6"/>
            <w:noProof/>
          </w:rPr>
          <w:fldChar w:fldCharType="separate"/>
        </w:r>
        <w:r>
          <w:rPr>
            <w:rStyle w:val="affff6"/>
            <w:noProof/>
            <w:lang w:eastAsia="zh-CN"/>
          </w:rPr>
          <w:t>6.60</w:t>
        </w:r>
        <w:r>
          <w:rPr>
            <w:rFonts w:asciiTheme="minorHAnsi" w:eastAsiaTheme="minorEastAsia" w:hAnsiTheme="minorHAnsi" w:cstheme="minorBidi"/>
            <w:noProof/>
            <w:kern w:val="2"/>
            <w:sz w:val="21"/>
            <w:szCs w:val="22"/>
            <w:lang w:val="en-US" w:eastAsia="zh-CN"/>
          </w:rPr>
          <w:tab/>
        </w:r>
        <w:r>
          <w:rPr>
            <w:rStyle w:val="affff6"/>
            <w:noProof/>
          </w:rPr>
          <w:t>Solution</w:t>
        </w:r>
        <w:r>
          <w:rPr>
            <w:rStyle w:val="affff6"/>
            <w:noProof/>
            <w:lang w:eastAsia="zh-CN"/>
          </w:rPr>
          <w:t xml:space="preserve"> #60</w:t>
        </w:r>
        <w:r>
          <w:rPr>
            <w:rStyle w:val="affff6"/>
            <w:noProof/>
          </w:rPr>
          <w:t xml:space="preserve">: </w:t>
        </w:r>
        <w:r>
          <w:rPr>
            <w:rStyle w:val="affff6"/>
            <w:noProof/>
            <w:lang w:val="en-US"/>
          </w:rPr>
          <w:t>Interactions with MDAF</w:t>
        </w:r>
        <w:r>
          <w:rPr>
            <w:noProof/>
            <w:webHidden/>
          </w:rPr>
          <w:tab/>
        </w:r>
        <w:r>
          <w:rPr>
            <w:noProof/>
            <w:webHidden/>
          </w:rPr>
          <w:fldChar w:fldCharType="begin"/>
        </w:r>
        <w:r>
          <w:rPr>
            <w:noProof/>
            <w:webHidden/>
          </w:rPr>
          <w:instrText xml:space="preserve"> PAGEREF _Toc104468220 \h </w:instrText>
        </w:r>
      </w:ins>
      <w:r>
        <w:rPr>
          <w:noProof/>
          <w:webHidden/>
        </w:rPr>
      </w:r>
      <w:r>
        <w:rPr>
          <w:noProof/>
          <w:webHidden/>
        </w:rPr>
        <w:fldChar w:fldCharType="separate"/>
      </w:r>
      <w:ins w:id="3938" w:author="Rapporteur" w:date="2022-05-26T14:30:00Z">
        <w:r>
          <w:rPr>
            <w:noProof/>
            <w:webHidden/>
          </w:rPr>
          <w:t>189</w:t>
        </w:r>
      </w:ins>
      <w:ins w:id="3939" w:author="Rapporteur" w:date="2022-05-26T14:29:00Z">
        <w:r>
          <w:rPr>
            <w:noProof/>
            <w:webHidden/>
          </w:rPr>
          <w:fldChar w:fldCharType="end"/>
        </w:r>
        <w:r>
          <w:rPr>
            <w:rStyle w:val="affff6"/>
            <w:noProof/>
          </w:rPr>
          <w:fldChar w:fldCharType="end"/>
        </w:r>
      </w:ins>
    </w:p>
    <w:p>
      <w:pPr>
        <w:pStyle w:val="34"/>
        <w:rPr>
          <w:ins w:id="3940" w:author="Rapporteur" w:date="2022-05-26T14:29:00Z"/>
          <w:rFonts w:asciiTheme="minorHAnsi" w:eastAsiaTheme="minorEastAsia" w:hAnsiTheme="minorHAnsi" w:cstheme="minorBidi"/>
          <w:noProof/>
          <w:kern w:val="2"/>
          <w:sz w:val="21"/>
          <w:szCs w:val="22"/>
          <w:lang w:val="en-US" w:eastAsia="zh-CN"/>
        </w:rPr>
      </w:pPr>
      <w:ins w:id="3941" w:author="Rapporteur" w:date="2022-05-26T14:29:00Z">
        <w:r>
          <w:rPr>
            <w:rStyle w:val="affff6"/>
            <w:noProof/>
          </w:rPr>
          <w:fldChar w:fldCharType="begin"/>
        </w:r>
        <w:r>
          <w:rPr>
            <w:rStyle w:val="affff6"/>
            <w:noProof/>
          </w:rPr>
          <w:instrText xml:space="preserve"> </w:instrText>
        </w:r>
        <w:r>
          <w:rPr>
            <w:noProof/>
          </w:rPr>
          <w:instrText>HYPERLINK \l "_Toc104468221"</w:instrText>
        </w:r>
        <w:r>
          <w:rPr>
            <w:rStyle w:val="affff6"/>
            <w:noProof/>
          </w:rPr>
          <w:instrText xml:space="preserve"> </w:instrText>
        </w:r>
        <w:r>
          <w:rPr>
            <w:rStyle w:val="affff6"/>
            <w:noProof/>
          </w:rPr>
          <w:fldChar w:fldCharType="separate"/>
        </w:r>
        <w:r>
          <w:rPr>
            <w:rStyle w:val="affff6"/>
            <w:noProof/>
          </w:rPr>
          <w:t>6.60.1</w:t>
        </w:r>
        <w:r>
          <w:rPr>
            <w:rFonts w:asciiTheme="minorHAnsi" w:eastAsiaTheme="minorEastAsia" w:hAnsiTheme="minorHAnsi" w:cstheme="minorBidi"/>
            <w:noProof/>
            <w:kern w:val="2"/>
            <w:sz w:val="21"/>
            <w:szCs w:val="22"/>
            <w:lang w:val="en-US" w:eastAsia="zh-CN"/>
          </w:rPr>
          <w:tab/>
        </w:r>
        <w:r>
          <w:rPr>
            <w:rStyle w:val="affff6"/>
            <w:noProof/>
          </w:rPr>
          <w:t>Description</w:t>
        </w:r>
        <w:r>
          <w:rPr>
            <w:noProof/>
            <w:webHidden/>
          </w:rPr>
          <w:tab/>
        </w:r>
        <w:r>
          <w:rPr>
            <w:noProof/>
            <w:webHidden/>
          </w:rPr>
          <w:fldChar w:fldCharType="begin"/>
        </w:r>
        <w:r>
          <w:rPr>
            <w:noProof/>
            <w:webHidden/>
          </w:rPr>
          <w:instrText xml:space="preserve"> PAGEREF _Toc104468221 \h </w:instrText>
        </w:r>
      </w:ins>
      <w:r>
        <w:rPr>
          <w:noProof/>
          <w:webHidden/>
        </w:rPr>
      </w:r>
      <w:r>
        <w:rPr>
          <w:noProof/>
          <w:webHidden/>
        </w:rPr>
        <w:fldChar w:fldCharType="separate"/>
      </w:r>
      <w:ins w:id="3942" w:author="Rapporteur" w:date="2022-05-26T14:30:00Z">
        <w:r>
          <w:rPr>
            <w:noProof/>
            <w:webHidden/>
          </w:rPr>
          <w:t>189</w:t>
        </w:r>
      </w:ins>
      <w:ins w:id="3943" w:author="Rapporteur" w:date="2022-05-26T14:29:00Z">
        <w:r>
          <w:rPr>
            <w:noProof/>
            <w:webHidden/>
          </w:rPr>
          <w:fldChar w:fldCharType="end"/>
        </w:r>
        <w:r>
          <w:rPr>
            <w:rStyle w:val="affff6"/>
            <w:noProof/>
          </w:rPr>
          <w:fldChar w:fldCharType="end"/>
        </w:r>
      </w:ins>
    </w:p>
    <w:p>
      <w:pPr>
        <w:pStyle w:val="43"/>
        <w:rPr>
          <w:ins w:id="3944" w:author="Rapporteur" w:date="2022-05-26T14:29:00Z"/>
          <w:rFonts w:asciiTheme="minorHAnsi" w:eastAsiaTheme="minorEastAsia" w:hAnsiTheme="minorHAnsi" w:cstheme="minorBidi"/>
          <w:noProof/>
          <w:kern w:val="2"/>
          <w:sz w:val="21"/>
          <w:szCs w:val="22"/>
          <w:lang w:val="en-US" w:eastAsia="zh-CN"/>
        </w:rPr>
      </w:pPr>
      <w:ins w:id="3945" w:author="Rapporteur" w:date="2022-05-26T14:29:00Z">
        <w:r>
          <w:rPr>
            <w:rStyle w:val="affff6"/>
            <w:noProof/>
          </w:rPr>
          <w:fldChar w:fldCharType="begin"/>
        </w:r>
        <w:r>
          <w:rPr>
            <w:rStyle w:val="affff6"/>
            <w:noProof/>
          </w:rPr>
          <w:instrText xml:space="preserve"> </w:instrText>
        </w:r>
        <w:r>
          <w:rPr>
            <w:noProof/>
          </w:rPr>
          <w:instrText>HYPERLINK \l "_Toc104468222"</w:instrText>
        </w:r>
        <w:r>
          <w:rPr>
            <w:rStyle w:val="affff6"/>
            <w:noProof/>
          </w:rPr>
          <w:instrText xml:space="preserve"> </w:instrText>
        </w:r>
        <w:r>
          <w:rPr>
            <w:rStyle w:val="affff6"/>
            <w:noProof/>
          </w:rPr>
          <w:fldChar w:fldCharType="separate"/>
        </w:r>
        <w:r>
          <w:rPr>
            <w:rStyle w:val="affff6"/>
            <w:noProof/>
          </w:rPr>
          <w:t>6.60.</w:t>
        </w:r>
        <w:r>
          <w:rPr>
            <w:rStyle w:val="affff6"/>
            <w:noProof/>
            <w:lang w:val="en-US"/>
          </w:rPr>
          <w:t>1</w:t>
        </w:r>
        <w:r>
          <w:rPr>
            <w:rStyle w:val="affff6"/>
            <w:noProof/>
          </w:rPr>
          <w:t>.</w:t>
        </w:r>
        <w:r>
          <w:rPr>
            <w:rStyle w:val="affff6"/>
            <w:noProof/>
            <w:lang w:val="en-US"/>
          </w:rPr>
          <w:t>1</w:t>
        </w:r>
        <w:r>
          <w:rPr>
            <w:rFonts w:asciiTheme="minorHAnsi" w:eastAsiaTheme="minorEastAsia" w:hAnsiTheme="minorHAnsi" w:cstheme="minorBidi"/>
            <w:noProof/>
            <w:kern w:val="2"/>
            <w:sz w:val="21"/>
            <w:szCs w:val="22"/>
            <w:lang w:val="en-US" w:eastAsia="zh-CN"/>
          </w:rPr>
          <w:tab/>
        </w:r>
        <w:r>
          <w:rPr>
            <w:rStyle w:val="affff6"/>
            <w:noProof/>
            <w:lang w:eastAsia="zh-CN"/>
          </w:rPr>
          <w:t>Input data</w:t>
        </w:r>
        <w:r>
          <w:rPr>
            <w:noProof/>
            <w:webHidden/>
          </w:rPr>
          <w:tab/>
        </w:r>
        <w:r>
          <w:rPr>
            <w:noProof/>
            <w:webHidden/>
          </w:rPr>
          <w:fldChar w:fldCharType="begin"/>
        </w:r>
        <w:r>
          <w:rPr>
            <w:noProof/>
            <w:webHidden/>
          </w:rPr>
          <w:instrText xml:space="preserve"> PAGEREF _Toc104468222 \h </w:instrText>
        </w:r>
      </w:ins>
      <w:r>
        <w:rPr>
          <w:noProof/>
          <w:webHidden/>
        </w:rPr>
      </w:r>
      <w:r>
        <w:rPr>
          <w:noProof/>
          <w:webHidden/>
        </w:rPr>
        <w:fldChar w:fldCharType="separate"/>
      </w:r>
      <w:ins w:id="3946" w:author="Rapporteur" w:date="2022-05-26T14:30:00Z">
        <w:r>
          <w:rPr>
            <w:noProof/>
            <w:webHidden/>
          </w:rPr>
          <w:t>189</w:t>
        </w:r>
      </w:ins>
      <w:ins w:id="3947" w:author="Rapporteur" w:date="2022-05-26T14:29:00Z">
        <w:r>
          <w:rPr>
            <w:noProof/>
            <w:webHidden/>
          </w:rPr>
          <w:fldChar w:fldCharType="end"/>
        </w:r>
        <w:r>
          <w:rPr>
            <w:rStyle w:val="affff6"/>
            <w:noProof/>
          </w:rPr>
          <w:fldChar w:fldCharType="end"/>
        </w:r>
      </w:ins>
    </w:p>
    <w:p>
      <w:pPr>
        <w:pStyle w:val="34"/>
        <w:rPr>
          <w:ins w:id="3948" w:author="Rapporteur" w:date="2022-05-26T14:29:00Z"/>
          <w:rFonts w:asciiTheme="minorHAnsi" w:eastAsiaTheme="minorEastAsia" w:hAnsiTheme="minorHAnsi" w:cstheme="minorBidi"/>
          <w:noProof/>
          <w:kern w:val="2"/>
          <w:sz w:val="21"/>
          <w:szCs w:val="22"/>
          <w:lang w:val="en-US" w:eastAsia="zh-CN"/>
        </w:rPr>
      </w:pPr>
      <w:ins w:id="3949" w:author="Rapporteur" w:date="2022-05-26T14:29:00Z">
        <w:r>
          <w:rPr>
            <w:rStyle w:val="affff6"/>
            <w:noProof/>
          </w:rPr>
          <w:fldChar w:fldCharType="begin"/>
        </w:r>
        <w:r>
          <w:rPr>
            <w:rStyle w:val="affff6"/>
            <w:noProof/>
          </w:rPr>
          <w:instrText xml:space="preserve"> </w:instrText>
        </w:r>
        <w:r>
          <w:rPr>
            <w:noProof/>
          </w:rPr>
          <w:instrText>HYPERLINK \l "_Toc104468223"</w:instrText>
        </w:r>
        <w:r>
          <w:rPr>
            <w:rStyle w:val="affff6"/>
            <w:noProof/>
          </w:rPr>
          <w:instrText xml:space="preserve"> </w:instrText>
        </w:r>
        <w:r>
          <w:rPr>
            <w:rStyle w:val="affff6"/>
            <w:noProof/>
          </w:rPr>
          <w:fldChar w:fldCharType="separate"/>
        </w:r>
        <w:r>
          <w:rPr>
            <w:rStyle w:val="affff6"/>
            <w:noProof/>
          </w:rPr>
          <w:t>6.60.2</w:t>
        </w:r>
        <w:r>
          <w:rPr>
            <w:rFonts w:asciiTheme="minorHAnsi" w:eastAsiaTheme="minorEastAsia" w:hAnsiTheme="minorHAnsi" w:cstheme="minorBidi"/>
            <w:noProof/>
            <w:kern w:val="2"/>
            <w:sz w:val="21"/>
            <w:szCs w:val="22"/>
            <w:lang w:val="en-US" w:eastAsia="zh-CN"/>
          </w:rPr>
          <w:tab/>
        </w:r>
        <w:r>
          <w:rPr>
            <w:rStyle w:val="affff6"/>
            <w:noProof/>
          </w:rPr>
          <w:t>Procedures</w:t>
        </w:r>
        <w:r>
          <w:rPr>
            <w:noProof/>
            <w:webHidden/>
          </w:rPr>
          <w:tab/>
        </w:r>
        <w:r>
          <w:rPr>
            <w:noProof/>
            <w:webHidden/>
          </w:rPr>
          <w:fldChar w:fldCharType="begin"/>
        </w:r>
        <w:r>
          <w:rPr>
            <w:noProof/>
            <w:webHidden/>
          </w:rPr>
          <w:instrText xml:space="preserve"> PAGEREF _Toc104468223 \h </w:instrText>
        </w:r>
      </w:ins>
      <w:r>
        <w:rPr>
          <w:noProof/>
          <w:webHidden/>
        </w:rPr>
      </w:r>
      <w:r>
        <w:rPr>
          <w:noProof/>
          <w:webHidden/>
        </w:rPr>
        <w:fldChar w:fldCharType="separate"/>
      </w:r>
      <w:ins w:id="3950" w:author="Rapporteur" w:date="2022-05-26T14:30:00Z">
        <w:r>
          <w:rPr>
            <w:noProof/>
            <w:webHidden/>
          </w:rPr>
          <w:t>190</w:t>
        </w:r>
      </w:ins>
      <w:ins w:id="3951" w:author="Rapporteur" w:date="2022-05-26T14:29:00Z">
        <w:r>
          <w:rPr>
            <w:noProof/>
            <w:webHidden/>
          </w:rPr>
          <w:fldChar w:fldCharType="end"/>
        </w:r>
        <w:r>
          <w:rPr>
            <w:rStyle w:val="affff6"/>
            <w:noProof/>
          </w:rPr>
          <w:fldChar w:fldCharType="end"/>
        </w:r>
      </w:ins>
    </w:p>
    <w:p>
      <w:pPr>
        <w:pStyle w:val="34"/>
        <w:rPr>
          <w:ins w:id="3952" w:author="Rapporteur" w:date="2022-05-26T14:29:00Z"/>
          <w:rFonts w:asciiTheme="minorHAnsi" w:eastAsiaTheme="minorEastAsia" w:hAnsiTheme="minorHAnsi" w:cstheme="minorBidi"/>
          <w:noProof/>
          <w:kern w:val="2"/>
          <w:sz w:val="21"/>
          <w:szCs w:val="22"/>
          <w:lang w:val="en-US" w:eastAsia="zh-CN"/>
        </w:rPr>
      </w:pPr>
      <w:ins w:id="3953" w:author="Rapporteur" w:date="2022-05-26T14:29:00Z">
        <w:r>
          <w:rPr>
            <w:rStyle w:val="affff6"/>
            <w:noProof/>
          </w:rPr>
          <w:fldChar w:fldCharType="begin"/>
        </w:r>
        <w:r>
          <w:rPr>
            <w:rStyle w:val="affff6"/>
            <w:noProof/>
          </w:rPr>
          <w:instrText xml:space="preserve"> </w:instrText>
        </w:r>
        <w:r>
          <w:rPr>
            <w:noProof/>
          </w:rPr>
          <w:instrText>HYPERLINK \l "_Toc104468224"</w:instrText>
        </w:r>
        <w:r>
          <w:rPr>
            <w:rStyle w:val="affff6"/>
            <w:noProof/>
          </w:rPr>
          <w:instrText xml:space="preserve"> </w:instrText>
        </w:r>
        <w:r>
          <w:rPr>
            <w:rStyle w:val="affff6"/>
            <w:noProof/>
          </w:rPr>
          <w:fldChar w:fldCharType="separate"/>
        </w:r>
        <w:r>
          <w:rPr>
            <w:rStyle w:val="affff6"/>
            <w:noProof/>
          </w:rPr>
          <w:t>6.60.3</w:t>
        </w:r>
        <w:r>
          <w:rPr>
            <w:rFonts w:asciiTheme="minorHAnsi" w:eastAsiaTheme="minorEastAsia" w:hAnsiTheme="minorHAnsi" w:cstheme="minorBidi"/>
            <w:noProof/>
            <w:kern w:val="2"/>
            <w:sz w:val="21"/>
            <w:szCs w:val="22"/>
            <w:lang w:val="en-US" w:eastAsia="zh-CN"/>
          </w:rPr>
          <w:tab/>
        </w:r>
        <w:r>
          <w:rPr>
            <w:rStyle w:val="affff6"/>
            <w:noProof/>
          </w:rPr>
          <w:t xml:space="preserve">Impacts on </w:t>
        </w:r>
        <w:r>
          <w:rPr>
            <w:rStyle w:val="affff6"/>
            <w:noProof/>
            <w:lang w:eastAsia="zh-CN"/>
          </w:rPr>
          <w:t>E</w:t>
        </w:r>
        <w:r>
          <w:rPr>
            <w:rStyle w:val="affff6"/>
            <w:noProof/>
          </w:rPr>
          <w:t xml:space="preserve">xisting </w:t>
        </w:r>
        <w:r>
          <w:rPr>
            <w:rStyle w:val="affff6"/>
            <w:noProof/>
            <w:lang w:eastAsia="zh-CN"/>
          </w:rPr>
          <w:t>N</w:t>
        </w:r>
        <w:r>
          <w:rPr>
            <w:rStyle w:val="affff6"/>
            <w:noProof/>
          </w:rPr>
          <w:t xml:space="preserve">odes and </w:t>
        </w:r>
        <w:r>
          <w:rPr>
            <w:rStyle w:val="affff6"/>
            <w:noProof/>
            <w:lang w:eastAsia="zh-CN"/>
          </w:rPr>
          <w:t>F</w:t>
        </w:r>
        <w:r>
          <w:rPr>
            <w:rStyle w:val="affff6"/>
            <w:noProof/>
          </w:rPr>
          <w:t>unctionality</w:t>
        </w:r>
        <w:r>
          <w:rPr>
            <w:noProof/>
            <w:webHidden/>
          </w:rPr>
          <w:tab/>
        </w:r>
        <w:r>
          <w:rPr>
            <w:noProof/>
            <w:webHidden/>
          </w:rPr>
          <w:fldChar w:fldCharType="begin"/>
        </w:r>
        <w:r>
          <w:rPr>
            <w:noProof/>
            <w:webHidden/>
          </w:rPr>
          <w:instrText xml:space="preserve"> PAGEREF _Toc104468224 \h </w:instrText>
        </w:r>
      </w:ins>
      <w:r>
        <w:rPr>
          <w:noProof/>
          <w:webHidden/>
        </w:rPr>
      </w:r>
      <w:r>
        <w:rPr>
          <w:noProof/>
          <w:webHidden/>
        </w:rPr>
        <w:fldChar w:fldCharType="separate"/>
      </w:r>
      <w:ins w:id="3954" w:author="Rapporteur" w:date="2022-05-26T14:30:00Z">
        <w:r>
          <w:rPr>
            <w:noProof/>
            <w:webHidden/>
          </w:rPr>
          <w:t>190</w:t>
        </w:r>
      </w:ins>
      <w:ins w:id="3955" w:author="Rapporteur" w:date="2022-05-26T14:29:00Z">
        <w:r>
          <w:rPr>
            <w:noProof/>
            <w:webHidden/>
          </w:rPr>
          <w:fldChar w:fldCharType="end"/>
        </w:r>
        <w:r>
          <w:rPr>
            <w:rStyle w:val="affff6"/>
            <w:noProof/>
          </w:rPr>
          <w:fldChar w:fldCharType="end"/>
        </w:r>
      </w:ins>
    </w:p>
    <w:p>
      <w:pPr>
        <w:pStyle w:val="11"/>
        <w:rPr>
          <w:ins w:id="3956" w:author="Rapporteur" w:date="2022-05-26T14:29:00Z"/>
          <w:rFonts w:asciiTheme="minorHAnsi" w:eastAsiaTheme="minorEastAsia" w:hAnsiTheme="minorHAnsi" w:cstheme="minorBidi"/>
          <w:noProof/>
          <w:kern w:val="2"/>
          <w:sz w:val="21"/>
          <w:szCs w:val="22"/>
          <w:lang w:val="en-US" w:eastAsia="zh-CN"/>
        </w:rPr>
      </w:pPr>
      <w:ins w:id="3957" w:author="Rapporteur" w:date="2022-05-26T14:29:00Z">
        <w:r>
          <w:rPr>
            <w:rStyle w:val="affff6"/>
            <w:noProof/>
          </w:rPr>
          <w:fldChar w:fldCharType="begin"/>
        </w:r>
        <w:r>
          <w:rPr>
            <w:rStyle w:val="affff6"/>
            <w:noProof/>
          </w:rPr>
          <w:instrText xml:space="preserve"> </w:instrText>
        </w:r>
        <w:r>
          <w:rPr>
            <w:noProof/>
          </w:rPr>
          <w:instrText>HYPERLINK \l "_Toc104468225"</w:instrText>
        </w:r>
        <w:r>
          <w:rPr>
            <w:rStyle w:val="affff6"/>
            <w:noProof/>
          </w:rPr>
          <w:instrText xml:space="preserve"> </w:instrText>
        </w:r>
        <w:r>
          <w:rPr>
            <w:rStyle w:val="affff6"/>
            <w:noProof/>
          </w:rPr>
          <w:fldChar w:fldCharType="separate"/>
        </w:r>
        <w:r>
          <w:rPr>
            <w:rStyle w:val="affff6"/>
            <w:noProof/>
          </w:rPr>
          <w:t>7</w:t>
        </w:r>
        <w:r>
          <w:rPr>
            <w:rFonts w:asciiTheme="minorHAnsi" w:eastAsiaTheme="minorEastAsia" w:hAnsiTheme="minorHAnsi" w:cstheme="minorBidi"/>
            <w:noProof/>
            <w:kern w:val="2"/>
            <w:sz w:val="21"/>
            <w:szCs w:val="22"/>
            <w:lang w:val="en-US" w:eastAsia="zh-CN"/>
          </w:rPr>
          <w:tab/>
        </w:r>
        <w:r>
          <w:rPr>
            <w:rStyle w:val="affff6"/>
            <w:noProof/>
          </w:rPr>
          <w:t>Overall Evaluation</w:t>
        </w:r>
        <w:r>
          <w:rPr>
            <w:noProof/>
            <w:webHidden/>
          </w:rPr>
          <w:tab/>
        </w:r>
        <w:r>
          <w:rPr>
            <w:noProof/>
            <w:webHidden/>
          </w:rPr>
          <w:fldChar w:fldCharType="begin"/>
        </w:r>
        <w:r>
          <w:rPr>
            <w:noProof/>
            <w:webHidden/>
          </w:rPr>
          <w:instrText xml:space="preserve"> PAGEREF _Toc104468225 \h </w:instrText>
        </w:r>
      </w:ins>
      <w:r>
        <w:rPr>
          <w:noProof/>
          <w:webHidden/>
        </w:rPr>
      </w:r>
      <w:r>
        <w:rPr>
          <w:noProof/>
          <w:webHidden/>
        </w:rPr>
        <w:fldChar w:fldCharType="separate"/>
      </w:r>
      <w:ins w:id="3958" w:author="Rapporteur" w:date="2022-05-26T14:30:00Z">
        <w:r>
          <w:rPr>
            <w:noProof/>
            <w:webHidden/>
          </w:rPr>
          <w:t>190</w:t>
        </w:r>
      </w:ins>
      <w:ins w:id="3959" w:author="Rapporteur" w:date="2022-05-26T14:29:00Z">
        <w:r>
          <w:rPr>
            <w:noProof/>
            <w:webHidden/>
          </w:rPr>
          <w:fldChar w:fldCharType="end"/>
        </w:r>
        <w:r>
          <w:rPr>
            <w:rStyle w:val="affff6"/>
            <w:noProof/>
          </w:rPr>
          <w:fldChar w:fldCharType="end"/>
        </w:r>
      </w:ins>
    </w:p>
    <w:p>
      <w:pPr>
        <w:pStyle w:val="11"/>
        <w:rPr>
          <w:ins w:id="3960" w:author="Rapporteur" w:date="2022-05-26T14:29:00Z"/>
          <w:rFonts w:asciiTheme="minorHAnsi" w:eastAsiaTheme="minorEastAsia" w:hAnsiTheme="minorHAnsi" w:cstheme="minorBidi"/>
          <w:noProof/>
          <w:kern w:val="2"/>
          <w:sz w:val="21"/>
          <w:szCs w:val="22"/>
          <w:lang w:val="en-US" w:eastAsia="zh-CN"/>
        </w:rPr>
      </w:pPr>
      <w:ins w:id="3961" w:author="Rapporteur" w:date="2022-05-26T14:29:00Z">
        <w:r>
          <w:rPr>
            <w:rStyle w:val="affff6"/>
            <w:noProof/>
          </w:rPr>
          <w:fldChar w:fldCharType="begin"/>
        </w:r>
        <w:r>
          <w:rPr>
            <w:rStyle w:val="affff6"/>
            <w:noProof/>
          </w:rPr>
          <w:instrText xml:space="preserve"> </w:instrText>
        </w:r>
        <w:r>
          <w:rPr>
            <w:noProof/>
          </w:rPr>
          <w:instrText>HYPERLINK \l "_Toc104468226"</w:instrText>
        </w:r>
        <w:r>
          <w:rPr>
            <w:rStyle w:val="affff6"/>
            <w:noProof/>
          </w:rPr>
          <w:instrText xml:space="preserve"> </w:instrText>
        </w:r>
        <w:r>
          <w:rPr>
            <w:rStyle w:val="affff6"/>
            <w:noProof/>
          </w:rPr>
          <w:fldChar w:fldCharType="separate"/>
        </w:r>
        <w:r>
          <w:rPr>
            <w:rStyle w:val="affff6"/>
            <w:noProof/>
          </w:rPr>
          <w:t>8</w:t>
        </w:r>
        <w:r>
          <w:rPr>
            <w:rFonts w:asciiTheme="minorHAnsi" w:eastAsiaTheme="minorEastAsia" w:hAnsiTheme="minorHAnsi" w:cstheme="minorBidi"/>
            <w:noProof/>
            <w:kern w:val="2"/>
            <w:sz w:val="21"/>
            <w:szCs w:val="22"/>
            <w:lang w:val="en-US" w:eastAsia="zh-CN"/>
          </w:rPr>
          <w:tab/>
        </w:r>
        <w:r>
          <w:rPr>
            <w:rStyle w:val="affff6"/>
            <w:noProof/>
          </w:rPr>
          <w:t>Conclusions</w:t>
        </w:r>
        <w:r>
          <w:rPr>
            <w:noProof/>
            <w:webHidden/>
          </w:rPr>
          <w:tab/>
        </w:r>
        <w:r>
          <w:rPr>
            <w:noProof/>
            <w:webHidden/>
          </w:rPr>
          <w:fldChar w:fldCharType="begin"/>
        </w:r>
        <w:r>
          <w:rPr>
            <w:noProof/>
            <w:webHidden/>
          </w:rPr>
          <w:instrText xml:space="preserve"> PAGEREF _Toc104468226 \h </w:instrText>
        </w:r>
      </w:ins>
      <w:r>
        <w:rPr>
          <w:noProof/>
          <w:webHidden/>
        </w:rPr>
      </w:r>
      <w:r>
        <w:rPr>
          <w:noProof/>
          <w:webHidden/>
        </w:rPr>
        <w:fldChar w:fldCharType="separate"/>
      </w:r>
      <w:ins w:id="3962" w:author="Rapporteur" w:date="2022-05-26T14:30:00Z">
        <w:r>
          <w:rPr>
            <w:noProof/>
            <w:webHidden/>
          </w:rPr>
          <w:t>191</w:t>
        </w:r>
      </w:ins>
      <w:ins w:id="3963" w:author="Rapporteur" w:date="2022-05-26T14:29:00Z">
        <w:r>
          <w:rPr>
            <w:noProof/>
            <w:webHidden/>
          </w:rPr>
          <w:fldChar w:fldCharType="end"/>
        </w:r>
        <w:r>
          <w:rPr>
            <w:rStyle w:val="affff6"/>
            <w:noProof/>
          </w:rPr>
          <w:fldChar w:fldCharType="end"/>
        </w:r>
      </w:ins>
    </w:p>
    <w:p>
      <w:pPr>
        <w:pStyle w:val="92"/>
        <w:rPr>
          <w:ins w:id="3964" w:author="Rapporteur" w:date="2022-05-26T14:29:00Z"/>
          <w:rFonts w:asciiTheme="minorHAnsi" w:eastAsiaTheme="minorEastAsia" w:hAnsiTheme="minorHAnsi" w:cstheme="minorBidi"/>
          <w:b w:val="0"/>
          <w:noProof/>
          <w:kern w:val="2"/>
          <w:sz w:val="21"/>
          <w:szCs w:val="22"/>
          <w:lang w:val="en-US" w:eastAsia="zh-CN"/>
        </w:rPr>
      </w:pPr>
      <w:ins w:id="3965" w:author="Rapporteur" w:date="2022-05-26T14:29:00Z">
        <w:r>
          <w:rPr>
            <w:rStyle w:val="affff6"/>
            <w:noProof/>
          </w:rPr>
          <w:fldChar w:fldCharType="begin"/>
        </w:r>
        <w:r>
          <w:rPr>
            <w:rStyle w:val="affff6"/>
            <w:noProof/>
          </w:rPr>
          <w:instrText xml:space="preserve"> </w:instrText>
        </w:r>
        <w:r>
          <w:rPr>
            <w:noProof/>
          </w:rPr>
          <w:instrText>HYPERLINK \l "_Toc104468227"</w:instrText>
        </w:r>
        <w:r>
          <w:rPr>
            <w:rStyle w:val="affff6"/>
            <w:noProof/>
          </w:rPr>
          <w:instrText xml:space="preserve"> </w:instrText>
        </w:r>
        <w:r>
          <w:rPr>
            <w:rStyle w:val="affff6"/>
            <w:noProof/>
          </w:rPr>
          <w:fldChar w:fldCharType="separate"/>
        </w:r>
        <w:r>
          <w:rPr>
            <w:rStyle w:val="affff6"/>
            <w:noProof/>
          </w:rPr>
          <w:t>Annex A: Change history</w:t>
        </w:r>
        <w:r>
          <w:rPr>
            <w:noProof/>
            <w:webHidden/>
          </w:rPr>
          <w:tab/>
        </w:r>
        <w:r>
          <w:rPr>
            <w:noProof/>
            <w:webHidden/>
          </w:rPr>
          <w:fldChar w:fldCharType="begin"/>
        </w:r>
        <w:r>
          <w:rPr>
            <w:noProof/>
            <w:webHidden/>
          </w:rPr>
          <w:instrText xml:space="preserve"> PAGEREF _Toc104468227 \h </w:instrText>
        </w:r>
      </w:ins>
      <w:r>
        <w:rPr>
          <w:noProof/>
          <w:webHidden/>
        </w:rPr>
      </w:r>
      <w:r>
        <w:rPr>
          <w:noProof/>
          <w:webHidden/>
        </w:rPr>
        <w:fldChar w:fldCharType="separate"/>
      </w:r>
      <w:ins w:id="3966" w:author="Rapporteur" w:date="2022-05-26T14:30:00Z">
        <w:r>
          <w:rPr>
            <w:noProof/>
            <w:webHidden/>
          </w:rPr>
          <w:t>192</w:t>
        </w:r>
      </w:ins>
      <w:ins w:id="3967" w:author="Rapporteur" w:date="2022-05-26T14:29:00Z">
        <w:r>
          <w:rPr>
            <w:noProof/>
            <w:webHidden/>
          </w:rPr>
          <w:fldChar w:fldCharType="end"/>
        </w:r>
        <w:r>
          <w:rPr>
            <w:rStyle w:val="affff6"/>
            <w:noProof/>
          </w:rPr>
          <w:fldChar w:fldCharType="end"/>
        </w:r>
      </w:ins>
    </w:p>
    <w:p>
      <w:pPr>
        <w:pStyle w:val="11"/>
        <w:rPr>
          <w:del w:id="3968" w:author="Rapporteur" w:date="2022-05-26T14:29:00Z"/>
          <w:noProof/>
        </w:rPr>
      </w:pPr>
    </w:p>
    <w:p>
      <w:pPr>
        <w:pStyle w:val="11"/>
        <w:pPrChange w:id="3969" w:author="Rapporteur" w:date="2022-05-26T04:51:00Z">
          <w:pPr/>
        </w:pPrChange>
      </w:pPr>
      <w:ins w:id="3970" w:author="Rapporteur" w:date="2022-05-26T14:29:00Z">
        <w:r>
          <w:fldChar w:fldCharType="end"/>
        </w:r>
      </w:ins>
    </w:p>
    <w:p>
      <w:pPr>
        <w:pStyle w:val="1"/>
      </w:pPr>
      <w:r>
        <w:br w:type="page"/>
      </w:r>
      <w:bookmarkStart w:id="3971" w:name="_Toc97052757"/>
      <w:bookmarkStart w:id="3972" w:name="_Toc32715"/>
      <w:bookmarkStart w:id="3973" w:name="_Toc101170871"/>
      <w:bookmarkStart w:id="3974" w:name="_Toc97057812"/>
      <w:bookmarkStart w:id="3975" w:name="_Toc97052429"/>
      <w:bookmarkStart w:id="3976" w:name="_Toc4824"/>
      <w:bookmarkStart w:id="3977" w:name="_Toc104433100"/>
      <w:bookmarkStart w:id="3978" w:name="_Toc104467276"/>
      <w:bookmarkStart w:id="3979" w:name="_Toc104467556"/>
      <w:bookmarkStart w:id="3980" w:name="_Toc104467892"/>
      <w:r>
        <w:lastRenderedPageBreak/>
        <w:t>Foreword</w:t>
      </w:r>
      <w:bookmarkEnd w:id="3971"/>
      <w:bookmarkEnd w:id="3972"/>
      <w:bookmarkEnd w:id="3973"/>
      <w:bookmarkEnd w:id="3974"/>
      <w:bookmarkEnd w:id="3975"/>
      <w:bookmarkEnd w:id="3976"/>
      <w:bookmarkEnd w:id="3977"/>
      <w:bookmarkEnd w:id="3978"/>
      <w:bookmarkEnd w:id="3979"/>
      <w:bookmarkEnd w:id="3980"/>
    </w:p>
    <w:p>
      <w:r>
        <w:t>This Technical Report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B1"/>
      </w:pPr>
      <w:r>
        <w:t>Version x.y.z</w:t>
      </w:r>
    </w:p>
    <w:p>
      <w:pPr>
        <w:pStyle w:val="B1"/>
      </w:pPr>
      <w:r>
        <w:t>where:</w:t>
      </w:r>
    </w:p>
    <w:p>
      <w:pPr>
        <w:pStyle w:val="B2"/>
      </w:pPr>
      <w:r>
        <w:t>x</w:t>
      </w:r>
      <w:r>
        <w:tab/>
        <w:t>the first digit:</w:t>
      </w:r>
    </w:p>
    <w:p>
      <w:pPr>
        <w:pStyle w:val="B3"/>
      </w:pPr>
      <w:r>
        <w:t>1</w:t>
      </w:r>
      <w:r>
        <w:tab/>
        <w:t>presented to TSG for information;</w:t>
      </w:r>
    </w:p>
    <w:p>
      <w:pPr>
        <w:pStyle w:val="B3"/>
      </w:pPr>
      <w:r>
        <w:t>2</w:t>
      </w:r>
      <w:r>
        <w:tab/>
        <w:t>presented to TSG for approval;</w:t>
      </w:r>
    </w:p>
    <w:p>
      <w:pPr>
        <w:pStyle w:val="B3"/>
      </w:pPr>
      <w:r>
        <w:t>3</w:t>
      </w:r>
      <w:r>
        <w:tab/>
        <w:t>or greater indicates TSG approved document under change control.</w:t>
      </w:r>
    </w:p>
    <w:p>
      <w:pPr>
        <w:pStyle w:val="B2"/>
      </w:pPr>
      <w:r>
        <w:t>y</w:t>
      </w:r>
      <w:r>
        <w:tab/>
        <w:t>the second digit is incremented for all changes of substance, i.e. technical enhancements, corrections, updates, etc.</w:t>
      </w:r>
    </w:p>
    <w:p>
      <w:pPr>
        <w:pStyle w:val="B2"/>
      </w:pPr>
      <w:r>
        <w:t>z</w:t>
      </w:r>
      <w:r>
        <w:tab/>
        <w:t>the third digit is incremented when editorial only changes have been incorporated in the document.</w:t>
      </w:r>
    </w:p>
    <w:p>
      <w:r>
        <w:t>In the present document, certain modal verbs have the following meanings:</w:t>
      </w:r>
    </w:p>
    <w:p>
      <w:pPr>
        <w:pStyle w:val="EX"/>
      </w:pPr>
      <w:r>
        <w:rPr>
          <w:b/>
        </w:rPr>
        <w:t>shall</w:t>
      </w:r>
      <w:r>
        <w:tab/>
        <w:t>indicates a mandatory requirement to do something</w:t>
      </w:r>
    </w:p>
    <w:p>
      <w:pPr>
        <w:pStyle w:val="EX"/>
      </w:pPr>
      <w:r>
        <w:rPr>
          <w:b/>
        </w:rPr>
        <w:t>shall not</w:t>
      </w:r>
      <w:r>
        <w:tab/>
        <w:t>indicates an interdiction (prohibition) to do something</w:t>
      </w:r>
    </w:p>
    <w:p>
      <w:pPr>
        <w:pStyle w:val="NO"/>
      </w:pPr>
      <w:r>
        <w:t>NOTE 1:</w:t>
      </w:r>
      <w:r>
        <w:tab/>
        <w:t>The constructions "shall" and "shall not" are confined to the context of normative provisions, and do not appear in Technical Reports.</w:t>
      </w:r>
    </w:p>
    <w:p>
      <w:pPr>
        <w:pStyle w:val="NO"/>
      </w:pPr>
      <w:r>
        <w:t>NOTE 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EX"/>
      </w:pPr>
      <w:r>
        <w:rPr>
          <w:b/>
        </w:rPr>
        <w:t>should</w:t>
      </w:r>
      <w:r>
        <w:tab/>
        <w:t>indicates a recommendation to do something</w:t>
      </w:r>
    </w:p>
    <w:p>
      <w:pPr>
        <w:pStyle w:val="EX"/>
      </w:pPr>
      <w:r>
        <w:rPr>
          <w:b/>
        </w:rPr>
        <w:t>should not</w:t>
      </w:r>
      <w:r>
        <w:tab/>
        <w:t>indicates a recommendation not to do something</w:t>
      </w:r>
    </w:p>
    <w:p>
      <w:pPr>
        <w:pStyle w:val="EX"/>
      </w:pPr>
      <w:r>
        <w:rPr>
          <w:b/>
        </w:rPr>
        <w:t>may</w:t>
      </w:r>
      <w:r>
        <w:tab/>
        <w:t>indicates permission to do something</w:t>
      </w:r>
    </w:p>
    <w:p>
      <w:pPr>
        <w:pStyle w:val="EX"/>
      </w:pPr>
      <w:r>
        <w:rPr>
          <w:b/>
        </w:rPr>
        <w:t>need not</w:t>
      </w:r>
      <w:r>
        <w:tab/>
        <w:t>indicates permission not to do something</w:t>
      </w:r>
    </w:p>
    <w:p>
      <w:pPr>
        <w:pStyle w:val="NO"/>
      </w:pPr>
      <w:r>
        <w:t>NOTE 3:</w:t>
      </w:r>
      <w:r>
        <w:tab/>
        <w:t>The construction "may not" is ambiguous and is not used in normative elements. The unambiguous constructions "might not" or "shall not" are used instead, depending upon the meaning intended.</w:t>
      </w:r>
    </w:p>
    <w:p>
      <w:pPr>
        <w:pStyle w:val="EX"/>
      </w:pPr>
      <w:r>
        <w:rPr>
          <w:b/>
        </w:rPr>
        <w:t>can</w:t>
      </w:r>
      <w:r>
        <w:tab/>
        <w:t>indicates that something is possible</w:t>
      </w:r>
    </w:p>
    <w:p>
      <w:pPr>
        <w:pStyle w:val="EX"/>
      </w:pPr>
      <w:r>
        <w:rPr>
          <w:b/>
        </w:rPr>
        <w:t>cannot</w:t>
      </w:r>
      <w:r>
        <w:tab/>
        <w:t>indicates that something is impossible</w:t>
      </w:r>
    </w:p>
    <w:p>
      <w:pPr>
        <w:pStyle w:val="NO"/>
      </w:pPr>
      <w:r>
        <w:t>NOTE 4:</w:t>
      </w:r>
      <w:r>
        <w:tab/>
        <w:t>The constructions "can" and "cannot" shall not to be used as substitutes for "may" and "need not".</w:t>
      </w:r>
    </w:p>
    <w:p>
      <w:pPr>
        <w:pStyle w:val="EX"/>
      </w:pPr>
      <w:r>
        <w:rPr>
          <w:b/>
        </w:rPr>
        <w:t>will</w:t>
      </w:r>
      <w:r>
        <w:tab/>
        <w:t>indicates that something is certain or expected to happen as a result of action taken by an agency the behaviour of which is outside the scope of the present document</w:t>
      </w:r>
    </w:p>
    <w:p>
      <w:pPr>
        <w:pStyle w:val="EX"/>
      </w:pPr>
      <w:r>
        <w:rPr>
          <w:b/>
        </w:rPr>
        <w:t>will not</w:t>
      </w:r>
      <w:r>
        <w:tab/>
        <w:t>indicates that something is certain or expected not to happen as a result of action taken by an agency the behaviour of which is outside the scope of the present document</w:t>
      </w:r>
    </w:p>
    <w:p>
      <w:pPr>
        <w:pStyle w:val="EX"/>
      </w:pPr>
      <w:r>
        <w:rPr>
          <w:b/>
        </w:rPr>
        <w:t>might</w:t>
      </w:r>
      <w:r>
        <w:tab/>
        <w:t>indicates a likelihood that something will happen as a result of action taken by some agency the behaviour of which is outside the scope of the present document</w:t>
      </w:r>
    </w:p>
    <w:p>
      <w:pPr>
        <w:pStyle w:val="EX"/>
      </w:pPr>
      <w:r>
        <w:rPr>
          <w:b/>
        </w:rPr>
        <w:t>might not</w:t>
      </w:r>
      <w:r>
        <w:tab/>
        <w:t>indicates a likelihood that something will not happen as a result of action taken by some agency the behaviour of which is outside the scope of the present document</w:t>
      </w:r>
    </w:p>
    <w:p>
      <w:r>
        <w:lastRenderedPageBreak/>
        <w:t>In addition:</w:t>
      </w:r>
    </w:p>
    <w:p>
      <w:pPr>
        <w:pStyle w:val="EX"/>
      </w:pPr>
      <w:r>
        <w:rPr>
          <w:b/>
        </w:rPr>
        <w:t>is</w:t>
      </w:r>
      <w:r>
        <w:tab/>
        <w:t>(or any other verb in the indicative mood) indicates a statement of fact</w:t>
      </w:r>
    </w:p>
    <w:p>
      <w:pPr>
        <w:pStyle w:val="EX"/>
      </w:pPr>
      <w:r>
        <w:rPr>
          <w:b/>
        </w:rPr>
        <w:t>is not</w:t>
      </w:r>
      <w:r>
        <w:tab/>
        <w:t>(or any other negative verb in the indicative mood) indicates a statement of fact</w:t>
      </w:r>
    </w:p>
    <w:p>
      <w:pPr>
        <w:pStyle w:val="NO"/>
      </w:pPr>
      <w:r>
        <w:t>NOTE 5:</w:t>
      </w:r>
      <w:r>
        <w:tab/>
        <w:t>The constructions "is" and "is not" do not indicate requirements.</w:t>
      </w:r>
    </w:p>
    <w:p>
      <w:pPr>
        <w:pStyle w:val="1"/>
      </w:pPr>
      <w:r>
        <w:br w:type="page"/>
      </w:r>
      <w:bookmarkStart w:id="3981" w:name="_Toc97057813"/>
      <w:bookmarkStart w:id="3982" w:name="_Toc101170872"/>
      <w:bookmarkStart w:id="3983" w:name="_Toc97052758"/>
      <w:bookmarkStart w:id="3984" w:name="_Toc97052430"/>
      <w:bookmarkStart w:id="3985" w:name="_Toc27573"/>
      <w:bookmarkStart w:id="3986" w:name="_Toc3125"/>
      <w:bookmarkStart w:id="3987" w:name="_Toc104433101"/>
      <w:bookmarkStart w:id="3988" w:name="_Toc104467277"/>
      <w:bookmarkStart w:id="3989" w:name="_Toc104467557"/>
      <w:bookmarkStart w:id="3990" w:name="_Toc104467893"/>
      <w:r>
        <w:lastRenderedPageBreak/>
        <w:t>1</w:t>
      </w:r>
      <w:r>
        <w:tab/>
        <w:t>Scope</w:t>
      </w:r>
      <w:bookmarkEnd w:id="3981"/>
      <w:bookmarkEnd w:id="3982"/>
      <w:bookmarkEnd w:id="3983"/>
      <w:bookmarkEnd w:id="3984"/>
      <w:bookmarkEnd w:id="3985"/>
      <w:bookmarkEnd w:id="3986"/>
      <w:bookmarkEnd w:id="3987"/>
      <w:bookmarkEnd w:id="3988"/>
      <w:bookmarkEnd w:id="3989"/>
      <w:bookmarkEnd w:id="3990"/>
    </w:p>
    <w:p>
      <w:pPr>
        <w:rPr>
          <w:lang w:eastAsia="zh-CN"/>
        </w:rPr>
      </w:pPr>
      <w:r>
        <w:rPr>
          <w:lang w:eastAsia="zh-CN"/>
        </w:rPr>
        <w:t>This study focuses on key issue description, solution and evaluation/conclusion on further enhancement for network automation, as documented in TS 23.288 [5], by covering the following objectives:</w:t>
      </w:r>
    </w:p>
    <w:p>
      <w:pPr>
        <w:pStyle w:val="B1"/>
        <w:rPr>
          <w:lang w:eastAsia="ko-KR"/>
        </w:rPr>
      </w:pPr>
      <w:r>
        <w:t>-</w:t>
      </w:r>
      <w:r>
        <w:tab/>
      </w:r>
      <w:r>
        <w:rPr>
          <w:lang w:eastAsia="ko-KR"/>
        </w:rPr>
        <w:t>Study possible mechanisms for improved correctness of NWDAF analytics;</w:t>
      </w:r>
    </w:p>
    <w:p>
      <w:pPr>
        <w:pStyle w:val="B1"/>
        <w:rPr>
          <w:lang w:eastAsia="ko-KR"/>
        </w:rPr>
      </w:pPr>
      <w:r>
        <w:t>-</w:t>
      </w:r>
      <w:r>
        <w:tab/>
      </w:r>
      <w:r>
        <w:rPr>
          <w:lang w:eastAsia="zh-CN"/>
        </w:rPr>
        <w:t>Investigate</w:t>
      </w:r>
      <w:r>
        <w:t xml:space="preserve"> </w:t>
      </w:r>
      <w:r>
        <w:rPr>
          <w:lang w:eastAsia="zh-CN"/>
        </w:rPr>
        <w:t>w</w:t>
      </w:r>
      <w:r>
        <w:rPr>
          <w:lang w:eastAsia="ko-KR"/>
        </w:rPr>
        <w:t>hether and how NWDAF can assist application detection;</w:t>
      </w:r>
    </w:p>
    <w:p>
      <w:pPr>
        <w:pStyle w:val="B1"/>
        <w:rPr>
          <w:lang w:eastAsia="ko-KR"/>
        </w:rPr>
      </w:pPr>
      <w:r>
        <w:t>-</w:t>
      </w:r>
      <w:r>
        <w:tab/>
      </w:r>
      <w:r>
        <w:rPr>
          <w:lang w:eastAsia="zh-CN"/>
        </w:rPr>
        <w:t>Investigate</w:t>
      </w:r>
      <w:r>
        <w:t xml:space="preserve"> </w:t>
      </w:r>
      <w:r>
        <w:rPr>
          <w:lang w:eastAsia="zh-CN"/>
        </w:rPr>
        <w:t>w</w:t>
      </w:r>
      <w:r>
        <w:rPr>
          <w:lang w:eastAsia="ko-KR"/>
        </w:rPr>
        <w:t>hether and how to support data and analytics exchange in roaming case;</w:t>
      </w:r>
    </w:p>
    <w:p>
      <w:pPr>
        <w:pStyle w:val="B1"/>
      </w:pPr>
      <w:r>
        <w:t>-</w:t>
      </w:r>
      <w:r>
        <w:tab/>
        <w:t>Investigate data collection and data storage enhancements (including DCCF and ADRF enhancements, e.g. DCCF relocation, ADRF selection, ML model storage);</w:t>
      </w:r>
    </w:p>
    <w:p>
      <w:pPr>
        <w:pStyle w:val="B1"/>
      </w:pPr>
      <w:r>
        <w:t>-</w:t>
      </w:r>
      <w:r>
        <w:tab/>
      </w:r>
      <w:r>
        <w:rPr>
          <w:lang w:eastAsia="ko-KR"/>
        </w:rPr>
        <w:t xml:space="preserve">Study </w:t>
      </w:r>
      <w:r>
        <w:t>whether and how to enhance trained ML Model sharing for different vendors;</w:t>
      </w:r>
    </w:p>
    <w:p>
      <w:pPr>
        <w:pStyle w:val="B1"/>
        <w:rPr>
          <w:lang w:eastAsia="ko-KR"/>
        </w:rPr>
      </w:pPr>
      <w:r>
        <w:t>-</w:t>
      </w:r>
      <w:r>
        <w:tab/>
        <w:t>Study whether and how interactions between NWDAF can leverage MDAS/MDAF functionality for data collection and analytics;</w:t>
      </w:r>
    </w:p>
    <w:p>
      <w:pPr>
        <w:pStyle w:val="B1"/>
        <w:rPr>
          <w:lang w:eastAsia="ko-KR"/>
        </w:rPr>
      </w:pPr>
      <w:r>
        <w:t>-</w:t>
      </w:r>
      <w:r>
        <w:tab/>
        <w:t xml:space="preserve">Investigate </w:t>
      </w:r>
      <w:r>
        <w:rPr>
          <w:lang w:eastAsia="ko-KR"/>
        </w:rPr>
        <w:t>NWDAF-assisted URSP;</w:t>
      </w:r>
    </w:p>
    <w:p>
      <w:pPr>
        <w:pStyle w:val="B1"/>
        <w:rPr>
          <w:lang w:eastAsia="ko-KR"/>
        </w:rPr>
      </w:pPr>
      <w:r>
        <w:t>-</w:t>
      </w:r>
      <w:r>
        <w:tab/>
      </w:r>
      <w:r>
        <w:rPr>
          <w:lang w:eastAsia="ko-KR"/>
        </w:rPr>
        <w:t>Study whether and how to enhance the QoS sustainability analytics with finer granularity and additional input data;</w:t>
      </w:r>
    </w:p>
    <w:p>
      <w:pPr>
        <w:pStyle w:val="B1"/>
        <w:rPr>
          <w:lang w:eastAsia="ko-KR"/>
        </w:rPr>
      </w:pPr>
      <w:r>
        <w:t>-</w:t>
      </w:r>
      <w:r>
        <w:tab/>
      </w:r>
      <w:r>
        <w:rPr>
          <w:lang w:eastAsia="ko-KR"/>
        </w:rPr>
        <w:t>Study whether and how to enhance architecture to support federated learning in the 5GC; and</w:t>
      </w:r>
    </w:p>
    <w:p>
      <w:pPr>
        <w:pStyle w:val="B1"/>
      </w:pPr>
      <w:r>
        <w:t>-</w:t>
      </w:r>
      <w:r>
        <w:tab/>
        <w:t xml:space="preserve">Study </w:t>
      </w:r>
      <w:r>
        <w:rPr>
          <w:lang w:eastAsia="ko-KR"/>
        </w:rPr>
        <w:t>NWDAF enhancements considering the finer granularity of location information than TA and cell level.</w:t>
      </w:r>
    </w:p>
    <w:p>
      <w:pPr>
        <w:pStyle w:val="1"/>
      </w:pPr>
      <w:bookmarkStart w:id="3991" w:name="_Toc97057814"/>
      <w:bookmarkStart w:id="3992" w:name="_Toc97052759"/>
      <w:bookmarkStart w:id="3993" w:name="_Toc15879"/>
      <w:bookmarkStart w:id="3994" w:name="_Toc97052431"/>
      <w:bookmarkStart w:id="3995" w:name="_Toc101170873"/>
      <w:bookmarkStart w:id="3996" w:name="_Toc3122"/>
      <w:bookmarkStart w:id="3997" w:name="_Toc104433102"/>
      <w:bookmarkStart w:id="3998" w:name="_Toc104467278"/>
      <w:bookmarkStart w:id="3999" w:name="_Toc104467558"/>
      <w:bookmarkStart w:id="4000" w:name="_Toc104467894"/>
      <w:r>
        <w:t>2</w:t>
      </w:r>
      <w:r>
        <w:tab/>
        <w:t>References</w:t>
      </w:r>
      <w:bookmarkEnd w:id="3991"/>
      <w:bookmarkEnd w:id="3992"/>
      <w:bookmarkEnd w:id="3993"/>
      <w:bookmarkEnd w:id="3994"/>
      <w:bookmarkEnd w:id="3995"/>
      <w:bookmarkEnd w:id="3996"/>
      <w:bookmarkEnd w:id="3997"/>
      <w:bookmarkEnd w:id="3998"/>
      <w:bookmarkEnd w:id="3999"/>
      <w:bookmarkEnd w:id="4000"/>
    </w:p>
    <w:p>
      <w:r>
        <w:t>The following documents contain provisions which, through reference in this text, constitute provisions of the present document.</w:t>
      </w:r>
    </w:p>
    <w:p>
      <w:pPr>
        <w:pStyle w:val="B1"/>
      </w:pPr>
      <w:r>
        <w:t>-</w:t>
      </w:r>
      <w:r>
        <w:tab/>
        <w:t>References are either specific (identified by date of publication, edition number, version number, etc.) or non</w:t>
      </w:r>
      <w:r>
        <w:noBreakHyphen/>
        <w:t>specific.</w:t>
      </w:r>
    </w:p>
    <w:p>
      <w:pPr>
        <w:pStyle w:val="B1"/>
      </w:pPr>
      <w:r>
        <w:t>-</w:t>
      </w:r>
      <w:r>
        <w:tab/>
        <w:t>For a specific reference, subsequent revisions do not apply.</w:t>
      </w:r>
    </w:p>
    <w:p>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EX"/>
      </w:pPr>
      <w:r>
        <w:t>[1]</w:t>
      </w:r>
      <w:r>
        <w:tab/>
        <w:t>3GPP TR 21.905: "Vocabulary for 3GPP Specifications".</w:t>
      </w:r>
    </w:p>
    <w:p>
      <w:pPr>
        <w:pStyle w:val="EX"/>
      </w:pPr>
      <w:r>
        <w:t>[</w:t>
      </w:r>
      <w:r>
        <w:rPr>
          <w:lang w:eastAsia="zh-CN"/>
        </w:rPr>
        <w:t>2</w:t>
      </w:r>
      <w:r>
        <w:t>]</w:t>
      </w:r>
      <w:r>
        <w:tab/>
        <w:t>3GPP TS 23.501: "System Architecture for the 5G System; Stage 2".</w:t>
      </w:r>
    </w:p>
    <w:p>
      <w:pPr>
        <w:pStyle w:val="EX"/>
      </w:pPr>
      <w:r>
        <w:t>[3]</w:t>
      </w:r>
      <w:r>
        <w:tab/>
        <w:t>3GPP TS 23.502: "Procedures for the 5G system, Stage 2".</w:t>
      </w:r>
    </w:p>
    <w:p>
      <w:pPr>
        <w:pStyle w:val="EX"/>
      </w:pPr>
      <w:r>
        <w:t>[4]</w:t>
      </w:r>
      <w:r>
        <w:tab/>
        <w:t>3GPP TS 23.503: "Policy and Charging Control Framework for the 5G System".</w:t>
      </w:r>
    </w:p>
    <w:p>
      <w:pPr>
        <w:pStyle w:val="EX"/>
      </w:pPr>
      <w:r>
        <w:t>[5]</w:t>
      </w:r>
      <w:r>
        <w:tab/>
        <w:t>3GPP TS 23.288: "Architecture enhancements for 5G System (5GS) to support network data analytics services".</w:t>
      </w:r>
    </w:p>
    <w:p>
      <w:pPr>
        <w:pStyle w:val="EX"/>
      </w:pPr>
      <w:r>
        <w:t>[6]</w:t>
      </w:r>
      <w:r>
        <w:tab/>
        <w:t>3GPP TS 22.071: "Location Services (LCS); Service description; Stage 1".</w:t>
      </w:r>
    </w:p>
    <w:p>
      <w:pPr>
        <w:pStyle w:val="EX"/>
      </w:pPr>
      <w:bookmarkStart w:id="4001" w:name="_Toc97052760"/>
      <w:bookmarkStart w:id="4002" w:name="_Toc97057815"/>
      <w:bookmarkStart w:id="4003" w:name="_Toc97052432"/>
      <w:r>
        <w:t>[7]</w:t>
      </w:r>
      <w:r>
        <w:tab/>
        <w:t>3GPP TS 28.552: "Management and orchestration; 5G performance measurements".</w:t>
      </w:r>
    </w:p>
    <w:p>
      <w:pPr>
        <w:pStyle w:val="EX"/>
      </w:pPr>
      <w:r>
        <w:t>[8]</w:t>
      </w:r>
      <w:r>
        <w:tab/>
        <w:t>ITU-T Y.1540: "Internet protocol data communication service - IP packet transfer and availability performance parameters".</w:t>
      </w:r>
    </w:p>
    <w:p>
      <w:pPr>
        <w:pStyle w:val="EX"/>
        <w:rPr>
          <w:lang w:eastAsia="zh-CN"/>
        </w:rPr>
      </w:pPr>
      <w:r>
        <w:rPr>
          <w:lang w:eastAsia="zh-CN"/>
        </w:rPr>
        <w:t>[9]</w:t>
      </w:r>
      <w:r>
        <w:rPr>
          <w:lang w:eastAsia="zh-CN"/>
        </w:rPr>
        <w:tab/>
        <w:t>3GPP TS 28.554: "5G end to end Key Performance Indicators (KPI)".</w:t>
      </w:r>
    </w:p>
    <w:p>
      <w:pPr>
        <w:pStyle w:val="EX"/>
        <w:rPr>
          <w:lang w:eastAsia="zh-CN"/>
        </w:rPr>
      </w:pPr>
      <w:r>
        <w:rPr>
          <w:lang w:eastAsia="zh-CN"/>
        </w:rPr>
        <w:t>[10]</w:t>
      </w:r>
      <w:r>
        <w:rPr>
          <w:lang w:eastAsia="zh-CN"/>
        </w:rPr>
        <w:tab/>
        <w:t>3GPP TS 23.003: "Numbering, addressing and identification".</w:t>
      </w:r>
    </w:p>
    <w:p>
      <w:pPr>
        <w:pStyle w:val="EX"/>
        <w:rPr>
          <w:lang w:eastAsia="zh-CN"/>
        </w:rPr>
      </w:pPr>
      <w:r>
        <w:rPr>
          <w:lang w:eastAsia="zh-CN"/>
        </w:rPr>
        <w:t>[11]</w:t>
      </w:r>
      <w:r>
        <w:rPr>
          <w:lang w:eastAsia="zh-CN"/>
        </w:rPr>
        <w:tab/>
        <w:t>3GPP TS 29.510: "5G System; Network Function Repository Services; Stage 3".</w:t>
      </w:r>
    </w:p>
    <w:p>
      <w:pPr>
        <w:pStyle w:val="EX"/>
        <w:rPr>
          <w:lang w:eastAsia="zh-CN"/>
        </w:rPr>
      </w:pPr>
      <w:bookmarkStart w:id="4004" w:name="_Toc24977"/>
      <w:bookmarkStart w:id="4005" w:name="_Toc101170874"/>
      <w:r>
        <w:rPr>
          <w:lang w:eastAsia="zh-CN"/>
        </w:rPr>
        <w:lastRenderedPageBreak/>
        <w:t>[12]</w:t>
      </w:r>
      <w:r>
        <w:rPr>
          <w:lang w:eastAsia="zh-CN"/>
        </w:rPr>
        <w:tab/>
        <w:t>3GPP TS 33.501: "Security architecture and procedures for 5G System".</w:t>
      </w:r>
    </w:p>
    <w:p>
      <w:pPr>
        <w:pStyle w:val="EX"/>
        <w:rPr>
          <w:ins w:id="4006" w:author="S2-2205113" w:date="2022-05-25T23:08:00Z"/>
        </w:rPr>
      </w:pPr>
      <w:ins w:id="4007" w:author="S2-2205113" w:date="2022-05-25T23:08:00Z">
        <w:r>
          <w:t>[</w:t>
        </w:r>
        <w:del w:id="4008" w:author="Rapporteur" w:date="2022-05-25T23:24:00Z">
          <w:r>
            <w:delText>X</w:delText>
          </w:r>
        </w:del>
      </w:ins>
      <w:ins w:id="4009" w:author="Rapporteur" w:date="2022-05-25T23:24:00Z">
        <w:r>
          <w:t>13</w:t>
        </w:r>
      </w:ins>
      <w:ins w:id="4010" w:author="S2-2205113" w:date="2022-05-25T23:08:00Z">
        <w:r>
          <w:t>]</w:t>
        </w:r>
        <w:r>
          <w:tab/>
          <w:t>3GPP TS 23.273: "5G System (5GS) Location Services (LCS)".</w:t>
        </w:r>
      </w:ins>
    </w:p>
    <w:p>
      <w:pPr>
        <w:pStyle w:val="EX"/>
        <w:rPr>
          <w:ins w:id="4011" w:author="Rapporteur" w:date="2022-05-26T01:53:00Z"/>
        </w:rPr>
        <w:pPrChange w:id="4012" w:author="Rapporteur" w:date="2022-05-25T23:24:00Z">
          <w:pPr>
            <w:pStyle w:val="Description"/>
          </w:pPr>
        </w:pPrChange>
      </w:pPr>
      <w:ins w:id="4013" w:author="Rapporteur" w:date="2022-05-26T01:57:00Z">
        <w:r>
          <w:rPr>
            <w:lang w:eastAsia="ko-KR"/>
          </w:rPr>
          <w:t>[</w:t>
        </w:r>
      </w:ins>
      <w:ins w:id="4014" w:author="Rapporteur" w:date="2022-05-26T01:58:00Z">
        <w:r>
          <w:rPr>
            <w:lang w:eastAsia="zh-CN"/>
          </w:rPr>
          <w:t>14</w:t>
        </w:r>
      </w:ins>
      <w:ins w:id="4015" w:author="Rapporteur" w:date="2022-05-26T01:57:00Z">
        <w:r>
          <w:rPr>
            <w:lang w:eastAsia="ko-KR"/>
          </w:rPr>
          <w:t>]</w:t>
        </w:r>
      </w:ins>
      <w:ins w:id="4016" w:author="Rapporteur" w:date="2022-05-26T01:58:00Z">
        <w:r>
          <w:rPr>
            <w:lang w:eastAsia="ko-KR"/>
          </w:rPr>
          <w:tab/>
        </w:r>
        <w:r>
          <w:t xml:space="preserve">3GPP </w:t>
        </w:r>
      </w:ins>
      <w:ins w:id="4017" w:author="Rapporteur" w:date="2022-05-26T01:53:00Z">
        <w:r>
          <w:rPr>
            <w:lang w:eastAsia="ko-KR"/>
          </w:rPr>
          <w:t>TS 23.032</w:t>
        </w:r>
      </w:ins>
      <w:ins w:id="4018" w:author="Rapporteur" w:date="2022-05-26T01:58:00Z">
        <w:r>
          <w:t>: "</w:t>
        </w:r>
      </w:ins>
      <w:ins w:id="4019" w:author="Rapporteur" w:date="2022-05-26T01:57:00Z">
        <w:r>
          <w:rPr>
            <w:lang w:eastAsia="ko-KR"/>
          </w:rPr>
          <w:t>Universal Geographical Area Description (GAD)</w:t>
        </w:r>
      </w:ins>
      <w:ins w:id="4020" w:author="Rapporteur" w:date="2022-05-26T01:58:00Z">
        <w:r>
          <w:t>".</w:t>
        </w:r>
      </w:ins>
    </w:p>
    <w:p>
      <w:pPr>
        <w:pStyle w:val="EX"/>
        <w:rPr>
          <w:ins w:id="4021" w:author="S2-2205119" w:date="2022-05-25T23:22:00Z"/>
        </w:rPr>
        <w:pPrChange w:id="4022" w:author="Rapporteur" w:date="2022-05-25T23:24:00Z">
          <w:pPr>
            <w:pStyle w:val="Description"/>
          </w:pPr>
        </w:pPrChange>
      </w:pPr>
      <w:ins w:id="4023" w:author="S2-2205119" w:date="2022-05-25T23:22:00Z">
        <w:del w:id="4024" w:author="Rapporteur" w:date="2022-05-25T23:24:00Z">
          <w:r>
            <w:rPr>
              <w:rFonts w:eastAsia="宋体"/>
              <w:lang w:val="en-US" w:eastAsia="zh-CN"/>
            </w:rPr>
            <w:delText xml:space="preserve">   </w:delText>
          </w:r>
        </w:del>
        <w:r>
          <w:rPr>
            <w:rFonts w:eastAsia="宋体"/>
            <w:lang w:val="en-US" w:eastAsia="zh-CN"/>
          </w:rPr>
          <w:t>[</w:t>
        </w:r>
        <w:del w:id="4025" w:author="Rapporteur" w:date="2022-05-25T23:24:00Z">
          <w:r>
            <w:rPr>
              <w:rFonts w:eastAsia="宋体"/>
              <w:lang w:val="en-US" w:eastAsia="zh-CN"/>
            </w:rPr>
            <w:delText>x</w:delText>
          </w:r>
        </w:del>
      </w:ins>
      <w:ins w:id="4026" w:author="Rapporteur" w:date="2022-05-25T23:24:00Z">
        <w:r>
          <w:t>1</w:t>
        </w:r>
      </w:ins>
      <w:ins w:id="4027" w:author="Rapporteur" w:date="2022-05-26T01:56:00Z">
        <w:r>
          <w:t>5</w:t>
        </w:r>
      </w:ins>
      <w:ins w:id="4028" w:author="S2-2205119" w:date="2022-05-25T23:22:00Z">
        <w:r>
          <w:rPr>
            <w:rFonts w:eastAsia="宋体"/>
            <w:lang w:val="en-US" w:eastAsia="zh-CN"/>
          </w:rPr>
          <w:t>]</w:t>
        </w:r>
        <w:del w:id="4029" w:author="Rapporteur" w:date="2022-05-25T23:24:00Z">
          <w:r>
            <w:rPr>
              <w:rFonts w:eastAsia="宋体"/>
              <w:lang w:val="en-US" w:eastAsia="zh-CN"/>
            </w:rPr>
            <w:delText xml:space="preserve">            </w:delText>
          </w:r>
        </w:del>
      </w:ins>
      <w:ins w:id="4030" w:author="Rapporteur" w:date="2022-05-25T23:24:00Z">
        <w:r>
          <w:tab/>
        </w:r>
      </w:ins>
      <w:ins w:id="4031" w:author="S2-2205119" w:date="2022-05-25T23:22:00Z">
        <w:r>
          <w:rPr>
            <w:rFonts w:eastAsia="宋体"/>
            <w:lang w:val="en-US" w:eastAsia="zh-CN"/>
          </w:rPr>
          <w:t>3GPP TS 28.104:</w:t>
        </w:r>
        <w:r>
          <w:t xml:space="preserve">"Management and orchestration; </w:t>
        </w:r>
        <w:r>
          <w:rPr>
            <w:lang w:val="en-US" w:eastAsia="zh-CN"/>
          </w:rPr>
          <w:t>Management Data Analytics (MDA)</w:t>
        </w:r>
        <w:r>
          <w:t>"</w:t>
        </w:r>
        <w:r>
          <w:rPr>
            <w:lang w:val="en-US" w:eastAsia="zh-CN"/>
          </w:rPr>
          <w:t>.</w:t>
        </w:r>
      </w:ins>
    </w:p>
    <w:p>
      <w:pPr>
        <w:pStyle w:val="1"/>
      </w:pPr>
      <w:bookmarkStart w:id="4032" w:name="_Toc12846"/>
      <w:bookmarkStart w:id="4033" w:name="_Toc104433103"/>
      <w:bookmarkStart w:id="4034" w:name="_Toc104467279"/>
      <w:bookmarkStart w:id="4035" w:name="_Toc104467559"/>
      <w:bookmarkStart w:id="4036" w:name="_Toc104467895"/>
      <w:r>
        <w:t>3</w:t>
      </w:r>
      <w:r>
        <w:tab/>
        <w:t>Definitions of terms and abbreviations</w:t>
      </w:r>
      <w:bookmarkEnd w:id="4001"/>
      <w:bookmarkEnd w:id="4002"/>
      <w:bookmarkEnd w:id="4003"/>
      <w:bookmarkEnd w:id="4004"/>
      <w:bookmarkEnd w:id="4005"/>
      <w:bookmarkEnd w:id="4032"/>
      <w:bookmarkEnd w:id="4033"/>
      <w:bookmarkEnd w:id="4034"/>
      <w:bookmarkEnd w:id="4035"/>
      <w:bookmarkEnd w:id="4036"/>
    </w:p>
    <w:p>
      <w:pPr>
        <w:pStyle w:val="21"/>
      </w:pPr>
      <w:bookmarkStart w:id="4037" w:name="_Toc97057816"/>
      <w:bookmarkStart w:id="4038" w:name="_Toc97052761"/>
      <w:bookmarkStart w:id="4039" w:name="_Toc20832"/>
      <w:bookmarkStart w:id="4040" w:name="_Toc101170875"/>
      <w:bookmarkStart w:id="4041" w:name="_Toc97052433"/>
      <w:bookmarkStart w:id="4042" w:name="_Toc20435"/>
      <w:bookmarkStart w:id="4043" w:name="_Toc104433104"/>
      <w:bookmarkStart w:id="4044" w:name="_Toc104467280"/>
      <w:bookmarkStart w:id="4045" w:name="_Toc104467560"/>
      <w:bookmarkStart w:id="4046" w:name="_Toc104467896"/>
      <w:r>
        <w:t>3.1</w:t>
      </w:r>
      <w:r>
        <w:tab/>
        <w:t>Terms</w:t>
      </w:r>
      <w:bookmarkEnd w:id="4037"/>
      <w:bookmarkEnd w:id="4038"/>
      <w:bookmarkEnd w:id="4039"/>
      <w:bookmarkEnd w:id="4040"/>
      <w:bookmarkEnd w:id="4041"/>
      <w:bookmarkEnd w:id="4042"/>
      <w:bookmarkEnd w:id="4043"/>
      <w:bookmarkEnd w:id="4044"/>
      <w:bookmarkEnd w:id="4045"/>
      <w:bookmarkEnd w:id="4046"/>
    </w:p>
    <w:p>
      <w:r>
        <w:t>For the purposes of the present document, the terms given in TR 21.905 [1], TS 23.501 [2] and TS 23.503 [4] and the following apply. A term defined in the present document takes precedence over the definition of the same term, if any, in TR 21.905 [1], TS 23.501 [2] and TS 23.503 [4].</w:t>
      </w:r>
    </w:p>
    <w:p>
      <w:pPr>
        <w:pStyle w:val="EW"/>
      </w:pPr>
    </w:p>
    <w:p>
      <w:pPr>
        <w:pStyle w:val="21"/>
      </w:pPr>
      <w:bookmarkStart w:id="4047" w:name="_Toc13538"/>
      <w:bookmarkStart w:id="4048" w:name="_Toc101170876"/>
      <w:bookmarkStart w:id="4049" w:name="_Toc97052762"/>
      <w:bookmarkStart w:id="4050" w:name="_Toc97052434"/>
      <w:bookmarkStart w:id="4051" w:name="_Toc97057817"/>
      <w:bookmarkStart w:id="4052" w:name="_Toc964"/>
      <w:bookmarkStart w:id="4053" w:name="_Toc104433105"/>
      <w:bookmarkStart w:id="4054" w:name="_Toc104467281"/>
      <w:bookmarkStart w:id="4055" w:name="_Toc104467561"/>
      <w:bookmarkStart w:id="4056" w:name="_Toc104467897"/>
      <w:r>
        <w:t>3.2</w:t>
      </w:r>
      <w:r>
        <w:tab/>
        <w:t>Abbreviations</w:t>
      </w:r>
      <w:bookmarkEnd w:id="4047"/>
      <w:bookmarkEnd w:id="4048"/>
      <w:bookmarkEnd w:id="4049"/>
      <w:bookmarkEnd w:id="4050"/>
      <w:bookmarkEnd w:id="4051"/>
      <w:bookmarkEnd w:id="4052"/>
      <w:bookmarkEnd w:id="4053"/>
      <w:bookmarkEnd w:id="4054"/>
      <w:bookmarkEnd w:id="4055"/>
      <w:bookmarkEnd w:id="4056"/>
    </w:p>
    <w:p>
      <w:pPr>
        <w:keepNext/>
      </w:pPr>
      <w:r>
        <w:t>For the purposes of the present document, the abbreviations given in TR 21.905 [1], TS 23.501 [2] and TS 23.503 [4] and the following apply. An abbreviation defined in the present document takes precedence over the definition of the same abbreviation, if any, in TR 21.905 [1], TS 23.501 [2] and TS 23.503 [4].</w:t>
      </w:r>
    </w:p>
    <w:p>
      <w:pPr>
        <w:pStyle w:val="EW"/>
      </w:pPr>
    </w:p>
    <w:p>
      <w:pPr>
        <w:pStyle w:val="1"/>
      </w:pPr>
      <w:bookmarkStart w:id="4057" w:name="_Toc97052435"/>
      <w:bookmarkStart w:id="4058" w:name="_Toc97052763"/>
      <w:bookmarkStart w:id="4059" w:name="_Toc101170877"/>
      <w:bookmarkStart w:id="4060" w:name="_Toc27390"/>
      <w:bookmarkStart w:id="4061" w:name="_Toc97057818"/>
      <w:bookmarkStart w:id="4062" w:name="_Toc20036"/>
      <w:bookmarkStart w:id="4063" w:name="_Toc104433106"/>
      <w:bookmarkStart w:id="4064" w:name="_Toc104467282"/>
      <w:bookmarkStart w:id="4065" w:name="_Toc104467562"/>
      <w:bookmarkStart w:id="4066" w:name="_Toc104467898"/>
      <w:r>
        <w:t>4</w:t>
      </w:r>
      <w:r>
        <w:tab/>
        <w:t>Architectural Assumptions and Principles</w:t>
      </w:r>
      <w:bookmarkEnd w:id="4057"/>
      <w:bookmarkEnd w:id="4058"/>
      <w:bookmarkEnd w:id="4059"/>
      <w:bookmarkEnd w:id="4060"/>
      <w:bookmarkEnd w:id="4061"/>
      <w:bookmarkEnd w:id="4062"/>
      <w:bookmarkEnd w:id="4063"/>
      <w:bookmarkEnd w:id="4064"/>
      <w:bookmarkEnd w:id="4065"/>
      <w:bookmarkEnd w:id="4066"/>
    </w:p>
    <w:p>
      <w:r>
        <w:t>The architecture for the present study shall be based on the existing NWDAF framework as specified in TS 23.288 [5], TS 23.501 [2], TS 23.502 [3] and TS 23.503 [4].</w:t>
      </w:r>
    </w:p>
    <w:p>
      <w:pPr>
        <w:rPr>
          <w:rFonts w:eastAsia="Yu Mincho"/>
        </w:rPr>
      </w:pPr>
      <w:r>
        <w:t xml:space="preserve">Solutions shall comply with the 5G System architectural principles in TS 23.501 [2], and </w:t>
      </w:r>
      <w:r>
        <w:rPr>
          <w:lang w:eastAsia="zh-CN"/>
        </w:rPr>
        <w:t>network</w:t>
      </w:r>
      <w:r>
        <w:t xml:space="preserve"> </w:t>
      </w:r>
      <w:r>
        <w:rPr>
          <w:lang w:eastAsia="zh-CN"/>
        </w:rPr>
        <w:t>data</w:t>
      </w:r>
      <w:r>
        <w:t xml:space="preserve"> </w:t>
      </w:r>
      <w:r>
        <w:rPr>
          <w:lang w:eastAsia="zh-CN"/>
        </w:rPr>
        <w:t>analytics</w:t>
      </w:r>
      <w:r>
        <w:t xml:space="preserve"> principles in TS 23.288 [5].</w:t>
      </w:r>
    </w:p>
    <w:p>
      <w:pPr>
        <w:rPr>
          <w:lang w:eastAsia="zh-CN"/>
        </w:rPr>
      </w:pPr>
      <w:bookmarkStart w:id="4067" w:name="_Toc97052764"/>
      <w:bookmarkStart w:id="4068" w:name="_Toc97052436"/>
      <w:bookmarkStart w:id="4069" w:name="_Toc97057819"/>
      <w:r>
        <w:rPr>
          <w:lang w:eastAsia="zh-CN"/>
        </w:rPr>
        <w:t>In addition, the following architectural assumptions are followed:</w:t>
      </w:r>
    </w:p>
    <w:p>
      <w:pPr>
        <w:pStyle w:val="B1"/>
        <w:rPr>
          <w:lang w:eastAsia="ko-KR"/>
        </w:rPr>
      </w:pPr>
      <w:r>
        <w:rPr>
          <w:lang w:eastAsia="zh-CN"/>
        </w:rPr>
        <w:t>-</w:t>
      </w:r>
      <w:r>
        <w:rPr>
          <w:lang w:eastAsia="zh-CN"/>
        </w:rPr>
        <w:tab/>
      </w:r>
      <w:r>
        <w:rPr>
          <w:lang w:eastAsia="ko-KR"/>
        </w:rPr>
        <w:t>In terms of user data privacy and security improvement, the cooperation with SA WG3 is needed;</w:t>
      </w:r>
    </w:p>
    <w:p>
      <w:pPr>
        <w:pStyle w:val="B1"/>
        <w:rPr>
          <w:lang w:eastAsia="zh-CN"/>
        </w:rPr>
      </w:pPr>
      <w:r>
        <w:rPr>
          <w:lang w:eastAsia="zh-CN"/>
        </w:rPr>
        <w:t>-</w:t>
      </w:r>
      <w:r>
        <w:rPr>
          <w:lang w:eastAsia="zh-CN"/>
        </w:rPr>
        <w:tab/>
        <w:t xml:space="preserve">For how to collect user plane data, the </w:t>
      </w:r>
      <w:r>
        <w:rPr>
          <w:lang w:eastAsia="ko-KR"/>
        </w:rPr>
        <w:t>cooperation with FS_UPEAS is needed</w:t>
      </w:r>
      <w:r>
        <w:rPr>
          <w:lang w:eastAsia="zh-CN"/>
        </w:rPr>
        <w:t>.</w:t>
      </w:r>
    </w:p>
    <w:p>
      <w:pPr>
        <w:pStyle w:val="1"/>
      </w:pPr>
      <w:bookmarkStart w:id="4070" w:name="_Toc31349"/>
      <w:bookmarkStart w:id="4071" w:name="_Toc101170878"/>
      <w:bookmarkStart w:id="4072" w:name="_Toc21751"/>
      <w:bookmarkStart w:id="4073" w:name="_Toc104433107"/>
      <w:bookmarkStart w:id="4074" w:name="_Toc104467283"/>
      <w:bookmarkStart w:id="4075" w:name="_Toc104467563"/>
      <w:bookmarkStart w:id="4076" w:name="_Toc104467899"/>
      <w:r>
        <w:t>5</w:t>
      </w:r>
      <w:r>
        <w:tab/>
        <w:t>Key Issues</w:t>
      </w:r>
      <w:bookmarkEnd w:id="4067"/>
      <w:bookmarkEnd w:id="4068"/>
      <w:bookmarkEnd w:id="4069"/>
      <w:bookmarkEnd w:id="4070"/>
      <w:bookmarkEnd w:id="4071"/>
      <w:bookmarkEnd w:id="4072"/>
      <w:bookmarkEnd w:id="4073"/>
      <w:bookmarkEnd w:id="4074"/>
      <w:bookmarkEnd w:id="4075"/>
      <w:bookmarkEnd w:id="4076"/>
    </w:p>
    <w:p>
      <w:pPr>
        <w:pStyle w:val="21"/>
      </w:pPr>
      <w:bookmarkStart w:id="4077" w:name="_Toc50575409"/>
      <w:bookmarkStart w:id="4078" w:name="_Toc50536656"/>
      <w:bookmarkStart w:id="4079" w:name="_Toc97057820"/>
      <w:bookmarkStart w:id="4080" w:name="_Toc97052765"/>
      <w:bookmarkStart w:id="4081" w:name="_Toc97052437"/>
      <w:bookmarkStart w:id="4082" w:name="_Toc31644"/>
      <w:bookmarkStart w:id="4083" w:name="_Toc101170879"/>
      <w:bookmarkStart w:id="4084" w:name="_Toc695"/>
      <w:bookmarkStart w:id="4085" w:name="_Toc104433108"/>
      <w:bookmarkStart w:id="4086" w:name="_Toc104467284"/>
      <w:bookmarkStart w:id="4087" w:name="_Toc104467564"/>
      <w:bookmarkStart w:id="4088" w:name="_Toc104467900"/>
      <w:r>
        <w:t>5.1</w:t>
      </w:r>
      <w:r>
        <w:tab/>
        <w:t>Key Issue #1:</w:t>
      </w:r>
      <w:bookmarkEnd w:id="4077"/>
      <w:bookmarkEnd w:id="4078"/>
      <w:r>
        <w:t xml:space="preserve"> How to </w:t>
      </w:r>
      <w:r>
        <w:rPr>
          <w:lang w:eastAsia="ko-KR"/>
        </w:rPr>
        <w:t>improve correctness of NWDAF analytics</w:t>
      </w:r>
      <w:bookmarkEnd w:id="4079"/>
      <w:bookmarkEnd w:id="4080"/>
      <w:bookmarkEnd w:id="4081"/>
      <w:bookmarkEnd w:id="4082"/>
      <w:bookmarkEnd w:id="4083"/>
      <w:bookmarkEnd w:id="4084"/>
      <w:bookmarkEnd w:id="4085"/>
      <w:bookmarkEnd w:id="4086"/>
      <w:bookmarkEnd w:id="4087"/>
      <w:bookmarkEnd w:id="4088"/>
    </w:p>
    <w:p>
      <w:pPr>
        <w:pStyle w:val="31"/>
        <w:rPr>
          <w:lang w:eastAsia="ko-KR"/>
        </w:rPr>
      </w:pPr>
      <w:bookmarkStart w:id="4089" w:name="_Toc23222"/>
      <w:bookmarkStart w:id="4090" w:name="_Toc97057821"/>
      <w:bookmarkStart w:id="4091" w:name="_Toc101170880"/>
      <w:bookmarkStart w:id="4092" w:name="_Toc5788"/>
      <w:bookmarkStart w:id="4093" w:name="_Toc104433109"/>
      <w:bookmarkStart w:id="4094" w:name="_Toc104467285"/>
      <w:bookmarkStart w:id="4095" w:name="_Toc104467565"/>
      <w:bookmarkStart w:id="4096" w:name="_Toc104467901"/>
      <w:r>
        <w:rPr>
          <w:lang w:eastAsia="ko-KR"/>
        </w:rPr>
        <w:t>5.</w:t>
      </w:r>
      <w:r>
        <w:rPr>
          <w:rFonts w:eastAsia="等线"/>
          <w:lang w:eastAsia="zh-CN"/>
        </w:rPr>
        <w:t>1</w:t>
      </w:r>
      <w:r>
        <w:rPr>
          <w:lang w:eastAsia="ko-KR"/>
        </w:rPr>
        <w:t>.1</w:t>
      </w:r>
      <w:r>
        <w:rPr>
          <w:lang w:eastAsia="ko-KR"/>
        </w:rPr>
        <w:tab/>
      </w:r>
      <w:bookmarkStart w:id="4097" w:name="_Toc97052766"/>
      <w:bookmarkStart w:id="4098" w:name="_Toc97052438"/>
      <w:r>
        <w:rPr>
          <w:lang w:eastAsia="ko-KR"/>
        </w:rPr>
        <w:t>Description</w:t>
      </w:r>
      <w:bookmarkEnd w:id="4089"/>
      <w:bookmarkEnd w:id="4090"/>
      <w:bookmarkEnd w:id="4091"/>
      <w:bookmarkEnd w:id="4092"/>
      <w:bookmarkEnd w:id="4097"/>
      <w:bookmarkEnd w:id="4098"/>
      <w:bookmarkEnd w:id="4093"/>
      <w:bookmarkEnd w:id="4094"/>
      <w:bookmarkEnd w:id="4095"/>
      <w:bookmarkEnd w:id="4096"/>
    </w:p>
    <w:p>
      <w:pPr>
        <w:rPr>
          <w:lang w:eastAsia="ko-KR"/>
        </w:rPr>
      </w:pPr>
      <w:r>
        <w:rPr>
          <w:lang w:eastAsia="ko-KR"/>
        </w:rPr>
        <w:t>Correctness of predictions is usually associated to accuracy, which represents the most prominent KPI to rate ML models. However, the accuracy can be corrupted by a wrong calculation and/or unfair feedback collection. It is thus of utmost importance to ensure that the accuracy is meaningful, consistent, and comparable.</w:t>
      </w:r>
    </w:p>
    <w:p>
      <w:pPr>
        <w:rPr>
          <w:lang w:eastAsia="ko-KR"/>
        </w:rPr>
      </w:pPr>
      <w:r>
        <w:rPr>
          <w:lang w:eastAsia="ko-KR"/>
        </w:rPr>
        <w:t>Incorrect predictions can be due to the fact that the accuracy of an ML model during inference may be lower than the accuracy of the same ML model during training. This is likely to happen if the training data set differs significantly in terms of distribution and features from the input data that the ML model is fed with during inference. Knowing how the ML model is meant to be used would help to train the ML model efficiently and effectively.</w:t>
      </w:r>
    </w:p>
    <w:p>
      <w:pPr>
        <w:rPr>
          <w:lang w:eastAsia="ko-KR"/>
        </w:rPr>
      </w:pPr>
      <w:r>
        <w:rPr>
          <w:lang w:eastAsia="ko-KR"/>
        </w:rPr>
        <w:t>The following aspects need to be studied:</w:t>
      </w:r>
    </w:p>
    <w:p>
      <w:pPr>
        <w:pStyle w:val="B1"/>
        <w:rPr>
          <w:lang w:eastAsia="ko-KR"/>
        </w:rPr>
      </w:pPr>
      <w:r>
        <w:rPr>
          <w:lang w:eastAsia="ko-KR"/>
        </w:rPr>
        <w:lastRenderedPageBreak/>
        <w:t>-</w:t>
      </w:r>
      <w:r>
        <w:rPr>
          <w:lang w:eastAsia="ko-KR"/>
        </w:rPr>
        <w:tab/>
        <w:t>How to detect that improving the correctness of an Analytics ID is needed?</w:t>
      </w:r>
    </w:p>
    <w:p>
      <w:pPr>
        <w:pStyle w:val="B1"/>
        <w:rPr>
          <w:lang w:eastAsia="ko-KR"/>
        </w:rPr>
      </w:pPr>
      <w:r>
        <w:rPr>
          <w:lang w:eastAsia="ko-KR"/>
        </w:rPr>
        <w:t>-</w:t>
      </w:r>
      <w:r>
        <w:rPr>
          <w:lang w:eastAsia="ko-KR"/>
        </w:rPr>
        <w:tab/>
        <w:t>How and what information is required to compute and represent the correctness of NWDAF analytics in a reliable way?</w:t>
      </w:r>
    </w:p>
    <w:p>
      <w:pPr>
        <w:pStyle w:val="NO"/>
        <w:rPr>
          <w:lang w:eastAsia="ko-KR"/>
        </w:rPr>
      </w:pPr>
      <w:r>
        <w:rPr>
          <w:lang w:eastAsia="ko-KR"/>
        </w:rPr>
        <w:t>NOTE:</w:t>
      </w:r>
      <w:r>
        <w:rPr>
          <w:lang w:eastAsia="ko-KR"/>
        </w:rPr>
        <w:tab/>
        <w:t>Whether the information is used to represent correctness of NWDAF analytics may depend on the use case.</w:t>
      </w:r>
    </w:p>
    <w:p>
      <w:pPr>
        <w:pStyle w:val="B1"/>
        <w:rPr>
          <w:lang w:eastAsia="ko-KR"/>
        </w:rPr>
      </w:pPr>
      <w:r>
        <w:rPr>
          <w:lang w:eastAsia="ko-KR"/>
        </w:rPr>
        <w:t>-</w:t>
      </w:r>
      <w:r>
        <w:rPr>
          <w:lang w:eastAsia="ko-KR"/>
        </w:rPr>
        <w:tab/>
        <w:t>Whether and what action(s) should be taken when the NWDAF Analytics are considered incorrect, whether and how a NF can continue consuming an Analytics ID for which the need for improvement has been detected?</w:t>
      </w:r>
    </w:p>
    <w:p>
      <w:pPr>
        <w:pStyle w:val="B1"/>
        <w:rPr>
          <w:lang w:eastAsia="ko-KR"/>
        </w:rPr>
      </w:pPr>
      <w:r>
        <w:rPr>
          <w:lang w:eastAsia="ko-KR"/>
        </w:rPr>
        <w:t>-</w:t>
      </w:r>
      <w:r>
        <w:rPr>
          <w:lang w:eastAsia="ko-KR"/>
        </w:rPr>
        <w:tab/>
        <w:t>Whether and which action(s) should be taken by consumer NF to help improve correctness of NWDAF Analytics.</w:t>
      </w:r>
    </w:p>
    <w:p>
      <w:pPr>
        <w:pStyle w:val="B1"/>
        <w:rPr>
          <w:lang w:eastAsia="ko-KR"/>
        </w:rPr>
      </w:pPr>
      <w:r>
        <w:rPr>
          <w:lang w:eastAsia="ko-KR"/>
        </w:rPr>
        <w:t>-</w:t>
      </w:r>
      <w:r>
        <w:rPr>
          <w:lang w:eastAsia="ko-KR"/>
        </w:rPr>
        <w:tab/>
        <w:t>Whether and how the NWDAF can improve correctness of NWDAF Analytics (e.g. which existing and/or additional information may be used by the NWDAF to improve the correctness of NWDAF Analytics)?</w:t>
      </w:r>
    </w:p>
    <w:p>
      <w:pPr>
        <w:pStyle w:val="B1"/>
        <w:rPr>
          <w:lang w:eastAsia="ko-KR"/>
        </w:rPr>
      </w:pPr>
      <w:r>
        <w:rPr>
          <w:lang w:eastAsia="ko-KR"/>
        </w:rPr>
        <w:t>-</w:t>
      </w:r>
      <w:r>
        <w:rPr>
          <w:lang w:eastAsia="ko-KR"/>
        </w:rPr>
        <w:tab/>
        <w:t>Whether there is a need for architectural and/or functional enhancements for improving correctness of NWDAF Analytics, if there is additional signalling load caused by any new functional enhancement and how to mitigate the signalling?</w:t>
      </w:r>
    </w:p>
    <w:p>
      <w:pPr>
        <w:pStyle w:val="B1"/>
        <w:rPr>
          <w:lang w:eastAsia="ko-KR"/>
        </w:rPr>
      </w:pPr>
      <w:r>
        <w:rPr>
          <w:lang w:eastAsia="ko-KR"/>
        </w:rPr>
        <w:t>-</w:t>
      </w:r>
      <w:r>
        <w:rPr>
          <w:lang w:eastAsia="ko-KR"/>
        </w:rPr>
        <w:tab/>
        <w:t>How and which information is needed to enhance the ML model provisioning to improve the correctness of NWDAF Analytics.</w:t>
      </w:r>
    </w:p>
    <w:p>
      <w:pPr>
        <w:pStyle w:val="B1"/>
        <w:rPr>
          <w:lang w:eastAsia="ko-KR"/>
        </w:rPr>
      </w:pPr>
      <w:r>
        <w:rPr>
          <w:lang w:eastAsia="ko-KR"/>
        </w:rPr>
        <w:t>-</w:t>
      </w:r>
      <w:r>
        <w:rPr>
          <w:lang w:eastAsia="ko-KR"/>
        </w:rPr>
        <w:tab/>
        <w:t>Study mechanisms to detect that degradation on an ML model has happened and whether and which actions should be triggered.</w:t>
      </w:r>
    </w:p>
    <w:p>
      <w:pPr>
        <w:pStyle w:val="21"/>
        <w:rPr>
          <w:lang w:eastAsia="ko-KR"/>
        </w:rPr>
      </w:pPr>
      <w:bookmarkStart w:id="4099" w:name="_Toc97052767"/>
      <w:bookmarkStart w:id="4100" w:name="_Toc97057822"/>
      <w:bookmarkStart w:id="4101" w:name="_Toc550"/>
      <w:bookmarkStart w:id="4102" w:name="_Toc97052439"/>
      <w:bookmarkStart w:id="4103" w:name="_Toc101170881"/>
      <w:bookmarkStart w:id="4104" w:name="_Toc7022"/>
      <w:bookmarkStart w:id="4105" w:name="_Toc104433110"/>
      <w:bookmarkStart w:id="4106" w:name="_Toc104467286"/>
      <w:bookmarkStart w:id="4107" w:name="_Toc104467566"/>
      <w:bookmarkStart w:id="4108" w:name="_Toc104467902"/>
      <w:bookmarkStart w:id="4109" w:name="_Toc462658743"/>
      <w:r>
        <w:rPr>
          <w:lang w:eastAsia="ko-KR"/>
        </w:rPr>
        <w:t>5.2</w:t>
      </w:r>
      <w:r>
        <w:rPr>
          <w:lang w:eastAsia="ko-KR"/>
        </w:rPr>
        <w:tab/>
        <w:t>Key Issue #2: NWDAF-assisted application detection</w:t>
      </w:r>
      <w:bookmarkEnd w:id="4099"/>
      <w:bookmarkEnd w:id="4100"/>
      <w:bookmarkEnd w:id="4101"/>
      <w:bookmarkEnd w:id="4102"/>
      <w:bookmarkEnd w:id="4103"/>
      <w:bookmarkEnd w:id="4104"/>
      <w:bookmarkEnd w:id="4105"/>
      <w:bookmarkEnd w:id="4106"/>
      <w:bookmarkEnd w:id="4107"/>
      <w:bookmarkEnd w:id="4108"/>
    </w:p>
    <w:p>
      <w:pPr>
        <w:pStyle w:val="31"/>
        <w:rPr>
          <w:lang w:eastAsia="ko-KR"/>
        </w:rPr>
      </w:pPr>
      <w:bookmarkStart w:id="4110" w:name="_Toc14410"/>
      <w:bookmarkStart w:id="4111" w:name="_Toc97057823"/>
      <w:bookmarkStart w:id="4112" w:name="_Toc101170882"/>
      <w:bookmarkStart w:id="4113" w:name="_Toc17318"/>
      <w:bookmarkStart w:id="4114" w:name="_Toc104433111"/>
      <w:bookmarkStart w:id="4115" w:name="_Toc104467287"/>
      <w:bookmarkStart w:id="4116" w:name="_Toc104467567"/>
      <w:bookmarkStart w:id="4117" w:name="_Toc104467903"/>
      <w:bookmarkEnd w:id="4109"/>
      <w:r>
        <w:rPr>
          <w:lang w:eastAsia="ko-KR"/>
        </w:rPr>
        <w:t>5.</w:t>
      </w:r>
      <w:r>
        <w:rPr>
          <w:rFonts w:eastAsia="等线"/>
          <w:lang w:eastAsia="zh-CN"/>
        </w:rPr>
        <w:t>2</w:t>
      </w:r>
      <w:r>
        <w:rPr>
          <w:lang w:eastAsia="ko-KR"/>
        </w:rPr>
        <w:t>.1</w:t>
      </w:r>
      <w:r>
        <w:rPr>
          <w:lang w:eastAsia="ko-KR"/>
        </w:rPr>
        <w:tab/>
      </w:r>
      <w:bookmarkStart w:id="4118" w:name="_Toc97052440"/>
      <w:bookmarkStart w:id="4119" w:name="_Toc97052768"/>
      <w:r>
        <w:rPr>
          <w:lang w:eastAsia="ko-KR"/>
        </w:rPr>
        <w:t>Description</w:t>
      </w:r>
      <w:bookmarkEnd w:id="4110"/>
      <w:bookmarkEnd w:id="4111"/>
      <w:bookmarkEnd w:id="4112"/>
      <w:bookmarkEnd w:id="4113"/>
      <w:bookmarkEnd w:id="4118"/>
      <w:bookmarkEnd w:id="4119"/>
      <w:bookmarkEnd w:id="4114"/>
      <w:bookmarkEnd w:id="4115"/>
      <w:bookmarkEnd w:id="4116"/>
      <w:bookmarkEnd w:id="4117"/>
    </w:p>
    <w:p>
      <w:pPr>
        <w:rPr>
          <w:lang w:eastAsia="zh-CN"/>
        </w:rPr>
      </w:pPr>
      <w:r>
        <w:rPr>
          <w:lang w:eastAsia="zh-CN"/>
        </w:rPr>
        <w:t>This key issue proposes to study whether and how the NWDAF can assist the detection of the traffic generated by an application. This KI corresponds to WT#2.1: NWDAF assisted application detection.</w:t>
      </w:r>
    </w:p>
    <w:p>
      <w:pPr>
        <w:rPr>
          <w:lang w:eastAsia="zh-CN"/>
        </w:rPr>
      </w:pPr>
      <w:r>
        <w:rPr>
          <w:lang w:eastAsia="zh-CN"/>
        </w:rPr>
        <w:t>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pPr>
        <w:rPr>
          <w:lang w:eastAsia="zh-CN"/>
        </w:rPr>
      </w:pPr>
      <w:r>
        <w:rPr>
          <w:lang w:eastAsia="zh-CN"/>
        </w:rPr>
        <w:t>It will be studied whether and how the NWDAF can assist to identify the traffic specific to a certain application at the UPF.</w:t>
      </w:r>
    </w:p>
    <w:p>
      <w:pPr>
        <w:rPr>
          <w:lang w:eastAsia="zh-CN"/>
        </w:rPr>
      </w:pPr>
      <w:r>
        <w:rPr>
          <w:lang w:eastAsia="zh-CN"/>
        </w:rPr>
        <w:t>The following issues shall be studied:</w:t>
      </w:r>
    </w:p>
    <w:p>
      <w:pPr>
        <w:pStyle w:val="B1"/>
        <w:rPr>
          <w:lang w:eastAsia="zh-CN"/>
        </w:rPr>
      </w:pPr>
      <w:r>
        <w:rPr>
          <w:lang w:eastAsia="zh-CN"/>
        </w:rPr>
        <w:t>-</w:t>
      </w:r>
      <w:r>
        <w:rPr>
          <w:lang w:eastAsia="zh-CN"/>
        </w:rPr>
        <w:tab/>
        <w:t>How to consider the consent of user and ASP (i.e. no privacy and regulatory issue) for performing and exposing the analytics for application detection?</w:t>
      </w:r>
    </w:p>
    <w:p>
      <w:pPr>
        <w:pStyle w:val="B1"/>
        <w:rPr>
          <w:lang w:eastAsia="zh-CN"/>
        </w:rPr>
      </w:pPr>
      <w:r>
        <w:rPr>
          <w:lang w:eastAsia="zh-CN"/>
        </w:rPr>
        <w:t>-</w:t>
      </w:r>
      <w:r>
        <w:rPr>
          <w:lang w:eastAsia="zh-CN"/>
        </w:rPr>
        <w:tab/>
        <w:t>Whether and how the NWDAF can assist the application detection, considering the following aspects:</w:t>
      </w:r>
    </w:p>
    <w:p>
      <w:pPr>
        <w:pStyle w:val="B2"/>
        <w:overflowPunct/>
        <w:autoSpaceDE/>
        <w:autoSpaceDN/>
        <w:adjustRightInd/>
        <w:textAlignment w:val="auto"/>
        <w:rPr>
          <w:lang w:eastAsia="en-US"/>
        </w:rPr>
      </w:pPr>
      <w:r>
        <w:rPr>
          <w:lang w:eastAsia="en-US"/>
        </w:rPr>
        <w:t>-</w:t>
      </w:r>
      <w:r>
        <w:rPr>
          <w:lang w:eastAsia="en-US"/>
        </w:rPr>
        <w:tab/>
        <w:t>Study use cases where the NWDAF can assist the application detection, for instance how to detect the application traffic if the ASP provides initial PFD information but does not update it in time or does not update it anymore, or if the ASP does not provide any PFD information.</w:t>
      </w:r>
    </w:p>
    <w:p>
      <w:pPr>
        <w:pStyle w:val="B2"/>
        <w:overflowPunct/>
        <w:autoSpaceDE/>
        <w:autoSpaceDN/>
        <w:adjustRightInd/>
        <w:textAlignment w:val="auto"/>
        <w:rPr>
          <w:lang w:eastAsia="en-US"/>
        </w:rPr>
      </w:pPr>
      <w:r>
        <w:rPr>
          <w:lang w:eastAsia="en-US"/>
        </w:rPr>
        <w:t>-</w:t>
      </w:r>
      <w:r>
        <w:rPr>
          <w:lang w:eastAsia="en-US"/>
        </w:rPr>
        <w:tab/>
        <w:t>If NWDAF provides analytics to assist the application detection performed at the UPF. What is the potential consumer of these analytics (e.g. NEF/PFDF) and how does that consumer use these analytics?</w:t>
      </w:r>
    </w:p>
    <w:p>
      <w:pPr>
        <w:pStyle w:val="B1"/>
        <w:rPr>
          <w:lang w:eastAsia="zh-CN"/>
        </w:rPr>
      </w:pPr>
      <w:r>
        <w:rPr>
          <w:lang w:eastAsia="zh-CN"/>
        </w:rPr>
        <w:t>-</w:t>
      </w:r>
      <w:r>
        <w:rPr>
          <w:lang w:eastAsia="zh-CN"/>
        </w:rPr>
        <w:tab/>
        <w:t>Whether new input data needs to be collected by NWDAF to assist the application detection performed at the UPF?</w:t>
      </w:r>
    </w:p>
    <w:p>
      <w:pPr>
        <w:pStyle w:val="B1"/>
        <w:rPr>
          <w:lang w:eastAsia="zh-CN"/>
        </w:rPr>
      </w:pPr>
      <w:r>
        <w:rPr>
          <w:lang w:eastAsia="zh-CN"/>
        </w:rPr>
        <w:t>-</w:t>
      </w:r>
      <w:r>
        <w:rPr>
          <w:lang w:eastAsia="zh-CN"/>
        </w:rPr>
        <w:tab/>
        <w:t>Whether existing or new Analytics ID(s) are needed to be provided by NWDAF to assist the application detection performed at the UPF?</w:t>
      </w:r>
    </w:p>
    <w:p>
      <w:pPr>
        <w:rPr>
          <w:lang w:eastAsia="zh-CN"/>
        </w:rPr>
      </w:pPr>
      <w:r>
        <w:rPr>
          <w:lang w:eastAsia="zh-CN"/>
        </w:rPr>
        <w:t>Solutions for this key issue shall not cause degradation of UPF performance.</w:t>
      </w:r>
    </w:p>
    <w:p>
      <w:pPr>
        <w:pStyle w:val="NO"/>
        <w:rPr>
          <w:lang w:eastAsia="zh-CN"/>
        </w:rPr>
      </w:pPr>
      <w:r>
        <w:rPr>
          <w:lang w:eastAsia="zh-CN"/>
        </w:rPr>
        <w:t>NOTE:</w:t>
      </w:r>
      <w:r>
        <w:rPr>
          <w:lang w:eastAsia="zh-CN"/>
        </w:rPr>
        <w:tab/>
        <w:t>Coordination with FS_ UPEAS / Study on UPF enhancement for Exposure and SBA may be needed.</w:t>
      </w:r>
    </w:p>
    <w:p>
      <w:pPr>
        <w:pStyle w:val="21"/>
        <w:rPr>
          <w:lang w:eastAsia="ko-KR"/>
        </w:rPr>
      </w:pPr>
      <w:bookmarkStart w:id="4120" w:name="_Toc97057824"/>
      <w:bookmarkStart w:id="4121" w:name="_Toc97052769"/>
      <w:bookmarkStart w:id="4122" w:name="_Toc24692"/>
      <w:bookmarkStart w:id="4123" w:name="_Toc97052441"/>
      <w:bookmarkStart w:id="4124" w:name="_Toc101170883"/>
      <w:bookmarkStart w:id="4125" w:name="_Toc32352"/>
      <w:bookmarkStart w:id="4126" w:name="_Toc104433112"/>
      <w:bookmarkStart w:id="4127" w:name="_Toc104467288"/>
      <w:bookmarkStart w:id="4128" w:name="_Toc104467568"/>
      <w:bookmarkStart w:id="4129" w:name="_Toc104467904"/>
      <w:r>
        <w:rPr>
          <w:lang w:eastAsia="ko-KR"/>
        </w:rPr>
        <w:lastRenderedPageBreak/>
        <w:t>5.3</w:t>
      </w:r>
      <w:r>
        <w:rPr>
          <w:lang w:eastAsia="ko-KR"/>
        </w:rPr>
        <w:tab/>
        <w:t>Key Issue #3: Data and analytics exchange in roaming case</w:t>
      </w:r>
      <w:bookmarkEnd w:id="4120"/>
      <w:bookmarkEnd w:id="4121"/>
      <w:bookmarkEnd w:id="4122"/>
      <w:bookmarkEnd w:id="4123"/>
      <w:bookmarkEnd w:id="4124"/>
      <w:bookmarkEnd w:id="4125"/>
      <w:bookmarkEnd w:id="4126"/>
      <w:bookmarkEnd w:id="4127"/>
      <w:bookmarkEnd w:id="4128"/>
      <w:bookmarkEnd w:id="4129"/>
    </w:p>
    <w:p>
      <w:pPr>
        <w:pStyle w:val="31"/>
        <w:rPr>
          <w:lang w:eastAsia="ko-KR"/>
        </w:rPr>
      </w:pPr>
      <w:bookmarkStart w:id="4130" w:name="_Toc97057825"/>
      <w:bookmarkStart w:id="4131" w:name="_Toc22628"/>
      <w:bookmarkStart w:id="4132" w:name="_Toc97052770"/>
      <w:bookmarkStart w:id="4133" w:name="_Toc97052442"/>
      <w:bookmarkStart w:id="4134" w:name="_Toc101170884"/>
      <w:bookmarkStart w:id="4135" w:name="_Toc28091"/>
      <w:bookmarkStart w:id="4136" w:name="_Toc104433113"/>
      <w:bookmarkStart w:id="4137" w:name="_Toc104467289"/>
      <w:bookmarkStart w:id="4138" w:name="_Toc104467569"/>
      <w:bookmarkStart w:id="4139" w:name="_Toc104467905"/>
      <w:r>
        <w:rPr>
          <w:lang w:eastAsia="ko-KR"/>
        </w:rPr>
        <w:t>5</w:t>
      </w:r>
      <w:r>
        <w:rPr>
          <w:lang w:eastAsia="zh-CN"/>
        </w:rPr>
        <w:t>.3</w:t>
      </w:r>
      <w:r>
        <w:rPr>
          <w:lang w:eastAsia="ko-KR"/>
        </w:rPr>
        <w:t>.1</w:t>
      </w:r>
      <w:r>
        <w:rPr>
          <w:lang w:eastAsia="ko-KR"/>
        </w:rPr>
        <w:tab/>
        <w:t>Description</w:t>
      </w:r>
      <w:bookmarkEnd w:id="4130"/>
      <w:bookmarkEnd w:id="4131"/>
      <w:bookmarkEnd w:id="4132"/>
      <w:bookmarkEnd w:id="4133"/>
      <w:bookmarkEnd w:id="4134"/>
      <w:bookmarkEnd w:id="4135"/>
      <w:bookmarkEnd w:id="4136"/>
      <w:bookmarkEnd w:id="4137"/>
      <w:bookmarkEnd w:id="4138"/>
      <w:bookmarkEnd w:id="4139"/>
    </w:p>
    <w:p>
      <w:pPr>
        <w:rPr>
          <w:rFonts w:eastAsia="等线"/>
          <w:lang w:eastAsia="zh-CN"/>
        </w:rPr>
      </w:pPr>
      <w:r>
        <w:rPr>
          <w:rFonts w:eastAsia="等线"/>
          <w:lang w:eastAsia="zh-CN"/>
        </w:rPr>
        <w:t>In roaming scenario, the HPLMN/VPLMN may need to collect data or consume analytics from the VPLMN/HPLMN. The data or analytics may relate to particular UEs or contain information about all UEs or groups of UEs. Both PLMNs (VPLMN, HPLMN) need the ability to control the amount of data exposed and to abstract or hide network-internal aspects based on user consent, operator policy, regulatory constraints and/or roaming agreements. Use cases for data exchange and analytics exposure between HPLMN and VPLMN require further investigation.</w:t>
      </w:r>
    </w:p>
    <w:p>
      <w:pPr>
        <w:rPr>
          <w:lang w:eastAsia="ko-KR"/>
        </w:rPr>
      </w:pPr>
      <w:r>
        <w:rPr>
          <w:lang w:eastAsia="ko-KR"/>
        </w:rPr>
        <w:t>The technical aspects to be studied include the following:</w:t>
      </w:r>
    </w:p>
    <w:p>
      <w:pPr>
        <w:pStyle w:val="B1"/>
      </w:pPr>
      <w:r>
        <w:t>-</w:t>
      </w:r>
      <w:r>
        <w:tab/>
        <w:t>Identification of use cases and requirements for data and/or analytics exchange between PLMNs (i.e. HPLMN and VPLMN(s)) in roaming scenario. For each use case, identify what raw data, existing or new Analytics IDs needs to be exchanged, and which existing Analytics ID can be enhanced or new Analytics ID can be generated for the roaming user based on the exchanged data</w:t>
      </w:r>
    </w:p>
    <w:p>
      <w:pPr>
        <w:pStyle w:val="B1"/>
      </w:pPr>
      <w:r>
        <w:t>-</w:t>
      </w:r>
      <w:r>
        <w:tab/>
        <w:t>Determination of possible architecture enhancements to support this exchange in roaming scenarios and of any necessary enhancements to related NFs in HPLMN and VPLMN, e.g. possible enhancement on data collection using DCCF, or possible enhancement on data storage using ADRF, or possible enhancement on security and privacy of the data and analytics exchange between PLMNs.</w:t>
      </w:r>
    </w:p>
    <w:p>
      <w:pPr>
        <w:pStyle w:val="NO"/>
      </w:pPr>
      <w:r>
        <w:t>NOTE 1:</w:t>
      </w:r>
      <w:r>
        <w:tab/>
        <w:t>Where possible, existing capabilities of the 5GC for inter-PLMN communication should be reused, for instance NRF capabilities to authorize access to services, and capabilities of Security Edge Protection Proxy (SEPP) defined in TS 33.501 [12] to manipulate data and to secure the confidentiality, integrity and authenticity of data exchange over the N32 interface between PLMNs.</w:t>
      </w:r>
    </w:p>
    <w:p>
      <w:pPr>
        <w:pStyle w:val="NO"/>
      </w:pPr>
      <w:r>
        <w:t>NOTE 2:</w:t>
      </w:r>
      <w:r>
        <w:tab/>
        <w:t>Coordination with SA3 on security aspects is required.</w:t>
      </w:r>
    </w:p>
    <w:p>
      <w:pPr>
        <w:pStyle w:val="NO"/>
      </w:pPr>
      <w:r>
        <w:t>NOTE 3:</w:t>
      </w:r>
      <w:r>
        <w:tab/>
        <w:t>Coordination with GSMA on sharing of user data while roaming may be required.</w:t>
      </w:r>
    </w:p>
    <w:p>
      <w:pPr>
        <w:pStyle w:val="21"/>
      </w:pPr>
      <w:bookmarkStart w:id="4140" w:name="_Toc97052443"/>
      <w:bookmarkStart w:id="4141" w:name="_Toc101170885"/>
      <w:bookmarkStart w:id="4142" w:name="_Toc97052771"/>
      <w:bookmarkStart w:id="4143" w:name="_Toc97057826"/>
      <w:bookmarkStart w:id="4144" w:name="_Toc28348"/>
      <w:bookmarkStart w:id="4145" w:name="_Toc21508"/>
      <w:bookmarkStart w:id="4146" w:name="_Toc104433114"/>
      <w:bookmarkStart w:id="4147" w:name="_Toc104467290"/>
      <w:bookmarkStart w:id="4148" w:name="_Toc104467570"/>
      <w:bookmarkStart w:id="4149" w:name="_Toc104467906"/>
      <w:bookmarkStart w:id="4150" w:name="_Toc436124703"/>
      <w:bookmarkStart w:id="4151" w:name="_Toc22214904"/>
      <w:bookmarkStart w:id="4152" w:name="_Toc510604403"/>
      <w:bookmarkStart w:id="4153" w:name="_Toc435670433"/>
      <w:bookmarkStart w:id="4154" w:name="_Toc23254037"/>
      <w:bookmarkStart w:id="4155" w:name="_Toc509905226"/>
      <w:r>
        <w:t>5.4</w:t>
      </w:r>
      <w:r>
        <w:tab/>
        <w:t>Key Issue #4: How to Enhance Data collection and Storage</w:t>
      </w:r>
      <w:bookmarkEnd w:id="4140"/>
      <w:bookmarkEnd w:id="4141"/>
      <w:bookmarkEnd w:id="4142"/>
      <w:bookmarkEnd w:id="4143"/>
      <w:bookmarkEnd w:id="4144"/>
      <w:bookmarkEnd w:id="4145"/>
      <w:bookmarkEnd w:id="4146"/>
      <w:bookmarkEnd w:id="4147"/>
      <w:bookmarkEnd w:id="4148"/>
      <w:bookmarkEnd w:id="4149"/>
    </w:p>
    <w:p>
      <w:pPr>
        <w:pStyle w:val="31"/>
      </w:pPr>
      <w:bookmarkStart w:id="4156" w:name="_Toc746"/>
      <w:bookmarkStart w:id="4157" w:name="_Toc101170886"/>
      <w:bookmarkStart w:id="4158" w:name="_Toc97052772"/>
      <w:bookmarkStart w:id="4159" w:name="_Toc97057827"/>
      <w:bookmarkStart w:id="4160" w:name="_Toc97052444"/>
      <w:bookmarkStart w:id="4161" w:name="_Toc2896"/>
      <w:bookmarkStart w:id="4162" w:name="_Toc104433115"/>
      <w:bookmarkStart w:id="4163" w:name="_Toc104467291"/>
      <w:bookmarkStart w:id="4164" w:name="_Toc104467571"/>
      <w:bookmarkStart w:id="4165" w:name="_Toc104467907"/>
      <w:r>
        <w:t>5.4.1</w:t>
      </w:r>
      <w:r>
        <w:tab/>
        <w:t>Description</w:t>
      </w:r>
      <w:bookmarkEnd w:id="4156"/>
      <w:bookmarkEnd w:id="4157"/>
      <w:bookmarkEnd w:id="4158"/>
      <w:bookmarkEnd w:id="4159"/>
      <w:bookmarkEnd w:id="4160"/>
      <w:bookmarkEnd w:id="4161"/>
      <w:bookmarkEnd w:id="4162"/>
      <w:bookmarkEnd w:id="4163"/>
      <w:bookmarkEnd w:id="4164"/>
      <w:bookmarkEnd w:id="4165"/>
    </w:p>
    <w:p>
      <w:pPr>
        <w:rPr>
          <w:lang w:eastAsia="ko-KR"/>
        </w:rPr>
      </w:pPr>
      <w:r>
        <w:rPr>
          <w:lang w:eastAsia="ko-KR"/>
        </w:rPr>
        <w:t>For this Key Issue the following aspects will be studied:</w:t>
      </w:r>
    </w:p>
    <w:p>
      <w:pPr>
        <w:pStyle w:val="B1"/>
        <w:rPr>
          <w:lang w:eastAsia="zh-CN"/>
        </w:rPr>
      </w:pPr>
      <w:r>
        <w:rPr>
          <w:lang w:eastAsia="zh-CN"/>
        </w:rPr>
        <w:t>-</w:t>
      </w:r>
      <w:r>
        <w:rPr>
          <w:lang w:eastAsia="zh-CN"/>
        </w:rPr>
        <w:tab/>
        <w:t>Interaction between multiple DCCFs and MFAFs (e.g. DCCF or MFAF relocation) if multiple DCCFs are deployed in one PLMN, to facilitate and improve data collection coordination.</w:t>
      </w:r>
    </w:p>
    <w:p>
      <w:pPr>
        <w:pStyle w:val="B1"/>
        <w:rPr>
          <w:lang w:eastAsia="zh-CN"/>
        </w:rPr>
      </w:pPr>
      <w:r>
        <w:rPr>
          <w:lang w:eastAsia="zh-CN"/>
        </w:rPr>
        <w:t>-</w:t>
      </w:r>
      <w:r>
        <w:rPr>
          <w:lang w:eastAsia="zh-CN"/>
        </w:rPr>
        <w:tab/>
        <w:t>Whether and how to enhance ADRF selection in case of multiple ADRF deployed in the network and whether and how to support ADRF relocation.</w:t>
      </w:r>
    </w:p>
    <w:p>
      <w:pPr>
        <w:pStyle w:val="B1"/>
        <w:rPr>
          <w:lang w:eastAsia="zh-CN"/>
        </w:rPr>
      </w:pPr>
      <w:r>
        <w:rPr>
          <w:lang w:eastAsia="zh-CN"/>
        </w:rPr>
        <w:t>-</w:t>
      </w:r>
      <w:r>
        <w:rPr>
          <w:lang w:eastAsia="zh-CN"/>
        </w:rPr>
        <w:tab/>
        <w:t>Whether and how the ADRF should store types of data other than historical data and analytics (e.g. ML models, analytics context) for network analytics.</w:t>
      </w:r>
    </w:p>
    <w:p>
      <w:pPr>
        <w:pStyle w:val="B1"/>
        <w:rPr>
          <w:rFonts w:eastAsia="等线"/>
          <w:lang w:eastAsia="zh-CN"/>
        </w:rPr>
      </w:pPr>
      <w:r>
        <w:rPr>
          <w:rFonts w:eastAsia="等线"/>
          <w:lang w:eastAsia="zh-CN"/>
        </w:rPr>
        <w:t>-</w:t>
      </w:r>
      <w:r>
        <w:rPr>
          <w:rFonts w:eastAsia="等线"/>
          <w:lang w:eastAsia="zh-CN"/>
        </w:rPr>
        <w:tab/>
        <w:t>Whether and what other enhancements are required for storage of data and/or analytics in ADRF, NWDAF and/or data source NF.</w:t>
      </w:r>
    </w:p>
    <w:p>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961"/>
        </w:tabs>
        <w:rPr>
          <w:lang w:eastAsia="zh-CN"/>
        </w:rPr>
      </w:pPr>
      <w:r>
        <w:rPr>
          <w:lang w:eastAsia="zh-CN"/>
        </w:rPr>
        <w:t>-</w:t>
      </w:r>
      <w:r>
        <w:rPr>
          <w:lang w:eastAsia="zh-CN"/>
        </w:rPr>
        <w:tab/>
        <w:t>Whether and what other enhancements can be made to further reduce signalling and data traffic and the impact of obtaining data on data sources related to network analytics.</w:t>
      </w:r>
    </w:p>
    <w:p>
      <w:pPr>
        <w:pStyle w:val="21"/>
        <w:rPr>
          <w:lang w:eastAsia="ko-KR"/>
        </w:rPr>
      </w:pPr>
      <w:bookmarkStart w:id="4166" w:name="_Toc101170887"/>
      <w:bookmarkStart w:id="4167" w:name="_Toc97052773"/>
      <w:bookmarkStart w:id="4168" w:name="_Toc97057828"/>
      <w:bookmarkStart w:id="4169" w:name="_Toc2990"/>
      <w:bookmarkStart w:id="4170" w:name="_Toc97052445"/>
      <w:bookmarkStart w:id="4171" w:name="_Toc20837"/>
      <w:bookmarkStart w:id="4172" w:name="_Toc104433116"/>
      <w:bookmarkStart w:id="4173" w:name="_Toc104467292"/>
      <w:bookmarkStart w:id="4174" w:name="_Toc104467572"/>
      <w:bookmarkStart w:id="4175" w:name="_Toc104467908"/>
      <w:r>
        <w:rPr>
          <w:lang w:eastAsia="ko-KR"/>
        </w:rPr>
        <w:t>5.5</w:t>
      </w:r>
      <w:r>
        <w:rPr>
          <w:lang w:eastAsia="ko-KR"/>
        </w:rPr>
        <w:tab/>
        <w:t xml:space="preserve">Key Issue #5: </w:t>
      </w:r>
      <w:bookmarkEnd w:id="4150"/>
      <w:bookmarkEnd w:id="4151"/>
      <w:bookmarkEnd w:id="4152"/>
      <w:bookmarkEnd w:id="4153"/>
      <w:bookmarkEnd w:id="4154"/>
      <w:bookmarkEnd w:id="4155"/>
      <w:r>
        <w:t>Enhance trained ML Model sharing</w:t>
      </w:r>
      <w:bookmarkEnd w:id="4166"/>
      <w:bookmarkEnd w:id="4167"/>
      <w:bookmarkEnd w:id="4168"/>
      <w:bookmarkEnd w:id="4169"/>
      <w:bookmarkEnd w:id="4170"/>
      <w:bookmarkEnd w:id="4171"/>
      <w:bookmarkEnd w:id="4172"/>
      <w:bookmarkEnd w:id="4173"/>
      <w:bookmarkEnd w:id="4174"/>
      <w:bookmarkEnd w:id="4175"/>
    </w:p>
    <w:p>
      <w:pPr>
        <w:pStyle w:val="31"/>
      </w:pPr>
      <w:bookmarkStart w:id="4176" w:name="_Toc101170888"/>
      <w:bookmarkStart w:id="4177" w:name="_Toc97052446"/>
      <w:bookmarkStart w:id="4178" w:name="_Toc97057829"/>
      <w:bookmarkStart w:id="4179" w:name="_Toc168"/>
      <w:bookmarkStart w:id="4180" w:name="_Toc97052774"/>
      <w:bookmarkStart w:id="4181" w:name="_Toc23254038"/>
      <w:bookmarkStart w:id="4182" w:name="_Toc22214905"/>
      <w:bookmarkStart w:id="4183" w:name="_Toc31725"/>
      <w:bookmarkStart w:id="4184" w:name="_Toc104433117"/>
      <w:bookmarkStart w:id="4185" w:name="_Toc104467293"/>
      <w:bookmarkStart w:id="4186" w:name="_Toc104467573"/>
      <w:bookmarkStart w:id="4187" w:name="_Toc104467909"/>
      <w:r>
        <w:t>5.5.1</w:t>
      </w:r>
      <w:r>
        <w:tab/>
        <w:t>Description</w:t>
      </w:r>
      <w:bookmarkEnd w:id="4176"/>
      <w:bookmarkEnd w:id="4177"/>
      <w:bookmarkEnd w:id="4178"/>
      <w:bookmarkEnd w:id="4179"/>
      <w:bookmarkEnd w:id="4180"/>
      <w:bookmarkEnd w:id="4181"/>
      <w:bookmarkEnd w:id="4182"/>
      <w:bookmarkEnd w:id="4183"/>
      <w:bookmarkEnd w:id="4184"/>
      <w:bookmarkEnd w:id="4185"/>
      <w:bookmarkEnd w:id="4186"/>
      <w:bookmarkEnd w:id="4187"/>
    </w:p>
    <w:p>
      <w:r>
        <w:t xml:space="preserve">As described in the below note from clause 5.1, TS 23.288 [5] that in Rel-17 the </w:t>
      </w:r>
      <w:r>
        <w:rPr>
          <w:lang w:eastAsia="zh-CN"/>
        </w:rPr>
        <w:t xml:space="preserve">ID(s) of the NWDAF containing </w:t>
      </w:r>
      <w:r>
        <w:t>MTLF</w:t>
      </w:r>
      <w:r>
        <w:rPr>
          <w:lang w:eastAsia="zh-CN"/>
        </w:rPr>
        <w:t>(s)</w:t>
      </w:r>
      <w:r>
        <w:t xml:space="preserve"> is locally configured</w:t>
      </w:r>
      <w:r>
        <w:rPr>
          <w:lang w:eastAsia="zh-CN"/>
        </w:rPr>
        <w:t xml:space="preserve"> in the NWDAF containing</w:t>
      </w:r>
      <w:r>
        <w:t xml:space="preserve"> AnLF</w:t>
      </w:r>
      <w:r>
        <w:rPr>
          <w:lang w:eastAsia="zh-CN"/>
        </w:rPr>
        <w:t>,</w:t>
      </w:r>
      <w:r>
        <w:t xml:space="preserve"> and </w:t>
      </w:r>
      <w:r>
        <w:rPr>
          <w:lang w:eastAsia="zh-CN"/>
        </w:rPr>
        <w:t>the NWDAF containing</w:t>
      </w:r>
      <w:r>
        <w:t xml:space="preserve"> AnLF </w:t>
      </w:r>
      <w:r>
        <w:rPr>
          <w:lang w:eastAsia="zh-CN"/>
        </w:rPr>
        <w:t xml:space="preserve">is </w:t>
      </w:r>
      <w:r>
        <w:t xml:space="preserve">only allowed to </w:t>
      </w:r>
      <w:r>
        <w:rPr>
          <w:lang w:eastAsia="zh-CN"/>
        </w:rPr>
        <w:t xml:space="preserve">retrieve trained ML </w:t>
      </w:r>
      <w:r>
        <w:t>model</w:t>
      </w:r>
      <w:r>
        <w:rPr>
          <w:lang w:eastAsia="zh-CN"/>
        </w:rPr>
        <w:t>(s) from</w:t>
      </w:r>
      <w:r>
        <w:t xml:space="preserve"> the configured </w:t>
      </w:r>
      <w:r>
        <w:rPr>
          <w:lang w:eastAsia="zh-CN"/>
        </w:rPr>
        <w:t xml:space="preserve">NWDAF containing </w:t>
      </w:r>
      <w:r>
        <w:t>MTLF</w:t>
      </w:r>
      <w:r>
        <w:rPr>
          <w:lang w:eastAsia="zh-CN"/>
        </w:rPr>
        <w:t>(s)</w:t>
      </w:r>
      <w:r>
        <w:t>.</w:t>
      </w:r>
    </w:p>
    <w:p>
      <w:pPr>
        <w:pStyle w:val="NO"/>
        <w:rPr>
          <w:i/>
          <w:iCs/>
        </w:rPr>
      </w:pPr>
      <w:r>
        <w:rPr>
          <w:i/>
          <w:iCs/>
        </w:rPr>
        <w:lastRenderedPageBreak/>
        <w:t>NOTE 3:</w:t>
      </w:r>
      <w:r>
        <w:rPr>
          <w:i/>
          <w:iCs/>
        </w:rPr>
        <w:tab/>
        <w:t>In this Release of the specification an NWDAF containing AnLF is locally configured with (a set of) IDs of NWDAFs containing MTLF and the Analytics ID(s) supported by each NWDAF containing MTLF to retrieve trained ML models. An NWDAF containing AnLF uses NWDAF discovery for NWDAF containing MTLF within the set of configured IDs of NWDAFs containing MTLF, if necessary. ML Model provisioning/sharing between multiple MTLFs is not supported in this Release of the specification.</w:t>
      </w:r>
    </w:p>
    <w:p>
      <w:r>
        <w:rPr>
          <w:lang w:eastAsia="zh-CN"/>
        </w:rPr>
        <w:t>In Rel-18, the following aspects are to be studied to enhance</w:t>
      </w:r>
      <w:r>
        <w:rPr>
          <w:lang w:eastAsia="ko-KR"/>
        </w:rPr>
        <w:t xml:space="preserve"> trained ML Model sharing</w:t>
      </w:r>
      <w:r>
        <w:rPr>
          <w:lang w:eastAsia="zh-CN"/>
        </w:rPr>
        <w:t xml:space="preserve"> between NWDAFs from different vendors</w:t>
      </w:r>
      <w:r>
        <w:t>:</w:t>
      </w:r>
    </w:p>
    <w:p>
      <w:pPr>
        <w:pStyle w:val="B1"/>
      </w:pPr>
      <w:r>
        <w:t>-</w:t>
      </w:r>
      <w:r>
        <w:tab/>
        <w:t>How to discover and select a NWDAF containing MTLF even from different vendors which can provide interoperable trained ML model(s), and how to retrieve interoperable trained ML model(s) from it, by a NWDAF containing AnLF, including:</w:t>
      </w:r>
    </w:p>
    <w:p>
      <w:pPr>
        <w:pStyle w:val="B1"/>
      </w:pPr>
      <w:r>
        <w:t>-</w:t>
      </w:r>
      <w:r>
        <w:tab/>
        <w:t>Whether and what new functionality / function(s) is needed for support of trained ML model interoperability?</w:t>
      </w:r>
    </w:p>
    <w:p>
      <w:pPr>
        <w:pStyle w:val="B1"/>
      </w:pPr>
      <w:r>
        <w:t>-</w:t>
      </w:r>
      <w:r>
        <w:tab/>
        <w:t>What additional information should be exchanged between the NWDAF containing MTLF and the NWDAF containing AnLF, for support of trained ML model interoperability.</w:t>
      </w:r>
    </w:p>
    <w:p>
      <w:pPr>
        <w:pStyle w:val="B1"/>
      </w:pPr>
      <w:r>
        <w:t>-</w:t>
      </w:r>
      <w:r>
        <w:tab/>
        <w:t>Whether and how to define common characteristics for trained ML models from different vendors?</w:t>
      </w:r>
    </w:p>
    <w:p>
      <w:pPr>
        <w:pStyle w:val="NO"/>
        <w:rPr>
          <w:lang w:eastAsia="ko-KR"/>
        </w:rPr>
      </w:pPr>
      <w:r>
        <w:rPr>
          <w:rFonts w:eastAsia="宋体"/>
          <w:lang w:eastAsia="ko-KR"/>
        </w:rPr>
        <w:t>NOTE</w:t>
      </w:r>
      <w:r>
        <w:rPr>
          <w:lang w:eastAsia="ko-KR"/>
        </w:rPr>
        <w:t> 1</w:t>
      </w:r>
      <w:r>
        <w:rPr>
          <w:rFonts w:eastAsia="宋体"/>
          <w:lang w:eastAsia="ko-KR"/>
        </w:rPr>
        <w:t>:</w:t>
      </w:r>
      <w:r>
        <w:rPr>
          <w:rFonts w:eastAsia="宋体"/>
          <w:lang w:eastAsia="ko-KR"/>
        </w:rPr>
        <w:tab/>
        <w:t>Coordination with SA5 is needed for ML model sharing aspects.</w:t>
      </w:r>
    </w:p>
    <w:p>
      <w:pPr>
        <w:pStyle w:val="NO"/>
        <w:rPr>
          <w:rFonts w:eastAsia="宋体"/>
          <w:lang w:eastAsia="ko-KR"/>
        </w:rPr>
      </w:pPr>
      <w:r>
        <w:rPr>
          <w:rFonts w:eastAsia="宋体"/>
          <w:lang w:eastAsia="en-US"/>
        </w:rPr>
        <w:t>NOTE 2:</w:t>
      </w:r>
      <w:r>
        <w:rPr>
          <w:rFonts w:eastAsia="宋体"/>
          <w:lang w:eastAsia="en-US"/>
        </w:rPr>
        <w:tab/>
        <w:t>Coordination with SA3 is needed for security aspects related to ML model sharing (e.g. ML model integrity, authorization of use, etc.) as investigated by this Key Issue.</w:t>
      </w:r>
    </w:p>
    <w:p>
      <w:pPr>
        <w:pStyle w:val="21"/>
        <w:rPr>
          <w:lang w:eastAsia="zh-CN"/>
        </w:rPr>
      </w:pPr>
      <w:bookmarkStart w:id="4188" w:name="_Toc97052775"/>
      <w:bookmarkStart w:id="4189" w:name="_Toc5721"/>
      <w:bookmarkStart w:id="4190" w:name="_Toc97052447"/>
      <w:bookmarkStart w:id="4191" w:name="_Toc97057830"/>
      <w:bookmarkStart w:id="4192" w:name="_Toc101170889"/>
      <w:bookmarkStart w:id="4193" w:name="_Toc1007"/>
      <w:bookmarkStart w:id="4194" w:name="_Toc104433118"/>
      <w:bookmarkStart w:id="4195" w:name="_Toc104467294"/>
      <w:bookmarkStart w:id="4196" w:name="_Toc104467574"/>
      <w:bookmarkStart w:id="4197" w:name="_Toc104467910"/>
      <w:bookmarkStart w:id="4198" w:name="_Toc500949091"/>
      <w:bookmarkStart w:id="4199" w:name="_Toc473190644"/>
      <w:r>
        <w:rPr>
          <w:rFonts w:eastAsia="宋体"/>
          <w:lang w:eastAsia="zh-CN"/>
        </w:rPr>
        <w:t>5</w:t>
      </w:r>
      <w:r>
        <w:t>.</w:t>
      </w:r>
      <w:r>
        <w:rPr>
          <w:rFonts w:eastAsia="宋体"/>
          <w:lang w:eastAsia="zh-CN"/>
        </w:rPr>
        <w:t>6</w:t>
      </w:r>
      <w:r>
        <w:tab/>
        <w:t xml:space="preserve">Key issue #6: </w:t>
      </w:r>
      <w:r>
        <w:rPr>
          <w:rFonts w:cs="Arial"/>
          <w:bCs/>
        </w:rPr>
        <w:t>NWDAF-assisted URSP</w:t>
      </w:r>
      <w:bookmarkEnd w:id="4188"/>
      <w:bookmarkEnd w:id="4189"/>
      <w:bookmarkEnd w:id="4190"/>
      <w:bookmarkEnd w:id="4191"/>
      <w:bookmarkEnd w:id="4192"/>
      <w:bookmarkEnd w:id="4193"/>
      <w:bookmarkEnd w:id="4194"/>
      <w:bookmarkEnd w:id="4195"/>
      <w:bookmarkEnd w:id="4196"/>
      <w:bookmarkEnd w:id="4197"/>
    </w:p>
    <w:p>
      <w:pPr>
        <w:pStyle w:val="31"/>
        <w:rPr>
          <w:lang w:eastAsia="ko-KR"/>
        </w:rPr>
      </w:pPr>
      <w:bookmarkStart w:id="4200" w:name="_Toc97052448"/>
      <w:bookmarkStart w:id="4201" w:name="_Toc20507"/>
      <w:bookmarkStart w:id="4202" w:name="_Toc101170890"/>
      <w:bookmarkStart w:id="4203" w:name="_Toc97057831"/>
      <w:bookmarkStart w:id="4204" w:name="_Toc97052776"/>
      <w:bookmarkStart w:id="4205" w:name="_Toc6983"/>
      <w:bookmarkStart w:id="4206" w:name="_Toc104433119"/>
      <w:bookmarkStart w:id="4207" w:name="_Toc104467295"/>
      <w:bookmarkStart w:id="4208" w:name="_Toc104467575"/>
      <w:bookmarkStart w:id="4209" w:name="_Toc104467911"/>
      <w:r>
        <w:rPr>
          <w:lang w:eastAsia="ko-KR"/>
        </w:rPr>
        <w:t>5.</w:t>
      </w:r>
      <w:r>
        <w:rPr>
          <w:rFonts w:eastAsia="等线"/>
          <w:lang w:eastAsia="zh-CN"/>
        </w:rPr>
        <w:t>6</w:t>
      </w:r>
      <w:r>
        <w:rPr>
          <w:lang w:eastAsia="ko-KR"/>
        </w:rPr>
        <w:t>.1</w:t>
      </w:r>
      <w:r>
        <w:rPr>
          <w:lang w:eastAsia="ko-KR"/>
        </w:rPr>
        <w:tab/>
        <w:t>Description</w:t>
      </w:r>
      <w:bookmarkEnd w:id="4200"/>
      <w:bookmarkEnd w:id="4201"/>
      <w:bookmarkEnd w:id="4202"/>
      <w:bookmarkEnd w:id="4203"/>
      <w:bookmarkEnd w:id="4204"/>
      <w:bookmarkEnd w:id="4205"/>
      <w:bookmarkEnd w:id="4206"/>
      <w:bookmarkEnd w:id="4207"/>
      <w:bookmarkEnd w:id="4208"/>
      <w:bookmarkEnd w:id="4209"/>
    </w:p>
    <w:p>
      <w:pPr>
        <w:rPr>
          <w:rFonts w:eastAsia="宋体"/>
          <w:lang w:eastAsia="zh-CN"/>
        </w:rPr>
      </w:pPr>
      <w:r>
        <w:rPr>
          <w:rFonts w:eastAsia="宋体"/>
        </w:rPr>
        <w:t>NWDAF can already provide some network analytics to PCF for policy decisions as described in clause 6.1.1.3 in TS 23.503 [4]. However, further investigation is required on whether and how analytics can be used to assist in the generation of URSP Rules.</w:t>
      </w:r>
    </w:p>
    <w:p>
      <w:pPr>
        <w:rPr>
          <w:rFonts w:eastAsia="等线"/>
          <w:bCs/>
          <w:lang w:eastAsia="zh-CN"/>
        </w:rPr>
      </w:pPr>
      <w:r>
        <w:rPr>
          <w:rFonts w:eastAsia="等线"/>
        </w:rPr>
        <w:t>In this key issue, the following aspects need to be studied:</w:t>
      </w:r>
    </w:p>
    <w:p>
      <w:pPr>
        <w:pStyle w:val="B1"/>
        <w:rPr>
          <w:lang w:eastAsia="zh-CN"/>
        </w:rPr>
      </w:pPr>
      <w:r>
        <w:rPr>
          <w:lang w:eastAsia="zh-CN"/>
        </w:rPr>
        <w:t>-</w:t>
      </w:r>
      <w:r>
        <w:rPr>
          <w:lang w:eastAsia="zh-CN"/>
        </w:rPr>
        <w:tab/>
        <w:t>Whether any and which components of the URSP rules can benefit from analytics.</w:t>
      </w:r>
    </w:p>
    <w:p>
      <w:pPr>
        <w:pStyle w:val="B1"/>
        <w:rPr>
          <w:lang w:eastAsia="zh-CN"/>
        </w:rPr>
      </w:pPr>
      <w:r>
        <w:rPr>
          <w:lang w:eastAsia="zh-CN"/>
        </w:rPr>
        <w:t>-</w:t>
      </w:r>
      <w:r>
        <w:rPr>
          <w:lang w:eastAsia="zh-CN"/>
        </w:rPr>
        <w:tab/>
        <w:t>Whether and how existing Analytics IDs, or new Analytics ID(s) can be used to assist in the generation of URSP Rules.</w:t>
      </w:r>
    </w:p>
    <w:p>
      <w:pPr>
        <w:pStyle w:val="B1"/>
        <w:rPr>
          <w:lang w:eastAsia="zh-CN"/>
        </w:rPr>
      </w:pPr>
      <w:r>
        <w:rPr>
          <w:lang w:eastAsia="zh-CN"/>
        </w:rPr>
        <w:t>-</w:t>
      </w:r>
      <w:r>
        <w:rPr>
          <w:lang w:eastAsia="zh-CN"/>
        </w:rPr>
        <w:tab/>
        <w:t>What procedures trigger the subscription to these Analytics IDs.</w:t>
      </w:r>
    </w:p>
    <w:p>
      <w:pPr>
        <w:pStyle w:val="B1"/>
        <w:rPr>
          <w:lang w:eastAsia="zh-CN"/>
        </w:rPr>
      </w:pPr>
      <w:r>
        <w:rPr>
          <w:lang w:eastAsia="zh-CN"/>
        </w:rPr>
        <w:t>-</w:t>
      </w:r>
      <w:r>
        <w:rPr>
          <w:lang w:eastAsia="zh-CN"/>
        </w:rPr>
        <w:tab/>
        <w:t>Whether new (set of) interactions(s) are required to assist in the generation of URSP Rules as defined in Rel17, and how to define the new interactions if needed.</w:t>
      </w:r>
    </w:p>
    <w:p>
      <w:pPr>
        <w:pStyle w:val="B1"/>
        <w:rPr>
          <w:lang w:eastAsia="zh-CN"/>
        </w:rPr>
      </w:pPr>
      <w:r>
        <w:rPr>
          <w:lang w:eastAsia="zh-CN"/>
        </w:rPr>
        <w:t>-</w:t>
      </w:r>
      <w:r>
        <w:rPr>
          <w:lang w:eastAsia="zh-CN"/>
        </w:rPr>
        <w:tab/>
        <w:t>What information should be collected (or provided) as input (or output) by the NWDAF for these Analytics IDs.</w:t>
      </w:r>
    </w:p>
    <w:p>
      <w:pPr>
        <w:pStyle w:val="21"/>
        <w:rPr>
          <w:lang w:eastAsia="zh-CN"/>
        </w:rPr>
      </w:pPr>
      <w:bookmarkStart w:id="4210" w:name="_Toc92987383"/>
      <w:bookmarkStart w:id="4211" w:name="_Toc22286583"/>
      <w:bookmarkStart w:id="4212" w:name="_Toc23317644"/>
      <w:bookmarkStart w:id="4213" w:name="_Toc26694"/>
      <w:bookmarkStart w:id="4214" w:name="_Toc101170891"/>
      <w:bookmarkStart w:id="4215" w:name="_Toc13465"/>
      <w:bookmarkStart w:id="4216" w:name="_Toc104433120"/>
      <w:bookmarkStart w:id="4217" w:name="_Toc104467296"/>
      <w:bookmarkStart w:id="4218" w:name="_Toc104467576"/>
      <w:bookmarkStart w:id="4219" w:name="_Toc104467912"/>
      <w:bookmarkEnd w:id="4198"/>
      <w:bookmarkEnd w:id="4199"/>
      <w:r>
        <w:rPr>
          <w:lang w:eastAsia="ko-KR"/>
        </w:rPr>
        <w:t>5.7</w:t>
      </w:r>
      <w:r>
        <w:rPr>
          <w:lang w:eastAsia="ko-KR"/>
        </w:rPr>
        <w:tab/>
        <w:t xml:space="preserve">Key Issue #7: </w:t>
      </w:r>
      <w:bookmarkEnd w:id="4210"/>
      <w:bookmarkEnd w:id="4211"/>
      <w:bookmarkEnd w:id="4212"/>
      <w:r>
        <w:rPr>
          <w:lang w:eastAsia="ko-KR"/>
        </w:rPr>
        <w:t>Enhancements on QoS Sustainability analytics</w:t>
      </w:r>
      <w:bookmarkEnd w:id="4213"/>
      <w:bookmarkEnd w:id="4214"/>
      <w:bookmarkEnd w:id="4215"/>
      <w:bookmarkEnd w:id="4216"/>
      <w:bookmarkEnd w:id="4217"/>
      <w:bookmarkEnd w:id="4218"/>
      <w:bookmarkEnd w:id="4219"/>
    </w:p>
    <w:p>
      <w:pPr>
        <w:pStyle w:val="31"/>
        <w:rPr>
          <w:lang w:eastAsia="ko-KR"/>
        </w:rPr>
      </w:pPr>
      <w:bookmarkStart w:id="4220" w:name="_Toc28063"/>
      <w:bookmarkStart w:id="4221" w:name="_Toc22286584"/>
      <w:bookmarkStart w:id="4222" w:name="_Toc435670434"/>
      <w:bookmarkStart w:id="4223" w:name="_Toc92987384"/>
      <w:bookmarkStart w:id="4224" w:name="_Toc23317645"/>
      <w:bookmarkStart w:id="4225" w:name="_Toc509905227"/>
      <w:bookmarkStart w:id="4226" w:name="_Toc436124704"/>
      <w:bookmarkStart w:id="4227" w:name="_Toc101170892"/>
      <w:bookmarkStart w:id="4228" w:name="_Toc16963"/>
      <w:bookmarkStart w:id="4229" w:name="_Toc104433121"/>
      <w:bookmarkStart w:id="4230" w:name="_Toc104467297"/>
      <w:bookmarkStart w:id="4231" w:name="_Toc104467577"/>
      <w:bookmarkStart w:id="4232" w:name="_Toc104467913"/>
      <w:r>
        <w:rPr>
          <w:lang w:eastAsia="ko-KR"/>
        </w:rPr>
        <w:t>5</w:t>
      </w:r>
      <w:r>
        <w:rPr>
          <w:lang w:eastAsia="zh-CN"/>
        </w:rPr>
        <w:t>.7</w:t>
      </w:r>
      <w:r>
        <w:rPr>
          <w:lang w:eastAsia="ko-KR"/>
        </w:rPr>
        <w:t>.1</w:t>
      </w:r>
      <w:r>
        <w:rPr>
          <w:lang w:eastAsia="ko-KR"/>
        </w:rPr>
        <w:tab/>
        <w:t>Description</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pPr>
        <w:rPr>
          <w:lang w:eastAsia="zh-CN"/>
        </w:rPr>
      </w:pPr>
      <w:r>
        <w:rPr>
          <w:rFonts w:eastAsia="宋体"/>
        </w:rPr>
        <w:t xml:space="preserve">Currently, NWDAF can provide Cell level QoS Sustainability analytics with limited QoS parameters, </w:t>
      </w:r>
      <w:r>
        <w:t>i.e. RAN UE Throughput and QoS Flow retainability. More KPIs reporting for QoS Sustainability analytics would benefit, e.g. for V2X use cases as defined by 5GAA.</w:t>
      </w:r>
    </w:p>
    <w:p>
      <w:pPr>
        <w:rPr>
          <w:lang w:eastAsia="zh-CN"/>
        </w:rPr>
      </w:pPr>
      <w:r>
        <w:t>Therefore, the following aspects are needed to be studied for QoS Sustainability analytics enhancement:</w:t>
      </w:r>
    </w:p>
    <w:p>
      <w:pPr>
        <w:pStyle w:val="B1"/>
        <w:rPr>
          <w:rFonts w:eastAsia="Malgun Gothic"/>
          <w:lang w:eastAsia="zh-CN"/>
        </w:rPr>
      </w:pPr>
      <w:r>
        <w:rPr>
          <w:rFonts w:eastAsia="Malgun Gothic"/>
          <w:lang w:eastAsia="zh-CN"/>
        </w:rPr>
        <w:t>-</w:t>
      </w:r>
      <w:r>
        <w:rPr>
          <w:rFonts w:eastAsia="Malgun Gothic"/>
          <w:lang w:eastAsia="zh-CN"/>
        </w:rPr>
        <w:tab/>
        <w:t>Whether and how to enhance the QoS Sustainability analytics with a finer granularity area (e.g. below Cell level)? Or alternatively if a new Analytics ID is required for the finer granularity area for this purpose?</w:t>
      </w:r>
    </w:p>
    <w:p>
      <w:pPr>
        <w:pStyle w:val="B1"/>
        <w:rPr>
          <w:rFonts w:eastAsia="Malgun Gothic"/>
          <w:lang w:eastAsia="zh-CN"/>
        </w:rPr>
      </w:pPr>
      <w:r>
        <w:rPr>
          <w:rFonts w:eastAsia="Malgun Gothic"/>
          <w:lang w:eastAsia="zh-CN"/>
        </w:rPr>
        <w:lastRenderedPageBreak/>
        <w:t>-</w:t>
      </w:r>
      <w:r>
        <w:rPr>
          <w:rFonts w:eastAsia="Malgun Gothic"/>
          <w:lang w:eastAsia="zh-CN"/>
        </w:rPr>
        <w:tab/>
        <w:t>Whether and how to enhance the QoS Sustainability analytics (or a new Analytics ID) with additional input and/or output data?</w:t>
      </w:r>
    </w:p>
    <w:p>
      <w:pPr>
        <w:pStyle w:val="B1"/>
        <w:rPr>
          <w:rFonts w:eastAsia="Malgun Gothic"/>
          <w:lang w:eastAsia="zh-CN"/>
        </w:rPr>
      </w:pPr>
      <w:r>
        <w:rPr>
          <w:rFonts w:eastAsia="Malgun Gothic"/>
          <w:lang w:eastAsia="zh-CN"/>
        </w:rPr>
        <w:t>-</w:t>
      </w:r>
      <w:r>
        <w:rPr>
          <w:rFonts w:eastAsia="Malgun Gothic"/>
          <w:lang w:eastAsia="zh-CN"/>
        </w:rPr>
        <w:tab/>
        <w:t>Whether and how to enhance the request for QoS Sustainability analytics (or a new Analytics ID)?</w:t>
      </w:r>
    </w:p>
    <w:p>
      <w:pPr>
        <w:pStyle w:val="NO"/>
        <w:rPr>
          <w:lang w:eastAsia="zh-CN"/>
        </w:rPr>
      </w:pPr>
      <w:r>
        <w:rPr>
          <w:lang w:eastAsia="zh-CN"/>
        </w:rPr>
        <w:t>NOTE:</w:t>
      </w:r>
      <w:r>
        <w:rPr>
          <w:lang w:eastAsia="zh-CN"/>
        </w:rPr>
        <w:tab/>
        <w:t>Coordinated activities with 5GAA are needed.</w:t>
      </w:r>
    </w:p>
    <w:p>
      <w:pPr>
        <w:pStyle w:val="21"/>
        <w:rPr>
          <w:lang w:eastAsia="ko-KR"/>
        </w:rPr>
      </w:pPr>
      <w:bookmarkStart w:id="4233" w:name="_Toc97052449"/>
      <w:bookmarkStart w:id="4234" w:name="_Toc97052777"/>
      <w:bookmarkStart w:id="4235" w:name="_Toc97057832"/>
      <w:bookmarkStart w:id="4236" w:name="_Toc101170893"/>
      <w:bookmarkStart w:id="4237" w:name="_Toc22900"/>
      <w:bookmarkStart w:id="4238" w:name="_Toc25938"/>
      <w:bookmarkStart w:id="4239" w:name="_Toc104433122"/>
      <w:bookmarkStart w:id="4240" w:name="_Toc104467298"/>
      <w:bookmarkStart w:id="4241" w:name="_Toc104467578"/>
      <w:bookmarkStart w:id="4242" w:name="_Toc104467914"/>
      <w:r>
        <w:rPr>
          <w:lang w:eastAsia="ko-KR"/>
        </w:rPr>
        <w:t>5.8</w:t>
      </w:r>
      <w:r>
        <w:rPr>
          <w:lang w:eastAsia="ko-KR"/>
        </w:rPr>
        <w:tab/>
        <w:t>Key Issue #8: Supporting Federated Learning in 5GC</w:t>
      </w:r>
      <w:bookmarkEnd w:id="4233"/>
      <w:bookmarkEnd w:id="4234"/>
      <w:bookmarkEnd w:id="4235"/>
      <w:bookmarkEnd w:id="4236"/>
      <w:bookmarkEnd w:id="4237"/>
      <w:bookmarkEnd w:id="4238"/>
      <w:bookmarkEnd w:id="4239"/>
      <w:bookmarkEnd w:id="4240"/>
      <w:bookmarkEnd w:id="4241"/>
      <w:bookmarkEnd w:id="4242"/>
    </w:p>
    <w:p>
      <w:pPr>
        <w:pStyle w:val="31"/>
        <w:rPr>
          <w:lang w:eastAsia="ko-KR"/>
        </w:rPr>
      </w:pPr>
      <w:bookmarkStart w:id="4243" w:name="_Toc97057833"/>
      <w:bookmarkStart w:id="4244" w:name="_Toc97052778"/>
      <w:bookmarkStart w:id="4245" w:name="_Toc101170894"/>
      <w:bookmarkStart w:id="4246" w:name="_Toc12806"/>
      <w:bookmarkStart w:id="4247" w:name="_Toc97052450"/>
      <w:bookmarkStart w:id="4248" w:name="_Toc19763"/>
      <w:bookmarkStart w:id="4249" w:name="_Toc104433123"/>
      <w:bookmarkStart w:id="4250" w:name="_Toc104467299"/>
      <w:bookmarkStart w:id="4251" w:name="_Toc104467579"/>
      <w:bookmarkStart w:id="4252" w:name="_Toc104467915"/>
      <w:r>
        <w:rPr>
          <w:lang w:eastAsia="ko-KR"/>
        </w:rPr>
        <w:t>5.8.1</w:t>
      </w:r>
      <w:r>
        <w:rPr>
          <w:lang w:eastAsia="ko-KR"/>
        </w:rPr>
        <w:tab/>
        <w:t>Description</w:t>
      </w:r>
      <w:bookmarkEnd w:id="4243"/>
      <w:bookmarkEnd w:id="4244"/>
      <w:bookmarkEnd w:id="4245"/>
      <w:bookmarkEnd w:id="4246"/>
      <w:bookmarkEnd w:id="4247"/>
      <w:bookmarkEnd w:id="4248"/>
      <w:bookmarkEnd w:id="4249"/>
      <w:bookmarkEnd w:id="4250"/>
      <w:bookmarkEnd w:id="4251"/>
      <w:bookmarkEnd w:id="4252"/>
    </w:p>
    <w:p>
      <w:pPr>
        <w:rPr>
          <w:lang w:eastAsia="zh-CN"/>
        </w:rPr>
      </w:pPr>
      <w:r>
        <w:rPr>
          <w:lang w:eastAsia="zh-CN"/>
        </w:rPr>
        <w:t>This contribution is related to WT # 4.1.</w:t>
      </w:r>
    </w:p>
    <w:p>
      <w:pPr>
        <w:rPr>
          <w:lang w:eastAsia="zh-CN"/>
        </w:rPr>
      </w:pPr>
      <w:r>
        <w:rPr>
          <w:lang w:eastAsia="zh-CN"/>
        </w:rPr>
        <w:t>Current enablers for network automation architecture by NWDAF still faces some major challenges as follows:</w:t>
      </w:r>
    </w:p>
    <w:p>
      <w:pPr>
        <w:pStyle w:val="B1"/>
        <w:rPr>
          <w:lang w:eastAsia="zh-CN"/>
        </w:rPr>
      </w:pPr>
      <w:r>
        <w:rPr>
          <w:lang w:eastAsia="zh-CN"/>
        </w:rPr>
        <w:t>-</w:t>
      </w:r>
      <w:r>
        <w:rPr>
          <w:lang w:eastAsia="zh-CN"/>
        </w:rPr>
        <w:tab/>
        <w:t>User data privacy and security (protected by e.g. GDPR) has become a worldwide issue, it is also difficult for NWDAF to collect UE level network data.</w:t>
      </w:r>
    </w:p>
    <w:p>
      <w:pPr>
        <w:pStyle w:val="B1"/>
        <w:rPr>
          <w:lang w:eastAsia="zh-CN"/>
        </w:rPr>
      </w:pPr>
      <w:r>
        <w:rPr>
          <w:lang w:eastAsia="zh-CN"/>
        </w:rPr>
        <w:t>-</w:t>
      </w:r>
      <w:r>
        <w:rPr>
          <w:lang w:eastAsia="zh-CN"/>
        </w:rPr>
        <w:tab/>
        <w:t>With the introduction of MTLF in Rel-17, various data from wide area is needed to train an ML model for NWDAF containing MTLF. However, it is difficult for NWDAF containing MTLF to collect all the raw data from distributed data source in different areas.</w:t>
      </w:r>
    </w:p>
    <w:p>
      <w:pPr>
        <w:rPr>
          <w:lang w:eastAsia="ko-KR"/>
        </w:rPr>
      </w:pPr>
      <w:r>
        <w:rPr>
          <w:lang w:eastAsia="zh-CN"/>
        </w:rPr>
        <w:t xml:space="preserve">In order to address the challenges, 3GPP tries to adopt Federated Learning (also called Federated Machine Learning) technique in NWDAF containing MTLF to train an ML model, in which there is no need for raw data transferring (e.g. centralized into NWDAF) but only need for cooperation among multiple NWDAFs (MTLF) i.e. sharing of ML model and of the learning results among multiple NWDAFs (MTLF). </w:t>
      </w:r>
      <w:r>
        <w:rPr>
          <w:lang w:eastAsia="ko-KR"/>
        </w:rPr>
        <w:t>In Rel-17, however, the cooperation of multiple NWDAF containing MTLF is explicitly prohibited and it is only allowed for NWDAF containing AnLF to subscribe or request the ML model from the configured NWDAF containing MTLF</w:t>
      </w:r>
    </w:p>
    <w:p>
      <w:pPr>
        <w:rPr>
          <w:lang w:eastAsia="zh-CN"/>
        </w:rPr>
      </w:pPr>
      <w:r>
        <w:rPr>
          <w:lang w:eastAsia="zh-CN"/>
        </w:rPr>
        <w:t>This Key Issue is aim to study architecture enhancement to support Federated Learning which allows the cooperation of multiple NWDAF containing MTLF to train an ML model in 3GPP network with the following aspects:</w:t>
      </w:r>
    </w:p>
    <w:p>
      <w:pPr>
        <w:pStyle w:val="B1"/>
        <w:rPr>
          <w:lang w:eastAsia="zh-CN"/>
        </w:rPr>
      </w:pPr>
      <w:r>
        <w:rPr>
          <w:lang w:eastAsia="zh-CN"/>
        </w:rPr>
        <w:t>-</w:t>
      </w:r>
      <w:r>
        <w:rPr>
          <w:lang w:eastAsia="zh-CN"/>
        </w:rPr>
        <w:tab/>
        <w:t>Identify the use cases that required Federated learning in 5GC;</w:t>
      </w:r>
    </w:p>
    <w:p>
      <w:pPr>
        <w:pStyle w:val="B1"/>
        <w:rPr>
          <w:lang w:eastAsia="zh-CN"/>
        </w:rPr>
      </w:pPr>
      <w:r>
        <w:rPr>
          <w:lang w:eastAsia="zh-CN"/>
        </w:rPr>
        <w:t>-</w:t>
      </w:r>
      <w:r>
        <w:rPr>
          <w:lang w:eastAsia="zh-CN"/>
        </w:rPr>
        <w:tab/>
        <w:t>Study the registration and discovery of the NWDAF supporting Federated Learning;</w:t>
      </w:r>
    </w:p>
    <w:p>
      <w:pPr>
        <w:pStyle w:val="B1"/>
        <w:rPr>
          <w:lang w:eastAsia="zh-CN"/>
        </w:rPr>
      </w:pPr>
      <w:r>
        <w:rPr>
          <w:lang w:eastAsia="zh-CN"/>
        </w:rPr>
        <w:t>-</w:t>
      </w:r>
      <w:r>
        <w:rPr>
          <w:lang w:eastAsia="zh-CN"/>
        </w:rPr>
        <w:tab/>
        <w:t>Study how to decide whether Federated Learning is required or not for an existing Analytics ID or a new Analytics ID;</w:t>
      </w:r>
    </w:p>
    <w:p>
      <w:pPr>
        <w:pStyle w:val="B1"/>
        <w:rPr>
          <w:lang w:eastAsia="zh-CN"/>
        </w:rPr>
      </w:pPr>
      <w:r>
        <w:rPr>
          <w:lang w:eastAsia="zh-CN"/>
        </w:rPr>
        <w:t>-</w:t>
      </w:r>
      <w:r>
        <w:rPr>
          <w:lang w:eastAsia="zh-CN"/>
        </w:rPr>
        <w:tab/>
        <w:t>Study how to coordinate multiple NWDAFs including selection of participant NWDAF instances in the Federated Learning group, e.g. assistance information (if any) to perform the selection, and decision of role for the participant NWDAF;</w:t>
      </w:r>
    </w:p>
    <w:p>
      <w:pPr>
        <w:pStyle w:val="B1"/>
        <w:rPr>
          <w:lang w:eastAsia="zh-CN"/>
        </w:rPr>
      </w:pPr>
      <w:r>
        <w:rPr>
          <w:lang w:eastAsia="zh-CN"/>
        </w:rPr>
        <w:t>-</w:t>
      </w:r>
      <w:r>
        <w:rPr>
          <w:lang w:eastAsia="zh-CN"/>
        </w:rPr>
        <w:tab/>
        <w:t>Study whether and how to perform performance (e.g. network performance and model performance) monitoring of the NWDAF Federated Learning operation.</w:t>
      </w:r>
    </w:p>
    <w:p>
      <w:pPr>
        <w:pStyle w:val="NO"/>
        <w:rPr>
          <w:lang w:eastAsia="ko-KR"/>
        </w:rPr>
      </w:pPr>
      <w:r>
        <w:rPr>
          <w:lang w:eastAsia="ko-KR"/>
        </w:rPr>
        <w:t>NOTE 1:</w:t>
      </w:r>
      <w:r>
        <w:rPr>
          <w:lang w:eastAsia="ko-KR"/>
        </w:rPr>
        <w:tab/>
        <w:t>Performance monitoring of Federated Learning operation should be aligned with mechanisms for improved correctness of analytics defined in WT#1.2.</w:t>
      </w:r>
    </w:p>
    <w:p>
      <w:pPr>
        <w:pStyle w:val="NO"/>
        <w:rPr>
          <w:lang w:eastAsia="ko-KR"/>
        </w:rPr>
      </w:pPr>
      <w:r>
        <w:rPr>
          <w:lang w:eastAsia="ko-KR"/>
        </w:rPr>
        <w:t>NOTE 2:</w:t>
      </w:r>
      <w:r>
        <w:rPr>
          <w:lang w:eastAsia="ko-KR"/>
        </w:rPr>
        <w:tab/>
        <w:t>In terms of user data privacy and security improvement, the cooperation with SA3 is needed.</w:t>
      </w:r>
    </w:p>
    <w:p>
      <w:pPr>
        <w:pStyle w:val="NO"/>
      </w:pPr>
      <w:r>
        <w:rPr>
          <w:lang w:eastAsia="ko-KR"/>
        </w:rPr>
        <w:t>NOTE 3:</w:t>
      </w:r>
      <w:r>
        <w:rPr>
          <w:lang w:eastAsia="ko-KR"/>
        </w:rPr>
        <w:tab/>
      </w:r>
      <w:r>
        <w:t>The impact on UE and RAN shall be avoided for this Key Issue.</w:t>
      </w:r>
    </w:p>
    <w:p>
      <w:pPr>
        <w:pStyle w:val="NO"/>
      </w:pPr>
      <w:r>
        <w:t>NOTE 4:</w:t>
      </w:r>
      <w:r>
        <w:tab/>
        <w:t>Solutions requiring model distribution for FL should be aligned with mechanism for model sharing defined in WT#3.2.</w:t>
      </w:r>
    </w:p>
    <w:p>
      <w:pPr>
        <w:pStyle w:val="NO"/>
      </w:pPr>
      <w:r>
        <w:t>NOTE 5:</w:t>
      </w:r>
      <w:r>
        <w:tab/>
        <w:t>Server NWDAF connects to one layer of Client NWDAFs, and any of the Client NWDAFs cannot cascade more sublayers.</w:t>
      </w:r>
    </w:p>
    <w:p>
      <w:pPr>
        <w:pStyle w:val="NO"/>
      </w:pPr>
      <w:r>
        <w:t>NOTE 6:</w:t>
      </w:r>
      <w:r>
        <w:tab/>
        <w:t>All the NWDAFs attending the Federated Learning should belong to the same PLMN.</w:t>
      </w:r>
    </w:p>
    <w:p>
      <w:pPr>
        <w:pStyle w:val="21"/>
        <w:rPr>
          <w:rFonts w:eastAsia="等线"/>
          <w:lang w:eastAsia="zh-CN"/>
        </w:rPr>
      </w:pPr>
      <w:bookmarkStart w:id="4253" w:name="_Toc97057834"/>
      <w:bookmarkStart w:id="4254" w:name="_Toc25873"/>
      <w:bookmarkStart w:id="4255" w:name="_Toc97052779"/>
      <w:bookmarkStart w:id="4256" w:name="_Toc101170895"/>
      <w:bookmarkStart w:id="4257" w:name="_Toc97052451"/>
      <w:bookmarkStart w:id="4258" w:name="_Toc17112"/>
      <w:bookmarkStart w:id="4259" w:name="_Toc104433124"/>
      <w:bookmarkStart w:id="4260" w:name="_Toc104467300"/>
      <w:bookmarkStart w:id="4261" w:name="_Toc104467580"/>
      <w:bookmarkStart w:id="4262" w:name="_Toc104467916"/>
      <w:r>
        <w:rPr>
          <w:lang w:eastAsia="ko-KR"/>
        </w:rPr>
        <w:lastRenderedPageBreak/>
        <w:t>5.</w:t>
      </w:r>
      <w:r>
        <w:rPr>
          <w:rFonts w:eastAsia="等线"/>
          <w:lang w:eastAsia="zh-CN"/>
        </w:rPr>
        <w:t>9</w:t>
      </w:r>
      <w:r>
        <w:rPr>
          <w:lang w:eastAsia="ko-KR"/>
        </w:rPr>
        <w:tab/>
        <w:t>Key Issue</w:t>
      </w:r>
      <w:r>
        <w:rPr>
          <w:lang w:eastAsia="zh-CN"/>
        </w:rPr>
        <w:t xml:space="preserve"> #</w:t>
      </w:r>
      <w:r>
        <w:rPr>
          <w:rFonts w:eastAsia="等线"/>
          <w:lang w:eastAsia="zh-CN"/>
        </w:rPr>
        <w:t>9</w:t>
      </w:r>
      <w:r>
        <w:rPr>
          <w:lang w:eastAsia="ko-KR"/>
        </w:rPr>
        <w:t xml:space="preserve">: </w:t>
      </w:r>
      <w:r>
        <w:rPr>
          <w:rFonts w:eastAsia="等线"/>
          <w:lang w:eastAsia="zh-CN"/>
        </w:rPr>
        <w:t>Enhancement of NWDAF with finer granularity of location information</w:t>
      </w:r>
      <w:bookmarkEnd w:id="4253"/>
      <w:bookmarkEnd w:id="4254"/>
      <w:bookmarkEnd w:id="4255"/>
      <w:bookmarkEnd w:id="4256"/>
      <w:bookmarkEnd w:id="4257"/>
      <w:bookmarkEnd w:id="4258"/>
      <w:bookmarkEnd w:id="4259"/>
      <w:bookmarkEnd w:id="4260"/>
      <w:bookmarkEnd w:id="4261"/>
      <w:bookmarkEnd w:id="4262"/>
    </w:p>
    <w:p>
      <w:pPr>
        <w:pStyle w:val="31"/>
        <w:rPr>
          <w:lang w:eastAsia="ko-KR"/>
        </w:rPr>
      </w:pPr>
      <w:bookmarkStart w:id="4263" w:name="_Toc97057835"/>
      <w:bookmarkStart w:id="4264" w:name="_Toc97052780"/>
      <w:bookmarkStart w:id="4265" w:name="_Toc101170896"/>
      <w:bookmarkStart w:id="4266" w:name="_Toc97052452"/>
      <w:bookmarkStart w:id="4267" w:name="_Toc8924"/>
      <w:bookmarkStart w:id="4268" w:name="_Toc14529"/>
      <w:bookmarkStart w:id="4269" w:name="_Toc104433125"/>
      <w:bookmarkStart w:id="4270" w:name="_Toc104467301"/>
      <w:bookmarkStart w:id="4271" w:name="_Toc104467581"/>
      <w:bookmarkStart w:id="4272" w:name="_Toc104467917"/>
      <w:r>
        <w:rPr>
          <w:lang w:eastAsia="ko-KR"/>
        </w:rPr>
        <w:t>5.</w:t>
      </w:r>
      <w:r>
        <w:rPr>
          <w:rFonts w:eastAsia="等线"/>
          <w:lang w:eastAsia="zh-CN"/>
        </w:rPr>
        <w:t>9</w:t>
      </w:r>
      <w:r>
        <w:rPr>
          <w:lang w:eastAsia="ko-KR"/>
        </w:rPr>
        <w:t>.1</w:t>
      </w:r>
      <w:r>
        <w:rPr>
          <w:lang w:eastAsia="ko-KR"/>
        </w:rPr>
        <w:tab/>
        <w:t>Description</w:t>
      </w:r>
      <w:bookmarkEnd w:id="4263"/>
      <w:bookmarkEnd w:id="4264"/>
      <w:bookmarkEnd w:id="4265"/>
      <w:bookmarkEnd w:id="4266"/>
      <w:bookmarkEnd w:id="4267"/>
      <w:bookmarkEnd w:id="4268"/>
      <w:bookmarkEnd w:id="4269"/>
      <w:bookmarkEnd w:id="4270"/>
      <w:bookmarkEnd w:id="4271"/>
      <w:bookmarkEnd w:id="4272"/>
    </w:p>
    <w:p>
      <w:r>
        <w:t>The NWDAF can retrieve and collect UE location information and then provide some analytic</w:t>
      </w:r>
      <w:ins w:id="4273" w:author="S2-2205070" w:date="2022-05-25T14:36:00Z">
        <w:r>
          <w:t>(</w:t>
        </w:r>
      </w:ins>
      <w:r>
        <w:t>s</w:t>
      </w:r>
      <w:ins w:id="4274" w:author="S2-2205070" w:date="2022-05-25T14:36:00Z">
        <w:r>
          <w:t>)</w:t>
        </w:r>
      </w:ins>
      <w:r>
        <w:t xml:space="preserve"> to NWDAF consumer</w:t>
      </w:r>
      <w:ins w:id="4275" w:author="S2-2205070" w:date="2022-05-25T14:37:00Z">
        <w:r>
          <w:t>(</w:t>
        </w:r>
      </w:ins>
      <w:r>
        <w:t>s</w:t>
      </w:r>
      <w:ins w:id="4276" w:author="S2-2205070" w:date="2022-05-25T14:37:00Z">
        <w:r>
          <w:t>)</w:t>
        </w:r>
      </w:ins>
      <w:r>
        <w:t>, e.g. UE mobility analytics, QoS Sustainability Analytics as defined in TS 23.288 [5]. However, the UE location information that NWDAF can obtain is only TA/cell granularity in Rel-17.</w:t>
      </w:r>
    </w:p>
    <w:p>
      <w:r>
        <w:t>The horizontal accuracy and the vertical accuracy of the existing location service can reach a granularity level finer than TA and cell level. Meanwhile, some extra information (e.g. speed, heading) could possibly also be provided by the location service. But whether such LCS related information is beneficial for the NWDAF is not clear, and it also needs to be studied how the NWDAF can obtain such LCS related information. Therefore, a KI to study whether and how the NWDAF can provide additional benefits from location service is required.</w:t>
      </w:r>
    </w:p>
    <w:p>
      <w:pPr>
        <w:rPr>
          <w:lang w:eastAsia="zh-CN"/>
        </w:rPr>
      </w:pPr>
      <w:r>
        <w:rPr>
          <w:rFonts w:eastAsia="等线"/>
          <w:lang w:eastAsia="zh-CN"/>
        </w:rPr>
        <w:t>In this key issue, the following aspects will be studied:</w:t>
      </w:r>
    </w:p>
    <w:p>
      <w:pPr>
        <w:pStyle w:val="B1"/>
        <w:rPr>
          <w:lang w:eastAsia="zh-CN"/>
        </w:rPr>
      </w:pPr>
      <w:r>
        <w:rPr>
          <w:lang w:eastAsia="zh-CN"/>
        </w:rPr>
        <w:t>-</w:t>
      </w:r>
      <w:r>
        <w:rPr>
          <w:lang w:eastAsia="zh-CN"/>
        </w:rPr>
        <w:tab/>
        <w:t>Identify use case</w:t>
      </w:r>
      <w:ins w:id="4277" w:author="S2-2205070" w:date="2022-05-25T14:37:00Z">
        <w:r>
          <w:rPr>
            <w:lang w:eastAsia="zh-CN"/>
          </w:rPr>
          <w:t>(</w:t>
        </w:r>
      </w:ins>
      <w:r>
        <w:rPr>
          <w:lang w:eastAsia="zh-CN"/>
        </w:rPr>
        <w:t>s</w:t>
      </w:r>
      <w:ins w:id="4278" w:author="S2-2205070" w:date="2022-05-25T14:37:00Z">
        <w:r>
          <w:rPr>
            <w:lang w:eastAsia="zh-CN"/>
          </w:rPr>
          <w:t>)</w:t>
        </w:r>
      </w:ins>
      <w:r>
        <w:rPr>
          <w:lang w:eastAsia="zh-CN"/>
        </w:rPr>
        <w:t xml:space="preserve"> and corresponding existing or new Analytics ID(s) where the analytics require location information with finer granularity than TA/cell level, and how to enhance related existing Analytics ID(s).</w:t>
      </w:r>
    </w:p>
    <w:p>
      <w:pPr>
        <w:pStyle w:val="B1"/>
        <w:rPr>
          <w:lang w:eastAsia="zh-CN"/>
        </w:rPr>
      </w:pPr>
      <w:r>
        <w:rPr>
          <w:lang w:eastAsia="zh-CN"/>
        </w:rPr>
        <w:t>-</w:t>
      </w:r>
      <w:r>
        <w:rPr>
          <w:lang w:eastAsia="zh-CN"/>
        </w:rPr>
        <w:tab/>
        <w:t>Identify how an NWDAF determines that location information with finer granularity than cell/TA level is required in output analytics.</w:t>
      </w:r>
    </w:p>
    <w:p>
      <w:pPr>
        <w:pStyle w:val="B1"/>
        <w:rPr>
          <w:lang w:eastAsia="zh-CN"/>
        </w:rPr>
      </w:pPr>
      <w:r>
        <w:rPr>
          <w:lang w:eastAsia="zh-CN"/>
        </w:rPr>
        <w:t>-</w:t>
      </w:r>
      <w:r>
        <w:rPr>
          <w:lang w:eastAsia="zh-CN"/>
        </w:rPr>
        <w:tab/>
        <w:t>Identify what input data needs to be collected to deliver analytics with fine granularity location information.</w:t>
      </w:r>
    </w:p>
    <w:p>
      <w:pPr>
        <w:pStyle w:val="B1"/>
        <w:rPr>
          <w:lang w:eastAsia="zh-CN"/>
        </w:rPr>
      </w:pPr>
      <w:r>
        <w:rPr>
          <w:lang w:eastAsia="zh-CN"/>
        </w:rPr>
        <w:t>-</w:t>
      </w:r>
      <w:r>
        <w:rPr>
          <w:lang w:eastAsia="zh-CN"/>
        </w:rPr>
        <w:tab/>
        <w:t>Identify how NWDAF acquires the input data to deliver finer granularity location information. Whether and how the functionality and services of NWDAF or other NF</w:t>
      </w:r>
      <w:ins w:id="4279" w:author="S2-2205070" w:date="2022-05-25T14:40:00Z">
        <w:r>
          <w:rPr>
            <w:lang w:eastAsia="zh-CN"/>
          </w:rPr>
          <w:t>(</w:t>
        </w:r>
      </w:ins>
      <w:r>
        <w:rPr>
          <w:lang w:eastAsia="zh-CN"/>
        </w:rPr>
        <w:t>s</w:t>
      </w:r>
      <w:ins w:id="4280" w:author="S2-2205070" w:date="2022-05-25T14:40:00Z">
        <w:r>
          <w:rPr>
            <w:lang w:eastAsia="zh-CN"/>
          </w:rPr>
          <w:t>)</w:t>
        </w:r>
      </w:ins>
      <w:r>
        <w:rPr>
          <w:lang w:eastAsia="zh-CN"/>
        </w:rPr>
        <w:t xml:space="preserve"> need to be enhanced.</w:t>
      </w:r>
    </w:p>
    <w:p>
      <w:pPr>
        <w:pStyle w:val="NO"/>
      </w:pPr>
      <w:r>
        <w:t>NOTE 1:</w:t>
      </w:r>
      <w:r>
        <w:tab/>
        <w:t>Coordinated activities with the eLCS_ph3 study are needed.</w:t>
      </w:r>
    </w:p>
    <w:p>
      <w:pPr>
        <w:pStyle w:val="NO"/>
        <w:overflowPunct/>
        <w:autoSpaceDE/>
        <w:autoSpaceDN/>
        <w:adjustRightInd/>
        <w:textAlignment w:val="auto"/>
        <w:rPr>
          <w:lang w:eastAsia="en-US"/>
        </w:rPr>
      </w:pPr>
      <w:r>
        <w:rPr>
          <w:lang w:eastAsia="en-US"/>
        </w:rPr>
        <w:t>NOTE 2:</w:t>
      </w:r>
      <w:r>
        <w:rPr>
          <w:lang w:eastAsia="en-US"/>
        </w:rPr>
        <w:tab/>
        <w:t>Some examples of UE location different than cell/TA level are described in clause 4.2 and 4.3, TS 22.071 [6].</w:t>
      </w:r>
    </w:p>
    <w:p>
      <w:pPr>
        <w:pStyle w:val="21"/>
      </w:pPr>
      <w:bookmarkStart w:id="4281" w:name="_Toc26386429"/>
      <w:bookmarkStart w:id="4282" w:name="_Toc43906656"/>
      <w:bookmarkStart w:id="4283" w:name="_Toc50536540"/>
      <w:bookmarkStart w:id="4284" w:name="_Toc44311898"/>
      <w:bookmarkStart w:id="4285" w:name="_Toc57236441"/>
      <w:bookmarkStart w:id="4286" w:name="_Toc93073663"/>
      <w:bookmarkStart w:id="4287" w:name="_Toc57532446"/>
      <w:bookmarkStart w:id="4288" w:name="_Toc54968119"/>
      <w:bookmarkStart w:id="4289" w:name="_Toc30694633"/>
      <w:bookmarkStart w:id="4290" w:name="_Toc26431235"/>
      <w:bookmarkStart w:id="4291" w:name="_Toc57236604"/>
      <w:bookmarkStart w:id="4292" w:name="_Toc57530245"/>
      <w:bookmarkStart w:id="4293" w:name="_Toc43906772"/>
      <w:bookmarkStart w:id="4294" w:name="_Toc54930314"/>
      <w:bookmarkStart w:id="4295" w:name="_Toc32040"/>
      <w:bookmarkStart w:id="4296" w:name="_Toc101170897"/>
      <w:bookmarkStart w:id="4297" w:name="_Toc30317"/>
      <w:bookmarkStart w:id="4298" w:name="_Toc104433126"/>
      <w:bookmarkStart w:id="4299" w:name="_Toc104467302"/>
      <w:bookmarkStart w:id="4300" w:name="_Toc104467582"/>
      <w:bookmarkStart w:id="4301" w:name="_Toc104467918"/>
      <w:r>
        <w:rPr>
          <w:lang w:eastAsia="zh-CN"/>
        </w:rPr>
        <w:t>5.10</w:t>
      </w:r>
      <w:r>
        <w:rPr>
          <w:lang w:eastAsia="ko-KR"/>
        </w:rPr>
        <w:tab/>
      </w:r>
      <w:r>
        <w:t>Key Issue</w:t>
      </w:r>
      <w:r>
        <w:rPr>
          <w:lang w:eastAsia="zh-CN"/>
        </w:rPr>
        <w:t xml:space="preserve"> #10</w:t>
      </w:r>
      <w:r>
        <w:t xml:space="preserve">: </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r>
        <w:t>Interactions with MDAS/MDAF</w:t>
      </w:r>
      <w:bookmarkEnd w:id="4295"/>
      <w:bookmarkEnd w:id="4296"/>
      <w:bookmarkEnd w:id="4297"/>
      <w:bookmarkEnd w:id="4298"/>
      <w:bookmarkEnd w:id="4299"/>
      <w:bookmarkEnd w:id="4300"/>
      <w:bookmarkEnd w:id="4301"/>
    </w:p>
    <w:p>
      <w:pPr>
        <w:pStyle w:val="31"/>
        <w:rPr>
          <w:lang w:eastAsia="ko-KR"/>
        </w:rPr>
      </w:pPr>
      <w:bookmarkStart w:id="4302" w:name="_Toc10731"/>
      <w:bookmarkStart w:id="4303" w:name="_Toc101170898"/>
      <w:bookmarkStart w:id="4304" w:name="_Toc13156"/>
      <w:bookmarkStart w:id="4305" w:name="_Toc104433127"/>
      <w:bookmarkStart w:id="4306" w:name="_Toc104467303"/>
      <w:bookmarkStart w:id="4307" w:name="_Toc104467583"/>
      <w:bookmarkStart w:id="4308" w:name="_Toc104467919"/>
      <w:r>
        <w:rPr>
          <w:lang w:eastAsia="ko-KR"/>
        </w:rPr>
        <w:t>5.</w:t>
      </w:r>
      <w:r>
        <w:rPr>
          <w:rFonts w:eastAsia="等线"/>
          <w:lang w:eastAsia="zh-CN"/>
        </w:rPr>
        <w:t>10</w:t>
      </w:r>
      <w:r>
        <w:rPr>
          <w:lang w:eastAsia="ko-KR"/>
        </w:rPr>
        <w:t>.1</w:t>
      </w:r>
      <w:r>
        <w:rPr>
          <w:lang w:eastAsia="ko-KR"/>
        </w:rPr>
        <w:tab/>
        <w:t>Description</w:t>
      </w:r>
      <w:bookmarkEnd w:id="4302"/>
      <w:bookmarkEnd w:id="4303"/>
      <w:bookmarkEnd w:id="4304"/>
      <w:bookmarkEnd w:id="4305"/>
      <w:bookmarkEnd w:id="4306"/>
      <w:bookmarkEnd w:id="4307"/>
      <w:bookmarkEnd w:id="4308"/>
    </w:p>
    <w:p>
      <w:r>
        <w:t>MDAS/MDAF functionality enables a service consumer to obtain management data analytics, and NWDAF can be one of such service consumers. The following aspects shall be studied:</w:t>
      </w:r>
    </w:p>
    <w:p>
      <w:pPr>
        <w:pStyle w:val="B1"/>
        <w:rPr>
          <w:lang w:eastAsia="zh-CN"/>
        </w:rPr>
      </w:pPr>
      <w:r>
        <w:rPr>
          <w:lang w:eastAsia="zh-CN"/>
        </w:rPr>
        <w:t>-</w:t>
      </w:r>
      <w:r>
        <w:rPr>
          <w:lang w:eastAsia="zh-CN"/>
        </w:rPr>
        <w:tab/>
        <w:t>Identify which use case</w:t>
      </w:r>
      <w:ins w:id="4309" w:author="S2-2205070" w:date="2022-05-25T14:42:00Z">
        <w:r>
          <w:rPr>
            <w:lang w:eastAsia="zh-CN"/>
          </w:rPr>
          <w:t>(s)</w:t>
        </w:r>
      </w:ins>
      <w:r>
        <w:rPr>
          <w:lang w:eastAsia="zh-CN"/>
        </w:rPr>
        <w:t xml:space="preserve"> should be applied for the interactions between NWDAF and MDAS/MDAF.</w:t>
      </w:r>
    </w:p>
    <w:p>
      <w:pPr>
        <w:pStyle w:val="B1"/>
        <w:rPr>
          <w:lang w:eastAsia="zh-CN"/>
        </w:rPr>
      </w:pPr>
      <w:r>
        <w:rPr>
          <w:lang w:eastAsia="zh-CN"/>
        </w:rPr>
        <w:t>-</w:t>
      </w:r>
      <w:r>
        <w:rPr>
          <w:lang w:eastAsia="zh-CN"/>
        </w:rPr>
        <w:tab/>
        <w:t>Whether and how NWDAF can leverage MDAS/MDAF functionality, for producing Analytics ID</w:t>
      </w:r>
      <w:ins w:id="4310" w:author="S2-2205070" w:date="2022-05-25T14:44:00Z">
        <w:r>
          <w:rPr>
            <w:lang w:eastAsia="zh-CN"/>
          </w:rPr>
          <w:t>(s)</w:t>
        </w:r>
      </w:ins>
      <w:r>
        <w:rPr>
          <w:lang w:eastAsia="zh-CN"/>
        </w:rPr>
        <w:t xml:space="preserve"> given in TS 23.288 [5].</w:t>
      </w:r>
    </w:p>
    <w:p>
      <w:pPr>
        <w:pStyle w:val="B1"/>
        <w:rPr>
          <w:lang w:eastAsia="zh-CN"/>
        </w:rPr>
      </w:pPr>
      <w:r>
        <w:rPr>
          <w:lang w:eastAsia="zh-CN"/>
        </w:rPr>
        <w:t>-</w:t>
      </w:r>
      <w:r>
        <w:rPr>
          <w:lang w:eastAsia="zh-CN"/>
        </w:rPr>
        <w:tab/>
        <w:t>Whether and how NWDAF can leverage MDAS/MDAF functionality for data collection.</w:t>
      </w:r>
    </w:p>
    <w:p>
      <w:pPr>
        <w:pStyle w:val="B1"/>
        <w:rPr>
          <w:lang w:eastAsia="zh-CN"/>
        </w:rPr>
      </w:pPr>
      <w:r>
        <w:rPr>
          <w:lang w:eastAsia="zh-CN"/>
        </w:rPr>
        <w:t>-</w:t>
      </w:r>
      <w:r>
        <w:rPr>
          <w:lang w:eastAsia="zh-CN"/>
        </w:rPr>
        <w:tab/>
        <w:t>How MDAS/MDAF instances are discovered and selected by NWDAF.</w:t>
      </w:r>
    </w:p>
    <w:p>
      <w:pPr>
        <w:pStyle w:val="NO"/>
      </w:pPr>
      <w:r>
        <w:t>NOTE 1:</w:t>
      </w:r>
      <w:r>
        <w:tab/>
        <w:t>Solution impacts to MDAS/MDAF need SA5 to give inputs before conclusions are made.</w:t>
      </w:r>
    </w:p>
    <w:p>
      <w:pPr>
        <w:pStyle w:val="NO"/>
      </w:pPr>
      <w:r>
        <w:t>NOTE 2:</w:t>
      </w:r>
      <w:r>
        <w:tab/>
        <w:t>Studying the MDAS/MDAF output is out scope of this KI.</w:t>
      </w:r>
    </w:p>
    <w:p>
      <w:pPr>
        <w:pStyle w:val="1"/>
      </w:pPr>
      <w:bookmarkStart w:id="4311" w:name="_Toc101170899"/>
      <w:bookmarkStart w:id="4312" w:name="_Toc97052782"/>
      <w:bookmarkStart w:id="4313" w:name="_Toc97057836"/>
      <w:bookmarkStart w:id="4314" w:name="_Toc97052454"/>
      <w:bookmarkStart w:id="4315" w:name="_Toc19616"/>
      <w:bookmarkStart w:id="4316" w:name="_Toc24064"/>
      <w:bookmarkStart w:id="4317" w:name="_Toc104433128"/>
      <w:bookmarkStart w:id="4318" w:name="_Toc104467304"/>
      <w:bookmarkStart w:id="4319" w:name="_Toc104467584"/>
      <w:bookmarkStart w:id="4320" w:name="_Toc104467920"/>
      <w:r>
        <w:lastRenderedPageBreak/>
        <w:t>6</w:t>
      </w:r>
      <w:r>
        <w:tab/>
        <w:t>Solutions</w:t>
      </w:r>
      <w:bookmarkEnd w:id="4311"/>
      <w:bookmarkEnd w:id="4312"/>
      <w:bookmarkEnd w:id="4313"/>
      <w:bookmarkEnd w:id="4314"/>
      <w:bookmarkEnd w:id="4315"/>
      <w:bookmarkEnd w:id="4316"/>
      <w:bookmarkEnd w:id="4317"/>
      <w:bookmarkEnd w:id="4318"/>
      <w:bookmarkEnd w:id="4319"/>
      <w:bookmarkEnd w:id="4320"/>
    </w:p>
    <w:p>
      <w:pPr>
        <w:pStyle w:val="21"/>
        <w:rPr>
          <w:lang w:eastAsia="zh-CN"/>
        </w:rPr>
      </w:pPr>
      <w:bookmarkStart w:id="4321" w:name="_Toc97057837"/>
      <w:bookmarkStart w:id="4322" w:name="_Toc5560"/>
      <w:bookmarkStart w:id="4323" w:name="_Toc97052783"/>
      <w:bookmarkStart w:id="4324" w:name="_Toc97052455"/>
      <w:bookmarkStart w:id="4325" w:name="_Toc101170900"/>
      <w:bookmarkStart w:id="4326" w:name="_Toc12119"/>
      <w:bookmarkStart w:id="4327" w:name="_Toc104433129"/>
      <w:bookmarkStart w:id="4328" w:name="_Toc104467305"/>
      <w:bookmarkStart w:id="4329" w:name="_Toc104467585"/>
      <w:bookmarkStart w:id="4330" w:name="_Toc104467921"/>
      <w:bookmarkStart w:id="4331" w:name="_Toc500949097"/>
      <w:r>
        <w:rPr>
          <w:lang w:eastAsia="zh-CN"/>
        </w:rPr>
        <w:t>6.0</w:t>
      </w:r>
      <w:r>
        <w:rPr>
          <w:lang w:eastAsia="zh-CN"/>
        </w:rPr>
        <w:tab/>
        <w:t>Mapping Solutions to Key Issues</w:t>
      </w:r>
      <w:bookmarkEnd w:id="4321"/>
      <w:bookmarkEnd w:id="4322"/>
      <w:bookmarkEnd w:id="4323"/>
      <w:bookmarkEnd w:id="4324"/>
      <w:bookmarkEnd w:id="4325"/>
      <w:bookmarkEnd w:id="4326"/>
      <w:bookmarkEnd w:id="4327"/>
      <w:bookmarkEnd w:id="4328"/>
      <w:bookmarkEnd w:id="4329"/>
      <w:bookmarkEnd w:id="4330"/>
    </w:p>
    <w:p>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gridCol w:w="694"/>
        <w:gridCol w:w="694"/>
        <w:gridCol w:w="692"/>
        <w:gridCol w:w="692"/>
        <w:gridCol w:w="692"/>
      </w:tblGrid>
      <w:tr>
        <w:trPr>
          <w:jc w:val="center"/>
        </w:trPr>
        <w:tc>
          <w:tcPr>
            <w:tcW w:w="1038" w:type="dxa"/>
          </w:tcPr>
          <w:p>
            <w:pPr>
              <w:pStyle w:val="TAH"/>
            </w:pPr>
          </w:p>
        </w:tc>
        <w:tc>
          <w:tcPr>
            <w:tcW w:w="6934" w:type="dxa"/>
            <w:gridSpan w:val="10"/>
          </w:tcPr>
          <w:p>
            <w:pPr>
              <w:pStyle w:val="TAH"/>
            </w:pPr>
            <w:r>
              <w:t>Key Issues</w:t>
            </w:r>
          </w:p>
        </w:tc>
      </w:tr>
      <w:tr>
        <w:trPr>
          <w:jc w:val="center"/>
        </w:trPr>
        <w:tc>
          <w:tcPr>
            <w:tcW w:w="1038" w:type="dxa"/>
          </w:tcPr>
          <w:p>
            <w:pPr>
              <w:pStyle w:val="TAH"/>
            </w:pPr>
            <w:r>
              <w:t>Solutions</w:t>
            </w:r>
          </w:p>
        </w:tc>
        <w:tc>
          <w:tcPr>
            <w:tcW w:w="694" w:type="dxa"/>
          </w:tcPr>
          <w:p>
            <w:pPr>
              <w:pStyle w:val="TAH"/>
            </w:pPr>
            <w:r>
              <w:t>1</w:t>
            </w:r>
          </w:p>
        </w:tc>
        <w:tc>
          <w:tcPr>
            <w:tcW w:w="694" w:type="dxa"/>
          </w:tcPr>
          <w:p>
            <w:pPr>
              <w:pStyle w:val="TAH"/>
            </w:pPr>
            <w:r>
              <w:t>2</w:t>
            </w:r>
          </w:p>
        </w:tc>
        <w:tc>
          <w:tcPr>
            <w:tcW w:w="694" w:type="dxa"/>
          </w:tcPr>
          <w:p>
            <w:pPr>
              <w:pStyle w:val="TAH"/>
            </w:pPr>
            <w:r>
              <w:t>3</w:t>
            </w:r>
          </w:p>
        </w:tc>
        <w:tc>
          <w:tcPr>
            <w:tcW w:w="694" w:type="dxa"/>
          </w:tcPr>
          <w:p>
            <w:pPr>
              <w:pStyle w:val="TAH"/>
            </w:pPr>
            <w:r>
              <w:t>4</w:t>
            </w:r>
          </w:p>
        </w:tc>
        <w:tc>
          <w:tcPr>
            <w:tcW w:w="694" w:type="dxa"/>
          </w:tcPr>
          <w:p>
            <w:pPr>
              <w:pStyle w:val="TAH"/>
            </w:pPr>
            <w:r>
              <w:t>5</w:t>
            </w:r>
          </w:p>
        </w:tc>
        <w:tc>
          <w:tcPr>
            <w:tcW w:w="694" w:type="dxa"/>
          </w:tcPr>
          <w:p>
            <w:pPr>
              <w:pStyle w:val="TAH"/>
            </w:pPr>
            <w:r>
              <w:t>6</w:t>
            </w:r>
          </w:p>
        </w:tc>
        <w:tc>
          <w:tcPr>
            <w:tcW w:w="694" w:type="dxa"/>
          </w:tcPr>
          <w:p>
            <w:pPr>
              <w:pStyle w:val="TAH"/>
            </w:pPr>
            <w:r>
              <w:t>7</w:t>
            </w:r>
          </w:p>
        </w:tc>
        <w:tc>
          <w:tcPr>
            <w:tcW w:w="692" w:type="dxa"/>
          </w:tcPr>
          <w:p>
            <w:pPr>
              <w:pStyle w:val="TAH"/>
            </w:pPr>
            <w:r>
              <w:t>8</w:t>
            </w:r>
          </w:p>
        </w:tc>
        <w:tc>
          <w:tcPr>
            <w:tcW w:w="692" w:type="dxa"/>
          </w:tcPr>
          <w:p>
            <w:pPr>
              <w:pStyle w:val="TAH"/>
            </w:pPr>
            <w:r>
              <w:t>9</w:t>
            </w:r>
          </w:p>
        </w:tc>
        <w:tc>
          <w:tcPr>
            <w:tcW w:w="692" w:type="dxa"/>
          </w:tcPr>
          <w:p>
            <w:pPr>
              <w:pStyle w:val="TAH"/>
            </w:pPr>
            <w:r>
              <w:t>10</w:t>
            </w:r>
          </w:p>
        </w:tc>
      </w:tr>
      <w:tr>
        <w:trPr>
          <w:jc w:val="center"/>
        </w:trPr>
        <w:tc>
          <w:tcPr>
            <w:tcW w:w="1038" w:type="dxa"/>
          </w:tcPr>
          <w:p>
            <w:pPr>
              <w:pStyle w:val="TAH"/>
            </w:pPr>
            <w:r>
              <w:t>1</w:t>
            </w:r>
          </w:p>
        </w:tc>
        <w:tc>
          <w:tcPr>
            <w:tcW w:w="694" w:type="dxa"/>
          </w:tcPr>
          <w:p>
            <w:pPr>
              <w:pStyle w:val="TAC"/>
            </w:pPr>
            <w:r>
              <w:t>X</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r>
              <w:t>2</w:t>
            </w:r>
          </w:p>
        </w:tc>
        <w:tc>
          <w:tcPr>
            <w:tcW w:w="694" w:type="dxa"/>
          </w:tcPr>
          <w:p>
            <w:pPr>
              <w:pStyle w:val="TAC"/>
            </w:pPr>
            <w:r>
              <w:t>X</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r>
              <w:t>3</w:t>
            </w:r>
          </w:p>
        </w:tc>
        <w:tc>
          <w:tcPr>
            <w:tcW w:w="694" w:type="dxa"/>
          </w:tcPr>
          <w:p>
            <w:pPr>
              <w:pStyle w:val="TAC"/>
            </w:pPr>
            <w:r>
              <w:t>X</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r>
              <w:t>4</w:t>
            </w:r>
          </w:p>
        </w:tc>
        <w:tc>
          <w:tcPr>
            <w:tcW w:w="694" w:type="dxa"/>
          </w:tcPr>
          <w:p>
            <w:pPr>
              <w:pStyle w:val="TAC"/>
            </w:pPr>
            <w:r>
              <w:t>X</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r>
              <w:t xml:space="preserve"> </w:t>
            </w: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r>
              <w:t>5</w:t>
            </w:r>
          </w:p>
        </w:tc>
        <w:tc>
          <w:tcPr>
            <w:tcW w:w="694" w:type="dxa"/>
          </w:tcPr>
          <w:p>
            <w:pPr>
              <w:pStyle w:val="TAC"/>
            </w:pPr>
            <w:r>
              <w:t>X</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r>
              <w:t>6</w:t>
            </w:r>
          </w:p>
        </w:tc>
        <w:tc>
          <w:tcPr>
            <w:tcW w:w="694" w:type="dxa"/>
          </w:tcPr>
          <w:p>
            <w:pPr>
              <w:pStyle w:val="TAC"/>
            </w:pPr>
            <w:r>
              <w:t>X</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r>
              <w:t>7</w:t>
            </w:r>
          </w:p>
        </w:tc>
        <w:tc>
          <w:tcPr>
            <w:tcW w:w="694" w:type="dxa"/>
          </w:tcPr>
          <w:p>
            <w:pPr>
              <w:pStyle w:val="TAC"/>
            </w:pPr>
            <w:r>
              <w:t>X</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r>
              <w:t>8</w:t>
            </w:r>
          </w:p>
        </w:tc>
        <w:tc>
          <w:tcPr>
            <w:tcW w:w="694" w:type="dxa"/>
          </w:tcPr>
          <w:p>
            <w:pPr>
              <w:pStyle w:val="TAC"/>
            </w:pPr>
          </w:p>
        </w:tc>
        <w:tc>
          <w:tcPr>
            <w:tcW w:w="694" w:type="dxa"/>
          </w:tcPr>
          <w:p>
            <w:pPr>
              <w:pStyle w:val="TAC"/>
            </w:pPr>
            <w:r>
              <w:t>X</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r>
              <w:t>9</w:t>
            </w:r>
          </w:p>
        </w:tc>
        <w:tc>
          <w:tcPr>
            <w:tcW w:w="694" w:type="dxa"/>
          </w:tcPr>
          <w:p>
            <w:pPr>
              <w:pStyle w:val="TAC"/>
            </w:pPr>
          </w:p>
        </w:tc>
        <w:tc>
          <w:tcPr>
            <w:tcW w:w="694" w:type="dxa"/>
          </w:tcPr>
          <w:p>
            <w:pPr>
              <w:pStyle w:val="TAC"/>
            </w:pPr>
            <w:r>
              <w:t>X</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r>
              <w:t>10</w:t>
            </w:r>
          </w:p>
        </w:tc>
        <w:tc>
          <w:tcPr>
            <w:tcW w:w="694" w:type="dxa"/>
          </w:tcPr>
          <w:p>
            <w:pPr>
              <w:pStyle w:val="TAC"/>
            </w:pPr>
          </w:p>
        </w:tc>
        <w:tc>
          <w:tcPr>
            <w:tcW w:w="694" w:type="dxa"/>
          </w:tcPr>
          <w:p>
            <w:pPr>
              <w:pStyle w:val="TAC"/>
            </w:pPr>
          </w:p>
        </w:tc>
        <w:tc>
          <w:tcPr>
            <w:tcW w:w="694" w:type="dxa"/>
          </w:tcPr>
          <w:p>
            <w:pPr>
              <w:pStyle w:val="TAC"/>
            </w:pPr>
            <w:r>
              <w:t>X</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r>
              <w:t>11</w:t>
            </w:r>
          </w:p>
        </w:tc>
        <w:tc>
          <w:tcPr>
            <w:tcW w:w="694" w:type="dxa"/>
          </w:tcPr>
          <w:p>
            <w:pPr>
              <w:pStyle w:val="TAC"/>
            </w:pPr>
          </w:p>
        </w:tc>
        <w:tc>
          <w:tcPr>
            <w:tcW w:w="694" w:type="dxa"/>
          </w:tcPr>
          <w:p>
            <w:pPr>
              <w:pStyle w:val="TAC"/>
            </w:pPr>
          </w:p>
        </w:tc>
        <w:tc>
          <w:tcPr>
            <w:tcW w:w="694" w:type="dxa"/>
          </w:tcPr>
          <w:p>
            <w:pPr>
              <w:pStyle w:val="TAC"/>
            </w:pPr>
            <w:r>
              <w:t>X</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r>
              <w:t>12</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r>
              <w:t>X</w:t>
            </w: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r>
              <w:t>13</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r>
              <w:t>X</w:t>
            </w: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r>
              <w:t>14</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r>
              <w:t>X</w:t>
            </w: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r>
              <w:t>15</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r>
              <w:t>X</w:t>
            </w: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r>
              <w:t>16</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r>
              <w:t>X</w:t>
            </w: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r>
              <w:t>17</w:t>
            </w:r>
          </w:p>
        </w:tc>
        <w:tc>
          <w:tcPr>
            <w:tcW w:w="694" w:type="dxa"/>
          </w:tcPr>
          <w:p>
            <w:pPr>
              <w:pStyle w:val="TAC"/>
            </w:pPr>
          </w:p>
        </w:tc>
        <w:tc>
          <w:tcPr>
            <w:tcW w:w="694" w:type="dxa"/>
          </w:tcPr>
          <w:p>
            <w:pPr>
              <w:pStyle w:val="TAC"/>
            </w:pPr>
          </w:p>
        </w:tc>
        <w:tc>
          <w:tcPr>
            <w:tcW w:w="694" w:type="dxa"/>
          </w:tcPr>
          <w:p>
            <w:pPr>
              <w:pStyle w:val="TAC"/>
            </w:pPr>
            <w:r>
              <w:t>X</w:t>
            </w:r>
          </w:p>
        </w:tc>
        <w:tc>
          <w:tcPr>
            <w:tcW w:w="694" w:type="dxa"/>
          </w:tcPr>
          <w:p>
            <w:pPr>
              <w:pStyle w:val="TAC"/>
            </w:pPr>
          </w:p>
        </w:tc>
        <w:tc>
          <w:tcPr>
            <w:tcW w:w="694" w:type="dxa"/>
          </w:tcPr>
          <w:p>
            <w:pPr>
              <w:pStyle w:val="TAC"/>
            </w:pPr>
          </w:p>
        </w:tc>
        <w:tc>
          <w:tcPr>
            <w:tcW w:w="694" w:type="dxa"/>
          </w:tcPr>
          <w:p>
            <w:pPr>
              <w:pStyle w:val="TAC"/>
            </w:pPr>
            <w:r>
              <w:t>X</w:t>
            </w: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r>
              <w:t>18</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r>
              <w:t>X</w:t>
            </w: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r>
              <w:t>19</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r>
              <w:t>X</w:t>
            </w: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r>
              <w:t>20</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r>
              <w:t>X</w:t>
            </w: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r>
              <w:t>21</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r>
              <w:t>X</w:t>
            </w:r>
          </w:p>
        </w:tc>
        <w:tc>
          <w:tcPr>
            <w:tcW w:w="692" w:type="dxa"/>
          </w:tcPr>
          <w:p>
            <w:pPr>
              <w:pStyle w:val="TAC"/>
            </w:pPr>
          </w:p>
        </w:tc>
        <w:tc>
          <w:tcPr>
            <w:tcW w:w="692" w:type="dxa"/>
          </w:tcPr>
          <w:p>
            <w:pPr>
              <w:pStyle w:val="TAC"/>
            </w:pPr>
          </w:p>
        </w:tc>
      </w:tr>
      <w:tr>
        <w:trPr>
          <w:jc w:val="center"/>
        </w:trPr>
        <w:tc>
          <w:tcPr>
            <w:tcW w:w="1038" w:type="dxa"/>
          </w:tcPr>
          <w:p>
            <w:pPr>
              <w:pStyle w:val="TAH"/>
            </w:pPr>
            <w:r>
              <w:t>22</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r>
              <w:t>X</w:t>
            </w:r>
          </w:p>
        </w:tc>
        <w:tc>
          <w:tcPr>
            <w:tcW w:w="692" w:type="dxa"/>
          </w:tcPr>
          <w:p>
            <w:pPr>
              <w:pStyle w:val="TAC"/>
            </w:pPr>
          </w:p>
        </w:tc>
        <w:tc>
          <w:tcPr>
            <w:tcW w:w="692" w:type="dxa"/>
          </w:tcPr>
          <w:p>
            <w:pPr>
              <w:pStyle w:val="TAC"/>
            </w:pPr>
          </w:p>
        </w:tc>
      </w:tr>
      <w:tr>
        <w:trPr>
          <w:jc w:val="center"/>
        </w:trPr>
        <w:tc>
          <w:tcPr>
            <w:tcW w:w="1038" w:type="dxa"/>
          </w:tcPr>
          <w:p>
            <w:pPr>
              <w:pStyle w:val="TAH"/>
            </w:pPr>
            <w:r>
              <w:t>23</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r>
              <w:t>X</w:t>
            </w:r>
          </w:p>
        </w:tc>
        <w:tc>
          <w:tcPr>
            <w:tcW w:w="692" w:type="dxa"/>
          </w:tcPr>
          <w:p>
            <w:pPr>
              <w:pStyle w:val="TAC"/>
            </w:pPr>
          </w:p>
        </w:tc>
        <w:tc>
          <w:tcPr>
            <w:tcW w:w="692" w:type="dxa"/>
          </w:tcPr>
          <w:p>
            <w:pPr>
              <w:pStyle w:val="TAC"/>
            </w:pPr>
          </w:p>
        </w:tc>
      </w:tr>
      <w:tr>
        <w:trPr>
          <w:jc w:val="center"/>
        </w:trPr>
        <w:tc>
          <w:tcPr>
            <w:tcW w:w="1038" w:type="dxa"/>
          </w:tcPr>
          <w:p>
            <w:pPr>
              <w:pStyle w:val="TAH"/>
            </w:pPr>
            <w:r>
              <w:t>24</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r>
              <w:t>X</w:t>
            </w:r>
          </w:p>
        </w:tc>
        <w:tc>
          <w:tcPr>
            <w:tcW w:w="692" w:type="dxa"/>
          </w:tcPr>
          <w:p>
            <w:pPr>
              <w:pStyle w:val="TAC"/>
            </w:pPr>
          </w:p>
        </w:tc>
        <w:tc>
          <w:tcPr>
            <w:tcW w:w="692" w:type="dxa"/>
          </w:tcPr>
          <w:p>
            <w:pPr>
              <w:pStyle w:val="TAC"/>
            </w:pPr>
          </w:p>
        </w:tc>
      </w:tr>
      <w:tr>
        <w:trPr>
          <w:jc w:val="center"/>
        </w:trPr>
        <w:tc>
          <w:tcPr>
            <w:tcW w:w="1038" w:type="dxa"/>
          </w:tcPr>
          <w:p>
            <w:pPr>
              <w:pStyle w:val="TAH"/>
            </w:pPr>
            <w:r>
              <w:t>25</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r>
              <w:t>X</w:t>
            </w:r>
          </w:p>
        </w:tc>
        <w:tc>
          <w:tcPr>
            <w:tcW w:w="692" w:type="dxa"/>
          </w:tcPr>
          <w:p>
            <w:pPr>
              <w:pStyle w:val="TAC"/>
            </w:pPr>
          </w:p>
        </w:tc>
      </w:tr>
      <w:tr>
        <w:trPr>
          <w:jc w:val="center"/>
        </w:trPr>
        <w:tc>
          <w:tcPr>
            <w:tcW w:w="1038" w:type="dxa"/>
          </w:tcPr>
          <w:p>
            <w:pPr>
              <w:pStyle w:val="TAH"/>
            </w:pPr>
            <w:r>
              <w:t>26</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r>
              <w:t>X</w:t>
            </w:r>
          </w:p>
        </w:tc>
        <w:tc>
          <w:tcPr>
            <w:tcW w:w="692" w:type="dxa"/>
          </w:tcPr>
          <w:p>
            <w:pPr>
              <w:pStyle w:val="TAC"/>
            </w:pPr>
          </w:p>
        </w:tc>
      </w:tr>
      <w:tr>
        <w:trPr>
          <w:jc w:val="center"/>
        </w:trPr>
        <w:tc>
          <w:tcPr>
            <w:tcW w:w="1038" w:type="dxa"/>
          </w:tcPr>
          <w:p>
            <w:pPr>
              <w:pStyle w:val="TAH"/>
            </w:pPr>
            <w:r>
              <w:t>27</w:t>
            </w: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r>
              <w:t>X</w:t>
            </w:r>
          </w:p>
        </w:tc>
        <w:tc>
          <w:tcPr>
            <w:tcW w:w="692" w:type="dxa"/>
          </w:tcPr>
          <w:p>
            <w:pPr>
              <w:pStyle w:val="TAC"/>
            </w:pPr>
          </w:p>
        </w:tc>
      </w:tr>
      <w:tr>
        <w:trPr>
          <w:jc w:val="center"/>
        </w:trPr>
        <w:tc>
          <w:tcPr>
            <w:tcW w:w="1038" w:type="dxa"/>
          </w:tcPr>
          <w:p>
            <w:pPr>
              <w:pStyle w:val="TAH"/>
              <w:rPr>
                <w:rFonts w:eastAsia="等线"/>
                <w:lang w:eastAsia="zh-CN"/>
                <w:rPrChange w:id="4332" w:author="Rapporteur" w:date="2022-05-25T23:28:00Z">
                  <w:rPr/>
                </w:rPrChange>
              </w:rPr>
            </w:pPr>
            <w:bookmarkStart w:id="4333" w:name="_Toc97546137"/>
            <w:bookmarkStart w:id="4334" w:name="_Toc97052456"/>
            <w:bookmarkStart w:id="4335" w:name="_Toc97057838"/>
            <w:bookmarkStart w:id="4336" w:name="_Toc97052784"/>
            <w:ins w:id="4337" w:author="Rapporteur" w:date="2022-05-25T23:28:00Z">
              <w:r>
                <w:rPr>
                  <w:rFonts w:eastAsia="等线" w:hint="eastAsia"/>
                  <w:lang w:eastAsia="zh-CN"/>
                </w:rPr>
                <w:t>2</w:t>
              </w:r>
              <w:r>
                <w:rPr>
                  <w:rFonts w:eastAsia="等线"/>
                  <w:lang w:eastAsia="zh-CN"/>
                </w:rPr>
                <w:t>8</w:t>
              </w:r>
            </w:ins>
          </w:p>
        </w:tc>
        <w:tc>
          <w:tcPr>
            <w:tcW w:w="694" w:type="dxa"/>
          </w:tcPr>
          <w:p>
            <w:pPr>
              <w:pStyle w:val="TAC"/>
              <w:rPr>
                <w:lang w:val="en-US"/>
                <w:rPrChange w:id="4338" w:author="Rapporteur" w:date="2022-05-25T23:28:00Z">
                  <w:rPr/>
                </w:rPrChange>
              </w:rPr>
            </w:pPr>
            <w:ins w:id="4339" w:author="Rapporteur" w:date="2022-05-25T23:28:00Z">
              <w:r>
                <w:rPr>
                  <w:lang w:val="en-US"/>
                </w:rPr>
                <w:t>X</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rPr>
                <w:rFonts w:eastAsia="等线"/>
                <w:lang w:eastAsia="zh-CN"/>
                <w:rPrChange w:id="4340" w:author="S2-2205072" w:date="2022-05-25T15:12:00Z">
                  <w:rPr/>
                </w:rPrChange>
              </w:rPr>
            </w:pPr>
            <w:ins w:id="4341" w:author="S2-2205072" w:date="2022-05-25T15:12:00Z">
              <w:del w:id="4342" w:author="Rapporteur" w:date="2022-05-25T23:37:00Z">
                <w:r>
                  <w:rPr>
                    <w:rFonts w:eastAsia="等线" w:hint="eastAsia"/>
                    <w:lang w:eastAsia="zh-CN"/>
                  </w:rPr>
                  <w:delText>x</w:delText>
                </w:r>
              </w:del>
            </w:ins>
            <w:ins w:id="4343" w:author="Rapporteur" w:date="2022-05-25T23:37:00Z">
              <w:r>
                <w:rPr>
                  <w:rFonts w:eastAsia="等线"/>
                  <w:lang w:eastAsia="zh-CN"/>
                </w:rPr>
                <w:t>29</w:t>
              </w:r>
            </w:ins>
          </w:p>
        </w:tc>
        <w:tc>
          <w:tcPr>
            <w:tcW w:w="694" w:type="dxa"/>
          </w:tcPr>
          <w:p>
            <w:pPr>
              <w:pStyle w:val="TAC"/>
              <w:rPr>
                <w:rFonts w:eastAsia="等线"/>
                <w:lang w:eastAsia="zh-CN"/>
                <w:rPrChange w:id="4344" w:author="S2-2205072" w:date="2022-05-25T15:12:00Z">
                  <w:rPr/>
                </w:rPrChange>
              </w:rPr>
            </w:pPr>
            <w:ins w:id="4345" w:author="S2-2205072" w:date="2022-05-25T15:12:00Z">
              <w:del w:id="4346" w:author="Rapporteur" w:date="2022-05-25T23:37:00Z">
                <w:r>
                  <w:rPr>
                    <w:rFonts w:eastAsia="等线" w:hint="eastAsia"/>
                    <w:lang w:eastAsia="zh-CN"/>
                  </w:rPr>
                  <w:delText>x</w:delText>
                </w:r>
              </w:del>
            </w:ins>
            <w:ins w:id="4347" w:author="Rapporteur" w:date="2022-05-25T23:37:00Z">
              <w:r>
                <w:rPr>
                  <w:rFonts w:eastAsia="等线"/>
                  <w:lang w:eastAsia="zh-CN"/>
                </w:rPr>
                <w:t>X</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rPr>
                <w:rFonts w:eastAsia="等线"/>
                <w:lang w:eastAsia="zh-CN"/>
                <w:rPrChange w:id="4348" w:author="S2-2205074" w:date="2022-05-25T15:12:00Z">
                  <w:rPr/>
                </w:rPrChange>
              </w:rPr>
            </w:pPr>
            <w:del w:id="4349" w:author="Rapporteur" w:date="2022-05-25T23:37:00Z">
              <w:r>
                <w:rPr>
                  <w:rFonts w:eastAsia="等线" w:hint="eastAsia"/>
                  <w:lang w:eastAsia="zh-CN"/>
                </w:rPr>
                <w:delText>x</w:delText>
              </w:r>
              <w:r>
                <w:rPr>
                  <w:rFonts w:eastAsia="等线"/>
                  <w:lang w:eastAsia="zh-CN"/>
                </w:rPr>
                <w:delText>x</w:delText>
              </w:r>
            </w:del>
            <w:ins w:id="4350" w:author="Rapporteur" w:date="2022-05-25T23:37:00Z">
              <w:r>
                <w:rPr>
                  <w:rFonts w:eastAsia="等线"/>
                  <w:lang w:eastAsia="zh-CN"/>
                </w:rPr>
                <w:t>30</w:t>
              </w:r>
            </w:ins>
          </w:p>
        </w:tc>
        <w:tc>
          <w:tcPr>
            <w:tcW w:w="694" w:type="dxa"/>
          </w:tcPr>
          <w:p>
            <w:pPr>
              <w:pStyle w:val="TAC"/>
              <w:rPr>
                <w:rFonts w:eastAsia="等线"/>
                <w:lang w:eastAsia="zh-CN"/>
                <w:rPrChange w:id="4351" w:author="S2-2205074" w:date="2022-05-25T15:12:00Z">
                  <w:rPr/>
                </w:rPrChange>
              </w:rPr>
            </w:pPr>
            <w:del w:id="4352" w:author="Rapporteur" w:date="2022-05-25T23:37:00Z">
              <w:r>
                <w:rPr>
                  <w:rFonts w:eastAsia="等线" w:hint="eastAsia"/>
                  <w:lang w:eastAsia="zh-CN"/>
                </w:rPr>
                <w:delText>x</w:delText>
              </w:r>
            </w:del>
            <w:ins w:id="4353" w:author="Rapporteur" w:date="2022-05-25T23:37:00Z">
              <w:r>
                <w:rPr>
                  <w:rFonts w:eastAsia="等线"/>
                  <w:lang w:eastAsia="zh-CN"/>
                </w:rPr>
                <w:t>X</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ins w:id="4354" w:author="Rapporteur" w:date="2022-05-25T23:39:00Z">
              <w:r>
                <w:rPr>
                  <w:rFonts w:hint="eastAsia"/>
                </w:rPr>
                <w:t>31</w:t>
              </w:r>
            </w:ins>
          </w:p>
        </w:tc>
        <w:tc>
          <w:tcPr>
            <w:tcW w:w="694" w:type="dxa"/>
          </w:tcPr>
          <w:p>
            <w:pPr>
              <w:pStyle w:val="TAC"/>
            </w:pPr>
            <w:ins w:id="4355" w:author="Rapporteur" w:date="2022-05-25T23:39:00Z">
              <w:r>
                <w:t>X</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rPr>
                <w:rFonts w:eastAsia="等线"/>
                <w:lang w:eastAsia="zh-CN"/>
                <w:rPrChange w:id="4356" w:author="S2-2205077" w:date="2022-05-25T15:38:00Z">
                  <w:rPr/>
                </w:rPrChange>
              </w:rPr>
            </w:pPr>
            <w:ins w:id="4357" w:author="S2-2205077" w:date="2022-05-25T15:38:00Z">
              <w:del w:id="4358" w:author="Rapporteur" w:date="2022-05-25T23:40:00Z">
                <w:r>
                  <w:rPr>
                    <w:rFonts w:eastAsia="等线" w:hint="eastAsia"/>
                    <w:lang w:eastAsia="zh-CN"/>
                  </w:rPr>
                  <w:delText>X</w:delText>
                </w:r>
              </w:del>
            </w:ins>
            <w:ins w:id="4359" w:author="Rapporteur" w:date="2022-05-25T23:40:00Z">
              <w:r>
                <w:rPr>
                  <w:rFonts w:eastAsia="等线"/>
                  <w:lang w:eastAsia="zh-CN"/>
                </w:rPr>
                <w:t>32</w:t>
              </w:r>
            </w:ins>
          </w:p>
        </w:tc>
        <w:tc>
          <w:tcPr>
            <w:tcW w:w="694" w:type="dxa"/>
          </w:tcPr>
          <w:p>
            <w:pPr>
              <w:pStyle w:val="TAC"/>
              <w:rPr>
                <w:rFonts w:eastAsia="等线"/>
                <w:lang w:eastAsia="zh-CN"/>
                <w:rPrChange w:id="4360" w:author="S2-2205077" w:date="2022-05-25T15:38:00Z">
                  <w:rPr/>
                </w:rPrChange>
              </w:rPr>
            </w:pPr>
            <w:ins w:id="4361" w:author="S2-2205077" w:date="2022-05-25T15:38:00Z">
              <w:r>
                <w:rPr>
                  <w:rFonts w:eastAsia="等线" w:hint="eastAsia"/>
                  <w:lang w:eastAsia="zh-CN"/>
                </w:rPr>
                <w:t>X</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rPr>
                <w:rFonts w:eastAsia="等线"/>
                <w:lang w:eastAsia="zh-CN"/>
                <w:rPrChange w:id="4362" w:author="S2-2205079" w:date="2022-05-25T15:44:00Z">
                  <w:rPr/>
                </w:rPrChange>
              </w:rPr>
            </w:pPr>
            <w:ins w:id="4363" w:author="S2-2205079" w:date="2022-05-25T15:44:00Z">
              <w:del w:id="4364" w:author="Rapporteur" w:date="2022-05-25T23:42:00Z">
                <w:r>
                  <w:rPr>
                    <w:rFonts w:eastAsia="等线" w:hint="eastAsia"/>
                    <w:lang w:eastAsia="zh-CN"/>
                  </w:rPr>
                  <w:delText>#</w:delText>
                </w:r>
                <w:r>
                  <w:rPr>
                    <w:rFonts w:eastAsia="等线"/>
                    <w:lang w:eastAsia="zh-CN"/>
                  </w:rPr>
                  <w:delText>XX</w:delText>
                </w:r>
              </w:del>
            </w:ins>
            <w:ins w:id="4365" w:author="Rapporteur" w:date="2022-05-25T23:42:00Z">
              <w:r>
                <w:rPr>
                  <w:rFonts w:eastAsia="等线"/>
                  <w:lang w:eastAsia="zh-CN"/>
                </w:rPr>
                <w:t>33</w:t>
              </w:r>
            </w:ins>
          </w:p>
        </w:tc>
        <w:tc>
          <w:tcPr>
            <w:tcW w:w="694" w:type="dxa"/>
          </w:tcPr>
          <w:p>
            <w:pPr>
              <w:pStyle w:val="TAC"/>
              <w:rPr>
                <w:rFonts w:eastAsia="等线"/>
                <w:lang w:eastAsia="zh-CN"/>
                <w:rPrChange w:id="4366" w:author="S2-2205079" w:date="2022-05-25T15:44:00Z">
                  <w:rPr/>
                </w:rPrChange>
              </w:rPr>
            </w:pPr>
            <w:ins w:id="4367" w:author="S2-2205079" w:date="2022-05-25T15:44:00Z">
              <w:r>
                <w:rPr>
                  <w:rFonts w:eastAsia="等线" w:hint="eastAsia"/>
                  <w:lang w:eastAsia="zh-CN"/>
                </w:rPr>
                <w:t>X</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rPr>
                <w:rFonts w:eastAsia="等线"/>
                <w:lang w:eastAsia="zh-CN"/>
                <w:rPrChange w:id="4368" w:author="S2-2205080" w:date="2022-05-25T15:50:00Z">
                  <w:rPr/>
                </w:rPrChange>
              </w:rPr>
            </w:pPr>
            <w:ins w:id="4369" w:author="S2-2205080" w:date="2022-05-25T15:50:00Z">
              <w:del w:id="4370" w:author="Rapporteur" w:date="2022-05-25T23:42:00Z">
                <w:r>
                  <w:rPr>
                    <w:rFonts w:eastAsia="等线" w:hint="eastAsia"/>
                    <w:lang w:eastAsia="zh-CN"/>
                  </w:rPr>
                  <w:delText>X</w:delText>
                </w:r>
              </w:del>
            </w:ins>
            <w:ins w:id="4371" w:author="Rapporteur" w:date="2022-05-25T23:42:00Z">
              <w:r>
                <w:rPr>
                  <w:rFonts w:eastAsia="等线"/>
                  <w:lang w:eastAsia="zh-CN"/>
                </w:rPr>
                <w:t>34</w:t>
              </w:r>
            </w:ins>
          </w:p>
        </w:tc>
        <w:tc>
          <w:tcPr>
            <w:tcW w:w="694" w:type="dxa"/>
          </w:tcPr>
          <w:p>
            <w:pPr>
              <w:pStyle w:val="TAC"/>
              <w:rPr>
                <w:rFonts w:eastAsia="等线"/>
                <w:lang w:eastAsia="zh-CN"/>
                <w:rPrChange w:id="4372" w:author="S2-2205080" w:date="2022-05-25T15:51:00Z">
                  <w:rPr/>
                </w:rPrChange>
              </w:rPr>
            </w:pPr>
            <w:ins w:id="4373" w:author="S2-2205080" w:date="2022-05-25T15:51:00Z">
              <w:r>
                <w:rPr>
                  <w:rFonts w:eastAsia="等线" w:hint="eastAsia"/>
                  <w:lang w:eastAsia="zh-CN"/>
                </w:rPr>
                <w:t>X</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rPr>
                <w:rFonts w:eastAsia="等线"/>
                <w:lang w:eastAsia="zh-CN"/>
                <w:rPrChange w:id="4374" w:author="S2-2205081" w:date="2022-05-25T15:51:00Z">
                  <w:rPr/>
                </w:rPrChange>
              </w:rPr>
            </w:pPr>
            <w:ins w:id="4375" w:author="S2-2205081" w:date="2022-05-25T15:51:00Z">
              <w:del w:id="4376" w:author="Rapporteur" w:date="2022-05-25T23:45:00Z">
                <w:r>
                  <w:rPr>
                    <w:rFonts w:eastAsia="等线" w:hint="eastAsia"/>
                    <w:lang w:eastAsia="zh-CN"/>
                  </w:rPr>
                  <w:delText>X</w:delText>
                </w:r>
              </w:del>
            </w:ins>
            <w:ins w:id="4377" w:author="Rapporteur" w:date="2022-05-25T23:45:00Z">
              <w:r>
                <w:rPr>
                  <w:rFonts w:eastAsia="等线"/>
                  <w:lang w:eastAsia="zh-CN"/>
                </w:rPr>
                <w:t>35</w:t>
              </w:r>
            </w:ins>
          </w:p>
        </w:tc>
        <w:tc>
          <w:tcPr>
            <w:tcW w:w="694" w:type="dxa"/>
          </w:tcPr>
          <w:p>
            <w:pPr>
              <w:pStyle w:val="TAC"/>
              <w:rPr>
                <w:rFonts w:eastAsia="等线"/>
                <w:lang w:eastAsia="zh-CN"/>
                <w:rPrChange w:id="4378" w:author="S2-2205081" w:date="2022-05-25T15:51:00Z">
                  <w:rPr/>
                </w:rPrChange>
              </w:rPr>
            </w:pPr>
            <w:ins w:id="4379" w:author="S2-2205081" w:date="2022-05-25T15:51:00Z">
              <w:r>
                <w:rPr>
                  <w:rFonts w:eastAsia="等线" w:hint="eastAsia"/>
                  <w:lang w:eastAsia="zh-CN"/>
                </w:rPr>
                <w:t>X</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rPr>
                <w:rFonts w:eastAsia="等线"/>
                <w:lang w:eastAsia="zh-CN"/>
                <w:rPrChange w:id="4380" w:author="S2-2205082" w:date="2022-05-25T16:10:00Z">
                  <w:rPr/>
                </w:rPrChange>
              </w:rPr>
            </w:pPr>
            <w:ins w:id="4381" w:author="S2-2205082" w:date="2022-05-25T16:10:00Z">
              <w:del w:id="4382" w:author="Rapporteur" w:date="2022-05-25T23:46:00Z">
                <w:r>
                  <w:rPr>
                    <w:rFonts w:eastAsia="等线" w:hint="eastAsia"/>
                    <w:lang w:eastAsia="zh-CN"/>
                  </w:rPr>
                  <w:delText>X</w:delText>
                </w:r>
              </w:del>
            </w:ins>
            <w:ins w:id="4383" w:author="Rapporteur" w:date="2022-05-25T23:46:00Z">
              <w:r>
                <w:rPr>
                  <w:rFonts w:eastAsia="等线"/>
                  <w:lang w:eastAsia="zh-CN"/>
                </w:rPr>
                <w:t>36</w:t>
              </w:r>
            </w:ins>
          </w:p>
        </w:tc>
        <w:tc>
          <w:tcPr>
            <w:tcW w:w="694" w:type="dxa"/>
          </w:tcPr>
          <w:p>
            <w:pPr>
              <w:pStyle w:val="TAC"/>
              <w:rPr>
                <w:rFonts w:eastAsia="等线"/>
                <w:lang w:eastAsia="zh-CN"/>
                <w:rPrChange w:id="4384" w:author="S2-2205082" w:date="2022-05-25T16:10:00Z">
                  <w:rPr/>
                </w:rPrChange>
              </w:rPr>
            </w:pPr>
            <w:ins w:id="4385" w:author="S2-2205082" w:date="2022-05-25T16:10:00Z">
              <w:r>
                <w:rPr>
                  <w:rFonts w:eastAsia="等线" w:hint="eastAsia"/>
                  <w:lang w:eastAsia="zh-CN"/>
                </w:rPr>
                <w:t>X</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ins w:id="4386" w:author="Rapporteur" w:date="2022-05-25T23:47:00Z">
              <w:r>
                <w:rPr>
                  <w:rFonts w:hint="eastAsia"/>
                </w:rPr>
                <w:t>37</w:t>
              </w:r>
            </w:ins>
          </w:p>
        </w:tc>
        <w:tc>
          <w:tcPr>
            <w:tcW w:w="694" w:type="dxa"/>
          </w:tcPr>
          <w:p>
            <w:pPr>
              <w:pStyle w:val="TAC"/>
            </w:pPr>
          </w:p>
        </w:tc>
        <w:tc>
          <w:tcPr>
            <w:tcW w:w="694" w:type="dxa"/>
          </w:tcPr>
          <w:p>
            <w:pPr>
              <w:pStyle w:val="TAC"/>
            </w:pPr>
          </w:p>
        </w:tc>
        <w:tc>
          <w:tcPr>
            <w:tcW w:w="694" w:type="dxa"/>
          </w:tcPr>
          <w:p>
            <w:pPr>
              <w:pStyle w:val="TAC"/>
            </w:pPr>
            <w:ins w:id="4387" w:author="Rapporteur" w:date="2022-05-25T23:47:00Z">
              <w:r>
                <w:rPr>
                  <w:rFonts w:hint="eastAsia"/>
                </w:rPr>
                <w:t>X</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ins w:id="4388" w:author="S2-2205088" w:date="2022-05-25T18:01:00Z">
              <w:del w:id="4389" w:author="Rapporteur" w:date="2022-05-25T23:47:00Z">
                <w:r>
                  <w:delText>x</w:delText>
                </w:r>
              </w:del>
            </w:ins>
            <w:ins w:id="4390" w:author="Rapporteur" w:date="2022-05-25T23:47:00Z">
              <w:r>
                <w:t>38</w:t>
              </w:r>
            </w:ins>
          </w:p>
        </w:tc>
        <w:tc>
          <w:tcPr>
            <w:tcW w:w="694" w:type="dxa"/>
          </w:tcPr>
          <w:p>
            <w:pPr>
              <w:pStyle w:val="TAC"/>
              <w:rPr>
                <w:rFonts w:eastAsia="等线"/>
                <w:lang w:val="en-US" w:eastAsia="zh-CN"/>
                <w:rPrChange w:id="4391" w:author="S2-2205088" w:date="2022-05-25T18:01:00Z">
                  <w:rPr/>
                </w:rPrChange>
              </w:rPr>
            </w:pPr>
          </w:p>
        </w:tc>
        <w:tc>
          <w:tcPr>
            <w:tcW w:w="694" w:type="dxa"/>
          </w:tcPr>
          <w:p>
            <w:pPr>
              <w:pStyle w:val="TAC"/>
            </w:pPr>
          </w:p>
        </w:tc>
        <w:tc>
          <w:tcPr>
            <w:tcW w:w="694" w:type="dxa"/>
          </w:tcPr>
          <w:p>
            <w:pPr>
              <w:pStyle w:val="TAC"/>
            </w:pPr>
            <w:ins w:id="4392" w:author="S2-2205088" w:date="2022-05-25T18:04:00Z">
              <w:del w:id="4393" w:author="Rapporteur" w:date="2022-05-25T23:47:00Z">
                <w:r>
                  <w:rPr>
                    <w:rFonts w:hint="eastAsia"/>
                  </w:rPr>
                  <w:delText>x</w:delText>
                </w:r>
              </w:del>
            </w:ins>
            <w:ins w:id="4394" w:author="Rapporteur" w:date="2022-05-25T23:47:00Z">
              <w:r>
                <w:t>X</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ins w:id="4395" w:author="S2-2205089" w:date="2022-05-25T18:04:00Z">
              <w:del w:id="4396" w:author="Rapporteur" w:date="2022-05-25T23:53:00Z">
                <w:r>
                  <w:rPr>
                    <w:rFonts w:hint="eastAsia"/>
                  </w:rPr>
                  <w:delText>XX</w:delText>
                </w:r>
              </w:del>
            </w:ins>
            <w:ins w:id="4397" w:author="Rapporteur" w:date="2022-05-25T23:53:00Z">
              <w:r>
                <w:t>39</w:t>
              </w:r>
            </w:ins>
          </w:p>
        </w:tc>
        <w:tc>
          <w:tcPr>
            <w:tcW w:w="694" w:type="dxa"/>
          </w:tcPr>
          <w:p>
            <w:pPr>
              <w:pStyle w:val="TAC"/>
            </w:pPr>
          </w:p>
        </w:tc>
        <w:tc>
          <w:tcPr>
            <w:tcW w:w="694" w:type="dxa"/>
          </w:tcPr>
          <w:p>
            <w:pPr>
              <w:pStyle w:val="TAC"/>
            </w:pPr>
          </w:p>
        </w:tc>
        <w:tc>
          <w:tcPr>
            <w:tcW w:w="694" w:type="dxa"/>
          </w:tcPr>
          <w:p>
            <w:pPr>
              <w:pStyle w:val="TAC"/>
            </w:pPr>
            <w:ins w:id="4398" w:author="S2-2205089" w:date="2022-05-25T18:04:00Z">
              <w:del w:id="4399" w:author="Rapporteur" w:date="2022-05-25T23:47:00Z">
                <w:r>
                  <w:rPr>
                    <w:rFonts w:hint="eastAsia"/>
                  </w:rPr>
                  <w:delText>X</w:delText>
                </w:r>
              </w:del>
            </w:ins>
            <w:ins w:id="4400" w:author="Rapporteur" w:date="2022-05-25T23:47:00Z">
              <w:r>
                <w:t>X</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ins w:id="4401" w:author="S2-2205092" w:date="2022-05-25T18:16:00Z">
              <w:del w:id="4402" w:author="Rapporteur" w:date="2022-05-25T23:53:00Z">
                <w:r>
                  <w:rPr>
                    <w:rFonts w:hint="eastAsia"/>
                  </w:rPr>
                  <w:delText>X</w:delText>
                </w:r>
              </w:del>
            </w:ins>
            <w:ins w:id="4403" w:author="Rapporteur" w:date="2022-05-25T23:53:00Z">
              <w:r>
                <w:t>40</w:t>
              </w:r>
            </w:ins>
          </w:p>
        </w:tc>
        <w:tc>
          <w:tcPr>
            <w:tcW w:w="694" w:type="dxa"/>
          </w:tcPr>
          <w:p>
            <w:pPr>
              <w:pStyle w:val="TAC"/>
            </w:pPr>
          </w:p>
        </w:tc>
        <w:tc>
          <w:tcPr>
            <w:tcW w:w="694" w:type="dxa"/>
          </w:tcPr>
          <w:p>
            <w:pPr>
              <w:pStyle w:val="TAC"/>
            </w:pPr>
          </w:p>
        </w:tc>
        <w:tc>
          <w:tcPr>
            <w:tcW w:w="694" w:type="dxa"/>
          </w:tcPr>
          <w:p>
            <w:pPr>
              <w:pStyle w:val="TAC"/>
            </w:pPr>
            <w:ins w:id="4404" w:author="S2-2205092" w:date="2022-05-25T18:16:00Z">
              <w:del w:id="4405" w:author="Rapporteur" w:date="2022-05-25T23:47:00Z">
                <w:r>
                  <w:rPr>
                    <w:rFonts w:hint="eastAsia"/>
                  </w:rPr>
                  <w:delText>O</w:delText>
                </w:r>
              </w:del>
            </w:ins>
            <w:ins w:id="4406" w:author="Rapporteur" w:date="2022-05-25T23:47:00Z">
              <w:r>
                <w:t>X</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ins w:id="4407" w:author="S2-2205093" w:date="2022-05-25T18:20:00Z">
              <w:del w:id="4408" w:author="Rapporteur" w:date="2022-05-25T23:54:00Z">
                <w:r>
                  <w:rPr>
                    <w:rFonts w:hint="eastAsia"/>
                  </w:rPr>
                  <w:delText>X</w:delText>
                </w:r>
              </w:del>
            </w:ins>
            <w:ins w:id="4409" w:author="Rapporteur" w:date="2022-05-25T23:54:00Z">
              <w:r>
                <w:t>41</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ins w:id="4410" w:author="S2-2205093" w:date="2022-05-25T18:20:00Z">
              <w:r>
                <w:rPr>
                  <w:rFonts w:hint="eastAsia"/>
                </w:rPr>
                <w:t>X</w:t>
              </w:r>
            </w:ins>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ins w:id="4411" w:author="S2-2205094" w:date="2022-05-25T18:22:00Z">
              <w:del w:id="4412" w:author="Rapporteur" w:date="2022-05-25T23:54:00Z">
                <w:r>
                  <w:rPr>
                    <w:rFonts w:hint="eastAsia"/>
                  </w:rPr>
                  <w:delText>X</w:delText>
                </w:r>
              </w:del>
            </w:ins>
            <w:ins w:id="4413" w:author="Rapporteur" w:date="2022-05-25T23:54:00Z">
              <w:r>
                <w:t>42</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ins w:id="4414" w:author="S2-2205094" w:date="2022-05-25T18:22:00Z">
              <w:r>
                <w:rPr>
                  <w:rFonts w:hint="eastAsia"/>
                </w:rPr>
                <w:t>X</w:t>
              </w:r>
            </w:ins>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ins w:id="4415" w:author="S2-2205094" w:date="2022-05-25T18:24:00Z">
              <w:del w:id="4416" w:author="Rapporteur" w:date="2022-05-25T23:54:00Z">
                <w:r>
                  <w:rPr>
                    <w:rFonts w:hint="eastAsia"/>
                  </w:rPr>
                  <w:delText>X</w:delText>
                </w:r>
              </w:del>
            </w:ins>
            <w:ins w:id="4417" w:author="Rapporteur" w:date="2022-05-25T23:54:00Z">
              <w:r>
                <w:t>43</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ins w:id="4418" w:author="S2-2205094" w:date="2022-05-25T18:24:00Z">
              <w:r>
                <w:rPr>
                  <w:rFonts w:hint="eastAsia"/>
                </w:rPr>
                <w:t>X</w:t>
              </w:r>
            </w:ins>
          </w:p>
        </w:tc>
        <w:tc>
          <w:tcPr>
            <w:tcW w:w="694" w:type="dxa"/>
          </w:tcPr>
          <w:p>
            <w:pPr>
              <w:pStyle w:val="TAC"/>
            </w:pPr>
            <w:ins w:id="4419" w:author="S2-2205094" w:date="2022-05-25T18:24:00Z">
              <w:r>
                <w:rPr>
                  <w:rFonts w:hint="eastAsia"/>
                </w:rPr>
                <w:t>X</w:t>
              </w:r>
            </w:ins>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ins w:id="4420" w:author="S2-2204500" w:date="2022-05-25T18:25:00Z">
              <w:del w:id="4421" w:author="Rapporteur" w:date="2022-05-25T23:57:00Z">
                <w:r>
                  <w:rPr>
                    <w:rFonts w:hint="eastAsia"/>
                  </w:rPr>
                  <w:delText>x</w:delText>
                </w:r>
              </w:del>
            </w:ins>
            <w:ins w:id="4422" w:author="Rapporteur" w:date="2022-05-25T23:57:00Z">
              <w:r>
                <w:t>44</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ins w:id="4423" w:author="S2-2204500" w:date="2022-05-25T18:25:00Z">
              <w:del w:id="4424" w:author="Rapporteur" w:date="2022-05-25T23:47:00Z">
                <w:r>
                  <w:rPr>
                    <w:rFonts w:hint="eastAsia"/>
                  </w:rPr>
                  <w:delText>x</w:delText>
                </w:r>
              </w:del>
            </w:ins>
            <w:ins w:id="4425" w:author="Rapporteur" w:date="2022-05-25T23:47:00Z">
              <w:r>
                <w:t>X</w:t>
              </w:r>
            </w:ins>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ins w:id="4426" w:author="S2-2205096" w:date="2022-05-25T18:27:00Z">
              <w:del w:id="4427" w:author="Rapporteur" w:date="2022-05-25T23:57:00Z">
                <w:r>
                  <w:rPr>
                    <w:rFonts w:hint="eastAsia"/>
                  </w:rPr>
                  <w:delText>Z</w:delText>
                </w:r>
              </w:del>
            </w:ins>
            <w:ins w:id="4428" w:author="Rapporteur" w:date="2022-05-25T23:57:00Z">
              <w:r>
                <w:t>45</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ins w:id="4429" w:author="S2-2205096" w:date="2022-05-25T18:27:00Z">
              <w:r>
                <w:rPr>
                  <w:rFonts w:hint="eastAsia"/>
                </w:rPr>
                <w:t>X</w:t>
              </w:r>
            </w:ins>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ins w:id="4430" w:author="S2-2205097" w:date="2022-05-25T18:28:00Z">
              <w:del w:id="4431" w:author="Rapporteur" w:date="2022-05-26T00:00:00Z">
                <w:r>
                  <w:rPr>
                    <w:rFonts w:hint="eastAsia"/>
                  </w:rPr>
                  <w:delText>X</w:delText>
                </w:r>
              </w:del>
            </w:ins>
            <w:ins w:id="4432" w:author="Rapporteur" w:date="2022-05-26T00:00:00Z">
              <w:r>
                <w:t>46</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ins w:id="4433" w:author="S2-2205097" w:date="2022-05-25T18:28:00Z">
              <w:r>
                <w:rPr>
                  <w:rFonts w:hint="eastAsia"/>
                </w:rPr>
                <w:t>X</w:t>
              </w:r>
            </w:ins>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ins w:id="4434" w:author="S2-2205098" w:date="2022-05-25T18:33:00Z">
              <w:del w:id="4435" w:author="Rapporteur" w:date="2022-05-26T00:00:00Z">
                <w:r>
                  <w:rPr>
                    <w:rPrChange w:id="4436" w:author="Rapporteur" w:date="2022-05-26T00:01:00Z">
                      <w:rPr>
                        <w:rFonts w:ascii="等线" w:eastAsia="等线" w:hAnsi="等线"/>
                        <w:lang w:eastAsia="zh-CN"/>
                      </w:rPr>
                    </w:rPrChange>
                  </w:rPr>
                  <w:delText>X</w:delText>
                </w:r>
              </w:del>
            </w:ins>
            <w:ins w:id="4437" w:author="Rapporteur" w:date="2022-05-26T00:00:00Z">
              <w:r>
                <w:rPr>
                  <w:rPrChange w:id="4438" w:author="Rapporteur" w:date="2022-05-26T00:01:00Z">
                    <w:rPr>
                      <w:rFonts w:ascii="等线" w:eastAsia="等线" w:hAnsi="等线"/>
                      <w:lang w:eastAsia="zh-CN"/>
                    </w:rPr>
                  </w:rPrChange>
                </w:rPr>
                <w:t>47</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rPr>
                <w:lang w:val="en-US"/>
                <w:rPrChange w:id="4439" w:author="S2-2205098" w:date="2022-05-25T18:33:00Z">
                  <w:rPr/>
                </w:rPrChange>
              </w:rPr>
            </w:pPr>
            <w:ins w:id="4440" w:author="S2-2205098" w:date="2022-05-25T18:33:00Z">
              <w:r>
                <w:rPr>
                  <w:rPrChange w:id="4441" w:author="Rapporteur" w:date="2022-05-26T00:02:00Z">
                    <w:rPr>
                      <w:rFonts w:ascii="等线" w:eastAsia="等线" w:hAnsi="等线"/>
                      <w:lang w:eastAsia="zh-CN"/>
                    </w:rPr>
                  </w:rPrChange>
                </w:rPr>
                <w:t>X</w:t>
              </w:r>
            </w:ins>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ins w:id="4442" w:author="S2-2205100" w:date="2022-05-25T18:40:00Z">
              <w:del w:id="4443" w:author="Rapporteur" w:date="2022-05-26T00:00:00Z">
                <w:r>
                  <w:rPr>
                    <w:rPrChange w:id="4444" w:author="Rapporteur" w:date="2022-05-26T00:01:00Z">
                      <w:rPr>
                        <w:rFonts w:ascii="等线" w:eastAsia="等线" w:hAnsi="等线"/>
                        <w:lang w:eastAsia="zh-CN"/>
                      </w:rPr>
                    </w:rPrChange>
                  </w:rPr>
                  <w:delText>#X</w:delText>
                </w:r>
              </w:del>
            </w:ins>
            <w:ins w:id="4445" w:author="Rapporteur" w:date="2022-05-26T00:00:00Z">
              <w:r>
                <w:rPr>
                  <w:rPrChange w:id="4446" w:author="Rapporteur" w:date="2022-05-26T00:01:00Z">
                    <w:rPr>
                      <w:rFonts w:ascii="等线" w:eastAsia="等线" w:hAnsi="等线"/>
                      <w:lang w:eastAsia="zh-CN"/>
                    </w:rPr>
                  </w:rPrChange>
                </w:rPr>
                <w:t>48</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ins w:id="4447" w:author="S2-2205100" w:date="2022-05-25T18:40:00Z">
              <w:r>
                <w:rPr>
                  <w:rPrChange w:id="4448" w:author="Rapporteur" w:date="2022-05-26T00:02:00Z">
                    <w:rPr>
                      <w:rFonts w:ascii="等线" w:eastAsia="等线" w:hAnsi="等线"/>
                      <w:lang w:eastAsia="zh-CN"/>
                    </w:rPr>
                  </w:rPrChange>
                </w:rPr>
                <w:t>X</w:t>
              </w:r>
            </w:ins>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H"/>
            </w:pPr>
            <w:ins w:id="4449" w:author="Rapporteur" w:date="2022-05-26T00:14:00Z">
              <w:r>
                <w:rPr>
                  <w:rFonts w:hint="eastAsia"/>
                </w:rPr>
                <w:t>49</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ins w:id="4450" w:author="Rapporteur" w:date="2022-05-26T00:14:00Z">
              <w:r>
                <w:rPr>
                  <w:rFonts w:hint="eastAsia"/>
                </w:rPr>
                <w:t>X</w:t>
              </w:r>
            </w:ins>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C"/>
              <w:rPr>
                <w:rFonts w:cs="Arial"/>
              </w:rPr>
              <w:pPrChange w:id="4451" w:author="Rapporteur" w:date="2022-05-26T00:03:00Z">
                <w:pPr>
                  <w:pStyle w:val="TAH"/>
                </w:pPr>
              </w:pPrChange>
            </w:pPr>
            <w:ins w:id="4452" w:author="S2-2205104" w:date="2022-05-25T18:57:00Z">
              <w:del w:id="4453" w:author="Rapporteur" w:date="2022-05-26T00:19:00Z">
                <w:r>
                  <w:rPr>
                    <w:rFonts w:ascii="等线" w:eastAsia="等线" w:hAnsi="等线" w:cs="Arial"/>
                    <w:b/>
                    <w:lang w:eastAsia="zh-CN"/>
                    <w:rPrChange w:id="4454" w:author="Rapporteur" w:date="2022-05-26T00:20:00Z">
                      <w:rPr>
                        <w:rFonts w:ascii="等线" w:eastAsia="等线" w:hAnsi="等线"/>
                        <w:lang w:eastAsia="zh-CN"/>
                      </w:rPr>
                    </w:rPrChange>
                  </w:rPr>
                  <w:delText>X</w:delText>
                </w:r>
              </w:del>
            </w:ins>
            <w:ins w:id="4455" w:author="Rapporteur" w:date="2022-05-26T00:19:00Z">
              <w:r>
                <w:rPr>
                  <w:rFonts w:cs="Arial"/>
                  <w:b/>
                </w:rPr>
                <w:t>5</w:t>
              </w:r>
            </w:ins>
            <w:ins w:id="4456" w:author="Rapporteur" w:date="2022-05-26T11:04:00Z">
              <w:r>
                <w:rPr>
                  <w:rFonts w:cs="Arial"/>
                  <w:b/>
                </w:rPr>
                <w:t>0</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ins w:id="4457" w:author="S2-2205104" w:date="2022-05-25T18:57:00Z">
              <w:r>
                <w:rPr>
                  <w:rPrChange w:id="4458" w:author="Rapporteur" w:date="2022-05-26T00:02:00Z">
                    <w:rPr>
                      <w:rFonts w:ascii="等线" w:eastAsia="等线" w:hAnsi="等线"/>
                      <w:lang w:eastAsia="zh-CN"/>
                    </w:rPr>
                  </w:rPrChange>
                </w:rPr>
                <w:t>X</w:t>
              </w:r>
            </w:ins>
          </w:p>
        </w:tc>
        <w:tc>
          <w:tcPr>
            <w:tcW w:w="692" w:type="dxa"/>
          </w:tcPr>
          <w:p>
            <w:pPr>
              <w:pStyle w:val="TAC"/>
            </w:pPr>
          </w:p>
        </w:tc>
        <w:tc>
          <w:tcPr>
            <w:tcW w:w="692" w:type="dxa"/>
          </w:tcPr>
          <w:p>
            <w:pPr>
              <w:pStyle w:val="TAC"/>
            </w:pPr>
          </w:p>
        </w:tc>
        <w:tc>
          <w:tcPr>
            <w:tcW w:w="692" w:type="dxa"/>
          </w:tcPr>
          <w:p>
            <w:pPr>
              <w:pStyle w:val="TAC"/>
            </w:pPr>
          </w:p>
        </w:tc>
      </w:tr>
      <w:tr>
        <w:trPr>
          <w:jc w:val="center"/>
        </w:trPr>
        <w:tc>
          <w:tcPr>
            <w:tcW w:w="1038" w:type="dxa"/>
          </w:tcPr>
          <w:p>
            <w:pPr>
              <w:pStyle w:val="TAC"/>
              <w:rPr>
                <w:rFonts w:cs="Arial"/>
              </w:rPr>
              <w:pPrChange w:id="4459" w:author="Rapporteur" w:date="2022-05-26T11:04:00Z">
                <w:pPr>
                  <w:pStyle w:val="TAH"/>
                </w:pPr>
              </w:pPrChange>
            </w:pPr>
            <w:ins w:id="4460" w:author="S2-2205105" w:date="2022-05-25T19:03:00Z">
              <w:del w:id="4461" w:author="Rapporteur" w:date="2022-05-26T00:19:00Z">
                <w:r>
                  <w:rPr>
                    <w:rFonts w:cs="Arial"/>
                    <w:b/>
                  </w:rPr>
                  <w:delText>x</w:delText>
                </w:r>
              </w:del>
            </w:ins>
            <w:ins w:id="4462" w:author="Rapporteur" w:date="2022-05-26T00:19:00Z">
              <w:r>
                <w:rPr>
                  <w:rFonts w:cs="Arial"/>
                  <w:b/>
                </w:rPr>
                <w:t>5</w:t>
              </w:r>
            </w:ins>
            <w:ins w:id="4463" w:author="Rapporteur" w:date="2022-05-26T11:04:00Z">
              <w:r>
                <w:rPr>
                  <w:rFonts w:cs="Arial"/>
                  <w:b/>
                </w:rPr>
                <w:t>1</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ins w:id="4464" w:author="S2-2205105" w:date="2022-05-25T19:03:00Z">
              <w:del w:id="4465" w:author="Rapporteur" w:date="2022-05-25T23:48:00Z">
                <w:r>
                  <w:rPr>
                    <w:rFonts w:hint="eastAsia"/>
                  </w:rPr>
                  <w:delText>x</w:delText>
                </w:r>
              </w:del>
            </w:ins>
            <w:ins w:id="4466" w:author="Rapporteur" w:date="2022-05-25T23:48:00Z">
              <w:r>
                <w:t>X</w:t>
              </w:r>
            </w:ins>
          </w:p>
        </w:tc>
        <w:tc>
          <w:tcPr>
            <w:tcW w:w="692" w:type="dxa"/>
          </w:tcPr>
          <w:p>
            <w:pPr>
              <w:pStyle w:val="TAC"/>
            </w:pPr>
          </w:p>
        </w:tc>
        <w:tc>
          <w:tcPr>
            <w:tcW w:w="692" w:type="dxa"/>
          </w:tcPr>
          <w:p>
            <w:pPr>
              <w:pStyle w:val="TAC"/>
            </w:pPr>
          </w:p>
        </w:tc>
      </w:tr>
      <w:tr>
        <w:trPr>
          <w:jc w:val="center"/>
        </w:trPr>
        <w:tc>
          <w:tcPr>
            <w:tcW w:w="1038" w:type="dxa"/>
          </w:tcPr>
          <w:p>
            <w:pPr>
              <w:pStyle w:val="TAC"/>
              <w:rPr>
                <w:rFonts w:cs="Arial"/>
              </w:rPr>
              <w:pPrChange w:id="4467" w:author="Rapporteur" w:date="2022-05-26T11:04:00Z">
                <w:pPr>
                  <w:pStyle w:val="TAH"/>
                </w:pPr>
              </w:pPrChange>
            </w:pPr>
            <w:ins w:id="4468" w:author="S2-2205106" w:date="2022-05-25T19:05:00Z">
              <w:del w:id="4469" w:author="Rapporteur" w:date="2022-05-26T00:23:00Z">
                <w:r>
                  <w:rPr>
                    <w:rFonts w:cs="Arial"/>
                    <w:b/>
                  </w:rPr>
                  <w:delText>X</w:delText>
                </w:r>
              </w:del>
            </w:ins>
            <w:ins w:id="4470" w:author="Rapporteur" w:date="2022-05-26T00:23:00Z">
              <w:r>
                <w:rPr>
                  <w:rFonts w:cs="Arial"/>
                  <w:b/>
                </w:rPr>
                <w:t>5</w:t>
              </w:r>
            </w:ins>
            <w:ins w:id="4471" w:author="Rapporteur" w:date="2022-05-26T11:04:00Z">
              <w:r>
                <w:rPr>
                  <w:rFonts w:cs="Arial"/>
                  <w:b/>
                </w:rPr>
                <w:t>2</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ins w:id="4472" w:author="S2-2205106" w:date="2022-05-25T19:05:00Z">
              <w:r>
                <w:rPr>
                  <w:rFonts w:hint="eastAsia"/>
                </w:rPr>
                <w:t>X</w:t>
              </w:r>
            </w:ins>
          </w:p>
        </w:tc>
        <w:tc>
          <w:tcPr>
            <w:tcW w:w="692" w:type="dxa"/>
          </w:tcPr>
          <w:p>
            <w:pPr>
              <w:pStyle w:val="TAC"/>
            </w:pPr>
          </w:p>
        </w:tc>
        <w:tc>
          <w:tcPr>
            <w:tcW w:w="692" w:type="dxa"/>
          </w:tcPr>
          <w:p>
            <w:pPr>
              <w:pStyle w:val="TAC"/>
            </w:pPr>
          </w:p>
        </w:tc>
      </w:tr>
      <w:tr>
        <w:trPr>
          <w:jc w:val="center"/>
        </w:trPr>
        <w:tc>
          <w:tcPr>
            <w:tcW w:w="1038" w:type="dxa"/>
          </w:tcPr>
          <w:p>
            <w:pPr>
              <w:pStyle w:val="TAC"/>
              <w:rPr>
                <w:rFonts w:cs="Arial"/>
              </w:rPr>
              <w:pPrChange w:id="4473" w:author="Rapporteur" w:date="2022-05-26T11:04:00Z">
                <w:pPr>
                  <w:pStyle w:val="TAH"/>
                </w:pPr>
              </w:pPrChange>
            </w:pPr>
            <w:ins w:id="4474" w:author="S2-2205108" w:date="2022-05-25T19:07:00Z">
              <w:del w:id="4475" w:author="Rapporteur" w:date="2022-05-26T00:23:00Z">
                <w:r>
                  <w:rPr>
                    <w:rFonts w:cs="Arial"/>
                    <w:b/>
                  </w:rPr>
                  <w:delText>x</w:delText>
                </w:r>
              </w:del>
            </w:ins>
            <w:ins w:id="4476" w:author="S2-2205108" w:date="2022-05-25T19:08:00Z">
              <w:del w:id="4477" w:author="Rapporteur" w:date="2022-05-26T00:23:00Z">
                <w:r>
                  <w:rPr>
                    <w:rFonts w:cs="Arial"/>
                    <w:b/>
                  </w:rPr>
                  <w:delText>x</w:delText>
                </w:r>
              </w:del>
            </w:ins>
            <w:ins w:id="4478" w:author="Rapporteur" w:date="2022-05-26T00:23:00Z">
              <w:r>
                <w:rPr>
                  <w:rFonts w:cs="Arial"/>
                  <w:b/>
                </w:rPr>
                <w:t>5</w:t>
              </w:r>
            </w:ins>
            <w:ins w:id="4479" w:author="Rapporteur" w:date="2022-05-26T11:04:00Z">
              <w:r>
                <w:rPr>
                  <w:rFonts w:cs="Arial"/>
                  <w:b/>
                </w:rPr>
                <w:t>3</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ins w:id="4480" w:author="S2-2205108" w:date="2022-05-25T19:08:00Z">
              <w:del w:id="4481" w:author="Rapporteur" w:date="2022-05-25T23:48:00Z">
                <w:r>
                  <w:rPr>
                    <w:rFonts w:hint="eastAsia"/>
                  </w:rPr>
                  <w:delText>x</w:delText>
                </w:r>
              </w:del>
            </w:ins>
            <w:ins w:id="4482" w:author="Rapporteur" w:date="2022-05-25T23:48:00Z">
              <w:r>
                <w:t>X</w:t>
              </w:r>
            </w:ins>
          </w:p>
        </w:tc>
        <w:tc>
          <w:tcPr>
            <w:tcW w:w="692" w:type="dxa"/>
          </w:tcPr>
          <w:p>
            <w:pPr>
              <w:pStyle w:val="TAC"/>
            </w:pPr>
          </w:p>
        </w:tc>
        <w:tc>
          <w:tcPr>
            <w:tcW w:w="692" w:type="dxa"/>
          </w:tcPr>
          <w:p>
            <w:pPr>
              <w:pStyle w:val="TAC"/>
            </w:pPr>
          </w:p>
        </w:tc>
      </w:tr>
      <w:tr>
        <w:trPr>
          <w:jc w:val="center"/>
        </w:trPr>
        <w:tc>
          <w:tcPr>
            <w:tcW w:w="1038" w:type="dxa"/>
          </w:tcPr>
          <w:p>
            <w:pPr>
              <w:pStyle w:val="TAC"/>
              <w:rPr>
                <w:rFonts w:cs="Arial"/>
              </w:rPr>
              <w:pPrChange w:id="4483" w:author="Rapporteur" w:date="2022-05-26T11:05:00Z">
                <w:pPr>
                  <w:pStyle w:val="TAH"/>
                </w:pPr>
              </w:pPrChange>
            </w:pPr>
            <w:ins w:id="4484" w:author="S2-2205113" w:date="2022-05-25T23:07:00Z">
              <w:del w:id="4485" w:author="Rapporteur" w:date="2022-05-26T00:24:00Z">
                <w:r>
                  <w:rPr>
                    <w:rFonts w:cs="Arial"/>
                    <w:b/>
                    <w:lang w:val="en-US"/>
                    <w:rPrChange w:id="4486" w:author="Rapporteur" w:date="2022-05-26T00:20:00Z">
                      <w:rPr>
                        <w:lang w:val="en-US"/>
                      </w:rPr>
                    </w:rPrChange>
                  </w:rPr>
                  <w:delText>X</w:delText>
                </w:r>
              </w:del>
            </w:ins>
            <w:ins w:id="4487" w:author="Rapporteur" w:date="2022-05-26T00:24:00Z">
              <w:r>
                <w:rPr>
                  <w:rFonts w:cs="Arial"/>
                  <w:b/>
                </w:rPr>
                <w:t>5</w:t>
              </w:r>
            </w:ins>
            <w:ins w:id="4488" w:author="Rapporteur" w:date="2022-05-26T11:05:00Z">
              <w:r>
                <w:rPr>
                  <w:rFonts w:cs="Arial"/>
                  <w:b/>
                </w:rPr>
                <w:t>4</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ins w:id="4489" w:author="S2-2205113" w:date="2022-05-25T23:07:00Z">
              <w:r>
                <w:rPr>
                  <w:rFonts w:hint="eastAsia"/>
                </w:rPr>
                <w:t>X</w:t>
              </w:r>
            </w:ins>
          </w:p>
        </w:tc>
        <w:tc>
          <w:tcPr>
            <w:tcW w:w="692" w:type="dxa"/>
          </w:tcPr>
          <w:p>
            <w:pPr>
              <w:pStyle w:val="TAC"/>
            </w:pPr>
          </w:p>
        </w:tc>
      </w:tr>
      <w:tr>
        <w:trPr>
          <w:jc w:val="center"/>
        </w:trPr>
        <w:tc>
          <w:tcPr>
            <w:tcW w:w="1038" w:type="dxa"/>
          </w:tcPr>
          <w:p>
            <w:pPr>
              <w:pStyle w:val="TAC"/>
              <w:rPr>
                <w:rFonts w:cs="Arial"/>
              </w:rPr>
              <w:pPrChange w:id="4490" w:author="Rapporteur" w:date="2022-05-26T11:05:00Z">
                <w:pPr>
                  <w:pStyle w:val="TAH"/>
                </w:pPr>
              </w:pPrChange>
            </w:pPr>
            <w:ins w:id="4491" w:author="S2-2205119" w:date="2022-05-26T00:04:00Z">
              <w:del w:id="4492" w:author="Rapporteur" w:date="2022-05-26T00:25:00Z">
                <w:r>
                  <w:rPr>
                    <w:rFonts w:cs="Arial"/>
                    <w:b/>
                  </w:rPr>
                  <w:delText>X</w:delText>
                </w:r>
              </w:del>
            </w:ins>
            <w:ins w:id="4493" w:author="Rapporteur" w:date="2022-05-26T00:25:00Z">
              <w:r>
                <w:rPr>
                  <w:rFonts w:cs="Arial"/>
                  <w:b/>
                </w:rPr>
                <w:t>5</w:t>
              </w:r>
            </w:ins>
            <w:ins w:id="4494" w:author="Rapporteur" w:date="2022-05-26T11:05:00Z">
              <w:r>
                <w:rPr>
                  <w:rFonts w:cs="Arial"/>
                  <w:b/>
                </w:rPr>
                <w:t>5</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ins w:id="4495" w:author="Rapporteur" w:date="2022-05-26T04:00:00Z">
              <w:r>
                <w:rPr>
                  <w:rFonts w:hint="eastAsia"/>
                </w:rPr>
                <w:t>X</w:t>
              </w:r>
            </w:ins>
          </w:p>
        </w:tc>
        <w:tc>
          <w:tcPr>
            <w:tcW w:w="692" w:type="dxa"/>
          </w:tcPr>
          <w:p>
            <w:pPr>
              <w:pStyle w:val="TAC"/>
            </w:pPr>
            <w:ins w:id="4496" w:author="S2-2205119" w:date="2022-05-26T00:04:00Z">
              <w:del w:id="4497" w:author="Rapporteur" w:date="2022-05-26T04:00:00Z">
                <w:r>
                  <w:rPr>
                    <w:rFonts w:hint="eastAsia"/>
                  </w:rPr>
                  <w:delText>X</w:delText>
                </w:r>
              </w:del>
            </w:ins>
          </w:p>
        </w:tc>
      </w:tr>
      <w:tr>
        <w:trPr>
          <w:jc w:val="center"/>
        </w:trPr>
        <w:tc>
          <w:tcPr>
            <w:tcW w:w="1038" w:type="dxa"/>
          </w:tcPr>
          <w:p>
            <w:pPr>
              <w:pStyle w:val="TAH"/>
              <w:rPr>
                <w:rFonts w:cs="Arial"/>
              </w:rPr>
            </w:pPr>
            <w:ins w:id="4498" w:author="S2-2205116" w:date="2022-05-25T23:14:00Z">
              <w:del w:id="4499" w:author="Rapporteur" w:date="2022-05-26T00:25:00Z">
                <w:r>
                  <w:rPr>
                    <w:rFonts w:cs="Arial"/>
                  </w:rPr>
                  <w:delText>x</w:delText>
                </w:r>
              </w:del>
            </w:ins>
            <w:ins w:id="4500" w:author="Rapporteur" w:date="2022-05-26T00:25:00Z">
              <w:r>
                <w:rPr>
                  <w:rFonts w:cs="Arial"/>
                </w:rPr>
                <w:t>5</w:t>
              </w:r>
            </w:ins>
            <w:ins w:id="4501" w:author="Rapporteur" w:date="2022-05-26T11:05:00Z">
              <w:r>
                <w:rPr>
                  <w:rFonts w:cs="Arial"/>
                </w:rPr>
                <w:t>6</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ins w:id="4502" w:author="S2-2205116" w:date="2022-05-25T23:14:00Z">
              <w:r>
                <w:rPr>
                  <w:rFonts w:hint="eastAsia"/>
                </w:rPr>
                <w:t>X</w:t>
              </w:r>
            </w:ins>
          </w:p>
        </w:tc>
        <w:tc>
          <w:tcPr>
            <w:tcW w:w="692" w:type="dxa"/>
          </w:tcPr>
          <w:p>
            <w:pPr>
              <w:pStyle w:val="TAC"/>
            </w:pPr>
          </w:p>
        </w:tc>
      </w:tr>
      <w:tr>
        <w:trPr>
          <w:jc w:val="center"/>
        </w:trPr>
        <w:tc>
          <w:tcPr>
            <w:tcW w:w="1038" w:type="dxa"/>
          </w:tcPr>
          <w:p>
            <w:pPr>
              <w:pStyle w:val="TAH"/>
              <w:rPr>
                <w:rFonts w:cs="Arial"/>
              </w:rPr>
            </w:pPr>
            <w:ins w:id="4503" w:author="S2-2205117" w:date="2022-05-25T23:17:00Z">
              <w:del w:id="4504" w:author="Rapporteur" w:date="2022-05-26T00:28:00Z">
                <w:r>
                  <w:rPr>
                    <w:rFonts w:cs="Arial"/>
                  </w:rPr>
                  <w:delText>#X</w:delText>
                </w:r>
              </w:del>
            </w:ins>
            <w:ins w:id="4505" w:author="Rapporteur" w:date="2022-05-26T00:28:00Z">
              <w:r>
                <w:rPr>
                  <w:rFonts w:cs="Arial"/>
                </w:rPr>
                <w:t>5</w:t>
              </w:r>
            </w:ins>
            <w:ins w:id="4506" w:author="Rapporteur" w:date="2022-05-26T11:05:00Z">
              <w:r>
                <w:rPr>
                  <w:rFonts w:cs="Arial"/>
                </w:rPr>
                <w:t>7</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ins w:id="4507" w:author="S2-2205117" w:date="2022-05-25T23:17:00Z">
              <w:r>
                <w:rPr>
                  <w:rFonts w:hint="eastAsia"/>
                </w:rPr>
                <w:t>X</w:t>
              </w:r>
            </w:ins>
          </w:p>
        </w:tc>
        <w:tc>
          <w:tcPr>
            <w:tcW w:w="692" w:type="dxa"/>
          </w:tcPr>
          <w:p>
            <w:pPr>
              <w:pStyle w:val="TAC"/>
            </w:pPr>
          </w:p>
        </w:tc>
      </w:tr>
      <w:tr>
        <w:trPr>
          <w:jc w:val="center"/>
        </w:trPr>
        <w:tc>
          <w:tcPr>
            <w:tcW w:w="1038" w:type="dxa"/>
          </w:tcPr>
          <w:p>
            <w:pPr>
              <w:pStyle w:val="TAH"/>
              <w:rPr>
                <w:rFonts w:cs="Arial"/>
              </w:rPr>
            </w:pPr>
            <w:ins w:id="4508" w:author="S2-2205118" w:date="2022-05-25T23:18:00Z">
              <w:del w:id="4509" w:author="Rapporteur" w:date="2022-05-26T00:27:00Z">
                <w:r>
                  <w:rPr>
                    <w:rFonts w:cs="Arial"/>
                  </w:rPr>
                  <w:delText>X</w:delText>
                </w:r>
              </w:del>
            </w:ins>
            <w:ins w:id="4510" w:author="Rapporteur" w:date="2022-05-26T00:27:00Z">
              <w:r>
                <w:rPr>
                  <w:rFonts w:cs="Arial"/>
                </w:rPr>
                <w:t>5</w:t>
              </w:r>
            </w:ins>
            <w:ins w:id="4511" w:author="Rapporteur" w:date="2022-05-26T11:06:00Z">
              <w:r>
                <w:rPr>
                  <w:rFonts w:cs="Arial"/>
                </w:rPr>
                <w:t>8</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ins w:id="4512" w:author="S2-2205118" w:date="2022-05-25T23:18:00Z">
              <w:r>
                <w:rPr>
                  <w:rFonts w:hint="eastAsia"/>
                </w:rPr>
                <w:t>X</w:t>
              </w:r>
            </w:ins>
          </w:p>
        </w:tc>
        <w:tc>
          <w:tcPr>
            <w:tcW w:w="692" w:type="dxa"/>
          </w:tcPr>
          <w:p>
            <w:pPr>
              <w:pStyle w:val="TAC"/>
            </w:pPr>
          </w:p>
        </w:tc>
      </w:tr>
      <w:tr>
        <w:trPr>
          <w:jc w:val="center"/>
        </w:trPr>
        <w:tc>
          <w:tcPr>
            <w:tcW w:w="1038" w:type="dxa"/>
          </w:tcPr>
          <w:p>
            <w:pPr>
              <w:pStyle w:val="TAH"/>
              <w:rPr>
                <w:rFonts w:cs="Arial"/>
              </w:rPr>
            </w:pPr>
            <w:ins w:id="4513" w:author="S2-2205376" w:date="2022-05-25T23:21:00Z">
              <w:del w:id="4514" w:author="Rapporteur" w:date="2022-05-26T00:28:00Z">
                <w:r>
                  <w:rPr>
                    <w:rFonts w:cs="Arial"/>
                  </w:rPr>
                  <w:delText>X</w:delText>
                </w:r>
              </w:del>
            </w:ins>
            <w:ins w:id="4515" w:author="Rapporteur" w:date="2022-05-26T11:06:00Z">
              <w:r>
                <w:rPr>
                  <w:rFonts w:cs="Arial"/>
                </w:rPr>
                <w:t>59</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ins w:id="4516" w:author="S2-2205376" w:date="2022-05-25T23:21:00Z">
              <w:r>
                <w:rPr>
                  <w:rFonts w:hint="eastAsia"/>
                </w:rPr>
                <w:t>X</w:t>
              </w:r>
            </w:ins>
          </w:p>
        </w:tc>
        <w:tc>
          <w:tcPr>
            <w:tcW w:w="692" w:type="dxa"/>
          </w:tcPr>
          <w:p>
            <w:pPr>
              <w:pStyle w:val="TAC"/>
            </w:pPr>
          </w:p>
        </w:tc>
      </w:tr>
      <w:tr>
        <w:trPr>
          <w:jc w:val="center"/>
        </w:trPr>
        <w:tc>
          <w:tcPr>
            <w:tcW w:w="1038" w:type="dxa"/>
          </w:tcPr>
          <w:p>
            <w:pPr>
              <w:pStyle w:val="TAH"/>
              <w:rPr>
                <w:rFonts w:cs="Arial"/>
              </w:rPr>
            </w:pPr>
            <w:ins w:id="4517" w:author="S2-2205119" w:date="2022-05-25T23:22:00Z">
              <w:del w:id="4518" w:author="Rapporteur" w:date="2022-05-26T00:28:00Z">
                <w:r>
                  <w:rPr>
                    <w:rFonts w:cs="Arial"/>
                  </w:rPr>
                  <w:delText>X</w:delText>
                </w:r>
              </w:del>
            </w:ins>
            <w:ins w:id="4519" w:author="Rapporteur" w:date="2022-05-26T00:28:00Z">
              <w:r>
                <w:rPr>
                  <w:rFonts w:cs="Arial"/>
                </w:rPr>
                <w:t>60</w:t>
              </w:r>
            </w:ins>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4" w:type="dxa"/>
          </w:tcPr>
          <w:p>
            <w:pPr>
              <w:pStyle w:val="TAC"/>
            </w:pPr>
          </w:p>
        </w:tc>
        <w:tc>
          <w:tcPr>
            <w:tcW w:w="692" w:type="dxa"/>
          </w:tcPr>
          <w:p>
            <w:pPr>
              <w:pStyle w:val="TAC"/>
            </w:pPr>
          </w:p>
        </w:tc>
        <w:tc>
          <w:tcPr>
            <w:tcW w:w="692" w:type="dxa"/>
          </w:tcPr>
          <w:p>
            <w:pPr>
              <w:pStyle w:val="TAC"/>
            </w:pPr>
          </w:p>
        </w:tc>
        <w:tc>
          <w:tcPr>
            <w:tcW w:w="692" w:type="dxa"/>
          </w:tcPr>
          <w:p>
            <w:pPr>
              <w:pStyle w:val="TAC"/>
            </w:pPr>
            <w:ins w:id="4520" w:author="S2-2205119" w:date="2022-05-25T23:22:00Z">
              <w:r>
                <w:rPr>
                  <w:rFonts w:hint="eastAsia"/>
                </w:rPr>
                <w:t>X</w:t>
              </w:r>
            </w:ins>
          </w:p>
        </w:tc>
      </w:tr>
    </w:tbl>
    <w:p>
      <w:pPr>
        <w:rPr>
          <w:lang w:eastAsia="ja-JP"/>
        </w:rPr>
      </w:pPr>
    </w:p>
    <w:p>
      <w:pPr>
        <w:pStyle w:val="21"/>
        <w:numPr>
          <w:ilvl w:val="1"/>
          <w:numId w:val="0"/>
        </w:numPr>
        <w:ind w:left="1134" w:hanging="1134"/>
      </w:pPr>
      <w:bookmarkStart w:id="4521" w:name="_Toc25143"/>
      <w:bookmarkStart w:id="4522" w:name="_Toc101170901"/>
      <w:bookmarkStart w:id="4523" w:name="_Toc9921"/>
      <w:bookmarkStart w:id="4524" w:name="_Toc104433130"/>
      <w:bookmarkStart w:id="4525" w:name="_Toc104467306"/>
      <w:bookmarkStart w:id="4526" w:name="_Toc104467586"/>
      <w:bookmarkStart w:id="4527" w:name="_Toc104467922"/>
      <w:r>
        <w:rPr>
          <w:lang w:eastAsia="zh-CN"/>
        </w:rPr>
        <w:lastRenderedPageBreak/>
        <w:t>6.1</w:t>
      </w:r>
      <w:r>
        <w:tab/>
        <w:t>Solution</w:t>
      </w:r>
      <w:r>
        <w:rPr>
          <w:lang w:eastAsia="zh-CN"/>
        </w:rPr>
        <w:t xml:space="preserve"> #1</w:t>
      </w:r>
      <w:r>
        <w:t xml:space="preserve">: </w:t>
      </w:r>
      <w:bookmarkEnd w:id="4333"/>
      <w:r>
        <w:t>Improving Correctness using multiple ML models for an analytics report</w:t>
      </w:r>
      <w:bookmarkEnd w:id="4521"/>
      <w:bookmarkEnd w:id="4522"/>
      <w:bookmarkEnd w:id="4523"/>
      <w:bookmarkEnd w:id="4524"/>
      <w:bookmarkEnd w:id="4525"/>
      <w:bookmarkEnd w:id="4526"/>
      <w:bookmarkEnd w:id="4527"/>
    </w:p>
    <w:p>
      <w:pPr>
        <w:pStyle w:val="31"/>
        <w:overflowPunct/>
        <w:autoSpaceDE/>
        <w:autoSpaceDN/>
        <w:adjustRightInd/>
        <w:textAlignment w:val="auto"/>
        <w:rPr>
          <w:lang w:eastAsia="en-US"/>
        </w:rPr>
      </w:pPr>
      <w:bookmarkStart w:id="4528" w:name="_Toc101170902"/>
      <w:bookmarkStart w:id="4529" w:name="_Toc4882"/>
      <w:bookmarkStart w:id="4530" w:name="_Toc97546138"/>
      <w:bookmarkStart w:id="4531" w:name="_Toc8550"/>
      <w:bookmarkStart w:id="4532" w:name="_Toc104433131"/>
      <w:bookmarkStart w:id="4533" w:name="_Toc104467307"/>
      <w:bookmarkStart w:id="4534" w:name="_Toc104467587"/>
      <w:bookmarkStart w:id="4535" w:name="_Toc104467923"/>
      <w:r>
        <w:rPr>
          <w:lang w:eastAsia="en-US"/>
        </w:rPr>
        <w:t>6.1.1</w:t>
      </w:r>
      <w:r>
        <w:rPr>
          <w:lang w:eastAsia="en-US"/>
        </w:rPr>
        <w:tab/>
        <w:t>Description</w:t>
      </w:r>
      <w:bookmarkEnd w:id="4528"/>
      <w:bookmarkEnd w:id="4529"/>
      <w:bookmarkEnd w:id="4530"/>
      <w:bookmarkEnd w:id="4531"/>
      <w:bookmarkEnd w:id="4532"/>
      <w:bookmarkEnd w:id="4533"/>
      <w:bookmarkEnd w:id="4534"/>
      <w:bookmarkEnd w:id="4535"/>
    </w:p>
    <w:p>
      <w:r>
        <w:t>TS 23.288 [5] assumes that the NWDAF containing AnLF has a single ML model for inferring analytics, at a given time, after applying any potential analytics filter. However, in many scenarios, it is possible that the NWDAF containing AnLF may have multiple ML models at its disposal, and therefore, multiple ML models can be used to generate the analytic reports provided by a given Analytics ID.</w:t>
      </w:r>
    </w:p>
    <w:p>
      <w:r>
        <w:t>Having the NWDAF containing AnLF multiple ML models to choose from, enables use cases where an ML model can be selected d</w:t>
      </w:r>
      <w:r>
        <w:rPr>
          <w:rFonts w:eastAsia="Malgun Gothic"/>
        </w:rPr>
        <w:t>epending on, e.g. the UE location, time of day, network load, or any other filter of information.</w:t>
      </w:r>
    </w:p>
    <w:p>
      <w:r>
        <w:t>This solution is based on the existence of several models to draw a prediction for a single Analytics ID. In all these scenarios, the following functionalities needs to be taken into consideration:</w:t>
      </w:r>
    </w:p>
    <w:p>
      <w:pPr>
        <w:pStyle w:val="B1"/>
      </w:pPr>
      <w:r>
        <w:t>-</w:t>
      </w:r>
      <w:r>
        <w:tab/>
        <w:t>Each ML model needs to have a unique identifier within the PLMN which is assigned by the ML model creator, i.e. an NWDAF containing MTLF. The ML Model unique identifier may be created, e.g. upon the NF ID of the NWDAF containing an MTLF and a serial number.</w:t>
      </w:r>
    </w:p>
    <w:p>
      <w:pPr>
        <w:pStyle w:val="EditorsNote"/>
        <w:rPr>
          <w:lang w:eastAsia="en-US"/>
        </w:rPr>
      </w:pPr>
      <w:r>
        <w:t>Editor's note:</w:t>
      </w:r>
      <w:r>
        <w:tab/>
        <w:t>Who and how to create the unique identifier for ML model is FFS.</w:t>
      </w:r>
    </w:p>
    <w:p>
      <w:pPr>
        <w:pStyle w:val="B1"/>
      </w:pPr>
      <w:r>
        <w:t>-</w:t>
      </w:r>
      <w:r>
        <w:tab/>
        <w:t>An NWDAF containing AnLF should be able to get all available ML models for a specific Analytics ID, from an NWDAF containing MTLF.</w:t>
      </w:r>
    </w:p>
    <w:p>
      <w:pPr>
        <w:pStyle w:val="B1"/>
      </w:pPr>
      <w:r>
        <w:t>-</w:t>
      </w:r>
      <w:r>
        <w:tab/>
        <w:t>For the case of ML model provisioning, an NWDAF containing AnLF should be able to request ML model information (i.e. the parameters described in clause 6.2A.2 of TS 23.288 [5]) for an Analytics ID, from an NWDAF containing MTLF, and be able to receive responses including more than one ML model for the same Analytics ID.</w:t>
      </w:r>
    </w:p>
    <w:p>
      <w:pPr>
        <w:pStyle w:val="B1"/>
      </w:pPr>
      <w:r>
        <w:t>-</w:t>
      </w:r>
      <w:r>
        <w:tab/>
        <w:t>Upon reception of multiple ML model information for the same Analytics ID, the NWDAF containing AnLF should be able to choose and download the model(s) of its choice.</w:t>
      </w:r>
    </w:p>
    <w:p>
      <w:r>
        <w:t>Figure 6.1.1-1 presents an example of an NWDAF containing AnLF that collects multiple data, feeds each data to a multiple and different ML models, and uses three ML models for generating predictions for the same Analytics ID. Once a given ML model has generated a prediction, an internal logic in the aggregation/voting unit selects the best prediction and delivers it to the consumer. Therefore, the consumer is provided with the best of the three predictions or an optimized aggregated prediction.</w:t>
      </w:r>
    </w:p>
    <w:bookmarkStart w:id="4536" w:name="_Ref97200244"/>
    <w:bookmarkStart w:id="4537" w:name="_MON_1684549432"/>
    <w:bookmarkEnd w:id="4537"/>
    <w:p>
      <w:pPr>
        <w:pStyle w:val="TH"/>
      </w:pPr>
      <w:r>
        <w:object w:dxaOrig="9600" w:dyaOrig="3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174pt" o:ole="">
            <v:imagedata r:id="rId18" o:title=""/>
          </v:shape>
          <o:OLEObject Type="Embed" ProgID="Word.Picture.8" ShapeID="_x0000_i1025" DrawAspect="Content" ObjectID="_1715085440" r:id="rId19"/>
        </w:object>
      </w:r>
    </w:p>
    <w:p>
      <w:pPr>
        <w:pStyle w:val="TF"/>
      </w:pPr>
      <w:r>
        <w:t xml:space="preserve">Figure </w:t>
      </w:r>
      <w:bookmarkEnd w:id="4536"/>
      <w:r>
        <w:t>6.1.1-1: Aggregation/voting chooses the best prediction</w:t>
      </w:r>
    </w:p>
    <w:p>
      <w:pPr>
        <w:pStyle w:val="NO"/>
        <w:rPr>
          <w:lang w:eastAsia="en-US"/>
        </w:rPr>
      </w:pPr>
      <w:r>
        <w:rPr>
          <w:lang w:eastAsia="en-US"/>
        </w:rPr>
        <w:t>NOTE:</w:t>
      </w:r>
      <w:r>
        <w:rPr>
          <w:lang w:eastAsia="en-US"/>
        </w:rPr>
        <w:tab/>
        <w:t>The aggregation/voting function in Figure 6.1.1-1 is for illustration purposes and is left to implementation logic.</w:t>
      </w:r>
    </w:p>
    <w:p>
      <w:pPr>
        <w:pStyle w:val="31"/>
        <w:overflowPunct/>
        <w:autoSpaceDE/>
        <w:autoSpaceDN/>
        <w:adjustRightInd/>
        <w:textAlignment w:val="auto"/>
      </w:pPr>
      <w:bookmarkStart w:id="4538" w:name="_Toc97546139"/>
      <w:bookmarkStart w:id="4539" w:name="_Toc101170903"/>
      <w:bookmarkStart w:id="4540" w:name="_Toc21607"/>
      <w:bookmarkStart w:id="4541" w:name="_Toc25917"/>
      <w:bookmarkStart w:id="4542" w:name="_Toc104433132"/>
      <w:bookmarkStart w:id="4543" w:name="_Toc104467308"/>
      <w:bookmarkStart w:id="4544" w:name="_Toc104467588"/>
      <w:bookmarkStart w:id="4545" w:name="_Toc104467924"/>
      <w:r>
        <w:lastRenderedPageBreak/>
        <w:t>6.1.2</w:t>
      </w:r>
      <w:r>
        <w:tab/>
        <w:t>Procedures</w:t>
      </w:r>
      <w:bookmarkEnd w:id="4538"/>
      <w:bookmarkEnd w:id="4539"/>
      <w:bookmarkEnd w:id="4540"/>
      <w:bookmarkEnd w:id="4541"/>
      <w:bookmarkEnd w:id="4542"/>
      <w:bookmarkEnd w:id="4543"/>
      <w:bookmarkEnd w:id="4544"/>
      <w:bookmarkEnd w:id="4545"/>
    </w:p>
    <w:p>
      <w:pPr>
        <w:pStyle w:val="41"/>
        <w:rPr>
          <w:lang w:eastAsia="en-US"/>
        </w:rPr>
      </w:pPr>
      <w:bookmarkStart w:id="4546" w:name="_Toc4073"/>
      <w:bookmarkStart w:id="4547" w:name="_Toc101170904"/>
      <w:bookmarkStart w:id="4548" w:name="_Toc104433133"/>
      <w:bookmarkStart w:id="4549" w:name="_Toc104467589"/>
      <w:bookmarkStart w:id="4550" w:name="_Toc104467925"/>
      <w:r>
        <w:rPr>
          <w:lang w:eastAsia="en-US"/>
        </w:rPr>
        <w:t>6.1.2.1</w:t>
      </w:r>
      <w:r>
        <w:rPr>
          <w:lang w:eastAsia="en-US"/>
        </w:rPr>
        <w:tab/>
        <w:t>General</w:t>
      </w:r>
      <w:bookmarkEnd w:id="4546"/>
      <w:bookmarkEnd w:id="4547"/>
      <w:bookmarkEnd w:id="4548"/>
      <w:bookmarkEnd w:id="4549"/>
      <w:bookmarkEnd w:id="4550"/>
    </w:p>
    <w:p>
      <w:pPr>
        <w:rPr>
          <w:lang w:eastAsia="en-US"/>
        </w:rPr>
      </w:pPr>
      <w:r>
        <w:rPr>
          <w:lang w:eastAsia="en-US"/>
        </w:rPr>
        <w:t>This solution does not require new procedures. However, the existing procedures for provisioning an ML model are extended to allow the description of multiple ML models: the data of several service operations are modified to accommodate the reference to multiple ML models and the delivery of multiple predictions.</w:t>
      </w:r>
    </w:p>
    <w:p>
      <w:pPr>
        <w:pStyle w:val="41"/>
        <w:rPr>
          <w:lang w:eastAsia="en-US"/>
        </w:rPr>
      </w:pPr>
      <w:bookmarkStart w:id="4551" w:name="_Toc11600"/>
      <w:bookmarkStart w:id="4552" w:name="_Toc101170905"/>
      <w:bookmarkStart w:id="4553" w:name="_Toc104433134"/>
      <w:bookmarkStart w:id="4554" w:name="_Toc104467590"/>
      <w:bookmarkStart w:id="4555" w:name="_Toc104467926"/>
      <w:r>
        <w:rPr>
          <w:lang w:eastAsia="en-US"/>
        </w:rPr>
        <w:t>6.1.2.2</w:t>
      </w:r>
      <w:r>
        <w:rPr>
          <w:lang w:eastAsia="en-US"/>
        </w:rPr>
        <w:tab/>
        <w:t>Support for describing multiple ML models in provisioning service operations</w:t>
      </w:r>
      <w:bookmarkEnd w:id="4551"/>
      <w:bookmarkEnd w:id="4552"/>
      <w:bookmarkEnd w:id="4553"/>
      <w:bookmarkEnd w:id="4554"/>
      <w:bookmarkEnd w:id="4555"/>
    </w:p>
    <w:p>
      <w:pPr>
        <w:rPr>
          <w:lang w:eastAsia="en-US"/>
        </w:rPr>
      </w:pPr>
      <w:ins w:id="4556" w:author="S2-2205073" w:date="2022-05-25T15:07:00Z">
        <w:r>
          <w:rPr>
            <w:lang w:eastAsia="en-US"/>
          </w:rPr>
          <w:t xml:space="preserve">After the </w:t>
        </w:r>
        <w:r>
          <w:rPr>
            <w:rFonts w:eastAsia="微软雅黑"/>
            <w:szCs w:val="22"/>
            <w:lang w:val="en-US" w:eastAsia="zh-CN"/>
          </w:rPr>
          <w:t>NWDAF containing AnLF selects the proper NWDAF containing MTLF via the NRF procedures</w:t>
        </w:r>
        <w:r>
          <w:rPr>
            <w:lang w:eastAsia="en-US"/>
          </w:rPr>
          <w:t>, f</w:t>
        </w:r>
      </w:ins>
      <w:del w:id="4557" w:author="S2-2205073" w:date="2022-05-25T15:07:00Z">
        <w:r>
          <w:rPr>
            <w:lang w:eastAsia="en-US"/>
          </w:rPr>
          <w:delText>F</w:delText>
        </w:r>
      </w:del>
      <w:r>
        <w:rPr>
          <w:lang w:eastAsia="en-US"/>
        </w:rPr>
        <w:t>igure 6.1.2.2-1 illustrates a subscription using the Nnwdaf_MLModelProvision_Subscribe service operation for a given Analytics ID. This service operation is enhanced with an indication from the consumer declaring support for multiple ML models.</w:t>
      </w:r>
    </w:p>
    <w:p>
      <w:pPr>
        <w:rPr>
          <w:lang w:eastAsia="en-US"/>
        </w:rPr>
      </w:pPr>
      <w:r>
        <w:rPr>
          <w:lang w:eastAsia="en-US"/>
        </w:rPr>
        <w:t>Then an Nnwdaf_MLModelProvision_Notify request is enhanced with the capability of including, for a given Analytics ID, pairs of unique identifiers of the ML model and its corresponding ML model information (as per clause 6.2A.2 of TS 23.288 [5]).</w:t>
      </w:r>
    </w:p>
    <w:p>
      <w:pPr>
        <w:rPr>
          <w:lang w:eastAsia="en-US"/>
        </w:rPr>
      </w:pPr>
      <w:r>
        <w:rPr>
          <w:lang w:eastAsia="en-US"/>
        </w:rPr>
        <w:t>Then, the NWDAF containing AnLF can find out whether it has already downloaded any of the ML models identified by the unique identifier and may decide to download one or more ML models of its choice which has not already downloaded.</w:t>
      </w:r>
    </w:p>
    <w:p>
      <w:pPr>
        <w:rPr>
          <w:ins w:id="4558" w:author="S2-2205073" w:date="2022-05-25T15:08:00Z"/>
          <w:lang w:eastAsia="en-US"/>
        </w:rPr>
      </w:pPr>
      <w:ins w:id="4559" w:author="S2-2205073" w:date="2022-05-25T15:08:00Z">
        <w:r>
          <w:rPr>
            <w:lang w:eastAsia="en-US"/>
          </w:rPr>
          <w:t>The NWDAF containing MTLF may provide all pairs of unique identifiers of the ML model and its corresponding ML model information to the NWDAF containing MTLF ANLF.</w:t>
        </w:r>
      </w:ins>
    </w:p>
    <w:p>
      <w:pPr>
        <w:pStyle w:val="EditorsNote"/>
        <w:rPr>
          <w:ins w:id="4560" w:author="S2-2205073" w:date="2022-05-25T15:08:00Z"/>
        </w:rPr>
        <w:pPrChange w:id="4561" w:author="Rapporteur" w:date="2022-05-26T00:59:00Z">
          <w:pPr/>
        </w:pPrChange>
      </w:pPr>
      <w:ins w:id="4562" w:author="S2-2205073" w:date="2022-05-25T15:08:00Z">
        <w:r>
          <w:t>Editor</w:t>
        </w:r>
      </w:ins>
      <w:ins w:id="4563" w:author="Rapporteur" w:date="2022-05-26T01:00:00Z">
        <w:r>
          <w:rPr>
            <w:rFonts w:eastAsia="Yu Mincho"/>
          </w:rPr>
          <w:t>'</w:t>
        </w:r>
      </w:ins>
      <w:ins w:id="4564" w:author="S2-2205073" w:date="2022-05-25T15:08:00Z">
        <w:del w:id="4565" w:author="Rapporteur" w:date="2022-05-26T01:00:00Z">
          <w:r>
            <w:delText>’</w:delText>
          </w:r>
        </w:del>
        <w:r>
          <w:t xml:space="preserve">s </w:t>
        </w:r>
        <w:del w:id="4566" w:author="Rapporteur" w:date="2022-05-26T01:00:00Z">
          <w:r>
            <w:delText>N</w:delText>
          </w:r>
        </w:del>
      </w:ins>
      <w:ins w:id="4567" w:author="Rapporteur" w:date="2022-05-26T01:00:00Z">
        <w:r>
          <w:t>n</w:t>
        </w:r>
      </w:ins>
      <w:ins w:id="4568" w:author="S2-2205073" w:date="2022-05-25T15:08:00Z">
        <w:r>
          <w:t>ote:</w:t>
        </w:r>
        <w:del w:id="4569" w:author="Rapporteur" w:date="2022-05-26T01:00:00Z">
          <w:r>
            <w:delText xml:space="preserve"> </w:delText>
          </w:r>
        </w:del>
      </w:ins>
      <w:ins w:id="4570" w:author="Rapporteur" w:date="2022-05-26T01:00:00Z">
        <w:r>
          <w:tab/>
        </w:r>
      </w:ins>
      <w:ins w:id="4571" w:author="S2-2205073" w:date="2022-05-25T15:08:00Z">
        <w:r>
          <w:t>How to resolve ML Model data privacy and improve the efficiency is FFS in case of the NWDAF containing MTLF providing all all pairs of unique identifiers of the ML model and its corresponding ML model information.</w:t>
        </w:r>
      </w:ins>
    </w:p>
    <w:p>
      <w:pPr>
        <w:pStyle w:val="TH"/>
        <w:rPr>
          <w:rFonts w:cs="Arial"/>
          <w:lang w:eastAsia="en-US"/>
        </w:rPr>
      </w:pPr>
      <w:r>
        <w:object w:dxaOrig="9447" w:dyaOrig="5084">
          <v:shape id="_x0000_i1026" type="#_x0000_t75" style="width:474pt;height:252pt" o:ole="">
            <v:imagedata r:id="rId20" o:title=""/>
          </v:shape>
          <o:OLEObject Type="Embed" ProgID="Visio.Drawing.15" ShapeID="_x0000_i1026" DrawAspect="Content" ObjectID="_1715085441" r:id="rId21"/>
        </w:object>
      </w:r>
    </w:p>
    <w:p>
      <w:pPr>
        <w:pStyle w:val="TF"/>
        <w:rPr>
          <w:lang w:eastAsia="en-US"/>
        </w:rPr>
      </w:pPr>
      <w:r>
        <w:rPr>
          <w:lang w:eastAsia="en-US"/>
        </w:rPr>
        <w:t>Figure 6.1.2.2-1: Enhancements to Nnwdaf_MLModelProvision services</w:t>
      </w:r>
    </w:p>
    <w:p>
      <w:pPr>
        <w:rPr>
          <w:lang w:eastAsia="en-US"/>
        </w:rPr>
      </w:pPr>
      <w:r>
        <w:rPr>
          <w:lang w:eastAsia="en-US"/>
        </w:rPr>
        <w:t>Figure 6.1.2.2-2 illustrates an NWDAF containing AnLF sending an Nnwdaf_MLModelInfo_Request request for a given Analytics ID to an NWDAF containing MTLF. This service operation is enhanced with an indication from the consumer declaring support for multiple ML models.</w:t>
      </w:r>
    </w:p>
    <w:p>
      <w:pPr>
        <w:rPr>
          <w:lang w:eastAsia="en-US"/>
        </w:rPr>
      </w:pPr>
      <w:r>
        <w:rPr>
          <w:lang w:eastAsia="en-US"/>
        </w:rPr>
        <w:t>The NWDAF containing MTLF sends an enhanced response including, for a given Analytics ID, pairs of unique identifiers of the ML model and its corresponding ML model information (the ML model information is described in clause 6.2A.2 of TS 23.288 [5]).</w:t>
      </w:r>
    </w:p>
    <w:p>
      <w:pPr>
        <w:pStyle w:val="TH"/>
        <w:rPr>
          <w:rFonts w:cs="Arial"/>
          <w:lang w:eastAsia="en-US"/>
        </w:rPr>
      </w:pPr>
      <w:r>
        <w:object w:dxaOrig="7745" w:dyaOrig="3273">
          <v:shape id="_x0000_i1027" type="#_x0000_t75" style="width:390pt;height:162pt" o:ole="">
            <v:imagedata r:id="rId22" o:title=""/>
          </v:shape>
          <o:OLEObject Type="Embed" ProgID="Visio.Drawing.15" ShapeID="_x0000_i1027" DrawAspect="Content" ObjectID="_1715085442" r:id="rId23"/>
        </w:object>
      </w:r>
    </w:p>
    <w:p>
      <w:pPr>
        <w:pStyle w:val="TF"/>
      </w:pPr>
      <w:r>
        <w:rPr>
          <w:lang w:eastAsia="en-US"/>
        </w:rPr>
        <w:t>Figure 6.1.2.2-2: Enhancements to Nnwdaf_MLModelInfo service</w:t>
      </w:r>
    </w:p>
    <w:p>
      <w:pPr>
        <w:pStyle w:val="31"/>
        <w:overflowPunct/>
        <w:autoSpaceDE/>
        <w:autoSpaceDN/>
        <w:adjustRightInd/>
        <w:textAlignment w:val="auto"/>
        <w:rPr>
          <w:lang w:eastAsia="en-US"/>
        </w:rPr>
      </w:pPr>
      <w:bookmarkStart w:id="4572" w:name="_Toc14853"/>
      <w:bookmarkStart w:id="4573" w:name="_Toc101170906"/>
      <w:bookmarkStart w:id="4574" w:name="_Toc97546140"/>
      <w:bookmarkStart w:id="4575" w:name="_Toc15123"/>
      <w:bookmarkStart w:id="4576" w:name="_Toc104433135"/>
      <w:bookmarkStart w:id="4577" w:name="_Toc104467309"/>
      <w:bookmarkStart w:id="4578" w:name="_Toc104467591"/>
      <w:bookmarkStart w:id="4579" w:name="_Toc104467927"/>
      <w:r>
        <w:rPr>
          <w:lang w:eastAsia="en-US"/>
        </w:rPr>
        <w:t>6.1.3</w:t>
      </w:r>
      <w:r>
        <w:rPr>
          <w:lang w:eastAsia="en-US"/>
        </w:rPr>
        <w:tab/>
        <w:t>Impacts on existing nodes and functionality</w:t>
      </w:r>
      <w:bookmarkEnd w:id="4572"/>
      <w:bookmarkEnd w:id="4573"/>
      <w:bookmarkEnd w:id="4574"/>
      <w:bookmarkEnd w:id="4575"/>
      <w:bookmarkEnd w:id="4576"/>
      <w:bookmarkEnd w:id="4577"/>
      <w:bookmarkEnd w:id="4578"/>
      <w:bookmarkEnd w:id="4579"/>
    </w:p>
    <w:p>
      <w:pPr>
        <w:rPr>
          <w:lang w:eastAsia="zh-CN"/>
        </w:rPr>
      </w:pPr>
      <w:r>
        <w:rPr>
          <w:lang w:eastAsia="zh-CN"/>
        </w:rPr>
        <w:t>The interfaces related to ML Model provisioning are updated to support multiple ML model in the following ways:</w:t>
      </w:r>
    </w:p>
    <w:p>
      <w:pPr>
        <w:pStyle w:val="B1"/>
        <w:rPr>
          <w:i/>
          <w:iCs/>
          <w:lang w:eastAsia="en-US"/>
        </w:rPr>
      </w:pPr>
      <w:r>
        <w:rPr>
          <w:lang w:eastAsia="en-US"/>
        </w:rPr>
        <w:t>-</w:t>
      </w:r>
      <w:r>
        <w:rPr>
          <w:lang w:eastAsia="en-US"/>
        </w:rPr>
        <w:tab/>
        <w:t>Nnwdaf_MLModelProvision_Subscribe and Nnwdaf_MLModelInfo_Request are enhanced with an indication, inserted by the consumer, indicating whether the consumer supports multiple ML models for the same Analytics ID.</w:t>
      </w:r>
    </w:p>
    <w:p>
      <w:pPr>
        <w:pStyle w:val="B1"/>
        <w:rPr>
          <w:lang w:eastAsia="en-US"/>
        </w:rPr>
      </w:pPr>
      <w:r>
        <w:rPr>
          <w:lang w:eastAsia="en-US"/>
        </w:rPr>
        <w:t>-</w:t>
      </w:r>
      <w:r>
        <w:rPr>
          <w:lang w:eastAsia="en-US"/>
        </w:rPr>
        <w:tab/>
        <w:t>Nnwdaf_MLModelProvision_Notify and the response to Nnwdaf_MLModelInfo_Request are enhanced for supporting the provisioning of data related to multiple ML models for the same Analytics ID, including pairs of unique identifiers of the ML Model together with its corresponding ML Model information.</w:t>
      </w:r>
    </w:p>
    <w:p>
      <w:pPr>
        <w:pStyle w:val="21"/>
      </w:pPr>
      <w:bookmarkStart w:id="4580" w:name="_Toc10014"/>
      <w:bookmarkStart w:id="4581" w:name="_Toc101170907"/>
      <w:bookmarkStart w:id="4582" w:name="_Toc24436"/>
      <w:bookmarkStart w:id="4583" w:name="_Toc104433136"/>
      <w:bookmarkStart w:id="4584" w:name="_Toc104467310"/>
      <w:bookmarkStart w:id="4585" w:name="_Toc104467592"/>
      <w:bookmarkStart w:id="4586" w:name="_Toc104467928"/>
      <w:r>
        <w:rPr>
          <w:lang w:eastAsia="zh-CN"/>
        </w:rPr>
        <w:t>6.2</w:t>
      </w:r>
      <w:r>
        <w:rPr>
          <w:lang w:eastAsia="ko-KR"/>
        </w:rPr>
        <w:tab/>
      </w:r>
      <w:r>
        <w:t>Solution</w:t>
      </w:r>
      <w:r>
        <w:rPr>
          <w:lang w:eastAsia="zh-CN"/>
        </w:rPr>
        <w:t xml:space="preserve"> #2</w:t>
      </w:r>
      <w:r>
        <w:t>: Improving the Correctness of Service Experience Predictions with Contribution Weights</w:t>
      </w:r>
      <w:bookmarkEnd w:id="4580"/>
      <w:bookmarkEnd w:id="4581"/>
      <w:bookmarkEnd w:id="4582"/>
      <w:bookmarkEnd w:id="4583"/>
      <w:bookmarkEnd w:id="4584"/>
      <w:bookmarkEnd w:id="4585"/>
      <w:bookmarkEnd w:id="4586"/>
    </w:p>
    <w:p>
      <w:pPr>
        <w:pStyle w:val="31"/>
      </w:pPr>
      <w:bookmarkStart w:id="4587" w:name="_Toc101170908"/>
      <w:bookmarkStart w:id="4588" w:name="_Toc8279"/>
      <w:bookmarkStart w:id="4589" w:name="_Toc8918"/>
      <w:bookmarkStart w:id="4590" w:name="_Toc104433137"/>
      <w:bookmarkStart w:id="4591" w:name="_Toc104467311"/>
      <w:bookmarkStart w:id="4592" w:name="_Toc104467593"/>
      <w:bookmarkStart w:id="4593" w:name="_Toc104467929"/>
      <w:r>
        <w:t>6.2.1</w:t>
      </w:r>
      <w:r>
        <w:tab/>
        <w:t>Description</w:t>
      </w:r>
      <w:bookmarkEnd w:id="4587"/>
      <w:bookmarkEnd w:id="4588"/>
      <w:bookmarkEnd w:id="4589"/>
      <w:bookmarkEnd w:id="4590"/>
      <w:bookmarkEnd w:id="4591"/>
      <w:bookmarkEnd w:id="4592"/>
      <w:bookmarkEnd w:id="4593"/>
    </w:p>
    <w:p>
      <w:pPr>
        <w:rPr>
          <w:lang w:eastAsia="zh-CN"/>
        </w:rPr>
      </w:pPr>
      <w:r>
        <w:rPr>
          <w:lang w:eastAsia="zh-CN"/>
        </w:rPr>
        <w:t>This solution addresses the following aspects of Key Issue #1 for the Service Experience Analytics ID.</w:t>
      </w:r>
    </w:p>
    <w:p>
      <w:pPr>
        <w:pStyle w:val="B1"/>
      </w:pPr>
      <w:r>
        <w:t>-</w:t>
      </w:r>
      <w:r>
        <w:tab/>
        <w:t>How and what information is required to compute and represent the correctness of NWDAF analytics in a reliable way?</w:t>
      </w:r>
    </w:p>
    <w:p>
      <w:pPr>
        <w:pStyle w:val="B1"/>
      </w:pPr>
      <w:r>
        <w:t>-</w:t>
      </w:r>
      <w:r>
        <w:tab/>
        <w:t>Whether and how the NWDAF can improve correctness of NWDAF Analytics (e.g. which existing and/or additional information may be used by the NWDAF to improve the correctness of NWDAF Analytics)?</w:t>
      </w:r>
    </w:p>
    <w:p>
      <w:r>
        <w:t>When Service Experience information is provided to the NWDAF for multiple UEs, the NWDAF does not know the relative importance of the Service Experience value (i.e. MOS) that was provided by each UE. For example, it might be that one the Service Experience of one UE is not very important because the UE is an infrequent user of the service, or the UE does not use all features that are associated with the service. Whereas another UE might be a frequent user of the service or a "power user" who uses many features that are associated with the service.</w:t>
      </w:r>
    </w:p>
    <w:p>
      <w:r>
        <w:t>This solution proposes that, when the AF provides Service Experience Information for a group UEs, the AF can also provide a "Service Experience Contribution Weight" with each UE's Service Experience value. The "Service Experience Contribution Weight" is determined by the AF and indicates the relative importance of each UE's Service Experience. The NWDAF can then use this information to derive more accurate predictions and confidence values. For example, the NWDAF may choose to give less weight, or importance to a Service Experience value that is associated with a "Service Experience Contribution Weight" that is lower than other "Service Experience Contribution Weights". The format of the "Service Experience Contribution Weight" may be defined by stage-3 but an example is that the "Service Experience Contribution Weight" may be an integer value with a range that is agreed on between the MNO and AF where a higher value indicates more importance than a lower value. The NWDAF may use the "Service Experience Contribution Weight" values the improve the correctness of its Service Experience predictions and confidence values calculations (e.g. giving less weight to less important values will result in improved correctness of its predictions).</w:t>
      </w:r>
    </w:p>
    <w:p>
      <w:pPr>
        <w:pStyle w:val="31"/>
      </w:pPr>
      <w:bookmarkStart w:id="4594" w:name="_Toc17549"/>
      <w:bookmarkStart w:id="4595" w:name="_Toc101170909"/>
      <w:bookmarkStart w:id="4596" w:name="_Toc8330"/>
      <w:bookmarkStart w:id="4597" w:name="_Toc104433138"/>
      <w:bookmarkStart w:id="4598" w:name="_Toc104467312"/>
      <w:bookmarkStart w:id="4599" w:name="_Toc104467594"/>
      <w:bookmarkStart w:id="4600" w:name="_Toc104467930"/>
      <w:r>
        <w:lastRenderedPageBreak/>
        <w:t>6.2.2</w:t>
      </w:r>
      <w:r>
        <w:tab/>
        <w:t>Procedures</w:t>
      </w:r>
      <w:bookmarkEnd w:id="4594"/>
      <w:bookmarkEnd w:id="4595"/>
      <w:bookmarkEnd w:id="4596"/>
      <w:bookmarkEnd w:id="4597"/>
      <w:bookmarkEnd w:id="4598"/>
      <w:bookmarkEnd w:id="4599"/>
      <w:bookmarkEnd w:id="4600"/>
    </w:p>
    <w:p>
      <w:r>
        <w:t>The NWDAF subscribes to the service data from the AF (i.e. the information in the Table 6.4.2-1 of TS 23.288 [5]) either directly for trusted AFs by invoking Naf_EventExposure_Subscribe service (Event ID = Service Experience information, Event Filter information = Area of Interest, Application ID) as defined in TS 23.502 [3], or indirectly for untrusted AFs via NEF by invoking Nnef_EventExposure_Subscribe service (Event ID = Service Experience information, Event Filter information = Area of Interest, Application ID).</w:t>
      </w:r>
    </w:p>
    <w:p>
      <w:r>
        <w:t>When the AF provides the Service Experience Information (i.e. the information in the Table 6.4.2-1 of TS 23.288 [5]) the AF can also provide a "Service Experience Contribution Weight" for each Service Experience value.</w:t>
      </w:r>
    </w:p>
    <w:p>
      <w:r>
        <w:t>The NWDAF considers the "Service Experience Contribution Weight" values when calculating Service Experience predictions and confidence values. How the NWDAF uses the "Service Experience Contribution Weight" values when calculating Service Experience predictions and confidence values is left to NWDAF implementation and is not in scope of 3GPP.</w:t>
      </w:r>
    </w:p>
    <w:p>
      <w:pPr>
        <w:pStyle w:val="31"/>
        <w:rPr>
          <w:lang w:eastAsia="zh-CN"/>
        </w:rPr>
      </w:pPr>
      <w:bookmarkStart w:id="4601" w:name="_Toc101170910"/>
      <w:bookmarkStart w:id="4602" w:name="_Toc29692"/>
      <w:bookmarkStart w:id="4603" w:name="_Toc916"/>
      <w:bookmarkStart w:id="4604" w:name="_Toc104433139"/>
      <w:bookmarkStart w:id="4605" w:name="_Toc104467313"/>
      <w:bookmarkStart w:id="4606" w:name="_Toc104467595"/>
      <w:bookmarkStart w:id="4607" w:name="_Toc104467931"/>
      <w:r>
        <w:rPr>
          <w:lang w:eastAsia="zh-CN"/>
        </w:rPr>
        <w:t>6.2.3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4601"/>
      <w:bookmarkEnd w:id="4602"/>
      <w:bookmarkEnd w:id="4603"/>
      <w:bookmarkEnd w:id="4604"/>
      <w:bookmarkEnd w:id="4605"/>
      <w:bookmarkEnd w:id="4606"/>
      <w:bookmarkEnd w:id="4607"/>
    </w:p>
    <w:p>
      <w:pPr>
        <w:rPr>
          <w:lang w:eastAsia="ko-KR"/>
        </w:rPr>
      </w:pPr>
      <w:r>
        <w:rPr>
          <w:lang w:eastAsia="ko-KR"/>
        </w:rPr>
        <w:t>AF:</w:t>
      </w:r>
    </w:p>
    <w:p>
      <w:pPr>
        <w:pStyle w:val="B1"/>
        <w:rPr>
          <w:lang w:eastAsia="ko-KR"/>
        </w:rPr>
      </w:pPr>
      <w:r>
        <w:t>-</w:t>
      </w:r>
      <w:r>
        <w:tab/>
        <w:t>Sends the "Service Experience Contribution Weight" when sending a notification in response to an Naf_EventExposure_Subscribe service invocation (Event ID = Service Experience information).</w:t>
      </w:r>
    </w:p>
    <w:p>
      <w:pPr>
        <w:rPr>
          <w:lang w:eastAsia="ko-KR"/>
        </w:rPr>
      </w:pPr>
      <w:r>
        <w:rPr>
          <w:lang w:eastAsia="ko-KR"/>
        </w:rPr>
        <w:t>NWDAF:</w:t>
      </w:r>
    </w:p>
    <w:p>
      <w:pPr>
        <w:pStyle w:val="B1"/>
      </w:pPr>
      <w:r>
        <w:t>-</w:t>
      </w:r>
      <w:r>
        <w:tab/>
        <w:t>Receives the "Service Experience Contribution Weight" when receiving a notification in response to an Naf_EventExposure_Subscribe service invocation (Event ID = Service Experience information).</w:t>
      </w:r>
    </w:p>
    <w:p>
      <w:pPr>
        <w:pStyle w:val="21"/>
      </w:pPr>
      <w:bookmarkStart w:id="4608" w:name="_Toc57209987"/>
      <w:bookmarkStart w:id="4609" w:name="_Toc50134070"/>
      <w:bookmarkStart w:id="4610" w:name="_Toc57366378"/>
      <w:bookmarkStart w:id="4611" w:name="_Toc55202360"/>
      <w:bookmarkStart w:id="4612" w:name="_Toc50134414"/>
      <w:bookmarkStart w:id="4613" w:name="_Toc50549052"/>
      <w:bookmarkStart w:id="4614" w:name="_Toc50557366"/>
      <w:bookmarkStart w:id="4615" w:name="_Toc50130756"/>
      <w:bookmarkStart w:id="4616" w:name="_Toc68086331"/>
      <w:bookmarkStart w:id="4617" w:name="_Toc28264"/>
      <w:bookmarkStart w:id="4618" w:name="_Toc101170911"/>
      <w:bookmarkStart w:id="4619" w:name="_Toc27384"/>
      <w:bookmarkStart w:id="4620" w:name="_Toc104433140"/>
      <w:bookmarkStart w:id="4621" w:name="_Toc104467314"/>
      <w:bookmarkStart w:id="4622" w:name="_Toc104467596"/>
      <w:bookmarkStart w:id="4623" w:name="_Toc104467932"/>
      <w:r>
        <w:t>6.</w:t>
      </w:r>
      <w:r>
        <w:rPr>
          <w:rFonts w:eastAsia="宋体"/>
          <w:lang w:eastAsia="zh-CN"/>
        </w:rPr>
        <w:t>3</w:t>
      </w:r>
      <w:r>
        <w:tab/>
        <w:t>Solution #</w:t>
      </w:r>
      <w:r>
        <w:rPr>
          <w:rFonts w:eastAsia="宋体"/>
          <w:lang w:eastAsia="zh-CN"/>
        </w:rPr>
        <w:t>3</w:t>
      </w:r>
      <w:r>
        <w:t xml:space="preserve">: </w:t>
      </w:r>
      <w:bookmarkEnd w:id="4608"/>
      <w:bookmarkEnd w:id="4609"/>
      <w:bookmarkEnd w:id="4610"/>
      <w:bookmarkEnd w:id="4611"/>
      <w:bookmarkEnd w:id="4612"/>
      <w:bookmarkEnd w:id="4613"/>
      <w:bookmarkEnd w:id="4614"/>
      <w:bookmarkEnd w:id="4615"/>
      <w:bookmarkEnd w:id="4616"/>
      <w:r>
        <w:t>Accuracy based NWDAF Analytics Correctness Improvement</w:t>
      </w:r>
      <w:bookmarkEnd w:id="4617"/>
      <w:bookmarkEnd w:id="4618"/>
      <w:bookmarkEnd w:id="4619"/>
      <w:bookmarkEnd w:id="4620"/>
      <w:bookmarkEnd w:id="4621"/>
      <w:bookmarkEnd w:id="4622"/>
      <w:bookmarkEnd w:id="4623"/>
    </w:p>
    <w:p>
      <w:pPr>
        <w:pStyle w:val="31"/>
      </w:pPr>
      <w:bookmarkStart w:id="4624" w:name="_Toc57366379"/>
      <w:bookmarkStart w:id="4625" w:name="_Toc55202361"/>
      <w:bookmarkStart w:id="4626" w:name="_Toc50130757"/>
      <w:bookmarkStart w:id="4627" w:name="_Toc50134071"/>
      <w:bookmarkStart w:id="4628" w:name="_Toc50557367"/>
      <w:bookmarkStart w:id="4629" w:name="_Toc57209988"/>
      <w:bookmarkStart w:id="4630" w:name="_Toc50549053"/>
      <w:bookmarkStart w:id="4631" w:name="_Toc68086332"/>
      <w:bookmarkStart w:id="4632" w:name="_Toc50134415"/>
      <w:bookmarkStart w:id="4633" w:name="_Toc101170912"/>
      <w:bookmarkStart w:id="4634" w:name="_Toc3627"/>
      <w:bookmarkStart w:id="4635" w:name="_Toc21621"/>
      <w:bookmarkStart w:id="4636" w:name="_Toc104433141"/>
      <w:bookmarkStart w:id="4637" w:name="_Toc104467315"/>
      <w:bookmarkStart w:id="4638" w:name="_Toc104467597"/>
      <w:bookmarkStart w:id="4639" w:name="_Toc104467933"/>
      <w:r>
        <w:t>6.</w:t>
      </w:r>
      <w:r>
        <w:rPr>
          <w:rFonts w:eastAsia="宋体"/>
          <w:lang w:eastAsia="zh-CN"/>
        </w:rPr>
        <w:t>3</w:t>
      </w:r>
      <w:r>
        <w:t>.1</w:t>
      </w:r>
      <w:r>
        <w:tab/>
      </w:r>
      <w:bookmarkEnd w:id="4624"/>
      <w:bookmarkEnd w:id="4625"/>
      <w:bookmarkEnd w:id="4626"/>
      <w:bookmarkEnd w:id="4627"/>
      <w:bookmarkEnd w:id="4628"/>
      <w:bookmarkEnd w:id="4629"/>
      <w:bookmarkEnd w:id="4630"/>
      <w:bookmarkEnd w:id="4631"/>
      <w:bookmarkEnd w:id="4632"/>
      <w:r>
        <w:t>Description</w:t>
      </w:r>
      <w:bookmarkEnd w:id="4633"/>
      <w:bookmarkEnd w:id="4634"/>
      <w:bookmarkEnd w:id="4635"/>
      <w:bookmarkEnd w:id="4636"/>
      <w:bookmarkEnd w:id="4637"/>
      <w:bookmarkEnd w:id="4638"/>
      <w:bookmarkEnd w:id="4639"/>
    </w:p>
    <w:p>
      <w:pPr>
        <w:rPr>
          <w:rFonts w:eastAsia="宋体"/>
          <w:lang w:eastAsia="zh-CN"/>
        </w:rPr>
      </w:pPr>
      <w:r>
        <w:t>This solution is about KI #1: How to improve correctness of NWDAF analytics to address how to improve correctness of NWDAF analytics.</w:t>
      </w:r>
    </w:p>
    <w:p>
      <w:pPr>
        <w:rPr>
          <w:rFonts w:eastAsia="等线"/>
          <w:lang w:eastAsia="zh-CN"/>
        </w:rPr>
      </w:pPr>
      <w:r>
        <w:rPr>
          <w:rFonts w:eastAsia="等线"/>
          <w:lang w:eastAsia="zh-CN"/>
        </w:rPr>
        <w:t>In AI community, there is a concept called 'accuracy' which is used to indicate the correctness of an AI/ML model's predictions. The Accuracy is the percentage of correct predictions in all predictions. One of methods to determines a prediction is correct is to compare the prediction with the label (data). A set of data can be composed as (x, t), and the 'x' is 'input data' and 't' is 'label' or 'label data'. If this label is correct, it also is called 'ground truth'.</w:t>
      </w:r>
    </w:p>
    <w:p>
      <w:pPr>
        <w:rPr>
          <w:rFonts w:eastAsia="等线"/>
          <w:lang w:eastAsia="zh-CN"/>
        </w:rPr>
      </w:pPr>
      <w:r>
        <w:rPr>
          <w:rFonts w:eastAsia="等线"/>
          <w:lang w:eastAsia="zh-CN"/>
        </w:rPr>
        <w:t>For the regression problems, the predictions and label data may be not same but similar, and their difference can be calculated by other methods e.g. Mean Absolute Error (MAE). If this difference is smaller than a threshold, this prediction should be considered as correct.</w:t>
      </w:r>
    </w:p>
    <w:p>
      <w:pPr>
        <w:pStyle w:val="TH"/>
        <w:rPr>
          <w:rFonts w:eastAsia="等线"/>
          <w:lang w:eastAsia="zh-CN"/>
        </w:rPr>
      </w:pPr>
      <w:r>
        <w:rPr>
          <w:rFonts w:eastAsia="等线"/>
          <w:noProof/>
          <w:lang w:val="en-US" w:eastAsia="zh-CN"/>
        </w:rPr>
        <w:drawing>
          <wp:inline distT="0" distB="0" distL="0" distR="0">
            <wp:extent cx="5676900" cy="1127760"/>
            <wp:effectExtent l="0" t="0" r="0" b="0"/>
            <wp:docPr id="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676900" cy="1127760"/>
                    </a:xfrm>
                    <a:prstGeom prst="rect">
                      <a:avLst/>
                    </a:prstGeom>
                    <a:noFill/>
                    <a:ln>
                      <a:noFill/>
                    </a:ln>
                  </pic:spPr>
                </pic:pic>
              </a:graphicData>
            </a:graphic>
          </wp:inline>
        </w:drawing>
      </w:r>
    </w:p>
    <w:p>
      <w:pPr>
        <w:pStyle w:val="TF"/>
        <w:overflowPunct/>
        <w:autoSpaceDE/>
        <w:autoSpaceDN/>
        <w:adjustRightInd/>
        <w:textAlignment w:val="auto"/>
        <w:rPr>
          <w:lang w:eastAsia="en-US"/>
        </w:rPr>
      </w:pPr>
      <w:r>
        <w:rPr>
          <w:lang w:eastAsia="en-US"/>
        </w:rPr>
        <w:t>Figure 6.3.1-1: Accuracy in AI Community</w:t>
      </w:r>
    </w:p>
    <w:p>
      <w:pPr>
        <w:rPr>
          <w:rFonts w:eastAsia="等线"/>
          <w:lang w:eastAsia="zh-CN"/>
        </w:rPr>
      </w:pPr>
      <w:r>
        <w:rPr>
          <w:rFonts w:eastAsia="等线"/>
          <w:lang w:eastAsia="zh-CN"/>
        </w:rPr>
        <w:t xml:space="preserve">As shown in Figure </w:t>
      </w:r>
      <w:r>
        <w:t>6.3.1-</w:t>
      </w:r>
      <w:r>
        <w:rPr>
          <w:rFonts w:eastAsia="等线"/>
          <w:lang w:eastAsia="zh-CN"/>
        </w:rPr>
        <w:t>2, Accuracy in Training (AiT) and Accuracy in Use (AiU) can be used to measure the correctness of a ML model, the Accuracy in Use should be observed/monitored by the NWDAF/network, which could be a trigger for NWDAF(MTLF) to re-train the ML Model if Accuracy in Use cross a threshold:</w:t>
      </w:r>
    </w:p>
    <w:p>
      <w:pPr>
        <w:pStyle w:val="TH"/>
        <w:rPr>
          <w:rFonts w:eastAsia="等线"/>
          <w:lang w:eastAsia="zh-CN"/>
        </w:rPr>
      </w:pPr>
      <w:r>
        <w:rPr>
          <w:rFonts w:eastAsia="等线"/>
          <w:noProof/>
          <w:lang w:val="en-US" w:eastAsia="zh-CN"/>
        </w:rPr>
        <w:lastRenderedPageBreak/>
        <w:drawing>
          <wp:inline distT="0" distB="0" distL="0" distR="0">
            <wp:extent cx="6118860" cy="1531620"/>
            <wp:effectExtent l="0" t="0" r="0" b="0"/>
            <wp:docPr id="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118860" cy="1531620"/>
                    </a:xfrm>
                    <a:prstGeom prst="rect">
                      <a:avLst/>
                    </a:prstGeom>
                    <a:noFill/>
                    <a:ln>
                      <a:noFill/>
                    </a:ln>
                  </pic:spPr>
                </pic:pic>
              </a:graphicData>
            </a:graphic>
          </wp:inline>
        </w:drawing>
      </w:r>
    </w:p>
    <w:p>
      <w:pPr>
        <w:pStyle w:val="TF"/>
        <w:overflowPunct/>
        <w:autoSpaceDE/>
        <w:autoSpaceDN/>
        <w:adjustRightInd/>
        <w:textAlignment w:val="auto"/>
        <w:rPr>
          <w:lang w:eastAsia="en-US"/>
        </w:rPr>
      </w:pPr>
      <w:r>
        <w:rPr>
          <w:lang w:eastAsia="en-US"/>
        </w:rPr>
        <w:t>Figure 6.3.1-2: Accuracy in Training with Training dataset vs Accuracy in Use with live network dataset</w:t>
      </w:r>
    </w:p>
    <w:p>
      <w:pPr>
        <w:rPr>
          <w:lang w:eastAsia="en-US"/>
        </w:rPr>
      </w:pPr>
      <w:r>
        <w:rPr>
          <w:lang w:eastAsia="en-US"/>
        </w:rPr>
        <w:t>As shown in left side of the Figure, a NWDAF(MTLF) trained a ML Model with Training dataset (input data, label data) and the Accuracy in Training is to indicate the performance of ML model in training stage by comparing prediction with label data in validation dataset reserved from training dataset.</w:t>
      </w:r>
    </w:p>
    <w:p>
      <w:pPr>
        <w:rPr>
          <w:lang w:eastAsia="en-US"/>
        </w:rPr>
      </w:pPr>
      <w:r>
        <w:rPr>
          <w:lang w:eastAsia="en-US"/>
        </w:rPr>
        <w:t>The NWDAF(MTLF) deliver the trained ML Model to a NWDAF(AnLF), which will be used by the NWDAF(AnLF) to perform inference with input data from live network.</w:t>
      </w:r>
    </w:p>
    <w:p>
      <w:pPr>
        <w:pStyle w:val="B1"/>
        <w:rPr>
          <w:lang w:eastAsia="en-US"/>
        </w:rPr>
      </w:pPr>
      <w:r>
        <w:rPr>
          <w:lang w:eastAsia="en-US"/>
        </w:rPr>
        <w:t>3)</w:t>
      </w:r>
      <w:r>
        <w:rPr>
          <w:lang w:eastAsia="en-US"/>
        </w:rPr>
        <w:tab/>
        <w:t>As shown in right side of the Figure, Accuracy in Use is to indicate the performance of ML model used in live network by comparing prediction with the observed label data i.e. ground truth from the live network.</w:t>
      </w:r>
    </w:p>
    <w:p>
      <w:pPr>
        <w:pStyle w:val="B1"/>
        <w:rPr>
          <w:lang w:eastAsia="en-US"/>
        </w:rPr>
      </w:pPr>
      <w:r>
        <w:rPr>
          <w:lang w:eastAsia="en-US"/>
        </w:rPr>
        <w:tab/>
        <w:t>Please note that the NWDAF(AnLF) performs inference with live network input data to get the prediction and also retrieves the label data from live network.</w:t>
      </w:r>
    </w:p>
    <w:p>
      <w:pPr>
        <w:pStyle w:val="B1"/>
        <w:rPr>
          <w:lang w:eastAsia="en-US"/>
        </w:rPr>
      </w:pPr>
      <w:r>
        <w:rPr>
          <w:lang w:eastAsia="en-US"/>
        </w:rPr>
        <w:t>4)</w:t>
      </w:r>
      <w:r>
        <w:rPr>
          <w:lang w:eastAsia="en-US"/>
        </w:rPr>
        <w:tab/>
        <w:t>However, due to some reasons, e.g. different data distribution between training data set and data in live network, poor model generalization ability, etc. there may be a gap between Accuracy in Training and Accuracy in Use, and the Accuracy in Use usually is not as good as Accuracy in Training especially as times goes by.</w:t>
      </w:r>
    </w:p>
    <w:p>
      <w:pPr>
        <w:pStyle w:val="B1"/>
        <w:rPr>
          <w:lang w:eastAsia="en-US"/>
        </w:rPr>
      </w:pPr>
      <w:r>
        <w:rPr>
          <w:lang w:eastAsia="en-US"/>
        </w:rPr>
        <w:tab/>
        <w:t>The NWDAF(AnLF) decides to indicate the NWDAF(MTLF) to re-train the AI/ML model e.g. if Accuracy in Use crosses a threshold or the gap between Accuracy in Training and Accuracy in Use crosses a threshold.</w:t>
      </w:r>
    </w:p>
    <w:p>
      <w:pPr>
        <w:pStyle w:val="B1"/>
        <w:rPr>
          <w:lang w:eastAsia="en-US"/>
        </w:rPr>
      </w:pPr>
      <w:r>
        <w:rPr>
          <w:lang w:eastAsia="en-US"/>
        </w:rPr>
        <w:tab/>
        <w:t>In order to improve training data quality e.g. the data distribution, the NWDAF(AnLF) also provides the input data, labelled data, where prediction is regarded as incorrect prediction by comparing with labelled data i.e. ground truth, to help the NWDAF(MTLF) to re-train a better AI/ML Model e.g. with model generalization ability.</w:t>
      </w:r>
    </w:p>
    <w:p>
      <w:pPr>
        <w:pStyle w:val="EditorsNote"/>
        <w:rPr>
          <w:del w:id="4640" w:author="S2-2205070" w:date="2022-05-25T14:46:00Z"/>
          <w:lang w:eastAsia="en-US"/>
        </w:rPr>
      </w:pPr>
      <w:del w:id="4641" w:author="S2-2205070" w:date="2022-05-25T14:46:00Z">
        <w:r>
          <w:delText>Editor's note:</w:delText>
        </w:r>
        <w:r>
          <w:tab/>
          <w:delText>How the NWDAF(AnLF) determines the prediction is regarded as a incorrect prediction by comparing with the ground truth is FFS.</w:delText>
        </w:r>
      </w:del>
    </w:p>
    <w:p>
      <w:pPr>
        <w:rPr>
          <w:rFonts w:eastAsia="等线"/>
          <w:lang w:eastAsia="zh-CN"/>
        </w:rPr>
      </w:pPr>
      <w:r>
        <w:rPr>
          <w:lang w:eastAsia="zh-CN"/>
        </w:rPr>
        <w:t xml:space="preserve">Similarly, </w:t>
      </w:r>
      <w:r>
        <w:rPr>
          <w:rFonts w:eastAsia="等线"/>
          <w:lang w:eastAsia="zh-CN"/>
        </w:rPr>
        <w:t>regarding regression, MAE in training and MAE in use is introduced to measure the ML model correctness.</w:t>
      </w:r>
    </w:p>
    <w:p>
      <w:pPr>
        <w:pStyle w:val="31"/>
      </w:pPr>
      <w:bookmarkStart w:id="4642" w:name="_Toc68086333"/>
      <w:bookmarkStart w:id="4643" w:name="_Toc55202362"/>
      <w:bookmarkStart w:id="4644" w:name="_Toc57366380"/>
      <w:bookmarkStart w:id="4645" w:name="_Toc50130758"/>
      <w:bookmarkStart w:id="4646" w:name="_Toc50134416"/>
      <w:bookmarkStart w:id="4647" w:name="_Toc50557368"/>
      <w:bookmarkStart w:id="4648" w:name="_Toc50134072"/>
      <w:bookmarkStart w:id="4649" w:name="_Toc50549054"/>
      <w:bookmarkStart w:id="4650" w:name="_Toc57209989"/>
      <w:bookmarkStart w:id="4651" w:name="_Toc17984"/>
      <w:bookmarkStart w:id="4652" w:name="_Toc101170913"/>
      <w:bookmarkStart w:id="4653" w:name="_Toc1396"/>
      <w:bookmarkStart w:id="4654" w:name="_Toc104433142"/>
      <w:bookmarkStart w:id="4655" w:name="_Toc104467316"/>
      <w:bookmarkStart w:id="4656" w:name="_Toc104467598"/>
      <w:bookmarkStart w:id="4657" w:name="_Toc104467934"/>
      <w:r>
        <w:t>6.</w:t>
      </w:r>
      <w:r>
        <w:rPr>
          <w:rFonts w:eastAsia="宋体"/>
          <w:lang w:eastAsia="zh-CN"/>
        </w:rPr>
        <w:t>3</w:t>
      </w:r>
      <w:r>
        <w:t>.2</w:t>
      </w:r>
      <w:r>
        <w:tab/>
      </w:r>
      <w:bookmarkEnd w:id="4642"/>
      <w:bookmarkEnd w:id="4643"/>
      <w:bookmarkEnd w:id="4644"/>
      <w:bookmarkEnd w:id="4645"/>
      <w:bookmarkEnd w:id="4646"/>
      <w:bookmarkEnd w:id="4647"/>
      <w:bookmarkEnd w:id="4648"/>
      <w:bookmarkEnd w:id="4649"/>
      <w:bookmarkEnd w:id="4650"/>
      <w:r>
        <w:t>Procedures</w:t>
      </w:r>
      <w:bookmarkEnd w:id="4651"/>
      <w:bookmarkEnd w:id="4652"/>
      <w:bookmarkEnd w:id="4653"/>
      <w:bookmarkEnd w:id="4654"/>
      <w:bookmarkEnd w:id="4655"/>
      <w:bookmarkEnd w:id="4656"/>
      <w:bookmarkEnd w:id="4657"/>
    </w:p>
    <w:p>
      <w:pPr>
        <w:rPr>
          <w:rFonts w:eastAsia="MS Mincho"/>
        </w:rPr>
      </w:pPr>
      <w:r>
        <w:rPr>
          <w:rFonts w:eastAsia="MS Mincho"/>
        </w:rPr>
        <w:t>Figure 6.3.2</w:t>
      </w:r>
      <w:r>
        <w:rPr>
          <w:rFonts w:eastAsia="宋体"/>
        </w:rPr>
        <w:t>-</w:t>
      </w:r>
      <w:r>
        <w:rPr>
          <w:rFonts w:eastAsia="MS Mincho"/>
        </w:rPr>
        <w:t>1 depicts the procedure for the proposed solution that the AnLF collects the label data and calculates the AiU.</w:t>
      </w:r>
    </w:p>
    <w:p>
      <w:pPr>
        <w:pStyle w:val="TH"/>
        <w:rPr>
          <w:rFonts w:eastAsia="Yu Mincho"/>
        </w:rPr>
      </w:pPr>
      <w:r>
        <w:object w:dxaOrig="6578" w:dyaOrig="8127">
          <v:shape id="_x0000_i1028" type="#_x0000_t75" style="width:330pt;height:408pt" o:ole="">
            <v:imagedata r:id="rId26" o:title=""/>
          </v:shape>
          <o:OLEObject Type="Embed" ProgID="Visio.Drawing.11" ShapeID="_x0000_i1028" DrawAspect="Content" ObjectID="_1715085443" r:id="rId27"/>
        </w:object>
      </w:r>
    </w:p>
    <w:p>
      <w:pPr>
        <w:pStyle w:val="TF"/>
        <w:overflowPunct/>
        <w:autoSpaceDE/>
        <w:autoSpaceDN/>
        <w:adjustRightInd/>
        <w:textAlignment w:val="auto"/>
        <w:rPr>
          <w:lang w:eastAsia="en-US"/>
        </w:rPr>
      </w:pPr>
      <w:r>
        <w:rPr>
          <w:lang w:eastAsia="en-US"/>
        </w:rPr>
        <w:t>Figure 6.3.2-1: AnLF collect label data and calculate accuracy in use</w:t>
      </w:r>
    </w:p>
    <w:p>
      <w:pPr>
        <w:pStyle w:val="NO"/>
        <w:rPr>
          <w:lang w:eastAsia="en-US"/>
        </w:rPr>
      </w:pPr>
      <w:r>
        <w:rPr>
          <w:lang w:eastAsia="en-US"/>
        </w:rPr>
        <w:t>1.</w:t>
      </w:r>
      <w:r>
        <w:rPr>
          <w:lang w:eastAsia="en-US"/>
        </w:rPr>
        <w:tab/>
        <w:t>The NWDAF(AnLF) service consumer subscribes to analytics information by invoking the Nnwdaf_AnalyticsSubscription_Subscribe service operation. The parameters that can be provided by the NWDAF service consumer are listed in clause 6.1.3 of TS 23.288 [5].</w:t>
      </w:r>
    </w:p>
    <w:p>
      <w:pPr>
        <w:pStyle w:val="NO"/>
        <w:rPr>
          <w:lang w:eastAsia="en-US"/>
        </w:rPr>
      </w:pPr>
      <w:r>
        <w:rPr>
          <w:lang w:eastAsia="en-US"/>
        </w:rPr>
        <w:t>2.</w:t>
      </w:r>
      <w:r>
        <w:rPr>
          <w:lang w:eastAsia="en-US"/>
        </w:rPr>
        <w:tab/>
        <w:t>The NWDAF(AnLF) subscribes to a NWDAF(MTLF) a trained ML Model by invoking the Nnwdaf_MLModelProvision (an Analytics ID) service operation.</w:t>
      </w:r>
    </w:p>
    <w:p>
      <w:pPr>
        <w:pStyle w:val="NO"/>
        <w:rPr>
          <w:lang w:eastAsia="en-US"/>
        </w:rPr>
      </w:pPr>
      <w:r>
        <w:rPr>
          <w:lang w:eastAsia="en-US"/>
        </w:rPr>
        <w:t>3~4.</w:t>
      </w:r>
      <w:r>
        <w:rPr>
          <w:lang w:eastAsia="en-US"/>
        </w:rPr>
        <w:tab/>
        <w:t>The MTLF trains the model according to the requirement from AnLF and notifies the AnLF with the ML model information by invoking Nnwdaf_MLModelProvision_Notify (Analytic ID, the file address of the trained ML model, Accuracy in Training (AiT) or MAE in Training) service operation.</w:t>
      </w:r>
    </w:p>
    <w:p>
      <w:pPr>
        <w:pStyle w:val="NO"/>
        <w:rPr>
          <w:lang w:eastAsia="en-US"/>
        </w:rPr>
      </w:pPr>
      <w:r>
        <w:rPr>
          <w:lang w:eastAsia="en-US"/>
        </w:rPr>
        <w:t>5~8.</w:t>
      </w:r>
      <w:r>
        <w:rPr>
          <w:lang w:eastAsia="en-US"/>
        </w:rPr>
        <w:tab/>
        <w:t>AnLF collects the input data from input data providers, e.g. OAM, NFs, makes predictions and sends the predictions to the NWDAF consumer NF.</w:t>
      </w:r>
    </w:p>
    <w:p>
      <w:pPr>
        <w:pStyle w:val="NO"/>
        <w:rPr>
          <w:lang w:eastAsia="en-US"/>
        </w:rPr>
      </w:pPr>
      <w:r>
        <w:rPr>
          <w:lang w:eastAsia="en-US"/>
        </w:rPr>
        <w:t>9~10.</w:t>
      </w:r>
      <w:r>
        <w:rPr>
          <w:lang w:eastAsia="en-US"/>
        </w:rPr>
        <w:tab/>
        <w:t>the AnLF collects label data corresponding to predictions from data providers e.g. AF and SMF, and calculates the Accuracy in Use or the MAE in Use, which reflects the performance of ML model used in live network by comparing prediction with the observed labelled data i.e. ground truth from the live network.</w:t>
      </w:r>
    </w:p>
    <w:p>
      <w:pPr>
        <w:pStyle w:val="NO"/>
        <w:rPr>
          <w:lang w:eastAsia="en-US"/>
        </w:rPr>
      </w:pPr>
      <w:r>
        <w:rPr>
          <w:lang w:eastAsia="en-US"/>
        </w:rPr>
        <w:t>11.</w:t>
      </w:r>
      <w:r>
        <w:rPr>
          <w:lang w:eastAsia="en-US"/>
        </w:rPr>
        <w:tab/>
        <w:t>The AnLF compares the Accuracy in Use with the Accuracy in Training and/or MAE in Use with MAE in Training and decide whether or not to send notification to MTLF to re-train the AI/ML model e.g. if Accuracy in Use cross a threshold or by comparing the between Accuracy in Training and Accuracy in Use.</w:t>
      </w:r>
    </w:p>
    <w:p>
      <w:pPr>
        <w:pStyle w:val="NO"/>
        <w:rPr>
          <w:lang w:eastAsia="en-US"/>
        </w:rPr>
      </w:pPr>
      <w:r>
        <w:rPr>
          <w:lang w:eastAsia="en-US"/>
        </w:rPr>
        <w:lastRenderedPageBreak/>
        <w:t>12~13.</w:t>
      </w:r>
      <w:r>
        <w:rPr>
          <w:lang w:eastAsia="en-US"/>
        </w:rPr>
        <w:tab/>
        <w:t>The AnLF reuse MLModelProvision service (subscription Correlation ID, Analytic ID, AiU or MAE in Use, input data and label data) to modify of the original ML model subscription in step 2, indicating to the MTLF that the Accuracy in Use or MAE in Use is not good as the Accuracy in Training or MAE in Training and the MTLF retrains the model with new data from the AnLF.</w:t>
      </w:r>
    </w:p>
    <w:p>
      <w:pPr>
        <w:rPr>
          <w:rFonts w:eastAsia="宋体"/>
          <w:lang w:eastAsia="zh-CN"/>
        </w:rPr>
      </w:pPr>
      <w:r>
        <w:rPr>
          <w:rFonts w:eastAsia="宋体"/>
          <w:lang w:eastAsia="zh-CN"/>
        </w:rPr>
        <w:t xml:space="preserve">In order to improve training data quality e.g. the data distribution, the AnLF provides the input data, label data i.e. ground truth, where prediction </w:t>
      </w:r>
      <w:r>
        <w:t>is regarded as incorrect prediction by comparing with labelled data i.e. ground truth</w:t>
      </w:r>
      <w:r>
        <w:rPr>
          <w:rFonts w:eastAsia="宋体"/>
          <w:lang w:eastAsia="zh-CN"/>
        </w:rPr>
        <w:t>, to help the MTLF to re-train a better AI/ML Model e.g. with model generalization ability.</w:t>
      </w:r>
    </w:p>
    <w:p>
      <w:pPr>
        <w:pStyle w:val="EditorsNote"/>
        <w:rPr>
          <w:lang w:eastAsia="en-US"/>
        </w:rPr>
      </w:pPr>
      <w:r>
        <w:t>Editor's note:</w:t>
      </w:r>
      <w:r>
        <w:tab/>
        <w:t>How the NWDAF(AnLF) determines the prediction is regarded as an incorrect prediction by comparing with the ground truth is FFS.</w:t>
      </w:r>
    </w:p>
    <w:p>
      <w:pPr>
        <w:pStyle w:val="NO"/>
        <w:rPr>
          <w:lang w:eastAsia="en-US"/>
        </w:rPr>
      </w:pPr>
      <w:r>
        <w:rPr>
          <w:lang w:eastAsia="en-US"/>
        </w:rPr>
        <w:t>14~15.</w:t>
      </w:r>
      <w:r>
        <w:rPr>
          <w:lang w:eastAsia="en-US"/>
        </w:rPr>
        <w:tab/>
        <w:t>The AnLF notifies the consumer that the Accuracy in Use is not as good as the Accuracy in Training to consequently stop using the provided analytic result by invoking the Nnwdaf_AnalyticInfo_Notify (Analytic ID, AiU, Disable notification).</w:t>
      </w:r>
    </w:p>
    <w:p>
      <w:pPr>
        <w:pStyle w:val="31"/>
        <w:rPr>
          <w:lang w:eastAsia="zh-CN"/>
        </w:rPr>
      </w:pPr>
      <w:bookmarkStart w:id="4658" w:name="_Toc50557369"/>
      <w:bookmarkStart w:id="4659" w:name="_Toc50549055"/>
      <w:bookmarkStart w:id="4660" w:name="_Toc68086334"/>
      <w:bookmarkStart w:id="4661" w:name="_Toc57209990"/>
      <w:bookmarkStart w:id="4662" w:name="_Toc50134073"/>
      <w:bookmarkStart w:id="4663" w:name="_Toc55202363"/>
      <w:bookmarkStart w:id="4664" w:name="_Toc50130759"/>
      <w:bookmarkStart w:id="4665" w:name="_Toc57366381"/>
      <w:bookmarkStart w:id="4666" w:name="_Toc50134417"/>
      <w:bookmarkStart w:id="4667" w:name="_Toc101170914"/>
      <w:bookmarkStart w:id="4668" w:name="_Toc19097"/>
      <w:bookmarkStart w:id="4669" w:name="_Toc1218"/>
      <w:bookmarkStart w:id="4670" w:name="_Toc104433143"/>
      <w:bookmarkStart w:id="4671" w:name="_Toc104467317"/>
      <w:bookmarkStart w:id="4672" w:name="_Toc104467599"/>
      <w:bookmarkStart w:id="4673" w:name="_Toc104467935"/>
      <w:r>
        <w:rPr>
          <w:lang w:eastAsia="zh-CN"/>
        </w:rPr>
        <w:t>6.</w:t>
      </w:r>
      <w:r>
        <w:rPr>
          <w:rFonts w:eastAsia="宋体"/>
          <w:lang w:eastAsia="zh-CN"/>
        </w:rPr>
        <w:t>3</w:t>
      </w:r>
      <w:r>
        <w:rPr>
          <w:lang w:eastAsia="zh-CN"/>
        </w:rPr>
        <w:t>.3</w:t>
      </w:r>
      <w:r>
        <w:rPr>
          <w:lang w:eastAsia="zh-CN"/>
        </w:rPr>
        <w:tab/>
      </w:r>
      <w:bookmarkEnd w:id="4658"/>
      <w:bookmarkEnd w:id="4659"/>
      <w:bookmarkEnd w:id="4660"/>
      <w:bookmarkEnd w:id="4661"/>
      <w:bookmarkEnd w:id="4662"/>
      <w:bookmarkEnd w:id="4663"/>
      <w:bookmarkEnd w:id="4664"/>
      <w:bookmarkEnd w:id="4665"/>
      <w:bookmarkEnd w:id="4666"/>
      <w:r>
        <w:t>Impacts on services, entities and interfaces</w:t>
      </w:r>
      <w:bookmarkEnd w:id="4667"/>
      <w:bookmarkEnd w:id="4668"/>
      <w:bookmarkEnd w:id="4669"/>
      <w:bookmarkEnd w:id="4670"/>
      <w:bookmarkEnd w:id="4671"/>
      <w:bookmarkEnd w:id="4672"/>
      <w:bookmarkEnd w:id="4673"/>
    </w:p>
    <w:p>
      <w:r>
        <w:t>The solution has the following impacts:</w:t>
      </w:r>
    </w:p>
    <w:p>
      <w:r>
        <w:t>NWDAF(AnLF):</w:t>
      </w:r>
    </w:p>
    <w:p>
      <w:pPr>
        <w:pStyle w:val="B1"/>
        <w:rPr>
          <w:lang w:eastAsia="en-US"/>
        </w:rPr>
      </w:pPr>
      <w:r>
        <w:rPr>
          <w:lang w:eastAsia="en-US"/>
        </w:rPr>
        <w:t>-</w:t>
      </w:r>
      <w:r>
        <w:rPr>
          <w:lang w:eastAsia="en-US"/>
        </w:rPr>
        <w:tab/>
        <w:t>Collects data from corresponding data provider(s) to calculate the Accuracy in Use.</w:t>
      </w:r>
    </w:p>
    <w:p>
      <w:pPr>
        <w:pStyle w:val="B1"/>
        <w:rPr>
          <w:lang w:eastAsia="en-US"/>
        </w:rPr>
      </w:pPr>
      <w:r>
        <w:rPr>
          <w:lang w:eastAsia="en-US"/>
        </w:rPr>
        <w:t>-</w:t>
      </w:r>
      <w:r>
        <w:rPr>
          <w:lang w:eastAsia="en-US"/>
        </w:rPr>
        <w:tab/>
        <w:t>Sends the notifications to the NWDAF(MTLF) and consumer to inform the Accuracy in Use or MAE in Use has decreased.</w:t>
      </w:r>
    </w:p>
    <w:p>
      <w:pPr>
        <w:rPr>
          <w:rFonts w:eastAsia="Malgun Gothic"/>
          <w:lang w:eastAsia="zh-CN"/>
        </w:rPr>
      </w:pPr>
      <w:r>
        <w:rPr>
          <w:rFonts w:eastAsia="Malgun Gothic"/>
          <w:lang w:eastAsia="zh-CN"/>
        </w:rPr>
        <w:t>NWDAF(MTLF):</w:t>
      </w:r>
    </w:p>
    <w:p>
      <w:pPr>
        <w:pStyle w:val="B1"/>
        <w:rPr>
          <w:lang w:eastAsia="en-US"/>
        </w:rPr>
      </w:pPr>
      <w:r>
        <w:rPr>
          <w:lang w:eastAsia="en-US"/>
        </w:rPr>
        <w:t>-</w:t>
      </w:r>
      <w:r>
        <w:rPr>
          <w:lang w:eastAsia="en-US"/>
        </w:rPr>
        <w:tab/>
        <w:t>Receives the notification that the Accuracy in Use or MAE in Use has decreased from NWDAF(AnLF) and re-trains the AI/ML Model.</w:t>
      </w:r>
    </w:p>
    <w:p>
      <w:r>
        <w:t>NWDAF service Consumer:</w:t>
      </w:r>
    </w:p>
    <w:p>
      <w:pPr>
        <w:pStyle w:val="B1"/>
        <w:rPr>
          <w:lang w:eastAsia="en-US"/>
        </w:rPr>
      </w:pPr>
      <w:r>
        <w:rPr>
          <w:lang w:eastAsia="en-US"/>
        </w:rPr>
        <w:t>-</w:t>
      </w:r>
      <w:r>
        <w:rPr>
          <w:lang w:eastAsia="en-US"/>
        </w:rPr>
        <w:tab/>
        <w:t>Receives the notification that the Accuracy in Use or MAE in Use has decreased from NWDAF(AnLF) and stops using the analytics provided by the NWDAF(AnLF).</w:t>
      </w:r>
    </w:p>
    <w:p>
      <w:pPr>
        <w:pStyle w:val="21"/>
      </w:pPr>
      <w:bookmarkStart w:id="4674" w:name="_Toc8115"/>
      <w:bookmarkStart w:id="4675" w:name="_Toc101170915"/>
      <w:bookmarkStart w:id="4676" w:name="_Toc32744"/>
      <w:bookmarkStart w:id="4677" w:name="_Toc104433144"/>
      <w:bookmarkStart w:id="4678" w:name="_Toc104467318"/>
      <w:bookmarkStart w:id="4679" w:name="_Toc104467600"/>
      <w:bookmarkStart w:id="4680" w:name="_Toc104467936"/>
      <w:r>
        <w:rPr>
          <w:lang w:eastAsia="zh-CN"/>
        </w:rPr>
        <w:t>6.4</w:t>
      </w:r>
      <w:r>
        <w:rPr>
          <w:lang w:eastAsia="ko-KR"/>
        </w:rPr>
        <w:tab/>
      </w:r>
      <w:r>
        <w:t>Solution</w:t>
      </w:r>
      <w:r>
        <w:rPr>
          <w:lang w:eastAsia="zh-CN"/>
        </w:rPr>
        <w:t xml:space="preserve"> #4</w:t>
      </w:r>
      <w:r>
        <w:t>: Determining ML model drift for improving analytics accuracy</w:t>
      </w:r>
      <w:bookmarkEnd w:id="4674"/>
      <w:bookmarkEnd w:id="4675"/>
      <w:bookmarkEnd w:id="4676"/>
      <w:bookmarkEnd w:id="4677"/>
      <w:bookmarkEnd w:id="4678"/>
      <w:bookmarkEnd w:id="4679"/>
      <w:bookmarkEnd w:id="4680"/>
    </w:p>
    <w:p>
      <w:pPr>
        <w:pStyle w:val="31"/>
      </w:pPr>
      <w:bookmarkStart w:id="4681" w:name="_Toc552"/>
      <w:bookmarkStart w:id="4682" w:name="_Toc101170916"/>
      <w:bookmarkStart w:id="4683" w:name="_Toc97269611"/>
      <w:bookmarkStart w:id="4684" w:name="_Toc21371"/>
      <w:bookmarkStart w:id="4685" w:name="_Toc104433145"/>
      <w:bookmarkStart w:id="4686" w:name="_Toc104467319"/>
      <w:bookmarkStart w:id="4687" w:name="_Toc104467601"/>
      <w:bookmarkStart w:id="4688" w:name="_Toc104467937"/>
      <w:r>
        <w:t>6.4.1</w:t>
      </w:r>
      <w:r>
        <w:tab/>
        <w:t>Description</w:t>
      </w:r>
      <w:bookmarkEnd w:id="4681"/>
      <w:bookmarkEnd w:id="4682"/>
      <w:bookmarkEnd w:id="4683"/>
      <w:bookmarkEnd w:id="4684"/>
      <w:bookmarkEnd w:id="4685"/>
      <w:bookmarkEnd w:id="4686"/>
      <w:bookmarkEnd w:id="4687"/>
      <w:bookmarkEnd w:id="4688"/>
    </w:p>
    <w:p>
      <w:pPr>
        <w:pStyle w:val="EditorsNote"/>
        <w:rPr>
          <w:del w:id="4689" w:author="S2-2205070" w:date="2022-05-25T14:48:00Z"/>
          <w:lang w:eastAsia="en-US"/>
        </w:rPr>
      </w:pPr>
      <w:del w:id="4690" w:author="S2-2205070" w:date="2022-05-25T14:48:00Z">
        <w:r>
          <w:delText>Editor's note:</w:delText>
        </w:r>
        <w:r>
          <w:tab/>
          <w:delText>This clause will describe the solution principles and architecture assumptions for corresponding key issue(s) which should be explicitly stated. (Sub) clause(s) may be added to capture details.</w:delText>
        </w:r>
      </w:del>
    </w:p>
    <w:p>
      <w:pPr>
        <w:spacing w:before="60" w:after="120"/>
        <w:rPr>
          <w:rFonts w:eastAsia="宋体"/>
        </w:rPr>
      </w:pPr>
      <w:r>
        <w:rPr>
          <w:rFonts w:eastAsia="宋体"/>
        </w:rPr>
        <w:t>The accuracy of analytic output from an NWDAF depends very much on the accuracy of the ML model provided by the MTLF NWDAF.</w:t>
      </w:r>
    </w:p>
    <w:p>
      <w:pPr>
        <w:spacing w:before="60" w:after="120"/>
        <w:rPr>
          <w:rFonts w:eastAsia="宋体"/>
        </w:rPr>
      </w:pPr>
      <w:r>
        <w:rPr>
          <w:rFonts w:eastAsia="宋体"/>
        </w:rPr>
        <w:t>The training data that are used to train an ML model are usually historical data (data stored in the ADRF). The validity/accuracy of the ML model depends on whether the training data used are up to date with the real-time network configuration/behaviour. For example, compared to when the training data were collected the network operator may configure additional network resources to a network slice, or the number of users accessing services via the core network may considerably increase (e.g. tourist season in the summer). Such use case may cause a model drift given that ML model was not trained with up-to-date data.</w:t>
      </w:r>
    </w:p>
    <w:p>
      <w:pPr>
        <w:spacing w:before="60" w:after="120"/>
        <w:rPr>
          <w:rFonts w:eastAsia="宋体"/>
        </w:rPr>
      </w:pPr>
      <w:r>
        <w:rPr>
          <w:rFonts w:eastAsia="宋体"/>
        </w:rPr>
        <w:t>There are many reasons that ML model drift can occur but the main cause is a change of the data with time. A simple solution to this problem is to re-train an ML model periodically. Such approach will ensure that the NWDAF always uses an up-to-date training data for an ML model. However, such approach requires considerable resources and is not energy efficient. Hence a solution is required to allow the network (i.e. NWDAF) to determine when an ML model requires re-training.</w:t>
      </w:r>
    </w:p>
    <w:p>
      <w:pPr>
        <w:spacing w:before="60" w:after="120"/>
        <w:rPr>
          <w:rFonts w:eastAsia="宋体"/>
        </w:rPr>
      </w:pPr>
      <w:r>
        <w:rPr>
          <w:rFonts w:eastAsia="宋体"/>
        </w:rPr>
        <w:t>The solution proposed in this paper focuses on the NWDAF to evaluate if an action taken by a consumer would result in a model drift and then evaluate if the training data are up-to-date.</w:t>
      </w:r>
    </w:p>
    <w:p>
      <w:pPr>
        <w:spacing w:before="60" w:after="120"/>
        <w:rPr>
          <w:rFonts w:eastAsia="宋体"/>
        </w:rPr>
      </w:pPr>
      <w:r>
        <w:rPr>
          <w:rFonts w:eastAsia="宋体"/>
        </w:rPr>
        <w:t>A general procedure is provided in the figure below.</w:t>
      </w:r>
    </w:p>
    <w:p>
      <w:pPr>
        <w:pStyle w:val="TH"/>
      </w:pPr>
      <w:r>
        <w:object w:dxaOrig="8138" w:dyaOrig="3600">
          <v:shape id="_x0000_i1029" type="#_x0000_t75" style="width:408pt;height:180pt" o:ole="">
            <v:imagedata r:id="rId28" o:title=""/>
          </v:shape>
          <o:OLEObject Type="Embed" ProgID="Visio.Drawing.15" ShapeID="_x0000_i1029" DrawAspect="Content" ObjectID="_1715085444" r:id="rId29"/>
        </w:object>
      </w:r>
    </w:p>
    <w:p>
      <w:pPr>
        <w:pStyle w:val="TF"/>
      </w:pPr>
      <w:r>
        <w:t>Figure 6.4.1-1: Model drift detected at NWDAF MTLF</w:t>
      </w:r>
    </w:p>
    <w:p>
      <w:pPr>
        <w:rPr>
          <w:lang w:eastAsia="ko-KR"/>
        </w:rPr>
      </w:pPr>
      <w:r>
        <w:rPr>
          <w:lang w:eastAsia="ko-KR"/>
        </w:rPr>
        <w:t>The general steps followed are:</w:t>
      </w:r>
    </w:p>
    <w:p>
      <w:pPr>
        <w:pStyle w:val="B1"/>
      </w:pPr>
      <w:r>
        <w:t>-</w:t>
      </w:r>
      <w:r>
        <w:tab/>
        <w:t>A consumer of analytics determines an action and optionally provides the action taken to the MTLF</w:t>
      </w:r>
    </w:p>
    <w:p>
      <w:pPr>
        <w:pStyle w:val="B1"/>
      </w:pPr>
      <w:r>
        <w:t>-</w:t>
      </w:r>
      <w:r>
        <w:tab/>
        <w:t>The MTLF determines if the action taken would significantly change the behaviour of one or more NFs and determine if there could be a data drift</w:t>
      </w:r>
    </w:p>
    <w:p>
      <w:pPr>
        <w:pStyle w:val="B1"/>
      </w:pPr>
      <w:r>
        <w:t>-</w:t>
      </w:r>
      <w:r>
        <w:tab/>
        <w:t>The MTLF compares the training data with real-time (or near-real time) data and evaluate if (any) data drift detected would result in an ML model drift that would reduce the accuracy of the analytics.</w:t>
      </w:r>
    </w:p>
    <w:p>
      <w:pPr>
        <w:pStyle w:val="NO"/>
        <w:rPr>
          <w:lang w:eastAsia="zh-CN"/>
        </w:rPr>
      </w:pPr>
      <w:r>
        <w:rPr>
          <w:lang w:eastAsia="ko-KR"/>
        </w:rPr>
        <w:t>NOTE:</w:t>
      </w:r>
      <w:r>
        <w:rPr>
          <w:lang w:eastAsia="ko-KR"/>
        </w:rPr>
        <w:tab/>
        <w:t>The MTLF can use statistical methods to determine if there is data drift. Such approach is out of scope of 3GPP.</w:t>
      </w:r>
    </w:p>
    <w:p>
      <w:pPr>
        <w:pStyle w:val="31"/>
      </w:pPr>
      <w:bookmarkStart w:id="4691" w:name="_Toc23791"/>
      <w:bookmarkStart w:id="4692" w:name="_Toc97269612"/>
      <w:bookmarkStart w:id="4693" w:name="_Toc101170917"/>
      <w:bookmarkStart w:id="4694" w:name="_Toc14625"/>
      <w:bookmarkStart w:id="4695" w:name="_Toc104433146"/>
      <w:bookmarkStart w:id="4696" w:name="_Toc104467320"/>
      <w:bookmarkStart w:id="4697" w:name="_Toc104467602"/>
      <w:bookmarkStart w:id="4698" w:name="_Toc104467938"/>
      <w:r>
        <w:t>6.4.2</w:t>
      </w:r>
      <w:r>
        <w:tab/>
        <w:t>Procedures</w:t>
      </w:r>
      <w:bookmarkEnd w:id="4691"/>
      <w:bookmarkEnd w:id="4692"/>
      <w:bookmarkEnd w:id="4693"/>
      <w:bookmarkEnd w:id="4694"/>
      <w:bookmarkEnd w:id="4695"/>
      <w:bookmarkEnd w:id="4696"/>
      <w:bookmarkEnd w:id="4697"/>
      <w:bookmarkEnd w:id="4698"/>
    </w:p>
    <w:p>
      <w:pPr>
        <w:pStyle w:val="EditorsNote"/>
        <w:rPr>
          <w:del w:id="4699" w:author="S2-2205070" w:date="2022-05-25T14:51:00Z"/>
          <w:lang w:eastAsia="en-US"/>
        </w:rPr>
      </w:pPr>
      <w:del w:id="4700" w:author="S2-2205070" w:date="2022-05-25T14:51:00Z">
        <w:r>
          <w:delText>Editor's note:</w:delText>
        </w:r>
        <w:r>
          <w:tab/>
          <w:delText>This clause describes high-level procedures and information flows for the solution.</w:delText>
        </w:r>
      </w:del>
    </w:p>
    <w:p>
      <w:pPr>
        <w:spacing w:before="60" w:after="120"/>
      </w:pPr>
      <w:bookmarkStart w:id="4701" w:name="_Toc97269613"/>
      <w:r>
        <w:t>The procedure is shown below:</w:t>
      </w:r>
    </w:p>
    <w:p>
      <w:pPr>
        <w:pStyle w:val="TH"/>
      </w:pPr>
      <w:r>
        <w:object w:dxaOrig="9600" w:dyaOrig="11302">
          <v:shape id="_x0000_i1030" type="#_x0000_t75" style="width:480pt;height:564pt" o:ole="">
            <v:imagedata r:id="rId30" o:title=""/>
          </v:shape>
          <o:OLEObject Type="Embed" ProgID="Visio.Drawing.15" ShapeID="_x0000_i1030" DrawAspect="Content" ObjectID="_1715085445" r:id="rId31"/>
        </w:object>
      </w:r>
    </w:p>
    <w:p>
      <w:pPr>
        <w:pStyle w:val="TF"/>
      </w:pPr>
      <w:r>
        <w:t>Figure 6.4.2-1: Model drift determined at MTLF NWDAF</w:t>
      </w:r>
    </w:p>
    <w:p>
      <w:pPr>
        <w:pStyle w:val="B1"/>
      </w:pPr>
      <w:r>
        <w:t>1.</w:t>
      </w:r>
      <w:r>
        <w:tab/>
        <w:t>A consumer requests analytics including an Analytics ID as per TS 23.288 [5]. For example, a consumer can request analytics for an Analytics ID for NF load. The request may include a minimum accuracy may denote a confidence level of the analytics requested. The consumer may include an indication that it can provide feedback on an action taken.</w:t>
      </w:r>
    </w:p>
    <w:p>
      <w:pPr>
        <w:pStyle w:val="B1"/>
      </w:pPr>
      <w:r>
        <w:t>2.</w:t>
      </w:r>
      <w:r>
        <w:tab/>
        <w:t>The AnLF request an ML model from the MTLF NWDAF to derive analytics for the Analytics ID requested if the AnLF has no ML model available for the requested Analytics ID.</w:t>
      </w:r>
    </w:p>
    <w:p>
      <w:pPr>
        <w:pStyle w:val="B1"/>
      </w:pPr>
      <w:r>
        <w:t>3.</w:t>
      </w:r>
      <w:r>
        <w:tab/>
        <w:t>The MTLF NWDAF provides the current trained ML model for the Analytics ID.</w:t>
      </w:r>
    </w:p>
    <w:p>
      <w:pPr>
        <w:pStyle w:val="B1"/>
      </w:pPr>
      <w:r>
        <w:t>4.</w:t>
      </w:r>
      <w:r>
        <w:tab/>
        <w:t xml:space="preserve">The MTLF provides the requested ML model to the AnLF NWDAF. Based on the feedback indication provided by the consumer the MTLF may include in the request to provide feedback when a consumer determines an </w:t>
      </w:r>
      <w:r>
        <w:lastRenderedPageBreak/>
        <w:t>action based on analytics provided by the AnLF. The feedback is used to determine whether drift detection should be carried out for an ML model (see step 10). The MTLF includes a notification correlation ID in the request.</w:t>
      </w:r>
    </w:p>
    <w:p>
      <w:pPr>
        <w:pStyle w:val="B1"/>
      </w:pPr>
      <w:r>
        <w:t>5.</w:t>
      </w:r>
      <w:r>
        <w:tab/>
        <w:t>The AnLF NWDAF derives analytics.</w:t>
      </w:r>
    </w:p>
    <w:p>
      <w:pPr>
        <w:pStyle w:val="B1"/>
      </w:pPr>
      <w:r>
        <w:t>6.</w:t>
      </w:r>
      <w:r>
        <w:tab/>
        <w:t>The AnLF NWDAF provides requested analytics to the consumer. The AnLF also forwards the feedback request received from the MTLF.</w:t>
      </w:r>
    </w:p>
    <w:p>
      <w:pPr>
        <w:pStyle w:val="B1"/>
      </w:pPr>
      <w:r>
        <w:t>7.</w:t>
      </w:r>
      <w:r>
        <w:tab/>
        <w:t>The consumer may determine an action based on the received analytics. For example, if the analytics indicate a high load at a UPF function the consumer, i</w:t>
      </w:r>
      <w:del w:id="4702" w:author="Rapporteur" w:date="2022-05-26T00:51:00Z">
        <w:r>
          <w:delText>.</w:delText>
        </w:r>
      </w:del>
      <w:r>
        <w:t>.e. SMF, may select a less loaded UPF.</w:t>
      </w:r>
    </w:p>
    <w:p>
      <w:pPr>
        <w:pStyle w:val="B1"/>
      </w:pPr>
      <w:r>
        <w:t>8.</w:t>
      </w:r>
      <w:r>
        <w:tab/>
        <w:t xml:space="preserve">[CONDITIONAL] Based on the feedback indication the consumer determines </w:t>
      </w:r>
      <w:ins w:id="4703" w:author="S2-2205078" w:date="2022-05-25T15:40:00Z">
        <w:r>
          <w:rPr>
            <w:rPrChange w:id="4704" w:author="Rapporteur" w:date="2022-05-26T00:51:00Z">
              <w:rPr>
                <w:highlight w:val="yellow"/>
              </w:rPr>
            </w:rPrChange>
          </w:rPr>
          <w:t>to report a network behaviour change including a time where the action was taken</w:t>
        </w:r>
        <w:r>
          <w:t>.</w:t>
        </w:r>
      </w:ins>
      <w:del w:id="4705" w:author="S2-2205078" w:date="2022-05-25T15:40:00Z">
        <w:r>
          <w:delText>to report an action based on analytics received from an NWDAF.</w:delText>
        </w:r>
      </w:del>
    </w:p>
    <w:p>
      <w:pPr>
        <w:pStyle w:val="NO"/>
        <w:rPr>
          <w:ins w:id="4706" w:author="S2-2205078" w:date="2022-05-25T15:41:00Z"/>
        </w:rPr>
      </w:pPr>
      <w:ins w:id="4707" w:author="S2-2205078" w:date="2022-05-25T15:41:00Z">
        <w:r>
          <w:t>NOTE</w:t>
        </w:r>
        <w:del w:id="4708" w:author="Rapporteur" w:date="2022-05-26T01:33:00Z">
          <w:r>
            <w:delText> </w:delText>
          </w:r>
        </w:del>
        <w:del w:id="4709" w:author="Rapporteur" w:date="2022-05-26T00:52:00Z">
          <w:r>
            <w:delText>X</w:delText>
          </w:r>
        </w:del>
        <w:r>
          <w:t>:</w:t>
        </w:r>
        <w:r>
          <w:tab/>
          <w:t>How the consumer determines that the action taken changes the behaviour of the network is implementation specific.</w:t>
        </w:r>
      </w:ins>
    </w:p>
    <w:p>
      <w:pPr>
        <w:pStyle w:val="B1"/>
      </w:pPr>
      <w:r>
        <w:t>9.</w:t>
      </w:r>
      <w:r>
        <w:tab/>
        <w:t xml:space="preserve">[CONDITIONAL] The consumer reports </w:t>
      </w:r>
      <w:ins w:id="4710" w:author="S2-2205078" w:date="2022-05-25T15:41:00Z">
        <w:r>
          <w:t xml:space="preserve">to the AnLF/MTLF that </w:t>
        </w:r>
      </w:ins>
      <w:r>
        <w:t>the action t</w:t>
      </w:r>
      <w:ins w:id="4711" w:author="S2-2205078" w:date="2022-05-25T15:41:00Z">
        <w:r>
          <w:t xml:space="preserve"> will change the behaviour of the network.</w:t>
        </w:r>
      </w:ins>
      <w:del w:id="4712" w:author="S2-2205078" w:date="2022-05-25T15:41:00Z">
        <w:r>
          <w:delText>ake to the MTLF.</w:delText>
        </w:r>
      </w:del>
    </w:p>
    <w:p>
      <w:pPr>
        <w:pStyle w:val="EditorsNote"/>
        <w:rPr>
          <w:rStyle w:val="EditorsNoteChar"/>
          <w:lang w:eastAsia="en-US"/>
        </w:rPr>
      </w:pPr>
      <w:r>
        <w:t>Editor's note:</w:t>
      </w:r>
      <w:r>
        <w:tab/>
        <w:t>The type of actions that the consumer can provide is FFS.</w:t>
      </w:r>
    </w:p>
    <w:p>
      <w:pPr>
        <w:pStyle w:val="B1"/>
      </w:pPr>
      <w:r>
        <w:t>10.</w:t>
      </w:r>
      <w:r>
        <w:tab/>
        <w:t>The MTLF determines based on the</w:t>
      </w:r>
      <w:ins w:id="4713" w:author="S2-2205078" w:date="2022-05-25T15:41:00Z">
        <w:r>
          <w:t xml:space="preserve"> received</w:t>
        </w:r>
      </w:ins>
      <w:r>
        <w:t xml:space="preserve"> feedback </w:t>
      </w:r>
      <w:ins w:id="4714" w:author="S2-2205078" w:date="2022-05-25T15:43:00Z">
        <w:r>
          <w:t xml:space="preserve">to evaluate </w:t>
        </w:r>
        <w:del w:id="4715" w:author="Rapporteur" w:date="2022-05-26T00:52:00Z">
          <w:r>
            <w:delText xml:space="preserve"> </w:delText>
          </w:r>
        </w:del>
        <w:r>
          <w:t>the accuracy of the ML model</w:t>
        </w:r>
        <w:del w:id="4716" w:author="Rapporteur" w:date="2022-05-26T00:53:00Z">
          <w:r>
            <w:delText>.</w:delText>
          </w:r>
        </w:del>
      </w:ins>
      <w:del w:id="4717" w:author="S2-2205078" w:date="2022-05-25T15:43:00Z">
        <w:r>
          <w:delText>if the action taken by the consumer could trigger a drift in data that would invalidate the ML model</w:delText>
        </w:r>
      </w:del>
      <w:r>
        <w:t>. Alternatively, the MTLF at regular intervals initiates an ML model drift detection as described in steps 12-14.</w:t>
      </w:r>
    </w:p>
    <w:p>
      <w:pPr>
        <w:pStyle w:val="B1"/>
      </w:pPr>
      <w:r>
        <w:t>11.</w:t>
      </w:r>
      <w:r>
        <w:tab/>
        <w:t>The MTLF NWDAF subscribes to historical data that were used to train the ML model for the specific Analytic ID from the ADRF.</w:t>
      </w:r>
    </w:p>
    <w:p>
      <w:pPr>
        <w:pStyle w:val="B1"/>
      </w:pPr>
      <w:r>
        <w:t>12.</w:t>
      </w:r>
      <w:r>
        <w:tab/>
        <w:t>The MTLF NWDAF subscribes to real-time data (or near real time data) from the 5GC NFs, AF, OAM that are required to derive analytics for an Analytic ID (as described for each Analytic ID in TS 23.288 [5].</w:t>
      </w:r>
    </w:p>
    <w:p>
      <w:pPr>
        <w:pStyle w:val="B1"/>
      </w:pPr>
      <w:r>
        <w:t>13.</w:t>
      </w:r>
      <w:r>
        <w:tab/>
        <w:t>The MTLF NWDAF determines model drift by comparing historical data with near real time data. The MTLF NWDAF may use statistical analysis or use AI/ML procedures to determine data/model drift (out of scope of 3GPP).</w:t>
      </w:r>
    </w:p>
    <w:p>
      <w:pPr>
        <w:pStyle w:val="B1"/>
      </w:pPr>
      <w:r>
        <w:t>14.</w:t>
      </w:r>
      <w:r>
        <w:tab/>
        <w:t>If the MTLF NWDAF determines that Model drift exceed a threshold the MTLF retrains the ML model.</w:t>
      </w:r>
    </w:p>
    <w:p>
      <w:pPr>
        <w:pStyle w:val="B1"/>
      </w:pPr>
      <w:r>
        <w:t>15.</w:t>
      </w:r>
      <w:r>
        <w:tab/>
        <w:t>The MTLF NWDAF may notify the AnLF that the ML model drift exceeds a threshold. The notification may notify the AnLF to stop using the ML model to provide analytics. The MTLF NWDAF may also provide an indication on when the updated ML model will be available.</w:t>
      </w:r>
    </w:p>
    <w:p>
      <w:pPr>
        <w:pStyle w:val="B1"/>
      </w:pPr>
      <w:r>
        <w:t>16.</w:t>
      </w:r>
      <w:r>
        <w:tab/>
        <w:t>Based on the indication received from the MTLF the AnLF may indicate to the analytics consumer a pause in the subscription because an ML model requires retraining. The AnLF may also indicate the time new analytics will be available.</w:t>
      </w:r>
    </w:p>
    <w:p>
      <w:pPr>
        <w:pStyle w:val="B1"/>
      </w:pPr>
      <w:r>
        <w:t>17.</w:t>
      </w:r>
      <w:r>
        <w:tab/>
        <w:t>The MTLF NWDAF provides the re-trained ML model to the AnLF NWDAF.</w:t>
      </w:r>
    </w:p>
    <w:p>
      <w:pPr>
        <w:pStyle w:val="B1"/>
      </w:pPr>
      <w:r>
        <w:t>18.</w:t>
      </w:r>
      <w:r>
        <w:tab/>
        <w:t>The AnLF notifies the consumer to resume subscription indicating analytics are available.</w:t>
      </w:r>
    </w:p>
    <w:p>
      <w:pPr>
        <w:pStyle w:val="31"/>
        <w:rPr>
          <w:lang w:eastAsia="zh-CN"/>
        </w:rPr>
      </w:pPr>
      <w:bookmarkStart w:id="4718" w:name="_Toc4053"/>
      <w:bookmarkStart w:id="4719" w:name="_Toc101170918"/>
      <w:bookmarkStart w:id="4720" w:name="_Toc6332"/>
      <w:bookmarkStart w:id="4721" w:name="_Toc104433147"/>
      <w:bookmarkStart w:id="4722" w:name="_Toc104467321"/>
      <w:bookmarkStart w:id="4723" w:name="_Toc104467603"/>
      <w:bookmarkStart w:id="4724" w:name="_Toc104467939"/>
      <w:r>
        <w:rPr>
          <w:lang w:eastAsia="zh-CN"/>
        </w:rPr>
        <w:t>6.4.3</w:t>
      </w:r>
      <w:r>
        <w:rPr>
          <w:lang w:eastAsia="zh-CN"/>
        </w:rPr>
        <w:tab/>
      </w:r>
      <w:r>
        <w:t xml:space="preserve">Impacts on </w:t>
      </w:r>
      <w:r>
        <w:rPr>
          <w:lang w:eastAsia="zh-CN"/>
        </w:rPr>
        <w:t>services,</w:t>
      </w:r>
      <w:r>
        <w:t xml:space="preserve"> entities and interfaces</w:t>
      </w:r>
      <w:bookmarkEnd w:id="4701"/>
      <w:bookmarkEnd w:id="4718"/>
      <w:bookmarkEnd w:id="4719"/>
      <w:bookmarkEnd w:id="4720"/>
      <w:bookmarkEnd w:id="4721"/>
      <w:bookmarkEnd w:id="4722"/>
      <w:bookmarkEnd w:id="4723"/>
      <w:bookmarkEnd w:id="4724"/>
    </w:p>
    <w:p>
      <w:pPr>
        <w:pStyle w:val="EditorsNote"/>
        <w:rPr>
          <w:del w:id="4725" w:author="S2-2205070" w:date="2022-05-25T14:52:00Z"/>
          <w:lang w:eastAsia="en-US"/>
        </w:rPr>
      </w:pPr>
      <w:del w:id="4726" w:author="S2-2205070" w:date="2022-05-25T14:52:00Z">
        <w:r>
          <w:delText>Editor's note:</w:delText>
        </w:r>
        <w:r>
          <w:tab/>
          <w:delText>This clause captures impacts on existing 3GPP nodes and functional elements.</w:delText>
        </w:r>
      </w:del>
    </w:p>
    <w:p>
      <w:pPr>
        <w:pStyle w:val="B1"/>
      </w:pPr>
      <w:r>
        <w:t>-</w:t>
      </w:r>
      <w:r>
        <w:tab/>
        <w:t>MTLF: Identifying ML model drift by comparing historical data with real-time data.</w:t>
      </w:r>
    </w:p>
    <w:p>
      <w:pPr>
        <w:pStyle w:val="B1"/>
      </w:pPr>
      <w:r>
        <w:t>-</w:t>
      </w:r>
      <w:r>
        <w:tab/>
        <w:t>Consumer of analytics: Providing feedback to AnLF/MTLF on an action taken.</w:t>
      </w:r>
    </w:p>
    <w:p>
      <w:pPr>
        <w:pStyle w:val="21"/>
      </w:pPr>
      <w:bookmarkStart w:id="4727" w:name="_Toc101170919"/>
      <w:bookmarkStart w:id="4728" w:name="_Toc4191"/>
      <w:bookmarkStart w:id="4729" w:name="_Toc29490"/>
      <w:bookmarkStart w:id="4730" w:name="_Toc104433148"/>
      <w:bookmarkStart w:id="4731" w:name="_Toc104467322"/>
      <w:bookmarkStart w:id="4732" w:name="_Toc104467604"/>
      <w:bookmarkStart w:id="4733" w:name="_Toc104467940"/>
      <w:r>
        <w:rPr>
          <w:lang w:eastAsia="zh-CN"/>
        </w:rPr>
        <w:t>6.5</w:t>
      </w:r>
      <w:r>
        <w:rPr>
          <w:lang w:eastAsia="ko-KR"/>
        </w:rPr>
        <w:tab/>
      </w:r>
      <w:r>
        <w:t>Solution</w:t>
      </w:r>
      <w:r>
        <w:rPr>
          <w:lang w:eastAsia="zh-CN"/>
        </w:rPr>
        <w:t xml:space="preserve"> #5</w:t>
      </w:r>
      <w:r>
        <w:t xml:space="preserve">: </w:t>
      </w:r>
      <w:r>
        <w:rPr>
          <w:lang w:eastAsia="ko-KR"/>
        </w:rPr>
        <w:t>Enhancements on ML model provision to improve correctness of NWDAF analytics</w:t>
      </w:r>
      <w:bookmarkEnd w:id="4727"/>
      <w:bookmarkEnd w:id="4728"/>
      <w:bookmarkEnd w:id="4729"/>
      <w:bookmarkEnd w:id="4730"/>
      <w:bookmarkEnd w:id="4731"/>
      <w:bookmarkEnd w:id="4732"/>
      <w:bookmarkEnd w:id="4733"/>
    </w:p>
    <w:p>
      <w:pPr>
        <w:pStyle w:val="31"/>
      </w:pPr>
      <w:bookmarkStart w:id="4734" w:name="_Toc23102"/>
      <w:bookmarkStart w:id="4735" w:name="_Toc101170920"/>
      <w:bookmarkStart w:id="4736" w:name="_Toc14126"/>
      <w:bookmarkStart w:id="4737" w:name="_Toc104433149"/>
      <w:bookmarkStart w:id="4738" w:name="_Toc104467323"/>
      <w:bookmarkStart w:id="4739" w:name="_Toc104467605"/>
      <w:bookmarkStart w:id="4740" w:name="_Toc104467941"/>
      <w:r>
        <w:t>6.5.1</w:t>
      </w:r>
      <w:r>
        <w:tab/>
        <w:t>Description</w:t>
      </w:r>
      <w:bookmarkEnd w:id="4734"/>
      <w:bookmarkEnd w:id="4735"/>
      <w:bookmarkEnd w:id="4736"/>
      <w:bookmarkEnd w:id="4737"/>
      <w:bookmarkEnd w:id="4738"/>
      <w:bookmarkEnd w:id="4739"/>
      <w:bookmarkEnd w:id="4740"/>
    </w:p>
    <w:p>
      <w:pPr>
        <w:rPr>
          <w:lang w:eastAsia="ko-KR"/>
        </w:rPr>
      </w:pPr>
      <w:r>
        <w:rPr>
          <w:lang w:eastAsia="ko-KR"/>
        </w:rPr>
        <w:t>This is a solution for Key Issue #1: "How to improve correctness of NWDAF analytics".</w:t>
      </w:r>
    </w:p>
    <w:p>
      <w:pPr>
        <w:rPr>
          <w:lang w:eastAsia="ko-KR"/>
        </w:rPr>
      </w:pPr>
      <w:r>
        <w:rPr>
          <w:lang w:eastAsia="ko-KR"/>
        </w:rPr>
        <w:lastRenderedPageBreak/>
        <w:t>This solution introduces several options for improving the correctness of NWDAF analytics by enabling the ability of self-correction on NWDAF based on closed-loop control.</w:t>
      </w:r>
    </w:p>
    <w:p>
      <w:pPr>
        <w:rPr>
          <w:lang w:eastAsia="ko-KR"/>
        </w:rPr>
      </w:pPr>
      <w:r>
        <w:rPr>
          <w:lang w:eastAsia="ko-KR"/>
        </w:rPr>
        <w:t>Specifically, in case of analytics for prediction, the provided analytics (i.e. desired data and events for prediction) by an NWDAF can be different to actual data or events occurred in analytics target period and it may become significant faults on the consumer NF action. In order to address the potential faults on NF action, this solution proposes that the procedures for NWDAF i) to monitor the accuracy of the provided analytics, and ii) to correct potential errors on analytics as described in clause 6.5.2.</w:t>
      </w:r>
    </w:p>
    <w:p>
      <w:pPr>
        <w:rPr>
          <w:lang w:eastAsia="ko-KR"/>
        </w:rPr>
      </w:pPr>
      <w:r>
        <w:rPr>
          <w:lang w:eastAsia="ko-KR"/>
        </w:rPr>
        <w:t>For details, NWDAF is decomposed into AnLF and MTLF which provide analytics and ML model, respectively. Since AnLF generates analytics inferred by the provisioned ML model from MTLF, the error on analytics could be incurred by inappropriate ML model provision. Thus, MTLF should monitor the error on analytics for checking accuracy of the provisioned ML model. However, the current specification does not allow that MTLF monitors the analytics generated by AnLF as well as the actual data and events during Analytics target period. To that end, this solution proposes two options: i) AnLF based error monitoring, and ii) MTLF based error monitoring as described in clauses 6.5.2.1 and 6.5.2.2, respectively.</w:t>
      </w:r>
    </w:p>
    <w:p>
      <w:pPr>
        <w:rPr>
          <w:lang w:eastAsia="ko-KR"/>
        </w:rPr>
      </w:pPr>
      <w:r>
        <w:rPr>
          <w:lang w:eastAsia="ko-KR"/>
        </w:rPr>
        <w:t>Also, in current specification the MTLF provides ML model relying on the belief that the 5GS will be in similar state during Analytics target period as the period when the trained data had been sampled. In fact, however, the configuration updates, policy changes, and various unexpected events on 5GS would continuously occur during the analytics target period and it could incur the dynamics that the provisioned ML model have not been trained. In case, consequently, the accuracy of NWDAF analytics will be significantly degraded. In order to address the problem, this solution proposes to enable MTLF to detect the dynamics and to provide a better ML model for the system as described in clause 6.5.2.3.</w:t>
      </w:r>
    </w:p>
    <w:p>
      <w:pPr>
        <w:pStyle w:val="31"/>
      </w:pPr>
      <w:bookmarkStart w:id="4741" w:name="_Toc5277"/>
      <w:bookmarkStart w:id="4742" w:name="_Toc101170921"/>
      <w:bookmarkStart w:id="4743" w:name="_Toc29586"/>
      <w:bookmarkStart w:id="4744" w:name="_Toc104433150"/>
      <w:bookmarkStart w:id="4745" w:name="_Toc104467324"/>
      <w:bookmarkStart w:id="4746" w:name="_Toc104467606"/>
      <w:bookmarkStart w:id="4747" w:name="_Toc104467942"/>
      <w:r>
        <w:t>6.5.2</w:t>
      </w:r>
      <w:r>
        <w:tab/>
        <w:t>Procedures</w:t>
      </w:r>
      <w:bookmarkEnd w:id="4741"/>
      <w:bookmarkEnd w:id="4742"/>
      <w:bookmarkEnd w:id="4743"/>
      <w:bookmarkEnd w:id="4744"/>
      <w:bookmarkEnd w:id="4745"/>
      <w:bookmarkEnd w:id="4746"/>
      <w:bookmarkEnd w:id="4747"/>
    </w:p>
    <w:p>
      <w:pPr>
        <w:rPr>
          <w:lang w:eastAsia="ko-KR"/>
        </w:rPr>
      </w:pPr>
      <w:r>
        <w:rPr>
          <w:lang w:eastAsia="ko-KR"/>
        </w:rPr>
        <w:t>Figure 6.5.2-1 depicts the general procedures for this solution to enhance the accuracy of NWDAF analytics.</w:t>
      </w:r>
    </w:p>
    <w:p>
      <w:pPr>
        <w:pStyle w:val="TH"/>
      </w:pPr>
      <w:r>
        <w:object w:dxaOrig="9633" w:dyaOrig="3807">
          <v:shape id="_x0000_i1031" type="#_x0000_t75" style="width:480pt;height:192pt" o:ole="">
            <v:imagedata r:id="rId32" o:title=""/>
          </v:shape>
          <o:OLEObject Type="Embed" ProgID="Visio.Drawing.15" ShapeID="_x0000_i1031" DrawAspect="Content" ObjectID="_1715085446" r:id="rId33"/>
        </w:object>
      </w:r>
    </w:p>
    <w:p>
      <w:pPr>
        <w:pStyle w:val="TF"/>
        <w:overflowPunct/>
        <w:autoSpaceDE/>
        <w:autoSpaceDN/>
        <w:adjustRightInd/>
        <w:textAlignment w:val="auto"/>
        <w:rPr>
          <w:lang w:eastAsia="en-US"/>
        </w:rPr>
      </w:pPr>
      <w:r>
        <w:rPr>
          <w:lang w:eastAsia="en-US"/>
        </w:rPr>
        <w:t>Figure 6.5.2-1: General procedures for enhancing the accuracy of NWDAF analytics</w:t>
      </w:r>
    </w:p>
    <w:p>
      <w:pPr>
        <w:pStyle w:val="B1"/>
        <w:rPr>
          <w:lang w:eastAsia="ko-KR"/>
        </w:rPr>
      </w:pPr>
      <w:r>
        <w:rPr>
          <w:lang w:eastAsia="ko-KR"/>
        </w:rPr>
        <w:t>0.</w:t>
      </w:r>
      <w:r>
        <w:rPr>
          <w:lang w:eastAsia="ko-KR"/>
        </w:rPr>
        <w:tab/>
        <w:t>The consumer NF subscribes to AnLF services (via DCCF) to provide a (set of) analytics.</w:t>
      </w:r>
    </w:p>
    <w:p>
      <w:pPr>
        <w:pStyle w:val="B1"/>
        <w:rPr>
          <w:lang w:eastAsia="ko-KR"/>
        </w:rPr>
      </w:pPr>
      <w:r>
        <w:rPr>
          <w:lang w:eastAsia="ko-KR"/>
        </w:rPr>
        <w:t>1.</w:t>
      </w:r>
      <w:r>
        <w:rPr>
          <w:lang w:eastAsia="ko-KR"/>
        </w:rPr>
        <w:tab/>
        <w:t>The NWDAF containing AnLF subscribes to a (set of) trained ML model(s) associated with a (set of) Analytics ID(s) by invoking Nnwdaf_MLModelProvision_Subscribe service operation.</w:t>
      </w:r>
    </w:p>
    <w:p>
      <w:pPr>
        <w:pStyle w:val="B1"/>
        <w:rPr>
          <w:lang w:eastAsia="ko-KR"/>
        </w:rPr>
      </w:pPr>
      <w:r>
        <w:rPr>
          <w:lang w:eastAsia="ko-KR"/>
        </w:rPr>
        <w:t>2.</w:t>
      </w:r>
      <w:r>
        <w:rPr>
          <w:lang w:eastAsia="ko-KR"/>
        </w:rPr>
        <w:tab/>
        <w:t>The NWDAF containing AnLF monitors error between generated analytics by the ML model and actual events, and sends the monitoring results to the NWDAF containing MTLF as described in clause 6.5.2.1.</w:t>
      </w:r>
    </w:p>
    <w:p>
      <w:pPr>
        <w:pStyle w:val="B1"/>
        <w:rPr>
          <w:lang w:eastAsia="ko-KR"/>
        </w:rPr>
      </w:pPr>
      <w:r>
        <w:rPr>
          <w:lang w:eastAsia="ko-KR"/>
        </w:rPr>
        <w:t>3.</w:t>
      </w:r>
      <w:r>
        <w:rPr>
          <w:lang w:eastAsia="ko-KR"/>
        </w:rPr>
        <w:tab/>
        <w:t>The NWDAF containing MTLF monitors difference between the data for training the ML model and the actual data as described in clause 6.5.2.2.</w:t>
      </w:r>
    </w:p>
    <w:p>
      <w:pPr>
        <w:pStyle w:val="B1"/>
        <w:rPr>
          <w:lang w:eastAsia="ko-KR"/>
        </w:rPr>
      </w:pPr>
      <w:r>
        <w:rPr>
          <w:lang w:eastAsia="ko-KR"/>
        </w:rPr>
        <w:t>4.</w:t>
      </w:r>
      <w:r>
        <w:rPr>
          <w:lang w:eastAsia="ko-KR"/>
        </w:rPr>
        <w:tab/>
        <w:t>The NWDAF containing MTLF detects the dynamics on 5GS associated with the analytics as described in clause 6.5.2.3.</w:t>
      </w:r>
    </w:p>
    <w:p>
      <w:pPr>
        <w:pStyle w:val="B1"/>
        <w:rPr>
          <w:lang w:eastAsia="ko-KR"/>
        </w:rPr>
      </w:pPr>
      <w:r>
        <w:rPr>
          <w:lang w:eastAsia="ko-KR"/>
        </w:rPr>
        <w:t>5.</w:t>
      </w:r>
      <w:r>
        <w:rPr>
          <w:lang w:eastAsia="ko-KR"/>
        </w:rPr>
        <w:tab/>
        <w:t>The NWDAF containing MTLF determines to re-select a (set of) trained ML model(s) associated with a (set of) analytics and/or to re-train the trained ML model(s) based on the retrieved results of step 2-4.</w:t>
      </w:r>
    </w:p>
    <w:p>
      <w:pPr>
        <w:pStyle w:val="NO"/>
      </w:pPr>
      <w:r>
        <w:lastRenderedPageBreak/>
        <w:t>NOTE:</w:t>
      </w:r>
      <w:r>
        <w:tab/>
        <w:t>Each result of steps (i.e. step 2, step 3, and step 4) can trigger the decision of reselection and retraining of ML model.</w:t>
      </w:r>
    </w:p>
    <w:p>
      <w:pPr>
        <w:pStyle w:val="B1"/>
        <w:rPr>
          <w:lang w:eastAsia="ko-KR"/>
        </w:rPr>
      </w:pPr>
      <w:r>
        <w:rPr>
          <w:lang w:eastAsia="ko-KR"/>
        </w:rPr>
        <w:t>6.</w:t>
      </w:r>
      <w:r>
        <w:rPr>
          <w:lang w:eastAsia="ko-KR"/>
        </w:rPr>
        <w:tab/>
        <w:t>If the NWDAF containing MTLF select a novel trained ML model and/or re-trains the ML model, then send the ML model to the NWDAF containing AnLF by invoking Nnwdaf_MLModelProvision_Notify service operation.</w:t>
      </w:r>
    </w:p>
    <w:p>
      <w:pPr>
        <w:pStyle w:val="41"/>
        <w:rPr>
          <w:lang w:eastAsia="en-US"/>
        </w:rPr>
      </w:pPr>
      <w:bookmarkStart w:id="4748" w:name="_Toc101170922"/>
      <w:bookmarkStart w:id="4749" w:name="_Toc28219"/>
      <w:bookmarkStart w:id="4750" w:name="_Toc104433151"/>
      <w:bookmarkStart w:id="4751" w:name="_Toc104467607"/>
      <w:bookmarkStart w:id="4752" w:name="_Toc104467943"/>
      <w:r>
        <w:rPr>
          <w:lang w:eastAsia="en-US"/>
        </w:rPr>
        <w:t>6.5.2.1</w:t>
      </w:r>
      <w:r>
        <w:rPr>
          <w:lang w:eastAsia="en-US"/>
        </w:rPr>
        <w:tab/>
        <w:t>Procedures for AnLF based error monitoring</w:t>
      </w:r>
      <w:bookmarkEnd w:id="4748"/>
      <w:bookmarkEnd w:id="4749"/>
      <w:bookmarkEnd w:id="4750"/>
      <w:bookmarkEnd w:id="4751"/>
      <w:bookmarkEnd w:id="4752"/>
    </w:p>
    <w:p>
      <w:pPr>
        <w:rPr>
          <w:lang w:eastAsia="ko-KR"/>
        </w:rPr>
      </w:pPr>
      <w:r>
        <w:rPr>
          <w:lang w:eastAsia="ko-KR"/>
        </w:rPr>
        <w:t>Figure 6.5.2.1-1 describes the procedures that NWDAF containing AnLF monitors the error on the provided analytics from the ML model.</w:t>
      </w:r>
    </w:p>
    <w:p>
      <w:pPr>
        <w:pStyle w:val="TH"/>
        <w:rPr>
          <w:rFonts w:eastAsia="Yu Mincho"/>
        </w:rPr>
      </w:pPr>
      <w:ins w:id="4753" w:author="S2-2205075" w:date="2022-05-25T15:22:00Z">
        <w:r>
          <w:object w:dxaOrig="9960" w:dyaOrig="5422">
            <v:shape id="_x0000_i1032" type="#_x0000_t75" style="width:498pt;height:270pt" o:ole="">
              <v:imagedata r:id="rId34" o:title=""/>
            </v:shape>
            <o:OLEObject Type="Embed" ProgID="Visio.Drawing.15" ShapeID="_x0000_i1032" DrawAspect="Content" ObjectID="_1715085447" r:id="rId35"/>
          </w:object>
        </w:r>
      </w:ins>
      <w:del w:id="4754" w:author="S2-2205075" w:date="2022-05-25T15:22:00Z">
        <w:r>
          <w:object w:dxaOrig="9633" w:dyaOrig="5171">
            <v:shape id="_x0000_i1033" type="#_x0000_t75" style="width:480pt;height:258pt" o:ole="">
              <v:imagedata r:id="rId36" o:title=""/>
            </v:shape>
            <o:OLEObject Type="Embed" ProgID="Visio.Drawing.15" ShapeID="_x0000_i1033" DrawAspect="Content" ObjectID="_1715085448" r:id="rId37"/>
          </w:object>
        </w:r>
      </w:del>
    </w:p>
    <w:p>
      <w:pPr>
        <w:pStyle w:val="TF"/>
        <w:overflowPunct/>
        <w:autoSpaceDE/>
        <w:autoSpaceDN/>
        <w:adjustRightInd/>
        <w:textAlignment w:val="auto"/>
        <w:rPr>
          <w:lang w:eastAsia="en-US"/>
        </w:rPr>
      </w:pPr>
      <w:r>
        <w:rPr>
          <w:lang w:eastAsia="en-US"/>
        </w:rPr>
        <w:t>Figure 6.5.2.1-1: The procedures for AnLF based error monitoring and handling</w:t>
      </w:r>
    </w:p>
    <w:p>
      <w:pPr>
        <w:pStyle w:val="B1"/>
        <w:rPr>
          <w:lang w:eastAsia="ko-KR"/>
        </w:rPr>
      </w:pPr>
      <w:r>
        <w:rPr>
          <w:lang w:eastAsia="ko-KR"/>
        </w:rPr>
        <w:t>0.</w:t>
      </w:r>
      <w:r>
        <w:rPr>
          <w:lang w:eastAsia="ko-KR"/>
        </w:rPr>
        <w:tab/>
        <w:t>The NWDAF containing AnLF subscribes to a (set of) trained ML model(s) associated with a (set of) Analytics ID(s) by invoking Nnwdaf_MLModelProvision_Subscribe service operation as described in step 1 of Figure 6.5.2-1.</w:t>
      </w:r>
    </w:p>
    <w:p>
      <w:pPr>
        <w:pStyle w:val="B1"/>
        <w:rPr>
          <w:lang w:eastAsia="ko-KR"/>
        </w:rPr>
      </w:pPr>
      <w:r>
        <w:rPr>
          <w:lang w:eastAsia="ko-KR"/>
        </w:rPr>
        <w:t>1.</w:t>
      </w:r>
      <w:r>
        <w:rPr>
          <w:lang w:eastAsia="ko-KR"/>
        </w:rPr>
        <w:tab/>
        <w:t>The NWDAF containing MTLF provides a (set of) trained ML model(s) associated with a (set of) Analytics ID(s) and may indicate a (set of) threshold(s) for accuracy of the trained ML model by invoking Nnwdaf_MLModelProvision_Notify service operation.</w:t>
      </w:r>
    </w:p>
    <w:p>
      <w:pPr>
        <w:pStyle w:val="B1"/>
        <w:rPr>
          <w:lang w:eastAsia="ko-KR"/>
        </w:rPr>
      </w:pPr>
      <w:r>
        <w:rPr>
          <w:lang w:eastAsia="ko-KR"/>
        </w:rPr>
        <w:t>2a-2b.</w:t>
      </w:r>
      <w:r>
        <w:rPr>
          <w:lang w:eastAsia="ko-KR"/>
        </w:rPr>
        <w:tab/>
        <w:t>The NWDAF containing AnLF generates a (set of) Analytics and provide the Analytics to the consumer NF according to the service operation as described in step 0 of Figure 6.5.2-1, and store the provided Analytics to measure the accuracy compared to the actual data.</w:t>
      </w:r>
      <w:ins w:id="4755" w:author="S2-2205075" w:date="2022-05-25T15:23:00Z">
        <w:r>
          <w:rPr>
            <w:lang w:eastAsia="ko-KR"/>
          </w:rPr>
          <w:t xml:space="preserve"> The NWDAF containing AnLF may request that the ADRF stores the events and data used for generating analytics by triggering Nadrf_DataManagement_StorageRequest.</w:t>
        </w:r>
      </w:ins>
    </w:p>
    <w:p>
      <w:pPr>
        <w:pStyle w:val="B1"/>
        <w:rPr>
          <w:lang w:eastAsia="ko-KR"/>
        </w:rPr>
      </w:pPr>
      <w:r>
        <w:rPr>
          <w:lang w:eastAsia="ko-KR"/>
        </w:rPr>
        <w:t>3.</w:t>
      </w:r>
      <w:r>
        <w:rPr>
          <w:lang w:eastAsia="ko-KR"/>
        </w:rPr>
        <w:tab/>
        <w:t>The NWDAF containing AnLF continues to collect actual events and data related to the provided analytics during the analytics target period by triggering the procedures in clause 6.2 of TS 23.288 [5].</w:t>
      </w:r>
      <w:ins w:id="4756" w:author="S2-2205075" w:date="2022-05-25T15:23:00Z">
        <w:r>
          <w:rPr>
            <w:lang w:eastAsia="ko-KR"/>
          </w:rPr>
          <w:t xml:space="preserve"> The NWDAF containing AnLF may request that the ADRF stores the actual events and data related to the provided analytics during the analytics target period by triggering Nadrf_DataManagement_StorageRequest.</w:t>
        </w:r>
      </w:ins>
    </w:p>
    <w:p>
      <w:pPr>
        <w:pStyle w:val="B1"/>
        <w:rPr>
          <w:lang w:eastAsia="ko-KR"/>
        </w:rPr>
      </w:pPr>
      <w:r>
        <w:rPr>
          <w:lang w:eastAsia="ko-KR"/>
        </w:rPr>
        <w:t>4.</w:t>
      </w:r>
      <w:r>
        <w:rPr>
          <w:lang w:eastAsia="ko-KR"/>
        </w:rPr>
        <w:tab/>
        <w:t>The NWDAF containing AnLF measures the accuracy of the provided analytics at step 2a-2b by compared to the collected events/data at step 3.</w:t>
      </w:r>
    </w:p>
    <w:p>
      <w:pPr>
        <w:pStyle w:val="B1"/>
        <w:rPr>
          <w:lang w:eastAsia="ko-KR"/>
        </w:rPr>
      </w:pPr>
      <w:r>
        <w:rPr>
          <w:lang w:eastAsia="ko-KR"/>
        </w:rPr>
        <w:t>5.</w:t>
      </w:r>
      <w:r>
        <w:rPr>
          <w:lang w:eastAsia="ko-KR"/>
        </w:rPr>
        <w:tab/>
        <w:t>When the measured accuracy at step 4 is lower than the target accuracy of the analytics on the NWDAF containing AnLF and/or lower than the threshold for accuracy of the provided ML model, if provided at step 1, the NWDAF containing AnLF sends the errors by invoking Nnwdaf_MLModelProvision_Subscribe with the indication of cause = "inaccuracy".</w:t>
      </w:r>
      <w:ins w:id="4757" w:author="S2-2205075" w:date="2022-05-25T15:23:00Z">
        <w:r>
          <w:rPr>
            <w:lang w:eastAsia="ko-KR"/>
          </w:rPr>
          <w:t xml:space="preserve"> If the NWDWAF containing AnLF requests to store </w:t>
        </w:r>
        <w:del w:id="4758" w:author="Rapporteur" w:date="2022-05-26T03:01:00Z">
          <w:r>
            <w:rPr>
              <w:lang w:eastAsia="ko-KR"/>
            </w:rPr>
            <w:delText xml:space="preserve"> </w:delText>
          </w:r>
        </w:del>
        <w:r>
          <w:rPr>
            <w:lang w:eastAsia="ko-KR"/>
          </w:rPr>
          <w:t xml:space="preserve">the actual events and data related to the provided analytics at ADRF at step 3, the AnLF may include ADRF information (i.e., ADRF </w:t>
        </w:r>
        <w:r>
          <w:rPr>
            <w:lang w:eastAsia="ko-KR"/>
          </w:rPr>
          <w:lastRenderedPageBreak/>
          <w:t>ID, Storage Transaction Identifier, Notification Correlation ID) in Nnwdaf_MLModelProvision_Subscribe operation.</w:t>
        </w:r>
      </w:ins>
    </w:p>
    <w:p>
      <w:pPr>
        <w:pStyle w:val="B1"/>
        <w:rPr>
          <w:ins w:id="4759" w:author="S2-2205075" w:date="2022-05-25T15:24:00Z"/>
          <w:lang w:eastAsia="ko-KR"/>
        </w:rPr>
      </w:pPr>
      <w:bookmarkStart w:id="4760" w:name="_Toc5410"/>
      <w:bookmarkStart w:id="4761" w:name="_Toc101170923"/>
      <w:ins w:id="4762" w:author="S2-2205075" w:date="2022-05-25T15:24:00Z">
        <w:r>
          <w:rPr>
            <w:rFonts w:hint="eastAsia"/>
            <w:lang w:eastAsia="ko-KR"/>
          </w:rPr>
          <w:t>6</w:t>
        </w:r>
        <w:r>
          <w:rPr>
            <w:lang w:eastAsia="ko-KR"/>
          </w:rPr>
          <w:t>.</w:t>
        </w:r>
        <w:r>
          <w:rPr>
            <w:lang w:eastAsia="ko-KR"/>
          </w:rPr>
          <w:tab/>
          <w:t>The NWDAF containing MTLF may retrieve the events and data used for generating analytics and, the actual events and data related to the provided analytics during the analytics target period from the ADRF by invoking Nadrf_</w:t>
        </w:r>
        <w:r>
          <w:rPr>
            <w:rFonts w:hint="eastAsia"/>
            <w:lang w:eastAsia="ko-KR"/>
          </w:rPr>
          <w:t>D</w:t>
        </w:r>
        <w:r>
          <w:rPr>
            <w:lang w:eastAsia="ko-KR"/>
          </w:rPr>
          <w:t xml:space="preserve">ataManagementRetrievalRequest service operation. The NWDAF containing MTLF may re-evaluate the provisioned ML model by compared the retrieved events and data to the trained data. </w:t>
        </w:r>
      </w:ins>
    </w:p>
    <w:p>
      <w:pPr>
        <w:pStyle w:val="NO"/>
        <w:rPr>
          <w:ins w:id="4763" w:author="S2-2205075" w:date="2022-05-25T15:24:00Z"/>
          <w:rFonts w:eastAsia="Malgun Gothic"/>
          <w:lang w:eastAsia="ko-KR"/>
        </w:rPr>
      </w:pPr>
      <w:ins w:id="4764" w:author="S2-2205075" w:date="2022-05-25T15:24:00Z">
        <w:r>
          <w:rPr>
            <w:rFonts w:eastAsia="Malgun Gothic"/>
            <w:lang w:eastAsia="ko-KR"/>
          </w:rPr>
          <w:t>NOTE:</w:t>
        </w:r>
        <w:r>
          <w:rPr>
            <w:rFonts w:eastAsia="Malgun Gothic"/>
            <w:lang w:eastAsia="ko-KR"/>
          </w:rPr>
          <w:tab/>
          <w:t xml:space="preserve">Step 6 can be triggered by the NWDAF containing MTLF internal logic or when the NWDAF containing MTLF get notification from ADRF, i.e., Nadrf_DataManagement_RetrievalNotify in which includes Fetch Instruction and the Notification Correlation ID. </w:t>
        </w:r>
      </w:ins>
    </w:p>
    <w:p>
      <w:pPr>
        <w:pStyle w:val="41"/>
        <w:rPr>
          <w:lang w:eastAsia="en-US"/>
        </w:rPr>
      </w:pPr>
      <w:bookmarkStart w:id="4765" w:name="_Toc104433152"/>
      <w:bookmarkStart w:id="4766" w:name="_Toc104467608"/>
      <w:bookmarkStart w:id="4767" w:name="_Toc104467944"/>
      <w:r>
        <w:rPr>
          <w:lang w:eastAsia="en-US"/>
        </w:rPr>
        <w:t>6.5.2.2</w:t>
      </w:r>
      <w:r>
        <w:rPr>
          <w:lang w:eastAsia="en-US"/>
        </w:rPr>
        <w:tab/>
        <w:t>Procedures for MTLF based error monitoring</w:t>
      </w:r>
      <w:bookmarkEnd w:id="4760"/>
      <w:bookmarkEnd w:id="4761"/>
      <w:bookmarkEnd w:id="4765"/>
      <w:bookmarkEnd w:id="4766"/>
      <w:bookmarkEnd w:id="4767"/>
    </w:p>
    <w:p>
      <w:pPr>
        <w:rPr>
          <w:lang w:eastAsia="ko-KR"/>
        </w:rPr>
      </w:pPr>
      <w:r>
        <w:rPr>
          <w:lang w:eastAsia="ko-KR"/>
        </w:rPr>
        <w:t>Figure 6.5.2.2-1 describes the procedures that NWDAF containing MTLF monitors expected error on the analytics by the provisioned ML model.</w:t>
      </w:r>
    </w:p>
    <w:p>
      <w:pPr>
        <w:pStyle w:val="TH"/>
      </w:pPr>
      <w:ins w:id="4768" w:author="S2-2205075" w:date="2022-05-25T15:25:00Z">
        <w:r>
          <w:object w:dxaOrig="10571" w:dyaOrig="5345">
            <v:shape id="_x0000_i1034" type="#_x0000_t75" style="width:528pt;height:270pt" o:ole="">
              <v:imagedata r:id="rId38" o:title=""/>
            </v:shape>
            <o:OLEObject Type="Embed" ProgID="Visio.Drawing.15" ShapeID="_x0000_i1034" DrawAspect="Content" ObjectID="_1715085449" r:id="rId39"/>
          </w:object>
        </w:r>
      </w:ins>
      <w:del w:id="4769" w:author="S2-2205075" w:date="2022-05-25T15:25:00Z">
        <w:r>
          <w:object w:dxaOrig="9633" w:dyaOrig="5193">
            <v:shape id="_x0000_i1035" type="#_x0000_t75" style="width:480pt;height:258pt" o:ole="">
              <v:imagedata r:id="rId40" o:title=""/>
            </v:shape>
            <o:OLEObject Type="Embed" ProgID="Visio.Drawing.15" ShapeID="_x0000_i1035" DrawAspect="Content" ObjectID="_1715085450" r:id="rId41"/>
          </w:object>
        </w:r>
      </w:del>
    </w:p>
    <w:p>
      <w:pPr>
        <w:pStyle w:val="TF"/>
        <w:overflowPunct/>
        <w:autoSpaceDE/>
        <w:autoSpaceDN/>
        <w:adjustRightInd/>
        <w:textAlignment w:val="auto"/>
        <w:rPr>
          <w:lang w:eastAsia="en-US"/>
        </w:rPr>
      </w:pPr>
      <w:r>
        <w:rPr>
          <w:lang w:eastAsia="en-US"/>
        </w:rPr>
        <w:t>Figure 6.5.2.2-1: The procedures for MTLF based expected error monitoring</w:t>
      </w:r>
    </w:p>
    <w:p>
      <w:pPr>
        <w:pStyle w:val="B1"/>
        <w:rPr>
          <w:lang w:eastAsia="ko-KR"/>
        </w:rPr>
      </w:pPr>
      <w:r>
        <w:rPr>
          <w:lang w:eastAsia="ko-KR"/>
        </w:rPr>
        <w:t>0a.</w:t>
      </w:r>
      <w:r>
        <w:rPr>
          <w:lang w:eastAsia="ko-KR"/>
        </w:rPr>
        <w:tab/>
        <w:t>The NWDAF containing MTLF trains an ML model with a set of trained data and stores the set of trained data or the characteristics of trained data (e.g. mean, variance, etc.) for step 3.</w:t>
      </w:r>
    </w:p>
    <w:p>
      <w:pPr>
        <w:pStyle w:val="B1"/>
        <w:rPr>
          <w:lang w:eastAsia="ko-KR"/>
        </w:rPr>
      </w:pPr>
      <w:r>
        <w:rPr>
          <w:lang w:eastAsia="ko-KR"/>
        </w:rPr>
        <w:t>0b.</w:t>
      </w:r>
      <w:r>
        <w:rPr>
          <w:lang w:eastAsia="ko-KR"/>
        </w:rPr>
        <w:tab/>
        <w:t>The NWDAF containing AnLF subscribes to a (set of) trained ML model(s) associated with a (set of) Analytics ID(s) by invoking Nnwdaf_MLModelProvision_Subscribe service operation as described in step 1 of Figure 6.5.2-1.</w:t>
      </w:r>
      <w:ins w:id="4770" w:author="S2-2205075" w:date="2022-05-25T15:25:00Z">
        <w:r>
          <w:rPr>
            <w:lang w:eastAsia="ko-KR"/>
          </w:rPr>
          <w:t xml:space="preserve"> If the NWDAF containing AnLF stores the events and data used for generating an Analytics at the ADRF, the NWDAF containing AnLF may provide the ADRF information (i.e., ADRF ID, Storage Transaction Identifier, Notification Correlation ID).</w:t>
        </w:r>
      </w:ins>
    </w:p>
    <w:p>
      <w:pPr>
        <w:pStyle w:val="B1"/>
        <w:rPr>
          <w:lang w:eastAsia="ko-KR"/>
        </w:rPr>
      </w:pPr>
      <w:r>
        <w:rPr>
          <w:lang w:eastAsia="ko-KR"/>
        </w:rPr>
        <w:t>1.</w:t>
      </w:r>
      <w:r>
        <w:rPr>
          <w:lang w:eastAsia="ko-KR"/>
        </w:rPr>
        <w:tab/>
        <w:t>The NWDAF containing MTLF provides a (set of) trained ML model(s) associated with a (set of) Analytics ID(s) to the NWDAF containing AnLF by invoking Nnwdaf_MLModelProvision_Notify service operation.</w:t>
      </w:r>
    </w:p>
    <w:p>
      <w:pPr>
        <w:pStyle w:val="B1"/>
        <w:rPr>
          <w:ins w:id="4771" w:author="S2-2205075" w:date="2022-05-25T15:25:00Z"/>
          <w:lang w:eastAsia="ko-KR"/>
        </w:rPr>
      </w:pPr>
      <w:r>
        <w:rPr>
          <w:lang w:eastAsia="ko-KR"/>
        </w:rPr>
        <w:t>2.</w:t>
      </w:r>
      <w:r>
        <w:rPr>
          <w:lang w:eastAsia="ko-KR"/>
        </w:rPr>
        <w:tab/>
        <w:t>The NWDAF containing MTLF discovers date source NFs by exploiting ML Model Filter Information and Target of ML Model Reporting, and collects actual events and data related to the analytics for the ML model during the ML Model Target Period by triggering the procedures in clause 6.2 of TS 23.288 [5].</w:t>
      </w:r>
      <w:ins w:id="4772" w:author="S2-2205075" w:date="2022-05-25T15:25:00Z">
        <w:r>
          <w:rPr>
            <w:lang w:eastAsia="ko-KR"/>
          </w:rPr>
          <w:t xml:space="preserve"> If the NWDAF containing AnLF provides ADRF information at step 0b, the NWDAF containing MTLF may retrieve the </w:t>
        </w:r>
        <w:del w:id="4773" w:author="Rapporteur" w:date="2022-05-26T03:01:00Z">
          <w:r>
            <w:rPr>
              <w:lang w:eastAsia="ko-KR"/>
            </w:rPr>
            <w:delText xml:space="preserve"> </w:delText>
          </w:r>
        </w:del>
        <w:r>
          <w:rPr>
            <w:lang w:eastAsia="ko-KR"/>
          </w:rPr>
          <w:t xml:space="preserve">events and data for generating an Analytics from the ADRF. </w:t>
        </w:r>
      </w:ins>
    </w:p>
    <w:p>
      <w:pPr>
        <w:pStyle w:val="NO"/>
        <w:rPr>
          <w:ins w:id="4774" w:author="S2-2205075" w:date="2022-05-25T15:25:00Z"/>
          <w:rFonts w:eastAsia="Malgun Gothic"/>
          <w:lang w:eastAsia="ko-KR"/>
        </w:rPr>
      </w:pPr>
      <w:ins w:id="4775" w:author="S2-2205075" w:date="2022-05-25T15:25:00Z">
        <w:r>
          <w:rPr>
            <w:rFonts w:eastAsia="Malgun Gothic"/>
            <w:lang w:eastAsia="ko-KR"/>
          </w:rPr>
          <w:lastRenderedPageBreak/>
          <w:t>NOTE:</w:t>
        </w:r>
        <w:r>
          <w:rPr>
            <w:rFonts w:eastAsia="Malgun Gothic"/>
            <w:lang w:eastAsia="ko-KR"/>
          </w:rPr>
          <w:tab/>
          <w:t xml:space="preserve">Step 6 can be triggered by the NWDAF containing MTLF internal logic or when the NWDAF containing MTLF get notification from ADRF, i.e., Nadrf_DataManagement_RetrievalNotify in which includes Fetch Instruction and the Notification Correlation ID. </w:t>
        </w:r>
      </w:ins>
    </w:p>
    <w:p>
      <w:pPr>
        <w:pStyle w:val="B1"/>
        <w:rPr>
          <w:lang w:eastAsia="ko-KR"/>
        </w:rPr>
      </w:pPr>
      <w:r>
        <w:rPr>
          <w:lang w:eastAsia="ko-KR"/>
        </w:rPr>
        <w:t>3.</w:t>
      </w:r>
      <w:r>
        <w:rPr>
          <w:lang w:eastAsia="ko-KR"/>
        </w:rPr>
        <w:tab/>
        <w:t>The NWDAF containing MTLF measures the differences between the set of trained data at step 0a and the collected events/data at step 2.</w:t>
      </w:r>
    </w:p>
    <w:p>
      <w:pPr>
        <w:pStyle w:val="41"/>
        <w:rPr>
          <w:lang w:eastAsia="en-US"/>
        </w:rPr>
      </w:pPr>
      <w:bookmarkStart w:id="4776" w:name="_Toc101170924"/>
      <w:bookmarkStart w:id="4777" w:name="_Toc23388"/>
      <w:bookmarkStart w:id="4778" w:name="_Toc104433153"/>
      <w:bookmarkStart w:id="4779" w:name="_Toc104467609"/>
      <w:bookmarkStart w:id="4780" w:name="_Toc104467945"/>
      <w:r>
        <w:rPr>
          <w:lang w:eastAsia="en-US"/>
        </w:rPr>
        <w:t>6.5.2.3</w:t>
      </w:r>
      <w:r>
        <w:rPr>
          <w:lang w:eastAsia="en-US"/>
        </w:rPr>
        <w:tab/>
        <w:t>Procedures for MTLF to detect dynamics on the analytics</w:t>
      </w:r>
      <w:bookmarkEnd w:id="4776"/>
      <w:bookmarkEnd w:id="4777"/>
      <w:bookmarkEnd w:id="4778"/>
      <w:bookmarkEnd w:id="4779"/>
      <w:bookmarkEnd w:id="4780"/>
    </w:p>
    <w:p>
      <w:pPr>
        <w:rPr>
          <w:lang w:eastAsia="ko-KR"/>
        </w:rPr>
      </w:pPr>
      <w:r>
        <w:rPr>
          <w:lang w:eastAsia="ko-KR"/>
        </w:rPr>
        <w:t>Figure 6.5.2.3-1 describes the procedures that NWDAF containing MTLF detect crucial changes in 5GS which impact on the ML model provision.</w:t>
      </w:r>
    </w:p>
    <w:p>
      <w:pPr>
        <w:pStyle w:val="TH"/>
      </w:pPr>
      <w:ins w:id="4781" w:author="S2-2205075" w:date="2022-05-25T15:26:00Z">
        <w:r>
          <w:object w:dxaOrig="9905" w:dyaOrig="5378">
            <v:shape id="_x0000_i1036" type="#_x0000_t75" style="width:498pt;height:270pt" o:ole="">
              <v:imagedata r:id="rId42" o:title=""/>
            </v:shape>
            <o:OLEObject Type="Embed" ProgID="Visio.Drawing.15" ShapeID="_x0000_i1036" DrawAspect="Content" ObjectID="_1715085451" r:id="rId43"/>
          </w:object>
        </w:r>
      </w:ins>
      <w:del w:id="4782" w:author="S2-2205075" w:date="2022-05-25T15:26:00Z">
        <w:r>
          <w:object w:dxaOrig="9633" w:dyaOrig="5880">
            <v:shape id="_x0000_i1037" type="#_x0000_t75" style="width:480pt;height:294pt" o:ole="">
              <v:imagedata r:id="rId44" o:title=""/>
            </v:shape>
            <o:OLEObject Type="Embed" ProgID="Visio.Drawing.15" ShapeID="_x0000_i1037" DrawAspect="Content" ObjectID="_1715085452" r:id="rId45"/>
          </w:object>
        </w:r>
      </w:del>
    </w:p>
    <w:p>
      <w:pPr>
        <w:pStyle w:val="TF"/>
        <w:overflowPunct/>
        <w:autoSpaceDE/>
        <w:autoSpaceDN/>
        <w:adjustRightInd/>
        <w:textAlignment w:val="auto"/>
        <w:rPr>
          <w:lang w:eastAsia="en-US"/>
        </w:rPr>
      </w:pPr>
      <w:r>
        <w:rPr>
          <w:lang w:eastAsia="en-US"/>
        </w:rPr>
        <w:t>Figure 6.5.2.3-1: The procedures for detection of dynamics on the analytics</w:t>
      </w:r>
    </w:p>
    <w:p>
      <w:pPr>
        <w:pStyle w:val="B1"/>
      </w:pPr>
      <w:r>
        <w:t>0a.</w:t>
      </w:r>
      <w:r>
        <w:tab/>
        <w:t xml:space="preserve">The NWDAF containing MTLF may have classes of 5GS state, which consist of e.g. set of </w:t>
      </w:r>
      <w:r>
        <w:rPr>
          <w:lang w:eastAsia="ko-KR"/>
        </w:rPr>
        <w:t>configurations related to Target of Analytics Reporting, set of applied policies related to Target of Analytics Reporting, and set of expected events related to Target of Analytics Reporting</w:t>
      </w:r>
      <w:r>
        <w:t>, for ML Model provision, and may apply it to ML model selection for a certain analytics.</w:t>
      </w:r>
    </w:p>
    <w:p>
      <w:pPr>
        <w:pStyle w:val="NO"/>
        <w:rPr>
          <w:lang w:eastAsia="ko-KR"/>
        </w:rPr>
      </w:pPr>
      <w:r>
        <w:rPr>
          <w:lang w:eastAsia="ko-KR"/>
        </w:rPr>
        <w:t>NOTE</w:t>
      </w:r>
      <w:ins w:id="4783" w:author="Rapporteur" w:date="2022-05-26T01:33:00Z">
        <w:r>
          <w:t> </w:t>
        </w:r>
      </w:ins>
      <w:ins w:id="4784" w:author="S2-2205075" w:date="2022-05-25T15:26:00Z">
        <w:del w:id="4785" w:author="Rapporteur" w:date="2022-05-26T01:33:00Z">
          <w:r>
            <w:rPr>
              <w:lang w:eastAsia="ko-KR"/>
            </w:rPr>
            <w:delText xml:space="preserve"> </w:delText>
          </w:r>
        </w:del>
        <w:r>
          <w:rPr>
            <w:lang w:eastAsia="ko-KR"/>
          </w:rPr>
          <w:t>1</w:t>
        </w:r>
      </w:ins>
      <w:r>
        <w:rPr>
          <w:lang w:eastAsia="ko-KR"/>
        </w:rPr>
        <w:t>:</w:t>
      </w:r>
      <w:r>
        <w:rPr>
          <w:lang w:eastAsia="ko-KR"/>
        </w:rPr>
        <w:tab/>
        <w:t>The classes of 5GS state may be set by operator's configuration or may be determined by the internal logic of NWDAF containing MTLF and it is out of SA2 scope.</w:t>
      </w:r>
    </w:p>
    <w:p>
      <w:pPr>
        <w:pStyle w:val="B1"/>
        <w:rPr>
          <w:lang w:eastAsia="ko-KR"/>
        </w:rPr>
      </w:pPr>
      <w:r>
        <w:rPr>
          <w:lang w:eastAsia="ko-KR"/>
        </w:rPr>
        <w:t>0b.</w:t>
      </w:r>
      <w:r>
        <w:rPr>
          <w:lang w:eastAsia="ko-KR"/>
        </w:rPr>
        <w:tab/>
        <w:t>The NWDAF containing AnLF subscribes to a (set of) trained ML model(s) associated with a (set of) Analytics ID(s) by invoking Nnwdaf_MLModelProvision_Subscribe service operation as described in step 1 of Figure 6.5.2-1.</w:t>
      </w:r>
    </w:p>
    <w:p>
      <w:pPr>
        <w:pStyle w:val="B1"/>
        <w:rPr>
          <w:lang w:eastAsia="ko-KR"/>
        </w:rPr>
      </w:pPr>
      <w:r>
        <w:rPr>
          <w:lang w:eastAsia="ko-KR"/>
        </w:rPr>
        <w:t>1.</w:t>
      </w:r>
      <w:r>
        <w:rPr>
          <w:lang w:eastAsia="ko-KR"/>
        </w:rPr>
        <w:tab/>
        <w:t>The NWDAF containing MTLF provides a (set of) trained ML model(s) associated with a (set of) Analytics ID(s) to the NWDAF containing AnLF according to the criteria</w:t>
      </w:r>
      <w:r>
        <w:t xml:space="preserve"> </w:t>
      </w:r>
      <w:r>
        <w:rPr>
          <w:lang w:eastAsia="ko-KR"/>
        </w:rPr>
        <w:t>and the classes of 5GS state by invoking Nnwdaf_MLModelProvision_Notify service operation.</w:t>
      </w:r>
    </w:p>
    <w:p>
      <w:pPr>
        <w:pStyle w:val="B1"/>
        <w:rPr>
          <w:lang w:eastAsia="ko-KR"/>
        </w:rPr>
      </w:pPr>
      <w:r>
        <w:t>2a-2d.</w:t>
      </w:r>
      <w:r>
        <w:tab/>
      </w:r>
      <w:r>
        <w:rPr>
          <w:lang w:eastAsia="ko-KR"/>
        </w:rPr>
        <w:t>The</w:t>
      </w:r>
      <w:r>
        <w:t xml:space="preserve"> </w:t>
      </w:r>
      <w:r>
        <w:rPr>
          <w:lang w:eastAsia="ko-KR"/>
        </w:rPr>
        <w:t>NWDAF containing MTLF</w:t>
      </w:r>
      <w:r>
        <w:t xml:space="preserve"> </w:t>
      </w:r>
      <w:r>
        <w:rPr>
          <w:lang w:eastAsia="ko-KR"/>
        </w:rPr>
        <w:t>subscribes at least one of the services which provide the notification of changes on 5GS state which was set by the classes at step 0a (e.g. occurrence of changes on UE subscription data, occurrence of changed on UE policy, occurrence of changed on access and mobility related policy, occurrence of changed on session management related policy, configuration update by OAM, etc.) for the specific targets for analytics (e.g. the combination of S-NSSAI(s), UE IDs (SUPI), UE group ID(s), application ID(s), PDU Session ID(s), Serving AMF ID(s), Serving SMF ID(s), etc.).</w:t>
      </w:r>
      <w:ins w:id="4786" w:author="S2-2205075" w:date="2022-05-25T15:30:00Z">
        <w:r>
          <w:rPr>
            <w:lang w:eastAsia="ko-KR"/>
          </w:rPr>
          <w:t xml:space="preserve"> For details, the NWDAF containing MTLF may subscribe to Npcf_EventExposure_Subscribe operation with a new Event ID(s), i.e., UE policy update, AM policy update, and SM policy update. When the PCF invokes Npcf_UE/AM/SMPolicyControl_Update_response or Npcf_UE/AM/SMPolicyControl_UpdateNotify service </w:t>
        </w:r>
        <w:r>
          <w:rPr>
            <w:lang w:eastAsia="ko-KR"/>
          </w:rPr>
          <w:lastRenderedPageBreak/>
          <w:t xml:space="preserve">operation, the new event ID(s) of PCF notifies the occurrence of UE, AM, and SM policy changes to the NWDAF containing MTLF, respectively. Also, the NWDAF containing MTLF may further subscribe to Nudm_SDM_Subscribe service in order to track the occurrence of the changes in UE subscription data (e.g., </w:t>
        </w:r>
        <w:r>
          <w:t>Access and Mobility Subscription data, Session Management Subscription data, Slice Selection Subscription data, etc.</w:t>
        </w:r>
        <w:r>
          <w:rPr>
            <w:lang w:eastAsia="ko-KR"/>
          </w:rPr>
          <w:t xml:space="preserve">). </w:t>
        </w:r>
        <w:r>
          <w:t>UDM may subscribe to notifications from UDR for tracking the occurrence of changes on UE subscription data by</w:t>
        </w:r>
        <w:r>
          <w:rPr>
            <w:lang w:eastAsia="ko-KR"/>
          </w:rPr>
          <w:t xml:space="preserve"> Nudr_DM_Subscribe.</w:t>
        </w:r>
      </w:ins>
    </w:p>
    <w:p>
      <w:pPr>
        <w:pStyle w:val="EditorsNote"/>
        <w:rPr>
          <w:del w:id="4787" w:author="S2-2205075" w:date="2022-05-25T15:30:00Z"/>
          <w:lang w:eastAsia="en-US"/>
        </w:rPr>
      </w:pPr>
      <w:del w:id="4788" w:author="S2-2205075" w:date="2022-05-25T15:30:00Z">
        <w:r>
          <w:delText>Editor's note:</w:delText>
        </w:r>
        <w:r>
          <w:tab/>
          <w:delText>It is FFS how the NWDAF can retrieve the notification of changes on 5GS state.</w:delText>
        </w:r>
      </w:del>
    </w:p>
    <w:p>
      <w:pPr>
        <w:pStyle w:val="B1"/>
        <w:rPr>
          <w:rFonts w:eastAsia="Yu Mincho"/>
        </w:rPr>
      </w:pPr>
      <w:r>
        <w:rPr>
          <w:rFonts w:eastAsia="Yu Mincho"/>
        </w:rPr>
        <w:t>3a-3</w:t>
      </w:r>
      <w:ins w:id="4789" w:author="S2-2205075" w:date="2022-05-25T15:31:00Z">
        <w:r>
          <w:rPr>
            <w:rFonts w:eastAsia="Yu Mincho"/>
          </w:rPr>
          <w:t>c</w:t>
        </w:r>
      </w:ins>
      <w:del w:id="4790" w:author="S2-2205075" w:date="2022-05-25T15:31:00Z">
        <w:r>
          <w:rPr>
            <w:rFonts w:eastAsia="Yu Mincho"/>
          </w:rPr>
          <w:delText>d</w:delText>
        </w:r>
      </w:del>
      <w:r>
        <w:rPr>
          <w:rFonts w:eastAsia="Yu Mincho"/>
        </w:rPr>
        <w:t>.</w:t>
      </w:r>
      <w:r>
        <w:rPr>
          <w:rFonts w:eastAsia="Yu Mincho"/>
        </w:rPr>
        <w:tab/>
        <w:t xml:space="preserve">According to the subscription at step 2a-2d, the NWDAF containing MTLF receives the information of </w:t>
      </w:r>
      <w:ins w:id="4791" w:author="S2-2205075" w:date="2022-05-25T15:32:00Z">
        <w:r>
          <w:rPr>
            <w:rFonts w:eastAsia="Yu Mincho"/>
          </w:rPr>
          <w:t xml:space="preserve">the occurrence of </w:t>
        </w:r>
      </w:ins>
      <w:r>
        <w:rPr>
          <w:rFonts w:eastAsia="Yu Mincho"/>
        </w:rPr>
        <w:t>changes on 5GS state which was set by the classes at step 0a.</w:t>
      </w:r>
    </w:p>
    <w:p>
      <w:pPr>
        <w:pStyle w:val="B1"/>
        <w:rPr>
          <w:del w:id="4792" w:author="S2-2205075" w:date="2022-05-25T15:34:00Z"/>
          <w:rFonts w:eastAsia="Yu Mincho"/>
        </w:rPr>
      </w:pPr>
      <w:r>
        <w:rPr>
          <w:rFonts w:eastAsia="Yu Mincho"/>
        </w:rPr>
        <w:t>4.</w:t>
      </w:r>
      <w:r>
        <w:rPr>
          <w:rFonts w:eastAsia="Yu Mincho"/>
        </w:rPr>
        <w:tab/>
        <w:t>In order to evaluate the impacts of 5GS state changes at step 3a-3</w:t>
      </w:r>
      <w:ins w:id="4793" w:author="S2-2205075" w:date="2022-05-25T15:32:00Z">
        <w:r>
          <w:rPr>
            <w:rFonts w:eastAsia="Yu Mincho"/>
          </w:rPr>
          <w:t>c</w:t>
        </w:r>
      </w:ins>
      <w:del w:id="4794" w:author="S2-2205075" w:date="2022-05-25T15:32:00Z">
        <w:r>
          <w:rPr>
            <w:rFonts w:eastAsia="Yu Mincho"/>
          </w:rPr>
          <w:delText>d</w:delText>
        </w:r>
      </w:del>
      <w:r>
        <w:rPr>
          <w:rFonts w:eastAsia="Yu Mincho"/>
        </w:rPr>
        <w:t xml:space="preserve"> on the performance of provisioned ML model, the NWDAF containing MTLF may collect the event and data related to the ML model and the analytics during ML Model Target Period by triggering the procedures in clause 6.2 of TS 23.288 [5].</w:t>
      </w:r>
    </w:p>
    <w:p>
      <w:pPr>
        <w:pStyle w:val="B1"/>
        <w:rPr>
          <w:ins w:id="4795" w:author="Rapporteur" w:date="2022-05-26T01:47:00Z"/>
          <w:rFonts w:eastAsia="Yu Mincho"/>
        </w:rPr>
      </w:pPr>
    </w:p>
    <w:p>
      <w:pPr>
        <w:pStyle w:val="B1"/>
        <w:rPr>
          <w:rFonts w:eastAsia="Yu Mincho"/>
        </w:rPr>
      </w:pPr>
      <w:r>
        <w:rPr>
          <w:rFonts w:eastAsia="Yu Mincho"/>
        </w:rPr>
        <w:t>5.</w:t>
      </w:r>
      <w:r>
        <w:rPr>
          <w:rFonts w:eastAsia="Yu Mincho"/>
        </w:rPr>
        <w:tab/>
        <w:t>The NWDAF containing MTLF evaluates the inconsistency of the provisioned ML model for the changed 5GS state at step 3a-3d with compared to the classes of 5GS state at step 0a and/or the actual data and events at step 4. According to the results of evaluation, the NWDAF containing MTLF may update the classes of 5GS state for ML model provision.</w:t>
      </w:r>
    </w:p>
    <w:p>
      <w:pPr>
        <w:pStyle w:val="31"/>
      </w:pPr>
      <w:bookmarkStart w:id="4796" w:name="_Toc5451"/>
      <w:bookmarkStart w:id="4797" w:name="_Toc101170925"/>
      <w:bookmarkStart w:id="4798" w:name="_Toc24082"/>
      <w:bookmarkStart w:id="4799" w:name="_Toc104433154"/>
      <w:bookmarkStart w:id="4800" w:name="_Toc104467325"/>
      <w:bookmarkStart w:id="4801" w:name="_Toc104467610"/>
      <w:bookmarkStart w:id="4802" w:name="_Toc104467946"/>
      <w:r>
        <w:rPr>
          <w:lang w:eastAsia="zh-CN"/>
        </w:rPr>
        <w:t>6.5.3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4796"/>
      <w:bookmarkEnd w:id="4797"/>
      <w:bookmarkEnd w:id="4798"/>
      <w:bookmarkEnd w:id="4799"/>
      <w:bookmarkEnd w:id="4800"/>
      <w:bookmarkEnd w:id="4801"/>
      <w:bookmarkEnd w:id="4802"/>
    </w:p>
    <w:p>
      <w:pPr>
        <w:rPr>
          <w:lang w:eastAsia="ko-KR"/>
        </w:rPr>
      </w:pPr>
      <w:r>
        <w:t>NWDAF containing AnLF:</w:t>
      </w:r>
    </w:p>
    <w:p>
      <w:pPr>
        <w:pStyle w:val="B1"/>
        <w:rPr>
          <w:lang w:eastAsia="zh-CN"/>
        </w:rPr>
      </w:pPr>
      <w:r>
        <w:t>-</w:t>
      </w:r>
      <w:r>
        <w:tab/>
        <w:t>AnLF can measure the error between the provided analytics and actual data/events.</w:t>
      </w:r>
    </w:p>
    <w:p>
      <w:pPr>
        <w:pStyle w:val="B1"/>
        <w:rPr>
          <w:ins w:id="4803" w:author="S2-2205075" w:date="2022-05-25T15:34:00Z"/>
          <w:lang w:eastAsia="ko-KR"/>
        </w:rPr>
      </w:pPr>
      <w:ins w:id="4804" w:author="S2-2205075" w:date="2022-05-25T15:34:00Z">
        <w:r>
          <w:rPr>
            <w:rFonts w:hint="eastAsia"/>
            <w:lang w:eastAsia="ko-KR"/>
          </w:rPr>
          <w:t>-</w:t>
        </w:r>
        <w:del w:id="4805" w:author="Rapporteur" w:date="2022-05-26T00:54:00Z">
          <w:r>
            <w:rPr>
              <w:lang w:eastAsia="ko-KR"/>
            </w:rPr>
            <w:delText xml:space="preserve"> </w:delText>
          </w:r>
        </w:del>
        <w:r>
          <w:rPr>
            <w:lang w:eastAsia="ko-KR"/>
          </w:rPr>
          <w:tab/>
          <w:t>AnLF is able to store the events and data related to the provided analytics during the analytics target period in ADRF and to send ADRF information to the MTLF.</w:t>
        </w:r>
      </w:ins>
    </w:p>
    <w:p>
      <w:pPr>
        <w:pStyle w:val="B1"/>
        <w:rPr>
          <w:ins w:id="4806" w:author="S2-2205075" w:date="2022-05-25T15:34:00Z"/>
          <w:rFonts w:eastAsia="Malgun Gothic"/>
          <w:lang w:eastAsia="ko-KR"/>
        </w:rPr>
      </w:pPr>
      <w:ins w:id="4807" w:author="S2-2205075" w:date="2022-05-25T15:34:00Z">
        <w:r>
          <w:rPr>
            <w:rFonts w:hint="eastAsia"/>
            <w:lang w:eastAsia="ko-KR"/>
          </w:rPr>
          <w:t>-</w:t>
        </w:r>
        <w:del w:id="4808" w:author="Rapporteur" w:date="2022-05-26T00:54:00Z">
          <w:r>
            <w:rPr>
              <w:lang w:eastAsia="ko-KR"/>
            </w:rPr>
            <w:delText xml:space="preserve"> </w:delText>
          </w:r>
        </w:del>
        <w:r>
          <w:rPr>
            <w:lang w:eastAsia="ko-KR"/>
          </w:rPr>
          <w:tab/>
          <w:t>AnLF is able to store events and data used for generating an Analytics in ADRF and to send ADRF information to the MTLF.</w:t>
        </w:r>
      </w:ins>
    </w:p>
    <w:p>
      <w:pPr>
        <w:rPr>
          <w:lang w:eastAsia="ko-KR"/>
        </w:rPr>
      </w:pPr>
      <w:r>
        <w:t>NWDAF containing MTLF:</w:t>
      </w:r>
    </w:p>
    <w:p>
      <w:pPr>
        <w:pStyle w:val="B1"/>
        <w:rPr>
          <w:lang w:eastAsia="ko-KR"/>
        </w:rPr>
      </w:pPr>
      <w:r>
        <w:t>-</w:t>
      </w:r>
      <w:r>
        <w:tab/>
        <w:t>MTLF can measure differences between the trained data set for the provisioned ML model and the actual data/events.</w:t>
      </w:r>
    </w:p>
    <w:p>
      <w:pPr>
        <w:pStyle w:val="B1"/>
        <w:rPr>
          <w:lang w:eastAsia="ko-KR"/>
        </w:rPr>
      </w:pPr>
      <w:r>
        <w:t>-</w:t>
      </w:r>
      <w:r>
        <w:rPr>
          <w:rFonts w:eastAsia="等线"/>
        </w:rPr>
        <w:tab/>
      </w:r>
      <w:r>
        <w:t>MTLF should consider the errors on analytics, the differences between actual data/events and the trained data set, and/or the impact of the configuration updates, policy changes and various unexpected events to improve ML model provision services.</w:t>
      </w:r>
    </w:p>
    <w:p>
      <w:pPr>
        <w:pStyle w:val="B1"/>
        <w:rPr>
          <w:lang w:eastAsia="ko-KR"/>
        </w:rPr>
      </w:pPr>
      <w:r>
        <w:t>-</w:t>
      </w:r>
      <w:r>
        <w:tab/>
        <w:t>Some additional parameters will be added to Nnwdaf_MLModel_Provision_Subscribe/Notify service operation to support the procedure as described in clause 6.5.2.1.</w:t>
      </w:r>
    </w:p>
    <w:p>
      <w:pPr>
        <w:rPr>
          <w:lang w:eastAsia="ko-KR"/>
        </w:rPr>
      </w:pPr>
      <w:r>
        <w:t>NF:</w:t>
      </w:r>
    </w:p>
    <w:p>
      <w:pPr>
        <w:pStyle w:val="B1"/>
        <w:rPr>
          <w:lang w:eastAsia="zh-CN"/>
        </w:rPr>
      </w:pPr>
      <w:r>
        <w:t>-</w:t>
      </w:r>
      <w:r>
        <w:tab/>
        <w:t>In order to track the occurrence of changes on 5GS state,</w:t>
      </w:r>
      <w:ins w:id="4809" w:author="S2-2205075" w:date="2022-05-25T15:35:00Z">
        <w:r>
          <w:t xml:space="preserve"> PCF supports</w:t>
        </w:r>
      </w:ins>
      <w:r>
        <w:t xml:space="preserve"> new event ID </w:t>
      </w:r>
      <w:ins w:id="4810" w:author="S2-2205075" w:date="2022-05-25T15:35:00Z">
        <w:r>
          <w:t xml:space="preserve">(s), i.e., UE policy update, AM policy update, SM policy update </w:t>
        </w:r>
      </w:ins>
      <w:r>
        <w:t>for event exposure</w:t>
      </w:r>
      <w:del w:id="4811" w:author="S2-2205075" w:date="2022-05-25T15:35:00Z">
        <w:r>
          <w:delText xml:space="preserve"> may be needed</w:delText>
        </w:r>
      </w:del>
      <w:r>
        <w:t>.</w:t>
      </w:r>
    </w:p>
    <w:p>
      <w:pPr>
        <w:pStyle w:val="21"/>
      </w:pPr>
      <w:bookmarkStart w:id="4812" w:name="_Toc18772"/>
      <w:bookmarkStart w:id="4813" w:name="_Toc101170926"/>
      <w:bookmarkStart w:id="4814" w:name="_Toc21883"/>
      <w:bookmarkStart w:id="4815" w:name="_Toc104433155"/>
      <w:bookmarkStart w:id="4816" w:name="_Toc104467326"/>
      <w:bookmarkStart w:id="4817" w:name="_Toc104467611"/>
      <w:bookmarkStart w:id="4818" w:name="_Toc104467947"/>
      <w:r>
        <w:rPr>
          <w:lang w:eastAsia="zh-CN"/>
        </w:rPr>
        <w:t>6.6</w:t>
      </w:r>
      <w:r>
        <w:rPr>
          <w:lang w:eastAsia="ko-KR"/>
        </w:rPr>
        <w:tab/>
      </w:r>
      <w:r>
        <w:t>Solution</w:t>
      </w:r>
      <w:r>
        <w:rPr>
          <w:lang w:eastAsia="zh-CN"/>
        </w:rPr>
        <w:t xml:space="preserve"> #6</w:t>
      </w:r>
      <w:r>
        <w:t>: Correctness improvement of NWDAF by determining ML model performance</w:t>
      </w:r>
      <w:bookmarkEnd w:id="4812"/>
      <w:bookmarkEnd w:id="4813"/>
      <w:bookmarkEnd w:id="4814"/>
      <w:bookmarkEnd w:id="4815"/>
      <w:bookmarkEnd w:id="4816"/>
      <w:bookmarkEnd w:id="4817"/>
      <w:bookmarkEnd w:id="4818"/>
    </w:p>
    <w:p>
      <w:pPr>
        <w:pStyle w:val="31"/>
      </w:pPr>
      <w:bookmarkStart w:id="4819" w:name="_Toc12459"/>
      <w:bookmarkStart w:id="4820" w:name="_Toc101170927"/>
      <w:bookmarkStart w:id="4821" w:name="_Toc18610"/>
      <w:bookmarkStart w:id="4822" w:name="_Toc104433156"/>
      <w:bookmarkStart w:id="4823" w:name="_Toc104467327"/>
      <w:bookmarkStart w:id="4824" w:name="_Toc104467612"/>
      <w:bookmarkStart w:id="4825" w:name="_Toc104467948"/>
      <w:r>
        <w:t>6.6.1</w:t>
      </w:r>
      <w:r>
        <w:tab/>
        <w:t>Description</w:t>
      </w:r>
      <w:bookmarkEnd w:id="4819"/>
      <w:bookmarkEnd w:id="4820"/>
      <w:bookmarkEnd w:id="4821"/>
      <w:bookmarkEnd w:id="4822"/>
      <w:bookmarkEnd w:id="4823"/>
      <w:bookmarkEnd w:id="4824"/>
      <w:bookmarkEnd w:id="4825"/>
    </w:p>
    <w:p>
      <w:pPr>
        <w:rPr>
          <w:rFonts w:eastAsia="宋体"/>
        </w:rPr>
      </w:pPr>
      <w:r>
        <w:rPr>
          <w:rFonts w:eastAsia="宋体"/>
        </w:rPr>
        <w:t>This solution addresses Key Issue #1 "How to improve correctness of NWDAF".</w:t>
      </w:r>
    </w:p>
    <w:p>
      <w:pPr>
        <w:rPr>
          <w:rFonts w:eastAsia="宋体"/>
        </w:rPr>
      </w:pPr>
      <w:r>
        <w:rPr>
          <w:lang w:eastAsia="ko-KR"/>
        </w:rPr>
        <w:t xml:space="preserve">After </w:t>
      </w:r>
      <w:r>
        <w:rPr>
          <w:rFonts w:eastAsia="宋体"/>
        </w:rPr>
        <w:t xml:space="preserve">the </w:t>
      </w:r>
      <w:r>
        <w:rPr>
          <w:lang w:eastAsia="zh-CN"/>
        </w:rPr>
        <w:t xml:space="preserve">Analytics consumer </w:t>
      </w:r>
      <w:r>
        <w:rPr>
          <w:lang w:eastAsia="ko-KR"/>
        </w:rPr>
        <w:t xml:space="preserve">NF </w:t>
      </w:r>
      <w:r>
        <w:rPr>
          <w:rFonts w:eastAsia="宋体"/>
        </w:rPr>
        <w:t>consumes</w:t>
      </w:r>
      <w:r>
        <w:rPr>
          <w:lang w:eastAsia="ko-KR"/>
        </w:rPr>
        <w:t xml:space="preserve"> the analytics </w:t>
      </w:r>
      <w:r>
        <w:rPr>
          <w:lang w:eastAsia="zh-CN"/>
        </w:rPr>
        <w:t>from the NWDAF containing AnLF, some</w:t>
      </w:r>
      <w:r>
        <w:rPr>
          <w:rFonts w:eastAsia="宋体"/>
        </w:rPr>
        <w:t xml:space="preserve"> network data are generated</w:t>
      </w:r>
      <w:r>
        <w:rPr>
          <w:lang w:eastAsia="zh-CN"/>
        </w:rPr>
        <w:t xml:space="preserve">. </w:t>
      </w:r>
      <w:r>
        <w:rPr>
          <w:rFonts w:eastAsia="宋体"/>
        </w:rPr>
        <w:t xml:space="preserve">The NWDAF shall collect these network data from the Analytics consumer NF after the Analytics consumer NF consumed the Analytics results. The network data are used to detect </w:t>
      </w:r>
      <w:r>
        <w:rPr>
          <w:lang w:eastAsia="zh-CN"/>
        </w:rPr>
        <w:t>that improving the correctness of an Analytics ID is needed</w:t>
      </w:r>
      <w:r>
        <w:rPr>
          <w:rFonts w:eastAsia="宋体"/>
        </w:rPr>
        <w:t>. And the network data will be used for the NWDAF</w:t>
      </w:r>
      <w:r>
        <w:rPr>
          <w:lang w:eastAsia="zh-CN"/>
        </w:rPr>
        <w:t xml:space="preserve"> </w:t>
      </w:r>
      <w:r>
        <w:rPr>
          <w:rFonts w:eastAsia="宋体"/>
        </w:rPr>
        <w:t>to determine the ML model performance and/or re-train the ML model.</w:t>
      </w:r>
    </w:p>
    <w:p>
      <w:pPr>
        <w:rPr>
          <w:rFonts w:eastAsia="宋体"/>
        </w:rPr>
      </w:pPr>
      <w:r>
        <w:rPr>
          <w:rFonts w:eastAsia="宋体"/>
        </w:rPr>
        <w:t>This solution provides the following functionalities:</w:t>
      </w:r>
    </w:p>
    <w:p>
      <w:pPr>
        <w:pStyle w:val="B1"/>
        <w:rPr>
          <w:rFonts w:eastAsia="宋体"/>
          <w:lang w:eastAsia="zh-CN"/>
        </w:rPr>
      </w:pPr>
      <w:r>
        <w:rPr>
          <w:rFonts w:eastAsia="宋体"/>
          <w:lang w:eastAsia="zh-CN"/>
        </w:rPr>
        <w:lastRenderedPageBreak/>
        <w:t>-</w:t>
      </w:r>
      <w:r>
        <w:rPr>
          <w:rFonts w:eastAsia="宋体"/>
          <w:lang w:eastAsia="zh-CN"/>
        </w:rPr>
        <w:tab/>
        <w:t>The NWDAF collects network data of consumer NFs to support NWDAF perceive the correctness and ML model performance.</w:t>
      </w:r>
    </w:p>
    <w:p>
      <w:pPr>
        <w:pStyle w:val="B1"/>
        <w:rPr>
          <w:rFonts w:eastAsia="宋体"/>
          <w:lang w:eastAsia="zh-CN"/>
        </w:rPr>
      </w:pPr>
      <w:r>
        <w:rPr>
          <w:rFonts w:eastAsia="宋体"/>
          <w:lang w:eastAsia="zh-CN"/>
        </w:rPr>
        <w:t>-</w:t>
      </w:r>
      <w:r>
        <w:rPr>
          <w:rFonts w:eastAsia="宋体"/>
          <w:lang w:eastAsia="zh-CN"/>
        </w:rPr>
        <w:tab/>
        <w:t>The NWDAF calculates network data to evaluate ML model performance and trigger further ML model training to improve the accuracy of NWDAF.</w:t>
      </w:r>
    </w:p>
    <w:p>
      <w:pPr>
        <w:pStyle w:val="B1"/>
        <w:rPr>
          <w:rFonts w:eastAsia="宋体"/>
          <w:lang w:eastAsia="zh-CN"/>
        </w:rPr>
      </w:pPr>
      <w:r>
        <w:rPr>
          <w:rFonts w:eastAsia="宋体"/>
          <w:lang w:eastAsia="zh-CN"/>
        </w:rPr>
        <w:t>-</w:t>
      </w:r>
      <w:r>
        <w:rPr>
          <w:rFonts w:eastAsia="宋体"/>
          <w:lang w:eastAsia="zh-CN"/>
        </w:rPr>
        <w:tab/>
        <w:t>The NWDAF can reduce the signalling load of data collection through data collection function NF such as DCCF.</w:t>
      </w:r>
    </w:p>
    <w:p>
      <w:pPr>
        <w:pStyle w:val="31"/>
      </w:pPr>
      <w:bookmarkStart w:id="4826" w:name="_Toc101170928"/>
      <w:bookmarkStart w:id="4827" w:name="_Toc13703"/>
      <w:bookmarkStart w:id="4828" w:name="_Toc10277"/>
      <w:bookmarkStart w:id="4829" w:name="_Toc104433157"/>
      <w:bookmarkStart w:id="4830" w:name="_Toc104467328"/>
      <w:bookmarkStart w:id="4831" w:name="_Toc104467613"/>
      <w:bookmarkStart w:id="4832" w:name="_Toc104467949"/>
      <w:r>
        <w:t>6.6.2</w:t>
      </w:r>
      <w:r>
        <w:tab/>
        <w:t>Procedures</w:t>
      </w:r>
      <w:bookmarkEnd w:id="4826"/>
      <w:bookmarkEnd w:id="4827"/>
      <w:bookmarkEnd w:id="4828"/>
      <w:bookmarkEnd w:id="4829"/>
      <w:bookmarkEnd w:id="4830"/>
      <w:bookmarkEnd w:id="4831"/>
      <w:bookmarkEnd w:id="4832"/>
    </w:p>
    <w:p>
      <w:pPr>
        <w:rPr>
          <w:rFonts w:eastAsia="宋体"/>
        </w:rPr>
      </w:pPr>
      <w:r>
        <w:rPr>
          <w:rFonts w:eastAsia="宋体"/>
        </w:rPr>
        <w:t>The following figure presents an example procedure of correctness improvement of NWDAF by determining ML model performance.</w:t>
      </w:r>
    </w:p>
    <w:p>
      <w:pPr>
        <w:pStyle w:val="TH"/>
        <w:rPr>
          <w:rFonts w:eastAsia="宋体"/>
        </w:rPr>
      </w:pPr>
      <w:r>
        <w:object w:dxaOrig="8956" w:dyaOrig="4691">
          <v:shape id="_x0000_i1038" type="#_x0000_t75" style="width:450pt;height:234pt" o:ole="">
            <v:imagedata r:id="rId46" o:title=""/>
          </v:shape>
          <o:OLEObject Type="Embed" ProgID="Visio.Drawing.15" ShapeID="_x0000_i1038" DrawAspect="Content" ObjectID="_1715085453" r:id="rId47"/>
        </w:object>
      </w:r>
    </w:p>
    <w:p>
      <w:pPr>
        <w:pStyle w:val="TF"/>
      </w:pPr>
      <w:r>
        <w:t>Figure 6.6.2-1: Procedure for correctness improvement of NWDAF by determining ML model performance</w:t>
      </w:r>
    </w:p>
    <w:p>
      <w:pPr>
        <w:pStyle w:val="B1"/>
        <w:rPr>
          <w:lang w:eastAsia="ko-KR"/>
        </w:rPr>
      </w:pPr>
      <w:r>
        <w:rPr>
          <w:lang w:eastAsia="ko-KR"/>
        </w:rPr>
        <w:t>1.</w:t>
      </w:r>
      <w:r>
        <w:rPr>
          <w:lang w:eastAsia="ko-KR"/>
        </w:rPr>
        <w:tab/>
        <w:t>Steps 1 specified in TS 23.288 [5] are reused to perform network data analytics for the analytics consumer and data collection for the data consumer.</w:t>
      </w:r>
    </w:p>
    <w:p>
      <w:pPr>
        <w:pStyle w:val="B1"/>
        <w:rPr>
          <w:lang w:eastAsia="zh-CN"/>
        </w:rPr>
      </w:pPr>
      <w:r>
        <w:rPr>
          <w:lang w:eastAsia="ko-KR"/>
        </w:rPr>
        <w:t>2-3.</w:t>
      </w:r>
      <w:r>
        <w:rPr>
          <w:lang w:eastAsia="ko-KR"/>
        </w:rPr>
        <w:tab/>
        <w:t xml:space="preserve">After the </w:t>
      </w:r>
      <w:r>
        <w:rPr>
          <w:lang w:eastAsia="zh-CN"/>
        </w:rPr>
        <w:t xml:space="preserve">analytics consumer </w:t>
      </w:r>
      <w:r>
        <w:rPr>
          <w:lang w:eastAsia="ko-KR"/>
        </w:rPr>
        <w:t xml:space="preserve">NF consumes the </w:t>
      </w:r>
      <w:r>
        <w:rPr>
          <w:lang w:eastAsia="zh-CN"/>
        </w:rPr>
        <w:t>analytics, t</w:t>
      </w:r>
      <w:r>
        <w:rPr>
          <w:rFonts w:eastAsia="宋体"/>
          <w:lang w:eastAsia="zh-CN"/>
        </w:rPr>
        <w:t xml:space="preserve">he NWDAF containing AnLF collects the </w:t>
      </w:r>
      <w:r>
        <w:rPr>
          <w:rFonts w:eastAsia="宋体"/>
        </w:rPr>
        <w:t>network data</w:t>
      </w:r>
      <w:r>
        <w:rPr>
          <w:rFonts w:eastAsia="宋体"/>
          <w:lang w:eastAsia="zh-CN"/>
        </w:rPr>
        <w:t xml:space="preserve"> </w:t>
      </w:r>
      <w:r>
        <w:t>by invoking the Nnf_EventExposure_Subscribe service operation or</w:t>
      </w:r>
      <w:r>
        <w:rPr>
          <w:lang w:eastAsia="ko-KR"/>
        </w:rPr>
        <w:t xml:space="preserve"> via DCCF by invoking the Ndccf_DataManagement_Subscribe service operation, the </w:t>
      </w:r>
      <w:r>
        <w:rPr>
          <w:rFonts w:eastAsia="宋体"/>
        </w:rPr>
        <w:t>network data may include the data from analytics consumer NF and/or data source</w:t>
      </w:r>
      <w:r>
        <w:rPr>
          <w:lang w:eastAsia="ko-KR"/>
        </w:rPr>
        <w:t xml:space="preserve">. This step is skipped if the NWDAF </w:t>
      </w:r>
      <w:r>
        <w:rPr>
          <w:rFonts w:eastAsia="宋体"/>
          <w:lang w:eastAsia="zh-CN"/>
        </w:rPr>
        <w:t xml:space="preserve">containing AnLF </w:t>
      </w:r>
      <w:r>
        <w:rPr>
          <w:lang w:eastAsia="ko-KR"/>
        </w:rPr>
        <w:t xml:space="preserve">was subscribed to the </w:t>
      </w:r>
      <w:r>
        <w:rPr>
          <w:lang w:eastAsia="zh-CN"/>
        </w:rPr>
        <w:t xml:space="preserve">analytics </w:t>
      </w:r>
      <w:r>
        <w:rPr>
          <w:lang w:eastAsia="ko-KR"/>
        </w:rPr>
        <w:t>consumer NF and/or data source directly or via DCCF in step 1.</w:t>
      </w:r>
    </w:p>
    <w:p>
      <w:pPr>
        <w:pStyle w:val="B1"/>
        <w:rPr>
          <w:lang w:eastAsia="zh-CN"/>
        </w:rPr>
      </w:pPr>
      <w:r>
        <w:rPr>
          <w:lang w:eastAsia="zh-CN"/>
        </w:rPr>
        <w:t>4.</w:t>
      </w:r>
      <w:r>
        <w:rPr>
          <w:lang w:eastAsia="zh-CN"/>
        </w:rPr>
        <w:tab/>
        <w:t>The NWDAF containing AnLF determines ML model performance (e.g. accuracy, precision or recall) by comparing the network data and the analytics provided to the Analytics consumer NF in step 1.</w:t>
      </w:r>
    </w:p>
    <w:p>
      <w:pPr>
        <w:pStyle w:val="B1"/>
        <w:rPr>
          <w:lang w:eastAsia="zh-CN"/>
        </w:rPr>
      </w:pPr>
      <w:r>
        <w:rPr>
          <w:lang w:eastAsia="zh-CN"/>
        </w:rPr>
        <w:tab/>
        <w:t>The NWDAF containing AnLF determines whether further training of the ML Model is needed based on the ML model performance and internal strategies.</w:t>
      </w:r>
    </w:p>
    <w:p>
      <w:pPr>
        <w:pStyle w:val="B1"/>
        <w:rPr>
          <w:lang w:eastAsia="zh-CN"/>
        </w:rPr>
      </w:pPr>
      <w:r>
        <w:rPr>
          <w:lang w:eastAsia="zh-CN"/>
        </w:rPr>
        <w:tab/>
        <w:t>If further training of the ML Model is needed, the NWDAF containing AnLF subscribes ML model associated with the Analytics ID in step 1 by invoking the Nnwdaf_MLModelProvision_Subscribe to get the re-trained ML model, the subscribe information may include the ML model performance.</w:t>
      </w:r>
    </w:p>
    <w:p>
      <w:pPr>
        <w:pStyle w:val="B1"/>
        <w:rPr>
          <w:lang w:eastAsia="zh-CN"/>
        </w:rPr>
      </w:pPr>
      <w:r>
        <w:rPr>
          <w:lang w:eastAsia="zh-CN"/>
        </w:rPr>
        <w:tab/>
        <w:t>The NWDAF containing MTLF determines that further training is needed, this NWDAF may initiate data collection from NFs, (e.g. AMF/DCCF/ADRF), UE Application (via AF) or OAM as described in TS 23.288, to re-train the ML model.</w:t>
      </w:r>
    </w:p>
    <w:p>
      <w:pPr>
        <w:pStyle w:val="B1"/>
        <w:rPr>
          <w:lang w:eastAsia="zh-CN"/>
        </w:rPr>
      </w:pPr>
      <w:r>
        <w:rPr>
          <w:lang w:eastAsia="zh-CN"/>
        </w:rPr>
        <w:tab/>
        <w:t>In addition, the NWDAF containing MTLF may collect the network data from the NWDAF containing AnLF for re-training the ML model.</w:t>
      </w:r>
    </w:p>
    <w:p>
      <w:pPr>
        <w:pStyle w:val="B1"/>
        <w:rPr>
          <w:lang w:eastAsia="zh-CN"/>
        </w:rPr>
      </w:pPr>
      <w:r>
        <w:rPr>
          <w:lang w:eastAsia="zh-CN"/>
        </w:rPr>
        <w:lastRenderedPageBreak/>
        <w:tab/>
        <w:t>The NWDAF containing MTLF notifies the NWDAF containing AnLF with the re-trained ML Model Information (containing a (set of) file address of the trained ML model) by invoking Nnwdaf_MLModelProvision_Notify service operation.</w:t>
      </w:r>
    </w:p>
    <w:p>
      <w:pPr>
        <w:pStyle w:val="31"/>
        <w:rPr>
          <w:lang w:eastAsia="zh-CN"/>
        </w:rPr>
      </w:pPr>
      <w:bookmarkStart w:id="4833" w:name="_Toc26303"/>
      <w:bookmarkStart w:id="4834" w:name="_Toc101170929"/>
      <w:bookmarkStart w:id="4835" w:name="_Toc20021"/>
      <w:bookmarkStart w:id="4836" w:name="_Toc104433158"/>
      <w:bookmarkStart w:id="4837" w:name="_Toc104467329"/>
      <w:bookmarkStart w:id="4838" w:name="_Toc104467614"/>
      <w:bookmarkStart w:id="4839" w:name="_Toc104467950"/>
      <w:r>
        <w:rPr>
          <w:lang w:eastAsia="zh-CN"/>
        </w:rPr>
        <w:t>6.6.3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4833"/>
      <w:bookmarkEnd w:id="4834"/>
      <w:bookmarkEnd w:id="4835"/>
      <w:bookmarkEnd w:id="4836"/>
      <w:bookmarkEnd w:id="4837"/>
      <w:bookmarkEnd w:id="4838"/>
      <w:bookmarkEnd w:id="4839"/>
    </w:p>
    <w:p>
      <w:pPr>
        <w:rPr>
          <w:rFonts w:eastAsia="宋体"/>
          <w:lang w:eastAsia="zh-CN"/>
        </w:rPr>
      </w:pPr>
      <w:bookmarkStart w:id="4840" w:name="_Toc326248712"/>
      <w:r>
        <w:rPr>
          <w:rFonts w:eastAsia="宋体"/>
          <w:lang w:eastAsia="zh-CN"/>
        </w:rPr>
        <w:t>NWDAF containing AnLF:</w:t>
      </w:r>
    </w:p>
    <w:bookmarkEnd w:id="4840"/>
    <w:p>
      <w:pPr>
        <w:pStyle w:val="B1"/>
        <w:rPr>
          <w:lang w:eastAsia="ko-KR"/>
        </w:rPr>
      </w:pPr>
      <w:r>
        <w:rPr>
          <w:lang w:eastAsia="ko-KR"/>
        </w:rPr>
        <w:t>-</w:t>
      </w:r>
      <w:r>
        <w:rPr>
          <w:lang w:eastAsia="ko-KR"/>
        </w:rPr>
        <w:tab/>
        <w:t>Supports</w:t>
      </w:r>
      <w:r>
        <w:rPr>
          <w:rFonts w:eastAsia="宋体"/>
          <w:lang w:eastAsia="zh-CN"/>
        </w:rPr>
        <w:t xml:space="preserve"> collecting the </w:t>
      </w:r>
      <w:r>
        <w:rPr>
          <w:rFonts w:eastAsia="宋体"/>
        </w:rPr>
        <w:t xml:space="preserve">network data </w:t>
      </w:r>
      <w:r>
        <w:rPr>
          <w:lang w:eastAsia="ko-KR"/>
        </w:rPr>
        <w:t xml:space="preserve">after the </w:t>
      </w:r>
      <w:r>
        <w:rPr>
          <w:lang w:eastAsia="zh-CN"/>
        </w:rPr>
        <w:t xml:space="preserve">analytics consumer </w:t>
      </w:r>
      <w:r>
        <w:rPr>
          <w:lang w:eastAsia="ko-KR"/>
        </w:rPr>
        <w:t xml:space="preserve">NF consumes the </w:t>
      </w:r>
      <w:r>
        <w:rPr>
          <w:lang w:eastAsia="zh-CN"/>
        </w:rPr>
        <w:t>analytics.</w:t>
      </w:r>
    </w:p>
    <w:p>
      <w:pPr>
        <w:pStyle w:val="B1"/>
        <w:rPr>
          <w:lang w:eastAsia="ko-KR"/>
        </w:rPr>
      </w:pPr>
      <w:r>
        <w:rPr>
          <w:lang w:eastAsia="ko-KR"/>
        </w:rPr>
        <w:t>-</w:t>
      </w:r>
      <w:r>
        <w:rPr>
          <w:lang w:eastAsia="ko-KR"/>
        </w:rPr>
        <w:tab/>
        <w:t>Supports</w:t>
      </w:r>
      <w:r>
        <w:rPr>
          <w:rFonts w:eastAsia="宋体"/>
          <w:lang w:eastAsia="zh-CN"/>
        </w:rPr>
        <w:t xml:space="preserve"> determining ML model performance</w:t>
      </w:r>
      <w:r>
        <w:rPr>
          <w:lang w:eastAsia="ko-KR"/>
        </w:rPr>
        <w:t>.</w:t>
      </w:r>
    </w:p>
    <w:p>
      <w:pPr>
        <w:pStyle w:val="B1"/>
        <w:rPr>
          <w:lang w:eastAsia="ko-KR"/>
        </w:rPr>
      </w:pPr>
      <w:r>
        <w:rPr>
          <w:lang w:eastAsia="ko-KR"/>
        </w:rPr>
        <w:t>-</w:t>
      </w:r>
      <w:r>
        <w:rPr>
          <w:lang w:eastAsia="ko-KR"/>
        </w:rPr>
        <w:tab/>
        <w:t>Supports</w:t>
      </w:r>
      <w:r>
        <w:rPr>
          <w:rFonts w:eastAsia="宋体"/>
          <w:lang w:eastAsia="zh-CN"/>
        </w:rPr>
        <w:t xml:space="preserve"> triggering </w:t>
      </w:r>
      <w:r>
        <w:rPr>
          <w:lang w:eastAsia="ko-KR"/>
        </w:rPr>
        <w:t xml:space="preserve">further training of the ML Model based on </w:t>
      </w:r>
      <w:r>
        <w:t xml:space="preserve">the </w:t>
      </w:r>
      <w:r>
        <w:rPr>
          <w:rFonts w:eastAsia="宋体"/>
          <w:lang w:eastAsia="zh-CN"/>
        </w:rPr>
        <w:t>ML model performance.</w:t>
      </w:r>
    </w:p>
    <w:p>
      <w:pPr>
        <w:rPr>
          <w:rFonts w:eastAsia="宋体"/>
          <w:lang w:eastAsia="zh-CN"/>
        </w:rPr>
      </w:pPr>
      <w:r>
        <w:rPr>
          <w:rFonts w:eastAsia="宋体"/>
          <w:lang w:eastAsia="zh-CN"/>
        </w:rPr>
        <w:t>NWDAF containing MTLF:</w:t>
      </w:r>
    </w:p>
    <w:p>
      <w:pPr>
        <w:pStyle w:val="B1"/>
        <w:rPr>
          <w:lang w:eastAsia="zh-CN"/>
        </w:rPr>
      </w:pPr>
      <w:r>
        <w:rPr>
          <w:lang w:eastAsia="ko-KR"/>
        </w:rPr>
        <w:t>-</w:t>
      </w:r>
      <w:r>
        <w:rPr>
          <w:lang w:eastAsia="ko-KR"/>
        </w:rPr>
        <w:tab/>
        <w:t>Supports</w:t>
      </w:r>
      <w:r>
        <w:rPr>
          <w:rFonts w:eastAsia="宋体"/>
          <w:lang w:eastAsia="zh-CN"/>
        </w:rPr>
        <w:t xml:space="preserve"> </w:t>
      </w:r>
      <w:r>
        <w:rPr>
          <w:lang w:eastAsia="ko-KR"/>
        </w:rPr>
        <w:t xml:space="preserve">further training of the ML Model based on </w:t>
      </w:r>
      <w:r>
        <w:t xml:space="preserve">the </w:t>
      </w:r>
      <w:r>
        <w:rPr>
          <w:rFonts w:eastAsia="宋体"/>
          <w:lang w:eastAsia="zh-CN"/>
        </w:rPr>
        <w:t>ML model performance</w:t>
      </w:r>
      <w:r>
        <w:rPr>
          <w:lang w:eastAsia="zh-CN"/>
        </w:rPr>
        <w:t>.</w:t>
      </w:r>
    </w:p>
    <w:p>
      <w:pPr>
        <w:pStyle w:val="21"/>
        <w:rPr>
          <w:lang w:eastAsia="zh-CN"/>
        </w:rPr>
      </w:pPr>
      <w:bookmarkStart w:id="4841" w:name="_Toc101170930"/>
      <w:bookmarkStart w:id="4842" w:name="_Toc32703"/>
      <w:bookmarkStart w:id="4843" w:name="_Toc104433159"/>
      <w:bookmarkStart w:id="4844" w:name="_Toc104467330"/>
      <w:bookmarkStart w:id="4845" w:name="_Toc104467615"/>
      <w:bookmarkStart w:id="4846" w:name="_Toc104467951"/>
      <w:r>
        <w:rPr>
          <w:lang w:eastAsia="zh-CN"/>
        </w:rPr>
        <w:t>6.7</w:t>
      </w:r>
      <w:r>
        <w:rPr>
          <w:lang w:eastAsia="zh-CN"/>
        </w:rPr>
        <w:tab/>
        <w:t>Solution #7: Enhancements to NWDAF analytics services</w:t>
      </w:r>
      <w:bookmarkEnd w:id="4841"/>
      <w:bookmarkEnd w:id="4842"/>
      <w:bookmarkEnd w:id="4843"/>
      <w:bookmarkEnd w:id="4844"/>
      <w:bookmarkEnd w:id="4845"/>
      <w:bookmarkEnd w:id="4846"/>
    </w:p>
    <w:p>
      <w:pPr>
        <w:pStyle w:val="31"/>
      </w:pPr>
      <w:bookmarkStart w:id="4847" w:name="_Toc101170931"/>
      <w:bookmarkStart w:id="4848" w:name="_Toc610"/>
      <w:bookmarkStart w:id="4849" w:name="_Toc27939"/>
      <w:bookmarkStart w:id="4850" w:name="_Toc104433160"/>
      <w:bookmarkStart w:id="4851" w:name="_Toc104467331"/>
      <w:bookmarkStart w:id="4852" w:name="_Toc104467616"/>
      <w:bookmarkStart w:id="4853" w:name="_Toc104467952"/>
      <w:r>
        <w:t>6.7.1</w:t>
      </w:r>
      <w:r>
        <w:tab/>
        <w:t>Description</w:t>
      </w:r>
      <w:bookmarkEnd w:id="4847"/>
      <w:bookmarkEnd w:id="4848"/>
      <w:bookmarkEnd w:id="4849"/>
      <w:bookmarkEnd w:id="4850"/>
      <w:bookmarkEnd w:id="4851"/>
      <w:bookmarkEnd w:id="4852"/>
      <w:bookmarkEnd w:id="4853"/>
    </w:p>
    <w:p>
      <w:r>
        <w:t>In general, the ability for a service consumer to use a performance score to select an NWDAF Analytics and/or ML model may help such service consumer to obtain the desired level of correctness. This solution allows to rate ML models and/or NWDAF analytics provided by different producers (or by the same producer offering multiple ML models for the same NWDAF analytics).</w:t>
      </w:r>
    </w:p>
    <w:p>
      <w:r>
        <w:t>In particular, an analytics consumer is allowed to rate an analytics service (i.e. Analytics ID) from an NWDAF (see procedure in clause 6.7.2.1), whereas an NWDAF containing AnLF is enabled to rate an ML model provided by an NWDAF containing MTLF (see procedure in clause 6.7.2.2). In this solution, a consumer from the same vendor of the analytics service or model provisioning service may rate the analytics service or the used ML model, while the entity producing/exposing the analytics service or ML model is not allowed to self-rate it. For example, an analytics consumer from the same vendor as the NWDAF containing AnLF producer can rate the analytics service, while self-ratings from the NWDAF containing AnLF are not accepted.</w:t>
      </w:r>
    </w:p>
    <w:p>
      <w:r>
        <w:t>The solution leverages on the introduction of:</w:t>
      </w:r>
    </w:p>
    <w:p>
      <w:pPr>
        <w:pStyle w:val="B1"/>
      </w:pPr>
      <w:r>
        <w:t>-</w:t>
      </w:r>
      <w:r>
        <w:tab/>
        <w:t>A Trusted Rating Logical Function (TRLF) that manages the rating provided by the service consumers. Furthermore, it ensures that only verified consumers (i.e. consumers that really have had access to the ML model and/or Analytics services) can rate the ML model and/or the Analytic service. For example, it prevents rating (of its own) by the producer of the ML model and/or analytics service while an analytics consumer from the same vendor is still able to rate the analytics service. For example, NWDAF(MTLF) that has produced the ML model is forbidden to rate such ML model, while NWDAF(AnLF) from the same vendor could rate the ML model if it has used the ML model.</w:t>
      </w:r>
    </w:p>
    <w:p>
      <w:pPr>
        <w:pStyle w:val="B1"/>
      </w:pPr>
      <w:r>
        <w:t>-</w:t>
      </w:r>
      <w:r>
        <w:tab/>
        <w:t>A rating format that includes key information regarding the usage of the Analytics service provided or not by using an ML model and that can be exploited by other consumers as well as by other producers/vendors.</w:t>
      </w:r>
    </w:p>
    <w:p>
      <w:pPr>
        <w:pStyle w:val="31"/>
        <w:rPr>
          <w:lang w:eastAsia="zh-CN"/>
        </w:rPr>
      </w:pPr>
      <w:bookmarkStart w:id="4854" w:name="_Toc101170932"/>
      <w:bookmarkStart w:id="4855" w:name="_Toc5509"/>
      <w:bookmarkStart w:id="4856" w:name="_Toc5982"/>
      <w:bookmarkStart w:id="4857" w:name="_Toc104433161"/>
      <w:bookmarkStart w:id="4858" w:name="_Toc104467332"/>
      <w:bookmarkStart w:id="4859" w:name="_Toc104467617"/>
      <w:bookmarkStart w:id="4860" w:name="_Toc104467953"/>
      <w:r>
        <w:rPr>
          <w:lang w:eastAsia="zh-CN"/>
        </w:rPr>
        <w:lastRenderedPageBreak/>
        <w:t>6.7.2</w:t>
      </w:r>
      <w:r>
        <w:rPr>
          <w:lang w:eastAsia="zh-CN"/>
        </w:rPr>
        <w:tab/>
      </w:r>
      <w:r>
        <w:t>Procedures</w:t>
      </w:r>
      <w:bookmarkEnd w:id="4854"/>
      <w:bookmarkEnd w:id="4855"/>
      <w:bookmarkEnd w:id="4856"/>
      <w:bookmarkEnd w:id="4857"/>
      <w:bookmarkEnd w:id="4858"/>
      <w:bookmarkEnd w:id="4859"/>
      <w:bookmarkEnd w:id="4860"/>
    </w:p>
    <w:p>
      <w:pPr>
        <w:pStyle w:val="41"/>
        <w:rPr>
          <w:sz w:val="28"/>
          <w:lang w:eastAsia="zh-CN"/>
        </w:rPr>
      </w:pPr>
      <w:bookmarkStart w:id="4861" w:name="_Toc3625"/>
      <w:bookmarkStart w:id="4862" w:name="_Toc101170933"/>
      <w:bookmarkStart w:id="4863" w:name="_Toc104433162"/>
      <w:bookmarkStart w:id="4864" w:name="_Toc104467618"/>
      <w:bookmarkStart w:id="4865" w:name="_Toc104467954"/>
      <w:r>
        <w:rPr>
          <w:lang w:eastAsia="zh-CN"/>
        </w:rPr>
        <w:t>6.7.2.1</w:t>
      </w:r>
      <w:r>
        <w:rPr>
          <w:lang w:eastAsia="zh-CN"/>
        </w:rPr>
        <w:tab/>
        <w:t>Analytics consumer rating an NWDAF analytics provided by an NWDAF containing AnLF</w:t>
      </w:r>
      <w:bookmarkEnd w:id="4861"/>
      <w:bookmarkEnd w:id="4862"/>
      <w:bookmarkEnd w:id="4863"/>
      <w:bookmarkEnd w:id="4864"/>
      <w:bookmarkEnd w:id="4865"/>
    </w:p>
    <w:p>
      <w:pPr>
        <w:pStyle w:val="TH"/>
      </w:pPr>
      <w:r>
        <w:rPr>
          <w:noProof/>
          <w:lang w:val="en-US" w:eastAsia="zh-CN"/>
        </w:rPr>
        <w:drawing>
          <wp:inline distT="0" distB="0" distL="0" distR="0">
            <wp:extent cx="6118860" cy="3368040"/>
            <wp:effectExtent l="0" t="0" r="0" b="0"/>
            <wp:docPr id="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6118860" cy="3368040"/>
                    </a:xfrm>
                    <a:prstGeom prst="rect">
                      <a:avLst/>
                    </a:prstGeom>
                    <a:noFill/>
                    <a:ln>
                      <a:noFill/>
                    </a:ln>
                    <a:effectLst/>
                  </pic:spPr>
                </pic:pic>
              </a:graphicData>
            </a:graphic>
          </wp:inline>
        </w:drawing>
      </w:r>
    </w:p>
    <w:p>
      <w:pPr>
        <w:pStyle w:val="TF"/>
      </w:pPr>
      <w:r>
        <w:t>Figure 6.7.2.1-1: Procedure for analytics consumer rating an NWDAF analytics provided by an NWDAF containing AnLF</w:t>
      </w:r>
    </w:p>
    <w:p>
      <w:pPr>
        <w:rPr>
          <w:lang w:eastAsia="zh-CN"/>
        </w:rPr>
      </w:pPr>
      <w:r>
        <w:rPr>
          <w:lang w:eastAsia="zh-CN"/>
        </w:rPr>
        <w:t>Pre-condition: NF profile of the NWDAF in NRF contains a metric that should be utilized to rate the analytics service. A metric is associated to each analytics service (i.e. Analytics ID).</w:t>
      </w:r>
    </w:p>
    <w:p>
      <w:pPr>
        <w:pStyle w:val="B1"/>
      </w:pPr>
      <w:r>
        <w:t>1.</w:t>
      </w:r>
      <w:r>
        <w:tab/>
        <w:t>An Analytics Consumer sends a discovery request to NRF looking for NWDAFs providing the Analytics ID(s) and other input parameters as specified in clause 6.1.3 of TS 23.288 [5].</w:t>
      </w:r>
    </w:p>
    <w:p>
      <w:pPr>
        <w:pStyle w:val="B1"/>
      </w:pPr>
      <w:r>
        <w:t>2.</w:t>
      </w:r>
      <w:r>
        <w:tab/>
        <w:t>The NRF returns to the Analytics consumer the list of available NWDAFs matching the filter parameters along with the metrics to rate the analytics.</w:t>
      </w:r>
    </w:p>
    <w:p>
      <w:pPr>
        <w:pStyle w:val="B1"/>
      </w:pPr>
      <w:r>
        <w:t>3.</w:t>
      </w:r>
      <w:r>
        <w:tab/>
        <w:t>The Analytics Consumer requests, for the discovered NWDAFs, the ratings of the Analytics ID from the Trusted Rating Logical Function (TRLF) through a Ntrlf_RatingDiscovery service. In the request, the Analytics Consumer specifies the NWDAF(s) and the Analytics ID(s). The Analytics Consumer sets the "rating aggregation level" request parameter according to its preferred value: "Global Average" to receive an aggregated model rating (i.e. a single value), "average per vendor" to receive a single average value for each vendor which issued a rating, or "detailed" in case it is interested to receive the rating from each service consumer which casted a rating.</w:t>
      </w:r>
    </w:p>
    <w:p>
      <w:pPr>
        <w:pStyle w:val="B1"/>
      </w:pPr>
      <w:r>
        <w:tab/>
        <w:t>The aggregated rating is a value, e.g. between 0 (very bad performance) to 5 (very good performance) derived by the TRLF by an average over all ratings. Along with the aggregated rating, the Analytics Consumer receives also the total number of ratings submitted, so that the consumer can derive the accuracy of the rating.</w:t>
      </w:r>
    </w:p>
    <w:p>
      <w:pPr>
        <w:pStyle w:val="B1"/>
      </w:pPr>
      <w:r>
        <w:tab/>
        <w:t>The Analytics consumer may also implement a local cache for such ratings, in order to avoid the need to query TRLF for each NWDAF discovery request. In this case, steps 2 and 3 may be skipped for future requests.</w:t>
      </w:r>
    </w:p>
    <w:p>
      <w:pPr>
        <w:pStyle w:val="B1"/>
      </w:pPr>
      <w:r>
        <w:t>4.</w:t>
      </w:r>
      <w:r>
        <w:tab/>
        <w:t>The TRLF returns to the Analytics Consumer the requested ratings according to the specified "rating aggregation level". Based on the "average per vendor" or "detailed" model rating, the analytics consumer can identify how ratings were casted by each vendor.</w:t>
      </w:r>
    </w:p>
    <w:p>
      <w:pPr>
        <w:pStyle w:val="B1"/>
      </w:pPr>
      <w:r>
        <w:t>5.</w:t>
      </w:r>
      <w:r>
        <w:tab/>
        <w:t>The Analytics consumer selects the NWDAF providing the best performance for the specific use case and scenario. The Analytics consumer requests the analytics service to the selected NWDAF specifying also its Consumer ID comprising the NF (instance or Set) ID and Vendor ID.</w:t>
      </w:r>
    </w:p>
    <w:p>
      <w:pPr>
        <w:pStyle w:val="B1"/>
      </w:pPr>
      <w:r>
        <w:lastRenderedPageBreak/>
        <w:t>6.</w:t>
      </w:r>
      <w:r>
        <w:tab/>
        <w:t>The NWDAF generates a token that can be used by the Analytics consumer to rate the analytics service.</w:t>
      </w:r>
    </w:p>
    <w:p>
      <w:pPr>
        <w:pStyle w:val="NO"/>
      </w:pPr>
      <w:r>
        <w:t>NOTE:</w:t>
      </w:r>
      <w:r>
        <w:tab/>
        <w:t>The normative aspects about token generation, and how it is used for verification and communicated to other NFs should be carried out in coordination with SA3.</w:t>
      </w:r>
    </w:p>
    <w:p>
      <w:pPr>
        <w:pStyle w:val="B1"/>
      </w:pPr>
      <w:r>
        <w:t>7.</w:t>
      </w:r>
      <w:r>
        <w:tab/>
        <w:t>The NWDAF sends through the Ntrlf_AnalyticsServiceConsumed service to the TRLF information about the Consumer ID, Analytics ID, information on the ML model used for producing the analytics (if any), its own NWDAF (instance or Set) ID and the token generated for the Analytics consumer. In this way, the TRLF can associate the rating from the Consumer to the analytics service provided by the NWDAF and, implicitly, to the ML model used to generate it in case the analytics service is based on an ML model.</w:t>
      </w:r>
    </w:p>
    <w:p>
      <w:pPr>
        <w:pStyle w:val="B1"/>
      </w:pPr>
      <w:r>
        <w:t>8.</w:t>
      </w:r>
      <w:r>
        <w:tab/>
        <w:t>The TRLF sends an acknowledgement to the NWDAF.</w:t>
      </w:r>
    </w:p>
    <w:p>
      <w:pPr>
        <w:pStyle w:val="B1"/>
      </w:pPr>
      <w:r>
        <w:t>9.</w:t>
      </w:r>
      <w:r>
        <w:tab/>
        <w:t>The NWDAF sends the analytics response to the Analytics consumer along with the token generated for allowing only verified consumers (i.e. only the ones that really have consumed the service) to evaluate the analytics service.</w:t>
      </w:r>
    </w:p>
    <w:p>
      <w:pPr>
        <w:pStyle w:val="B1"/>
      </w:pPr>
      <w:r>
        <w:tab/>
        <w:t>In case the analytics consumer subscribed to the analytics service, the token is valid for the entire subscription duration and the consumer may update its rating by sending another Ntrlf_AnalyticsRating request. Once the subscription is terminated, the NWDAF shall inform the TRLF about it, such that only a final rating can be provided by the consumer after which the token is revoked.</w:t>
      </w:r>
    </w:p>
    <w:p>
      <w:pPr>
        <w:pStyle w:val="B1"/>
      </w:pPr>
      <w:r>
        <w:t>10.</w:t>
      </w:r>
      <w:r>
        <w:tab/>
        <w:t>The analytics consumer evaluates the performance of the analytics service utilizing the metric obtained by NRF during the discovery procedure.</w:t>
      </w:r>
    </w:p>
    <w:p>
      <w:pPr>
        <w:pStyle w:val="B1"/>
      </w:pPr>
      <w:r>
        <w:t>11.</w:t>
      </w:r>
      <w:r>
        <w:tab/>
        <w:t>The analytics consumer through the Ntrlf_AnalyticsRating service sends its rating to the TRLF. The request also includes the Consumer ID of the analytics consumer and the received token.</w:t>
      </w:r>
    </w:p>
    <w:p>
      <w:pPr>
        <w:pStyle w:val="B1"/>
      </w:pPr>
      <w:r>
        <w:t>12.</w:t>
      </w:r>
      <w:r>
        <w:tab/>
        <w:t>The TRLF, in case the token matches and the analytics consumer is not the model producer, accepts and updates the rating. The TRLF stores the rating per Analytics ID and for each Consumer ID.</w:t>
      </w:r>
    </w:p>
    <w:p>
      <w:pPr>
        <w:pStyle w:val="B1"/>
      </w:pPr>
      <w:r>
        <w:t>13.</w:t>
      </w:r>
      <w:r>
        <w:tab/>
        <w:t>The TRLF sends to the analytics consumer a confirmation regarding the update of the rating.</w:t>
      </w:r>
    </w:p>
    <w:p>
      <w:pPr>
        <w:pStyle w:val="41"/>
      </w:pPr>
      <w:bookmarkStart w:id="4866" w:name="_Toc101170934"/>
      <w:bookmarkStart w:id="4867" w:name="_Toc8580"/>
      <w:bookmarkStart w:id="4868" w:name="_Toc104433163"/>
      <w:bookmarkStart w:id="4869" w:name="_Toc104467619"/>
      <w:bookmarkStart w:id="4870" w:name="_Toc104467955"/>
      <w:r>
        <w:rPr>
          <w:lang w:eastAsia="zh-CN"/>
        </w:rPr>
        <w:t>6.7.2.2</w:t>
      </w:r>
      <w:r>
        <w:rPr>
          <w:lang w:eastAsia="zh-CN"/>
        </w:rPr>
        <w:tab/>
      </w:r>
      <w:r>
        <w:t>NWDAF containing AnLF rating an ML model provided by an NWDAF containing MTLF</w:t>
      </w:r>
      <w:bookmarkEnd w:id="4866"/>
      <w:bookmarkEnd w:id="4867"/>
      <w:bookmarkEnd w:id="4868"/>
      <w:bookmarkEnd w:id="4869"/>
      <w:bookmarkEnd w:id="4870"/>
    </w:p>
    <w:p>
      <w:pPr>
        <w:rPr>
          <w:lang w:eastAsia="zh-CN"/>
        </w:rPr>
      </w:pPr>
      <w:r>
        <w:rPr>
          <w:lang w:eastAsia="zh-CN"/>
        </w:rPr>
        <w:t>This procedure, depicted in Figure 6.7.2.2-1, enables an NWDAF containing AnLF to rate an ML model received by NWDAF containing MTLF.</w:t>
      </w:r>
    </w:p>
    <w:p>
      <w:pPr>
        <w:pStyle w:val="TH"/>
      </w:pPr>
      <w:r>
        <w:rPr>
          <w:noProof/>
          <w:lang w:val="en-US" w:eastAsia="zh-CN"/>
        </w:rPr>
        <w:drawing>
          <wp:inline distT="0" distB="0" distL="0" distR="0">
            <wp:extent cx="6118860" cy="2910840"/>
            <wp:effectExtent l="0" t="0" r="0"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6118860" cy="2910840"/>
                    </a:xfrm>
                    <a:prstGeom prst="rect">
                      <a:avLst/>
                    </a:prstGeom>
                    <a:noFill/>
                    <a:ln>
                      <a:noFill/>
                    </a:ln>
                    <a:effectLst/>
                  </pic:spPr>
                </pic:pic>
              </a:graphicData>
            </a:graphic>
          </wp:inline>
        </w:drawing>
      </w:r>
    </w:p>
    <w:p>
      <w:pPr>
        <w:pStyle w:val="TF"/>
      </w:pPr>
      <w:r>
        <w:t>Figure 6.7.2.2-1: Procedure for NWDAF containing AnLF rating an NWDAF analytics provided by an NWDAF containing MTLF</w:t>
      </w:r>
    </w:p>
    <w:p>
      <w:pPr>
        <w:pStyle w:val="B1"/>
      </w:pPr>
      <w:r>
        <w:t>1.</w:t>
      </w:r>
      <w:r>
        <w:tab/>
        <w:t xml:space="preserve">The NWDAF containing AnLF requests, for the NWDAFs that support the Analytics ID for the desired AOI) the rating(s) of the employed ML model(s) from the Trusted Rating Logical Function (TRLF) through a </w:t>
      </w:r>
      <w:r>
        <w:lastRenderedPageBreak/>
        <w:t>Ntrlf_RatingDiscovery service. In the request, the NWDAF containing AnLF specifies the NWDAF(s) and the Analytics ID(s). The NWDAF containing AnLF sets the "rating aggregation level" request parameter according to its preferred value: "Global Average" to receive an aggregated model rating (i.e. a single value), "average per vendor" to receive a single average value for each vendor which issued a rating, or "detailed" in case it is interested to receive the rating from each service consumer which casted a rating.</w:t>
      </w:r>
    </w:p>
    <w:p>
      <w:pPr>
        <w:pStyle w:val="B1"/>
      </w:pPr>
      <w:r>
        <w:t>2.</w:t>
      </w:r>
      <w:r>
        <w:tab/>
        <w:t>The TRLF returns to the NWDAF containing AnLF the requested ratings per model ID and per Analytics ID, according to the specified "rating aggregation level". Based on the "average per vendor" or "detailed" model rating, the analytics consumer can identify how ratings were casted by each vendor.</w:t>
      </w:r>
    </w:p>
    <w:p>
      <w:pPr>
        <w:pStyle w:val="B1"/>
      </w:pPr>
      <w:r>
        <w:t>3.</w:t>
      </w:r>
      <w:r>
        <w:tab/>
        <w:t>The NWDAF containing AnLF selects the NWDAF containing MTLF providing the required performance of the ML model for the specific use case and scenario. The NWDAF containing AnLF subscribes to ML model provisioning service to the selected NWDAF specifying also its Consumer ID comprising the NF (instance or Set) ID and Vendor ID.</w:t>
      </w:r>
    </w:p>
    <w:p>
      <w:pPr>
        <w:pStyle w:val="B1"/>
      </w:pPr>
      <w:r>
        <w:t>4.</w:t>
      </w:r>
      <w:r>
        <w:tab/>
        <w:t>The NWDAF containing MTLF generates a token that can be used by the NWDAF containing AnLF to rate the ML model.</w:t>
      </w:r>
    </w:p>
    <w:p>
      <w:pPr>
        <w:pStyle w:val="B1"/>
      </w:pPr>
      <w:r>
        <w:t>5.</w:t>
      </w:r>
      <w:r>
        <w:tab/>
        <w:t>The NWDAF sends through the Ntrlf_AnalyticsServiceConsumed service to the TRLF information about the Consumer ID, Model ID and version used for producing the analytics, its NWDAF ID and version and the token generated for the NWDAF containing AnLF.</w:t>
      </w:r>
    </w:p>
    <w:p>
      <w:pPr>
        <w:pStyle w:val="B1"/>
      </w:pPr>
      <w:r>
        <w:t>6.</w:t>
      </w:r>
      <w:r>
        <w:tab/>
        <w:t>The TRLF sends an acknowledgement to the NWDAF containing MTLF.</w:t>
      </w:r>
    </w:p>
    <w:p>
      <w:pPr>
        <w:pStyle w:val="B1"/>
      </w:pPr>
      <w:r>
        <w:t>7.</w:t>
      </w:r>
      <w:r>
        <w:tab/>
        <w:t>The NWDAF containing MTLF sends the subscription notification to the NWDAF containing AnLF along with the token generated.</w:t>
      </w:r>
    </w:p>
    <w:p>
      <w:pPr>
        <w:pStyle w:val="B1"/>
      </w:pPr>
      <w:r>
        <w:t>8.</w:t>
      </w:r>
      <w:r>
        <w:tab/>
        <w:t>The NWDAF containing AnLF evaluates the performance of the ML model utilizing the metric obtained by NRF during the discovery procedure.</w:t>
      </w:r>
    </w:p>
    <w:p>
      <w:pPr>
        <w:pStyle w:val="B1"/>
      </w:pPr>
      <w:r>
        <w:t>9.</w:t>
      </w:r>
      <w:r>
        <w:tab/>
        <w:t>The NWDAF containing AnLF through the Ntrlf_AnalyticsRating service sends its rating to the TRLF. The request also includes the Consumer ID of the NWDAF containing AnLF and the received token.</w:t>
      </w:r>
    </w:p>
    <w:p>
      <w:pPr>
        <w:pStyle w:val="B1"/>
      </w:pPr>
      <w:r>
        <w:t>10.</w:t>
      </w:r>
      <w:r>
        <w:tab/>
        <w:t>The TRLF, in case the token matches and the NWDAF containing AnLF is not the model producer, accepts and updates the rating. The TRLF stores the rating per Analytics ID and for each Consumer ID.</w:t>
      </w:r>
    </w:p>
    <w:p>
      <w:pPr>
        <w:pStyle w:val="B1"/>
      </w:pPr>
      <w:r>
        <w:t>11.</w:t>
      </w:r>
      <w:r>
        <w:tab/>
        <w:t>The TRLF sends to the NWDAF containing AnLF a confirmation regarding the update of the rating.</w:t>
      </w:r>
    </w:p>
    <w:p>
      <w:pPr>
        <w:pStyle w:val="EditorsNote"/>
        <w:rPr>
          <w:lang w:eastAsia="en-US"/>
        </w:rPr>
      </w:pPr>
      <w:r>
        <w:t>Editor's note:</w:t>
      </w:r>
      <w:r>
        <w:tab/>
        <w:t>It is FFS how to rate the ML model and analytics.</w:t>
      </w:r>
    </w:p>
    <w:p>
      <w:pPr>
        <w:pStyle w:val="21"/>
      </w:pPr>
      <w:bookmarkStart w:id="4871" w:name="_Toc101170935"/>
      <w:bookmarkStart w:id="4872" w:name="_Toc30032"/>
      <w:bookmarkStart w:id="4873" w:name="_Toc6187"/>
      <w:bookmarkStart w:id="4874" w:name="_Toc104433164"/>
      <w:bookmarkStart w:id="4875" w:name="_Toc104467333"/>
      <w:bookmarkStart w:id="4876" w:name="_Toc104467620"/>
      <w:bookmarkStart w:id="4877" w:name="_Toc104467956"/>
      <w:r>
        <w:rPr>
          <w:lang w:eastAsia="zh-CN"/>
        </w:rPr>
        <w:t>6.8</w:t>
      </w:r>
      <w:r>
        <w:rPr>
          <w:lang w:eastAsia="ko-KR"/>
        </w:rPr>
        <w:tab/>
      </w:r>
      <w:r>
        <w:t>Solution</w:t>
      </w:r>
      <w:r>
        <w:rPr>
          <w:lang w:eastAsia="zh-CN"/>
        </w:rPr>
        <w:t xml:space="preserve"> #8</w:t>
      </w:r>
      <w:r>
        <w:t>: NWDAF assisted service type detection</w:t>
      </w:r>
      <w:bookmarkEnd w:id="4871"/>
      <w:bookmarkEnd w:id="4872"/>
      <w:bookmarkEnd w:id="4873"/>
      <w:bookmarkEnd w:id="4874"/>
      <w:bookmarkEnd w:id="4875"/>
      <w:bookmarkEnd w:id="4876"/>
      <w:bookmarkEnd w:id="4877"/>
    </w:p>
    <w:p>
      <w:pPr>
        <w:pStyle w:val="31"/>
      </w:pPr>
      <w:bookmarkStart w:id="4878" w:name="_Toc32575"/>
      <w:bookmarkStart w:id="4879" w:name="_Toc101170936"/>
      <w:bookmarkStart w:id="4880" w:name="_Toc21304"/>
      <w:bookmarkStart w:id="4881" w:name="_Toc104433165"/>
      <w:bookmarkStart w:id="4882" w:name="_Toc104467334"/>
      <w:bookmarkStart w:id="4883" w:name="_Toc104467621"/>
      <w:bookmarkStart w:id="4884" w:name="_Toc104467957"/>
      <w:r>
        <w:t>6.8.1</w:t>
      </w:r>
      <w:r>
        <w:tab/>
        <w:t>Description</w:t>
      </w:r>
      <w:bookmarkEnd w:id="4878"/>
      <w:bookmarkEnd w:id="4879"/>
      <w:bookmarkEnd w:id="4880"/>
      <w:bookmarkEnd w:id="4881"/>
      <w:bookmarkEnd w:id="4882"/>
      <w:bookmarkEnd w:id="4883"/>
      <w:bookmarkEnd w:id="4884"/>
    </w:p>
    <w:p>
      <w:pPr>
        <w:rPr>
          <w:rFonts w:eastAsia="宋体"/>
          <w:lang w:eastAsia="zh-CN"/>
        </w:rPr>
      </w:pPr>
      <w:r>
        <w:rPr>
          <w:rFonts w:eastAsia="宋体"/>
          <w:lang w:eastAsia="zh-CN"/>
        </w:rPr>
        <w:t>This solution is for Key Issue#2: NWDAF-assisted application detection.</w:t>
      </w:r>
    </w:p>
    <w:p>
      <w:pPr>
        <w:rPr>
          <w:ins w:id="4885" w:author="S2-2205083" w:date="2022-05-25T16:26:00Z"/>
          <w:rFonts w:eastAsia="等线"/>
          <w:lang w:eastAsia="zh-CN"/>
        </w:rPr>
      </w:pPr>
      <w:ins w:id="4886" w:author="S2-2205083" w:date="2022-05-25T16:26:00Z">
        <w:r>
          <w:rPr>
            <w:rFonts w:eastAsia="等线"/>
            <w:lang w:val="en-US" w:eastAsia="zh-CN"/>
          </w:rPr>
          <w:t>T</w:t>
        </w:r>
        <w:r>
          <w:rPr>
            <w:rFonts w:eastAsia="等线"/>
            <w:lang w:eastAsia="zh-CN"/>
          </w:rPr>
          <w:t xml:space="preserve">he application detection is an important mechanism for the operator e.g. to optimize its user’s service experience; relieve the load of the network function; etc. </w:t>
        </w:r>
      </w:ins>
    </w:p>
    <w:p>
      <w:pPr>
        <w:pStyle w:val="B1"/>
        <w:rPr>
          <w:ins w:id="4887" w:author="S2-2205083" w:date="2022-05-25T16:26:00Z"/>
        </w:rPr>
      </w:pPr>
      <w:ins w:id="4888" w:author="S2-2205083" w:date="2022-05-25T16:26:00Z">
        <w:r>
          <w:t>-</w:t>
        </w:r>
        <w:r>
          <w:tab/>
          <w:t>For example, for XR service delivered over HTTPS, it is not able to leverage DPI to get XR related information to assist smart scheduling as proposed in XR study and it is interesting to discuss how to leverage AI/ML e.g. DFI to get some XR related information.</w:t>
        </w:r>
      </w:ins>
    </w:p>
    <w:p>
      <w:pPr>
        <w:pStyle w:val="B1"/>
        <w:rPr>
          <w:ins w:id="4889" w:author="S2-2205083" w:date="2022-05-25T16:26:00Z"/>
          <w:lang w:eastAsia="ko-KR"/>
        </w:rPr>
      </w:pPr>
      <w:ins w:id="4890" w:author="S2-2205083" w:date="2022-05-25T16:26:00Z">
        <w:r>
          <w:t>-</w:t>
        </w:r>
        <w:r>
          <w:tab/>
          <w:t>Another example, it is useful for the operator to monitor which application (e.g. a video service which is relatively not urgent) lead to the heavy load of an NF or a network slice then make decisions to relieve the NF load or NSI Load e.g. reduce the Session-AMBR for the PDU Session who serves the application.</w:t>
        </w:r>
      </w:ins>
    </w:p>
    <w:p>
      <w:pPr>
        <w:rPr>
          <w:rFonts w:eastAsia="宋体"/>
          <w:lang w:eastAsia="zh-CN"/>
        </w:rPr>
      </w:pPr>
      <w:r>
        <w:rPr>
          <w:rFonts w:eastAsia="宋体"/>
          <w:lang w:eastAsia="zh-CN"/>
        </w:rPr>
        <w:t>Traditionally, the application traffic detection in user plane is depend on DPI (deep packet inspection) function installed in UPF. However, the DPI in only suitable for plaintext traffic (i.e. original readable text in the packet) but not for the encrypted traffic.</w:t>
      </w:r>
    </w:p>
    <w:p>
      <w:pPr>
        <w:rPr>
          <w:rFonts w:eastAsia="宋体"/>
          <w:lang w:eastAsia="zh-CN"/>
        </w:rPr>
      </w:pPr>
      <w:r>
        <w:rPr>
          <w:rFonts w:eastAsia="宋体"/>
          <w:lang w:eastAsia="zh-CN"/>
        </w:rPr>
        <w:t xml:space="preserve">To help the encrypted application traffic detection, as defined in clause 6.1.2.3 of TS 23.503 [4], ASP may provide the PFD (packet flow description) information including Application ID, 3-tuple(s) etc. to the UPF via NEF (PFDF)/SMF. Then the UPF can determine the Application ID for the encrypted traffic based on the PFD information and the 5-tuple </w:t>
      </w:r>
      <w:r>
        <w:rPr>
          <w:rFonts w:eastAsia="宋体"/>
          <w:lang w:eastAsia="zh-CN"/>
        </w:rPr>
        <w:lastRenderedPageBreak/>
        <w:t>of the encrypted traffic. However, it is the ASP who determines if the PFD information is provided or not, which may be out of control for the Operator.</w:t>
      </w:r>
    </w:p>
    <w:p>
      <w:pPr>
        <w:rPr>
          <w:rFonts w:eastAsia="宋体"/>
          <w:lang w:eastAsia="zh-CN"/>
        </w:rPr>
      </w:pPr>
      <w:r>
        <w:rPr>
          <w:rFonts w:eastAsia="宋体"/>
          <w:lang w:eastAsia="zh-CN"/>
        </w:rPr>
        <w:t>If no any PFD information from the ASP, it is possible for NWDAF to derive Service Type analytics (including e.g. Service Type and its corresponding IP 3-tuple and/or Traffic characteristics) to help the traffic detection in UPF.</w:t>
      </w:r>
    </w:p>
    <w:p>
      <w:pPr>
        <w:rPr>
          <w:lang w:eastAsia="en-US"/>
        </w:rPr>
        <w:pPrChange w:id="4891" w:author="S2-2205083" w:date="2022-05-25T16:28:00Z">
          <w:pPr>
            <w:pStyle w:val="EditorsNote"/>
          </w:pPr>
        </w:pPrChange>
      </w:pPr>
      <w:ins w:id="4892" w:author="S2-2205083" w:date="2022-05-25T16:28:00Z">
        <w:r>
          <w:rPr>
            <w:lang w:eastAsia="en-US"/>
          </w:rPr>
          <w:t xml:space="preserve">This solution proposes to define a new terminology i.e. Service Type including </w:t>
        </w:r>
        <w:r>
          <w:t xml:space="preserve">Browsing, Video Streaming, Audio Streaming, File Sharing, Multimedia, Interactive Messages, </w:t>
        </w:r>
        <w:r>
          <w:rPr>
            <w:rFonts w:eastAsia="MS Mincho"/>
          </w:rPr>
          <w:t>Video call over IP, Voice call over IP</w:t>
        </w:r>
        <w:r>
          <w:t xml:space="preserve"> and so on. Alternatively, the definition of the current Application ID in clause 3.1 of TS 23.503 [4] can be enhanced to support these service types.</w:t>
        </w:r>
      </w:ins>
      <w:del w:id="4893" w:author="S2-2205083" w:date="2022-05-25T16:28:00Z">
        <w:r>
          <w:delText>Editor's note:</w:delText>
        </w:r>
        <w:r>
          <w:tab/>
          <w:delText>Basic service types may also be recognized via application detection at the UPF. Further explanation of use cases where that functionality is not sufficient is desirable.</w:delText>
        </w:r>
      </w:del>
    </w:p>
    <w:p>
      <w:pPr>
        <w:pStyle w:val="EditorsNote"/>
        <w:rPr>
          <w:lang w:eastAsia="en-US"/>
        </w:rPr>
      </w:pPr>
      <w:r>
        <w:t>Editor's note:</w:t>
      </w:r>
      <w:r>
        <w:tab/>
        <w:t>Whether there is a need for a Service Type or the Application ID can cover is FFS.</w:t>
      </w:r>
    </w:p>
    <w:p>
      <w:pPr>
        <w:rPr>
          <w:rFonts w:eastAsia="宋体"/>
          <w:lang w:eastAsia="zh-CN"/>
        </w:rPr>
      </w:pPr>
      <w:r>
        <w:rPr>
          <w:rFonts w:eastAsia="宋体"/>
          <w:lang w:eastAsia="zh-CN"/>
        </w:rPr>
        <w:t>As a potential consumer NF, the PFDF may subscribe or request the Service Type analytics and locally store the analytics as new PFD information, and then the PFDF pushes the new PFD information to SMF and UPF to identify the Service Type of the traffic flows based on the new PFD information and the 3-tuple of traffic in the UPF.</w:t>
      </w:r>
    </w:p>
    <w:p>
      <w:pPr>
        <w:pStyle w:val="B1"/>
        <w:rPr>
          <w:ins w:id="4894" w:author="S2-2205083" w:date="2022-05-25T16:37:00Z"/>
          <w:lang w:val="en-US"/>
        </w:rPr>
      </w:pPr>
      <w:ins w:id="4895" w:author="S2-2205083" w:date="2022-05-25T16:37:00Z">
        <w:r>
          <w:rPr>
            <w:lang w:val="en-US" w:eastAsia="en-US"/>
          </w:rPr>
          <w:t>-</w:t>
        </w:r>
        <w:r>
          <w:rPr>
            <w:lang w:val="en-US" w:eastAsia="en-US"/>
          </w:rPr>
          <w:tab/>
          <w:t>For any UE, based on operator policy, PCF may trigger the Service Type detection in a specific area of interest</w:t>
        </w:r>
        <w:r>
          <w:rPr>
            <w:lang w:val="en-US"/>
          </w:rPr>
          <w:t xml:space="preserve"> and requests the NEF(PFDF) to push the new PFD information (including the Service Type related information) to the UPFs located in the AoI. Then the UPF may report the service type detection result for this AoI to PCF for QoS control. </w:t>
        </w:r>
      </w:ins>
    </w:p>
    <w:p>
      <w:pPr>
        <w:pStyle w:val="B1"/>
        <w:rPr>
          <w:ins w:id="4896" w:author="S2-2205083" w:date="2022-05-25T16:37:00Z"/>
          <w:rFonts w:eastAsia="宋体"/>
          <w:lang w:val="en-US" w:eastAsia="zh-CN"/>
        </w:rPr>
      </w:pPr>
      <w:ins w:id="4897" w:author="S2-2205083" w:date="2022-05-25T16:37:00Z">
        <w:r>
          <w:rPr>
            <w:lang w:val="en-US"/>
          </w:rPr>
          <w:t>-</w:t>
        </w:r>
        <w:r>
          <w:rPr>
            <w:lang w:val="en-US"/>
          </w:rPr>
          <w:tab/>
          <w:t xml:space="preserve">For a single UE, PCF may get the service type detection requirement per UE/per AF session from AF, then SMF may pull the PFD information from the NEF(PFDF) to the UPF. Then the UPF may report the service type detection result for this UE to PCF for QoS control. </w:t>
        </w:r>
      </w:ins>
    </w:p>
    <w:p>
      <w:pPr>
        <w:pStyle w:val="EditorsNote"/>
        <w:rPr>
          <w:ins w:id="4898" w:author="S2-2205083" w:date="2022-05-25T16:37:00Z"/>
        </w:rPr>
        <w:pPrChange w:id="4899" w:author="Rapporteur" w:date="2022-05-26T01:00:00Z">
          <w:pPr>
            <w:pStyle w:val="EditorsNote"/>
            <w:overflowPunct/>
            <w:autoSpaceDE/>
            <w:autoSpaceDN/>
            <w:adjustRightInd/>
            <w:ind w:left="1560" w:hanging="1276"/>
            <w:textAlignment w:val="auto"/>
          </w:pPr>
        </w:pPrChange>
      </w:pPr>
      <w:bookmarkStart w:id="4900" w:name="_Hlk103673744"/>
      <w:ins w:id="4901" w:author="S2-2205083" w:date="2022-05-25T16:37:00Z">
        <w:r>
          <w:t>Editor's note:</w:t>
        </w:r>
        <w:r>
          <w:tab/>
          <w:t>How the new PDR is activated and the reporting from UDR to PCF is done is FFS.</w:t>
        </w:r>
      </w:ins>
    </w:p>
    <w:p>
      <w:pPr>
        <w:pStyle w:val="EditorsNote"/>
        <w:rPr>
          <w:ins w:id="4902" w:author="S2-2205083" w:date="2022-05-25T16:37:00Z"/>
        </w:rPr>
        <w:pPrChange w:id="4903" w:author="Rapporteur" w:date="2022-05-26T01:00:00Z">
          <w:pPr>
            <w:pStyle w:val="EditorsNote"/>
            <w:overflowPunct/>
            <w:autoSpaceDE/>
            <w:autoSpaceDN/>
            <w:adjustRightInd/>
            <w:ind w:left="1560" w:hanging="1276"/>
            <w:textAlignment w:val="auto"/>
          </w:pPr>
        </w:pPrChange>
      </w:pPr>
      <w:ins w:id="4904" w:author="S2-2205083" w:date="2022-05-25T16:37:00Z">
        <w:r>
          <w:t>Editor</w:t>
        </w:r>
        <w:del w:id="4905" w:author="Rapporteur" w:date="2022-05-26T00:57:00Z">
          <w:r>
            <w:delText>´</w:delText>
          </w:r>
        </w:del>
      </w:ins>
      <w:ins w:id="4906" w:author="Rapporteur" w:date="2022-05-26T00:57:00Z">
        <w:r>
          <w:t>'</w:t>
        </w:r>
      </w:ins>
      <w:ins w:id="4907" w:author="S2-2205083" w:date="2022-05-25T16:37:00Z">
        <w:r>
          <w:t xml:space="preserve">s </w:t>
        </w:r>
        <w:del w:id="4908" w:author="Rapporteur" w:date="2022-05-26T01:00:00Z">
          <w:r>
            <w:delText>N</w:delText>
          </w:r>
        </w:del>
      </w:ins>
      <w:ins w:id="4909" w:author="Rapporteur" w:date="2022-05-26T01:00:00Z">
        <w:r>
          <w:t>n</w:t>
        </w:r>
      </w:ins>
      <w:ins w:id="4910" w:author="S2-2205083" w:date="2022-05-25T16:37:00Z">
        <w:r>
          <w:t>ote:</w:t>
        </w:r>
        <w:del w:id="4911" w:author="Rapporteur" w:date="2022-05-26T01:00:00Z">
          <w:r>
            <w:delText xml:space="preserve"> </w:delText>
          </w:r>
        </w:del>
      </w:ins>
      <w:ins w:id="4912" w:author="Rapporteur" w:date="2022-05-26T01:00:00Z">
        <w:r>
          <w:tab/>
        </w:r>
      </w:ins>
      <w:ins w:id="4913" w:author="S2-2205083" w:date="2022-05-25T16:37:00Z">
        <w:r>
          <w:t xml:space="preserve">How the Service Type detection and Service Type QoS control coexist with the existing SDF detection and QoS control define in </w:t>
        </w:r>
      </w:ins>
      <w:ins w:id="4914" w:author="Rapporteur" w:date="2022-05-26T01:11:00Z">
        <w:r>
          <w:t xml:space="preserve">TS </w:t>
        </w:r>
      </w:ins>
      <w:ins w:id="4915" w:author="S2-2205083" w:date="2022-05-25T16:37:00Z">
        <w:r>
          <w:t>23.503</w:t>
        </w:r>
      </w:ins>
      <w:ins w:id="4916" w:author="Rapporteur" w:date="2022-05-26T01:11:00Z">
        <w:r>
          <w:t xml:space="preserve"> [4]</w:t>
        </w:r>
      </w:ins>
      <w:ins w:id="4917" w:author="S2-2205083" w:date="2022-05-25T16:37:00Z">
        <w:r>
          <w:t xml:space="preserve"> is FFS.</w:t>
        </w:r>
      </w:ins>
    </w:p>
    <w:bookmarkEnd w:id="4900"/>
    <w:p>
      <w:pPr>
        <w:pStyle w:val="EditorsNote"/>
        <w:rPr>
          <w:del w:id="4918" w:author="S2-2205083" w:date="2022-05-25T16:37:00Z"/>
          <w:lang w:eastAsia="en-US"/>
        </w:rPr>
      </w:pPr>
      <w:del w:id="4919" w:author="S2-2205083" w:date="2022-05-25T16:37:00Z">
        <w:r>
          <w:delText>Editor's note:</w:delText>
        </w:r>
        <w:r>
          <w:tab/>
          <w:delText>The newly detected Service Type needs to be known to the different NFs, such as SMF, UPF, PCF and how this is done is FFS. How to use the Service Type for QoS control is FFS.</w:delText>
        </w:r>
      </w:del>
    </w:p>
    <w:p>
      <w:r>
        <w:rPr>
          <w:rFonts w:eastAsia="宋体"/>
          <w:lang w:eastAsia="zh-CN"/>
        </w:rPr>
        <w:t xml:space="preserve">The input data for the </w:t>
      </w:r>
      <w:r>
        <w:t>Service Type analytics is shown in Table 6.8.1-1.</w:t>
      </w:r>
    </w:p>
    <w:p>
      <w:pPr>
        <w:pStyle w:val="TH"/>
      </w:pPr>
      <w:r>
        <w:t xml:space="preserve">Table </w:t>
      </w:r>
      <w:r>
        <w:rPr>
          <w:lang w:eastAsia="zh-CN"/>
        </w:rPr>
        <w:t>6.8.1-1</w:t>
      </w:r>
      <w:r>
        <w:t>: Service flow level Data from UPF and/or AF related to a particular Service Type</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357"/>
        <w:gridCol w:w="5463"/>
      </w:tblGrid>
      <w:tr>
        <w:trPr>
          <w:jc w:val="center"/>
        </w:trPr>
        <w:tc>
          <w:tcPr>
            <w:tcW w:w="2972" w:type="dxa"/>
          </w:tcPr>
          <w:p>
            <w:pPr>
              <w:pStyle w:val="TAH"/>
            </w:pPr>
            <w:r>
              <w:t>Information</w:t>
            </w:r>
          </w:p>
        </w:tc>
        <w:tc>
          <w:tcPr>
            <w:tcW w:w="1357" w:type="dxa"/>
          </w:tcPr>
          <w:p>
            <w:pPr>
              <w:pStyle w:val="TAH"/>
            </w:pPr>
            <w:r>
              <w:t>Source</w:t>
            </w:r>
          </w:p>
        </w:tc>
        <w:tc>
          <w:tcPr>
            <w:tcW w:w="5463" w:type="dxa"/>
          </w:tcPr>
          <w:p>
            <w:pPr>
              <w:pStyle w:val="TAH"/>
            </w:pPr>
            <w:r>
              <w:t>Description</w:t>
            </w:r>
          </w:p>
        </w:tc>
      </w:tr>
      <w:tr>
        <w:trPr>
          <w:jc w:val="center"/>
        </w:trPr>
        <w:tc>
          <w:tcPr>
            <w:tcW w:w="2972" w:type="dxa"/>
          </w:tcPr>
          <w:p>
            <w:pPr>
              <w:pStyle w:val="TAL"/>
            </w:pPr>
            <w:r>
              <w:t>Timestamp</w:t>
            </w:r>
          </w:p>
        </w:tc>
        <w:tc>
          <w:tcPr>
            <w:tcW w:w="1357" w:type="dxa"/>
          </w:tcPr>
          <w:p>
            <w:pPr>
              <w:pStyle w:val="TAC"/>
            </w:pPr>
            <w:r>
              <w:t>UPF, AF</w:t>
            </w:r>
          </w:p>
        </w:tc>
        <w:tc>
          <w:tcPr>
            <w:tcW w:w="5463" w:type="dxa"/>
          </w:tcPr>
          <w:p>
            <w:pPr>
              <w:pStyle w:val="TAL"/>
            </w:pPr>
            <w:r>
              <w:t>A time stamp associated with the collected information.</w:t>
            </w:r>
          </w:p>
        </w:tc>
      </w:tr>
      <w:tr>
        <w:trPr>
          <w:jc w:val="center"/>
        </w:trPr>
        <w:tc>
          <w:tcPr>
            <w:tcW w:w="2972" w:type="dxa"/>
          </w:tcPr>
          <w:p>
            <w:pPr>
              <w:pStyle w:val="TAL"/>
            </w:pPr>
            <w:r>
              <w:t>3-tuple</w:t>
            </w:r>
          </w:p>
        </w:tc>
        <w:tc>
          <w:tcPr>
            <w:tcW w:w="1357" w:type="dxa"/>
          </w:tcPr>
          <w:p>
            <w:pPr>
              <w:pStyle w:val="TAC"/>
            </w:pPr>
            <w:r>
              <w:t>UPF, AF</w:t>
            </w:r>
          </w:p>
        </w:tc>
        <w:tc>
          <w:tcPr>
            <w:tcW w:w="5463" w:type="dxa"/>
          </w:tcPr>
          <w:p>
            <w:pPr>
              <w:pStyle w:val="TAL"/>
            </w:pPr>
            <w:r>
              <w:t>protocol, server side IP address and port number for a service flow</w:t>
            </w:r>
          </w:p>
        </w:tc>
      </w:tr>
      <w:tr>
        <w:trPr>
          <w:jc w:val="center"/>
          <w:ins w:id="4920" w:author="S2-2205083" w:date="2022-05-25T16:37:00Z"/>
        </w:trPr>
        <w:tc>
          <w:tcPr>
            <w:tcW w:w="2972" w:type="dxa"/>
          </w:tcPr>
          <w:p>
            <w:pPr>
              <w:pStyle w:val="TAL"/>
              <w:rPr>
                <w:ins w:id="4921" w:author="S2-2205083" w:date="2022-05-25T16:37:00Z"/>
              </w:rPr>
            </w:pPr>
            <w:ins w:id="4922" w:author="S2-2205083" w:date="2022-05-25T16:38:00Z">
              <w:r>
                <w:t xml:space="preserve">Service Type </w:t>
              </w:r>
            </w:ins>
          </w:p>
        </w:tc>
        <w:tc>
          <w:tcPr>
            <w:tcW w:w="1357" w:type="dxa"/>
          </w:tcPr>
          <w:p>
            <w:pPr>
              <w:pStyle w:val="TAC"/>
              <w:rPr>
                <w:ins w:id="4923" w:author="S2-2205083" w:date="2022-05-25T16:37:00Z"/>
              </w:rPr>
            </w:pPr>
            <w:ins w:id="4924" w:author="S2-2205083" w:date="2022-05-25T16:38:00Z">
              <w:r>
                <w:t>AF</w:t>
              </w:r>
            </w:ins>
          </w:p>
        </w:tc>
        <w:tc>
          <w:tcPr>
            <w:tcW w:w="5463" w:type="dxa"/>
          </w:tcPr>
          <w:p>
            <w:pPr>
              <w:pStyle w:val="TAL"/>
              <w:rPr>
                <w:ins w:id="4925" w:author="S2-2205083" w:date="2022-05-25T16:37:00Z"/>
              </w:rPr>
            </w:pPr>
            <w:ins w:id="4926" w:author="S2-2205083" w:date="2022-05-25T16:38:00Z">
              <w:r>
                <w:t>Service Type of the service data flow</w:t>
              </w:r>
            </w:ins>
          </w:p>
        </w:tc>
      </w:tr>
      <w:tr>
        <w:trPr>
          <w:jc w:val="center"/>
        </w:trPr>
        <w:tc>
          <w:tcPr>
            <w:tcW w:w="2972" w:type="dxa"/>
          </w:tcPr>
          <w:p>
            <w:pPr>
              <w:pStyle w:val="TAL"/>
            </w:pPr>
            <w:r>
              <w:t xml:space="preserve">Duration </w:t>
            </w:r>
          </w:p>
        </w:tc>
        <w:tc>
          <w:tcPr>
            <w:tcW w:w="1357" w:type="dxa"/>
          </w:tcPr>
          <w:p>
            <w:pPr>
              <w:pStyle w:val="TAC"/>
              <w:rPr>
                <w:rFonts w:eastAsia="宋体"/>
              </w:rPr>
            </w:pPr>
            <w:r>
              <w:rPr>
                <w:rFonts w:eastAsia="宋体"/>
              </w:rPr>
              <w:t>UPF</w:t>
            </w:r>
            <w:r>
              <w:t>, AF</w:t>
            </w:r>
          </w:p>
        </w:tc>
        <w:tc>
          <w:tcPr>
            <w:tcW w:w="5463" w:type="dxa"/>
          </w:tcPr>
          <w:p>
            <w:pPr>
              <w:pStyle w:val="TAL"/>
              <w:rPr>
                <w:rFonts w:eastAsia="宋体"/>
              </w:rPr>
            </w:pPr>
            <w:r>
              <w:rPr>
                <w:rFonts w:eastAsia="宋体"/>
              </w:rPr>
              <w:t xml:space="preserve">Duration of the </w:t>
            </w:r>
            <w:r>
              <w:t>service flow level</w:t>
            </w:r>
            <w:r>
              <w:rPr>
                <w:rFonts w:eastAsia="宋体"/>
              </w:rPr>
              <w:t xml:space="preserve"> data</w:t>
            </w:r>
          </w:p>
        </w:tc>
      </w:tr>
      <w:tr>
        <w:trPr>
          <w:jc w:val="center"/>
        </w:trPr>
        <w:tc>
          <w:tcPr>
            <w:tcW w:w="2972" w:type="dxa"/>
          </w:tcPr>
          <w:p>
            <w:pPr>
              <w:pStyle w:val="TAL"/>
            </w:pPr>
            <w:r>
              <w:t>UL/DL Bit Rate</w:t>
            </w:r>
          </w:p>
        </w:tc>
        <w:tc>
          <w:tcPr>
            <w:tcW w:w="1357" w:type="dxa"/>
          </w:tcPr>
          <w:p>
            <w:pPr>
              <w:pStyle w:val="TAC"/>
            </w:pPr>
            <w:r>
              <w:t>UPF, AF</w:t>
            </w:r>
          </w:p>
        </w:tc>
        <w:tc>
          <w:tcPr>
            <w:tcW w:w="5463" w:type="dxa"/>
          </w:tcPr>
          <w:p>
            <w:pPr>
              <w:pStyle w:val="TAL"/>
            </w:pPr>
            <w:r>
              <w:t>The observed bit rate for UL direction; and</w:t>
            </w:r>
          </w:p>
          <w:p>
            <w:pPr>
              <w:pStyle w:val="TAL"/>
            </w:pPr>
            <w:r>
              <w:t>The observed bit rate for DL direction.</w:t>
            </w:r>
          </w:p>
        </w:tc>
      </w:tr>
      <w:tr>
        <w:trPr>
          <w:jc w:val="center"/>
        </w:trPr>
        <w:tc>
          <w:tcPr>
            <w:tcW w:w="2972" w:type="dxa"/>
          </w:tcPr>
          <w:p>
            <w:pPr>
              <w:pStyle w:val="TAL"/>
            </w:pPr>
            <w:r>
              <w:t>UL/DL Packet Delay</w:t>
            </w:r>
          </w:p>
        </w:tc>
        <w:tc>
          <w:tcPr>
            <w:tcW w:w="1357" w:type="dxa"/>
          </w:tcPr>
          <w:p>
            <w:pPr>
              <w:pStyle w:val="TAC"/>
            </w:pPr>
            <w:r>
              <w:t>UPF, AF</w:t>
            </w:r>
          </w:p>
        </w:tc>
        <w:tc>
          <w:tcPr>
            <w:tcW w:w="5463" w:type="dxa"/>
          </w:tcPr>
          <w:p>
            <w:pPr>
              <w:pStyle w:val="TAL"/>
            </w:pPr>
            <w:r>
              <w:t>The observed Packet delay for UL direction; and</w:t>
            </w:r>
          </w:p>
          <w:p>
            <w:pPr>
              <w:pStyle w:val="TAL"/>
            </w:pPr>
            <w:r>
              <w:t>The observed Packet delay for the DL direction.</w:t>
            </w:r>
          </w:p>
        </w:tc>
      </w:tr>
      <w:tr>
        <w:trPr>
          <w:jc w:val="center"/>
        </w:trPr>
        <w:tc>
          <w:tcPr>
            <w:tcW w:w="2972" w:type="dxa"/>
          </w:tcPr>
          <w:p>
            <w:pPr>
              <w:pStyle w:val="TAL"/>
            </w:pPr>
            <w:r>
              <w:t>Number of UL/DL packet transmission</w:t>
            </w:r>
          </w:p>
        </w:tc>
        <w:tc>
          <w:tcPr>
            <w:tcW w:w="1357" w:type="dxa"/>
          </w:tcPr>
          <w:p>
            <w:pPr>
              <w:pStyle w:val="TAC"/>
            </w:pPr>
            <w:r>
              <w:t>UPF, AF</w:t>
            </w:r>
          </w:p>
        </w:tc>
        <w:tc>
          <w:tcPr>
            <w:tcW w:w="5463" w:type="dxa"/>
          </w:tcPr>
          <w:p>
            <w:pPr>
              <w:pStyle w:val="TAL"/>
            </w:pPr>
            <w:r>
              <w:t>The observed number of UL/DL packet transmission.</w:t>
            </w:r>
          </w:p>
        </w:tc>
      </w:tr>
      <w:tr>
        <w:trPr>
          <w:jc w:val="center"/>
        </w:trPr>
        <w:tc>
          <w:tcPr>
            <w:tcW w:w="2972" w:type="dxa"/>
          </w:tcPr>
          <w:p>
            <w:pPr>
              <w:pStyle w:val="TAL"/>
            </w:pPr>
            <w:r>
              <w:t>Size of UL/DL packet retransmission</w:t>
            </w:r>
          </w:p>
        </w:tc>
        <w:tc>
          <w:tcPr>
            <w:tcW w:w="1357" w:type="dxa"/>
          </w:tcPr>
          <w:p>
            <w:pPr>
              <w:pStyle w:val="TAC"/>
            </w:pPr>
            <w:r>
              <w:t>UPF, AF</w:t>
            </w:r>
          </w:p>
        </w:tc>
        <w:tc>
          <w:tcPr>
            <w:tcW w:w="5463" w:type="dxa"/>
          </w:tcPr>
          <w:p>
            <w:pPr>
              <w:pStyle w:val="TAL"/>
            </w:pPr>
            <w:r>
              <w:t>The observed size of UL/DL packet transmission.</w:t>
            </w:r>
          </w:p>
        </w:tc>
      </w:tr>
    </w:tbl>
    <w:p>
      <w:pPr>
        <w:rPr>
          <w:lang w:eastAsia="zh-CN"/>
        </w:rPr>
      </w:pPr>
    </w:p>
    <w:p>
      <w:pPr>
        <w:pStyle w:val="EditorsNote"/>
        <w:rPr>
          <w:ins w:id="4927" w:author="S2-2205083" w:date="2022-05-25T16:38:00Z"/>
        </w:rPr>
        <w:pPrChange w:id="4928" w:author="Rapporteur" w:date="2022-05-26T01:01:00Z">
          <w:pPr>
            <w:pStyle w:val="EditorsNote"/>
            <w:overflowPunct/>
            <w:autoSpaceDE/>
            <w:autoSpaceDN/>
            <w:adjustRightInd/>
            <w:ind w:left="1560" w:hanging="1276"/>
            <w:textAlignment w:val="auto"/>
          </w:pPr>
        </w:pPrChange>
      </w:pPr>
      <w:bookmarkStart w:id="4929" w:name="_Hlk103673748"/>
      <w:ins w:id="4930" w:author="S2-2205083" w:date="2022-05-25T16:38:00Z">
        <w:r>
          <w:t>Editor</w:t>
        </w:r>
      </w:ins>
      <w:ins w:id="4931" w:author="Rapporteur" w:date="2022-05-26T00:58:00Z">
        <w:r>
          <w:t>'</w:t>
        </w:r>
      </w:ins>
      <w:ins w:id="4932" w:author="S2-2205083" w:date="2022-05-25T16:38:00Z">
        <w:del w:id="4933" w:author="Rapporteur" w:date="2022-05-26T00:58:00Z">
          <w:r>
            <w:delText>´</w:delText>
          </w:r>
        </w:del>
        <w:r>
          <w:t xml:space="preserve">s </w:t>
        </w:r>
        <w:del w:id="4934" w:author="Rapporteur" w:date="2022-05-26T01:01:00Z">
          <w:r>
            <w:delText>N</w:delText>
          </w:r>
        </w:del>
      </w:ins>
      <w:ins w:id="4935" w:author="Rapporteur" w:date="2022-05-26T01:01:00Z">
        <w:r>
          <w:t>n</w:t>
        </w:r>
      </w:ins>
      <w:ins w:id="4936" w:author="S2-2205083" w:date="2022-05-25T16:38:00Z">
        <w:r>
          <w:t>ote:</w:t>
        </w:r>
        <w:del w:id="4937" w:author="Rapporteur" w:date="2022-05-26T01:01:00Z">
          <w:r>
            <w:delText xml:space="preserve">  </w:delText>
          </w:r>
        </w:del>
      </w:ins>
      <w:ins w:id="4938" w:author="Rapporteur" w:date="2022-05-26T01:01:00Z">
        <w:r>
          <w:tab/>
        </w:r>
      </w:ins>
      <w:ins w:id="4939" w:author="S2-2205083" w:date="2022-05-25T16:38:00Z">
        <w:r>
          <w:t>Whether the Service Type or the AF-Application ID is reported by the AF and why a new identifier is needed is FFS.</w:t>
        </w:r>
      </w:ins>
    </w:p>
    <w:bookmarkEnd w:id="4929"/>
    <w:p>
      <w:pPr>
        <w:pStyle w:val="NO"/>
      </w:pPr>
      <w:r>
        <w:t>NOTE</w:t>
      </w:r>
      <w:ins w:id="4940" w:author="Rapporteur" w:date="2022-05-26T01:33:00Z">
        <w:r>
          <w:t> </w:t>
        </w:r>
      </w:ins>
      <w:ins w:id="4941" w:author="Rapporteur" w:date="2022-05-26T01:20:00Z">
        <w:r>
          <w:t>1</w:t>
        </w:r>
      </w:ins>
      <w:r>
        <w:t>:</w:t>
      </w:r>
      <w:r>
        <w:tab/>
        <w:t>How to collect the QoS flow level Network Data from UPF is depend on the conclusion of FS_UPEAS.</w:t>
      </w:r>
    </w:p>
    <w:p>
      <w:pPr>
        <w:rPr>
          <w:ins w:id="4942" w:author="S2-2205083" w:date="2022-05-25T16:42:00Z"/>
        </w:rPr>
      </w:pPr>
      <w:ins w:id="4943" w:author="S2-2205083" w:date="2022-05-25T16:42:00Z">
        <w:r>
          <w:rPr>
            <w:lang w:eastAsia="en-US"/>
          </w:rPr>
          <w:t xml:space="preserve">To collect the </w:t>
        </w:r>
        <w:r>
          <w:t>UL/DL Packet Delay,</w:t>
        </w:r>
        <w:r>
          <w:rPr>
            <w:lang w:eastAsia="en-US"/>
          </w:rPr>
          <w:t xml:space="preserve"> the current QoS Monitoring Event (including </w:t>
        </w:r>
        <w:r>
          <w:t>end to end delay i.e. Uu+N3/N9 delay for specific QoS flow or for specific PDU session</w:t>
        </w:r>
        <w:r>
          <w:rPr>
            <w:lang w:eastAsia="en-US"/>
          </w:rPr>
          <w:t xml:space="preserve">) by UPF as defined in clause </w:t>
        </w:r>
        <w:r>
          <w:t xml:space="preserve">5.2.26.2 of TS 23.502 [3] can be re-used. </w:t>
        </w:r>
      </w:ins>
    </w:p>
    <w:p>
      <w:pPr>
        <w:pStyle w:val="NO"/>
        <w:rPr>
          <w:ins w:id="4944" w:author="S2-2205083" w:date="2022-05-25T16:42:00Z"/>
          <w:lang w:eastAsia="zh-CN"/>
        </w:rPr>
      </w:pPr>
      <w:ins w:id="4945" w:author="S2-2205083" w:date="2022-05-25T16:42:00Z">
        <w:r>
          <w:rPr>
            <w:lang w:eastAsia="zh-CN"/>
          </w:rPr>
          <w:t>NOTE</w:t>
        </w:r>
      </w:ins>
      <w:ins w:id="4946" w:author="Rapporteur" w:date="2022-05-26T01:33:00Z">
        <w:r>
          <w:t> </w:t>
        </w:r>
      </w:ins>
      <w:ins w:id="4947" w:author="S2-2205083" w:date="2022-05-25T16:42:00Z">
        <w:del w:id="4948" w:author="Rapporteur" w:date="2022-05-26T01:33:00Z">
          <w:r>
            <w:rPr>
              <w:lang w:eastAsia="zh-CN"/>
            </w:rPr>
            <w:delText xml:space="preserve"> </w:delText>
          </w:r>
        </w:del>
        <w:del w:id="4949" w:author="Rapporteur" w:date="2022-05-26T01:20:00Z">
          <w:r>
            <w:rPr>
              <w:lang w:eastAsia="zh-CN"/>
            </w:rPr>
            <w:delText>X</w:delText>
          </w:r>
        </w:del>
      </w:ins>
      <w:ins w:id="4950" w:author="Rapporteur" w:date="2022-05-26T01:20:00Z">
        <w:r>
          <w:rPr>
            <w:lang w:eastAsia="zh-CN"/>
          </w:rPr>
          <w:t>2</w:t>
        </w:r>
      </w:ins>
      <w:ins w:id="4951" w:author="S2-2205083" w:date="2022-05-25T16:42:00Z">
        <w:r>
          <w:rPr>
            <w:lang w:eastAsia="zh-CN"/>
          </w:rPr>
          <w:t>:</w:t>
        </w:r>
        <w:r>
          <w:rPr>
            <w:lang w:eastAsia="zh-CN"/>
          </w:rPr>
          <w:tab/>
        </w:r>
        <w:r>
          <w:t>The current</w:t>
        </w:r>
        <w:r>
          <w:rPr>
            <w:i/>
          </w:rPr>
          <w:t xml:space="preserve"> </w:t>
        </w:r>
        <w:r>
          <w:rPr>
            <w:lang w:eastAsia="zh-CN"/>
          </w:rPr>
          <w:t xml:space="preserve">Packet delay detection </w:t>
        </w:r>
        <w:r>
          <w:t>and reporting in R17</w:t>
        </w:r>
        <w:r>
          <w:rPr>
            <w:i/>
          </w:rPr>
          <w:t xml:space="preserve"> </w:t>
        </w:r>
        <w:r>
          <w:rPr>
            <w:lang w:eastAsia="zh-CN"/>
          </w:rPr>
          <w:t>is only supported for URLLC</w:t>
        </w:r>
        <w:r>
          <w:rPr>
            <w:i/>
          </w:rPr>
          <w:t xml:space="preserve"> </w:t>
        </w:r>
        <w:r>
          <w:t>but how NWDAF collects the UL/DL Packet Delay from UPF will be defined in FS_UPEAS</w:t>
        </w:r>
        <w:r>
          <w:rPr>
            <w:lang w:eastAsia="zh-CN"/>
          </w:rPr>
          <w:t>.</w:t>
        </w:r>
      </w:ins>
    </w:p>
    <w:p>
      <w:pPr>
        <w:pStyle w:val="EditorsNote"/>
        <w:rPr>
          <w:ins w:id="4952" w:author="S2-2205083" w:date="2022-05-25T16:42:00Z"/>
        </w:rPr>
      </w:pPr>
      <w:ins w:id="4953" w:author="S2-2205083" w:date="2022-05-25T16:42:00Z">
        <w:r>
          <w:rPr>
            <w:rPrChange w:id="4954" w:author="Rapporteur" w:date="2022-05-26T01:01:00Z">
              <w:rPr>
                <w:rStyle w:val="EditorsNoteCharChar"/>
              </w:rPr>
            </w:rPrChange>
          </w:rPr>
          <w:t>Editor</w:t>
        </w:r>
      </w:ins>
      <w:ins w:id="4955" w:author="Rapporteur" w:date="2022-05-26T00:58:00Z">
        <w:r>
          <w:rPr>
            <w:rPrChange w:id="4956" w:author="Rapporteur" w:date="2022-05-26T01:01:00Z">
              <w:rPr>
                <w:rStyle w:val="EditorsNoteCharChar"/>
              </w:rPr>
            </w:rPrChange>
          </w:rPr>
          <w:t>'</w:t>
        </w:r>
      </w:ins>
      <w:ins w:id="4957" w:author="S2-2205083" w:date="2022-05-25T16:42:00Z">
        <w:del w:id="4958" w:author="Rapporteur" w:date="2022-05-26T00:58:00Z">
          <w:r>
            <w:rPr>
              <w:rPrChange w:id="4959" w:author="Rapporteur" w:date="2022-05-26T01:01:00Z">
                <w:rPr>
                  <w:rStyle w:val="EditorsNoteCharChar"/>
                </w:rPr>
              </w:rPrChange>
            </w:rPr>
            <w:delText>´</w:delText>
          </w:r>
        </w:del>
        <w:r>
          <w:rPr>
            <w:rPrChange w:id="4960" w:author="Rapporteur" w:date="2022-05-26T01:01:00Z">
              <w:rPr>
                <w:rStyle w:val="EditorsNoteCharChar"/>
              </w:rPr>
            </w:rPrChange>
          </w:rPr>
          <w:t xml:space="preserve">s </w:t>
        </w:r>
        <w:del w:id="4961" w:author="Rapporteur" w:date="2022-05-26T01:01:00Z">
          <w:r>
            <w:rPr>
              <w:rPrChange w:id="4962" w:author="Rapporteur" w:date="2022-05-26T01:01:00Z">
                <w:rPr>
                  <w:rStyle w:val="EditorsNoteCharChar"/>
                </w:rPr>
              </w:rPrChange>
            </w:rPr>
            <w:delText>N</w:delText>
          </w:r>
        </w:del>
      </w:ins>
      <w:ins w:id="4963" w:author="Rapporteur" w:date="2022-05-26T01:01:00Z">
        <w:r>
          <w:rPr>
            <w:rPrChange w:id="4964" w:author="Rapporteur" w:date="2022-05-26T01:01:00Z">
              <w:rPr>
                <w:rStyle w:val="EditorsNoteCharChar"/>
              </w:rPr>
            </w:rPrChange>
          </w:rPr>
          <w:t>n</w:t>
        </w:r>
      </w:ins>
      <w:ins w:id="4965" w:author="S2-2205083" w:date="2022-05-25T16:42:00Z">
        <w:r>
          <w:rPr>
            <w:rPrChange w:id="4966" w:author="Rapporteur" w:date="2022-05-26T01:01:00Z">
              <w:rPr>
                <w:rStyle w:val="EditorsNoteCharChar"/>
              </w:rPr>
            </w:rPrChange>
          </w:rPr>
          <w:t>ote:</w:t>
        </w:r>
        <w:del w:id="4967" w:author="Rapporteur" w:date="2022-05-26T01:01:00Z">
          <w:r>
            <w:rPr>
              <w:rPrChange w:id="4968" w:author="Rapporteur" w:date="2022-05-26T01:01:00Z">
                <w:rPr>
                  <w:rStyle w:val="EditorsNoteCharChar"/>
                </w:rPr>
              </w:rPrChange>
            </w:rPr>
            <w:delText xml:space="preserve"> </w:delText>
          </w:r>
        </w:del>
      </w:ins>
      <w:ins w:id="4969" w:author="Rapporteur" w:date="2022-05-26T01:01:00Z">
        <w:r>
          <w:rPr>
            <w:rPrChange w:id="4970" w:author="Rapporteur" w:date="2022-05-26T01:01:00Z">
              <w:rPr>
                <w:rStyle w:val="EditorsNoteCharChar"/>
              </w:rPr>
            </w:rPrChange>
          </w:rPr>
          <w:tab/>
        </w:r>
      </w:ins>
      <w:ins w:id="4971" w:author="S2-2205083" w:date="2022-05-25T16:42:00Z">
        <w:r>
          <w:rPr>
            <w:rFonts w:eastAsia="Malgun Gothic"/>
            <w:rPrChange w:id="4972" w:author="Rapporteur" w:date="2022-05-26T01:01:00Z">
              <w:rPr>
                <w:rStyle w:val="EditorsNoteCharChar"/>
                <w:rFonts w:eastAsia="Malgun Gothic"/>
              </w:rPr>
            </w:rPrChange>
          </w:rPr>
          <w:t>Extensive reporting of all traffic flows may conflicts with requirement to avoid extra UPF load in the key issue</w:t>
        </w:r>
        <w:r>
          <w:rPr>
            <w:rPrChange w:id="4973" w:author="Rapporteur" w:date="2022-05-26T01:01:00Z">
              <w:rPr>
                <w:rStyle w:val="EditorsNoteCharChar"/>
              </w:rPr>
            </w:rPrChange>
          </w:rPr>
          <w:t>. How to avoid the degradation of UPF Load because of the extensive reporting of all traffic flows should be aligned with the conclusion of KI#2: Support UPF expose information to other NFs in FS_UPEAS</w:t>
        </w:r>
        <w:r>
          <w:t>.</w:t>
        </w:r>
      </w:ins>
    </w:p>
    <w:p>
      <w:pPr>
        <w:pStyle w:val="EditorsNote"/>
        <w:rPr>
          <w:del w:id="4974" w:author="S2-2205083" w:date="2022-05-25T16:42:00Z"/>
          <w:lang w:eastAsia="en-US"/>
        </w:rPr>
      </w:pPr>
      <w:del w:id="4975" w:author="S2-2205083" w:date="2022-05-25T16:42:00Z">
        <w:r>
          <w:lastRenderedPageBreak/>
          <w:delText>Editor's note:</w:delText>
        </w:r>
        <w:r>
          <w:tab/>
          <w:delText>It is ffs how the UPF can determine packet delay.</w:delText>
        </w:r>
      </w:del>
    </w:p>
    <w:p>
      <w:pPr>
        <w:pStyle w:val="EditorsNote"/>
        <w:rPr>
          <w:del w:id="4976" w:author="S2-2205083" w:date="2022-05-25T16:42:00Z"/>
          <w:lang w:eastAsia="en-US"/>
        </w:rPr>
      </w:pPr>
      <w:del w:id="4977" w:author="S2-2205083" w:date="2022-05-25T16:42:00Z">
        <w:r>
          <w:delText>Editor's note:</w:delText>
        </w:r>
        <w:r>
          <w:tab/>
          <w:delText>Extensive reporting of all traffic flows may conflicts with requirement to avoid extra UPF load in the key issue.</w:delText>
        </w:r>
      </w:del>
    </w:p>
    <w:p>
      <w:pPr>
        <w:rPr>
          <w:rFonts w:eastAsia="宋体"/>
          <w:lang w:eastAsia="zh-CN"/>
        </w:rPr>
      </w:pPr>
      <w:r>
        <w:t xml:space="preserve">With the input data, NWDAF uses the ML algorithm (e.g. K-Means) to cluster the data set to derive one or more 3-tuple(s) for a Service Type. </w:t>
      </w:r>
      <w:r>
        <w:rPr>
          <w:rFonts w:eastAsia="宋体"/>
          <w:lang w:eastAsia="zh-CN"/>
        </w:rPr>
        <w:t xml:space="preserve">The statistics and prediction types of Service Type analytics are shown in </w:t>
      </w:r>
      <w:r>
        <w:rPr>
          <w:lang w:eastAsia="zh-CN"/>
        </w:rPr>
        <w:t xml:space="preserve">Table </w:t>
      </w:r>
      <w:r>
        <w:t>6.8</w:t>
      </w:r>
      <w:r>
        <w:rPr>
          <w:lang w:eastAsia="zh-CN"/>
        </w:rPr>
        <w:t xml:space="preserve">.1-2 and Table </w:t>
      </w:r>
      <w:r>
        <w:t>6.8</w:t>
      </w:r>
      <w:r>
        <w:rPr>
          <w:lang w:eastAsia="zh-CN"/>
        </w:rPr>
        <w:t>.1-3, respectively.</w:t>
      </w:r>
    </w:p>
    <w:p>
      <w:pPr>
        <w:pStyle w:val="TH"/>
      </w:pPr>
      <w:r>
        <w:rPr>
          <w:lang w:eastAsia="zh-CN"/>
        </w:rPr>
        <w:t xml:space="preserve">Table </w:t>
      </w:r>
      <w:r>
        <w:t>6.8</w:t>
      </w:r>
      <w:r>
        <w:rPr>
          <w:lang w:eastAsia="zh-CN"/>
        </w:rPr>
        <w:t>.1-2</w:t>
      </w:r>
      <w:r>
        <w:t xml:space="preserve">: Service Type </w:t>
      </w:r>
      <w:r>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4978" w:author="Rapporteur" w:date="2022-05-26T14:43:00Z">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3545"/>
        <w:gridCol w:w="5969"/>
        <w:tblGridChange w:id="4979">
          <w:tblGrid>
            <w:gridCol w:w="3545"/>
            <w:gridCol w:w="5969"/>
          </w:tblGrid>
        </w:tblGridChange>
      </w:tblGrid>
      <w:tr>
        <w:trPr>
          <w:jc w:val="center"/>
          <w:trPrChange w:id="4980" w:author="Rapporteur" w:date="2022-05-26T14:43:00Z">
            <w:trPr>
              <w:wAfter w:w="113" w:type="dxa"/>
              <w:jc w:val="center"/>
            </w:trPr>
          </w:trPrChange>
        </w:trPr>
        <w:tc>
          <w:tcPr>
            <w:tcW w:w="3545" w:type="dxa"/>
            <w:tcPrChange w:id="4981" w:author="Rapporteur" w:date="2022-05-26T14:43:00Z">
              <w:tcPr>
                <w:tcW w:w="3545" w:type="dxa"/>
              </w:tcPr>
            </w:tcPrChange>
          </w:tcPr>
          <w:p>
            <w:pPr>
              <w:pStyle w:val="TAH"/>
            </w:pPr>
            <w:r>
              <w:t>Information</w:t>
            </w:r>
          </w:p>
        </w:tc>
        <w:tc>
          <w:tcPr>
            <w:tcW w:w="5969" w:type="dxa"/>
            <w:tcPrChange w:id="4982" w:author="Rapporteur" w:date="2022-05-26T14:43:00Z">
              <w:tcPr>
                <w:tcW w:w="5969" w:type="dxa"/>
              </w:tcPr>
            </w:tcPrChange>
          </w:tcPr>
          <w:p>
            <w:pPr>
              <w:pStyle w:val="TAH"/>
            </w:pPr>
            <w:r>
              <w:t>Description</w:t>
            </w:r>
          </w:p>
        </w:tc>
      </w:tr>
      <w:tr>
        <w:trPr>
          <w:jc w:val="center"/>
          <w:trPrChange w:id="4983" w:author="Rapporteur" w:date="2022-05-26T14:43:00Z">
            <w:trPr>
              <w:wAfter w:w="113" w:type="dxa"/>
              <w:jc w:val="center"/>
            </w:trPr>
          </w:trPrChange>
        </w:trPr>
        <w:tc>
          <w:tcPr>
            <w:tcW w:w="3545" w:type="dxa"/>
            <w:vAlign w:val="center"/>
            <w:tcPrChange w:id="4984" w:author="Rapporteur" w:date="2022-05-26T14:43:00Z">
              <w:tcPr>
                <w:tcW w:w="3545" w:type="dxa"/>
                <w:vAlign w:val="center"/>
              </w:tcPr>
            </w:tcPrChange>
          </w:tcPr>
          <w:p>
            <w:pPr>
              <w:pStyle w:val="TAL"/>
            </w:pPr>
            <w:r>
              <w:t>List of Service Types (1..max)</w:t>
            </w:r>
          </w:p>
        </w:tc>
        <w:tc>
          <w:tcPr>
            <w:tcW w:w="5969" w:type="dxa"/>
            <w:vAlign w:val="center"/>
            <w:tcPrChange w:id="4985" w:author="Rapporteur" w:date="2022-05-26T14:43:00Z">
              <w:tcPr>
                <w:tcW w:w="5969" w:type="dxa"/>
                <w:vAlign w:val="center"/>
              </w:tcPr>
            </w:tcPrChange>
          </w:tcPr>
          <w:p>
            <w:pPr>
              <w:pStyle w:val="TAL"/>
            </w:pPr>
          </w:p>
        </w:tc>
      </w:tr>
      <w:tr>
        <w:trPr>
          <w:jc w:val="center"/>
          <w:trPrChange w:id="4986" w:author="Rapporteur" w:date="2022-05-26T14:43:00Z">
            <w:trPr>
              <w:wAfter w:w="113" w:type="dxa"/>
              <w:jc w:val="center"/>
            </w:trPr>
          </w:trPrChange>
        </w:trPr>
        <w:tc>
          <w:tcPr>
            <w:tcW w:w="3545" w:type="dxa"/>
            <w:vAlign w:val="center"/>
            <w:tcPrChange w:id="4987" w:author="Rapporteur" w:date="2022-05-26T14:43:00Z">
              <w:tcPr>
                <w:tcW w:w="3545" w:type="dxa"/>
                <w:vAlign w:val="center"/>
              </w:tcPr>
            </w:tcPrChange>
          </w:tcPr>
          <w:p>
            <w:pPr>
              <w:pStyle w:val="TAL"/>
            </w:pPr>
            <w:r>
              <w:t>&gt; Service Type</w:t>
            </w:r>
          </w:p>
        </w:tc>
        <w:tc>
          <w:tcPr>
            <w:tcW w:w="5969" w:type="dxa"/>
            <w:vAlign w:val="center"/>
            <w:tcPrChange w:id="4988" w:author="Rapporteur" w:date="2022-05-26T14:43:00Z">
              <w:tcPr>
                <w:tcW w:w="5969" w:type="dxa"/>
                <w:vAlign w:val="center"/>
              </w:tcPr>
            </w:tcPrChange>
          </w:tcPr>
          <w:p>
            <w:pPr>
              <w:pStyle w:val="TAL"/>
            </w:pPr>
            <w:r>
              <w:t xml:space="preserve">Service Type (including i.e. Browsing, Video Streaming, Audio Streaming, File Sharing, Multimedia, Interactive Messages, </w:t>
            </w:r>
            <w:r>
              <w:rPr>
                <w:rFonts w:eastAsia="MS Mincho"/>
              </w:rPr>
              <w:t>Video call over IP, Voice call over IP</w:t>
            </w:r>
            <w:r>
              <w:t>) of the traffic in UPF.</w:t>
            </w:r>
          </w:p>
        </w:tc>
      </w:tr>
      <w:tr>
        <w:trPr>
          <w:jc w:val="center"/>
          <w:trPrChange w:id="4989" w:author="Rapporteur" w:date="2022-05-26T14:43:00Z">
            <w:trPr>
              <w:wAfter w:w="113" w:type="dxa"/>
              <w:jc w:val="center"/>
            </w:trPr>
          </w:trPrChange>
        </w:trPr>
        <w:tc>
          <w:tcPr>
            <w:tcW w:w="3545" w:type="dxa"/>
            <w:vAlign w:val="center"/>
            <w:tcPrChange w:id="4990" w:author="Rapporteur" w:date="2022-05-26T14:43:00Z">
              <w:tcPr>
                <w:tcW w:w="3545" w:type="dxa"/>
                <w:vAlign w:val="center"/>
              </w:tcPr>
            </w:tcPrChange>
          </w:tcPr>
          <w:p>
            <w:pPr>
              <w:pStyle w:val="TAL"/>
            </w:pPr>
            <w:r>
              <w:t>&gt;&gt; IP 3-tuple</w:t>
            </w:r>
          </w:p>
        </w:tc>
        <w:tc>
          <w:tcPr>
            <w:tcW w:w="5969" w:type="dxa"/>
            <w:vAlign w:val="center"/>
            <w:tcPrChange w:id="4991" w:author="Rapporteur" w:date="2022-05-26T14:43:00Z">
              <w:tcPr>
                <w:tcW w:w="5969" w:type="dxa"/>
                <w:vAlign w:val="center"/>
              </w:tcPr>
            </w:tcPrChange>
          </w:tcPr>
          <w:p>
            <w:pPr>
              <w:pStyle w:val="TAL"/>
            </w:pPr>
            <w:r>
              <w:t>One or more IP 3-tuples for the Service Type</w:t>
            </w:r>
          </w:p>
        </w:tc>
      </w:tr>
      <w:tr>
        <w:trPr>
          <w:jc w:val="center"/>
          <w:ins w:id="4992" w:author="S2-2205083" w:date="2022-05-25T16:49:00Z"/>
          <w:trPrChange w:id="4993" w:author="Rapporteur" w:date="2022-05-26T14:43:00Z">
            <w:trPr>
              <w:wAfter w:w="113" w:type="dxa"/>
              <w:jc w:val="center"/>
            </w:trPr>
          </w:trPrChange>
        </w:trPr>
        <w:tc>
          <w:tcPr>
            <w:tcW w:w="3545" w:type="dxa"/>
            <w:vAlign w:val="center"/>
            <w:tcPrChange w:id="4994" w:author="Rapporteur" w:date="2022-05-26T14:43:00Z">
              <w:tcPr>
                <w:tcW w:w="3545" w:type="dxa"/>
                <w:vAlign w:val="center"/>
              </w:tcPr>
            </w:tcPrChange>
          </w:tcPr>
          <w:p>
            <w:pPr>
              <w:pStyle w:val="TAL"/>
              <w:rPr>
                <w:ins w:id="4995" w:author="S2-2205083" w:date="2022-05-25T16:49:00Z"/>
              </w:rPr>
            </w:pPr>
            <w:ins w:id="4996" w:author="S2-2205083" w:date="2022-05-25T16:49:00Z">
              <w:r>
                <w:t>&gt;&gt; Traffic characteristics (NOTE)</w:t>
              </w:r>
            </w:ins>
          </w:p>
        </w:tc>
        <w:tc>
          <w:tcPr>
            <w:tcW w:w="5969" w:type="dxa"/>
            <w:vAlign w:val="center"/>
            <w:tcPrChange w:id="4997" w:author="Rapporteur" w:date="2022-05-26T14:43:00Z">
              <w:tcPr>
                <w:tcW w:w="5969" w:type="dxa"/>
                <w:vAlign w:val="center"/>
              </w:tcPr>
            </w:tcPrChange>
          </w:tcPr>
          <w:p>
            <w:pPr>
              <w:pStyle w:val="TAL"/>
              <w:rPr>
                <w:ins w:id="4998" w:author="S2-2205083" w:date="2022-05-25T16:49:00Z"/>
              </w:rPr>
            </w:pPr>
            <w:ins w:id="4999" w:author="S2-2205083" w:date="2022-05-25T16:49:00Z">
              <w:r>
                <w:t xml:space="preserve">Traffic characteristics (including UL/DL Bit Rate, UL/DL Packet Delay, </w:t>
              </w:r>
              <w:r>
                <w:rPr>
                  <w:lang w:eastAsia="ko-KR"/>
                </w:rPr>
                <w:t xml:space="preserve">Number of </w:t>
              </w:r>
              <w:r>
                <w:t xml:space="preserve">UL/DL </w:t>
              </w:r>
              <w:r>
                <w:rPr>
                  <w:lang w:eastAsia="ko-KR"/>
                </w:rPr>
                <w:t xml:space="preserve">packet transmission, Size of </w:t>
              </w:r>
              <w:r>
                <w:t xml:space="preserve">UL/DL </w:t>
              </w:r>
              <w:r>
                <w:rPr>
                  <w:lang w:eastAsia="ko-KR"/>
                </w:rPr>
                <w:t>packet retransmission, etc.</w:t>
              </w:r>
              <w:r>
                <w:t>) of the Service Type</w:t>
              </w:r>
            </w:ins>
          </w:p>
        </w:tc>
      </w:tr>
      <w:tr>
        <w:trPr>
          <w:jc w:val="center"/>
          <w:ins w:id="5000" w:author="Rapporteur" w:date="2022-05-26T14:43:00Z"/>
        </w:trPr>
        <w:tc>
          <w:tcPr>
            <w:tcW w:w="9514" w:type="dxa"/>
            <w:gridSpan w:val="2"/>
            <w:vAlign w:val="center"/>
          </w:tcPr>
          <w:p>
            <w:pPr>
              <w:pStyle w:val="TAN"/>
              <w:rPr>
                <w:ins w:id="5001" w:author="Rapporteur" w:date="2022-05-26T14:43:00Z"/>
              </w:rPr>
              <w:pPrChange w:id="5002" w:author="Rapporteur" w:date="2022-05-26T14:44:00Z">
                <w:pPr>
                  <w:pStyle w:val="TAL"/>
                </w:pPr>
              </w:pPrChange>
            </w:pPr>
            <w:ins w:id="5003" w:author="S2-2205083" w:date="2022-05-25T17:35:00Z">
              <w:r>
                <w:rPr>
                  <w:rPrChange w:id="5004" w:author="Rapporteur" w:date="2022-05-26T01:44:00Z">
                    <w:rPr>
                      <w:lang w:eastAsia="zh-CN"/>
                    </w:rPr>
                  </w:rPrChange>
                </w:rPr>
                <w:t>NOTE:</w:t>
              </w:r>
            </w:ins>
            <w:ins w:id="5005" w:author="Rapporteur" w:date="2022-05-26T01:20:00Z">
              <w:r>
                <w:rPr>
                  <w:rPrChange w:id="5006" w:author="Rapporteur" w:date="2022-05-26T01:44:00Z">
                    <w:rPr>
                      <w:lang w:eastAsia="zh-CN"/>
                    </w:rPr>
                  </w:rPrChange>
                </w:rPr>
                <w:tab/>
              </w:r>
            </w:ins>
            <w:ins w:id="5007" w:author="S2-2205083" w:date="2022-05-25T17:35:00Z">
              <w:del w:id="5008" w:author="Rapporteur" w:date="2022-05-26T01:20:00Z">
                <w:r>
                  <w:rPr>
                    <w:rPrChange w:id="5009" w:author="Rapporteur" w:date="2022-05-26T01:44:00Z">
                      <w:rPr>
                        <w:lang w:eastAsia="zh-CN"/>
                      </w:rPr>
                    </w:rPrChange>
                  </w:rPr>
                  <w:delText xml:space="preserve"> </w:delText>
                </w:r>
              </w:del>
              <w:r>
                <w:rPr>
                  <w:rPrChange w:id="5010" w:author="Rapporteur" w:date="2022-05-26T01:44:00Z">
                    <w:rPr>
                      <w:lang w:eastAsia="zh-CN"/>
                    </w:rPr>
                  </w:rPrChange>
                </w:rPr>
                <w:t>Traffic characteristics helps the Service Type detection i.e. the UPF may determine a Service Type for a real-time traffic information if the real-time traffic information and the traffic characteristics for the Service Type is matched.</w:t>
              </w:r>
            </w:ins>
          </w:p>
        </w:tc>
      </w:tr>
    </w:tbl>
    <w:p>
      <w:pPr>
        <w:pStyle w:val="FP"/>
        <w:rPr>
          <w:lang w:eastAsia="zh-CN"/>
        </w:rPr>
      </w:pPr>
    </w:p>
    <w:p>
      <w:pPr>
        <w:pStyle w:val="TH"/>
      </w:pPr>
      <w:r>
        <w:rPr>
          <w:lang w:eastAsia="zh-CN"/>
        </w:rPr>
        <w:t xml:space="preserve">Table </w:t>
      </w:r>
      <w:r>
        <w:t>6.8</w:t>
      </w:r>
      <w:r>
        <w:rPr>
          <w:lang w:eastAsia="zh-CN"/>
        </w:rPr>
        <w:t>.1-3</w:t>
      </w:r>
      <w:r>
        <w:t xml:space="preserve">: Service Type </w:t>
      </w:r>
      <w:r>
        <w:rPr>
          <w:lang w:eastAsia="zh-CN"/>
        </w:rPr>
        <w:t>predictions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011" w:author="Rapporteur" w:date="2022-05-26T14:43:00Z">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3545"/>
        <w:gridCol w:w="5969"/>
        <w:tblGridChange w:id="5012">
          <w:tblGrid>
            <w:gridCol w:w="3545"/>
            <w:gridCol w:w="5969"/>
          </w:tblGrid>
        </w:tblGridChange>
      </w:tblGrid>
      <w:tr>
        <w:trPr>
          <w:jc w:val="center"/>
          <w:trPrChange w:id="5013" w:author="Rapporteur" w:date="2022-05-26T14:43:00Z">
            <w:trPr>
              <w:wAfter w:w="113" w:type="dxa"/>
              <w:jc w:val="center"/>
            </w:trPr>
          </w:trPrChange>
        </w:trPr>
        <w:tc>
          <w:tcPr>
            <w:tcW w:w="3545" w:type="dxa"/>
            <w:tcPrChange w:id="5014" w:author="Rapporteur" w:date="2022-05-26T14:43:00Z">
              <w:tcPr>
                <w:tcW w:w="3545" w:type="dxa"/>
              </w:tcPr>
            </w:tcPrChange>
          </w:tcPr>
          <w:p>
            <w:pPr>
              <w:pStyle w:val="TAH"/>
            </w:pPr>
            <w:r>
              <w:t>Information</w:t>
            </w:r>
          </w:p>
        </w:tc>
        <w:tc>
          <w:tcPr>
            <w:tcW w:w="5969" w:type="dxa"/>
            <w:tcPrChange w:id="5015" w:author="Rapporteur" w:date="2022-05-26T14:43:00Z">
              <w:tcPr>
                <w:tcW w:w="5969" w:type="dxa"/>
              </w:tcPr>
            </w:tcPrChange>
          </w:tcPr>
          <w:p>
            <w:pPr>
              <w:pStyle w:val="TAH"/>
            </w:pPr>
            <w:r>
              <w:t>Description</w:t>
            </w:r>
          </w:p>
        </w:tc>
      </w:tr>
      <w:tr>
        <w:trPr>
          <w:jc w:val="center"/>
          <w:trPrChange w:id="5016" w:author="Rapporteur" w:date="2022-05-26T14:43:00Z">
            <w:trPr>
              <w:wAfter w:w="113" w:type="dxa"/>
              <w:jc w:val="center"/>
            </w:trPr>
          </w:trPrChange>
        </w:trPr>
        <w:tc>
          <w:tcPr>
            <w:tcW w:w="3545" w:type="dxa"/>
            <w:vAlign w:val="center"/>
            <w:tcPrChange w:id="5017" w:author="Rapporteur" w:date="2022-05-26T14:43:00Z">
              <w:tcPr>
                <w:tcW w:w="3545" w:type="dxa"/>
                <w:vAlign w:val="center"/>
              </w:tcPr>
            </w:tcPrChange>
          </w:tcPr>
          <w:p>
            <w:pPr>
              <w:pStyle w:val="TAL"/>
            </w:pPr>
            <w:r>
              <w:t>List of Service Types (1..max)</w:t>
            </w:r>
          </w:p>
        </w:tc>
        <w:tc>
          <w:tcPr>
            <w:tcW w:w="5969" w:type="dxa"/>
            <w:vAlign w:val="center"/>
            <w:tcPrChange w:id="5018" w:author="Rapporteur" w:date="2022-05-26T14:43:00Z">
              <w:tcPr>
                <w:tcW w:w="5969" w:type="dxa"/>
                <w:vAlign w:val="center"/>
              </w:tcPr>
            </w:tcPrChange>
          </w:tcPr>
          <w:p>
            <w:pPr>
              <w:pStyle w:val="TAL"/>
            </w:pPr>
          </w:p>
        </w:tc>
      </w:tr>
      <w:tr>
        <w:trPr>
          <w:jc w:val="center"/>
          <w:trPrChange w:id="5019" w:author="Rapporteur" w:date="2022-05-26T14:43:00Z">
            <w:trPr>
              <w:wAfter w:w="113" w:type="dxa"/>
              <w:jc w:val="center"/>
            </w:trPr>
          </w:trPrChange>
        </w:trPr>
        <w:tc>
          <w:tcPr>
            <w:tcW w:w="3545" w:type="dxa"/>
            <w:vAlign w:val="center"/>
            <w:tcPrChange w:id="5020" w:author="Rapporteur" w:date="2022-05-26T14:43:00Z">
              <w:tcPr>
                <w:tcW w:w="3545" w:type="dxa"/>
                <w:vAlign w:val="center"/>
              </w:tcPr>
            </w:tcPrChange>
          </w:tcPr>
          <w:p>
            <w:pPr>
              <w:pStyle w:val="TAL"/>
            </w:pPr>
            <w:r>
              <w:t>&gt; Service Type</w:t>
            </w:r>
          </w:p>
        </w:tc>
        <w:tc>
          <w:tcPr>
            <w:tcW w:w="5969" w:type="dxa"/>
            <w:vAlign w:val="center"/>
            <w:tcPrChange w:id="5021" w:author="Rapporteur" w:date="2022-05-26T14:43:00Z">
              <w:tcPr>
                <w:tcW w:w="5969" w:type="dxa"/>
                <w:vAlign w:val="center"/>
              </w:tcPr>
            </w:tcPrChange>
          </w:tcPr>
          <w:p>
            <w:pPr>
              <w:pStyle w:val="TAL"/>
            </w:pPr>
            <w:r>
              <w:t>Service Type of the traffic in UPF.</w:t>
            </w:r>
          </w:p>
        </w:tc>
      </w:tr>
      <w:tr>
        <w:trPr>
          <w:jc w:val="center"/>
          <w:trPrChange w:id="5022" w:author="Rapporteur" w:date="2022-05-26T14:43:00Z">
            <w:trPr>
              <w:wAfter w:w="113" w:type="dxa"/>
              <w:jc w:val="center"/>
            </w:trPr>
          </w:trPrChange>
        </w:trPr>
        <w:tc>
          <w:tcPr>
            <w:tcW w:w="3545" w:type="dxa"/>
            <w:vAlign w:val="center"/>
            <w:tcPrChange w:id="5023" w:author="Rapporteur" w:date="2022-05-26T14:43:00Z">
              <w:tcPr>
                <w:tcW w:w="3545" w:type="dxa"/>
                <w:vAlign w:val="center"/>
              </w:tcPr>
            </w:tcPrChange>
          </w:tcPr>
          <w:p>
            <w:pPr>
              <w:pStyle w:val="TAL"/>
            </w:pPr>
            <w:r>
              <w:t>&gt;&gt; IP 3-tuple</w:t>
            </w:r>
          </w:p>
        </w:tc>
        <w:tc>
          <w:tcPr>
            <w:tcW w:w="5969" w:type="dxa"/>
            <w:vAlign w:val="center"/>
            <w:tcPrChange w:id="5024" w:author="Rapporteur" w:date="2022-05-26T14:43:00Z">
              <w:tcPr>
                <w:tcW w:w="5969" w:type="dxa"/>
                <w:vAlign w:val="center"/>
              </w:tcPr>
            </w:tcPrChange>
          </w:tcPr>
          <w:p>
            <w:pPr>
              <w:pStyle w:val="TAL"/>
            </w:pPr>
            <w:r>
              <w:t>One or more IP 3-tuples for the Service Type</w:t>
            </w:r>
          </w:p>
        </w:tc>
      </w:tr>
      <w:tr>
        <w:trPr>
          <w:jc w:val="center"/>
          <w:ins w:id="5025" w:author="S2-2205083" w:date="2022-05-25T17:35:00Z"/>
          <w:trPrChange w:id="5026" w:author="Rapporteur" w:date="2022-05-26T14:43:00Z">
            <w:trPr>
              <w:wAfter w:w="113" w:type="dxa"/>
              <w:jc w:val="center"/>
            </w:trPr>
          </w:trPrChange>
        </w:trPr>
        <w:tc>
          <w:tcPr>
            <w:tcW w:w="3545" w:type="dxa"/>
            <w:vAlign w:val="center"/>
            <w:tcPrChange w:id="5027" w:author="Rapporteur" w:date="2022-05-26T14:43:00Z">
              <w:tcPr>
                <w:tcW w:w="3545" w:type="dxa"/>
                <w:vAlign w:val="center"/>
              </w:tcPr>
            </w:tcPrChange>
          </w:tcPr>
          <w:p>
            <w:pPr>
              <w:pStyle w:val="TAL"/>
              <w:rPr>
                <w:ins w:id="5028" w:author="S2-2205083" w:date="2022-05-25T17:35:00Z"/>
              </w:rPr>
            </w:pPr>
            <w:ins w:id="5029" w:author="S2-2205083" w:date="2022-05-25T17:35:00Z">
              <w:r>
                <w:t xml:space="preserve">&gt;&gt; Traffic characteristics </w:t>
              </w:r>
            </w:ins>
            <w:ins w:id="5030" w:author="Rapporteur" w:date="2022-05-26T01:22:00Z">
              <w:r>
                <w:t>(NOTE)</w:t>
              </w:r>
            </w:ins>
          </w:p>
        </w:tc>
        <w:tc>
          <w:tcPr>
            <w:tcW w:w="5969" w:type="dxa"/>
            <w:vAlign w:val="center"/>
            <w:tcPrChange w:id="5031" w:author="Rapporteur" w:date="2022-05-26T14:43:00Z">
              <w:tcPr>
                <w:tcW w:w="5969" w:type="dxa"/>
                <w:vAlign w:val="center"/>
              </w:tcPr>
            </w:tcPrChange>
          </w:tcPr>
          <w:p>
            <w:pPr>
              <w:pStyle w:val="TAL"/>
              <w:rPr>
                <w:ins w:id="5032" w:author="S2-2205083" w:date="2022-05-25T17:35:00Z"/>
              </w:rPr>
            </w:pPr>
            <w:ins w:id="5033" w:author="S2-2205083" w:date="2022-05-25T17:35:00Z">
              <w:r>
                <w:t xml:space="preserve">Traffic characteristics (including UL/DL Bit Rate, UL/DL Packet Delay, </w:t>
              </w:r>
              <w:r>
                <w:rPr>
                  <w:lang w:eastAsia="ko-KR"/>
                </w:rPr>
                <w:t xml:space="preserve">Number of </w:t>
              </w:r>
              <w:r>
                <w:t xml:space="preserve">UL/DL </w:t>
              </w:r>
              <w:r>
                <w:rPr>
                  <w:lang w:eastAsia="ko-KR"/>
                </w:rPr>
                <w:t xml:space="preserve">packet transmission, Size of </w:t>
              </w:r>
              <w:r>
                <w:t xml:space="preserve">UL/DL </w:t>
              </w:r>
              <w:r>
                <w:rPr>
                  <w:lang w:eastAsia="ko-KR"/>
                </w:rPr>
                <w:t>packet retransmission, etc.</w:t>
              </w:r>
              <w:r>
                <w:t xml:space="preserve">) of the Service Type </w:t>
              </w:r>
            </w:ins>
          </w:p>
        </w:tc>
      </w:tr>
      <w:tr>
        <w:trPr>
          <w:jc w:val="center"/>
          <w:trPrChange w:id="5034" w:author="Rapporteur" w:date="2022-05-26T14:43:00Z">
            <w:trPr>
              <w:wAfter w:w="113" w:type="dxa"/>
              <w:jc w:val="center"/>
            </w:trPr>
          </w:trPrChange>
        </w:trPr>
        <w:tc>
          <w:tcPr>
            <w:tcW w:w="3545" w:type="dxa"/>
            <w:tcPrChange w:id="5035" w:author="Rapporteur" w:date="2022-05-26T14:43:00Z">
              <w:tcPr>
                <w:tcW w:w="3545" w:type="dxa"/>
              </w:tcPr>
            </w:tcPrChange>
          </w:tcPr>
          <w:p>
            <w:pPr>
              <w:pStyle w:val="TAL"/>
            </w:pPr>
            <w:r>
              <w:t>&gt; Confidence</w:t>
            </w:r>
          </w:p>
        </w:tc>
        <w:tc>
          <w:tcPr>
            <w:tcW w:w="5969" w:type="dxa"/>
            <w:tcPrChange w:id="5036" w:author="Rapporteur" w:date="2022-05-26T14:43:00Z">
              <w:tcPr>
                <w:tcW w:w="5969" w:type="dxa"/>
              </w:tcPr>
            </w:tcPrChange>
          </w:tcPr>
          <w:p>
            <w:pPr>
              <w:pStyle w:val="TAL"/>
            </w:pPr>
            <w:r>
              <w:t>Confidence of this prediction</w:t>
            </w:r>
          </w:p>
        </w:tc>
      </w:tr>
      <w:tr>
        <w:trPr>
          <w:jc w:val="center"/>
          <w:ins w:id="5037" w:author="Rapporteur" w:date="2022-05-26T14:44:00Z"/>
        </w:trPr>
        <w:tc>
          <w:tcPr>
            <w:tcW w:w="9514" w:type="dxa"/>
            <w:gridSpan w:val="2"/>
          </w:tcPr>
          <w:p>
            <w:pPr>
              <w:pStyle w:val="TAN"/>
              <w:rPr>
                <w:ins w:id="5038" w:author="Rapporteur" w:date="2022-05-26T14:44:00Z"/>
              </w:rPr>
              <w:pPrChange w:id="5039" w:author="Rapporteur" w:date="2022-05-26T14:44:00Z">
                <w:pPr>
                  <w:pStyle w:val="TAL"/>
                </w:pPr>
              </w:pPrChange>
            </w:pPr>
            <w:ins w:id="5040" w:author="S2-2205083" w:date="2022-05-25T17:35:00Z">
              <w:r>
                <w:rPr>
                  <w:rPrChange w:id="5041" w:author="Rapporteur" w:date="2022-05-26T01:44:00Z">
                    <w:rPr>
                      <w:lang w:eastAsia="zh-CN"/>
                    </w:rPr>
                  </w:rPrChange>
                </w:rPr>
                <w:t>NOTE:</w:t>
              </w:r>
            </w:ins>
            <w:ins w:id="5042" w:author="Rapporteur" w:date="2022-05-26T01:21:00Z">
              <w:r>
                <w:tab/>
              </w:r>
            </w:ins>
            <w:ins w:id="5043" w:author="S2-2205083" w:date="2022-05-25T17:35:00Z">
              <w:del w:id="5044" w:author="Rapporteur" w:date="2022-05-26T01:21:00Z">
                <w:r>
                  <w:rPr>
                    <w:rPrChange w:id="5045" w:author="Rapporteur" w:date="2022-05-26T01:44:00Z">
                      <w:rPr>
                        <w:lang w:eastAsia="zh-CN"/>
                      </w:rPr>
                    </w:rPrChange>
                  </w:rPr>
                  <w:delText xml:space="preserve"> </w:delText>
                </w:r>
              </w:del>
              <w:r>
                <w:rPr>
                  <w:rPrChange w:id="5046" w:author="Rapporteur" w:date="2022-05-26T01:44:00Z">
                    <w:rPr>
                      <w:lang w:eastAsia="zh-CN"/>
                    </w:rPr>
                  </w:rPrChange>
                </w:rPr>
                <w:t>Traffic characteristics helps the Service Type detection i.e. the UPF may determine a Service Type for a real-time traffic information if the real-time traffic information and the traffic characteristics for the Service Type is matched.</w:t>
              </w:r>
            </w:ins>
          </w:p>
        </w:tc>
      </w:tr>
    </w:tbl>
    <w:p>
      <w:pPr>
        <w:pStyle w:val="FP"/>
        <w:rPr>
          <w:lang w:eastAsia="zh-CN"/>
        </w:rPr>
      </w:pPr>
    </w:p>
    <w:p>
      <w:pPr>
        <w:pStyle w:val="EditorsNote"/>
        <w:rPr>
          <w:del w:id="5047" w:author="S2-2205083" w:date="2022-05-25T17:35:00Z"/>
          <w:lang w:eastAsia="en-US"/>
        </w:rPr>
      </w:pPr>
      <w:del w:id="5048" w:author="S2-2205083" w:date="2022-05-25T17:35:00Z">
        <w:r>
          <w:lastRenderedPageBreak/>
          <w:delText>Editor's note:</w:delText>
        </w:r>
        <w:r>
          <w:tab/>
          <w:delText>Whether others information should be added in the Table 6.8.1-2/Table 6.8.1-3is FFS.</w:delText>
        </w:r>
      </w:del>
    </w:p>
    <w:p>
      <w:pPr>
        <w:pStyle w:val="31"/>
      </w:pPr>
      <w:bookmarkStart w:id="5049" w:name="_Toc101170937"/>
      <w:bookmarkStart w:id="5050" w:name="_Toc1195"/>
      <w:bookmarkStart w:id="5051" w:name="_Toc30177"/>
      <w:bookmarkStart w:id="5052" w:name="_Toc104433166"/>
      <w:bookmarkStart w:id="5053" w:name="_Toc104467335"/>
      <w:bookmarkStart w:id="5054" w:name="_Toc104467622"/>
      <w:bookmarkStart w:id="5055" w:name="_Toc104467958"/>
      <w:r>
        <w:t>6.8.2</w:t>
      </w:r>
      <w:r>
        <w:tab/>
        <w:t>Procedures</w:t>
      </w:r>
      <w:bookmarkEnd w:id="5049"/>
      <w:bookmarkEnd w:id="5050"/>
      <w:bookmarkEnd w:id="5051"/>
      <w:bookmarkEnd w:id="5052"/>
      <w:bookmarkEnd w:id="5053"/>
      <w:bookmarkEnd w:id="5054"/>
      <w:bookmarkEnd w:id="5055"/>
    </w:p>
    <w:p>
      <w:pPr>
        <w:pStyle w:val="TH"/>
        <w:rPr>
          <w:rFonts w:eastAsia="宋体"/>
          <w:lang w:eastAsia="zh-CN"/>
        </w:rPr>
      </w:pPr>
      <w:r>
        <w:rPr>
          <w:rFonts w:eastAsia="宋体"/>
          <w:noProof/>
          <w:lang w:val="en-US" w:eastAsia="zh-CN"/>
        </w:rPr>
        <w:drawing>
          <wp:inline distT="0" distB="0" distL="0" distR="0">
            <wp:extent cx="3954780" cy="4191000"/>
            <wp:effectExtent l="0" t="0" r="0" b="0"/>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954780" cy="4191000"/>
                    </a:xfrm>
                    <a:prstGeom prst="rect">
                      <a:avLst/>
                    </a:prstGeom>
                    <a:noFill/>
                    <a:ln>
                      <a:noFill/>
                    </a:ln>
                  </pic:spPr>
                </pic:pic>
              </a:graphicData>
            </a:graphic>
          </wp:inline>
        </w:drawing>
      </w:r>
    </w:p>
    <w:p>
      <w:pPr>
        <w:pStyle w:val="TF"/>
      </w:pPr>
      <w:r>
        <w:rPr>
          <w:lang w:eastAsia="zh-CN"/>
        </w:rPr>
        <w:t xml:space="preserve">Figure </w:t>
      </w:r>
      <w:r>
        <w:t>6.8</w:t>
      </w:r>
      <w:r>
        <w:rPr>
          <w:lang w:eastAsia="zh-CN"/>
        </w:rPr>
        <w:t>.2-1</w:t>
      </w:r>
      <w:r>
        <w:t>: Procedure for Service Type analytics provided to an NF</w:t>
      </w:r>
    </w:p>
    <w:p>
      <w:pPr>
        <w:pStyle w:val="B1"/>
        <w:rPr>
          <w:rFonts w:eastAsia="宋体"/>
          <w:lang w:eastAsia="zh-CN"/>
        </w:rPr>
      </w:pPr>
      <w:r>
        <w:rPr>
          <w:rFonts w:eastAsia="宋体"/>
          <w:lang w:eastAsia="zh-CN"/>
        </w:rPr>
        <w:t>1.</w:t>
      </w:r>
      <w:r>
        <w:rPr>
          <w:rFonts w:eastAsia="宋体"/>
          <w:lang w:eastAsia="zh-CN"/>
        </w:rPr>
        <w:tab/>
        <w:t>The NF sends Nnwdaf_AnalyticsInfo_Request or Nnwdaf_AnalyticsSubscription_Subscribe (Analytics ID="Service Type", Target of Analytics Reporting, Analytics Filter Information, Analytics Reporting Information = ("Reporting Thresholds" and Analytics target Period(s))) to the NWDAF.</w:t>
      </w:r>
    </w:p>
    <w:p>
      <w:pPr>
        <w:pStyle w:val="B1"/>
        <w:rPr>
          <w:rFonts w:eastAsia="宋体"/>
          <w:lang w:eastAsia="zh-CN"/>
        </w:rPr>
      </w:pPr>
      <w:r>
        <w:rPr>
          <w:rFonts w:eastAsia="宋体"/>
          <w:lang w:eastAsia="zh-CN"/>
        </w:rPr>
        <w:t>2.</w:t>
      </w:r>
      <w:r>
        <w:rPr>
          <w:rFonts w:eastAsia="宋体"/>
          <w:lang w:eastAsia="zh-CN"/>
        </w:rPr>
        <w:tab/>
        <w:t>The NWDAF collects service flow level data from UPF as listed in Table 6.8.1-1.</w:t>
      </w:r>
    </w:p>
    <w:p>
      <w:pPr>
        <w:pStyle w:val="NO"/>
        <w:rPr>
          <w:rFonts w:eastAsia="宋体"/>
          <w:lang w:eastAsia="zh-CN"/>
        </w:rPr>
      </w:pPr>
      <w:r>
        <w:rPr>
          <w:rFonts w:eastAsia="宋体"/>
          <w:lang w:eastAsia="zh-CN"/>
        </w:rPr>
        <w:t>NOTE:</w:t>
      </w:r>
      <w:r>
        <w:rPr>
          <w:rFonts w:eastAsia="宋体"/>
          <w:lang w:eastAsia="zh-CN"/>
        </w:rPr>
        <w:tab/>
        <w:t>How to collect the service flow level data from UPF is depend on the conclusion of FS_UPEAS.</w:t>
      </w:r>
    </w:p>
    <w:p>
      <w:pPr>
        <w:pStyle w:val="B1"/>
        <w:rPr>
          <w:rFonts w:eastAsia="宋体"/>
          <w:lang w:eastAsia="zh-CN"/>
        </w:rPr>
      </w:pPr>
      <w:r>
        <w:rPr>
          <w:rFonts w:eastAsia="宋体"/>
          <w:lang w:eastAsia="zh-CN"/>
        </w:rPr>
        <w:t>3.</w:t>
      </w:r>
      <w:r>
        <w:rPr>
          <w:rFonts w:eastAsia="宋体"/>
          <w:lang w:eastAsia="zh-CN"/>
        </w:rPr>
        <w:tab/>
        <w:t>The NWDAF collects service flow level data from AF as listed in Table 6.8.1-1.</w:t>
      </w:r>
    </w:p>
    <w:p>
      <w:pPr>
        <w:pStyle w:val="B1"/>
        <w:rPr>
          <w:rFonts w:eastAsia="宋体"/>
          <w:lang w:eastAsia="zh-CN"/>
        </w:rPr>
      </w:pPr>
      <w:r>
        <w:rPr>
          <w:rFonts w:eastAsia="宋体"/>
          <w:lang w:eastAsia="zh-CN"/>
        </w:rPr>
        <w:t>4.</w:t>
      </w:r>
      <w:r>
        <w:rPr>
          <w:rFonts w:eastAsia="宋体"/>
          <w:lang w:eastAsia="zh-CN"/>
        </w:rPr>
        <w:tab/>
        <w:t>The NWDAF derives the requested analytics.</w:t>
      </w:r>
    </w:p>
    <w:p>
      <w:pPr>
        <w:pStyle w:val="B1"/>
        <w:rPr>
          <w:rFonts w:eastAsia="宋体"/>
          <w:lang w:eastAsia="zh-CN"/>
        </w:rPr>
      </w:pPr>
      <w:r>
        <w:rPr>
          <w:rFonts w:eastAsia="宋体"/>
          <w:lang w:eastAsia="zh-CN"/>
        </w:rPr>
        <w:t>5.</w:t>
      </w:r>
      <w:r>
        <w:rPr>
          <w:rFonts w:eastAsia="宋体"/>
          <w:lang w:eastAsia="zh-CN"/>
        </w:rPr>
        <w:tab/>
        <w:t>The NWDAF sends Nnwdaf_AnalyticsInfo_Request response or Nnwdaf_AnalyticsSubscription_Notify (Service Type analytics).</w:t>
      </w:r>
    </w:p>
    <w:p>
      <w:pPr>
        <w:pStyle w:val="B1"/>
        <w:rPr>
          <w:rFonts w:eastAsia="宋体"/>
          <w:lang w:eastAsia="zh-CN"/>
        </w:rPr>
      </w:pPr>
      <w:r>
        <w:rPr>
          <w:rFonts w:eastAsia="宋体"/>
          <w:lang w:eastAsia="zh-CN"/>
        </w:rPr>
        <w:t>6-7.</w:t>
      </w:r>
      <w:r>
        <w:rPr>
          <w:rFonts w:eastAsia="宋体"/>
          <w:lang w:eastAsia="zh-CN"/>
        </w:rPr>
        <w:tab/>
        <w:t>A change of user plane traffic information which is reported by UPF or AF, and is notified to NWDAF.</w:t>
      </w:r>
    </w:p>
    <w:p>
      <w:pPr>
        <w:pStyle w:val="B1"/>
        <w:rPr>
          <w:rFonts w:eastAsia="宋体"/>
          <w:lang w:eastAsia="zh-CN"/>
        </w:rPr>
      </w:pPr>
      <w:r>
        <w:rPr>
          <w:rFonts w:eastAsia="宋体"/>
          <w:lang w:eastAsia="zh-CN"/>
        </w:rPr>
        <w:t>8.</w:t>
      </w:r>
      <w:r>
        <w:rPr>
          <w:rFonts w:eastAsia="宋体"/>
          <w:lang w:eastAsia="zh-CN"/>
        </w:rPr>
        <w:tab/>
        <w:t>The NWDAF derives new analytics taking into account the most recent data collected.</w:t>
      </w:r>
    </w:p>
    <w:p>
      <w:pPr>
        <w:pStyle w:val="B1"/>
        <w:rPr>
          <w:rFonts w:eastAsia="宋体"/>
          <w:lang w:eastAsia="zh-CN"/>
        </w:rPr>
      </w:pPr>
      <w:r>
        <w:rPr>
          <w:rFonts w:eastAsia="宋体"/>
          <w:lang w:eastAsia="zh-CN"/>
        </w:rPr>
        <w:t>9.</w:t>
      </w:r>
      <w:r>
        <w:rPr>
          <w:rFonts w:eastAsia="宋体"/>
          <w:lang w:eastAsia="zh-CN"/>
        </w:rPr>
        <w:tab/>
        <w:t>The NWDAF provides a notification for the new analytics using Nnwdaf_AnalyticsSubscription_Notify service operation.</w:t>
      </w:r>
    </w:p>
    <w:p>
      <w:pPr>
        <w:pStyle w:val="31"/>
        <w:rPr>
          <w:lang w:eastAsia="zh-CN"/>
        </w:rPr>
      </w:pPr>
      <w:bookmarkStart w:id="5056" w:name="_Toc12594"/>
      <w:bookmarkStart w:id="5057" w:name="_Toc101170938"/>
      <w:bookmarkStart w:id="5058" w:name="_Toc11750"/>
      <w:bookmarkStart w:id="5059" w:name="_Toc104433167"/>
      <w:bookmarkStart w:id="5060" w:name="_Toc104467336"/>
      <w:bookmarkStart w:id="5061" w:name="_Toc104467623"/>
      <w:bookmarkStart w:id="5062" w:name="_Toc104467959"/>
      <w:r>
        <w:rPr>
          <w:lang w:eastAsia="zh-CN"/>
        </w:rPr>
        <w:t>6.8.3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5056"/>
      <w:bookmarkEnd w:id="5057"/>
      <w:bookmarkEnd w:id="5058"/>
      <w:bookmarkEnd w:id="5059"/>
      <w:bookmarkEnd w:id="5060"/>
      <w:bookmarkEnd w:id="5061"/>
      <w:bookmarkEnd w:id="5062"/>
    </w:p>
    <w:p>
      <w:pPr>
        <w:rPr>
          <w:lang w:eastAsia="zh-CN"/>
        </w:rPr>
      </w:pPr>
      <w:r>
        <w:t>NWDAF:</w:t>
      </w:r>
    </w:p>
    <w:p>
      <w:pPr>
        <w:pStyle w:val="B1"/>
        <w:rPr>
          <w:rFonts w:eastAsia="等线"/>
          <w:lang w:eastAsia="zh-CN"/>
        </w:rPr>
      </w:pPr>
      <w:r>
        <w:rPr>
          <w:rFonts w:eastAsia="等线"/>
        </w:rPr>
        <w:t>-</w:t>
      </w:r>
      <w:r>
        <w:rPr>
          <w:rFonts w:eastAsia="等线"/>
        </w:rPr>
        <w:tab/>
        <w:t>Support for a new Analytics ID i.e. Service Type analytics.</w:t>
      </w:r>
    </w:p>
    <w:p>
      <w:pPr>
        <w:pStyle w:val="B1"/>
        <w:rPr>
          <w:rFonts w:eastAsia="等线"/>
          <w:lang w:eastAsia="zh-CN"/>
        </w:rPr>
      </w:pPr>
      <w:r>
        <w:rPr>
          <w:rFonts w:eastAsia="等线"/>
        </w:rPr>
        <w:t>-</w:t>
      </w:r>
      <w:r>
        <w:rPr>
          <w:rFonts w:eastAsia="等线"/>
        </w:rPr>
        <w:tab/>
        <w:t>Support subscribing for service flow level data from UPF and/or from AF and providing Service Type analytics to NF.</w:t>
      </w:r>
    </w:p>
    <w:p>
      <w:pPr>
        <w:rPr>
          <w:lang w:eastAsia="zh-CN"/>
        </w:rPr>
      </w:pPr>
      <w:r>
        <w:lastRenderedPageBreak/>
        <w:t>UPF/AF:</w:t>
      </w:r>
    </w:p>
    <w:p>
      <w:pPr>
        <w:pStyle w:val="B1"/>
        <w:rPr>
          <w:rFonts w:eastAsia="等线"/>
          <w:lang w:eastAsia="zh-CN"/>
        </w:rPr>
      </w:pPr>
      <w:r>
        <w:rPr>
          <w:rFonts w:eastAsia="等线"/>
        </w:rPr>
        <w:t>-</w:t>
      </w:r>
      <w:r>
        <w:rPr>
          <w:rFonts w:eastAsia="等线"/>
        </w:rPr>
        <w:tab/>
        <w:t>Report service flow level data to NWDAF.</w:t>
      </w:r>
    </w:p>
    <w:p>
      <w:pPr>
        <w:pStyle w:val="21"/>
      </w:pPr>
      <w:bookmarkStart w:id="5063" w:name="_Toc101170939"/>
      <w:bookmarkStart w:id="5064" w:name="_Toc16874"/>
      <w:bookmarkStart w:id="5065" w:name="_Toc4999"/>
      <w:bookmarkStart w:id="5066" w:name="_Toc104433168"/>
      <w:bookmarkStart w:id="5067" w:name="_Toc104467337"/>
      <w:bookmarkStart w:id="5068" w:name="_Toc104467624"/>
      <w:bookmarkStart w:id="5069" w:name="_Toc104467960"/>
      <w:r>
        <w:rPr>
          <w:lang w:eastAsia="zh-CN"/>
        </w:rPr>
        <w:t>6.9</w:t>
      </w:r>
      <w:r>
        <w:rPr>
          <w:lang w:eastAsia="ko-KR"/>
        </w:rPr>
        <w:tab/>
      </w:r>
      <w:r>
        <w:t>Solution</w:t>
      </w:r>
      <w:r>
        <w:rPr>
          <w:lang w:eastAsia="zh-CN"/>
        </w:rPr>
        <w:t xml:space="preserve"> #9</w:t>
      </w:r>
      <w:r>
        <w:t>: NWDAF-assisted application detection</w:t>
      </w:r>
      <w:bookmarkEnd w:id="5063"/>
      <w:bookmarkEnd w:id="5064"/>
      <w:bookmarkEnd w:id="5065"/>
      <w:bookmarkEnd w:id="5066"/>
      <w:bookmarkEnd w:id="5067"/>
      <w:bookmarkEnd w:id="5068"/>
      <w:bookmarkEnd w:id="5069"/>
    </w:p>
    <w:p>
      <w:pPr>
        <w:pStyle w:val="31"/>
      </w:pPr>
      <w:bookmarkStart w:id="5070" w:name="_Toc9930"/>
      <w:bookmarkStart w:id="5071" w:name="_Toc101170940"/>
      <w:bookmarkStart w:id="5072" w:name="_Toc12418"/>
      <w:bookmarkStart w:id="5073" w:name="_Toc104433169"/>
      <w:bookmarkStart w:id="5074" w:name="_Toc104467338"/>
      <w:bookmarkStart w:id="5075" w:name="_Toc104467625"/>
      <w:bookmarkStart w:id="5076" w:name="_Toc104467961"/>
      <w:r>
        <w:t>6.9.1</w:t>
      </w:r>
      <w:r>
        <w:tab/>
        <w:t>Description</w:t>
      </w:r>
      <w:bookmarkEnd w:id="5070"/>
      <w:bookmarkEnd w:id="5071"/>
      <w:bookmarkEnd w:id="5072"/>
      <w:bookmarkEnd w:id="5073"/>
      <w:bookmarkEnd w:id="5074"/>
      <w:bookmarkEnd w:id="5075"/>
      <w:bookmarkEnd w:id="5076"/>
    </w:p>
    <w:p>
      <w:pPr>
        <w:rPr>
          <w:rFonts w:eastAsia="宋体"/>
          <w:lang w:eastAsia="zh-CN"/>
        </w:rPr>
      </w:pPr>
      <w:r>
        <w:rPr>
          <w:rFonts w:eastAsia="宋体"/>
        </w:rPr>
        <w:t xml:space="preserve">This solution is proposed to address </w:t>
      </w:r>
      <w:r>
        <w:t xml:space="preserve">Key Issue #2: </w:t>
      </w:r>
      <w:r>
        <w:rPr>
          <w:rFonts w:eastAsia="宋体"/>
        </w:rPr>
        <w:t>NWDAF-assisted application detection.</w:t>
      </w:r>
    </w:p>
    <w:p>
      <w:r>
        <w:t xml:space="preserve">To differentiate an application traffic handling, the first step is to distinguish application traffic from other traffics. In 5G network, an application can be distinguished by a set of packet headers (SDFs) or application IDs. The most common approach to detect traffic is </w:t>
      </w:r>
      <w:ins w:id="5077" w:author="S2-2205085" w:date="2022-05-25T17:40:00Z">
        <w:r>
          <w:t xml:space="preserve">use </w:t>
        </w:r>
      </w:ins>
      <w:r>
        <w:t>a set of packet headers</w:t>
      </w:r>
      <w:del w:id="5078" w:author="S2-2205085" w:date="2022-05-25T17:40:00Z">
        <w:r>
          <w:delText>,</w:delText>
        </w:r>
      </w:del>
      <w:r>
        <w:t xml:space="preserve"> which usually contains source and destination address. The application ID can be used for referring </w:t>
      </w:r>
      <w:ins w:id="5079" w:author="S2-2205085" w:date="2022-05-25T17:42:00Z">
        <w:r>
          <w:t xml:space="preserve">to </w:t>
        </w:r>
      </w:ins>
      <w:r>
        <w:t>the UPF's specific application detection filter</w:t>
      </w:r>
      <w:ins w:id="5080" w:author="S2-2205085" w:date="2022-05-25T17:41:00Z">
        <w:r>
          <w:t>,</w:t>
        </w:r>
      </w:ins>
      <w:del w:id="5081" w:author="S2-2205085" w:date="2022-05-25T17:40:00Z">
        <w:r>
          <w:delText>.</w:delText>
        </w:r>
      </w:del>
      <w:r>
        <w:t xml:space="preserve"> </w:t>
      </w:r>
      <w:ins w:id="5082" w:author="S2-2205085" w:date="2022-05-25T17:41:00Z">
        <w:r>
          <w:t>and</w:t>
        </w:r>
      </w:ins>
      <w:del w:id="5083" w:author="S2-2205085" w:date="2022-05-25T17:41:00Z">
        <w:r>
          <w:delText>For managing detection information associated with application IDs,</w:delText>
        </w:r>
      </w:del>
      <w:r>
        <w:t xml:space="preserve"> AF may provide PFDs according to clause 4.18 of TS 23.502 [3] to update application detection filter information</w:t>
      </w:r>
      <w:ins w:id="5084" w:author="S2-2205085" w:date="2022-05-25T17:42:00Z">
        <w:r>
          <w:t xml:space="preserve"> associated with the application ID</w:t>
        </w:r>
      </w:ins>
      <w:r>
        <w:t>. A PFD contents could contain flow description (service-side 3-tuple), URL, and domain name/protocol information. When an AF deliver</w:t>
      </w:r>
      <w:ins w:id="5085" w:author="S2-2205085" w:date="2022-05-25T17:42:00Z">
        <w:r>
          <w:t>s</w:t>
        </w:r>
      </w:ins>
      <w:r>
        <w:t xml:space="preserve"> PFD to NEF (PFDF), it will be distributed to SMFs and UPFs to enable flow detection according to clause 5.8.2 of TS 23.501 [2].</w:t>
      </w:r>
    </w:p>
    <w:p>
      <w:r>
        <w:t>However, as indicated by the KI description, the ASP may provide an initial PFD information but does not update it in time or does not update it anymore, then it is unknown how the UPF detect the application traffic.</w:t>
      </w:r>
    </w:p>
    <w:p>
      <w:r>
        <w:t xml:space="preserve">The objective of this solution is to </w:t>
      </w:r>
      <w:ins w:id="5086" w:author="S2-2205085" w:date="2022-05-25T17:43:00Z">
        <w:r>
          <w:t xml:space="preserve">to provide analytics on application traffic. </w:t>
        </w:r>
        <w:r>
          <w:rPr>
            <w:rFonts w:hint="eastAsia"/>
            <w:lang w:eastAsia="ko-KR"/>
          </w:rPr>
          <w:t xml:space="preserve">The proposed solution </w:t>
        </w:r>
        <w:r>
          <w:t xml:space="preserve">provides analytics including new PFDs for unknown applications and updated PFDs for known applications by extracting network traffic signature and inferring application identity. </w:t>
        </w:r>
      </w:ins>
      <w:del w:id="5087" w:author="S2-2205085" w:date="2022-05-25T17:43:00Z">
        <w:r>
          <w:delText xml:space="preserve">automate application detection method using PFDs for newly/updated applications by extracting network traffic characteristics using the network data analytics. </w:delText>
        </w:r>
      </w:del>
      <w:r>
        <w:t>To realize this solution, one of the main features is 1) collect measurement of an application to extract statistical characteristics, 2) collect payload of packets to extract payload characteristics (such as domain name contained in the payload). The baseline usage of the generated analytics is to store the captured application characteristics as a PFD, and the PFD is used by SMF and UPF to detect an application defined as TS 23.502 [3].</w:t>
      </w:r>
    </w:p>
    <w:p>
      <w:pPr>
        <w:pStyle w:val="EditorsNote"/>
        <w:tabs>
          <w:tab w:val="left" w:pos="993"/>
        </w:tabs>
        <w:rPr>
          <w:ins w:id="5088" w:author="S2-2205085" w:date="2022-05-25T17:44:00Z"/>
        </w:rPr>
      </w:pPr>
      <w:ins w:id="5089" w:author="S2-2205085" w:date="2022-05-25T17:44:00Z">
        <w:r>
          <w:t>Editor</w:t>
        </w:r>
      </w:ins>
      <w:ins w:id="5090" w:author="Rapporteur" w:date="2022-05-26T00:58:00Z">
        <w:r>
          <w:t>'</w:t>
        </w:r>
      </w:ins>
      <w:ins w:id="5091" w:author="S2-2205085" w:date="2022-05-25T17:44:00Z">
        <w:del w:id="5092" w:author="Rapporteur" w:date="2022-05-26T00:58:00Z">
          <w:r>
            <w:delText>´</w:delText>
          </w:r>
        </w:del>
        <w:r>
          <w:t>s note</w:t>
        </w:r>
      </w:ins>
      <w:ins w:id="5093" w:author="Rapporteur" w:date="2022-05-26T01:01:00Z">
        <w:r>
          <w:t>:</w:t>
        </w:r>
      </w:ins>
      <w:ins w:id="5094" w:author="S2-2205085" w:date="2022-05-25T17:44:00Z">
        <w:del w:id="5095" w:author="Rapporteur" w:date="2022-05-26T01:01:00Z">
          <w:r>
            <w:delText xml:space="preserve"> </w:delText>
          </w:r>
        </w:del>
      </w:ins>
      <w:ins w:id="5096" w:author="Rapporteur" w:date="2022-05-26T01:01:00Z">
        <w:r>
          <w:tab/>
        </w:r>
      </w:ins>
      <w:ins w:id="5097" w:author="S2-2205085" w:date="2022-05-25T17:44:00Z">
        <w:r>
          <w:t>How new PFDs for unknown applications can be used is FFS.</w:t>
        </w:r>
      </w:ins>
    </w:p>
    <w:p>
      <w:pPr>
        <w:rPr>
          <w:rFonts w:eastAsia="MS Mincho"/>
        </w:rPr>
      </w:pPr>
      <w:del w:id="5098" w:author="S2-2205085" w:date="2022-05-25T17:44:00Z">
        <w:r>
          <w:delText xml:space="preserve">In details, </w:delText>
        </w:r>
        <w:r>
          <w:rPr>
            <w:rFonts w:eastAsia="MS Mincho"/>
          </w:rPr>
          <w:delText xml:space="preserve">usually, although the IP 3-tuple for an application is changeable, Traffic Characteristics /Feature for the application is unchangeable. </w:delText>
        </w:r>
      </w:del>
      <w:r>
        <w:rPr>
          <w:rFonts w:eastAsia="MS Mincho"/>
        </w:rPr>
        <w:t xml:space="preserve">The NWDAF could collect the </w:t>
      </w:r>
      <w:ins w:id="5099" w:author="S2-2205085" w:date="2022-05-25T17:45:00Z">
        <w:r>
          <w:rPr>
            <w:rFonts w:eastAsia="MS Mincho"/>
          </w:rPr>
          <w:t xml:space="preserve">current and </w:t>
        </w:r>
      </w:ins>
      <w:r>
        <w:rPr>
          <w:rFonts w:eastAsia="MS Mincho"/>
        </w:rPr>
        <w:t xml:space="preserve">historical PFD information (including Application ID, historical IP 3-tuple, historical URL, historical Domain name information) from the </w:t>
      </w:r>
      <w:ins w:id="5100" w:author="S2-2205085" w:date="2022-05-25T17:45:00Z">
        <w:r>
          <w:rPr>
            <w:rFonts w:eastAsia="MS Mincho"/>
            <w:rPrChange w:id="5101" w:author="Rapporteur" w:date="2022-05-26T01:22:00Z">
              <w:rPr>
                <w:rFonts w:eastAsia="MS Mincho"/>
                <w:highlight w:val="yellow"/>
              </w:rPr>
            </w:rPrChange>
          </w:rPr>
          <w:t xml:space="preserve">NRF via </w:t>
        </w:r>
      </w:ins>
      <w:r>
        <w:rPr>
          <w:rFonts w:eastAsia="MS Mincho"/>
        </w:rPr>
        <w:t xml:space="preserve">NEF (PFDF) </w:t>
      </w:r>
      <w:ins w:id="5102" w:author="S2-2205085" w:date="2022-05-25T17:45:00Z">
        <w:r>
          <w:rPr>
            <w:rFonts w:eastAsia="MS Mincho"/>
            <w:rPrChange w:id="5103" w:author="Rapporteur" w:date="2022-05-26T01:22:00Z">
              <w:rPr>
                <w:rFonts w:eastAsia="MS Mincho"/>
                <w:highlight w:val="yellow"/>
              </w:rPr>
            </w:rPrChange>
          </w:rPr>
          <w:t>and ADRFrespectively</w:t>
        </w:r>
      </w:ins>
      <w:del w:id="5104" w:author="S2-2205085" w:date="2022-05-25T17:45:00Z">
        <w:r>
          <w:rPr>
            <w:rFonts w:eastAsia="MS Mincho"/>
          </w:rPr>
          <w:delText>for applications</w:delText>
        </w:r>
      </w:del>
      <w:r>
        <w:rPr>
          <w:rFonts w:eastAsia="MS Mincho"/>
        </w:rPr>
        <w:t>.</w:t>
      </w:r>
    </w:p>
    <w:p>
      <w:pPr>
        <w:rPr>
          <w:rFonts w:eastAsia="MS Mincho"/>
        </w:rPr>
      </w:pPr>
      <w:r>
        <w:rPr>
          <w:rFonts w:eastAsia="MS Mincho"/>
        </w:rPr>
        <w:t xml:space="preserve">Based on </w:t>
      </w:r>
      <w:del w:id="5105" w:author="S2-2205085" w:date="2022-05-25T17:48:00Z">
        <w:r>
          <w:rPr>
            <w:rFonts w:eastAsia="MS Mincho"/>
          </w:rPr>
          <w:delText xml:space="preserve">historical </w:delText>
        </w:r>
      </w:del>
      <w:r>
        <w:rPr>
          <w:rFonts w:eastAsia="MS Mincho"/>
        </w:rPr>
        <w:t>PFD information from ADRF</w:t>
      </w:r>
      <w:ins w:id="5106" w:author="S2-2205085" w:date="2022-05-25T17:46:00Z">
        <w:r>
          <w:rPr>
            <w:rFonts w:eastAsia="MS Mincho"/>
          </w:rPr>
          <w:t xml:space="preserve"> and</w:t>
        </w:r>
        <w:r>
          <w:rPr>
            <w:rFonts w:eastAsia="MS Mincho"/>
            <w:rPrChange w:id="5107" w:author="Rapporteur" w:date="2022-05-26T01:22:00Z">
              <w:rPr>
                <w:rFonts w:eastAsia="MS Mincho"/>
                <w:highlight w:val="yellow"/>
              </w:rPr>
            </w:rPrChange>
          </w:rPr>
          <w:t xml:space="preserve"> NRF</w:t>
        </w:r>
      </w:ins>
      <w:r>
        <w:rPr>
          <w:rFonts w:eastAsia="MS Mincho"/>
        </w:rPr>
        <w:t xml:space="preserve"> and traffic information from UPF, new PFD information (including Application ID, new IP 3-tuple, new URL, new Domain name information) for the existing Application ID could be derived by the NWDAF</w:t>
      </w:r>
      <w:del w:id="5108" w:author="S2-2205085" w:date="2022-05-25T17:49:00Z">
        <w:r>
          <w:rPr>
            <w:rFonts w:eastAsia="MS Mincho"/>
          </w:rPr>
          <w:delText xml:space="preserve"> and provisioned to the NEF as analytics output</w:delText>
        </w:r>
      </w:del>
      <w:r>
        <w:rPr>
          <w:rFonts w:eastAsia="MS Mincho"/>
        </w:rPr>
        <w:t xml:space="preserve">. The new PFD information provided by the NWDAF </w:t>
      </w:r>
      <w:ins w:id="5109" w:author="S2-2205085" w:date="2022-05-25T17:50:00Z">
        <w:r>
          <w:rPr>
            <w:rFonts w:eastAsia="MS Mincho"/>
          </w:rPr>
          <w:t xml:space="preserve">can </w:t>
        </w:r>
      </w:ins>
      <w:del w:id="5110" w:author="S2-2205085" w:date="2022-05-25T17:49:00Z">
        <w:r>
          <w:rPr>
            <w:rFonts w:eastAsia="MS Mincho"/>
          </w:rPr>
          <w:delText xml:space="preserve">should be also stored into the UDR. Then the new PFD information could </w:delText>
        </w:r>
      </w:del>
      <w:r>
        <w:rPr>
          <w:rFonts w:eastAsia="MS Mincho"/>
        </w:rPr>
        <w:t xml:space="preserve">be used by the NEF </w:t>
      </w:r>
      <w:del w:id="5111" w:author="S2-2205085" w:date="2022-05-25T17:50:00Z">
        <w:r>
          <w:rPr>
            <w:rFonts w:eastAsia="MS Mincho"/>
          </w:rPr>
          <w:delText xml:space="preserve">to be used </w:delText>
        </w:r>
      </w:del>
      <w:r>
        <w:rPr>
          <w:rFonts w:eastAsia="MS Mincho"/>
        </w:rPr>
        <w:t xml:space="preserve">for </w:t>
      </w:r>
      <w:del w:id="5112" w:author="S2-2205085" w:date="2022-05-25T17:50:00Z">
        <w:r>
          <w:rPr>
            <w:rFonts w:eastAsia="MS Mincho"/>
          </w:rPr>
          <w:delText xml:space="preserve">PFD </w:delText>
        </w:r>
      </w:del>
      <w:r>
        <w:rPr>
          <w:rFonts w:eastAsia="MS Mincho"/>
        </w:rPr>
        <w:t>provisioning</w:t>
      </w:r>
      <w:ins w:id="5113" w:author="S2-2205085" w:date="2022-05-25T17:47:00Z">
        <w:r>
          <w:rPr>
            <w:rFonts w:eastAsia="MS Mincho"/>
          </w:rPr>
          <w:t xml:space="preserve"> SMF/UPF</w:t>
        </w:r>
      </w:ins>
      <w:r>
        <w:rPr>
          <w:rFonts w:eastAsia="MS Mincho"/>
        </w:rPr>
        <w:t>.</w:t>
      </w:r>
    </w:p>
    <w:p>
      <w:pPr>
        <w:rPr>
          <w:ins w:id="5114" w:author="S2-2205084" w:date="2022-05-25T17:37:00Z"/>
          <w:rFonts w:eastAsia="MS Mincho"/>
        </w:rPr>
      </w:pPr>
      <w:ins w:id="5115" w:author="S2-2205084" w:date="2022-05-25T17:37:00Z">
        <w:r>
          <w:rPr>
            <w:rFonts w:eastAsia="MS Mincho"/>
          </w:rPr>
          <w:t>In case that there is overlapping PFD information provided by NWDAF and provided by AF, the latter will take precedence over the PFD information provided by NWDAF.</w:t>
        </w:r>
      </w:ins>
    </w:p>
    <w:p>
      <w:pPr>
        <w:pStyle w:val="EditorsNote"/>
        <w:rPr>
          <w:del w:id="5116" w:author="S2-2205084" w:date="2022-05-25T17:37:00Z"/>
          <w:lang w:eastAsia="en-US"/>
        </w:rPr>
      </w:pPr>
      <w:del w:id="5117" w:author="S2-2205084" w:date="2022-05-25T17:37:00Z">
        <w:r>
          <w:delText>Editor's note:</w:delText>
        </w:r>
        <w:r>
          <w:tab/>
          <w:delText>It is FFS on how to handle the overlapping issue between the PFD information provided by NWDAF and the PFD information provided by AF.</w:delText>
        </w:r>
      </w:del>
    </w:p>
    <w:p>
      <w:pPr>
        <w:rPr>
          <w:lang w:eastAsia="ko-KR"/>
        </w:rPr>
      </w:pPr>
      <w:r>
        <w:rPr>
          <w:lang w:eastAsia="ko-KR"/>
        </w:rPr>
        <w:t>The below is the principles of the solution:</w:t>
      </w:r>
    </w:p>
    <w:p>
      <w:pPr>
        <w:pStyle w:val="B1"/>
      </w:pPr>
      <w:r>
        <w:t>-</w:t>
      </w:r>
      <w:r>
        <w:tab/>
        <w:t>A consumer (e.g. NEF) requests to the NWDAF to provide PFDs for newly detected applications.</w:t>
      </w:r>
    </w:p>
    <w:p>
      <w:pPr>
        <w:pStyle w:val="B1"/>
      </w:pPr>
      <w:r>
        <w:t>-</w:t>
      </w:r>
      <w:r>
        <w:tab/>
        <w:t>The NWDAF requests to provide information on SDF that does not match an installed PDR at the SMF/UPF.</w:t>
      </w:r>
    </w:p>
    <w:p>
      <w:pPr>
        <w:pStyle w:val="B1"/>
      </w:pPr>
      <w:r>
        <w:t>-</w:t>
      </w:r>
      <w:r>
        <w:tab/>
        <w:t>The NWDAF analyses the collected data to generate unique traffic patterns, and provides it to the consumer (i.e. NEF).</w:t>
      </w:r>
    </w:p>
    <w:p>
      <w:pPr>
        <w:pStyle w:val="B1"/>
      </w:pPr>
      <w:r>
        <w:t>-</w:t>
      </w:r>
      <w:r>
        <w:tab/>
        <w:t>The consumer i.e. NEF stores PFD associated with an application ID to enable the detection of application traffic in the future (out of scope).</w:t>
      </w:r>
    </w:p>
    <w:p>
      <w:pPr>
        <w:pStyle w:val="31"/>
      </w:pPr>
      <w:bookmarkStart w:id="5118" w:name="_Toc50023233"/>
      <w:bookmarkStart w:id="5119" w:name="_Toc2862"/>
      <w:bookmarkStart w:id="5120" w:name="_Toc29436"/>
      <w:bookmarkStart w:id="5121" w:name="_Toc50021880"/>
      <w:bookmarkStart w:id="5122" w:name="_Toc25925"/>
      <w:bookmarkStart w:id="5123" w:name="_Toc44004502"/>
      <w:bookmarkStart w:id="5124" w:name="_Toc50579618"/>
      <w:bookmarkStart w:id="5125" w:name="_Toc57641415"/>
      <w:bookmarkStart w:id="5126" w:name="_Toc50023818"/>
      <w:bookmarkStart w:id="5127" w:name="_Toc59101768"/>
      <w:bookmarkStart w:id="5128" w:name="_Toc54770213"/>
      <w:bookmarkStart w:id="5129" w:name="_Toc54786525"/>
      <w:bookmarkStart w:id="5130" w:name="_Toc43393330"/>
      <w:bookmarkStart w:id="5131" w:name="_Toc101170941"/>
      <w:bookmarkStart w:id="5132" w:name="_Toc54779565"/>
      <w:bookmarkStart w:id="5133" w:name="_Toc19528"/>
      <w:bookmarkStart w:id="5134" w:name="_Toc18108"/>
      <w:bookmarkStart w:id="5135" w:name="_Toc19904"/>
      <w:bookmarkStart w:id="5136" w:name="_Toc42779249"/>
      <w:bookmarkStart w:id="5137" w:name="_Toc50022584"/>
      <w:bookmarkStart w:id="5138" w:name="_Toc42770193"/>
      <w:bookmarkStart w:id="5139" w:name="_Toc57201377"/>
      <w:bookmarkStart w:id="5140" w:name="_Toc27632"/>
      <w:bookmarkStart w:id="5141" w:name="_Toc17256"/>
      <w:bookmarkStart w:id="5142" w:name="_Toc50021311"/>
      <w:bookmarkStart w:id="5143" w:name="_Toc8486"/>
      <w:bookmarkStart w:id="5144" w:name="_Toc50309886"/>
      <w:bookmarkStart w:id="5145" w:name="_Toc19243"/>
      <w:bookmarkStart w:id="5146" w:name="_Toc104433170"/>
      <w:bookmarkStart w:id="5147" w:name="_Toc104467339"/>
      <w:bookmarkStart w:id="5148" w:name="_Toc104467626"/>
      <w:bookmarkStart w:id="5149" w:name="_Toc104467962"/>
      <w:r>
        <w:t>6.9.2</w:t>
      </w:r>
      <w:r>
        <w:tab/>
        <w:t>Input Data</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pPr>
        <w:rPr>
          <w:lang w:eastAsia="ko-KR"/>
        </w:rPr>
      </w:pPr>
      <w:r>
        <w:rPr>
          <w:lang w:eastAsia="ko-KR"/>
        </w:rPr>
        <w:t xml:space="preserve">NWDAF collects QoS flow related data from SMF for a specific S-NSSAI, DNN, and UE. </w:t>
      </w:r>
      <w:del w:id="5150" w:author="S2-2205085" w:date="2022-05-25T17:50:00Z">
        <w:r>
          <w:rPr>
            <w:lang w:eastAsia="ko-KR"/>
          </w:rPr>
          <w:delText>T</w:delText>
        </w:r>
      </w:del>
      <w:r>
        <w:rPr>
          <w:lang w:eastAsia="ko-KR"/>
        </w:rPr>
        <w:t>The detailed data are described in Table 6.9.2-1.</w:t>
      </w:r>
    </w:p>
    <w:p>
      <w:pPr>
        <w:pStyle w:val="TH"/>
      </w:pPr>
      <w:r>
        <w:lastRenderedPageBreak/>
        <w:t>Table 6.9.2-1: input data to detect new application from NFs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2280"/>
        <w:gridCol w:w="5239"/>
      </w:tblGrid>
      <w:tr>
        <w:trPr>
          <w:cantSplit/>
        </w:trPr>
        <w:tc>
          <w:tcPr>
            <w:tcW w:w="2110" w:type="dxa"/>
          </w:tcPr>
          <w:p>
            <w:pPr>
              <w:pStyle w:val="TAH"/>
              <w:rPr>
                <w:lang w:eastAsia="zh-CN"/>
              </w:rPr>
            </w:pPr>
            <w:r>
              <w:rPr>
                <w:lang w:eastAsia="zh-CN"/>
              </w:rPr>
              <w:t>Information</w:t>
            </w:r>
          </w:p>
        </w:tc>
        <w:tc>
          <w:tcPr>
            <w:tcW w:w="2280" w:type="dxa"/>
          </w:tcPr>
          <w:p>
            <w:pPr>
              <w:pStyle w:val="TAH"/>
              <w:rPr>
                <w:lang w:eastAsia="ko-KR"/>
              </w:rPr>
            </w:pPr>
            <w:r>
              <w:rPr>
                <w:lang w:eastAsia="ko-KR"/>
              </w:rPr>
              <w:t>Source</w:t>
            </w:r>
          </w:p>
        </w:tc>
        <w:tc>
          <w:tcPr>
            <w:tcW w:w="5239" w:type="dxa"/>
          </w:tcPr>
          <w:p>
            <w:pPr>
              <w:pStyle w:val="TAH"/>
              <w:rPr>
                <w:lang w:eastAsia="zh-CN"/>
              </w:rPr>
            </w:pPr>
            <w:r>
              <w:rPr>
                <w:lang w:eastAsia="zh-CN"/>
              </w:rPr>
              <w:t>Description</w:t>
            </w:r>
          </w:p>
        </w:tc>
      </w:tr>
      <w:tr>
        <w:trPr>
          <w:cantSplit/>
        </w:trPr>
        <w:tc>
          <w:tcPr>
            <w:tcW w:w="2110" w:type="dxa"/>
            <w:vAlign w:val="center"/>
          </w:tcPr>
          <w:p>
            <w:pPr>
              <w:pStyle w:val="TAL"/>
              <w:rPr>
                <w:lang w:eastAsia="ko-KR"/>
              </w:rPr>
            </w:pPr>
            <w:r>
              <w:rPr>
                <w:lang w:eastAsia="ko-KR"/>
              </w:rPr>
              <w:t>SUPI</w:t>
            </w:r>
          </w:p>
        </w:tc>
        <w:tc>
          <w:tcPr>
            <w:tcW w:w="2280" w:type="dxa"/>
          </w:tcPr>
          <w:p>
            <w:pPr>
              <w:pStyle w:val="TAL"/>
              <w:rPr>
                <w:lang w:eastAsia="ko-KR"/>
              </w:rPr>
            </w:pPr>
            <w:r>
              <w:rPr>
                <w:lang w:eastAsia="ko-KR"/>
              </w:rPr>
              <w:t>SMF / UPF</w:t>
            </w:r>
          </w:p>
        </w:tc>
        <w:tc>
          <w:tcPr>
            <w:tcW w:w="5239" w:type="dxa"/>
            <w:vAlign w:val="center"/>
          </w:tcPr>
          <w:p>
            <w:pPr>
              <w:pStyle w:val="TAL"/>
            </w:pPr>
            <w:r>
              <w:t>UE ID for the UE who uses the application.</w:t>
            </w:r>
          </w:p>
        </w:tc>
      </w:tr>
      <w:tr>
        <w:trPr>
          <w:cantSplit/>
        </w:trPr>
        <w:tc>
          <w:tcPr>
            <w:tcW w:w="2110" w:type="dxa"/>
            <w:vAlign w:val="center"/>
          </w:tcPr>
          <w:p>
            <w:pPr>
              <w:pStyle w:val="TAL"/>
            </w:pPr>
            <w:r>
              <w:t xml:space="preserve">S-NSSAI </w:t>
            </w:r>
          </w:p>
        </w:tc>
        <w:tc>
          <w:tcPr>
            <w:tcW w:w="2280" w:type="dxa"/>
          </w:tcPr>
          <w:p>
            <w:pPr>
              <w:pStyle w:val="TAL"/>
              <w:rPr>
                <w:lang w:eastAsia="ko-KR"/>
              </w:rPr>
            </w:pPr>
            <w:r>
              <w:rPr>
                <w:lang w:eastAsia="ko-KR"/>
              </w:rPr>
              <w:t>SMF</w:t>
            </w:r>
          </w:p>
        </w:tc>
        <w:tc>
          <w:tcPr>
            <w:tcW w:w="5239" w:type="dxa"/>
            <w:vAlign w:val="center"/>
          </w:tcPr>
          <w:p>
            <w:pPr>
              <w:pStyle w:val="TAL"/>
            </w:pPr>
            <w:r>
              <w:t>Identifies the Network Slice for which analytics information is provided.</w:t>
            </w:r>
          </w:p>
        </w:tc>
      </w:tr>
      <w:tr>
        <w:trPr>
          <w:cantSplit/>
        </w:trPr>
        <w:tc>
          <w:tcPr>
            <w:tcW w:w="2110" w:type="dxa"/>
            <w:vAlign w:val="center"/>
          </w:tcPr>
          <w:p>
            <w:pPr>
              <w:pStyle w:val="TAL"/>
            </w:pPr>
            <w:r>
              <w:t>DNN</w:t>
            </w:r>
          </w:p>
        </w:tc>
        <w:tc>
          <w:tcPr>
            <w:tcW w:w="2280" w:type="dxa"/>
          </w:tcPr>
          <w:p>
            <w:pPr>
              <w:pStyle w:val="TAL"/>
              <w:rPr>
                <w:lang w:eastAsia="ko-KR"/>
              </w:rPr>
            </w:pPr>
            <w:r>
              <w:rPr>
                <w:lang w:eastAsia="ko-KR"/>
              </w:rPr>
              <w:t>SMF</w:t>
            </w:r>
          </w:p>
        </w:tc>
        <w:tc>
          <w:tcPr>
            <w:tcW w:w="5239" w:type="dxa"/>
            <w:vAlign w:val="center"/>
          </w:tcPr>
          <w:p>
            <w:pPr>
              <w:pStyle w:val="TAL"/>
              <w:rPr>
                <w:lang w:eastAsia="ko-KR"/>
              </w:rPr>
            </w:pPr>
            <w:r>
              <w:rPr>
                <w:lang w:eastAsia="ko-KR"/>
              </w:rPr>
              <w:t xml:space="preserve">Identifies the data network name (e.g. internet) </w:t>
            </w:r>
            <w:r>
              <w:t>for which analytics information is provided</w:t>
            </w:r>
          </w:p>
        </w:tc>
      </w:tr>
      <w:tr>
        <w:trPr>
          <w:cantSplit/>
        </w:trPr>
        <w:tc>
          <w:tcPr>
            <w:tcW w:w="2110" w:type="dxa"/>
          </w:tcPr>
          <w:p>
            <w:pPr>
              <w:pStyle w:val="TAL"/>
              <w:rPr>
                <w:lang w:eastAsia="ko-KR"/>
              </w:rPr>
            </w:pPr>
            <w:r>
              <w:rPr>
                <w:lang w:eastAsia="ko-KR"/>
              </w:rPr>
              <w:t>Start/end time</w:t>
            </w:r>
          </w:p>
        </w:tc>
        <w:tc>
          <w:tcPr>
            <w:tcW w:w="2280" w:type="dxa"/>
          </w:tcPr>
          <w:p>
            <w:pPr>
              <w:pStyle w:val="TAL"/>
              <w:rPr>
                <w:lang w:eastAsia="ko-KR"/>
              </w:rPr>
            </w:pPr>
            <w:r>
              <w:rPr>
                <w:lang w:eastAsia="ko-KR"/>
              </w:rPr>
              <w:t>UPF</w:t>
            </w:r>
          </w:p>
        </w:tc>
        <w:tc>
          <w:tcPr>
            <w:tcW w:w="5239" w:type="dxa"/>
          </w:tcPr>
          <w:p>
            <w:pPr>
              <w:pStyle w:val="TAL"/>
              <w:rPr>
                <w:lang w:eastAsia="ko-KR"/>
              </w:rPr>
            </w:pPr>
            <w:r>
              <w:rPr>
                <w:lang w:eastAsia="ko-KR"/>
              </w:rPr>
              <w:t>Start and end time of traffic detection</w:t>
            </w:r>
          </w:p>
        </w:tc>
      </w:tr>
      <w:tr>
        <w:trPr>
          <w:cantSplit/>
        </w:trPr>
        <w:tc>
          <w:tcPr>
            <w:tcW w:w="2110" w:type="dxa"/>
          </w:tcPr>
          <w:p>
            <w:pPr>
              <w:pStyle w:val="TAL"/>
              <w:rPr>
                <w:lang w:eastAsia="ko-KR"/>
              </w:rPr>
            </w:pPr>
            <w:r>
              <w:rPr>
                <w:lang w:eastAsia="ko-KR"/>
              </w:rPr>
              <w:t>Data volume</w:t>
            </w:r>
          </w:p>
        </w:tc>
        <w:tc>
          <w:tcPr>
            <w:tcW w:w="2280" w:type="dxa"/>
          </w:tcPr>
          <w:p>
            <w:pPr>
              <w:pStyle w:val="TAL"/>
              <w:rPr>
                <w:lang w:eastAsia="ko-KR"/>
              </w:rPr>
            </w:pPr>
            <w:r>
              <w:rPr>
                <w:lang w:eastAsia="ko-KR"/>
              </w:rPr>
              <w:t>UPF</w:t>
            </w:r>
          </w:p>
        </w:tc>
        <w:tc>
          <w:tcPr>
            <w:tcW w:w="5239" w:type="dxa"/>
          </w:tcPr>
          <w:p>
            <w:pPr>
              <w:pStyle w:val="TAL"/>
              <w:rPr>
                <w:lang w:eastAsia="ko-KR"/>
              </w:rPr>
            </w:pPr>
            <w:r>
              <w:rPr>
                <w:lang w:eastAsia="ko-KR"/>
              </w:rPr>
              <w:t>Measured data traffic volume (per UL/DL)</w:t>
            </w:r>
          </w:p>
        </w:tc>
      </w:tr>
      <w:tr>
        <w:trPr>
          <w:cantSplit/>
        </w:trPr>
        <w:tc>
          <w:tcPr>
            <w:tcW w:w="2110" w:type="dxa"/>
          </w:tcPr>
          <w:p>
            <w:pPr>
              <w:pStyle w:val="TAL"/>
              <w:rPr>
                <w:lang w:eastAsia="ko-KR"/>
              </w:rPr>
            </w:pPr>
            <w:r>
              <w:rPr>
                <w:lang w:eastAsia="ko-KR"/>
              </w:rPr>
              <w:t>Data duration</w:t>
            </w:r>
          </w:p>
        </w:tc>
        <w:tc>
          <w:tcPr>
            <w:tcW w:w="2280" w:type="dxa"/>
          </w:tcPr>
          <w:p>
            <w:pPr>
              <w:pStyle w:val="TAL"/>
              <w:rPr>
                <w:lang w:eastAsia="ko-KR"/>
              </w:rPr>
            </w:pPr>
            <w:r>
              <w:rPr>
                <w:lang w:eastAsia="ko-KR"/>
              </w:rPr>
              <w:t>UPF</w:t>
            </w:r>
          </w:p>
        </w:tc>
        <w:tc>
          <w:tcPr>
            <w:tcW w:w="5239" w:type="dxa"/>
          </w:tcPr>
          <w:p>
            <w:pPr>
              <w:pStyle w:val="TAL"/>
              <w:rPr>
                <w:lang w:eastAsia="ko-KR"/>
              </w:rPr>
            </w:pPr>
            <w:r>
              <w:rPr>
                <w:lang w:eastAsia="ko-KR"/>
              </w:rPr>
              <w:t xml:space="preserve">Measured </w:t>
            </w:r>
            <w:r>
              <w:t xml:space="preserve">average </w:t>
            </w:r>
            <w:r>
              <w:rPr>
                <w:lang w:eastAsia="ko-KR"/>
              </w:rPr>
              <w:t>data traffic (packets) duration (per UL/DL)</w:t>
            </w:r>
          </w:p>
        </w:tc>
      </w:tr>
      <w:tr>
        <w:trPr>
          <w:cantSplit/>
        </w:trPr>
        <w:tc>
          <w:tcPr>
            <w:tcW w:w="2110" w:type="dxa"/>
          </w:tcPr>
          <w:p>
            <w:pPr>
              <w:pStyle w:val="TAL"/>
              <w:rPr>
                <w:lang w:eastAsia="ko-KR"/>
              </w:rPr>
            </w:pPr>
            <w:r>
              <w:t>QoS flow Bit Rate</w:t>
            </w:r>
          </w:p>
        </w:tc>
        <w:tc>
          <w:tcPr>
            <w:tcW w:w="2280" w:type="dxa"/>
          </w:tcPr>
          <w:p>
            <w:pPr>
              <w:pStyle w:val="TAL"/>
              <w:rPr>
                <w:lang w:eastAsia="ko-KR"/>
              </w:rPr>
            </w:pPr>
            <w:r>
              <w:rPr>
                <w:lang w:eastAsia="ko-KR"/>
              </w:rPr>
              <w:t>UPF</w:t>
            </w:r>
          </w:p>
        </w:tc>
        <w:tc>
          <w:tcPr>
            <w:tcW w:w="5239" w:type="dxa"/>
          </w:tcPr>
          <w:p>
            <w:pPr>
              <w:pStyle w:val="TAL"/>
              <w:rPr>
                <w:lang w:eastAsia="ko-KR"/>
              </w:rPr>
            </w:pPr>
            <w:r>
              <w:t>The observed bit rate (per UL/DL)</w:t>
            </w:r>
          </w:p>
        </w:tc>
      </w:tr>
      <w:tr>
        <w:trPr>
          <w:cantSplit/>
        </w:trPr>
        <w:tc>
          <w:tcPr>
            <w:tcW w:w="2110" w:type="dxa"/>
          </w:tcPr>
          <w:p>
            <w:pPr>
              <w:pStyle w:val="TAL"/>
            </w:pPr>
            <w:r>
              <w:rPr>
                <w:lang w:eastAsia="ko-KR"/>
              </w:rPr>
              <w:t>Packet transmission</w:t>
            </w:r>
          </w:p>
        </w:tc>
        <w:tc>
          <w:tcPr>
            <w:tcW w:w="2280" w:type="dxa"/>
          </w:tcPr>
          <w:p>
            <w:pPr>
              <w:pStyle w:val="TAL"/>
            </w:pPr>
            <w:r>
              <w:rPr>
                <w:lang w:eastAsia="ko-KR"/>
              </w:rPr>
              <w:t>UPF</w:t>
            </w:r>
          </w:p>
        </w:tc>
        <w:tc>
          <w:tcPr>
            <w:tcW w:w="5239" w:type="dxa"/>
          </w:tcPr>
          <w:p>
            <w:pPr>
              <w:pStyle w:val="TAL"/>
            </w:pPr>
            <w:r>
              <w:t>The observed average number of packet transmission (per UL/DL)</w:t>
            </w:r>
          </w:p>
        </w:tc>
      </w:tr>
      <w:tr>
        <w:trPr>
          <w:cantSplit/>
        </w:trPr>
        <w:tc>
          <w:tcPr>
            <w:tcW w:w="2110" w:type="dxa"/>
          </w:tcPr>
          <w:p>
            <w:pPr>
              <w:pStyle w:val="TAL"/>
              <w:rPr>
                <w:lang w:eastAsia="ko-KR"/>
              </w:rPr>
            </w:pPr>
            <w:r>
              <w:t>IP 3-tuple</w:t>
            </w:r>
          </w:p>
        </w:tc>
        <w:tc>
          <w:tcPr>
            <w:tcW w:w="2280" w:type="dxa"/>
          </w:tcPr>
          <w:p>
            <w:pPr>
              <w:pStyle w:val="TAL"/>
              <w:rPr>
                <w:lang w:eastAsia="ko-KR"/>
              </w:rPr>
            </w:pPr>
            <w:r>
              <w:rPr>
                <w:lang w:eastAsia="ko-KR"/>
              </w:rPr>
              <w:t>UPF</w:t>
            </w:r>
          </w:p>
        </w:tc>
        <w:tc>
          <w:tcPr>
            <w:tcW w:w="5239" w:type="dxa"/>
          </w:tcPr>
          <w:p>
            <w:pPr>
              <w:pStyle w:val="TAL"/>
            </w:pPr>
            <w:r>
              <w:t>to Identify a service flow of the UE who uses the application</w:t>
            </w:r>
          </w:p>
        </w:tc>
      </w:tr>
      <w:tr>
        <w:trPr>
          <w:cantSplit/>
        </w:trPr>
        <w:tc>
          <w:tcPr>
            <w:tcW w:w="2110" w:type="dxa"/>
          </w:tcPr>
          <w:p>
            <w:pPr>
              <w:pStyle w:val="TAL"/>
              <w:rPr>
                <w:lang w:eastAsia="ko-KR"/>
              </w:rPr>
            </w:pPr>
            <w:r>
              <w:rPr>
                <w:lang w:eastAsia="ko-KR"/>
              </w:rPr>
              <w:t>Packet</w:t>
            </w:r>
            <w:r>
              <w:t>'</w:t>
            </w:r>
            <w:r>
              <w:rPr>
                <w:lang w:eastAsia="ko-KR"/>
              </w:rPr>
              <w:t xml:space="preserve">s URL </w:t>
            </w:r>
          </w:p>
        </w:tc>
        <w:tc>
          <w:tcPr>
            <w:tcW w:w="2280" w:type="dxa"/>
          </w:tcPr>
          <w:p>
            <w:pPr>
              <w:pStyle w:val="TAL"/>
              <w:rPr>
                <w:lang w:eastAsia="ko-KR"/>
              </w:rPr>
            </w:pPr>
            <w:r>
              <w:rPr>
                <w:lang w:eastAsia="ko-KR"/>
              </w:rPr>
              <w:t xml:space="preserve">UPF </w:t>
            </w:r>
          </w:p>
        </w:tc>
        <w:tc>
          <w:tcPr>
            <w:tcW w:w="5239" w:type="dxa"/>
          </w:tcPr>
          <w:p>
            <w:pPr>
              <w:pStyle w:val="TAL"/>
              <w:rPr>
                <w:lang w:eastAsia="ko-KR"/>
              </w:rPr>
            </w:pPr>
            <w:r>
              <w:rPr>
                <w:lang w:eastAsia="ko-KR"/>
              </w:rPr>
              <w:t>URL is extracted from the inspected user plane packets.</w:t>
            </w:r>
          </w:p>
        </w:tc>
      </w:tr>
      <w:tr>
        <w:trPr>
          <w:cantSplit/>
        </w:trPr>
        <w:tc>
          <w:tcPr>
            <w:tcW w:w="2110" w:type="dxa"/>
          </w:tcPr>
          <w:p>
            <w:pPr>
              <w:pStyle w:val="TAL"/>
              <w:rPr>
                <w:lang w:eastAsia="ko-KR"/>
              </w:rPr>
            </w:pPr>
            <w:r>
              <w:rPr>
                <w:lang w:eastAsia="ko-KR"/>
              </w:rPr>
              <w:t>Packet</w:t>
            </w:r>
            <w:r>
              <w:t>'</w:t>
            </w:r>
            <w:r>
              <w:rPr>
                <w:lang w:eastAsia="ko-KR"/>
              </w:rPr>
              <w:t>s Domain Name</w:t>
            </w:r>
          </w:p>
        </w:tc>
        <w:tc>
          <w:tcPr>
            <w:tcW w:w="2280" w:type="dxa"/>
          </w:tcPr>
          <w:p>
            <w:pPr>
              <w:pStyle w:val="TAL"/>
              <w:rPr>
                <w:lang w:eastAsia="ko-KR"/>
              </w:rPr>
            </w:pPr>
            <w:r>
              <w:rPr>
                <w:lang w:eastAsia="ko-KR"/>
              </w:rPr>
              <w:t>SMF/UPF</w:t>
            </w:r>
          </w:p>
        </w:tc>
        <w:tc>
          <w:tcPr>
            <w:tcW w:w="5239" w:type="dxa"/>
          </w:tcPr>
          <w:p>
            <w:pPr>
              <w:pStyle w:val="TAL"/>
              <w:rPr>
                <w:lang w:eastAsia="ko-KR"/>
              </w:rPr>
            </w:pPr>
            <w:r>
              <w:rPr>
                <w:lang w:eastAsia="ko-KR"/>
              </w:rPr>
              <w:t>The domain name is extracted from the inspected user plane packets in a QoS flow</w:t>
            </w:r>
          </w:p>
        </w:tc>
      </w:tr>
      <w:tr>
        <w:trPr>
          <w:cantSplit/>
        </w:trPr>
        <w:tc>
          <w:tcPr>
            <w:tcW w:w="2110" w:type="dxa"/>
          </w:tcPr>
          <w:p>
            <w:pPr>
              <w:pStyle w:val="TAL"/>
              <w:rPr>
                <w:lang w:eastAsia="ko-KR"/>
              </w:rPr>
            </w:pPr>
            <w:r>
              <w:rPr>
                <w:lang w:eastAsia="ko-KR"/>
              </w:rPr>
              <w:t>Size of packets</w:t>
            </w:r>
          </w:p>
        </w:tc>
        <w:tc>
          <w:tcPr>
            <w:tcW w:w="2280" w:type="dxa"/>
          </w:tcPr>
          <w:p>
            <w:pPr>
              <w:pStyle w:val="TAL"/>
              <w:rPr>
                <w:lang w:eastAsia="ko-KR"/>
              </w:rPr>
            </w:pPr>
            <w:r>
              <w:rPr>
                <w:lang w:eastAsia="ko-KR"/>
              </w:rPr>
              <w:t>SMF/UPF</w:t>
            </w:r>
          </w:p>
        </w:tc>
        <w:tc>
          <w:tcPr>
            <w:tcW w:w="5239" w:type="dxa"/>
          </w:tcPr>
          <w:p>
            <w:pPr>
              <w:pStyle w:val="TAL"/>
              <w:rPr>
                <w:lang w:eastAsia="ko-KR"/>
              </w:rPr>
            </w:pPr>
            <w:r>
              <w:rPr>
                <w:lang w:eastAsia="ko-KR"/>
              </w:rPr>
              <w:t>Average size of packets</w:t>
            </w:r>
          </w:p>
        </w:tc>
      </w:tr>
      <w:tr>
        <w:trPr>
          <w:cantSplit/>
        </w:trPr>
        <w:tc>
          <w:tcPr>
            <w:tcW w:w="2110" w:type="dxa"/>
          </w:tcPr>
          <w:p>
            <w:pPr>
              <w:pStyle w:val="TAL"/>
              <w:rPr>
                <w:lang w:eastAsia="ko-KR"/>
              </w:rPr>
            </w:pPr>
            <w:r>
              <w:rPr>
                <w:lang w:eastAsia="ko-KR"/>
              </w:rPr>
              <w:t xml:space="preserve">PFD Information </w:t>
            </w:r>
          </w:p>
        </w:tc>
        <w:tc>
          <w:tcPr>
            <w:tcW w:w="2280" w:type="dxa"/>
          </w:tcPr>
          <w:p>
            <w:pPr>
              <w:pStyle w:val="TAL"/>
              <w:rPr>
                <w:lang w:eastAsia="ko-KR"/>
              </w:rPr>
            </w:pPr>
            <w:r>
              <w:rPr>
                <w:lang w:eastAsia="ko-KR"/>
              </w:rPr>
              <w:t>ADRF</w:t>
            </w:r>
          </w:p>
        </w:tc>
        <w:tc>
          <w:tcPr>
            <w:tcW w:w="5239" w:type="dxa"/>
          </w:tcPr>
          <w:p>
            <w:pPr>
              <w:pStyle w:val="TAL"/>
              <w:rPr>
                <w:lang w:eastAsia="ko-KR"/>
              </w:rPr>
            </w:pPr>
            <w:ins w:id="5151" w:author="S2-2205085" w:date="2022-05-25T17:51:00Z">
              <w:r>
                <w:rPr>
                  <w:lang w:eastAsia="ko-KR"/>
                </w:rPr>
                <w:t xml:space="preserve">Historical </w:t>
              </w:r>
            </w:ins>
            <w:del w:id="5152" w:author="S2-2205085" w:date="2022-05-25T17:51:00Z">
              <w:r>
                <w:rPr>
                  <w:lang w:eastAsia="ko-KR"/>
                </w:rPr>
                <w:delText xml:space="preserve">Historical </w:delText>
              </w:r>
            </w:del>
            <w:r>
              <w:rPr>
                <w:lang w:eastAsia="ko-KR"/>
              </w:rPr>
              <w:t xml:space="preserve">PFD Information stored in </w:t>
            </w:r>
            <w:del w:id="5153" w:author="S2-2205085" w:date="2022-05-25T17:51:00Z">
              <w:r>
                <w:rPr>
                  <w:lang w:eastAsia="ko-KR"/>
                </w:rPr>
                <w:delText>the NEF (PFDF) as defined in clause 6.1.2.3.2, TS 23.503 [4</w:delText>
              </w:r>
            </w:del>
            <w:ins w:id="5154" w:author="S2-2205085" w:date="2022-05-25T17:51:00Z">
              <w:r>
                <w:rPr>
                  <w:lang w:eastAsia="ko-KR"/>
                </w:rPr>
                <w:t>ADRF</w:t>
              </w:r>
            </w:ins>
            <w:del w:id="5155" w:author="S2-2205085" w:date="2022-05-25T17:51:00Z">
              <w:r>
                <w:rPr>
                  <w:lang w:eastAsia="ko-KR"/>
                </w:rPr>
                <w:delText>]</w:delText>
              </w:r>
            </w:del>
          </w:p>
        </w:tc>
      </w:tr>
      <w:tr>
        <w:trPr>
          <w:cantSplit/>
        </w:trPr>
        <w:tc>
          <w:tcPr>
            <w:tcW w:w="2110" w:type="dxa"/>
          </w:tcPr>
          <w:p>
            <w:pPr>
              <w:pStyle w:val="TAL"/>
              <w:rPr>
                <w:lang w:eastAsia="ko-KR"/>
              </w:rPr>
            </w:pPr>
            <w:r>
              <w:rPr>
                <w:lang w:eastAsia="ko-KR"/>
              </w:rPr>
              <w:t>&gt; Application ID</w:t>
            </w:r>
          </w:p>
        </w:tc>
        <w:tc>
          <w:tcPr>
            <w:tcW w:w="2280" w:type="dxa"/>
          </w:tcPr>
          <w:p>
            <w:pPr>
              <w:pStyle w:val="TAL"/>
              <w:rPr>
                <w:lang w:eastAsia="ko-KR"/>
              </w:rPr>
            </w:pPr>
            <w:r>
              <w:rPr>
                <w:lang w:eastAsia="ko-KR"/>
              </w:rPr>
              <w:t>ADRF</w:t>
            </w:r>
          </w:p>
        </w:tc>
        <w:tc>
          <w:tcPr>
            <w:tcW w:w="5239" w:type="dxa"/>
          </w:tcPr>
          <w:p>
            <w:pPr>
              <w:pStyle w:val="TAL"/>
              <w:rPr>
                <w:lang w:eastAsia="ko-KR"/>
              </w:rPr>
            </w:pPr>
            <w:r>
              <w:rPr>
                <w:lang w:eastAsia="ko-KR"/>
              </w:rPr>
              <w:t xml:space="preserve">Identification of the application that refers to one or more application defection filters. </w:t>
            </w:r>
          </w:p>
        </w:tc>
      </w:tr>
      <w:tr>
        <w:trPr>
          <w:cantSplit/>
        </w:trPr>
        <w:tc>
          <w:tcPr>
            <w:tcW w:w="2110" w:type="dxa"/>
          </w:tcPr>
          <w:p>
            <w:pPr>
              <w:pStyle w:val="TAL"/>
              <w:rPr>
                <w:lang w:eastAsia="ko-KR"/>
              </w:rPr>
            </w:pPr>
            <w:r>
              <w:rPr>
                <w:lang w:eastAsia="ko-KR"/>
              </w:rPr>
              <w:t>&gt; IP 3-tuple</w:t>
            </w:r>
          </w:p>
        </w:tc>
        <w:tc>
          <w:tcPr>
            <w:tcW w:w="2280" w:type="dxa"/>
          </w:tcPr>
          <w:p>
            <w:pPr>
              <w:pStyle w:val="TAL"/>
              <w:rPr>
                <w:lang w:eastAsia="ko-KR"/>
              </w:rPr>
            </w:pPr>
            <w:r>
              <w:rPr>
                <w:lang w:eastAsia="ko-KR"/>
              </w:rPr>
              <w:t>ADRF</w:t>
            </w:r>
          </w:p>
        </w:tc>
        <w:tc>
          <w:tcPr>
            <w:tcW w:w="5239" w:type="dxa"/>
          </w:tcPr>
          <w:p>
            <w:pPr>
              <w:pStyle w:val="TAL"/>
              <w:rPr>
                <w:lang w:eastAsia="ko-KR"/>
              </w:rPr>
            </w:pPr>
            <w:r>
              <w:t>Including protocol, server side IP address and port number</w:t>
            </w:r>
          </w:p>
        </w:tc>
      </w:tr>
      <w:tr>
        <w:trPr>
          <w:cantSplit/>
        </w:trPr>
        <w:tc>
          <w:tcPr>
            <w:tcW w:w="2110" w:type="dxa"/>
          </w:tcPr>
          <w:p>
            <w:pPr>
              <w:pStyle w:val="TAL"/>
              <w:rPr>
                <w:lang w:eastAsia="ko-KR"/>
              </w:rPr>
            </w:pPr>
            <w:r>
              <w:rPr>
                <w:lang w:eastAsia="ko-KR"/>
              </w:rPr>
              <w:t>&gt; URL</w:t>
            </w:r>
          </w:p>
        </w:tc>
        <w:tc>
          <w:tcPr>
            <w:tcW w:w="2280" w:type="dxa"/>
          </w:tcPr>
          <w:p>
            <w:pPr>
              <w:pStyle w:val="TAL"/>
              <w:rPr>
                <w:lang w:eastAsia="ko-KR"/>
              </w:rPr>
            </w:pPr>
            <w:r>
              <w:rPr>
                <w:lang w:eastAsia="ko-KR"/>
              </w:rPr>
              <w:t>ADRF</w:t>
            </w:r>
          </w:p>
        </w:tc>
        <w:tc>
          <w:tcPr>
            <w:tcW w:w="5239" w:type="dxa"/>
          </w:tcPr>
          <w:p>
            <w:pPr>
              <w:pStyle w:val="TAL"/>
              <w:rPr>
                <w:lang w:eastAsia="ko-KR"/>
              </w:rPr>
            </w:pPr>
            <w:r>
              <w:t>the significant parts of the URL to be matched, e.g. host name</w:t>
            </w:r>
          </w:p>
        </w:tc>
      </w:tr>
      <w:tr>
        <w:trPr>
          <w:cantSplit/>
        </w:trPr>
        <w:tc>
          <w:tcPr>
            <w:tcW w:w="2110" w:type="dxa"/>
          </w:tcPr>
          <w:p>
            <w:pPr>
              <w:pStyle w:val="TAL"/>
              <w:rPr>
                <w:lang w:eastAsia="ko-KR"/>
              </w:rPr>
            </w:pPr>
            <w:r>
              <w:rPr>
                <w:lang w:eastAsia="ko-KR"/>
              </w:rPr>
              <w:t>&gt; Domain Name</w:t>
            </w:r>
          </w:p>
        </w:tc>
        <w:tc>
          <w:tcPr>
            <w:tcW w:w="2280" w:type="dxa"/>
          </w:tcPr>
          <w:p>
            <w:pPr>
              <w:pStyle w:val="TAL"/>
              <w:rPr>
                <w:lang w:eastAsia="ko-KR"/>
              </w:rPr>
            </w:pPr>
            <w:r>
              <w:rPr>
                <w:lang w:eastAsia="ko-KR"/>
              </w:rPr>
              <w:t>ADRF</w:t>
            </w:r>
          </w:p>
        </w:tc>
        <w:tc>
          <w:tcPr>
            <w:tcW w:w="5239" w:type="dxa"/>
          </w:tcPr>
          <w:p>
            <w:pPr>
              <w:pStyle w:val="TAL"/>
              <w:rPr>
                <w:lang w:eastAsia="ko-KR"/>
              </w:rPr>
            </w:pPr>
            <w:r>
              <w:t>a Domain name matching criteria and information about applicable protocol(s)</w:t>
            </w:r>
          </w:p>
        </w:tc>
      </w:tr>
      <w:tr>
        <w:trPr>
          <w:cantSplit/>
          <w:ins w:id="5156" w:author="S2-2205085" w:date="2022-05-25T17:52:00Z"/>
        </w:trPr>
        <w:tc>
          <w:tcPr>
            <w:tcW w:w="2110" w:type="dxa"/>
          </w:tcPr>
          <w:p>
            <w:pPr>
              <w:pStyle w:val="TAL"/>
              <w:rPr>
                <w:ins w:id="5157" w:author="S2-2205085" w:date="2022-05-25T17:52:00Z"/>
                <w:lang w:eastAsia="ko-KR"/>
              </w:rPr>
            </w:pPr>
            <w:ins w:id="5158" w:author="S2-2205085" w:date="2022-05-25T17:52:00Z">
              <w:r>
                <w:rPr>
                  <w:lang w:eastAsia="ko-KR"/>
                </w:rPr>
                <w:t xml:space="preserve">PFD Information </w:t>
              </w:r>
            </w:ins>
          </w:p>
        </w:tc>
        <w:tc>
          <w:tcPr>
            <w:tcW w:w="2280" w:type="dxa"/>
          </w:tcPr>
          <w:p>
            <w:pPr>
              <w:pStyle w:val="TAL"/>
              <w:rPr>
                <w:ins w:id="5159" w:author="S2-2205085" w:date="2022-05-25T17:52:00Z"/>
                <w:lang w:eastAsia="ko-KR"/>
              </w:rPr>
            </w:pPr>
            <w:ins w:id="5160" w:author="S2-2205085" w:date="2022-05-25T17:52:00Z">
              <w:r>
                <w:rPr>
                  <w:lang w:eastAsia="ko-KR"/>
                </w:rPr>
                <w:t>NEF</w:t>
              </w:r>
            </w:ins>
          </w:p>
        </w:tc>
        <w:tc>
          <w:tcPr>
            <w:tcW w:w="5239" w:type="dxa"/>
          </w:tcPr>
          <w:p>
            <w:pPr>
              <w:pStyle w:val="TAL"/>
              <w:rPr>
                <w:ins w:id="5161" w:author="S2-2205085" w:date="2022-05-25T17:52:00Z"/>
              </w:rPr>
            </w:pPr>
            <w:ins w:id="5162" w:author="S2-2205085" w:date="2022-05-25T17:52:00Z">
              <w:r>
                <w:rPr>
                  <w:lang w:eastAsia="ko-KR"/>
                </w:rPr>
                <w:t>PFD Information stored in the NRF and retrieved by NEF, as defined in clause 6.1.2.3.2, TS 23.503 [4]</w:t>
              </w:r>
            </w:ins>
          </w:p>
        </w:tc>
      </w:tr>
      <w:tr>
        <w:trPr>
          <w:cantSplit/>
          <w:ins w:id="5163" w:author="S2-2205085" w:date="2022-05-25T17:52:00Z"/>
        </w:trPr>
        <w:tc>
          <w:tcPr>
            <w:tcW w:w="2110" w:type="dxa"/>
          </w:tcPr>
          <w:p>
            <w:pPr>
              <w:pStyle w:val="TAL"/>
              <w:rPr>
                <w:ins w:id="5164" w:author="S2-2205085" w:date="2022-05-25T17:52:00Z"/>
                <w:lang w:eastAsia="ko-KR"/>
              </w:rPr>
            </w:pPr>
            <w:ins w:id="5165" w:author="S2-2205085" w:date="2022-05-25T17:52:00Z">
              <w:r>
                <w:rPr>
                  <w:lang w:eastAsia="ko-KR"/>
                </w:rPr>
                <w:t>&gt; Application ID</w:t>
              </w:r>
            </w:ins>
          </w:p>
        </w:tc>
        <w:tc>
          <w:tcPr>
            <w:tcW w:w="2280" w:type="dxa"/>
          </w:tcPr>
          <w:p>
            <w:pPr>
              <w:pStyle w:val="TAL"/>
              <w:rPr>
                <w:ins w:id="5166" w:author="S2-2205085" w:date="2022-05-25T17:52:00Z"/>
                <w:lang w:eastAsia="ko-KR"/>
              </w:rPr>
            </w:pPr>
            <w:ins w:id="5167" w:author="S2-2205085" w:date="2022-05-25T17:52:00Z">
              <w:r>
                <w:rPr>
                  <w:lang w:eastAsia="ko-KR"/>
                </w:rPr>
                <w:t>NEF</w:t>
              </w:r>
            </w:ins>
          </w:p>
        </w:tc>
        <w:tc>
          <w:tcPr>
            <w:tcW w:w="5239" w:type="dxa"/>
          </w:tcPr>
          <w:p>
            <w:pPr>
              <w:pStyle w:val="TAL"/>
              <w:rPr>
                <w:ins w:id="5168" w:author="S2-2205085" w:date="2022-05-25T17:52:00Z"/>
                <w:lang w:eastAsia="ko-KR"/>
              </w:rPr>
            </w:pPr>
            <w:ins w:id="5169" w:author="S2-2205085" w:date="2022-05-25T17:52:00Z">
              <w:r>
                <w:rPr>
                  <w:lang w:eastAsia="ko-KR"/>
                </w:rPr>
                <w:t xml:space="preserve">Identification of the application that refers to one or more application defection filters. </w:t>
              </w:r>
            </w:ins>
          </w:p>
        </w:tc>
      </w:tr>
      <w:tr>
        <w:trPr>
          <w:cantSplit/>
          <w:ins w:id="5170" w:author="S2-2205085" w:date="2022-05-25T17:52:00Z"/>
        </w:trPr>
        <w:tc>
          <w:tcPr>
            <w:tcW w:w="2110" w:type="dxa"/>
          </w:tcPr>
          <w:p>
            <w:pPr>
              <w:pStyle w:val="TAL"/>
              <w:rPr>
                <w:ins w:id="5171" w:author="S2-2205085" w:date="2022-05-25T17:52:00Z"/>
                <w:lang w:eastAsia="ko-KR"/>
              </w:rPr>
            </w:pPr>
            <w:ins w:id="5172" w:author="S2-2205085" w:date="2022-05-25T17:52:00Z">
              <w:r>
                <w:rPr>
                  <w:lang w:eastAsia="ko-KR"/>
                </w:rPr>
                <w:t>&gt; IP 3-tuple</w:t>
              </w:r>
            </w:ins>
          </w:p>
        </w:tc>
        <w:tc>
          <w:tcPr>
            <w:tcW w:w="2280" w:type="dxa"/>
          </w:tcPr>
          <w:p>
            <w:pPr>
              <w:pStyle w:val="TAL"/>
              <w:rPr>
                <w:ins w:id="5173" w:author="S2-2205085" w:date="2022-05-25T17:52:00Z"/>
                <w:lang w:eastAsia="ko-KR"/>
              </w:rPr>
            </w:pPr>
            <w:ins w:id="5174" w:author="S2-2205085" w:date="2022-05-25T17:52:00Z">
              <w:r>
                <w:rPr>
                  <w:lang w:eastAsia="ko-KR"/>
                </w:rPr>
                <w:t>NEF</w:t>
              </w:r>
            </w:ins>
          </w:p>
        </w:tc>
        <w:tc>
          <w:tcPr>
            <w:tcW w:w="5239" w:type="dxa"/>
          </w:tcPr>
          <w:p>
            <w:pPr>
              <w:pStyle w:val="TAL"/>
              <w:rPr>
                <w:ins w:id="5175" w:author="S2-2205085" w:date="2022-05-25T17:52:00Z"/>
                <w:lang w:eastAsia="ko-KR"/>
              </w:rPr>
            </w:pPr>
            <w:ins w:id="5176" w:author="S2-2205085" w:date="2022-05-25T17:52:00Z">
              <w:r>
                <w:t>Including protocol, server side IP address and port number</w:t>
              </w:r>
            </w:ins>
          </w:p>
        </w:tc>
      </w:tr>
      <w:tr>
        <w:trPr>
          <w:cantSplit/>
          <w:ins w:id="5177" w:author="S2-2205085" w:date="2022-05-25T17:52:00Z"/>
        </w:trPr>
        <w:tc>
          <w:tcPr>
            <w:tcW w:w="2110" w:type="dxa"/>
          </w:tcPr>
          <w:p>
            <w:pPr>
              <w:pStyle w:val="TAL"/>
              <w:rPr>
                <w:ins w:id="5178" w:author="S2-2205085" w:date="2022-05-25T17:52:00Z"/>
                <w:lang w:eastAsia="ko-KR"/>
              </w:rPr>
            </w:pPr>
            <w:ins w:id="5179" w:author="S2-2205085" w:date="2022-05-25T17:52:00Z">
              <w:r>
                <w:rPr>
                  <w:lang w:eastAsia="ko-KR"/>
                </w:rPr>
                <w:t>&gt; URL</w:t>
              </w:r>
            </w:ins>
          </w:p>
        </w:tc>
        <w:tc>
          <w:tcPr>
            <w:tcW w:w="2280" w:type="dxa"/>
          </w:tcPr>
          <w:p>
            <w:pPr>
              <w:pStyle w:val="TAL"/>
              <w:rPr>
                <w:ins w:id="5180" w:author="S2-2205085" w:date="2022-05-25T17:52:00Z"/>
                <w:lang w:eastAsia="ko-KR"/>
              </w:rPr>
            </w:pPr>
            <w:ins w:id="5181" w:author="S2-2205085" w:date="2022-05-25T17:52:00Z">
              <w:r>
                <w:rPr>
                  <w:lang w:eastAsia="ko-KR"/>
                </w:rPr>
                <w:t>NEF</w:t>
              </w:r>
            </w:ins>
          </w:p>
        </w:tc>
        <w:tc>
          <w:tcPr>
            <w:tcW w:w="5239" w:type="dxa"/>
          </w:tcPr>
          <w:p>
            <w:pPr>
              <w:pStyle w:val="TAL"/>
              <w:rPr>
                <w:ins w:id="5182" w:author="S2-2205085" w:date="2022-05-25T17:52:00Z"/>
              </w:rPr>
            </w:pPr>
            <w:ins w:id="5183" w:author="S2-2205085" w:date="2022-05-25T17:52:00Z">
              <w:r>
                <w:t>the significant parts of the URL to be matched, e.g. host name</w:t>
              </w:r>
            </w:ins>
          </w:p>
        </w:tc>
      </w:tr>
      <w:tr>
        <w:trPr>
          <w:cantSplit/>
          <w:ins w:id="5184" w:author="S2-2205085" w:date="2022-05-25T17:52:00Z"/>
        </w:trPr>
        <w:tc>
          <w:tcPr>
            <w:tcW w:w="2110" w:type="dxa"/>
          </w:tcPr>
          <w:p>
            <w:pPr>
              <w:pStyle w:val="TAL"/>
              <w:rPr>
                <w:ins w:id="5185" w:author="S2-2205085" w:date="2022-05-25T17:52:00Z"/>
                <w:lang w:eastAsia="ko-KR"/>
              </w:rPr>
            </w:pPr>
            <w:ins w:id="5186" w:author="S2-2205085" w:date="2022-05-25T17:52:00Z">
              <w:r>
                <w:rPr>
                  <w:lang w:eastAsia="ko-KR"/>
                </w:rPr>
                <w:t>&gt; Domain Name</w:t>
              </w:r>
            </w:ins>
          </w:p>
        </w:tc>
        <w:tc>
          <w:tcPr>
            <w:tcW w:w="2280" w:type="dxa"/>
          </w:tcPr>
          <w:p>
            <w:pPr>
              <w:pStyle w:val="TAL"/>
              <w:rPr>
                <w:ins w:id="5187" w:author="S2-2205085" w:date="2022-05-25T17:52:00Z"/>
                <w:lang w:eastAsia="ko-KR"/>
              </w:rPr>
            </w:pPr>
            <w:ins w:id="5188" w:author="S2-2205085" w:date="2022-05-25T17:52:00Z">
              <w:r>
                <w:rPr>
                  <w:lang w:eastAsia="ko-KR"/>
                </w:rPr>
                <w:t>NEF</w:t>
              </w:r>
            </w:ins>
          </w:p>
        </w:tc>
        <w:tc>
          <w:tcPr>
            <w:tcW w:w="5239" w:type="dxa"/>
          </w:tcPr>
          <w:p>
            <w:pPr>
              <w:pStyle w:val="TAL"/>
              <w:rPr>
                <w:ins w:id="5189" w:author="S2-2205085" w:date="2022-05-25T17:52:00Z"/>
              </w:rPr>
            </w:pPr>
            <w:ins w:id="5190" w:author="S2-2205085" w:date="2022-05-25T17:52:00Z">
              <w:r>
                <w:t>a Domain name matching criteria and information about applicable protocol(s)</w:t>
              </w:r>
            </w:ins>
          </w:p>
        </w:tc>
      </w:tr>
    </w:tbl>
    <w:p>
      <w:pPr>
        <w:rPr>
          <w:lang w:eastAsia="zh-CN"/>
        </w:rPr>
      </w:pPr>
    </w:p>
    <w:p>
      <w:pPr>
        <w:pStyle w:val="NO"/>
        <w:rPr>
          <w:ins w:id="5191" w:author="S2-2205084" w:date="2022-05-25T17:37:00Z"/>
          <w:lang w:eastAsia="zh-CN"/>
        </w:rPr>
      </w:pPr>
      <w:bookmarkStart w:id="5192" w:name="_Toc44004503"/>
      <w:bookmarkStart w:id="5193" w:name="_Toc57641416"/>
      <w:bookmarkStart w:id="5194" w:name="_Toc10582"/>
      <w:bookmarkStart w:id="5195" w:name="_Toc50023234"/>
      <w:bookmarkStart w:id="5196" w:name="_Toc43393331"/>
      <w:bookmarkStart w:id="5197" w:name="_Toc20441"/>
      <w:bookmarkStart w:id="5198" w:name="_Toc50579619"/>
      <w:bookmarkStart w:id="5199" w:name="_Toc50309887"/>
      <w:bookmarkStart w:id="5200" w:name="_Toc20149"/>
      <w:bookmarkStart w:id="5201" w:name="_Toc57201378"/>
      <w:bookmarkStart w:id="5202" w:name="_Toc54786526"/>
      <w:bookmarkStart w:id="5203" w:name="_Toc10299"/>
      <w:bookmarkStart w:id="5204" w:name="_Toc59101769"/>
      <w:bookmarkStart w:id="5205" w:name="_Toc42779250"/>
      <w:bookmarkStart w:id="5206" w:name="_Toc30447"/>
      <w:bookmarkStart w:id="5207" w:name="_Toc54770214"/>
      <w:bookmarkStart w:id="5208" w:name="_Toc42770194"/>
      <w:bookmarkStart w:id="5209" w:name="_Toc50022585"/>
      <w:bookmarkStart w:id="5210" w:name="_Toc23452"/>
      <w:bookmarkStart w:id="5211" w:name="_Toc50021312"/>
      <w:bookmarkStart w:id="5212" w:name="_Toc50021881"/>
      <w:bookmarkStart w:id="5213" w:name="_Toc54779566"/>
      <w:bookmarkStart w:id="5214" w:name="_Toc15735"/>
      <w:bookmarkStart w:id="5215" w:name="_Toc15601"/>
      <w:bookmarkStart w:id="5216" w:name="_Toc50023819"/>
      <w:ins w:id="5217" w:author="S2-2205084" w:date="2022-05-25T17:37:00Z">
        <w:r>
          <w:rPr>
            <w:lang w:eastAsia="zh-CN"/>
          </w:rPr>
          <w:t>NOTE:</w:t>
        </w:r>
        <w:r>
          <w:rPr>
            <w:lang w:eastAsia="zh-CN"/>
          </w:rPr>
          <w:tab/>
        </w:r>
        <w:r>
          <w:t>Extensive reporting of all traffic flows may conflict with requirement to avoid extra UPF load in the key issue</w:t>
        </w:r>
        <w:r>
          <w:rPr>
            <w:lang w:eastAsia="zh-CN"/>
          </w:rPr>
          <w:t xml:space="preserve"> The issue regarding the performance of UPF user plane traffic handling will </w:t>
        </w:r>
        <w:r>
          <w:rPr>
            <w:rFonts w:hint="eastAsia"/>
            <w:lang w:eastAsia="zh-CN"/>
          </w:rPr>
          <w:t>depend</w:t>
        </w:r>
        <w:r>
          <w:rPr>
            <w:lang w:eastAsia="zh-CN"/>
          </w:rPr>
          <w:t xml:space="preserve"> </w:t>
        </w:r>
        <w:r>
          <w:rPr>
            <w:rFonts w:hint="eastAsia"/>
            <w:lang w:eastAsia="zh-CN"/>
          </w:rPr>
          <w:t>on</w:t>
        </w:r>
        <w:r>
          <w:rPr>
            <w:lang w:eastAsia="zh-CN"/>
          </w:rPr>
          <w:t xml:space="preserve"> </w:t>
        </w:r>
        <w:r>
          <w:rPr>
            <w:rFonts w:hint="eastAsia"/>
            <w:lang w:eastAsia="zh-CN"/>
          </w:rPr>
          <w:t>the</w:t>
        </w:r>
        <w:r>
          <w:rPr>
            <w:lang w:eastAsia="zh-CN"/>
          </w:rPr>
          <w:t xml:space="preserve"> outcome of FS-UPEAS SID.</w:t>
        </w:r>
      </w:ins>
    </w:p>
    <w:p>
      <w:pPr>
        <w:pStyle w:val="EditorsNote"/>
        <w:rPr>
          <w:del w:id="5218" w:author="S2-2205084" w:date="2022-05-25T17:37:00Z"/>
          <w:lang w:eastAsia="en-US"/>
        </w:rPr>
      </w:pPr>
      <w:del w:id="5219" w:author="S2-2205084" w:date="2022-05-25T17:37:00Z">
        <w:r>
          <w:delText>Editor's note:</w:delText>
        </w:r>
        <w:r>
          <w:tab/>
          <w:delText>Extensive reporting of all traffic flows may conflict with requirement to avoid extra UPF load in the key issue.</w:delText>
        </w:r>
      </w:del>
    </w:p>
    <w:p>
      <w:pPr>
        <w:pStyle w:val="31"/>
      </w:pPr>
      <w:bookmarkStart w:id="5220" w:name="_Toc101170942"/>
      <w:bookmarkStart w:id="5221" w:name="_Toc3056"/>
      <w:bookmarkStart w:id="5222" w:name="_Toc21716"/>
      <w:bookmarkStart w:id="5223" w:name="_Toc104433171"/>
      <w:bookmarkStart w:id="5224" w:name="_Toc104467340"/>
      <w:bookmarkStart w:id="5225" w:name="_Toc104467627"/>
      <w:bookmarkStart w:id="5226" w:name="_Toc104467963"/>
      <w:r>
        <w:t>6.9.3</w:t>
      </w:r>
      <w:r>
        <w:tab/>
        <w:t>Output Analytics</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20"/>
      <w:bookmarkEnd w:id="5221"/>
      <w:bookmarkEnd w:id="5222"/>
      <w:bookmarkEnd w:id="5223"/>
      <w:bookmarkEnd w:id="5224"/>
      <w:bookmarkEnd w:id="5225"/>
      <w:bookmarkEnd w:id="5226"/>
    </w:p>
    <w:p>
      <w:r>
        <w:rPr>
          <w:lang w:eastAsia="ko-KR"/>
        </w:rPr>
        <w:t>The output analytics of NWDAF is defined in Table 6.9.3-1.</w:t>
      </w:r>
    </w:p>
    <w:p>
      <w:pPr>
        <w:rPr>
          <w:lang w:eastAsia="ko-KR"/>
        </w:rPr>
      </w:pPr>
      <w:r>
        <w:t>The output analysis can be used to provision new PFDs for known applications, or define new PFDs for new applications, not known to NEF yet. Upon receiving the analytics including new PFDs information from the NWDAF, the NEF can assign a PFD ID for the unknown application. And, the assigned PFD ID can be used to identify/audit/report the unknown application.</w:t>
      </w:r>
    </w:p>
    <w:p>
      <w:pPr>
        <w:pStyle w:val="TH"/>
      </w:pPr>
      <w:r>
        <w:t>Table 6.9.3-1: Output for new application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trPr>
          <w:cantSplit/>
        </w:trPr>
        <w:tc>
          <w:tcPr>
            <w:tcW w:w="2972" w:type="dxa"/>
          </w:tcPr>
          <w:p>
            <w:pPr>
              <w:pStyle w:val="TAH"/>
              <w:rPr>
                <w:lang w:eastAsia="zh-CN"/>
              </w:rPr>
            </w:pPr>
            <w:r>
              <w:rPr>
                <w:lang w:eastAsia="zh-CN"/>
              </w:rPr>
              <w:t>Information</w:t>
            </w:r>
          </w:p>
        </w:tc>
        <w:tc>
          <w:tcPr>
            <w:tcW w:w="6657" w:type="dxa"/>
          </w:tcPr>
          <w:p>
            <w:pPr>
              <w:pStyle w:val="TAH"/>
              <w:rPr>
                <w:lang w:eastAsia="zh-CN"/>
              </w:rPr>
            </w:pPr>
            <w:r>
              <w:rPr>
                <w:lang w:eastAsia="zh-CN"/>
              </w:rPr>
              <w:t>Description</w:t>
            </w:r>
          </w:p>
        </w:tc>
      </w:tr>
      <w:tr>
        <w:trPr>
          <w:cantSplit/>
        </w:trPr>
        <w:tc>
          <w:tcPr>
            <w:tcW w:w="2972" w:type="dxa"/>
            <w:vAlign w:val="center"/>
          </w:tcPr>
          <w:p>
            <w:pPr>
              <w:pStyle w:val="TAL"/>
            </w:pPr>
            <w:r>
              <w:rPr>
                <w:rFonts w:eastAsia="MS Mincho"/>
              </w:rPr>
              <w:t>Application ID</w:t>
            </w:r>
          </w:p>
        </w:tc>
        <w:tc>
          <w:tcPr>
            <w:tcW w:w="6657" w:type="dxa"/>
            <w:vAlign w:val="center"/>
          </w:tcPr>
          <w:p>
            <w:pPr>
              <w:pStyle w:val="TAL"/>
            </w:pPr>
            <w:r>
              <w:rPr>
                <w:rFonts w:eastAsia="MS Mincho"/>
              </w:rPr>
              <w:t xml:space="preserve">Application ID </w:t>
            </w:r>
            <w:r>
              <w:rPr>
                <w:lang w:eastAsia="ko-KR"/>
              </w:rPr>
              <w:t>of the application that refers to</w:t>
            </w:r>
            <w:r>
              <w:rPr>
                <w:rFonts w:eastAsia="MS Mincho"/>
              </w:rPr>
              <w:t xml:space="preserve"> the application detection filter (</w:t>
            </w:r>
            <w:r>
              <w:rPr>
                <w:lang w:eastAsia="ko-KR"/>
              </w:rPr>
              <w:t>Flow descriptor, URL or Domain name information)</w:t>
            </w:r>
            <w:ins w:id="5227" w:author="S2-2205085" w:date="2022-05-25T17:52:00Z">
              <w:r>
                <w:rPr>
                  <w:lang w:eastAsia="ko-KR"/>
                </w:rPr>
                <w:t xml:space="preserve"> stored in the UDR. In case of detection of unknown application, this parameter has a null value.</w:t>
              </w:r>
            </w:ins>
          </w:p>
        </w:tc>
      </w:tr>
      <w:tr>
        <w:trPr>
          <w:cantSplit/>
        </w:trPr>
        <w:tc>
          <w:tcPr>
            <w:tcW w:w="2972" w:type="dxa"/>
            <w:vAlign w:val="center"/>
          </w:tcPr>
          <w:p>
            <w:pPr>
              <w:pStyle w:val="TAL"/>
            </w:pPr>
            <w:r>
              <w:t>S-NSSAI</w:t>
            </w:r>
          </w:p>
        </w:tc>
        <w:tc>
          <w:tcPr>
            <w:tcW w:w="6657" w:type="dxa"/>
            <w:vAlign w:val="center"/>
          </w:tcPr>
          <w:p>
            <w:pPr>
              <w:pStyle w:val="TAL"/>
            </w:pPr>
            <w:r>
              <w:t>Identifies the Network Slice for which analytics information is provided.</w:t>
            </w:r>
          </w:p>
        </w:tc>
      </w:tr>
      <w:tr>
        <w:trPr>
          <w:cantSplit/>
        </w:trPr>
        <w:tc>
          <w:tcPr>
            <w:tcW w:w="2972" w:type="dxa"/>
            <w:vAlign w:val="center"/>
          </w:tcPr>
          <w:p>
            <w:pPr>
              <w:pStyle w:val="TAL"/>
            </w:pPr>
            <w:r>
              <w:t>DNN</w:t>
            </w:r>
          </w:p>
        </w:tc>
        <w:tc>
          <w:tcPr>
            <w:tcW w:w="6657" w:type="dxa"/>
            <w:vAlign w:val="center"/>
          </w:tcPr>
          <w:p>
            <w:pPr>
              <w:pStyle w:val="TAL"/>
              <w:rPr>
                <w:lang w:eastAsia="ko-KR"/>
              </w:rPr>
            </w:pPr>
            <w:r>
              <w:rPr>
                <w:lang w:eastAsia="ko-KR"/>
              </w:rPr>
              <w:t xml:space="preserve">Identifies the data network name (e.g. internet) </w:t>
            </w:r>
            <w:r>
              <w:t>for which analytics information is provided</w:t>
            </w:r>
          </w:p>
        </w:tc>
      </w:tr>
      <w:tr>
        <w:trPr>
          <w:cantSplit/>
        </w:trPr>
        <w:tc>
          <w:tcPr>
            <w:tcW w:w="2972" w:type="dxa"/>
            <w:vAlign w:val="center"/>
          </w:tcPr>
          <w:p>
            <w:pPr>
              <w:pStyle w:val="TAL"/>
              <w:rPr>
                <w:lang w:eastAsia="ko-KR"/>
              </w:rPr>
            </w:pPr>
            <w:r>
              <w:rPr>
                <w:lang w:eastAsia="ko-KR"/>
              </w:rPr>
              <w:t>Flow descriptor</w:t>
            </w:r>
          </w:p>
        </w:tc>
        <w:tc>
          <w:tcPr>
            <w:tcW w:w="6657" w:type="dxa"/>
            <w:vAlign w:val="center"/>
          </w:tcPr>
          <w:p>
            <w:pPr>
              <w:pStyle w:val="TAL"/>
              <w:rPr>
                <w:lang w:eastAsia="ko-KR"/>
              </w:rPr>
            </w:pPr>
            <w:r>
              <w:rPr>
                <w:lang w:eastAsia="ko-KR"/>
              </w:rPr>
              <w:t xml:space="preserve">Flow descriptor containing 3-tuple, server side (destination address, port, and protocol) </w:t>
            </w:r>
          </w:p>
        </w:tc>
      </w:tr>
      <w:tr>
        <w:trPr>
          <w:cantSplit/>
        </w:trPr>
        <w:tc>
          <w:tcPr>
            <w:tcW w:w="2972" w:type="dxa"/>
            <w:vAlign w:val="center"/>
          </w:tcPr>
          <w:p>
            <w:pPr>
              <w:pStyle w:val="TAL"/>
              <w:rPr>
                <w:lang w:eastAsia="ko-KR"/>
              </w:rPr>
            </w:pPr>
            <w:r>
              <w:rPr>
                <w:lang w:eastAsia="ko-KR"/>
              </w:rPr>
              <w:t>URL</w:t>
            </w:r>
          </w:p>
        </w:tc>
        <w:tc>
          <w:tcPr>
            <w:tcW w:w="6657" w:type="dxa"/>
            <w:vAlign w:val="center"/>
          </w:tcPr>
          <w:p>
            <w:pPr>
              <w:pStyle w:val="TAL"/>
              <w:rPr>
                <w:lang w:eastAsia="ko-KR"/>
              </w:rPr>
            </w:pPr>
            <w:r>
              <w:rPr>
                <w:lang w:eastAsia="ko-KR"/>
              </w:rPr>
              <w:t>the significant parts of the URL to be matched, e.g. host name defined in</w:t>
            </w:r>
          </w:p>
        </w:tc>
      </w:tr>
      <w:tr>
        <w:trPr>
          <w:cantSplit/>
        </w:trPr>
        <w:tc>
          <w:tcPr>
            <w:tcW w:w="2972" w:type="dxa"/>
            <w:vAlign w:val="center"/>
          </w:tcPr>
          <w:p>
            <w:pPr>
              <w:pStyle w:val="TAL"/>
              <w:rPr>
                <w:lang w:eastAsia="ko-KR"/>
              </w:rPr>
            </w:pPr>
            <w:r>
              <w:rPr>
                <w:lang w:eastAsia="ko-KR"/>
              </w:rPr>
              <w:t>Domain name information</w:t>
            </w:r>
          </w:p>
        </w:tc>
        <w:tc>
          <w:tcPr>
            <w:tcW w:w="6657" w:type="dxa"/>
            <w:vAlign w:val="center"/>
          </w:tcPr>
          <w:p>
            <w:pPr>
              <w:pStyle w:val="TAL"/>
            </w:pPr>
            <w:r>
              <w:t>a Domain name matching criteria and information about applicable protocol(s).</w:t>
            </w:r>
          </w:p>
        </w:tc>
      </w:tr>
    </w:tbl>
    <w:p/>
    <w:p>
      <w:pPr>
        <w:pStyle w:val="31"/>
        <w:rPr>
          <w:lang w:eastAsia="zh-CN"/>
        </w:rPr>
      </w:pPr>
      <w:bookmarkStart w:id="5228" w:name="_Toc13642"/>
      <w:bookmarkStart w:id="5229" w:name="_Toc101170943"/>
      <w:bookmarkStart w:id="5230" w:name="_Toc24473"/>
      <w:bookmarkStart w:id="5231" w:name="_Toc104433172"/>
      <w:bookmarkStart w:id="5232" w:name="_Toc104467341"/>
      <w:bookmarkStart w:id="5233" w:name="_Toc104467628"/>
      <w:bookmarkStart w:id="5234" w:name="_Toc104467964"/>
      <w:r>
        <w:rPr>
          <w:lang w:eastAsia="zh-CN"/>
        </w:rPr>
        <w:lastRenderedPageBreak/>
        <w:t>6.9.4</w:t>
      </w:r>
      <w:r>
        <w:rPr>
          <w:lang w:eastAsia="zh-CN"/>
        </w:rPr>
        <w:tab/>
        <w:t>Procedures</w:t>
      </w:r>
      <w:bookmarkEnd w:id="5228"/>
      <w:bookmarkEnd w:id="5229"/>
      <w:bookmarkEnd w:id="5230"/>
      <w:bookmarkEnd w:id="5231"/>
      <w:bookmarkEnd w:id="5232"/>
      <w:bookmarkEnd w:id="5233"/>
      <w:bookmarkEnd w:id="5234"/>
    </w:p>
    <w:p>
      <w:r>
        <w:rPr>
          <w:lang w:eastAsia="ko-KR"/>
        </w:rPr>
        <w:t>The procedure depicted in 6.9.4-1 shows new application detection analytics.</w:t>
      </w:r>
    </w:p>
    <w:p>
      <w:pPr>
        <w:pStyle w:val="TH"/>
      </w:pPr>
      <w:r>
        <w:object w:dxaOrig="9207" w:dyaOrig="5411">
          <v:shape id="_x0000_i1039" type="#_x0000_t75" style="width:462pt;height:270pt" o:ole="">
            <v:imagedata r:id="rId51" o:title=""/>
          </v:shape>
          <o:OLEObject Type="Embed" ProgID="Visio.Drawing.15" ShapeID="_x0000_i1039" DrawAspect="Content" ObjectID="_1715085454" r:id="rId52"/>
        </w:object>
      </w:r>
    </w:p>
    <w:p>
      <w:pPr>
        <w:pStyle w:val="TF"/>
        <w:rPr>
          <w:lang w:eastAsia="zh-CN"/>
        </w:rPr>
      </w:pPr>
      <w:r>
        <w:t>Figure 6.9.4-1: A procedure to extract application characteristics</w:t>
      </w:r>
    </w:p>
    <w:p>
      <w:pPr>
        <w:pStyle w:val="B1"/>
        <w:rPr>
          <w:lang w:eastAsia="zh-CN"/>
        </w:rPr>
      </w:pPr>
      <w:r>
        <w:rPr>
          <w:lang w:eastAsia="zh-CN"/>
        </w:rPr>
        <w:t>1.</w:t>
      </w:r>
      <w:r>
        <w:rPr>
          <w:lang w:eastAsia="zh-CN"/>
        </w:rPr>
        <w:tab/>
        <w:t>The consumer NF subscribes to the NWDAF to request analytics for application detection. This subscription maybe is triggered by local configuration or OAM. The Analytics Filter Information may optionally include the UE ID, S-NSSAI and/or DNN.</w:t>
      </w:r>
    </w:p>
    <w:p>
      <w:pPr>
        <w:pStyle w:val="B1"/>
        <w:rPr>
          <w:lang w:eastAsia="zh-CN"/>
        </w:rPr>
      </w:pPr>
      <w:r>
        <w:rPr>
          <w:lang w:eastAsia="zh-CN"/>
        </w:rPr>
        <w:t>2.</w:t>
      </w:r>
      <w:r>
        <w:rPr>
          <w:lang w:eastAsia="zh-CN"/>
        </w:rPr>
        <w:tab/>
        <w:t xml:space="preserve">The NWDAF </w:t>
      </w:r>
      <w:r>
        <w:t>fetches currently stored PFD information from NEF(PFD)</w:t>
      </w:r>
      <w:r>
        <w:rPr>
          <w:lang w:eastAsia="zh-CN"/>
        </w:rPr>
        <w:t xml:space="preserve"> and historical data from ADRF (not shown in the figure).</w:t>
      </w:r>
    </w:p>
    <w:p>
      <w:pPr>
        <w:pStyle w:val="B1"/>
        <w:rPr>
          <w:lang w:eastAsia="zh-CN"/>
        </w:rPr>
      </w:pPr>
      <w:r>
        <w:rPr>
          <w:lang w:eastAsia="zh-CN"/>
        </w:rPr>
        <w:t>3.</w:t>
      </w:r>
      <w:r>
        <w:rPr>
          <w:lang w:eastAsia="zh-CN"/>
        </w:rPr>
        <w:tab/>
        <w:t>The NWDAF collects session related information from the UPF about URL, Domain name part, and IP 3-tuples of packets from the SDF not matching installed PDRs.</w:t>
      </w:r>
    </w:p>
    <w:p>
      <w:pPr>
        <w:pStyle w:val="B1"/>
        <w:rPr>
          <w:lang w:eastAsia="zh-CN"/>
        </w:rPr>
      </w:pPr>
      <w:r>
        <w:rPr>
          <w:lang w:eastAsia="zh-CN"/>
        </w:rPr>
        <w:t>4.</w:t>
      </w:r>
      <w:r>
        <w:rPr>
          <w:lang w:eastAsia="zh-CN"/>
        </w:rPr>
        <w:tab/>
        <w:t>The NWDAF derives PFD analytics.</w:t>
      </w:r>
    </w:p>
    <w:p>
      <w:pPr>
        <w:pStyle w:val="B1"/>
        <w:rPr>
          <w:lang w:eastAsia="zh-CN"/>
        </w:rPr>
      </w:pPr>
      <w:r>
        <w:rPr>
          <w:lang w:eastAsia="zh-CN"/>
        </w:rPr>
        <w:t>5.</w:t>
      </w:r>
      <w:r>
        <w:rPr>
          <w:lang w:eastAsia="zh-CN"/>
        </w:rPr>
        <w:tab/>
        <w:t>The NWDAF notifies the analytics consumer NF with outputs.</w:t>
      </w:r>
    </w:p>
    <w:p>
      <w:pPr>
        <w:pStyle w:val="31"/>
      </w:pPr>
      <w:bookmarkStart w:id="5235" w:name="_Toc22050"/>
      <w:bookmarkStart w:id="5236" w:name="_Toc101170944"/>
      <w:bookmarkStart w:id="5237" w:name="_Toc27132"/>
      <w:bookmarkStart w:id="5238" w:name="_Toc104433173"/>
      <w:bookmarkStart w:id="5239" w:name="_Toc104467342"/>
      <w:bookmarkStart w:id="5240" w:name="_Toc104467629"/>
      <w:bookmarkStart w:id="5241" w:name="_Toc104467965"/>
      <w:r>
        <w:t>6.9.5</w:t>
      </w:r>
      <w:r>
        <w:tab/>
        <w:t xml:space="preserve">Impacts on </w:t>
      </w:r>
      <w:r>
        <w:rPr>
          <w:lang w:eastAsia="zh-CN"/>
        </w:rPr>
        <w:t>e</w:t>
      </w:r>
      <w:r>
        <w:t xml:space="preserve">xisting </w:t>
      </w:r>
      <w:r>
        <w:rPr>
          <w:lang w:eastAsia="zh-CN"/>
        </w:rPr>
        <w:t>n</w:t>
      </w:r>
      <w:r>
        <w:t xml:space="preserve">odes and </w:t>
      </w:r>
      <w:r>
        <w:rPr>
          <w:lang w:eastAsia="zh-CN"/>
        </w:rPr>
        <w:t>f</w:t>
      </w:r>
      <w:r>
        <w:t>unctionality</w:t>
      </w:r>
      <w:bookmarkEnd w:id="5235"/>
      <w:bookmarkEnd w:id="5236"/>
      <w:bookmarkEnd w:id="5237"/>
      <w:bookmarkEnd w:id="5238"/>
      <w:bookmarkEnd w:id="5239"/>
      <w:bookmarkEnd w:id="5240"/>
      <w:bookmarkEnd w:id="5241"/>
    </w:p>
    <w:p>
      <w:pPr>
        <w:rPr>
          <w:lang w:eastAsia="ko-KR"/>
        </w:rPr>
      </w:pPr>
      <w:r>
        <w:rPr>
          <w:lang w:eastAsia="ko-KR"/>
        </w:rPr>
        <w:t>NWDAF:</w:t>
      </w:r>
    </w:p>
    <w:p>
      <w:pPr>
        <w:pStyle w:val="B1"/>
        <w:rPr>
          <w:lang w:eastAsia="ko-KR"/>
        </w:rPr>
      </w:pPr>
      <w:r>
        <w:rPr>
          <w:lang w:eastAsia="ko-KR"/>
        </w:rPr>
        <w:t>-</w:t>
      </w:r>
      <w:r>
        <w:rPr>
          <w:lang w:eastAsia="ko-KR"/>
        </w:rPr>
        <w:tab/>
        <w:t>Needs to provide a new analytic for application detection information.</w:t>
      </w:r>
    </w:p>
    <w:p>
      <w:pPr>
        <w:pStyle w:val="B1"/>
        <w:rPr>
          <w:lang w:eastAsia="ko-KR"/>
        </w:rPr>
      </w:pPr>
      <w:r>
        <w:rPr>
          <w:lang w:eastAsia="ko-KR"/>
        </w:rPr>
        <w:t>-</w:t>
      </w:r>
      <w:r>
        <w:rPr>
          <w:lang w:eastAsia="ko-KR"/>
        </w:rPr>
        <w:tab/>
        <w:t>Needs to process user plane data for extracting traffic characteristics.</w:t>
      </w:r>
    </w:p>
    <w:p>
      <w:pPr>
        <w:rPr>
          <w:lang w:eastAsia="ko-KR"/>
        </w:rPr>
      </w:pPr>
      <w:r>
        <w:rPr>
          <w:lang w:eastAsia="ko-KR"/>
        </w:rPr>
        <w:t>UPF:</w:t>
      </w:r>
    </w:p>
    <w:p>
      <w:pPr>
        <w:pStyle w:val="B1"/>
        <w:rPr>
          <w:lang w:eastAsia="zh-CN"/>
        </w:rPr>
      </w:pPr>
      <w:r>
        <w:rPr>
          <w:lang w:eastAsia="ko-KR"/>
        </w:rPr>
        <w:t>-</w:t>
      </w:r>
      <w:r>
        <w:rPr>
          <w:lang w:eastAsia="ko-KR"/>
        </w:rPr>
        <w:tab/>
      </w:r>
      <w:r>
        <w:rPr>
          <w:lang w:eastAsia="zh-CN"/>
        </w:rPr>
        <w:t>Needs to report URL, Domain name part, and IP 3-tuples of packets from unknown application to NWDAF.</w:t>
      </w:r>
    </w:p>
    <w:p>
      <w:pPr>
        <w:pStyle w:val="B1"/>
        <w:rPr>
          <w:lang w:eastAsia="zh-CN"/>
        </w:rPr>
      </w:pPr>
      <w:r>
        <w:rPr>
          <w:lang w:eastAsia="ko-KR"/>
        </w:rPr>
        <w:t>-</w:t>
      </w:r>
      <w:r>
        <w:rPr>
          <w:lang w:eastAsia="ko-KR"/>
        </w:rPr>
        <w:tab/>
      </w:r>
      <w:r>
        <w:rPr>
          <w:lang w:eastAsia="zh-CN"/>
        </w:rPr>
        <w:t>Needs to provide requested sessions statistics including data volume, data duration, QoS flow bit rate and packet transmission.</w:t>
      </w:r>
    </w:p>
    <w:p>
      <w:pPr>
        <w:rPr>
          <w:lang w:eastAsia="zh-CN"/>
        </w:rPr>
      </w:pPr>
      <w:r>
        <w:rPr>
          <w:lang w:eastAsia="zh-CN"/>
        </w:rPr>
        <w:t>NEF (PFDF):</w:t>
      </w:r>
    </w:p>
    <w:p>
      <w:pPr>
        <w:pStyle w:val="B1"/>
        <w:rPr>
          <w:lang w:eastAsia="zh-CN"/>
        </w:rPr>
      </w:pPr>
      <w:r>
        <w:rPr>
          <w:lang w:eastAsia="zh-CN"/>
        </w:rPr>
        <w:t>-</w:t>
      </w:r>
      <w:r>
        <w:rPr>
          <w:lang w:eastAsia="zh-CN"/>
        </w:rPr>
        <w:tab/>
        <w:t>Supports to consume new PFD information from NWDAF.</w:t>
      </w:r>
    </w:p>
    <w:p>
      <w:pPr>
        <w:pStyle w:val="EditorsNote"/>
        <w:rPr>
          <w:ins w:id="5242" w:author="S2-2205085" w:date="2022-05-25T17:53:00Z"/>
        </w:rPr>
        <w:pPrChange w:id="5243" w:author="Rapporteur" w:date="2022-05-26T01:01:00Z">
          <w:pPr>
            <w:pStyle w:val="EditorsNote"/>
            <w:ind w:left="1135" w:hanging="851"/>
          </w:pPr>
        </w:pPrChange>
      </w:pPr>
      <w:bookmarkStart w:id="5244" w:name="_Toc31030759"/>
      <w:bookmarkStart w:id="5245" w:name="_Toc50557155"/>
      <w:bookmarkStart w:id="5246" w:name="_Toc50133863"/>
      <w:bookmarkStart w:id="5247" w:name="_Toc31029868"/>
      <w:bookmarkStart w:id="5248" w:name="_Toc50134203"/>
      <w:bookmarkStart w:id="5249" w:name="_Toc54707013"/>
      <w:bookmarkStart w:id="5250" w:name="_Toc43735561"/>
      <w:bookmarkStart w:id="5251" w:name="_Toc30666574"/>
      <w:bookmarkStart w:id="5252" w:name="_Toc43388331"/>
      <w:bookmarkStart w:id="5253" w:name="_Toc50548833"/>
      <w:bookmarkStart w:id="5254" w:name="_Toc50130549"/>
      <w:bookmarkStart w:id="5255" w:name="_Toc101170945"/>
      <w:bookmarkStart w:id="5256" w:name="_Toc32277"/>
      <w:ins w:id="5257" w:author="S2-2205085" w:date="2022-05-25T17:53:00Z">
        <w:r>
          <w:t>Editor</w:t>
        </w:r>
      </w:ins>
      <w:ins w:id="5258" w:author="Rapporteur" w:date="2022-05-26T00:58:00Z">
        <w:r>
          <w:t>'</w:t>
        </w:r>
      </w:ins>
      <w:ins w:id="5259" w:author="S2-2205085" w:date="2022-05-25T17:53:00Z">
        <w:del w:id="5260" w:author="Rapporteur" w:date="2022-05-26T00:58:00Z">
          <w:r>
            <w:delText>´</w:delText>
          </w:r>
        </w:del>
        <w:r>
          <w:t>s note:</w:t>
        </w:r>
        <w:r>
          <w:tab/>
          <w:t>ADRF impacts are FFS.</w:t>
        </w:r>
      </w:ins>
    </w:p>
    <w:p>
      <w:pPr>
        <w:pStyle w:val="21"/>
        <w:rPr>
          <w:lang w:eastAsia="zh-CN"/>
        </w:rPr>
      </w:pPr>
      <w:bookmarkStart w:id="5261" w:name="_Toc9456"/>
      <w:bookmarkStart w:id="5262" w:name="_Toc104433174"/>
      <w:bookmarkStart w:id="5263" w:name="_Toc104467343"/>
      <w:bookmarkStart w:id="5264" w:name="_Toc104467630"/>
      <w:bookmarkStart w:id="5265" w:name="_Toc104467966"/>
      <w:r>
        <w:lastRenderedPageBreak/>
        <w:t>6.</w:t>
      </w:r>
      <w:r>
        <w:rPr>
          <w:lang w:eastAsia="zh-CN"/>
        </w:rPr>
        <w:t>10</w:t>
      </w:r>
      <w:r>
        <w:tab/>
        <w:t>Solution #</w:t>
      </w:r>
      <w:r>
        <w:rPr>
          <w:lang w:eastAsia="zh-CN"/>
        </w:rPr>
        <w:t>10</w:t>
      </w:r>
      <w:r>
        <w:t xml:space="preserve">: </w:t>
      </w:r>
      <w:bookmarkEnd w:id="5244"/>
      <w:bookmarkEnd w:id="5245"/>
      <w:bookmarkEnd w:id="5246"/>
      <w:bookmarkEnd w:id="5247"/>
      <w:bookmarkEnd w:id="5248"/>
      <w:bookmarkEnd w:id="5249"/>
      <w:bookmarkEnd w:id="5250"/>
      <w:bookmarkEnd w:id="5251"/>
      <w:bookmarkEnd w:id="5252"/>
      <w:bookmarkEnd w:id="5253"/>
      <w:bookmarkEnd w:id="5254"/>
      <w:r>
        <w:t>Support for Data and Analytics Exchange in Roaming Case</w:t>
      </w:r>
      <w:bookmarkEnd w:id="5255"/>
      <w:bookmarkEnd w:id="5256"/>
      <w:bookmarkEnd w:id="5261"/>
      <w:bookmarkEnd w:id="5262"/>
      <w:bookmarkEnd w:id="5263"/>
      <w:bookmarkEnd w:id="5264"/>
      <w:bookmarkEnd w:id="5265"/>
    </w:p>
    <w:p>
      <w:pPr>
        <w:pStyle w:val="31"/>
      </w:pPr>
      <w:bookmarkStart w:id="5266" w:name="_Toc31029869"/>
      <w:bookmarkStart w:id="5267" w:name="_Toc50130550"/>
      <w:bookmarkStart w:id="5268" w:name="_Toc50557156"/>
      <w:bookmarkStart w:id="5269" w:name="_Toc54707014"/>
      <w:bookmarkStart w:id="5270" w:name="_Toc43735562"/>
      <w:bookmarkStart w:id="5271" w:name="_Toc50133864"/>
      <w:bookmarkStart w:id="5272" w:name="_Toc50548834"/>
      <w:bookmarkStart w:id="5273" w:name="_Toc101170946"/>
      <w:bookmarkStart w:id="5274" w:name="_Toc43388332"/>
      <w:bookmarkStart w:id="5275" w:name="_Toc50134204"/>
      <w:bookmarkStart w:id="5276" w:name="_Toc30666575"/>
      <w:bookmarkStart w:id="5277" w:name="_Toc822"/>
      <w:bookmarkStart w:id="5278" w:name="_Toc31030760"/>
      <w:bookmarkStart w:id="5279" w:name="_Toc5932"/>
      <w:bookmarkStart w:id="5280" w:name="_Toc104433175"/>
      <w:bookmarkStart w:id="5281" w:name="_Toc104467344"/>
      <w:bookmarkStart w:id="5282" w:name="_Toc104467631"/>
      <w:bookmarkStart w:id="5283" w:name="_Toc104467967"/>
      <w:r>
        <w:t>6.</w:t>
      </w:r>
      <w:r>
        <w:rPr>
          <w:lang w:eastAsia="zh-CN"/>
        </w:rPr>
        <w:t>10</w:t>
      </w:r>
      <w:r>
        <w:t>.1</w:t>
      </w:r>
      <w:r>
        <w:tab/>
        <w:t>Description</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pPr>
        <w:rPr>
          <w:lang w:eastAsia="ko-KR"/>
        </w:rPr>
      </w:pPr>
      <w:bookmarkStart w:id="5284" w:name="_Toc50557157"/>
      <w:bookmarkStart w:id="5285" w:name="_Toc43388333"/>
      <w:bookmarkStart w:id="5286" w:name="_Toc50134205"/>
      <w:bookmarkStart w:id="5287" w:name="_Toc30666576"/>
      <w:bookmarkStart w:id="5288" w:name="_Toc50130551"/>
      <w:bookmarkStart w:id="5289" w:name="_Toc31030761"/>
      <w:bookmarkStart w:id="5290" w:name="_Toc31029870"/>
      <w:bookmarkStart w:id="5291" w:name="_Toc54707015"/>
      <w:bookmarkStart w:id="5292" w:name="_Toc50548835"/>
      <w:bookmarkStart w:id="5293" w:name="_Toc43735563"/>
      <w:bookmarkStart w:id="5294" w:name="_Toc50133865"/>
      <w:r>
        <w:t>When two VPLMN and HPLMN expose data or analytics to each other, both PLMNs need the ability to control the amount of data exposed and to abstract or hide network-internal aspects based on user consent, operator policy, regulatory constraints and/or roaming agreements.</w:t>
      </w:r>
    </w:p>
    <w:p>
      <w:pPr>
        <w:rPr>
          <w:lang w:eastAsia="ko-KR"/>
        </w:rPr>
      </w:pPr>
      <w:r>
        <w:t>The solution following the following assumptions and principles:</w:t>
      </w:r>
    </w:p>
    <w:p>
      <w:pPr>
        <w:pStyle w:val="B1"/>
      </w:pPr>
      <w:r>
        <w:t>-</w:t>
      </w:r>
      <w:r>
        <w:tab/>
        <w:t>The hPLMN may impose constraints on the type or amount of data collected. The constraints may differ for different vPLMNs.</w:t>
      </w:r>
    </w:p>
    <w:p>
      <w:pPr>
        <w:pStyle w:val="B1"/>
      </w:pPr>
      <w:r>
        <w:t>-</w:t>
      </w:r>
      <w:r>
        <w:tab/>
        <w:t>The vPLMN may impose constraints on the type or amount of data collected. The constraints may differ for different hPLMNs.</w:t>
      </w:r>
    </w:p>
    <w:p>
      <w:pPr>
        <w:pStyle w:val="B1"/>
      </w:pPr>
      <w:r>
        <w:t>-</w:t>
      </w:r>
      <w:r>
        <w:tab/>
        <w:t>The data collection must honor user data consent for user related data collection.</w:t>
      </w:r>
    </w:p>
    <w:p>
      <w:pPr>
        <w:rPr>
          <w:lang w:eastAsia="ko-KR"/>
        </w:rPr>
      </w:pPr>
      <w:r>
        <w:t xml:space="preserve">The solution </w:t>
      </w:r>
      <w:r>
        <w:rPr>
          <w:lang w:eastAsia="ko-KR"/>
        </w:rPr>
        <w:t>proposes a Gateway Exposure Function (GEF) in a PLMN, which is responsible for data/analytics exposure to other PLMNs. The GEF is provisioned with constraints on the type and amount of data exposed to each PLMN according to roaming agreement. The GEF is also responsible for enforcing obtaining the user consent for data collection where applicable.</w:t>
      </w:r>
    </w:p>
    <w:p>
      <w:r>
        <w:t xml:space="preserve">When a data/analytics consumer in PLMN A (vPLMN/hPLMN) needs to collect data/analytics from PLMN B (hPLMN/vPLMN), the consumer contacts the GEF in PLMN A, then GEF in PLMN A contacts GEF in PLMN B, </w:t>
      </w:r>
      <w:ins w:id="5295" w:author="S2-2205091" w:date="2022-05-25T18:13:00Z">
        <w:r>
          <w:t xml:space="preserve">or the consumer contacts the GEF in PLMN B directly. The GEF in PLMN B </w:t>
        </w:r>
      </w:ins>
      <w:del w:id="5296" w:author="S2-2205091" w:date="2022-05-25T18:13:00Z">
        <w:r>
          <w:delText xml:space="preserve">which </w:delText>
        </w:r>
      </w:del>
      <w:r>
        <w:t>discovers the data/analytics producer in PLMN B and collects the data/analytics. GEF is also responsible for data/analytics manipulation before sending to the other PLMN according to the regulatory constraints and agreement.</w:t>
      </w:r>
    </w:p>
    <w:p>
      <w:pPr>
        <w:pStyle w:val="EditorsNote"/>
        <w:rPr>
          <w:lang w:eastAsia="en-US"/>
        </w:rPr>
      </w:pPr>
      <w:r>
        <w:t>Editor's note:</w:t>
      </w:r>
      <w:r>
        <w:tab/>
        <w:t>It is FFS if the GEF is a standalone function or collocated with either NEF, DCCF or NWDAF.</w:t>
      </w:r>
    </w:p>
    <w:p>
      <w:pPr>
        <w:pStyle w:val="31"/>
      </w:pPr>
      <w:bookmarkStart w:id="5297" w:name="_Toc101170947"/>
      <w:bookmarkStart w:id="5298" w:name="_Toc26514"/>
      <w:bookmarkStart w:id="5299" w:name="_Toc738"/>
      <w:bookmarkStart w:id="5300" w:name="_Toc104433176"/>
      <w:bookmarkStart w:id="5301" w:name="_Toc104467345"/>
      <w:bookmarkStart w:id="5302" w:name="_Toc104467632"/>
      <w:bookmarkStart w:id="5303" w:name="_Toc104467968"/>
      <w:r>
        <w:lastRenderedPageBreak/>
        <w:t>6.</w:t>
      </w:r>
      <w:r>
        <w:rPr>
          <w:lang w:eastAsia="zh-CN"/>
        </w:rPr>
        <w:t>10</w:t>
      </w:r>
      <w:r>
        <w:t>.2</w:t>
      </w:r>
      <w:r>
        <w:tab/>
        <w:t>Procedures</w:t>
      </w:r>
      <w:bookmarkEnd w:id="5284"/>
      <w:bookmarkEnd w:id="5285"/>
      <w:bookmarkEnd w:id="5286"/>
      <w:bookmarkEnd w:id="5287"/>
      <w:bookmarkEnd w:id="5288"/>
      <w:bookmarkEnd w:id="5289"/>
      <w:bookmarkEnd w:id="5290"/>
      <w:bookmarkEnd w:id="5291"/>
      <w:bookmarkEnd w:id="5292"/>
      <w:bookmarkEnd w:id="5293"/>
      <w:bookmarkEnd w:id="5294"/>
      <w:bookmarkEnd w:id="5297"/>
      <w:bookmarkEnd w:id="5298"/>
      <w:bookmarkEnd w:id="5299"/>
      <w:bookmarkEnd w:id="5300"/>
      <w:bookmarkEnd w:id="5301"/>
      <w:bookmarkEnd w:id="5302"/>
      <w:bookmarkEnd w:id="5303"/>
    </w:p>
    <w:p>
      <w:pPr>
        <w:pStyle w:val="TH"/>
        <w:rPr>
          <w:lang w:eastAsia="zh-CN"/>
        </w:rPr>
      </w:pPr>
      <w:ins w:id="5304" w:author="S2-2205091" w:date="2022-05-25T18:13:00Z">
        <w:r>
          <w:object w:dxaOrig="9644" w:dyaOrig="7964">
            <v:shape id="_x0000_i1040" type="#_x0000_t75" style="width:480pt;height:396pt" o:ole="">
              <v:imagedata r:id="rId53" o:title=""/>
            </v:shape>
            <o:OLEObject Type="Embed" ProgID="Visio.Drawing.15" ShapeID="_x0000_i1040" DrawAspect="Content" ObjectID="_1715085455" r:id="rId54"/>
          </w:object>
        </w:r>
      </w:ins>
      <w:del w:id="5305" w:author="S2-2205091" w:date="2022-05-25T18:13:00Z">
        <w:r>
          <w:object w:dxaOrig="9524" w:dyaOrig="6218">
            <v:shape id="_x0000_i1041" type="#_x0000_t75" style="width:474pt;height:312pt" o:ole="">
              <v:imagedata r:id="rId55" o:title=""/>
            </v:shape>
            <o:OLEObject Type="Embed" ProgID="Visio.Drawing.15" ShapeID="_x0000_i1041" DrawAspect="Content" ObjectID="_1715085456" r:id="rId56"/>
          </w:object>
        </w:r>
      </w:del>
    </w:p>
    <w:p>
      <w:pPr>
        <w:pStyle w:val="TF"/>
        <w:rPr>
          <w:lang w:eastAsia="zh-CN"/>
        </w:rPr>
      </w:pPr>
      <w:r>
        <w:rPr>
          <w:lang w:eastAsia="zh-CN"/>
        </w:rPr>
        <w:t>Figure 6.10.2-1: Data and Analytics Exposure via GEF when data/analytcis consumer is in vPLMN</w:t>
      </w:r>
    </w:p>
    <w:p>
      <w:pPr>
        <w:rPr>
          <w:lang w:eastAsia="zh-CN"/>
        </w:rPr>
      </w:pPr>
      <w:r>
        <w:rPr>
          <w:lang w:eastAsia="zh-CN"/>
        </w:rPr>
        <w:t>Figure 6.10.2-1 shows the procedure when the data/analytics consumer is in the visiting PLMN (vPLMN), the NWDAF in the visiting PLMN (vNWDAF) needs to collect data/analytics from home PLMN (hPLMN) of the UE.</w:t>
      </w:r>
    </w:p>
    <w:p>
      <w:pPr>
        <w:pStyle w:val="NO"/>
        <w:rPr>
          <w:rFonts w:eastAsia="等线"/>
          <w:lang w:eastAsia="zh-CN"/>
        </w:rPr>
      </w:pPr>
      <w:r>
        <w:rPr>
          <w:rFonts w:eastAsia="等线"/>
          <w:lang w:eastAsia="zh-CN"/>
        </w:rPr>
        <w:t>NOTE:</w:t>
      </w:r>
      <w:r>
        <w:rPr>
          <w:rFonts w:eastAsia="等线"/>
          <w:lang w:eastAsia="zh-CN"/>
        </w:rPr>
        <w:tab/>
        <w:t>The UE can be one single UE, group of UE or any UE roaming to the VPLMN from the HPLMN.</w:t>
      </w:r>
    </w:p>
    <w:p>
      <w:pPr>
        <w:rPr>
          <w:lang w:eastAsia="zh-CN"/>
        </w:rPr>
      </w:pPr>
      <w:r>
        <w:rPr>
          <w:lang w:eastAsia="zh-CN"/>
        </w:rPr>
        <w:t>It is assumed that both vGEF and hGEF have been provisioned, by their respective operators, with the policies and constraints for exporting data to or from roaming/home networks.</w:t>
      </w:r>
    </w:p>
    <w:p>
      <w:pPr>
        <w:pStyle w:val="B1"/>
        <w:rPr>
          <w:lang w:eastAsia="zh-CN"/>
        </w:rPr>
      </w:pPr>
      <w:r>
        <w:rPr>
          <w:lang w:eastAsia="zh-CN"/>
        </w:rPr>
        <w:t>0.</w:t>
      </w:r>
      <w:r>
        <w:rPr>
          <w:lang w:eastAsia="zh-CN"/>
        </w:rPr>
        <w:tab/>
        <w:t>GEF is registered itself in the NRF.</w:t>
      </w:r>
      <w:ins w:id="5306" w:author="S2-2205091" w:date="2022-05-25T18:14:00Z">
        <w:r>
          <w:rPr>
            <w:lang w:eastAsia="zh-CN"/>
          </w:rPr>
          <w:t xml:space="preserve"> The GEF profile may include a type to indicate data collection or analytics exposure.</w:t>
        </w:r>
      </w:ins>
    </w:p>
    <w:p>
      <w:pPr>
        <w:pStyle w:val="B1"/>
        <w:rPr>
          <w:lang w:eastAsia="zh-CN"/>
        </w:rPr>
      </w:pPr>
      <w:r>
        <w:rPr>
          <w:lang w:eastAsia="zh-CN"/>
        </w:rPr>
        <w:t>1-2.</w:t>
      </w:r>
      <w:r>
        <w:rPr>
          <w:lang w:eastAsia="zh-CN"/>
        </w:rPr>
        <w:tab/>
        <w:t>The analytics consumer in the vPLMN (e.g. an AMF) wants to subscribe an Analytics for an inbound roaming UE, the vNWDAF determines that it needs to collect data/analytics from hPLMN of the UE. For example, the data to be collected might be related to expected UE behaviour. The analytics consumer and vNWDAF obtain the hPLMN ID from the SUPI of the UE. In the analytics request in step 1, the analytics consumer may provide indication to the vNWDAF, that the analytics needs data from hPLMN of the UE, or the vNWDAF can determine that based on the Analytics ID.</w:t>
      </w:r>
    </w:p>
    <w:p>
      <w:pPr>
        <w:pStyle w:val="B1"/>
        <w:rPr>
          <w:ins w:id="5307" w:author="S2-2205091" w:date="2022-05-25T18:15:00Z"/>
          <w:rFonts w:eastAsia="等线"/>
          <w:lang w:eastAsia="zh-CN"/>
        </w:rPr>
      </w:pPr>
      <w:ins w:id="5308" w:author="S2-2205091" w:date="2022-05-25T18:15:00Z">
        <w:r>
          <w:rPr>
            <w:rFonts w:eastAsia="等线" w:hint="eastAsia"/>
            <w:lang w:eastAsia="zh-CN"/>
          </w:rPr>
          <w:t>T</w:t>
        </w:r>
        <w:r>
          <w:rPr>
            <w:rFonts w:eastAsia="等线"/>
            <w:lang w:eastAsia="zh-CN"/>
          </w:rPr>
          <w:t>here are 3 options to establish the connection between the vPLMN and HPLMN.</w:t>
        </w:r>
      </w:ins>
    </w:p>
    <w:p>
      <w:pPr>
        <w:pStyle w:val="B1"/>
        <w:rPr>
          <w:ins w:id="5309" w:author="S2-2205091" w:date="2022-05-25T18:15:00Z"/>
          <w:lang w:eastAsia="zh-CN"/>
        </w:rPr>
      </w:pPr>
      <w:ins w:id="5310" w:author="S2-2205091" w:date="2022-05-25T18:15:00Z">
        <w:r>
          <w:rPr>
            <w:lang w:eastAsia="zh-CN"/>
          </w:rPr>
          <w:t>Option A:</w:t>
        </w:r>
      </w:ins>
    </w:p>
    <w:p>
      <w:pPr>
        <w:pStyle w:val="B1"/>
        <w:rPr>
          <w:lang w:eastAsia="zh-CN"/>
        </w:rPr>
      </w:pPr>
      <w:r>
        <w:rPr>
          <w:lang w:eastAsia="zh-CN"/>
        </w:rPr>
        <w:t>3.</w:t>
      </w:r>
      <w:r>
        <w:rPr>
          <w:lang w:eastAsia="zh-CN"/>
        </w:rPr>
        <w:tab/>
        <w:t>vNWDAF discovers vGEF via vNRF. vNRF provides the ID of vGEF that is responsible for collecting data/analytics from that PLMN.</w:t>
      </w:r>
    </w:p>
    <w:p>
      <w:pPr>
        <w:pStyle w:val="EditorsNote"/>
        <w:rPr>
          <w:lang w:eastAsia="en-US"/>
        </w:rPr>
      </w:pPr>
      <w:r>
        <w:lastRenderedPageBreak/>
        <w:t>Editor's note:</w:t>
      </w:r>
      <w:r>
        <w:tab/>
        <w:t>It is FFS on GEF discovery and selection.</w:t>
      </w:r>
    </w:p>
    <w:p>
      <w:pPr>
        <w:pStyle w:val="B1"/>
        <w:rPr>
          <w:lang w:eastAsia="zh-CN"/>
        </w:rPr>
      </w:pPr>
      <w:r>
        <w:rPr>
          <w:lang w:eastAsia="zh-CN"/>
        </w:rPr>
        <w:t>4.</w:t>
      </w:r>
      <w:r>
        <w:rPr>
          <w:lang w:eastAsia="zh-CN"/>
        </w:rPr>
        <w:tab/>
        <w:t>vNWDAF sends data/analytics subscription request to the vGEF.</w:t>
      </w:r>
      <w:ins w:id="5311" w:author="S2-2205087" w:date="2022-05-25T17:57:00Z">
        <w:r>
          <w:rPr>
            <w:lang w:eastAsia="zh-CN"/>
          </w:rPr>
          <w:t xml:space="preserve"> Similar services as Data management and analytics exposure service of NWDAF (defined in clause 7.2, 7.3 and 7.4 in TS 23.288[5] ) can be defined as the data and analytics subscription services provided by the GEF.</w:t>
        </w:r>
      </w:ins>
    </w:p>
    <w:p>
      <w:pPr>
        <w:pStyle w:val="EditorsNote"/>
        <w:rPr>
          <w:del w:id="5312" w:author="S2-2205087" w:date="2022-05-25T17:58:00Z"/>
          <w:lang w:eastAsia="en-US"/>
        </w:rPr>
      </w:pPr>
      <w:del w:id="5313" w:author="S2-2205087" w:date="2022-05-25T17:58:00Z">
        <w:r>
          <w:delText>Editor's note:</w:delText>
        </w:r>
        <w:r>
          <w:tab/>
          <w:delText>Whether to reuse existing or new service to request data/analytics from the vGEF is FFS</w:delText>
        </w:r>
      </w:del>
    </w:p>
    <w:p>
      <w:pPr>
        <w:pStyle w:val="EditorsNote"/>
        <w:rPr>
          <w:del w:id="5314" w:author="S2-2205087" w:date="2022-05-25T17:58:00Z"/>
          <w:lang w:eastAsia="en-US"/>
        </w:rPr>
      </w:pPr>
      <w:del w:id="5315" w:author="S2-2205087" w:date="2022-05-25T17:58:00Z">
        <w:r>
          <w:delText>Editor's note:</w:delText>
        </w:r>
        <w:r>
          <w:tab/>
          <w:delText>Whether vGEF is used in the procedure or vNWDAF can send directly to the hGEF is FFS.</w:delText>
        </w:r>
      </w:del>
    </w:p>
    <w:p>
      <w:pPr>
        <w:pStyle w:val="B1"/>
        <w:rPr>
          <w:lang w:eastAsia="zh-CN"/>
        </w:rPr>
      </w:pPr>
      <w:r>
        <w:rPr>
          <w:lang w:eastAsia="zh-CN"/>
        </w:rPr>
        <w:t>5.</w:t>
      </w:r>
      <w:r>
        <w:rPr>
          <w:lang w:eastAsia="zh-CN"/>
        </w:rPr>
        <w:tab/>
        <w:t>vGEF discovers hGEF via vNRF and hNRF.</w:t>
      </w:r>
      <w:ins w:id="5316" w:author="S2-2205087" w:date="2022-05-25T17:57:00Z">
        <w:r>
          <w:rPr>
            <w:lang w:eastAsia="zh-CN"/>
          </w:rPr>
          <w:t xml:space="preserve"> vGEF provides HPLMN ID to vNRF. vNRF interacts with hNRF via N27 reference point as defined in TS 23.501[2].</w:t>
        </w:r>
      </w:ins>
    </w:p>
    <w:p>
      <w:pPr>
        <w:pStyle w:val="EditorsNote"/>
        <w:rPr>
          <w:del w:id="5317" w:author="S2-2205087" w:date="2022-05-25T17:58:00Z"/>
          <w:lang w:eastAsia="en-US"/>
        </w:rPr>
      </w:pPr>
      <w:del w:id="5318" w:author="S2-2205087" w:date="2022-05-25T17:58:00Z">
        <w:r>
          <w:delText>Editor's note:</w:delText>
        </w:r>
        <w:r>
          <w:tab/>
          <w:delText>How to discover hGEF via vNRF and hNRF is FFS.</w:delText>
        </w:r>
      </w:del>
    </w:p>
    <w:p>
      <w:pPr>
        <w:pStyle w:val="B1"/>
        <w:rPr>
          <w:lang w:eastAsia="zh-CN"/>
        </w:rPr>
      </w:pPr>
      <w:r>
        <w:rPr>
          <w:lang w:eastAsia="zh-CN"/>
        </w:rPr>
        <w:t>6.</w:t>
      </w:r>
      <w:r>
        <w:rPr>
          <w:lang w:eastAsia="zh-CN"/>
        </w:rPr>
        <w:tab/>
        <w:t>vGEF send data/analytics subscription request to the hGEF which is got in step 5. hGEF checks roaming agreements, hPLMN policies and regulatory constraints between hPLMN and the origin vPLMN to determine if the request can be accepted or must be rejected.</w:t>
      </w:r>
    </w:p>
    <w:p>
      <w:pPr>
        <w:pStyle w:val="B1"/>
        <w:rPr>
          <w:ins w:id="5319" w:author="S2-2205091" w:date="2022-05-25T18:15:00Z"/>
          <w:lang w:eastAsia="zh-CN"/>
        </w:rPr>
      </w:pPr>
      <w:ins w:id="5320" w:author="S2-2205091" w:date="2022-05-25T18:15:00Z">
        <w:r>
          <w:rPr>
            <w:lang w:eastAsia="zh-CN"/>
          </w:rPr>
          <w:t>Option B:</w:t>
        </w:r>
      </w:ins>
    </w:p>
    <w:p>
      <w:pPr>
        <w:pStyle w:val="B1"/>
        <w:rPr>
          <w:ins w:id="5321" w:author="S2-2205091" w:date="2022-05-25T18:15:00Z"/>
          <w:lang w:eastAsia="zh-CN"/>
        </w:rPr>
      </w:pPr>
      <w:ins w:id="5322" w:author="S2-2205091" w:date="2022-05-25T18:15:00Z">
        <w:r>
          <w:rPr>
            <w:lang w:eastAsia="zh-CN"/>
          </w:rPr>
          <w:t>3.</w:t>
        </w:r>
        <w:r>
          <w:rPr>
            <w:lang w:eastAsia="zh-CN"/>
          </w:rPr>
          <w:tab/>
          <w:t>vNWDAF discovers vGEF via vNRF. vNRF provides the ID of vGEF that is responsible for collecting data/analytics from that PLMN.</w:t>
        </w:r>
      </w:ins>
    </w:p>
    <w:p>
      <w:pPr>
        <w:pStyle w:val="B1"/>
        <w:rPr>
          <w:ins w:id="5323" w:author="S2-2205091" w:date="2022-05-25T18:15:00Z"/>
          <w:lang w:eastAsia="zh-CN"/>
        </w:rPr>
      </w:pPr>
      <w:ins w:id="5324" w:author="S2-2205091" w:date="2022-05-25T18:15:00Z">
        <w:r>
          <w:rPr>
            <w:lang w:eastAsia="zh-CN"/>
          </w:rPr>
          <w:t>4.</w:t>
        </w:r>
        <w:r>
          <w:rPr>
            <w:lang w:eastAsia="zh-CN"/>
          </w:rPr>
          <w:tab/>
          <w:t>vNWDAF discovers hGEF via vNRF and hNRF taking into account the home PLMN ID and the request data or analytics exposure. The hNRF returns the ID of hGEF to the vNWDAF.</w:t>
        </w:r>
      </w:ins>
    </w:p>
    <w:p>
      <w:pPr>
        <w:pStyle w:val="B1"/>
        <w:rPr>
          <w:ins w:id="5325" w:author="S2-2205091" w:date="2022-05-25T18:15:00Z"/>
          <w:lang w:eastAsia="zh-CN"/>
        </w:rPr>
      </w:pPr>
      <w:ins w:id="5326" w:author="S2-2205091" w:date="2022-05-25T18:15:00Z">
        <w:r>
          <w:rPr>
            <w:rFonts w:eastAsia="等线" w:hint="eastAsia"/>
            <w:lang w:eastAsia="zh-CN"/>
          </w:rPr>
          <w:t>5</w:t>
        </w:r>
        <w:r>
          <w:rPr>
            <w:rFonts w:eastAsia="等线"/>
            <w:lang w:eastAsia="zh-CN"/>
          </w:rPr>
          <w:t>.</w:t>
        </w:r>
        <w:r>
          <w:rPr>
            <w:rFonts w:eastAsia="等线"/>
            <w:lang w:eastAsia="zh-CN"/>
          </w:rPr>
          <w:tab/>
        </w:r>
        <w:r>
          <w:rPr>
            <w:lang w:eastAsia="zh-CN"/>
          </w:rPr>
          <w:t>vNWDAF sends data/analytics subscription request to the vGEF. The vNWDAF sends the ID of hGEF to the vGEF.</w:t>
        </w:r>
      </w:ins>
    </w:p>
    <w:p>
      <w:pPr>
        <w:pStyle w:val="B1"/>
        <w:rPr>
          <w:ins w:id="5327" w:author="S2-2205091" w:date="2022-05-25T18:15:00Z"/>
          <w:lang w:eastAsia="zh-CN"/>
        </w:rPr>
      </w:pPr>
      <w:ins w:id="5328" w:author="S2-2205091" w:date="2022-05-25T18:15:00Z">
        <w:r>
          <w:rPr>
            <w:lang w:eastAsia="zh-CN"/>
          </w:rPr>
          <w:t>6.</w:t>
        </w:r>
        <w:r>
          <w:rPr>
            <w:lang w:eastAsia="zh-CN"/>
          </w:rPr>
          <w:tab/>
          <w:t>vGEF send data/analytics subscription request to the hGEF. hGEF checks roaming agreements, hPLMN policies and regulatory constraints between hPLMN and the origin vPLMN to determine if the request can be accepted or must be rejected.</w:t>
        </w:r>
      </w:ins>
    </w:p>
    <w:p>
      <w:pPr>
        <w:pStyle w:val="B1"/>
        <w:rPr>
          <w:ins w:id="5329" w:author="S2-2205091" w:date="2022-05-25T18:15:00Z"/>
          <w:rFonts w:eastAsia="等线"/>
          <w:lang w:eastAsia="zh-CN"/>
        </w:rPr>
      </w:pPr>
      <w:ins w:id="5330" w:author="S2-2205091" w:date="2022-05-25T18:15:00Z">
        <w:r>
          <w:rPr>
            <w:rFonts w:eastAsia="等线" w:hint="eastAsia"/>
            <w:lang w:eastAsia="zh-CN"/>
          </w:rPr>
          <w:t>O</w:t>
        </w:r>
        <w:r>
          <w:rPr>
            <w:rFonts w:eastAsia="等线"/>
            <w:lang w:eastAsia="zh-CN"/>
          </w:rPr>
          <w:t>ption C:</w:t>
        </w:r>
      </w:ins>
    </w:p>
    <w:p>
      <w:pPr>
        <w:pStyle w:val="B1"/>
        <w:rPr>
          <w:ins w:id="5331" w:author="S2-2205091" w:date="2022-05-25T18:15:00Z"/>
          <w:lang w:eastAsia="zh-CN"/>
        </w:rPr>
      </w:pPr>
      <w:ins w:id="5332" w:author="S2-2205091" w:date="2022-05-25T18:15:00Z">
        <w:r>
          <w:rPr>
            <w:lang w:eastAsia="zh-CN"/>
          </w:rPr>
          <w:t>3.</w:t>
        </w:r>
        <w:r>
          <w:rPr>
            <w:lang w:eastAsia="zh-CN"/>
          </w:rPr>
          <w:tab/>
          <w:t>vNWDAF discovers hGEF via vNRF and hNRF taking into account the home PLMN ID and the request data or analytics exposure. hNRF provides the ID of hGEF that is responsible for collecting data/analytics from that PLMN to vNWDAF via vNRF.</w:t>
        </w:r>
      </w:ins>
    </w:p>
    <w:p>
      <w:pPr>
        <w:pStyle w:val="B1"/>
        <w:rPr>
          <w:ins w:id="5333" w:author="S2-2205091" w:date="2022-05-25T18:15:00Z"/>
          <w:lang w:eastAsia="zh-CN"/>
        </w:rPr>
      </w:pPr>
      <w:ins w:id="5334" w:author="S2-2205091" w:date="2022-05-25T18:15:00Z">
        <w:r>
          <w:rPr>
            <w:lang w:eastAsia="zh-CN"/>
          </w:rPr>
          <w:t>4.</w:t>
        </w:r>
        <w:r>
          <w:rPr>
            <w:lang w:eastAsia="zh-CN"/>
          </w:rPr>
          <w:tab/>
          <w:t>vNWDAF sends data/analytics subscription request to the hGEF. hGEF checks roaming agreements, hPLMN policies and regulatory constraints between hPLMN and the origin vPLMN to determine if the request can be accepted or must be rejected.</w:t>
        </w:r>
      </w:ins>
    </w:p>
    <w:p>
      <w:pPr>
        <w:pStyle w:val="NO"/>
        <w:rPr>
          <w:ins w:id="5335" w:author="S2-2205091" w:date="2022-05-25T18:15:00Z"/>
          <w:lang w:eastAsia="zh-CN"/>
        </w:rPr>
      </w:pPr>
      <w:ins w:id="5336" w:author="S2-2205091" w:date="2022-05-25T18:15:00Z">
        <w:r>
          <w:rPr>
            <w:lang w:eastAsia="zh-CN"/>
          </w:rPr>
          <w:t>NOTE:</w:t>
        </w:r>
        <w:r>
          <w:rPr>
            <w:lang w:eastAsia="zh-CN"/>
          </w:rPr>
          <w:tab/>
          <w:t>Which option(s) to be supported will be determined in the conclusion phase.</w:t>
        </w:r>
      </w:ins>
    </w:p>
    <w:p>
      <w:pPr>
        <w:pStyle w:val="B1"/>
        <w:rPr>
          <w:lang w:eastAsia="zh-CN"/>
        </w:rPr>
      </w:pPr>
      <w:r>
        <w:rPr>
          <w:lang w:eastAsia="zh-CN"/>
        </w:rPr>
        <w:t>7-8.</w:t>
      </w:r>
      <w:r>
        <w:rPr>
          <w:lang w:eastAsia="zh-CN"/>
        </w:rPr>
        <w:tab/>
        <w:t>If the checks in step 6 is OK, hGEF enforces user consent (for UE-related data collection) and collects data/analytics from the data/analytics sources in the hPLMN.</w:t>
      </w:r>
    </w:p>
    <w:p>
      <w:pPr>
        <w:pStyle w:val="B1"/>
        <w:rPr>
          <w:lang w:eastAsia="zh-CN"/>
        </w:rPr>
      </w:pPr>
      <w:r>
        <w:rPr>
          <w:lang w:eastAsia="zh-CN"/>
        </w:rPr>
        <w:t>9.</w:t>
      </w:r>
      <w:r>
        <w:rPr>
          <w:lang w:eastAsia="zh-CN"/>
        </w:rPr>
        <w:tab/>
        <w:t>hGEF manipulates the data/analytics according to the hPLMN policies and regulatory constrains and roaming agreements, e.g. remove some sensitive data, changes the granularity of the data, anonymization, formatting, etc.</w:t>
      </w:r>
    </w:p>
    <w:p>
      <w:pPr>
        <w:pStyle w:val="B1"/>
        <w:rPr>
          <w:lang w:eastAsia="zh-CN"/>
        </w:rPr>
      </w:pPr>
      <w:r>
        <w:rPr>
          <w:lang w:eastAsia="zh-CN"/>
        </w:rPr>
        <w:t>10-11.</w:t>
      </w:r>
      <w:r>
        <w:rPr>
          <w:lang w:eastAsia="zh-CN"/>
        </w:rPr>
        <w:tab/>
        <w:t>hGEF sends the data/analytics to vGEF and vGEF forwards to vNWDAF. vGEF may also manipulate the data/analytics to the format that the vNWDAF can understand.</w:t>
      </w:r>
    </w:p>
    <w:p>
      <w:pPr>
        <w:pStyle w:val="B1"/>
        <w:rPr>
          <w:lang w:eastAsia="zh-CN"/>
        </w:rPr>
      </w:pPr>
      <w:r>
        <w:rPr>
          <w:lang w:eastAsia="zh-CN"/>
        </w:rPr>
        <w:t>12.</w:t>
      </w:r>
      <w:r>
        <w:rPr>
          <w:lang w:eastAsia="zh-CN"/>
        </w:rPr>
        <w:tab/>
        <w:t>Alternatively, hGEF can send the data/analytics notification directly to the vNWDAF, if vGEF provides notification endpoint information of the vNWDAF in step 6.</w:t>
      </w:r>
    </w:p>
    <w:p>
      <w:pPr>
        <w:rPr>
          <w:lang w:eastAsia="zh-CN"/>
        </w:rPr>
      </w:pPr>
      <w:r>
        <w:rPr>
          <w:lang w:eastAsia="zh-CN"/>
        </w:rPr>
        <w:t>When the analytics/data consumer is located in hPLMN, and the UE is roaming, the procedure shown in figure 6.10.2-2 applies instead. The difference from in figure 6.10.2-1 is step 3, which is now split into steps 3a and 3b. In step 3a the hNWDAF enforces the user consent with the hUDM. In step 3b the hNWDAF queries hUDM for retrieving the GUAMI of the AMF that is serving the user. This GUAMI contains the PLMN ID of the AMF, therefore, it can be used for determining whether the UE is roaming or not.</w:t>
      </w:r>
    </w:p>
    <w:p>
      <w:pPr>
        <w:pStyle w:val="TH"/>
      </w:pPr>
      <w:ins w:id="5337" w:author="S2-2205091" w:date="2022-05-25T18:15:00Z">
        <w:r>
          <w:object w:dxaOrig="9622" w:dyaOrig="7844">
            <v:shape id="_x0000_i1042" type="#_x0000_t75" style="width:480pt;height:390pt" o:ole="">
              <v:imagedata r:id="rId57" o:title=""/>
            </v:shape>
            <o:OLEObject Type="Embed" ProgID="Visio.Drawing.15" ShapeID="_x0000_i1042" DrawAspect="Content" ObjectID="_1715085457" r:id="rId58"/>
          </w:object>
        </w:r>
      </w:ins>
      <w:del w:id="5338" w:author="S2-2205091" w:date="2022-05-25T18:15:00Z">
        <w:r>
          <w:object w:dxaOrig="9622" w:dyaOrig="5618">
            <v:shape id="_x0000_i1043" type="#_x0000_t75" style="width:480pt;height:282pt" o:ole="">
              <v:imagedata r:id="rId59" o:title=""/>
            </v:shape>
            <o:OLEObject Type="Embed" ProgID="Visio.Drawing.15" ShapeID="_x0000_i1043" DrawAspect="Content" ObjectID="_1715085458" r:id="rId60"/>
          </w:object>
        </w:r>
      </w:del>
    </w:p>
    <w:p>
      <w:pPr>
        <w:pStyle w:val="TF"/>
        <w:rPr>
          <w:lang w:eastAsia="en-US"/>
        </w:rPr>
      </w:pPr>
      <w:r>
        <w:rPr>
          <w:lang w:eastAsia="en-US"/>
        </w:rPr>
        <w:t>Figure 6.10.2-2: Data and Analytics Exposure via GEF when data/analytics consumer is in hPLMN</w:t>
      </w:r>
    </w:p>
    <w:p>
      <w:pPr>
        <w:pStyle w:val="31"/>
        <w:rPr>
          <w:lang w:eastAsia="zh-CN"/>
        </w:rPr>
      </w:pPr>
      <w:bookmarkStart w:id="5339" w:name="_Toc43735564"/>
      <w:bookmarkStart w:id="5340" w:name="_Toc31030762"/>
      <w:bookmarkStart w:id="5341" w:name="_Toc50548836"/>
      <w:bookmarkStart w:id="5342" w:name="_Toc43388334"/>
      <w:bookmarkStart w:id="5343" w:name="_Toc30666577"/>
      <w:bookmarkStart w:id="5344" w:name="_Toc24368"/>
      <w:bookmarkStart w:id="5345" w:name="_Toc50134206"/>
      <w:bookmarkStart w:id="5346" w:name="_Toc50130552"/>
      <w:bookmarkStart w:id="5347" w:name="_Toc50133866"/>
      <w:bookmarkStart w:id="5348" w:name="_Toc31029871"/>
      <w:bookmarkStart w:id="5349" w:name="_Toc101170948"/>
      <w:bookmarkStart w:id="5350" w:name="_Toc50557158"/>
      <w:bookmarkStart w:id="5351" w:name="_Toc54707016"/>
      <w:bookmarkStart w:id="5352" w:name="_Toc13681"/>
      <w:bookmarkStart w:id="5353" w:name="_Toc104433177"/>
      <w:bookmarkStart w:id="5354" w:name="_Toc104467346"/>
      <w:bookmarkStart w:id="5355" w:name="_Toc104467633"/>
      <w:bookmarkStart w:id="5356" w:name="_Toc104467969"/>
      <w:r>
        <w:rPr>
          <w:lang w:eastAsia="zh-CN"/>
        </w:rPr>
        <w:t>6.10.3</w:t>
      </w:r>
      <w:r>
        <w:rPr>
          <w:lang w:eastAsia="zh-CN"/>
        </w:rPr>
        <w:tab/>
      </w:r>
      <w:r>
        <w:t xml:space="preserve">Impacts on </w:t>
      </w:r>
      <w:r>
        <w:rPr>
          <w:lang w:eastAsia="zh-CN"/>
        </w:rPr>
        <w:t>services,</w:t>
      </w:r>
      <w:r>
        <w:t xml:space="preserve"> entities and interfaces</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pPr>
        <w:pStyle w:val="EditorsNote"/>
        <w:rPr>
          <w:lang w:eastAsia="en-US"/>
        </w:rPr>
      </w:pPr>
      <w:r>
        <w:t>Editor's note:</w:t>
      </w:r>
      <w:r>
        <w:tab/>
        <w:t>The impacts on services, entities and interfaces are FFS.</w:t>
      </w:r>
    </w:p>
    <w:p>
      <w:pPr>
        <w:pStyle w:val="21"/>
      </w:pPr>
      <w:bookmarkStart w:id="5357" w:name="_Toc19055"/>
      <w:bookmarkStart w:id="5358" w:name="_Toc101170949"/>
      <w:bookmarkStart w:id="5359" w:name="_Toc17889"/>
      <w:bookmarkStart w:id="5360" w:name="_Toc104433178"/>
      <w:bookmarkStart w:id="5361" w:name="_Toc104467347"/>
      <w:bookmarkStart w:id="5362" w:name="_Toc104467634"/>
      <w:bookmarkStart w:id="5363" w:name="_Toc104467970"/>
      <w:r>
        <w:rPr>
          <w:lang w:eastAsia="zh-CN"/>
        </w:rPr>
        <w:t>6.11</w:t>
      </w:r>
      <w:r>
        <w:rPr>
          <w:lang w:eastAsia="ko-KR"/>
        </w:rPr>
        <w:tab/>
      </w:r>
      <w:r>
        <w:t>Solution</w:t>
      </w:r>
      <w:r>
        <w:rPr>
          <w:lang w:eastAsia="zh-CN"/>
        </w:rPr>
        <w:t xml:space="preserve"> #11</w:t>
      </w:r>
      <w:r>
        <w:t>: PDU session management in roaming scenarios using network analytics</w:t>
      </w:r>
      <w:bookmarkEnd w:id="5357"/>
      <w:bookmarkEnd w:id="5358"/>
      <w:bookmarkEnd w:id="5359"/>
      <w:bookmarkEnd w:id="5360"/>
      <w:bookmarkEnd w:id="5361"/>
      <w:bookmarkEnd w:id="5362"/>
      <w:bookmarkEnd w:id="5363"/>
    </w:p>
    <w:p>
      <w:pPr>
        <w:pStyle w:val="31"/>
      </w:pPr>
      <w:bookmarkStart w:id="5364" w:name="_Toc101170950"/>
      <w:bookmarkStart w:id="5365" w:name="_Toc4568"/>
      <w:bookmarkStart w:id="5366" w:name="_Toc16549"/>
      <w:bookmarkStart w:id="5367" w:name="_Toc104433179"/>
      <w:bookmarkStart w:id="5368" w:name="_Toc104467348"/>
      <w:bookmarkStart w:id="5369" w:name="_Toc104467635"/>
      <w:bookmarkStart w:id="5370" w:name="_Toc104467971"/>
      <w:r>
        <w:t>6.11.1</w:t>
      </w:r>
      <w:r>
        <w:tab/>
        <w:t>Description</w:t>
      </w:r>
      <w:bookmarkEnd w:id="5364"/>
      <w:bookmarkEnd w:id="5365"/>
      <w:bookmarkEnd w:id="5366"/>
      <w:bookmarkEnd w:id="5367"/>
      <w:bookmarkEnd w:id="5368"/>
      <w:bookmarkEnd w:id="5369"/>
      <w:bookmarkEnd w:id="5370"/>
    </w:p>
    <w:p>
      <w:pPr>
        <w:rPr>
          <w:lang w:eastAsia="zh-CN"/>
        </w:rPr>
      </w:pPr>
      <w:r>
        <w:rPr>
          <w:lang w:eastAsia="zh-CN"/>
        </w:rPr>
        <w:t>This solution addresses key issue #3: "Data and analytics exchange in roaming case".</w:t>
      </w:r>
    </w:p>
    <w:p>
      <w:pPr>
        <w:rPr>
          <w:lang w:eastAsia="zh-CN"/>
        </w:rPr>
      </w:pPr>
      <w:r>
        <w:rPr>
          <w:lang w:eastAsia="zh-CN"/>
        </w:rPr>
        <w:t>PDU Session management in roaming scenarios can be improved using the data and analytics information exchange between HPLMN and VPLMN.</w:t>
      </w:r>
    </w:p>
    <w:p>
      <w:pPr>
        <w:rPr>
          <w:lang w:eastAsia="zh-CN"/>
        </w:rPr>
      </w:pPr>
      <w:r>
        <w:rPr>
          <w:lang w:eastAsia="zh-CN"/>
        </w:rPr>
        <w:t>As specified in</w:t>
      </w:r>
      <w:r>
        <w:t xml:space="preserve"> TS 23.502 </w:t>
      </w:r>
      <w:r>
        <w:rPr>
          <w:lang w:eastAsia="zh-CN"/>
        </w:rPr>
        <w:t>[3], i</w:t>
      </w:r>
      <w:r>
        <w:t xml:space="preserve">n the case of roaming, the AMF </w:t>
      </w:r>
      <w:r>
        <w:rPr>
          <w:lang w:eastAsia="zh-CN"/>
        </w:rPr>
        <w:t xml:space="preserve">in the VPLMN </w:t>
      </w:r>
      <w:r>
        <w:t>determines if a PDU Session is to be established in LBO or Home Routing.</w:t>
      </w:r>
      <w:r>
        <w:rPr>
          <w:lang w:eastAsia="zh-CN"/>
        </w:rPr>
        <w:t xml:space="preserve"> For Home Routing, if the UE does not include an S-NSSAI in the PDU Session request, both a Serving PLMN S-NSSAI (in the Allowed NSSAI) and its corresponding HPLMN S-NSSAI values are selected by the AMF. Also, the AMF selects both an SMF in the Serving PLMN using the S-NSSAI of the Serving PLMN mapping to the S-NSSAIs of the HPLMN used for the PDU Session, and, additionally an SMF in the HPLMN using the S-NSSAI of the HPLMN used for the PDU Session. Here the selection of Network Slices (i.e. Serving PLMN S-NSSAI and its corresponding HPLMN S-NSSAI) and selection of SMFs (i.e. V-SMF and H-SMF) should take into account the status of Network Slices / NFs in both VPLMN and HPLMN. Therefore, analytics in HPLMN (i.e. Network </w:t>
      </w:r>
      <w:r>
        <w:rPr>
          <w:lang w:eastAsia="zh-CN"/>
        </w:rPr>
        <w:lastRenderedPageBreak/>
        <w:t>Slice load level, NF load, etc.) can be sent to the VPLMN and used by the AMF in VPLMN for Network Slice and H-SMF selection for Home Routed PDU Session establishment.</w:t>
      </w:r>
    </w:p>
    <w:p>
      <w:pPr>
        <w:pStyle w:val="31"/>
      </w:pPr>
      <w:bookmarkStart w:id="5371" w:name="_Toc25057"/>
      <w:bookmarkStart w:id="5372" w:name="_Toc101170951"/>
      <w:bookmarkStart w:id="5373" w:name="_Toc7882"/>
      <w:bookmarkStart w:id="5374" w:name="_Toc104433180"/>
      <w:bookmarkStart w:id="5375" w:name="_Toc104467349"/>
      <w:bookmarkStart w:id="5376" w:name="_Toc104467636"/>
      <w:bookmarkStart w:id="5377" w:name="_Toc104467972"/>
      <w:r>
        <w:t>6.11.2</w:t>
      </w:r>
      <w:r>
        <w:tab/>
        <w:t>Procedures</w:t>
      </w:r>
      <w:bookmarkEnd w:id="5371"/>
      <w:bookmarkEnd w:id="5372"/>
      <w:bookmarkEnd w:id="5373"/>
      <w:bookmarkEnd w:id="5374"/>
      <w:bookmarkEnd w:id="5375"/>
      <w:bookmarkEnd w:id="5376"/>
      <w:bookmarkEnd w:id="5377"/>
    </w:p>
    <w:p>
      <w:pPr>
        <w:rPr>
          <w:lang w:eastAsia="zh-CN"/>
        </w:rPr>
      </w:pPr>
      <w:r>
        <w:rPr>
          <w:lang w:eastAsia="ko-KR"/>
        </w:rPr>
        <w:t>Figure 6.</w:t>
      </w:r>
      <w:r>
        <w:rPr>
          <w:lang w:eastAsia="zh-CN"/>
        </w:rPr>
        <w:t>11</w:t>
      </w:r>
      <w:r>
        <w:rPr>
          <w:lang w:eastAsia="ko-KR"/>
        </w:rPr>
        <w:t>.</w:t>
      </w:r>
      <w:r>
        <w:rPr>
          <w:lang w:eastAsia="zh-CN"/>
        </w:rPr>
        <w:t>2</w:t>
      </w:r>
      <w:r>
        <w:rPr>
          <w:lang w:eastAsia="ko-KR"/>
        </w:rPr>
        <w:t xml:space="preserve">-1 shows </w:t>
      </w:r>
      <w:r>
        <w:rPr>
          <w:lang w:eastAsia="zh-CN"/>
        </w:rPr>
        <w:t>the</w:t>
      </w:r>
      <w:r>
        <w:rPr>
          <w:lang w:eastAsia="ko-KR"/>
        </w:rPr>
        <w:t xml:space="preserve"> procedure</w:t>
      </w:r>
      <w:r>
        <w:rPr>
          <w:lang w:eastAsia="zh-CN"/>
        </w:rPr>
        <w:t xml:space="preserve"> that V-NWDAF requests the Network Slice load level analytics in HPLMN from H-NWDAF, upon receiving an analytics information/subscription request from the AMF.</w:t>
      </w:r>
    </w:p>
    <w:p>
      <w:pPr>
        <w:pStyle w:val="TH"/>
      </w:pPr>
      <w:r>
        <w:object w:dxaOrig="9055" w:dyaOrig="7069">
          <v:shape id="_x0000_i1044" type="#_x0000_t75" style="width:456pt;height:354pt" o:ole="">
            <v:imagedata r:id="rId61" o:title="" cropbottom="8043f"/>
          </v:shape>
          <o:OLEObject Type="Embed" ProgID="Visio.Drawing.11" ShapeID="_x0000_i1044" DrawAspect="Content" ObjectID="_1715085459" r:id="rId62"/>
        </w:object>
      </w:r>
    </w:p>
    <w:p>
      <w:pPr>
        <w:pStyle w:val="TF"/>
        <w:rPr>
          <w:lang w:eastAsia="zh-CN"/>
        </w:rPr>
      </w:pPr>
      <w:r>
        <w:t>Figure 6.</w:t>
      </w:r>
      <w:r>
        <w:rPr>
          <w:lang w:eastAsia="zh-CN"/>
        </w:rPr>
        <w:t>11</w:t>
      </w:r>
      <w:r>
        <w:t>.</w:t>
      </w:r>
      <w:r>
        <w:rPr>
          <w:lang w:eastAsia="zh-CN"/>
        </w:rPr>
        <w:t>2</w:t>
      </w:r>
      <w:r>
        <w:t xml:space="preserve">-1: Procedure for providing </w:t>
      </w:r>
      <w:r>
        <w:rPr>
          <w:lang w:eastAsia="zh-CN"/>
        </w:rPr>
        <w:t>HPLMN load level analytics</w:t>
      </w:r>
      <w:r>
        <w:t xml:space="preserve"> </w:t>
      </w:r>
      <w:r>
        <w:rPr>
          <w:lang w:eastAsia="zh-CN"/>
        </w:rPr>
        <w:t>to VPLMN</w:t>
      </w:r>
    </w:p>
    <w:p>
      <w:pPr>
        <w:pStyle w:val="B1"/>
        <w:rPr>
          <w:lang w:eastAsia="zh-CN"/>
        </w:rPr>
      </w:pPr>
      <w:r>
        <w:rPr>
          <w:lang w:eastAsia="zh-CN"/>
        </w:rPr>
        <w:t>1.</w:t>
      </w:r>
      <w:r>
        <w:rPr>
          <w:lang w:eastAsia="zh-CN"/>
        </w:rPr>
        <w:tab/>
        <w:t xml:space="preserve">AMF sends an Analytics request/subscribe (Analytics ID = Load level information, Analytics Filter Information = (VPLMN S-NSSAI, HPLMN S-NSSAI, HPLMN ID)) to V-NWDAF by invoking a Nnwdaf_AnalyticsInfo_Request or a </w:t>
      </w:r>
      <w:r>
        <w:t>Nnwdaf_AnalyticsSubscription_Subscribe.</w:t>
      </w:r>
    </w:p>
    <w:p>
      <w:pPr>
        <w:pStyle w:val="B1"/>
        <w:rPr>
          <w:lang w:eastAsia="zh-CN"/>
        </w:rPr>
      </w:pPr>
      <w:r>
        <w:rPr>
          <w:lang w:eastAsia="zh-CN"/>
        </w:rPr>
        <w:t>2.</w:t>
      </w:r>
      <w:r>
        <w:rPr>
          <w:lang w:eastAsia="zh-CN"/>
        </w:rPr>
        <w:tab/>
      </w:r>
      <w:ins w:id="5378" w:author="S2-2204326" w:date="2022-05-25T18:06:00Z">
        <w:r>
          <w:rPr>
            <w:lang w:eastAsia="zh-CN"/>
          </w:rPr>
          <w:t>V-NWDAF invokes Nnrf_NFDiscovery_Request (Expected Service Name</w:t>
        </w:r>
        <w:r>
          <w:rPr>
            <w:rFonts w:hint="eastAsia"/>
            <w:lang w:eastAsia="zh-CN"/>
          </w:rPr>
          <w:t xml:space="preserve"> = </w:t>
        </w:r>
        <w:r>
          <w:rPr>
            <w:lang w:eastAsia="zh-CN"/>
          </w:rPr>
          <w:t xml:space="preserve">Nnwdaf_AnalyticsInfo </w:t>
        </w:r>
        <w:r>
          <w:rPr>
            <w:rFonts w:hint="eastAsia"/>
            <w:lang w:eastAsia="zh-CN"/>
          </w:rPr>
          <w:t xml:space="preserve">(or </w:t>
        </w:r>
        <w:r>
          <w:rPr>
            <w:lang w:eastAsia="zh-CN"/>
          </w:rPr>
          <w:t>Nnwdaf_AnalyticsSubscription</w:t>
        </w:r>
        <w:r>
          <w:rPr>
            <w:rFonts w:hint="eastAsia"/>
            <w:lang w:eastAsia="zh-CN"/>
          </w:rPr>
          <w:t>)</w:t>
        </w:r>
        <w:r>
          <w:rPr>
            <w:lang w:eastAsia="zh-CN"/>
          </w:rPr>
          <w:t>, NF type of the expected NF</w:t>
        </w:r>
        <w:r>
          <w:rPr>
            <w:rFonts w:hint="eastAsia"/>
            <w:lang w:eastAsia="zh-CN"/>
          </w:rPr>
          <w:t xml:space="preserve"> = NWDAF</w:t>
        </w:r>
        <w:r>
          <w:rPr>
            <w:lang w:eastAsia="zh-CN"/>
          </w:rPr>
          <w:t xml:space="preserve">, </w:t>
        </w:r>
        <w:r>
          <w:rPr>
            <w:rFonts w:hint="eastAsia"/>
            <w:lang w:eastAsia="zh-CN"/>
          </w:rPr>
          <w:t>Analytics ID</w:t>
        </w:r>
        <w:r>
          <w:rPr>
            <w:lang w:eastAsia="zh-CN"/>
          </w:rPr>
          <w:t xml:space="preserve"> = Load level information</w:t>
        </w:r>
        <w:r>
          <w:rPr>
            <w:rFonts w:hint="eastAsia"/>
            <w:lang w:eastAsia="zh-CN"/>
          </w:rPr>
          <w:t>, HP</w:t>
        </w:r>
        <w:r>
          <w:rPr>
            <w:lang w:eastAsia="zh-CN"/>
          </w:rPr>
          <w:t xml:space="preserve">LMN ID, </w:t>
        </w:r>
        <w:r>
          <w:rPr>
            <w:rFonts w:hint="eastAsia"/>
            <w:lang w:eastAsia="zh-CN"/>
          </w:rPr>
          <w:t>V</w:t>
        </w:r>
        <w:r>
          <w:rPr>
            <w:lang w:eastAsia="zh-CN"/>
          </w:rPr>
          <w:t>PLMN ID, VPLMN S-NSSAI, HPLMN S-NSSAI, NF type of the NF service consumer</w:t>
        </w:r>
        <w:r>
          <w:rPr>
            <w:rFonts w:hint="eastAsia"/>
            <w:lang w:eastAsia="zh-CN"/>
          </w:rPr>
          <w:t xml:space="preserve"> = NWDAF</w:t>
        </w:r>
        <w:r>
          <w:rPr>
            <w:lang w:eastAsia="zh-CN"/>
          </w:rPr>
          <w:t xml:space="preserve">) to an appropriate configured NRF in the </w:t>
        </w:r>
        <w:r>
          <w:rPr>
            <w:rFonts w:hint="eastAsia"/>
            <w:lang w:eastAsia="zh-CN"/>
          </w:rPr>
          <w:t>V</w:t>
        </w:r>
        <w:r>
          <w:rPr>
            <w:lang w:eastAsia="zh-CN"/>
          </w:rPr>
          <w:t>PLMN</w:t>
        </w:r>
        <w:r>
          <w:rPr>
            <w:rFonts w:hint="eastAsia"/>
            <w:lang w:eastAsia="zh-CN"/>
          </w:rPr>
          <w:t xml:space="preserve">, and </w:t>
        </w:r>
        <w:r>
          <w:rPr>
            <w:lang w:eastAsia="zh-CN"/>
          </w:rPr>
          <w:t xml:space="preserve">discovers the H-NWDAF </w:t>
        </w:r>
        <w:r>
          <w:rPr>
            <w:rFonts w:hint="eastAsia"/>
            <w:lang w:eastAsia="zh-CN"/>
          </w:rPr>
          <w:t xml:space="preserve">using the procedure as described in </w:t>
        </w:r>
        <w:r>
          <w:rPr>
            <w:lang w:eastAsia="zh-CN"/>
          </w:rPr>
          <w:t>clause</w:t>
        </w:r>
        <w:r>
          <w:t> </w:t>
        </w:r>
        <w:r>
          <w:rPr>
            <w:rFonts w:hint="eastAsia"/>
            <w:lang w:eastAsia="zh-CN"/>
          </w:rPr>
          <w:t>4</w:t>
        </w:r>
        <w:r>
          <w:rPr>
            <w:lang w:eastAsia="zh-CN"/>
          </w:rPr>
          <w:t>.</w:t>
        </w:r>
        <w:r>
          <w:rPr>
            <w:rFonts w:hint="eastAsia"/>
            <w:lang w:eastAsia="zh-CN"/>
          </w:rPr>
          <w:t>17.5</w:t>
        </w:r>
        <w:r>
          <w:rPr>
            <w:lang w:eastAsia="zh-CN"/>
          </w:rPr>
          <w:t xml:space="preserve"> of</w:t>
        </w:r>
        <w:r>
          <w:t xml:space="preserve"> TS 23.</w:t>
        </w:r>
        <w:r>
          <w:rPr>
            <w:rFonts w:hint="eastAsia"/>
            <w:lang w:eastAsia="zh-CN"/>
          </w:rPr>
          <w:t>502</w:t>
        </w:r>
        <w:r>
          <w:t> </w:t>
        </w:r>
        <w:r>
          <w:rPr>
            <w:lang w:eastAsia="zh-CN"/>
          </w:rPr>
          <w:t>[</w:t>
        </w:r>
        <w:r>
          <w:rPr>
            <w:rFonts w:hint="eastAsia"/>
            <w:lang w:eastAsia="zh-CN"/>
          </w:rPr>
          <w:t>3</w:t>
        </w:r>
        <w:r>
          <w:rPr>
            <w:lang w:eastAsia="zh-CN"/>
          </w:rPr>
          <w:t>]</w:t>
        </w:r>
        <w:r>
          <w:rPr>
            <w:rFonts w:hint="eastAsia"/>
            <w:lang w:eastAsia="zh-CN"/>
          </w:rPr>
          <w:t xml:space="preserve">. </w:t>
        </w:r>
      </w:ins>
      <w:r>
        <w:rPr>
          <w:lang w:eastAsia="zh-CN"/>
        </w:rPr>
        <w:t xml:space="preserve">V-NWDAF sends an Analytics request/subscribe (Analytics ID = Load level information, Analytics Filter Information = HPLMN S-NSSAI) to H-NWDAF by invoking a Nnwdaf_AnalyticsInfo_Request or a </w:t>
      </w:r>
      <w:r>
        <w:t>Nnwdaf_AnalyticsSubscription_Subscribe</w:t>
      </w:r>
      <w:r>
        <w:rPr>
          <w:lang w:eastAsia="zh-CN"/>
        </w:rPr>
        <w:t>, based on the Analytics request/subscribe received from the AMF.</w:t>
      </w:r>
    </w:p>
    <w:p>
      <w:pPr>
        <w:pStyle w:val="EditorsNote"/>
        <w:rPr>
          <w:del w:id="5379" w:author="S2-2204326" w:date="2022-05-25T18:06:00Z"/>
          <w:lang w:eastAsia="en-US"/>
        </w:rPr>
      </w:pPr>
      <w:del w:id="5380" w:author="S2-2204326" w:date="2022-05-25T18:06:00Z">
        <w:r>
          <w:delText>Editor's note:</w:delText>
        </w:r>
        <w:r>
          <w:tab/>
          <w:delText>It is FFS how the V-NWDAF discovers the H-NWDAF.</w:delText>
        </w:r>
      </w:del>
    </w:p>
    <w:p>
      <w:pPr>
        <w:pStyle w:val="B1"/>
        <w:rPr>
          <w:lang w:eastAsia="zh-CN"/>
        </w:rPr>
      </w:pPr>
      <w:r>
        <w:rPr>
          <w:lang w:eastAsia="zh-CN"/>
        </w:rPr>
        <w:t>3-5.</w:t>
      </w:r>
      <w:r>
        <w:rPr>
          <w:lang w:eastAsia="zh-CN"/>
        </w:rPr>
        <w:tab/>
        <w:t>H-NWDAF collects data from the NF(s) and/or OAM in HPLMN and derives the requested Network Slice / Network Slice instance load analytics information for the Network Slice identified by HPLMN S-NSSAI, as specified in clause</w:t>
      </w:r>
      <w:r>
        <w:t> </w:t>
      </w:r>
      <w:r>
        <w:rPr>
          <w:lang w:eastAsia="zh-CN"/>
        </w:rPr>
        <w:t>6.3 of</w:t>
      </w:r>
      <w:r>
        <w:t xml:space="preserve"> TS 23.</w:t>
      </w:r>
      <w:r>
        <w:rPr>
          <w:lang w:eastAsia="zh-CN"/>
        </w:rPr>
        <w:t>288</w:t>
      </w:r>
      <w:r>
        <w:t> </w:t>
      </w:r>
      <w:r>
        <w:rPr>
          <w:lang w:eastAsia="zh-CN"/>
        </w:rPr>
        <w:t>[5].</w:t>
      </w:r>
    </w:p>
    <w:p>
      <w:pPr>
        <w:pStyle w:val="B1"/>
        <w:rPr>
          <w:lang w:eastAsia="zh-CN"/>
        </w:rPr>
      </w:pPr>
      <w:r>
        <w:rPr>
          <w:lang w:eastAsia="zh-CN"/>
        </w:rPr>
        <w:t>6.</w:t>
      </w:r>
      <w:r>
        <w:rPr>
          <w:lang w:eastAsia="zh-CN"/>
        </w:rPr>
        <w:tab/>
        <w:t xml:space="preserve">H-NWDAF sends the HPLMN Network Slice / Network Slice instance load analytics information to the V-NWDAF using either </w:t>
      </w:r>
      <w:r>
        <w:t>Nnwdaf_AnalyticsInfo_Request response or Nnwdaf_AnalyticsSubscription_Notify</w:t>
      </w:r>
      <w:r>
        <w:rPr>
          <w:lang w:eastAsia="zh-CN"/>
        </w:rPr>
        <w:t>.</w:t>
      </w:r>
    </w:p>
    <w:p>
      <w:pPr>
        <w:pStyle w:val="B1"/>
        <w:rPr>
          <w:lang w:eastAsia="zh-CN"/>
        </w:rPr>
      </w:pPr>
      <w:r>
        <w:rPr>
          <w:lang w:eastAsia="zh-CN"/>
        </w:rPr>
        <w:lastRenderedPageBreak/>
        <w:t>7-9.</w:t>
      </w:r>
      <w:r>
        <w:rPr>
          <w:lang w:eastAsia="zh-CN"/>
        </w:rPr>
        <w:tab/>
        <w:t>V-NWDAF collects data from the NF(s) and/or OAM in VPLMN and derives the requested Network Slice / Network Slice instance load analytics information for the Network Slice identified by VPLMN S-NSSAI, as specified in clause</w:t>
      </w:r>
      <w:r>
        <w:t> </w:t>
      </w:r>
      <w:r>
        <w:rPr>
          <w:lang w:eastAsia="zh-CN"/>
        </w:rPr>
        <w:t>6.3 of</w:t>
      </w:r>
      <w:r>
        <w:t xml:space="preserve"> TS 23.</w:t>
      </w:r>
      <w:r>
        <w:rPr>
          <w:lang w:eastAsia="zh-CN"/>
        </w:rPr>
        <w:t>288</w:t>
      </w:r>
      <w:r>
        <w:t> </w:t>
      </w:r>
      <w:r>
        <w:rPr>
          <w:lang w:eastAsia="zh-CN"/>
        </w:rPr>
        <w:t>[5]. These steps can be executed in parallel with step</w:t>
      </w:r>
      <w:r>
        <w:t> </w:t>
      </w:r>
      <w:r>
        <w:rPr>
          <w:lang w:eastAsia="zh-CN"/>
        </w:rPr>
        <w:t>3-6.</w:t>
      </w:r>
    </w:p>
    <w:p>
      <w:pPr>
        <w:pStyle w:val="B1"/>
        <w:rPr>
          <w:lang w:eastAsia="zh-CN"/>
        </w:rPr>
      </w:pPr>
      <w:r>
        <w:rPr>
          <w:lang w:eastAsia="zh-CN"/>
        </w:rPr>
        <w:t>10.</w:t>
      </w:r>
      <w:r>
        <w:rPr>
          <w:lang w:eastAsia="zh-CN"/>
        </w:rPr>
        <w:tab/>
        <w:t>V-NWDAF sends the HPLMN analytics information received in step</w:t>
      </w:r>
      <w:r>
        <w:t> </w:t>
      </w:r>
      <w:r>
        <w:rPr>
          <w:lang w:eastAsia="zh-CN"/>
        </w:rPr>
        <w:t>6, together with the VPLMN analytics information derived in step</w:t>
      </w:r>
      <w:r>
        <w:t> </w:t>
      </w:r>
      <w:r>
        <w:rPr>
          <w:lang w:eastAsia="zh-CN"/>
        </w:rPr>
        <w:t xml:space="preserve">9, to the AMF using either </w:t>
      </w:r>
      <w:r>
        <w:t>Nnwdaf_AnalyticsInfo_Request response or Nnwdaf_AnalyticsSubscription_Notify</w:t>
      </w:r>
      <w:r>
        <w:rPr>
          <w:lang w:eastAsia="zh-CN"/>
        </w:rPr>
        <w:t>.</w:t>
      </w:r>
    </w:p>
    <w:p>
      <w:pPr>
        <w:rPr>
          <w:lang w:eastAsia="zh-CN"/>
        </w:rPr>
      </w:pPr>
      <w:r>
        <w:rPr>
          <w:lang w:eastAsia="zh-CN"/>
        </w:rPr>
        <w:t>The AMF can use the HPLMN and VPLMN analytics information for Home Routed PDU Session establishment, as follows:</w:t>
      </w:r>
    </w:p>
    <w:p>
      <w:pPr>
        <w:pStyle w:val="B1"/>
        <w:rPr>
          <w:lang w:eastAsia="zh-CN"/>
        </w:rPr>
      </w:pPr>
      <w:r>
        <w:rPr>
          <w:lang w:eastAsia="zh-CN"/>
        </w:rPr>
        <w:t>-</w:t>
      </w:r>
      <w:r>
        <w:rPr>
          <w:lang w:eastAsia="zh-CN"/>
        </w:rPr>
        <w:tab/>
        <w:t>base on the HPLMN and VPLMN analytics information on Network Slice load, the AMF selects the Network Slices (i.e. VPLMN S-NSSAI and its mapped HPLMN S-NSSAI), and also the Network Slice instances in HPLMN and VPLMN if multiple VPLMN NSI IDs and/or HPLMN NSI IDs are available (e.g. received from the NSSF previously or configured) in the AMF for the selected Network Slices.</w:t>
      </w:r>
    </w:p>
    <w:p>
      <w:pPr>
        <w:pStyle w:val="B1"/>
        <w:rPr>
          <w:lang w:eastAsia="zh-CN"/>
        </w:rPr>
      </w:pPr>
      <w:r>
        <w:rPr>
          <w:lang w:eastAsia="zh-CN"/>
        </w:rPr>
        <w:t>-</w:t>
      </w:r>
      <w:r>
        <w:rPr>
          <w:lang w:eastAsia="zh-CN"/>
        </w:rPr>
        <w:tab/>
        <w:t>further, based on the HPLMN and VPLMN analytics information, e.g. the resource usage information in the Network Slice load analytics, or NF load analytics (using procedures similar to the above), the AMF selects an H-SMF in the selected Network Slice or Network Slice instance (if available) in the HPLMN, and a V-SMF in the selected Network Slice or Network Slice instance (if available) in the VPLMN, among the set of the SMF instance(s) returned by the NRF (as described in clause</w:t>
      </w:r>
      <w:r>
        <w:t> </w:t>
      </w:r>
      <w:r>
        <w:rPr>
          <w:lang w:eastAsia="zh-CN"/>
        </w:rPr>
        <w:t>4.3.2.2.3 of TS </w:t>
      </w:r>
      <w:r>
        <w:t>23.</w:t>
      </w:r>
      <w:r>
        <w:rPr>
          <w:lang w:eastAsia="zh-CN"/>
        </w:rPr>
        <w:t>502 [3]) or locally configured in the AMF.</w:t>
      </w:r>
    </w:p>
    <w:p>
      <w:pPr>
        <w:pStyle w:val="31"/>
        <w:rPr>
          <w:lang w:eastAsia="zh-CN"/>
        </w:rPr>
      </w:pPr>
      <w:bookmarkStart w:id="5381" w:name="_Toc101170952"/>
      <w:bookmarkStart w:id="5382" w:name="_Toc31216"/>
      <w:bookmarkStart w:id="5383" w:name="_Toc24824"/>
      <w:bookmarkStart w:id="5384" w:name="_Toc104433181"/>
      <w:bookmarkStart w:id="5385" w:name="_Toc104467350"/>
      <w:bookmarkStart w:id="5386" w:name="_Toc104467637"/>
      <w:bookmarkStart w:id="5387" w:name="_Toc104467973"/>
      <w:r>
        <w:rPr>
          <w:lang w:eastAsia="zh-CN"/>
        </w:rPr>
        <w:t>6.11.3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5381"/>
      <w:bookmarkEnd w:id="5382"/>
      <w:bookmarkEnd w:id="5383"/>
      <w:bookmarkEnd w:id="5384"/>
      <w:bookmarkEnd w:id="5385"/>
      <w:bookmarkEnd w:id="5386"/>
      <w:bookmarkEnd w:id="5387"/>
    </w:p>
    <w:p>
      <w:pPr>
        <w:rPr>
          <w:lang w:eastAsia="zh-CN"/>
        </w:rPr>
      </w:pPr>
      <w:r>
        <w:rPr>
          <w:lang w:eastAsia="zh-CN"/>
        </w:rPr>
        <w:t>AMF: based on HPLMN and VPLMN analytics information, selects Network Slices and Network Slice instances (if available) in HPLMN and VPLMN, and selects the SMFs (i.e. V-SMF and H-SMF), for Home Routed PDU Session establishment in roaming scenarios.</w:t>
      </w:r>
    </w:p>
    <w:p>
      <w:pPr>
        <w:rPr>
          <w:lang w:eastAsia="zh-CN"/>
        </w:rPr>
      </w:pPr>
      <w:r>
        <w:rPr>
          <w:lang w:eastAsia="zh-CN"/>
        </w:rPr>
        <w:t>V-NWDAF: requests HPLMN analytics information from the H-NWDAF.</w:t>
      </w:r>
    </w:p>
    <w:p>
      <w:pPr>
        <w:rPr>
          <w:lang w:eastAsia="zh-CN"/>
        </w:rPr>
      </w:pPr>
      <w:r>
        <w:rPr>
          <w:lang w:eastAsia="zh-CN"/>
        </w:rPr>
        <w:t>H-NWDAF: provides HPLMN analytics information to the V-NWDAF.</w:t>
      </w:r>
    </w:p>
    <w:p>
      <w:pPr>
        <w:pStyle w:val="21"/>
      </w:pPr>
      <w:bookmarkStart w:id="5388" w:name="_Toc26741"/>
      <w:bookmarkStart w:id="5389" w:name="_Toc101170953"/>
      <w:bookmarkStart w:id="5390" w:name="_Toc27851"/>
      <w:bookmarkStart w:id="5391" w:name="_Toc104433182"/>
      <w:bookmarkStart w:id="5392" w:name="_Toc104467351"/>
      <w:bookmarkStart w:id="5393" w:name="_Toc104467638"/>
      <w:bookmarkStart w:id="5394" w:name="_Toc104467974"/>
      <w:r>
        <w:rPr>
          <w:lang w:eastAsia="zh-CN"/>
        </w:rPr>
        <w:t>6.12</w:t>
      </w:r>
      <w:r>
        <w:rPr>
          <w:lang w:eastAsia="ko-KR"/>
        </w:rPr>
        <w:tab/>
      </w:r>
      <w:r>
        <w:t>Solution</w:t>
      </w:r>
      <w:r>
        <w:rPr>
          <w:lang w:eastAsia="zh-CN"/>
        </w:rPr>
        <w:t xml:space="preserve"> #12</w:t>
      </w:r>
      <w:r>
        <w:t>: DCCF and MFAF Relocation</w:t>
      </w:r>
      <w:bookmarkEnd w:id="5388"/>
      <w:bookmarkEnd w:id="5389"/>
      <w:bookmarkEnd w:id="5390"/>
      <w:bookmarkEnd w:id="5391"/>
      <w:bookmarkEnd w:id="5392"/>
      <w:bookmarkEnd w:id="5393"/>
      <w:bookmarkEnd w:id="5394"/>
    </w:p>
    <w:p>
      <w:pPr>
        <w:pStyle w:val="31"/>
      </w:pPr>
      <w:bookmarkStart w:id="5395" w:name="_Toc54968120"/>
      <w:bookmarkStart w:id="5396" w:name="_Toc26431236"/>
      <w:bookmarkStart w:id="5397" w:name="_Toc26386430"/>
      <w:bookmarkStart w:id="5398" w:name="_Toc54930315"/>
      <w:bookmarkStart w:id="5399" w:name="_Toc57236605"/>
      <w:bookmarkStart w:id="5400" w:name="_Toc43906773"/>
      <w:bookmarkStart w:id="5401" w:name="_Toc93073664"/>
      <w:bookmarkStart w:id="5402" w:name="_Toc57532447"/>
      <w:bookmarkStart w:id="5403" w:name="_Toc518306734"/>
      <w:bookmarkStart w:id="5404" w:name="_Toc44311899"/>
      <w:bookmarkStart w:id="5405" w:name="_Toc43906657"/>
      <w:bookmarkStart w:id="5406" w:name="_Toc30694634"/>
      <w:bookmarkStart w:id="5407" w:name="_Toc57236442"/>
      <w:bookmarkStart w:id="5408" w:name="_Toc50536541"/>
      <w:bookmarkStart w:id="5409" w:name="_Toc57530246"/>
      <w:bookmarkStart w:id="5410" w:name="_Toc510607500"/>
      <w:bookmarkStart w:id="5411" w:name="_Toc101170954"/>
      <w:bookmarkStart w:id="5412" w:name="_Toc19264"/>
      <w:bookmarkStart w:id="5413" w:name="_Toc22960"/>
      <w:bookmarkStart w:id="5414" w:name="_Toc104433183"/>
      <w:bookmarkStart w:id="5415" w:name="_Toc104467352"/>
      <w:bookmarkStart w:id="5416" w:name="_Toc104467639"/>
      <w:bookmarkStart w:id="5417" w:name="_Toc104467975"/>
      <w:r>
        <w:t>6.12.1</w:t>
      </w:r>
      <w:r>
        <w:tab/>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r>
        <w:t>Description</w:t>
      </w:r>
      <w:bookmarkEnd w:id="5411"/>
      <w:bookmarkEnd w:id="5412"/>
      <w:bookmarkEnd w:id="5413"/>
      <w:bookmarkEnd w:id="5414"/>
      <w:bookmarkEnd w:id="5415"/>
      <w:bookmarkEnd w:id="5416"/>
      <w:bookmarkEnd w:id="5417"/>
    </w:p>
    <w:p>
      <w:pPr>
        <w:rPr>
          <w:lang w:eastAsia="ko-KR"/>
        </w:rPr>
      </w:pPr>
      <w:r>
        <w:t>In scenarios where multiple DCCF and/or MFAF instances are deployed in the same network, there are some cases that the serving DCCF and/or MFAF may need to be changed, such as when a UE moves (e.g. due to idle mode mobility or a handover), the data or analytics source may change (e.g.: a new NWDAF, a new AMF, a new SMF). The new data source may not be in the area served by the current DCCF and/or the current MFAF. This solution proposes a way to change the DCCF and/or MFAF upon data source or analytics source change so the serving areas of the DCCF/MFAF and data source remain aligned.</w:t>
      </w:r>
    </w:p>
    <w:p>
      <w:r>
        <w:t>The DCCF and MFAF relocation comprises the following steps:</w:t>
      </w:r>
    </w:p>
    <w:p>
      <w:pPr>
        <w:pStyle w:val="B1"/>
        <w:rPr>
          <w:rFonts w:eastAsia="等线"/>
          <w:lang w:eastAsia="zh-CN"/>
        </w:rPr>
      </w:pPr>
      <w:r>
        <w:rPr>
          <w:rFonts w:eastAsia="等线"/>
          <w:lang w:eastAsia="zh-CN"/>
        </w:rPr>
        <w:t>-</w:t>
      </w:r>
      <w:r>
        <w:rPr>
          <w:rFonts w:eastAsia="等线"/>
          <w:lang w:eastAsia="zh-CN"/>
        </w:rPr>
        <w:tab/>
        <w:t>When a DCCF coordinates data or analytics collection for a UE or a group of UEs, the DCCF subscribes to event notifications for UE mobility to outside of the serving area of the DCCF (for example area of interest as specified in TS 23.502 [3], clause 4.15.4.2). If an MFAF is used, the DCCF also subscribes to receive notifications of UE mobility to outside of the serving area of the selected MFAF.</w:t>
      </w:r>
    </w:p>
    <w:p>
      <w:pPr>
        <w:pStyle w:val="B1"/>
        <w:rPr>
          <w:rFonts w:eastAsia="等线"/>
          <w:lang w:eastAsia="zh-CN"/>
        </w:rPr>
      </w:pPr>
      <w:r>
        <w:rPr>
          <w:rFonts w:eastAsia="等线"/>
          <w:lang w:eastAsia="zh-CN"/>
        </w:rPr>
        <w:t>-</w:t>
      </w:r>
      <w:r>
        <w:rPr>
          <w:rFonts w:eastAsia="等线"/>
          <w:lang w:eastAsia="zh-CN"/>
        </w:rPr>
        <w:tab/>
        <w:t>When a DCCF coordinating data or analytics collection receives a mobility event notification:</w:t>
      </w:r>
    </w:p>
    <w:p>
      <w:pPr>
        <w:pStyle w:val="B2"/>
        <w:tabs>
          <w:tab w:val="left" w:pos="360"/>
        </w:tabs>
        <w:rPr>
          <w:lang w:eastAsia="en-US"/>
        </w:rPr>
      </w:pPr>
      <w:ins w:id="5418" w:author="Rapporteur" w:date="2022-05-26T14:47:00Z">
        <w:r>
          <w:rPr>
            <w:lang w:eastAsia="en-US"/>
          </w:rPr>
          <w:tab/>
        </w:r>
      </w:ins>
      <w:r>
        <w:rPr>
          <w:lang w:eastAsia="en-US"/>
        </w:rPr>
        <w:t>It determines if the UE is still within the current DCCF serving area. If not, it determines a new DCCF (e.g. by querying the NRF). It then interacts with the new DCCF to transfer the UE DCCF context for the UE.</w:t>
      </w:r>
    </w:p>
    <w:p>
      <w:pPr>
        <w:pStyle w:val="B2"/>
        <w:tabs>
          <w:tab w:val="left" w:pos="360"/>
        </w:tabs>
        <w:rPr>
          <w:lang w:eastAsia="en-US"/>
        </w:rPr>
      </w:pPr>
      <w:ins w:id="5419" w:author="Rapporteur" w:date="2022-05-26T14:47:00Z">
        <w:r>
          <w:rPr>
            <w:lang w:eastAsia="en-US"/>
          </w:rPr>
          <w:tab/>
        </w:r>
      </w:ins>
      <w:r>
        <w:rPr>
          <w:lang w:eastAsia="en-US"/>
        </w:rPr>
        <w:t>If an MFAF is used, the DCCF determines if the UE is within the current MFAF serving area. If not, it determines a new MFAF (e.g. by querying the NRF). The DCCF then interacts with the new MFAF to initiate a UE MFAF context transfer from the old MFAF or to establish a new UE MFAF context.</w:t>
      </w:r>
    </w:p>
    <w:p>
      <w:pPr>
        <w:pStyle w:val="B1"/>
        <w:rPr>
          <w:rFonts w:eastAsia="等线"/>
          <w:lang w:eastAsia="zh-CN"/>
        </w:rPr>
      </w:pPr>
      <w:r>
        <w:rPr>
          <w:rFonts w:eastAsia="等线"/>
          <w:lang w:eastAsia="zh-CN"/>
        </w:rPr>
        <w:t>-</w:t>
      </w:r>
      <w:r>
        <w:rPr>
          <w:rFonts w:eastAsia="等线"/>
          <w:lang w:eastAsia="zh-CN"/>
        </w:rPr>
        <w:tab/>
        <w:t>If there is a new MFAF or if there is a new DCCF and an MFAF is not used, the DCCF updates the Data Source with the new Notification Endpoint address. Subsequently, the data source sends notifications to the new DCCF or new MFAF.</w:t>
      </w:r>
    </w:p>
    <w:p>
      <w:pPr>
        <w:rPr>
          <w:rFonts w:cs="Arial"/>
        </w:rPr>
      </w:pPr>
      <w:r>
        <w:lastRenderedPageBreak/>
        <w:t>MFAF UE Context information transferred or setup in the new MFAF may include</w:t>
      </w:r>
      <w:r>
        <w:rPr>
          <w:kern w:val="24"/>
        </w:rPr>
        <w:t xml:space="preserve"> information from on-going processing, such as </w:t>
      </w:r>
      <w:r>
        <w:t>buffered notifications and processed data, and configuration information such as Formatting Instructions, Processing Instructions, Data Consumer or Analytics Consumer information and MFAF notification information as described in TS 23.288 [5] clause 9.2.2.</w:t>
      </w:r>
    </w:p>
    <w:p>
      <w:r>
        <w:t>DCCF UE Context information transferred to the new DCCF may include information from on-going processing, such as buffered notifications and processed data, and configuration information such as Service Operation, Analytics or Data Specification, Time Window, Formatting Instructions, Processing Instructions, Data Consumer or Analytics Consumer information and DCCF notification information as described in TS 23.288 [5] clause 8.2.2.</w:t>
      </w:r>
    </w:p>
    <w:p>
      <w:pPr>
        <w:pStyle w:val="31"/>
      </w:pPr>
      <w:bookmarkStart w:id="5420" w:name="_Toc101170955"/>
      <w:bookmarkStart w:id="5421" w:name="_Toc24703"/>
      <w:bookmarkStart w:id="5422" w:name="_Toc2966"/>
      <w:bookmarkStart w:id="5423" w:name="_Toc104433184"/>
      <w:bookmarkStart w:id="5424" w:name="_Toc104467353"/>
      <w:bookmarkStart w:id="5425" w:name="_Toc104467640"/>
      <w:bookmarkStart w:id="5426" w:name="_Toc104467976"/>
      <w:r>
        <w:t>6.12.</w:t>
      </w:r>
      <w:r>
        <w:rPr>
          <w:lang w:eastAsia="zh-CN"/>
        </w:rPr>
        <w:t>2</w:t>
      </w:r>
      <w:r>
        <w:tab/>
        <w:t>Procedures</w:t>
      </w:r>
      <w:bookmarkEnd w:id="5420"/>
      <w:bookmarkEnd w:id="5421"/>
      <w:bookmarkEnd w:id="5422"/>
      <w:bookmarkEnd w:id="5423"/>
      <w:bookmarkEnd w:id="5424"/>
      <w:bookmarkEnd w:id="5425"/>
      <w:bookmarkEnd w:id="5426"/>
    </w:p>
    <w:p>
      <w:r>
        <w:rPr>
          <w:lang w:eastAsia="zh-CN"/>
        </w:rPr>
        <w:t>Upon change of a source DCCF and/or MFAF instance, it is required to inform the related consumer of the event and possibly to update subscriptions between the DCCF and the consumer. The subscriptions can be renewed between the target DCCF instance and the consumer.</w:t>
      </w:r>
    </w:p>
    <w:p>
      <w:pPr>
        <w:pStyle w:val="TH"/>
      </w:pPr>
      <w:r>
        <w:object w:dxaOrig="9633" w:dyaOrig="5411">
          <v:shape id="_x0000_i1045" type="#_x0000_t75" style="width:480pt;height:270pt" o:ole="">
            <v:imagedata r:id="rId63" o:title=""/>
          </v:shape>
          <o:OLEObject Type="Embed" ProgID="Visio.Drawing.11" ShapeID="_x0000_i1045" DrawAspect="Content" ObjectID="_1715085460" r:id="rId64"/>
        </w:object>
      </w:r>
    </w:p>
    <w:p>
      <w:pPr>
        <w:pStyle w:val="TF"/>
        <w:rPr>
          <w:lang w:eastAsia="en-US"/>
        </w:rPr>
      </w:pPr>
      <w:r>
        <w:rPr>
          <w:lang w:eastAsia="en-US"/>
        </w:rPr>
        <w:t>Figure 6.12.2-1: DCCF and/or MFAF Context Transfer</w:t>
      </w:r>
    </w:p>
    <w:p>
      <w:r>
        <w:t>Figure 6.12.2-1 illustrates the procedure for DCCF and/or MFAF Context Transfer.</w:t>
      </w:r>
    </w:p>
    <w:p>
      <w:pPr>
        <w:pStyle w:val="B1"/>
        <w:rPr>
          <w:rFonts w:eastAsia="等线"/>
          <w:lang w:eastAsia="zh-CN"/>
        </w:rPr>
      </w:pPr>
      <w:r>
        <w:rPr>
          <w:rFonts w:eastAsia="等线"/>
          <w:lang w:eastAsia="zh-CN"/>
        </w:rPr>
        <w:t>1.</w:t>
      </w:r>
      <w:r>
        <w:rPr>
          <w:rFonts w:eastAsia="等线"/>
          <w:lang w:eastAsia="zh-CN"/>
        </w:rPr>
        <w:tab/>
        <w:t>AMF sends DCCF-1 a notification indicating that the UE is in a new area of interest.</w:t>
      </w:r>
    </w:p>
    <w:p>
      <w:pPr>
        <w:pStyle w:val="B1"/>
        <w:rPr>
          <w:rFonts w:eastAsia="等线"/>
          <w:lang w:eastAsia="zh-CN"/>
        </w:rPr>
      </w:pPr>
      <w:r>
        <w:rPr>
          <w:rFonts w:eastAsia="等线"/>
          <w:lang w:eastAsia="zh-CN"/>
        </w:rPr>
        <w:t>2.</w:t>
      </w:r>
      <w:r>
        <w:rPr>
          <w:rFonts w:eastAsia="等线"/>
          <w:lang w:eastAsia="zh-CN"/>
        </w:rPr>
        <w:tab/>
        <w:t>DCCF-1 determines that the UE is no longer in the area served by the DCCF-1 or in the area served by the MFAF-1.</w:t>
      </w:r>
    </w:p>
    <w:p>
      <w:pPr>
        <w:pStyle w:val="B1"/>
        <w:rPr>
          <w:rFonts w:eastAsia="等线"/>
          <w:lang w:eastAsia="zh-CN"/>
        </w:rPr>
      </w:pPr>
      <w:r>
        <w:rPr>
          <w:rFonts w:eastAsia="等线"/>
          <w:lang w:eastAsia="zh-CN"/>
        </w:rPr>
        <w:t>3.</w:t>
      </w:r>
      <w:r>
        <w:rPr>
          <w:rFonts w:eastAsia="等线"/>
          <w:lang w:eastAsia="zh-CN"/>
        </w:rPr>
        <w:tab/>
        <w:t>DCCF-1 may query the NRF to discover a DCCF and/or MFAF that can serve the UE in its new location. In the case of data subscriptions from multiple DCCFs, the DCCF-1 may preferably select a target DCCF that is already serving the consumer.</w:t>
      </w:r>
    </w:p>
    <w:p>
      <w:pPr>
        <w:pStyle w:val="B1"/>
        <w:rPr>
          <w:rFonts w:eastAsia="等线"/>
          <w:lang w:eastAsia="zh-CN"/>
        </w:rPr>
      </w:pPr>
      <w:r>
        <w:rPr>
          <w:rFonts w:eastAsia="等线"/>
          <w:lang w:eastAsia="zh-CN"/>
        </w:rPr>
        <w:t>4.</w:t>
      </w:r>
      <w:r>
        <w:rPr>
          <w:rFonts w:eastAsia="等线"/>
          <w:lang w:eastAsia="zh-CN"/>
        </w:rPr>
        <w:tab/>
        <w:t>If DCCF-1 determined in step 2 that it is no longer in the serving area of the UE, it selects a new DCCF (DCCF-2) to serve the UE. If the DCCF determined in step 2 that MFAF-1 is no longer in the serving area of the UE, it selects a new MFAF (MFAF-2) to serve the UE.</w:t>
      </w:r>
    </w:p>
    <w:p>
      <w:pPr>
        <w:pStyle w:val="B1"/>
        <w:rPr>
          <w:rFonts w:eastAsia="等线"/>
          <w:lang w:eastAsia="zh-CN"/>
        </w:rPr>
      </w:pPr>
      <w:r>
        <w:rPr>
          <w:rFonts w:eastAsia="等线"/>
          <w:lang w:eastAsia="zh-CN"/>
        </w:rPr>
        <w:t>5.</w:t>
      </w:r>
      <w:r>
        <w:rPr>
          <w:rFonts w:eastAsia="等线"/>
          <w:lang w:eastAsia="zh-CN"/>
        </w:rPr>
        <w:tab/>
        <w:t>If a new MFAF (MFAF-2) is selected, DCCF-1 sends a message to MFAF-2 requesting MFAF-2 to become the new MFAF and to retrieve the MFAF UE context from MFAF-1.</w:t>
      </w:r>
    </w:p>
    <w:p>
      <w:pPr>
        <w:pStyle w:val="B1"/>
        <w:rPr>
          <w:rFonts w:eastAsia="等线"/>
          <w:lang w:eastAsia="zh-CN"/>
        </w:rPr>
      </w:pPr>
      <w:r>
        <w:rPr>
          <w:rFonts w:eastAsia="等线"/>
          <w:lang w:eastAsia="zh-CN"/>
        </w:rPr>
        <w:t>6.</w:t>
      </w:r>
      <w:r>
        <w:rPr>
          <w:rFonts w:eastAsia="等线"/>
          <w:lang w:eastAsia="zh-CN"/>
        </w:rPr>
        <w:tab/>
        <w:t>If MFAF-2 receives the message in step 5, it retrieves the UE context from MFAF-1.</w:t>
      </w:r>
    </w:p>
    <w:p>
      <w:pPr>
        <w:pStyle w:val="B1"/>
        <w:rPr>
          <w:rFonts w:eastAsia="等线"/>
          <w:lang w:eastAsia="zh-CN"/>
        </w:rPr>
      </w:pPr>
      <w:r>
        <w:rPr>
          <w:rFonts w:eastAsia="等线"/>
          <w:lang w:eastAsia="zh-CN"/>
        </w:rPr>
        <w:t>7.</w:t>
      </w:r>
      <w:r>
        <w:rPr>
          <w:rFonts w:eastAsia="等线"/>
          <w:lang w:eastAsia="zh-CN"/>
        </w:rPr>
        <w:tab/>
        <w:t>MFAF-1 forwards to MFAF-2, notifications related to the UE (where formatting and processing may be performed by MFAF-2).</w:t>
      </w:r>
    </w:p>
    <w:p>
      <w:pPr>
        <w:pStyle w:val="B1"/>
        <w:rPr>
          <w:rFonts w:eastAsia="等线"/>
          <w:lang w:eastAsia="zh-CN"/>
        </w:rPr>
      </w:pPr>
      <w:r>
        <w:rPr>
          <w:rFonts w:eastAsia="等线"/>
          <w:lang w:eastAsia="zh-CN"/>
        </w:rPr>
        <w:lastRenderedPageBreak/>
        <w:t>8.</w:t>
      </w:r>
      <w:r>
        <w:rPr>
          <w:rFonts w:eastAsia="等线"/>
          <w:lang w:eastAsia="zh-CN"/>
        </w:rPr>
        <w:tab/>
        <w:t>MFAF-2 indicates to DCCF-1 that MFAF UE context transfer/setup is complete and provides MFAF-2 Notification Endpoint information to the DCCF-1.</w:t>
      </w:r>
    </w:p>
    <w:p>
      <w:pPr>
        <w:pStyle w:val="B1"/>
        <w:rPr>
          <w:rFonts w:eastAsia="等线"/>
          <w:lang w:eastAsia="zh-CN"/>
        </w:rPr>
      </w:pPr>
      <w:r>
        <w:rPr>
          <w:rFonts w:eastAsia="等线"/>
          <w:lang w:eastAsia="zh-CN"/>
        </w:rPr>
        <w:t>9.</w:t>
      </w:r>
      <w:r>
        <w:rPr>
          <w:rFonts w:eastAsia="等线"/>
          <w:lang w:eastAsia="zh-CN"/>
        </w:rPr>
        <w:tab/>
        <w:t>If a new DCCF (DCCF-2) is selected in step 4, DCCF-1 sends a message to DCCF-2 requesting DCCF-2 to become the new DCCF. If DCCF-2 accepts the transfer request:</w:t>
      </w:r>
    </w:p>
    <w:p>
      <w:pPr>
        <w:pStyle w:val="B2"/>
        <w:overflowPunct/>
        <w:autoSpaceDE/>
        <w:autoSpaceDN/>
        <w:adjustRightInd/>
        <w:textAlignment w:val="auto"/>
        <w:rPr>
          <w:lang w:eastAsia="en-US"/>
        </w:rPr>
      </w:pPr>
      <w:r>
        <w:rPr>
          <w:lang w:eastAsia="en-US"/>
        </w:rPr>
        <w:t>a.</w:t>
      </w:r>
      <w:r>
        <w:rPr>
          <w:lang w:eastAsia="en-US"/>
        </w:rPr>
        <w:tab/>
        <w:t>DCCF-2 retrieves the UE Context from DCCF-1.</w:t>
      </w:r>
    </w:p>
    <w:p>
      <w:pPr>
        <w:pStyle w:val="B2"/>
        <w:overflowPunct/>
        <w:autoSpaceDE/>
        <w:autoSpaceDN/>
        <w:adjustRightInd/>
        <w:textAlignment w:val="auto"/>
        <w:rPr>
          <w:lang w:eastAsia="en-US"/>
        </w:rPr>
      </w:pPr>
      <w:r>
        <w:rPr>
          <w:lang w:eastAsia="en-US"/>
        </w:rPr>
        <w:t>b.</w:t>
      </w:r>
      <w:r>
        <w:rPr>
          <w:lang w:eastAsia="en-US"/>
        </w:rPr>
        <w:tab/>
        <w:t>If an MFAF is used, DCCF-1 indicates to DCCF-2 the MFAF (MFAF-1 or MFAF-2).</w:t>
      </w:r>
    </w:p>
    <w:p>
      <w:pPr>
        <w:pStyle w:val="B2"/>
        <w:overflowPunct/>
        <w:autoSpaceDE/>
        <w:autoSpaceDN/>
        <w:adjustRightInd/>
        <w:textAlignment w:val="auto"/>
        <w:rPr>
          <w:lang w:eastAsia="en-US"/>
        </w:rPr>
      </w:pPr>
      <w:r>
        <w:rPr>
          <w:lang w:eastAsia="en-US"/>
        </w:rPr>
        <w:t>c.</w:t>
      </w:r>
      <w:r>
        <w:rPr>
          <w:lang w:eastAsia="en-US"/>
        </w:rPr>
        <w:tab/>
        <w:t>If an MFAF is not used, DCCF-2 provides DCCF-2 Notification Endpoint information in the response to DCCF-1.</w:t>
      </w:r>
    </w:p>
    <w:p>
      <w:pPr>
        <w:pStyle w:val="B2"/>
        <w:overflowPunct/>
        <w:autoSpaceDE/>
        <w:autoSpaceDN/>
        <w:adjustRightInd/>
        <w:textAlignment w:val="auto"/>
        <w:rPr>
          <w:lang w:eastAsia="en-US"/>
        </w:rPr>
      </w:pPr>
      <w:r>
        <w:rPr>
          <w:lang w:eastAsia="en-US"/>
        </w:rPr>
        <w:t>d.</w:t>
      </w:r>
      <w:r>
        <w:rPr>
          <w:lang w:eastAsia="en-US"/>
        </w:rPr>
        <w:tab/>
        <w:t>DCCF-2 confirms the context transfer from the DCCF-1.</w:t>
      </w:r>
    </w:p>
    <w:p>
      <w:pPr>
        <w:pStyle w:val="B1"/>
        <w:rPr>
          <w:rFonts w:eastAsia="等线"/>
          <w:lang w:eastAsia="zh-CN"/>
        </w:rPr>
      </w:pPr>
      <w:r>
        <w:rPr>
          <w:rFonts w:eastAsia="等线"/>
          <w:lang w:eastAsia="zh-CN"/>
        </w:rPr>
        <w:t>10.</w:t>
      </w:r>
      <w:r>
        <w:rPr>
          <w:rFonts w:eastAsia="等线"/>
          <w:lang w:eastAsia="zh-CN"/>
        </w:rPr>
        <w:tab/>
        <w:t>If a new DCCF (DCCF-2) is selected in step 4, DCCF-2 informs the MFAF (MFAF-1 or MFAF-2) that DCCF</w:t>
      </w:r>
      <w:r>
        <w:rPr>
          <w:rFonts w:eastAsia="等线"/>
          <w:lang w:eastAsia="zh-CN"/>
        </w:rPr>
        <w:noBreakHyphen/>
        <w:t>2 is now the DCCF for the UE.</w:t>
      </w:r>
    </w:p>
    <w:p>
      <w:pPr>
        <w:pStyle w:val="B1"/>
        <w:rPr>
          <w:rFonts w:eastAsia="等线"/>
          <w:lang w:eastAsia="zh-CN"/>
        </w:rPr>
      </w:pPr>
      <w:r>
        <w:rPr>
          <w:rFonts w:eastAsia="等线"/>
          <w:lang w:eastAsia="zh-CN"/>
        </w:rPr>
        <w:t>11.</w:t>
      </w:r>
      <w:r>
        <w:rPr>
          <w:rFonts w:eastAsia="等线"/>
          <w:lang w:eastAsia="zh-CN"/>
        </w:rPr>
        <w:tab/>
        <w:t>DCCF-2 determines if the data source needs to be changed</w:t>
      </w:r>
    </w:p>
    <w:p>
      <w:pPr>
        <w:pStyle w:val="B1"/>
        <w:rPr>
          <w:rFonts w:eastAsia="等线"/>
          <w:lang w:eastAsia="zh-CN"/>
        </w:rPr>
      </w:pPr>
      <w:r>
        <w:rPr>
          <w:rFonts w:eastAsia="等线"/>
          <w:lang w:eastAsia="zh-CN"/>
        </w:rPr>
        <w:t>12.</w:t>
      </w:r>
      <w:r>
        <w:rPr>
          <w:rFonts w:eastAsia="等线"/>
          <w:lang w:eastAsia="zh-CN"/>
        </w:rPr>
        <w:tab/>
        <w:t>If the Data source is unchanged, DCCF-1 updates the Data Source with MFAF-2 Notification Endpoint Information (if there is a new MFAF</w:t>
      </w:r>
      <w:r>
        <w:rPr>
          <w:rFonts w:eastAsia="等线"/>
          <w:lang w:eastAsia="zh-CN"/>
        </w:rPr>
        <w:noBreakHyphen/>
        <w:t>2), or DCCF-2 Notification Endpoint Information (if there is a new DCCF-2 and MFAF is not used) indicating that DCCF-2 is the new DCCF subscribing for data/analytics.</w:t>
      </w:r>
    </w:p>
    <w:p>
      <w:pPr>
        <w:pStyle w:val="B1"/>
        <w:rPr>
          <w:rFonts w:eastAsia="等线"/>
          <w:lang w:eastAsia="zh-CN"/>
        </w:rPr>
      </w:pPr>
      <w:r>
        <w:rPr>
          <w:rFonts w:eastAsia="等线"/>
          <w:lang w:eastAsia="zh-CN"/>
        </w:rPr>
        <w:t>13.</w:t>
      </w:r>
      <w:r>
        <w:rPr>
          <w:rFonts w:eastAsia="等线"/>
          <w:lang w:eastAsia="zh-CN"/>
        </w:rPr>
        <w:tab/>
        <w:t>If the Data source is changed, DCCF-2 subscribes to the relevant data source(s), if it is not yet subscribed to the data source(s) for the data required for the data subscription:</w:t>
      </w:r>
    </w:p>
    <w:p>
      <w:pPr>
        <w:pStyle w:val="B2"/>
        <w:overflowPunct/>
        <w:autoSpaceDE/>
        <w:autoSpaceDN/>
        <w:adjustRightInd/>
        <w:textAlignment w:val="auto"/>
        <w:rPr>
          <w:lang w:eastAsia="en-US"/>
        </w:rPr>
      </w:pPr>
      <w:r>
        <w:rPr>
          <w:lang w:eastAsia="en-US"/>
        </w:rPr>
        <w:t>a.</w:t>
      </w:r>
      <w:r>
        <w:rPr>
          <w:lang w:eastAsia="en-US"/>
        </w:rPr>
        <w:tab/>
        <w:t>If an MFAF is used, DCCF-2 indicates to Data source the MFAF (MFAF-1 or MFAF-2).</w:t>
      </w:r>
    </w:p>
    <w:p>
      <w:pPr>
        <w:pStyle w:val="B2"/>
        <w:overflowPunct/>
        <w:autoSpaceDE/>
        <w:autoSpaceDN/>
        <w:adjustRightInd/>
        <w:textAlignment w:val="auto"/>
        <w:rPr>
          <w:lang w:eastAsia="en-US"/>
        </w:rPr>
      </w:pPr>
      <w:r>
        <w:rPr>
          <w:lang w:eastAsia="en-US"/>
        </w:rPr>
        <w:t>b.</w:t>
      </w:r>
      <w:r>
        <w:rPr>
          <w:lang w:eastAsia="en-US"/>
        </w:rPr>
        <w:tab/>
        <w:t>If an MFAF is not used, DCCF-2 provides DCCF-2 Notification Endpoint information to Data source.</w:t>
      </w:r>
    </w:p>
    <w:p>
      <w:pPr>
        <w:pStyle w:val="B1"/>
        <w:rPr>
          <w:rFonts w:eastAsia="等线"/>
          <w:lang w:eastAsia="zh-CN"/>
        </w:rPr>
      </w:pPr>
      <w:r>
        <w:rPr>
          <w:rFonts w:eastAsia="等线"/>
          <w:lang w:eastAsia="zh-CN"/>
        </w:rPr>
        <w:t>14.</w:t>
      </w:r>
      <w:r>
        <w:rPr>
          <w:rFonts w:eastAsia="等线"/>
          <w:lang w:eastAsia="zh-CN"/>
        </w:rPr>
        <w:tab/>
        <w:t>DCCF-1 unsubscribes with the data source(s) that are no longer needed for the remaining data subscriptions.</w:t>
      </w:r>
    </w:p>
    <w:p>
      <w:pPr>
        <w:pStyle w:val="EditorsNote"/>
        <w:rPr>
          <w:lang w:eastAsia="en-US"/>
        </w:rPr>
      </w:pPr>
      <w:r>
        <w:t>Editor's note:</w:t>
      </w:r>
      <w:r>
        <w:tab/>
        <w:t>It is FFS whether and how to transfer the data subscription between DCCF and the data sources.</w:t>
      </w:r>
    </w:p>
    <w:p>
      <w:pPr>
        <w:pStyle w:val="B1"/>
        <w:rPr>
          <w:rFonts w:eastAsia="等线"/>
          <w:lang w:eastAsia="zh-CN"/>
        </w:rPr>
      </w:pPr>
      <w:r>
        <w:rPr>
          <w:rFonts w:eastAsia="等线"/>
          <w:lang w:eastAsia="zh-CN"/>
        </w:rPr>
        <w:tab/>
        <w:t>The consumer is informed by DCCF-1 that its subscription to DCCF-1 is now being handled by DCCF-2. In this message, the new Subscription Correlation ID, which was assigned by DCCF-2, is provided as the Subscription Correlation ID parameter and the old Subscription Correlation Id, which was allocated by DCCF-1, is provided as the Subscription Change Notification Correlation ID parameter.</w:t>
      </w:r>
    </w:p>
    <w:p>
      <w:pPr>
        <w:pStyle w:val="EditorsNote"/>
        <w:rPr>
          <w:lang w:eastAsia="en-US"/>
        </w:rPr>
      </w:pPr>
      <w:r>
        <w:t>Editor's note:</w:t>
      </w:r>
      <w:r>
        <w:tab/>
        <w:t>It is FFS how to do data collection transfer for the case of group UEs or any UE</w:t>
      </w:r>
    </w:p>
    <w:p>
      <w:pPr>
        <w:pStyle w:val="21"/>
      </w:pPr>
      <w:bookmarkStart w:id="5427" w:name="_Toc19919"/>
      <w:bookmarkStart w:id="5428" w:name="_Toc101170956"/>
      <w:bookmarkStart w:id="5429" w:name="_Toc20248"/>
      <w:bookmarkStart w:id="5430" w:name="_Toc104433185"/>
      <w:bookmarkStart w:id="5431" w:name="_Toc104467354"/>
      <w:bookmarkStart w:id="5432" w:name="_Toc104467641"/>
      <w:bookmarkStart w:id="5433" w:name="_Toc104467977"/>
      <w:r>
        <w:rPr>
          <w:lang w:eastAsia="zh-CN"/>
        </w:rPr>
        <w:t>6.13</w:t>
      </w:r>
      <w:r>
        <w:rPr>
          <w:lang w:eastAsia="ko-KR"/>
        </w:rPr>
        <w:tab/>
      </w:r>
      <w:r>
        <w:t>Solution</w:t>
      </w:r>
      <w:r>
        <w:rPr>
          <w:lang w:eastAsia="zh-CN"/>
        </w:rPr>
        <w:t xml:space="preserve"> #13</w:t>
      </w:r>
      <w:r>
        <w:t xml:space="preserve">: </w:t>
      </w:r>
      <w:r>
        <w:rPr>
          <w:rFonts w:eastAsia="宋体" w:cs="Calibri"/>
          <w:lang w:eastAsia="ko-KR" w:bidi="hi-IN"/>
        </w:rPr>
        <w:t>NWDAF MTLF and NWDAF AnLF interoperability support for registration and discovery in 5GC</w:t>
      </w:r>
      <w:bookmarkEnd w:id="5427"/>
      <w:bookmarkEnd w:id="5428"/>
      <w:bookmarkEnd w:id="5429"/>
      <w:bookmarkEnd w:id="5430"/>
      <w:bookmarkEnd w:id="5431"/>
      <w:bookmarkEnd w:id="5432"/>
      <w:bookmarkEnd w:id="5433"/>
    </w:p>
    <w:p>
      <w:pPr>
        <w:pStyle w:val="31"/>
      </w:pPr>
      <w:bookmarkStart w:id="5434" w:name="_Toc101170957"/>
      <w:bookmarkStart w:id="5435" w:name="_Toc3303"/>
      <w:bookmarkStart w:id="5436" w:name="_Toc28708"/>
      <w:bookmarkStart w:id="5437" w:name="_Toc104433186"/>
      <w:bookmarkStart w:id="5438" w:name="_Toc104467355"/>
      <w:bookmarkStart w:id="5439" w:name="_Toc104467642"/>
      <w:bookmarkStart w:id="5440" w:name="_Toc104467978"/>
      <w:r>
        <w:t>6.13.1</w:t>
      </w:r>
      <w:r>
        <w:tab/>
        <w:t>Description</w:t>
      </w:r>
      <w:bookmarkEnd w:id="5434"/>
      <w:bookmarkEnd w:id="5435"/>
      <w:bookmarkEnd w:id="5436"/>
      <w:bookmarkEnd w:id="5437"/>
      <w:bookmarkEnd w:id="5438"/>
      <w:bookmarkEnd w:id="5439"/>
      <w:bookmarkEnd w:id="5440"/>
    </w:p>
    <w:p>
      <w:pPr>
        <w:rPr>
          <w:rFonts w:eastAsia="宋体"/>
          <w:lang w:eastAsia="zh-CN"/>
        </w:rPr>
      </w:pPr>
      <w:r>
        <w:rPr>
          <w:rFonts w:eastAsia="宋体"/>
          <w:lang w:eastAsia="zh-CN"/>
        </w:rPr>
        <w:t>This solution addresses KI#5: Enhance trained ML Model sharing.</w:t>
      </w:r>
    </w:p>
    <w:p>
      <w:pPr>
        <w:rPr>
          <w:rFonts w:eastAsia="宋体"/>
          <w:lang w:eastAsia="zh-CN"/>
        </w:rPr>
      </w:pPr>
      <w:r>
        <w:rPr>
          <w:rFonts w:eastAsia="宋体"/>
          <w:lang w:eastAsia="zh-CN"/>
        </w:rPr>
        <w:t>The solution is based on the existing NWDAF discovery and selection as defined in TS 23.288 [5].</w:t>
      </w:r>
    </w:p>
    <w:p>
      <w:pPr>
        <w:rPr>
          <w:rFonts w:eastAsia="宋体"/>
          <w:lang w:eastAsia="zh-CN"/>
        </w:rPr>
      </w:pPr>
      <w:r>
        <w:rPr>
          <w:rFonts w:eastAsia="宋体"/>
          <w:lang w:eastAsia="zh-CN"/>
        </w:rPr>
        <w:t>To discover an NWDAF containing MTLF via NRF by NWDAF containing AnLF belonging to a different vendor:</w:t>
      </w:r>
    </w:p>
    <w:p>
      <w:pPr>
        <w:pStyle w:val="B1"/>
        <w:rPr>
          <w:rFonts w:eastAsia="等线"/>
          <w:lang w:eastAsia="zh-CN"/>
        </w:rPr>
      </w:pPr>
      <w:r>
        <w:rPr>
          <w:rFonts w:eastAsia="等线"/>
        </w:rPr>
        <w:t>-</w:t>
      </w:r>
      <w:r>
        <w:rPr>
          <w:rFonts w:eastAsia="等线"/>
        </w:rPr>
        <w:tab/>
        <w:t>An NWDAF containing MTLF shall include ML model file serialization format supported in the ML model filter information for the trained ML model per Analytics ID(s).</w:t>
      </w:r>
    </w:p>
    <w:p>
      <w:pPr>
        <w:pStyle w:val="B1"/>
        <w:rPr>
          <w:rFonts w:eastAsia="等线"/>
          <w:lang w:eastAsia="zh-CN"/>
        </w:rPr>
      </w:pPr>
      <w:r>
        <w:rPr>
          <w:rFonts w:eastAsia="等线"/>
        </w:rPr>
        <w:t>-</w:t>
      </w:r>
      <w:r>
        <w:rPr>
          <w:rFonts w:eastAsia="等线"/>
        </w:rPr>
        <w:tab/>
        <w:t>During the discovery of NWDAF containing MTLF a consumer (i.e. an NWDAF containing AnLF) may include in the request ML model file serialization format supported per Analytics ID(s). The NRF returns one or more candidate for instances of NWDAF containing MTLF with the ML model file serialization format supported for the trained ML model per Analytics ID (s) as indicated by the NF consumer.</w:t>
      </w:r>
    </w:p>
    <w:p>
      <w:pPr>
        <w:pStyle w:val="31"/>
      </w:pPr>
      <w:bookmarkStart w:id="5441" w:name="_Toc20474"/>
      <w:bookmarkStart w:id="5442" w:name="_Toc101170958"/>
      <w:bookmarkStart w:id="5443" w:name="_Toc9397"/>
      <w:bookmarkStart w:id="5444" w:name="_Toc104433187"/>
      <w:bookmarkStart w:id="5445" w:name="_Toc104467356"/>
      <w:bookmarkStart w:id="5446" w:name="_Toc104467643"/>
      <w:bookmarkStart w:id="5447" w:name="_Toc104467979"/>
      <w:r>
        <w:lastRenderedPageBreak/>
        <w:t>6.13.2</w:t>
      </w:r>
      <w:r>
        <w:tab/>
        <w:t>Procedures</w:t>
      </w:r>
      <w:bookmarkEnd w:id="5441"/>
      <w:bookmarkEnd w:id="5442"/>
      <w:bookmarkEnd w:id="5443"/>
      <w:bookmarkEnd w:id="5444"/>
      <w:bookmarkEnd w:id="5445"/>
      <w:bookmarkEnd w:id="5446"/>
      <w:bookmarkEnd w:id="5447"/>
    </w:p>
    <w:p>
      <w:pPr>
        <w:pStyle w:val="TH"/>
      </w:pPr>
      <w:r>
        <w:object w:dxaOrig="9633" w:dyaOrig="4287">
          <v:shape id="_x0000_i1046" type="#_x0000_t75" style="width:480pt;height:3in" o:ole="">
            <v:imagedata r:id="rId65" o:title=""/>
          </v:shape>
          <o:OLEObject Type="Embed" ProgID="Visio.Drawing.15" ShapeID="_x0000_i1046" DrawAspect="Content" ObjectID="_1715085461" r:id="rId66"/>
        </w:object>
      </w:r>
    </w:p>
    <w:p>
      <w:pPr>
        <w:pStyle w:val="TF"/>
        <w:overflowPunct/>
        <w:autoSpaceDE/>
        <w:autoSpaceDN/>
        <w:adjustRightInd/>
        <w:textAlignment w:val="auto"/>
        <w:rPr>
          <w:lang w:eastAsia="en-US"/>
        </w:rPr>
      </w:pPr>
      <w:r>
        <w:rPr>
          <w:lang w:eastAsia="en-US"/>
        </w:rPr>
        <w:t>Figure 6.13.2-1: NWDAF containing MTLF discovery and selection via NRF by NWDAF containing AnLF belonging to different vendors</w:t>
      </w:r>
    </w:p>
    <w:p>
      <w:pPr>
        <w:pStyle w:val="NO"/>
      </w:pPr>
      <w:r>
        <w:t>NOTE:</w:t>
      </w:r>
      <w:r>
        <w:tab/>
        <w:t>The procedure described in this clause is based on the NWDAF discovery and selection as defined in TS 23.288 [5].</w:t>
      </w:r>
    </w:p>
    <w:p>
      <w:pPr>
        <w:pStyle w:val="EditorsNote"/>
        <w:rPr>
          <w:lang w:eastAsia="en-US"/>
        </w:rPr>
      </w:pPr>
      <w:r>
        <w:t>Editor's note:</w:t>
      </w:r>
      <w:r>
        <w:tab/>
        <w:t>How ML model privacy is supported when NWDAF containing MTLF and NWDAF containing AnLF belong to different vendors is in scope of SA WG3.</w:t>
      </w:r>
    </w:p>
    <w:p>
      <w:pPr>
        <w:pStyle w:val="EditorsNote"/>
        <w:rPr>
          <w:lang w:eastAsia="en-US"/>
        </w:rPr>
      </w:pPr>
      <w:r>
        <w:t>Editor's note:</w:t>
      </w:r>
      <w:r>
        <w:tab/>
        <w:t>Whether any other parameters apart from ML model file serialization format needs to be considered to support interoperability between NWDAF containing AnLF and NWDAF containing MTLF belonging to different vendors is for FFS.</w:t>
      </w:r>
    </w:p>
    <w:p>
      <w:pPr>
        <w:rPr>
          <w:rFonts w:eastAsia="等线"/>
          <w:lang w:eastAsia="zh-CN"/>
        </w:rPr>
      </w:pPr>
      <w:r>
        <w:rPr>
          <w:rFonts w:eastAsia="等线"/>
          <w:lang w:eastAsia="zh-CN"/>
        </w:rPr>
        <w:t>An NWDAF containing MTLF shall send Nnrf_NFManagement_NFRegister request which include ML model file serialization format supported in the ML model filter information for the trained ML model per Analytics ID(s). The ML model file serialization format(s) included in the ML model Filter information indicates the supported ML model file serialization format(s) for the trained ML model(s) available at the NWDAF containing MTLF for the service consumer.</w:t>
      </w:r>
    </w:p>
    <w:p>
      <w:pPr>
        <w:rPr>
          <w:rFonts w:eastAsia="等线"/>
          <w:lang w:eastAsia="zh-CN"/>
        </w:rPr>
      </w:pPr>
      <w:r>
        <w:rPr>
          <w:rFonts w:eastAsia="等线"/>
          <w:lang w:eastAsia="zh-CN"/>
        </w:rPr>
        <w:t>During the discovery of NWDAF containing MTLF a consumer (i.e. an NWDAF containing AnLF) may include in the request ML model file serialization format supported per Analytics ID(s) by the NWDAF containing AnLF.</w:t>
      </w:r>
    </w:p>
    <w:p>
      <w:pPr>
        <w:rPr>
          <w:rFonts w:eastAsia="等线"/>
          <w:lang w:eastAsia="zh-CN"/>
        </w:rPr>
      </w:pPr>
      <w:r>
        <w:rPr>
          <w:rFonts w:eastAsia="等线"/>
          <w:lang w:eastAsia="zh-CN"/>
        </w:rPr>
        <w:t>The NRF returns one or more candidate for instances of NWDAF containing MTLF to the NF consumer and each candidate for instance of NWDAF with the ML model file serialization format supported for the trained ML model per Analytics ID (s) as indicated by the NWDAF containing AnLF.</w:t>
      </w:r>
    </w:p>
    <w:p>
      <w:pPr>
        <w:rPr>
          <w:rFonts w:eastAsia="等线"/>
          <w:lang w:eastAsia="zh-CN"/>
        </w:rPr>
      </w:pPr>
      <w:r>
        <w:rPr>
          <w:rFonts w:eastAsia="等线"/>
          <w:lang w:eastAsia="zh-CN"/>
        </w:rPr>
        <w:t>The NWDAF containing AnLF subscribes to a (set of) trained ML Model(s) associated with a (set of) Analytics ID(s) by invoking the Nnwdaf_MLModelProvision_Subscribe service operation. The NWDAF service consumer includes the ML model file serialization format supported as input in Nnwdaf_MLModelProvision_Subscribe service operation.</w:t>
      </w:r>
    </w:p>
    <w:p>
      <w:pPr>
        <w:rPr>
          <w:rFonts w:eastAsia="等线"/>
          <w:lang w:eastAsia="zh-CN"/>
        </w:rPr>
      </w:pPr>
      <w:r>
        <w:rPr>
          <w:rFonts w:eastAsia="等线"/>
          <w:lang w:eastAsia="zh-CN"/>
        </w:rPr>
        <w:t>The NWDAF containing MTLF notifies the NWDAF service consumer with the trained ML Model Information (containing (set of) file address of the trained ML model) by invoking Nnwdaf_MLModelProvision_Notify service operation. The content of trained ML Model Information that can be provided by the NWDAF containing MTLF is specified in clause 6.2A.2 of TS 23.288 [5].</w:t>
      </w:r>
    </w:p>
    <w:p>
      <w:pPr>
        <w:pStyle w:val="21"/>
        <w:rPr>
          <w:rFonts w:eastAsia="宋体"/>
        </w:rPr>
      </w:pPr>
      <w:bookmarkStart w:id="5448" w:name="_Toc1371"/>
      <w:bookmarkStart w:id="5449" w:name="_Toc101170959"/>
      <w:bookmarkStart w:id="5450" w:name="_Toc28820"/>
      <w:bookmarkStart w:id="5451" w:name="_Toc104433188"/>
      <w:bookmarkStart w:id="5452" w:name="_Toc104467357"/>
      <w:bookmarkStart w:id="5453" w:name="_Toc104467644"/>
      <w:bookmarkStart w:id="5454" w:name="_Toc104467980"/>
      <w:r>
        <w:rPr>
          <w:rFonts w:eastAsia="宋体"/>
          <w:lang w:eastAsia="zh-CN"/>
        </w:rPr>
        <w:lastRenderedPageBreak/>
        <w:t>6.14</w:t>
      </w:r>
      <w:r>
        <w:rPr>
          <w:rFonts w:eastAsia="宋体"/>
          <w:lang w:eastAsia="ko-KR"/>
        </w:rPr>
        <w:tab/>
      </w:r>
      <w:r>
        <w:rPr>
          <w:rFonts w:eastAsia="宋体"/>
        </w:rPr>
        <w:t>Solution</w:t>
      </w:r>
      <w:r>
        <w:rPr>
          <w:rFonts w:eastAsia="宋体"/>
          <w:lang w:eastAsia="zh-CN"/>
        </w:rPr>
        <w:t xml:space="preserve"> #14</w:t>
      </w:r>
      <w:r>
        <w:rPr>
          <w:rFonts w:eastAsia="宋体"/>
        </w:rPr>
        <w:t>: Enhance trained ML Model sharing via ML Model format</w:t>
      </w:r>
      <w:bookmarkEnd w:id="5448"/>
      <w:bookmarkEnd w:id="5449"/>
      <w:bookmarkEnd w:id="5450"/>
      <w:bookmarkEnd w:id="5451"/>
      <w:bookmarkEnd w:id="5452"/>
      <w:bookmarkEnd w:id="5453"/>
      <w:bookmarkEnd w:id="5454"/>
    </w:p>
    <w:p>
      <w:pPr>
        <w:pStyle w:val="31"/>
      </w:pPr>
      <w:bookmarkStart w:id="5455" w:name="_Toc16973"/>
      <w:bookmarkStart w:id="5456" w:name="_Toc50023671"/>
      <w:bookmarkStart w:id="5457" w:name="_Toc27670"/>
      <w:bookmarkStart w:id="5458" w:name="_Toc54786377"/>
      <w:bookmarkStart w:id="5459" w:name="_Toc50579471"/>
      <w:bookmarkStart w:id="5460" w:name="_Toc31776"/>
      <w:bookmarkStart w:id="5461" w:name="_Toc50021733"/>
      <w:bookmarkStart w:id="5462" w:name="_Toc50021164"/>
      <w:bookmarkStart w:id="5463" w:name="_Toc50309739"/>
      <w:bookmarkStart w:id="5464" w:name="_Toc54779417"/>
      <w:bookmarkStart w:id="5465" w:name="_Toc54770062"/>
      <w:bookmarkStart w:id="5466" w:name="_Toc24508"/>
      <w:bookmarkStart w:id="5467" w:name="_Toc42770072"/>
      <w:bookmarkStart w:id="5468" w:name="_Toc57201228"/>
      <w:bookmarkStart w:id="5469" w:name="_Toc50022437"/>
      <w:bookmarkStart w:id="5470" w:name="_Toc44004371"/>
      <w:bookmarkStart w:id="5471" w:name="_Toc101170960"/>
      <w:bookmarkStart w:id="5472" w:name="_Toc50023086"/>
      <w:bookmarkStart w:id="5473" w:name="_Toc42779128"/>
      <w:bookmarkStart w:id="5474" w:name="_Toc30878"/>
      <w:bookmarkStart w:id="5475" w:name="_Toc59101619"/>
      <w:bookmarkStart w:id="5476" w:name="_Toc15327"/>
      <w:bookmarkStart w:id="5477" w:name="_Toc1971"/>
      <w:bookmarkStart w:id="5478" w:name="_Toc10839"/>
      <w:bookmarkStart w:id="5479" w:name="_Toc22183"/>
      <w:bookmarkStart w:id="5480" w:name="_Toc43393204"/>
      <w:bookmarkStart w:id="5481" w:name="_Toc57641266"/>
      <w:bookmarkStart w:id="5482" w:name="_Toc32304"/>
      <w:bookmarkStart w:id="5483" w:name="_Toc104433189"/>
      <w:bookmarkStart w:id="5484" w:name="_Toc104467358"/>
      <w:bookmarkStart w:id="5485" w:name="_Toc104467645"/>
      <w:bookmarkStart w:id="5486" w:name="_Toc104467981"/>
      <w:r>
        <w:t>6.</w:t>
      </w:r>
      <w:r>
        <w:rPr>
          <w:lang w:eastAsia="zh-CN"/>
        </w:rPr>
        <w:t>14</w:t>
      </w:r>
      <w:r>
        <w:t>.1</w:t>
      </w:r>
      <w:r>
        <w:tab/>
        <w:t>Description</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pPr>
        <w:rPr>
          <w:lang w:eastAsia="zh-CN"/>
        </w:rPr>
      </w:pPr>
      <w:r>
        <w:rPr>
          <w:lang w:eastAsia="zh-CN"/>
        </w:rPr>
        <w:t xml:space="preserve">This is a solution for the Key Issue#5: </w:t>
      </w:r>
      <w:r>
        <w:rPr>
          <w:rFonts w:eastAsia="宋体"/>
        </w:rPr>
        <w:t>Enhance trained ML Model sharing</w:t>
      </w:r>
      <w:r>
        <w:rPr>
          <w:lang w:eastAsia="zh-CN"/>
        </w:rPr>
        <w:t>.</w:t>
      </w:r>
    </w:p>
    <w:p>
      <w:pPr>
        <w:pStyle w:val="41"/>
      </w:pPr>
      <w:bookmarkStart w:id="5487" w:name="_Toc16165"/>
      <w:bookmarkStart w:id="5488" w:name="_Toc50309740"/>
      <w:bookmarkStart w:id="5489" w:name="_Toc43393205"/>
      <w:bookmarkStart w:id="5490" w:name="_Toc50022438"/>
      <w:bookmarkStart w:id="5491" w:name="_Toc42770073"/>
      <w:bookmarkStart w:id="5492" w:name="_Toc11563"/>
      <w:bookmarkStart w:id="5493" w:name="_Toc15401"/>
      <w:bookmarkStart w:id="5494" w:name="_Toc11847"/>
      <w:bookmarkStart w:id="5495" w:name="_Toc7439"/>
      <w:bookmarkStart w:id="5496" w:name="_Toc20072"/>
      <w:bookmarkStart w:id="5497" w:name="_Toc50023087"/>
      <w:bookmarkStart w:id="5498" w:name="_Toc50021165"/>
      <w:bookmarkStart w:id="5499" w:name="_Toc57641267"/>
      <w:bookmarkStart w:id="5500" w:name="_Toc54786378"/>
      <w:bookmarkStart w:id="5501" w:name="_Toc18556"/>
      <w:bookmarkStart w:id="5502" w:name="_Toc50023672"/>
      <w:bookmarkStart w:id="5503" w:name="_Toc54770063"/>
      <w:bookmarkStart w:id="5504" w:name="_Toc57201229"/>
      <w:bookmarkStart w:id="5505" w:name="_Toc50579472"/>
      <w:bookmarkStart w:id="5506" w:name="_Toc30495"/>
      <w:bookmarkStart w:id="5507" w:name="_Toc44004372"/>
      <w:bookmarkStart w:id="5508" w:name="_Toc42779129"/>
      <w:bookmarkStart w:id="5509" w:name="_Toc59101620"/>
      <w:bookmarkStart w:id="5510" w:name="_Toc101170961"/>
      <w:bookmarkStart w:id="5511" w:name="_Toc50021734"/>
      <w:bookmarkStart w:id="5512" w:name="_Toc26940"/>
      <w:bookmarkStart w:id="5513" w:name="_Toc54779418"/>
      <w:bookmarkStart w:id="5514" w:name="_Toc104433190"/>
      <w:bookmarkStart w:id="5515" w:name="_Toc104467646"/>
      <w:bookmarkStart w:id="5516" w:name="_Toc104467982"/>
      <w:r>
        <w:t>6.</w:t>
      </w:r>
      <w:r>
        <w:rPr>
          <w:lang w:eastAsia="zh-CN"/>
        </w:rPr>
        <w:t>14</w:t>
      </w:r>
      <w:r>
        <w:t>.1.1</w:t>
      </w:r>
      <w:r>
        <w:tab/>
        <w:t>General</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pPr>
        <w:rPr>
          <w:rFonts w:eastAsia="微软雅黑"/>
          <w:szCs w:val="22"/>
          <w:lang w:eastAsia="zh-CN"/>
        </w:rPr>
      </w:pPr>
      <w:bookmarkStart w:id="5517" w:name="_Toc57641268"/>
      <w:bookmarkStart w:id="5518" w:name="_Toc54786379"/>
      <w:bookmarkStart w:id="5519" w:name="_Toc50021166"/>
      <w:bookmarkStart w:id="5520" w:name="_Toc50579473"/>
      <w:bookmarkStart w:id="5521" w:name="_Toc54779419"/>
      <w:bookmarkStart w:id="5522" w:name="_Toc50309741"/>
      <w:bookmarkStart w:id="5523" w:name="_Toc50022439"/>
      <w:bookmarkStart w:id="5524" w:name="_Toc59101621"/>
      <w:bookmarkStart w:id="5525" w:name="_Toc50021735"/>
      <w:bookmarkStart w:id="5526" w:name="_Toc57201230"/>
      <w:bookmarkStart w:id="5527" w:name="_Toc50023088"/>
      <w:bookmarkStart w:id="5528" w:name="_Toc44004373"/>
      <w:bookmarkStart w:id="5529" w:name="_Toc54770064"/>
      <w:bookmarkStart w:id="5530" w:name="_Toc50023673"/>
      <w:bookmarkStart w:id="5531" w:name="_Toc43393206"/>
      <w:r>
        <w:rPr>
          <w:rFonts w:eastAsia="微软雅黑"/>
          <w:szCs w:val="22"/>
          <w:lang w:eastAsia="zh-CN"/>
        </w:rPr>
        <w:t>As shown in Figure1, ML model(s) is trained and inferred based on some specific AI framework (e.g. TensorFlow, Pytorch, Caffe, etc.) and it cannot be understood and used by other AI frameworks because the properties of each AI framework (e.g.</w:t>
      </w:r>
      <w:r>
        <w:t xml:space="preserve"> </w:t>
      </w:r>
      <w:r>
        <w:rPr>
          <w:rFonts w:eastAsia="微软雅黑"/>
          <w:szCs w:val="22"/>
          <w:lang w:eastAsia="zh-CN"/>
        </w:rPr>
        <w:t>Network topology, Execution flow, Data format, Supporting language) are different.</w:t>
      </w:r>
    </w:p>
    <w:p>
      <w:pPr>
        <w:pStyle w:val="TH"/>
        <w:rPr>
          <w:rFonts w:eastAsia="微软雅黑"/>
          <w:lang w:eastAsia="zh-CN"/>
        </w:rPr>
      </w:pPr>
      <w:r>
        <w:rPr>
          <w:rFonts w:eastAsia="微软雅黑"/>
          <w:noProof/>
          <w:lang w:val="en-US" w:eastAsia="zh-CN"/>
        </w:rPr>
        <w:drawing>
          <wp:inline distT="0" distB="0" distL="0" distR="0">
            <wp:extent cx="4953000" cy="1455420"/>
            <wp:effectExtent l="0" t="0" r="0" b="0"/>
            <wp:docPr id="3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4953000" cy="1455420"/>
                    </a:xfrm>
                    <a:prstGeom prst="rect">
                      <a:avLst/>
                    </a:prstGeom>
                    <a:noFill/>
                    <a:ln>
                      <a:noFill/>
                    </a:ln>
                  </pic:spPr>
                </pic:pic>
              </a:graphicData>
            </a:graphic>
          </wp:inline>
        </w:drawing>
      </w:r>
    </w:p>
    <w:p>
      <w:pPr>
        <w:pStyle w:val="TF"/>
        <w:rPr>
          <w:lang w:eastAsia="en-US"/>
        </w:rPr>
      </w:pPr>
      <w:r>
        <w:rPr>
          <w:lang w:eastAsia="en-US"/>
        </w:rPr>
        <w:t>Figure 6.14.1.1-1: Problem of ML model(s) sharing between different AI Frameworks</w:t>
      </w:r>
    </w:p>
    <w:p>
      <w:pPr>
        <w:rPr>
          <w:rFonts w:eastAsia="微软雅黑"/>
          <w:lang w:eastAsia="zh-CN"/>
        </w:rPr>
      </w:pPr>
      <w:r>
        <w:rPr>
          <w:rFonts w:eastAsia="微软雅黑"/>
        </w:rPr>
        <w:t xml:space="preserve">As shown in Figure </w:t>
      </w:r>
      <w:r>
        <w:t>6.14.1.1-</w:t>
      </w:r>
      <w:r>
        <w:rPr>
          <w:rFonts w:eastAsia="微软雅黑"/>
        </w:rPr>
        <w:t xml:space="preserve">2, it is proposed to enhance ML model sharing between different AI Frameworks via ML model Format such as </w:t>
      </w:r>
      <w:hyperlink r:id="rId68" w:anchor="buildModel" w:history="1">
        <w:r>
          <w:rPr>
            <w:rFonts w:eastAsia="微软雅黑"/>
            <w:color w:val="0000FF"/>
            <w:u w:val="single"/>
          </w:rPr>
          <w:t>ONNX(Open Neuro Network Exchange)</w:t>
        </w:r>
      </w:hyperlink>
      <w:r>
        <w:rPr>
          <w:rFonts w:eastAsia="微软雅黑"/>
        </w:rPr>
        <w:t>, which is an open format built to represent machine learning models. ONNX defines a common set of operators - the building blocks of machine learning and deep learning models - and a common file format to enable AI developers to use models with a variety of frameworks, tools, runtimes, and compilers, for example:</w:t>
      </w:r>
    </w:p>
    <w:p>
      <w:pPr>
        <w:pStyle w:val="B1"/>
        <w:rPr>
          <w:rFonts w:eastAsia="等线"/>
          <w:lang w:eastAsia="zh-CN"/>
        </w:rPr>
      </w:pPr>
      <w:r>
        <w:rPr>
          <w:rFonts w:eastAsia="等线"/>
        </w:rPr>
        <w:t>1).</w:t>
      </w:r>
      <w:r>
        <w:rPr>
          <w:rFonts w:eastAsia="等线"/>
        </w:rPr>
        <w:tab/>
        <w:t>For a NWDAF (containing MTLF) with TensorFlow AI framework, it only needs to convert a TensorFlow specific ML Mode file to an open ONNX ML Model file, which can be consumed by any NWDAF(AnLF) who supports open ONNX ML Model.</w:t>
      </w:r>
    </w:p>
    <w:p>
      <w:pPr>
        <w:pStyle w:val="B1"/>
        <w:rPr>
          <w:rFonts w:eastAsia="等线"/>
          <w:lang w:eastAsia="zh-CN"/>
        </w:rPr>
      </w:pPr>
      <w:r>
        <w:rPr>
          <w:rFonts w:eastAsia="等线"/>
        </w:rPr>
        <w:t>2).</w:t>
      </w:r>
      <w:r>
        <w:rPr>
          <w:rFonts w:eastAsia="等线"/>
        </w:rPr>
        <w:tab/>
        <w:t>For a NWDAF (containing AnLF) who supports open ONNX ML Model, it interacts with the NWDAF (containing MTLF) to retrieve the open ONNX ML Model file, which will be converted by NWDAF (containing AnLF) to Caffe specific ML Model file.</w:t>
      </w:r>
    </w:p>
    <w:p>
      <w:pPr>
        <w:pStyle w:val="EditorsNote"/>
        <w:rPr>
          <w:lang w:eastAsia="en-US"/>
        </w:rPr>
      </w:pPr>
      <w:r>
        <w:t>Editor's note:</w:t>
      </w:r>
      <w:r>
        <w:tab/>
        <w:t xml:space="preserve">ONNX is just an example of format for ML model, and which open format for ML Model </w:t>
      </w:r>
      <w:ins w:id="5532" w:author="S2-2205099" w:date="2022-05-25T18:35:00Z">
        <w:r>
          <w:rPr>
            <w:color w:val="000000"/>
          </w:rPr>
          <w:t xml:space="preserve">and the associated software support for the ML model </w:t>
        </w:r>
      </w:ins>
      <w:r>
        <w:t>is used is FFS.</w:t>
      </w:r>
    </w:p>
    <w:p>
      <w:pPr>
        <w:pStyle w:val="TH"/>
        <w:rPr>
          <w:lang w:eastAsia="zh-CN"/>
        </w:rPr>
      </w:pPr>
      <w:r>
        <w:rPr>
          <w:noProof/>
          <w:lang w:val="en-US" w:eastAsia="zh-CN"/>
        </w:rPr>
        <w:drawing>
          <wp:inline distT="0" distB="0" distL="0" distR="0">
            <wp:extent cx="5052060" cy="1600200"/>
            <wp:effectExtent l="0" t="0" r="0" b="0"/>
            <wp:docPr id="3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5052060" cy="1600200"/>
                    </a:xfrm>
                    <a:prstGeom prst="rect">
                      <a:avLst/>
                    </a:prstGeom>
                    <a:noFill/>
                    <a:ln>
                      <a:noFill/>
                    </a:ln>
                  </pic:spPr>
                </pic:pic>
              </a:graphicData>
            </a:graphic>
          </wp:inline>
        </w:drawing>
      </w:r>
    </w:p>
    <w:p>
      <w:pPr>
        <w:pStyle w:val="TF"/>
        <w:spacing w:after="120"/>
        <w:rPr>
          <w:lang w:eastAsia="en-US"/>
        </w:rPr>
      </w:pPr>
      <w:r>
        <w:rPr>
          <w:lang w:eastAsia="en-US"/>
        </w:rPr>
        <w:t>Figure 6.14.1.1-2: Open ML model Format to support ML model sharing</w:t>
      </w:r>
    </w:p>
    <w:p>
      <w:pPr>
        <w:pStyle w:val="NO"/>
        <w:rPr>
          <w:rStyle w:val="EditorsNoteChar"/>
          <w:rFonts w:eastAsia="Malgun Gothic"/>
          <w:color w:val="000000"/>
          <w:lang w:eastAsia="en-US"/>
        </w:rPr>
      </w:pPr>
      <w:r>
        <w:rPr>
          <w:rFonts w:eastAsia="Malgun Gothic"/>
        </w:rPr>
        <w:t>NOTE:</w:t>
      </w:r>
      <w:r>
        <w:rPr>
          <w:rFonts w:eastAsia="Malgun Gothic"/>
        </w:rPr>
        <w:tab/>
        <w:t xml:space="preserve">In addition, </w:t>
      </w:r>
      <w:hyperlink r:id="rId70" w:history="1">
        <w:r>
          <w:rPr>
            <w:rFonts w:eastAsia="Malgun Gothic"/>
            <w:color w:val="0000FF"/>
            <w:u w:val="single"/>
          </w:rPr>
          <w:t>MPEG and JVET</w:t>
        </w:r>
      </w:hyperlink>
      <w:r>
        <w:rPr>
          <w:rFonts w:eastAsia="Malgun Gothic"/>
        </w:rPr>
        <w:t xml:space="preserve"> is studying how to use AI/ML model for video coding, where AI/ML model sharing between different companies has been conducted for video coding evaluation and crosscheck purposes:</w:t>
      </w:r>
    </w:p>
    <w:p>
      <w:pPr>
        <w:pStyle w:val="B4"/>
        <w:rPr>
          <w:rStyle w:val="EditorsNoteChar"/>
          <w:rFonts w:eastAsia="Malgun Gothic"/>
          <w:color w:val="000000"/>
          <w:lang w:eastAsia="zh-CN"/>
        </w:rPr>
      </w:pPr>
      <w:r>
        <w:t>-</w:t>
      </w:r>
      <w:r>
        <w:tab/>
      </w:r>
      <w:r>
        <w:rPr>
          <w:rFonts w:eastAsia="Malgun Gothic"/>
        </w:rPr>
        <w:t>Observations from JVET shows that conversion to/from ONNX can be done from various framework.</w:t>
      </w:r>
    </w:p>
    <w:p>
      <w:pPr>
        <w:pStyle w:val="B4"/>
        <w:rPr>
          <w:rStyle w:val="EditorsNoteChar"/>
          <w:rFonts w:eastAsia="Malgun Gothic"/>
          <w:color w:val="000000"/>
          <w:lang w:eastAsia="zh-CN"/>
        </w:rPr>
      </w:pPr>
      <w:r>
        <w:lastRenderedPageBreak/>
        <w:t>-</w:t>
      </w:r>
      <w:r>
        <w:tab/>
      </w:r>
      <w:r>
        <w:rPr>
          <w:rFonts w:eastAsia="Malgun Gothic"/>
        </w:rPr>
        <w:t>It was agreed to use ONNX format for model description for companies' evaluation of model performance.</w:t>
      </w:r>
    </w:p>
    <w:p>
      <w:pPr>
        <w:pStyle w:val="B4"/>
        <w:rPr>
          <w:rStyle w:val="EditorsNoteChar"/>
          <w:rFonts w:eastAsia="Malgun Gothic"/>
          <w:color w:val="000000"/>
          <w:lang w:eastAsia="zh-CN"/>
        </w:rPr>
      </w:pPr>
      <w:r>
        <w:t>-</w:t>
      </w:r>
      <w:r>
        <w:tab/>
      </w:r>
      <w:r>
        <w:rPr>
          <w:rFonts w:eastAsia="Malgun Gothic"/>
        </w:rPr>
        <w:t xml:space="preserve">Please refer to </w:t>
      </w:r>
      <w:hyperlink r:id="rId71" w:history="1">
        <w:r>
          <w:rPr>
            <w:color w:val="0000FF"/>
            <w:u w:val="single"/>
          </w:rPr>
          <w:t>https://jvet-experts.org/</w:t>
        </w:r>
      </w:hyperlink>
      <w:r>
        <w:rPr>
          <w:rFonts w:eastAsia="Malgun Gothic"/>
        </w:rPr>
        <w:t xml:space="preserve"> for detailed information.</w:t>
      </w:r>
    </w:p>
    <w:p>
      <w:pPr>
        <w:pStyle w:val="41"/>
      </w:pPr>
      <w:bookmarkStart w:id="5533" w:name="_Toc27511"/>
      <w:bookmarkStart w:id="5534" w:name="_Toc101170962"/>
      <w:bookmarkStart w:id="5535" w:name="_Toc104433191"/>
      <w:bookmarkStart w:id="5536" w:name="_Toc104467647"/>
      <w:bookmarkStart w:id="5537" w:name="_Toc104467983"/>
      <w:r>
        <w:t>6.14.1.2</w:t>
      </w:r>
      <w:r>
        <w:tab/>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r>
        <w:rPr>
          <w:lang w:eastAsia="zh-CN"/>
        </w:rPr>
        <w:t xml:space="preserve">Registration and discovery of NWDAF (containing MTLF) with </w:t>
      </w:r>
      <w:r>
        <w:rPr>
          <w:rFonts w:eastAsia="宋体"/>
        </w:rPr>
        <w:t>ML model Format Information</w:t>
      </w:r>
      <w:bookmarkEnd w:id="5533"/>
      <w:bookmarkEnd w:id="5534"/>
      <w:bookmarkEnd w:id="5535"/>
      <w:bookmarkEnd w:id="5536"/>
      <w:bookmarkEnd w:id="5537"/>
    </w:p>
    <w:p>
      <w:pPr>
        <w:pStyle w:val="TH"/>
        <w:rPr>
          <w:rFonts w:eastAsia="Yu Mincho"/>
        </w:rPr>
      </w:pPr>
      <w:r>
        <w:rPr>
          <w:rFonts w:eastAsia="宋体"/>
        </w:rPr>
        <w:object w:dxaOrig="7636" w:dyaOrig="5215">
          <v:shape id="_x0000_i1047" type="#_x0000_t75" style="width:384pt;height:264pt" o:ole="">
            <v:imagedata r:id="rId72" o:title=""/>
          </v:shape>
          <o:OLEObject Type="Embed" ProgID="Visio.Drawing.11" ShapeID="_x0000_i1047" DrawAspect="Content" ObjectID="_1715085462" r:id="rId73"/>
        </w:object>
      </w:r>
    </w:p>
    <w:p>
      <w:pPr>
        <w:pStyle w:val="TF"/>
        <w:rPr>
          <w:lang w:eastAsia="en-US"/>
        </w:rPr>
      </w:pPr>
      <w:r>
        <w:t>Figure 6.14.1.2-1: Registration and discovery for NWDAF(MTLF) with open ML model Format</w:t>
      </w:r>
    </w:p>
    <w:p>
      <w:pPr>
        <w:pStyle w:val="B1"/>
        <w:overflowPunct/>
        <w:autoSpaceDE/>
        <w:autoSpaceDN/>
        <w:adjustRightInd/>
        <w:textAlignment w:val="auto"/>
        <w:rPr>
          <w:lang w:eastAsia="en-US"/>
        </w:rPr>
      </w:pPr>
      <w:r>
        <w:rPr>
          <w:lang w:eastAsia="en-US"/>
        </w:rPr>
        <w:t>1-3.</w:t>
      </w:r>
      <w:r>
        <w:rPr>
          <w:lang w:eastAsia="en-US"/>
        </w:rPr>
        <w:tab/>
        <w:t>The NWDAF (containing MTLF) registers its NF profile (Address of NWDAF (containing MTLF), Supported Analytics ID, Supported ML Model Format Information, Supported AI Framework Information) into NRF.</w:t>
      </w:r>
    </w:p>
    <w:p>
      <w:pPr>
        <w:pStyle w:val="B1"/>
        <w:rPr>
          <w:rFonts w:eastAsia="微软雅黑"/>
          <w:szCs w:val="22"/>
          <w:lang w:eastAsia="zh-CN"/>
        </w:rPr>
      </w:pPr>
      <w:r>
        <w:rPr>
          <w:lang w:eastAsia="zh-CN"/>
        </w:rPr>
        <w:tab/>
        <w:t xml:space="preserve">The Supported </w:t>
      </w:r>
      <w:r>
        <w:rPr>
          <w:rFonts w:eastAsia="微软雅黑"/>
          <w:szCs w:val="22"/>
          <w:lang w:eastAsia="zh-CN"/>
        </w:rPr>
        <w:t>ML Model Format Information</w:t>
      </w:r>
      <w:r>
        <w:rPr>
          <w:lang w:eastAsia="zh-CN"/>
        </w:rPr>
        <w:t xml:space="preserve"> indicates which </w:t>
      </w:r>
      <w:r>
        <w:rPr>
          <w:rFonts w:eastAsia="微软雅黑"/>
          <w:szCs w:val="22"/>
          <w:lang w:eastAsia="zh-CN"/>
        </w:rPr>
        <w:t xml:space="preserve">ML Model Format </w:t>
      </w:r>
      <w:r>
        <w:rPr>
          <w:lang w:eastAsia="zh-CN"/>
        </w:rPr>
        <w:t xml:space="preserve">is supported. For example, the trained </w:t>
      </w:r>
      <w:r>
        <w:rPr>
          <w:rFonts w:eastAsia="微软雅黑"/>
          <w:szCs w:val="22"/>
          <w:lang w:eastAsia="zh-CN"/>
        </w:rPr>
        <w:t xml:space="preserve">ML Mode by the </w:t>
      </w:r>
      <w:r>
        <w:rPr>
          <w:lang w:eastAsia="zh-CN"/>
        </w:rPr>
        <w:t xml:space="preserve">NWDAF (containing MTLF) </w:t>
      </w:r>
      <w:r>
        <w:rPr>
          <w:rFonts w:eastAsia="微软雅黑"/>
          <w:szCs w:val="22"/>
          <w:lang w:eastAsia="zh-CN"/>
        </w:rPr>
        <w:t>can be converted to an ONNX ML Model file.</w:t>
      </w:r>
    </w:p>
    <w:p>
      <w:pPr>
        <w:pStyle w:val="B1"/>
        <w:rPr>
          <w:lang w:eastAsia="zh-CN"/>
        </w:rPr>
      </w:pPr>
      <w:r>
        <w:rPr>
          <w:rFonts w:eastAsia="微软雅黑"/>
          <w:szCs w:val="22"/>
          <w:lang w:eastAsia="zh-CN"/>
        </w:rPr>
        <w:tab/>
        <w:t xml:space="preserve">The </w:t>
      </w:r>
      <w:r>
        <w:rPr>
          <w:lang w:eastAsia="zh-CN"/>
        </w:rPr>
        <w:t xml:space="preserve">Supported </w:t>
      </w:r>
      <w:r>
        <w:rPr>
          <w:rFonts w:eastAsia="微软雅黑"/>
          <w:szCs w:val="22"/>
          <w:lang w:eastAsia="zh-CN"/>
        </w:rPr>
        <w:t xml:space="preserve">AI Framework Information </w:t>
      </w:r>
      <w:r>
        <w:rPr>
          <w:lang w:eastAsia="zh-CN"/>
        </w:rPr>
        <w:t xml:space="preserve">indicates which AI </w:t>
      </w:r>
      <w:r>
        <w:rPr>
          <w:rFonts w:eastAsia="微软雅黑"/>
          <w:szCs w:val="22"/>
          <w:lang w:eastAsia="zh-CN"/>
        </w:rPr>
        <w:t>Framework (e.g. Tensor Flow, Pythorch, Caffe) is used to train the ML Model</w:t>
      </w:r>
      <w:r>
        <w:rPr>
          <w:lang w:eastAsia="zh-CN"/>
        </w:rPr>
        <w:t>.</w:t>
      </w:r>
    </w:p>
    <w:p>
      <w:pPr>
        <w:pStyle w:val="EditorsNote"/>
        <w:rPr>
          <w:lang w:eastAsia="en-US"/>
        </w:rPr>
      </w:pPr>
      <w:r>
        <w:t>Editor's note:</w:t>
      </w:r>
      <w:r>
        <w:tab/>
        <w:t>It is FFS how to protect the ML model privacy in the MTLF, if the AnLF and the MTLF belongs to different vendors</w:t>
      </w:r>
      <w:ins w:id="5538" w:author="S2-2205099" w:date="2022-05-25T18:36:00Z">
        <w:r>
          <w:t xml:space="preserve"> and coordination with SA3 is needed</w:t>
        </w:r>
      </w:ins>
      <w:r>
        <w:t>.</w:t>
      </w:r>
    </w:p>
    <w:p>
      <w:pPr>
        <w:pStyle w:val="EditorsNote"/>
        <w:rPr>
          <w:lang w:eastAsia="en-US"/>
        </w:rPr>
      </w:pPr>
      <w:r>
        <w:t>Editor's note:</w:t>
      </w:r>
      <w:r>
        <w:tab/>
        <w:t>It is FFS on what model metadata should be included in the model sharing procedure.</w:t>
      </w:r>
    </w:p>
    <w:p>
      <w:pPr>
        <w:pStyle w:val="EditorsNote"/>
        <w:rPr>
          <w:del w:id="5539" w:author="S2-2205099" w:date="2022-05-25T18:36:00Z"/>
          <w:lang w:eastAsia="en-US"/>
        </w:rPr>
      </w:pPr>
      <w:del w:id="5540" w:author="S2-2205099" w:date="2022-05-25T18:36:00Z">
        <w:r>
          <w:delText>Editor's note:</w:delText>
        </w:r>
        <w:r>
          <w:tab/>
          <w:delText>Whether and which information should be included in the discovery request to NRF to improve the efficiency for MTLF discovery is FFS.</w:delText>
        </w:r>
      </w:del>
    </w:p>
    <w:p>
      <w:pPr>
        <w:pStyle w:val="B1"/>
        <w:rPr>
          <w:lang w:eastAsia="en-US"/>
        </w:rPr>
      </w:pPr>
      <w:r>
        <w:t>4-6.</w:t>
      </w:r>
      <w:r>
        <w:tab/>
        <w:t>The NWDAF (containing AnLF) is to discover multiple NWDAFs (containing MTLF) via the NRF by invoking the Nnrf_NFDiscovery_Request (Analytics ID, ML Model Format Information, AI Framework Information) service operation.</w:t>
      </w:r>
    </w:p>
    <w:p>
      <w:pPr>
        <w:pStyle w:val="B1"/>
        <w:rPr>
          <w:lang w:eastAsia="en-US"/>
        </w:rPr>
      </w:pPr>
      <w:r>
        <w:tab/>
        <w:t>The NRF notifies the NWDAF (containing AnLF) with one or more NWDAF (containing MTLF) instances.</w:t>
      </w:r>
    </w:p>
    <w:p>
      <w:pPr>
        <w:pStyle w:val="B1"/>
        <w:rPr>
          <w:lang w:eastAsia="en-US"/>
        </w:rPr>
      </w:pPr>
      <w:r>
        <w:t>7.</w:t>
      </w:r>
      <w:r>
        <w:tab/>
        <w:t>The NWDAF (containing AnLF) selects a NWDAF (containing MTLF) and then subscribes to the chosen NWDAF (containing MTLF1) a trained ML Model by invoking the Nnwdaf_MLModelProvision (Analytics ID, ML Model Format Information, AI Framework Information) service operation.</w:t>
      </w:r>
    </w:p>
    <w:p>
      <w:pPr>
        <w:pStyle w:val="B1"/>
        <w:rPr>
          <w:lang w:eastAsia="en-US"/>
        </w:rPr>
      </w:pPr>
      <w:r>
        <w:t>8.</w:t>
      </w:r>
      <w:r>
        <w:tab/>
        <w:t>The chosen NWDAF (containing MTLF1) notifies the NWDAF (containing AnLF) with the ML model information by invoking Nnwdaf_MLModelProvision_Notify service operation.</w:t>
      </w:r>
    </w:p>
    <w:p>
      <w:pPr>
        <w:pStyle w:val="B1"/>
        <w:rPr>
          <w:lang w:eastAsia="en-US"/>
        </w:rPr>
      </w:pPr>
      <w:r>
        <w:rPr>
          <w:lang w:eastAsia="en-US"/>
        </w:rPr>
        <w:tab/>
        <w:t xml:space="preserve">The ML model </w:t>
      </w:r>
      <w:ins w:id="5541" w:author="S2-2205099" w:date="2022-05-25T18:36:00Z">
        <w:r>
          <w:rPr>
            <w:lang w:eastAsia="en-US"/>
          </w:rPr>
          <w:t xml:space="preserve">Information includes </w:t>
        </w:r>
      </w:ins>
      <w:del w:id="5542" w:author="S2-2205099" w:date="2022-05-25T18:36:00Z">
        <w:r>
          <w:rPr>
            <w:lang w:eastAsia="en-US"/>
          </w:rPr>
          <w:delText xml:space="preserve">is </w:delText>
        </w:r>
      </w:del>
      <w:r>
        <w:rPr>
          <w:lang w:eastAsia="en-US"/>
        </w:rPr>
        <w:t>either an ML Model file (e.g. an open ONNX ML Model file) or a specific AI Framework ML Model file (e.g. a TensorFlow specific ML Model file), respectively.</w:t>
      </w:r>
    </w:p>
    <w:p>
      <w:pPr>
        <w:pStyle w:val="31"/>
        <w:rPr>
          <w:ins w:id="5543" w:author="S2-2205099" w:date="2022-05-25T18:37:00Z"/>
          <w:color w:val="000000"/>
          <w:lang w:eastAsia="zh-CN"/>
        </w:rPr>
      </w:pPr>
      <w:bookmarkStart w:id="5544" w:name="_Toc14308"/>
      <w:bookmarkStart w:id="5545" w:name="_Toc104433192"/>
      <w:bookmarkStart w:id="5546" w:name="_Toc104467359"/>
      <w:bookmarkStart w:id="5547" w:name="_Toc104467648"/>
      <w:bookmarkStart w:id="5548" w:name="_Toc104467984"/>
      <w:bookmarkStart w:id="5549" w:name="_Toc3768"/>
      <w:bookmarkStart w:id="5550" w:name="_Toc101170963"/>
      <w:ins w:id="5551" w:author="S2-2205099" w:date="2022-05-25T18:37:00Z">
        <w:r>
          <w:rPr>
            <w:color w:val="000000"/>
            <w:lang w:eastAsia="zh-CN"/>
          </w:rPr>
          <w:lastRenderedPageBreak/>
          <w:t>6.14.3</w:t>
        </w:r>
        <w:r>
          <w:rPr>
            <w:color w:val="000000"/>
            <w:lang w:eastAsia="zh-CN"/>
          </w:rPr>
          <w:tab/>
        </w:r>
        <w:r>
          <w:rPr>
            <w:color w:val="000000"/>
          </w:rPr>
          <w:t xml:space="preserve">Impacts on </w:t>
        </w:r>
        <w:r>
          <w:rPr>
            <w:color w:val="000000"/>
            <w:lang w:eastAsia="zh-CN"/>
          </w:rPr>
          <w:t>e</w:t>
        </w:r>
        <w:r>
          <w:rPr>
            <w:color w:val="000000"/>
          </w:rPr>
          <w:t xml:space="preserve">xisting </w:t>
        </w:r>
        <w:r>
          <w:rPr>
            <w:color w:val="000000"/>
            <w:lang w:eastAsia="zh-CN"/>
          </w:rPr>
          <w:t>n</w:t>
        </w:r>
        <w:r>
          <w:rPr>
            <w:color w:val="000000"/>
          </w:rPr>
          <w:t xml:space="preserve">odes and </w:t>
        </w:r>
        <w:r>
          <w:rPr>
            <w:color w:val="000000"/>
            <w:lang w:eastAsia="zh-CN"/>
          </w:rPr>
          <w:t>f</w:t>
        </w:r>
        <w:r>
          <w:rPr>
            <w:color w:val="000000"/>
          </w:rPr>
          <w:t>unctionality</w:t>
        </w:r>
        <w:bookmarkEnd w:id="5544"/>
        <w:bookmarkEnd w:id="5545"/>
        <w:bookmarkEnd w:id="5546"/>
        <w:bookmarkEnd w:id="5547"/>
        <w:bookmarkEnd w:id="5548"/>
      </w:ins>
    </w:p>
    <w:p>
      <w:pPr>
        <w:rPr>
          <w:ins w:id="5552" w:author="S2-2205099" w:date="2022-05-25T18:37:00Z"/>
        </w:rPr>
      </w:pPr>
      <w:ins w:id="5553" w:author="S2-2205099" w:date="2022-05-25T18:37:00Z">
        <w:r>
          <w:t>NWDAF(</w:t>
        </w:r>
        <w:del w:id="5554" w:author="Rapporteur" w:date="2022-05-26T14:49:00Z">
          <w:r>
            <w:delText xml:space="preserve"> </w:delText>
          </w:r>
        </w:del>
        <w:r>
          <w:t>MTLF):</w:t>
        </w:r>
      </w:ins>
    </w:p>
    <w:p>
      <w:pPr>
        <w:pStyle w:val="B1"/>
        <w:rPr>
          <w:ins w:id="5555" w:author="S2-2205099" w:date="2022-05-25T18:37:00Z"/>
          <w:lang w:eastAsia="zh-CN"/>
        </w:rPr>
      </w:pPr>
      <w:ins w:id="5556" w:author="S2-2205099" w:date="2022-05-25T18:37:00Z">
        <w:r>
          <w:rPr>
            <w:lang w:eastAsia="zh-CN"/>
          </w:rPr>
          <w:t>-</w:t>
        </w:r>
        <w:r>
          <w:rPr>
            <w:lang w:eastAsia="zh-CN"/>
          </w:rPr>
          <w:tab/>
          <w:t>register “</w:t>
        </w:r>
        <w:r>
          <w:rPr>
            <w:lang w:eastAsia="en-US"/>
          </w:rPr>
          <w:t>Supported ML Model Format Information, Supported AI Framework Information”</w:t>
        </w:r>
        <w:r>
          <w:rPr>
            <w:lang w:eastAsia="zh-CN"/>
          </w:rPr>
          <w:t xml:space="preserve"> in NF profile to NRF.</w:t>
        </w:r>
      </w:ins>
    </w:p>
    <w:p>
      <w:pPr>
        <w:pStyle w:val="B1"/>
        <w:rPr>
          <w:ins w:id="5557" w:author="S2-2205099" w:date="2022-05-25T18:37:00Z"/>
          <w:lang w:eastAsia="zh-CN"/>
        </w:rPr>
      </w:pPr>
      <w:ins w:id="5558" w:author="S2-2205099" w:date="2022-05-25T18:37:00Z">
        <w:r>
          <w:rPr>
            <w:lang w:eastAsia="zh-CN"/>
          </w:rPr>
          <w:t>-</w:t>
        </w:r>
        <w:del w:id="5559" w:author="Rapporteur" w:date="2022-05-26T01:24:00Z">
          <w:r>
            <w:rPr>
              <w:lang w:eastAsia="zh-CN"/>
            </w:rPr>
            <w:delText xml:space="preserve">  </w:delText>
          </w:r>
        </w:del>
      </w:ins>
      <w:ins w:id="5560" w:author="Rapporteur" w:date="2022-05-26T01:24:00Z">
        <w:r>
          <w:rPr>
            <w:lang w:eastAsia="zh-CN"/>
          </w:rPr>
          <w:tab/>
        </w:r>
      </w:ins>
      <w:ins w:id="5561" w:author="S2-2205099" w:date="2022-05-25T18:37:00Z">
        <w:r>
          <w:rPr>
            <w:lang w:eastAsia="zh-CN"/>
          </w:rPr>
          <w:t xml:space="preserve">provide ML Model Information per </w:t>
        </w:r>
        <w:r>
          <w:rPr>
            <w:lang w:eastAsia="en-US"/>
          </w:rPr>
          <w:t xml:space="preserve">Supported ML Model Format Information/Supported AI Framework Information as indicated in </w:t>
        </w:r>
        <w:r>
          <w:t>Nnwdaf_MLModelProvision.</w:t>
        </w:r>
      </w:ins>
    </w:p>
    <w:p>
      <w:pPr>
        <w:rPr>
          <w:ins w:id="5562" w:author="S2-2205099" w:date="2022-05-25T18:37:00Z"/>
          <w:lang w:eastAsia="zh-CN"/>
        </w:rPr>
      </w:pPr>
      <w:ins w:id="5563" w:author="S2-2205099" w:date="2022-05-25T18:37:00Z">
        <w:r>
          <w:rPr>
            <w:lang w:eastAsia="zh-CN"/>
          </w:rPr>
          <w:t>NRF:</w:t>
        </w:r>
      </w:ins>
    </w:p>
    <w:p>
      <w:pPr>
        <w:pStyle w:val="B1"/>
        <w:rPr>
          <w:ins w:id="5564" w:author="S2-2205099" w:date="2022-05-25T18:37:00Z"/>
          <w:lang w:eastAsia="zh-CN"/>
        </w:rPr>
      </w:pPr>
      <w:ins w:id="5565" w:author="S2-2205099" w:date="2022-05-25T18:37:00Z">
        <w:r>
          <w:rPr>
            <w:rFonts w:eastAsia="Malgun Gothic"/>
            <w:lang w:eastAsia="zh-CN"/>
          </w:rPr>
          <w:t>-</w:t>
        </w:r>
        <w:r>
          <w:rPr>
            <w:lang w:eastAsia="zh-CN"/>
          </w:rPr>
          <w:tab/>
          <w:t xml:space="preserve">support NWDAF(MTLF) discovery procedure per </w:t>
        </w:r>
        <w:r>
          <w:rPr>
            <w:lang w:eastAsia="en-US"/>
          </w:rPr>
          <w:t>Supported ML Model Format Information/Supported AI Framework Information</w:t>
        </w:r>
        <w:r>
          <w:rPr>
            <w:lang w:eastAsia="zh-CN"/>
          </w:rPr>
          <w:t>.</w:t>
        </w:r>
      </w:ins>
    </w:p>
    <w:p>
      <w:pPr>
        <w:pStyle w:val="21"/>
      </w:pPr>
      <w:bookmarkStart w:id="5566" w:name="_Toc160"/>
      <w:bookmarkStart w:id="5567" w:name="_Toc104433193"/>
      <w:bookmarkStart w:id="5568" w:name="_Toc104467360"/>
      <w:bookmarkStart w:id="5569" w:name="_Toc104467649"/>
      <w:bookmarkStart w:id="5570" w:name="_Toc104467985"/>
      <w:r>
        <w:rPr>
          <w:lang w:eastAsia="zh-CN"/>
        </w:rPr>
        <w:t>6.15</w:t>
      </w:r>
      <w:r>
        <w:rPr>
          <w:lang w:eastAsia="ko-KR"/>
        </w:rPr>
        <w:tab/>
      </w:r>
      <w:r>
        <w:t>Solution</w:t>
      </w:r>
      <w:r>
        <w:rPr>
          <w:lang w:eastAsia="zh-CN"/>
        </w:rPr>
        <w:t xml:space="preserve"> #15</w:t>
      </w:r>
      <w:r>
        <w:t>: ML model sharing with different AnLF providers</w:t>
      </w:r>
      <w:bookmarkEnd w:id="5549"/>
      <w:bookmarkEnd w:id="5550"/>
      <w:bookmarkEnd w:id="5566"/>
      <w:bookmarkEnd w:id="5567"/>
      <w:bookmarkEnd w:id="5568"/>
      <w:bookmarkEnd w:id="5569"/>
      <w:bookmarkEnd w:id="5570"/>
    </w:p>
    <w:p>
      <w:pPr>
        <w:pStyle w:val="31"/>
      </w:pPr>
      <w:bookmarkStart w:id="5571" w:name="_Toc23254042"/>
      <w:bookmarkStart w:id="5572" w:name="_Toc101170964"/>
      <w:bookmarkStart w:id="5573" w:name="_Toc13069"/>
      <w:bookmarkStart w:id="5574" w:name="_Toc93348635"/>
      <w:bookmarkStart w:id="5575" w:name="_Toc22214909"/>
      <w:bookmarkStart w:id="5576" w:name="_Toc11416"/>
      <w:bookmarkStart w:id="5577" w:name="_Toc104433194"/>
      <w:bookmarkStart w:id="5578" w:name="_Toc104467361"/>
      <w:bookmarkStart w:id="5579" w:name="_Toc104467650"/>
      <w:bookmarkStart w:id="5580" w:name="_Toc104467986"/>
      <w:r>
        <w:t>6.15.1</w:t>
      </w:r>
      <w:r>
        <w:tab/>
        <w:t>Description</w:t>
      </w:r>
      <w:bookmarkEnd w:id="5571"/>
      <w:bookmarkEnd w:id="5572"/>
      <w:bookmarkEnd w:id="5573"/>
      <w:bookmarkEnd w:id="5574"/>
      <w:bookmarkEnd w:id="5575"/>
      <w:bookmarkEnd w:id="5576"/>
      <w:bookmarkEnd w:id="5577"/>
      <w:bookmarkEnd w:id="5578"/>
      <w:bookmarkEnd w:id="5579"/>
      <w:bookmarkEnd w:id="5580"/>
    </w:p>
    <w:p>
      <w:pPr>
        <w:overflowPunct/>
        <w:autoSpaceDE/>
        <w:autoSpaceDN/>
        <w:adjustRightInd/>
        <w:textAlignment w:val="auto"/>
        <w:rPr>
          <w:lang w:eastAsia="zh-CN"/>
        </w:rPr>
      </w:pPr>
      <w:bookmarkStart w:id="5581" w:name="_Toc22214910"/>
      <w:r>
        <w:rPr>
          <w:lang w:eastAsia="zh-CN"/>
        </w:rPr>
        <w:t>In Rel-17, NWDAF decomposed into as described in TS 23.288 [5]:</w:t>
      </w:r>
    </w:p>
    <w:p>
      <w:pPr>
        <w:pStyle w:val="B1"/>
        <w:rPr>
          <w:lang w:eastAsia="zh-CN"/>
        </w:rPr>
      </w:pPr>
      <w:r>
        <w:rPr>
          <w:lang w:eastAsia="zh-CN"/>
        </w:rPr>
        <w:t>-</w:t>
      </w:r>
      <w:r>
        <w:rPr>
          <w:lang w:eastAsia="zh-CN"/>
        </w:rPr>
        <w:tab/>
        <w:t>Analytics logical function (AnLF): An NWDAF containing the Analytics logical function can perform inference, derive analytics information and expose analytics.</w:t>
      </w:r>
    </w:p>
    <w:p>
      <w:pPr>
        <w:pStyle w:val="B1"/>
        <w:rPr>
          <w:lang w:eastAsia="zh-CN"/>
        </w:rPr>
      </w:pPr>
      <w:r>
        <w:rPr>
          <w:lang w:eastAsia="zh-CN"/>
        </w:rPr>
        <w:t>-</w:t>
      </w:r>
      <w:r>
        <w:rPr>
          <w:lang w:eastAsia="zh-CN"/>
        </w:rPr>
        <w:tab/>
        <w:t>Model Training logical function (MTLF): An NWDAF containing the Model Training logical function, trains ML models and exposes new training services.</w:t>
      </w:r>
    </w:p>
    <w:p>
      <w:pPr>
        <w:overflowPunct/>
        <w:autoSpaceDE/>
        <w:autoSpaceDN/>
        <w:adjustRightInd/>
        <w:textAlignment w:val="auto"/>
        <w:rPr>
          <w:lang w:eastAsia="zh-CN"/>
        </w:rPr>
      </w:pPr>
      <w:r>
        <w:rPr>
          <w:lang w:eastAsia="zh-CN"/>
        </w:rPr>
        <w:t>But, even it has decomposed into two functions, the MTLF provides the ML model to the AnLF of same provider as MTLF i.e. ML model will be share to the same vendor AnLF, but not other vendor AnLF, see the below note from clause 5.1 of TS 23.288 [5].</w:t>
      </w:r>
    </w:p>
    <w:p>
      <w:pPr>
        <w:pStyle w:val="NO"/>
        <w:rPr>
          <w:i/>
          <w:iCs/>
        </w:rPr>
      </w:pPr>
      <w:r>
        <w:rPr>
          <w:i/>
          <w:iCs/>
        </w:rPr>
        <w:t>NOTE 3:</w:t>
      </w:r>
      <w:r>
        <w:rPr>
          <w:i/>
          <w:iCs/>
        </w:rPr>
        <w:tab/>
        <w:t>In this Release of the specification an NWDAF containing AnLF is locally configured with (a set of) IDs of NWDAFs containing MTLF and the Analytics ID(s) supported by each NWDAF containing MTLF to retrieve trained ML models. An NWDAF containing AnLF uses NWDAF discovery for NWDAF containing MTLF within the set of configured IDs of NWDAFs containing MTLF, if necessary. ML Model provisioning/sharing between multiple MTLFs is not supported in this Release of the specification.</w:t>
      </w:r>
    </w:p>
    <w:p>
      <w:pPr>
        <w:overflowPunct/>
        <w:autoSpaceDE/>
        <w:autoSpaceDN/>
        <w:adjustRightInd/>
        <w:textAlignment w:val="auto"/>
        <w:rPr>
          <w:lang w:eastAsia="zh-CN"/>
        </w:rPr>
      </w:pPr>
      <w:r>
        <w:rPr>
          <w:lang w:eastAsia="zh-CN"/>
        </w:rPr>
        <w:t>Therefore, based on the KI#5, in this solution, it is assumed that based on the business logic of the MTLF, the MTLF will determine whether to expose the certain ML models to another provider's AnLF or not. For example, assume that MTLF have two set of certain models, model#1 is developed based on publicly available model and model#2 is develop based on business needs with high accuracy level. In this case, MTLF provider only ready to share the model#1, but not model#2.</w:t>
      </w:r>
    </w:p>
    <w:p>
      <w:pPr>
        <w:overflowPunct/>
        <w:autoSpaceDE/>
        <w:autoSpaceDN/>
        <w:adjustRightInd/>
        <w:textAlignment w:val="auto"/>
        <w:rPr>
          <w:lang w:eastAsia="zh-CN"/>
        </w:rPr>
      </w:pPr>
      <w:r>
        <w:rPr>
          <w:lang w:eastAsia="zh-CN"/>
        </w:rPr>
        <w:t>Based on the above assumption, this solution proposed that MTLF includes the support of interoperable indicator in the NF profile for the NRF registration, and the consumer (AnLF) discovery and select the MTLF that interoperability for an analytic ID. AnLF sends the Nnwdaf_MLModelInfo_Request with an Interoperable Indicator which encodes e.g. the 3GPP-specific Vendor Id (which is similar to the ViD as described in clause 23.3.2.3.1 of TS 23.003 [10]) to the MTLF. Based on the interoperable indicator, the MTLF determine and select the model, and sends the model details to the AnLF. Based on the local policy, if a MTLF does not support the model or does not want to share it, the MTLF will send a rejection message, e.g. reject message with that sharing the model is not possible for the analysis ID.</w:t>
      </w:r>
    </w:p>
    <w:p>
      <w:pPr>
        <w:overflowPunct/>
        <w:autoSpaceDE/>
        <w:autoSpaceDN/>
        <w:adjustRightInd/>
        <w:textAlignment w:val="auto"/>
        <w:rPr>
          <w:lang w:eastAsia="zh-CN"/>
        </w:rPr>
      </w:pPr>
      <w:r>
        <w:rPr>
          <w:lang w:eastAsia="zh-CN"/>
        </w:rPr>
        <w:t>Furthermore, this solution also proposed that MTLF provide the accuracy level and resource efficiency of the ML model to the AnLF. Similar to preferred level of accuracy of the analytics, the MTLF determine the accuracy for the trained model and required resource efficiency (e.g. required resource to run the model).</w:t>
      </w:r>
    </w:p>
    <w:p>
      <w:pPr>
        <w:pStyle w:val="31"/>
      </w:pPr>
      <w:bookmarkStart w:id="5582" w:name="_Toc14321"/>
      <w:bookmarkStart w:id="5583" w:name="_Toc101170965"/>
      <w:bookmarkStart w:id="5584" w:name="_Toc7958"/>
      <w:bookmarkStart w:id="5585" w:name="_Toc104433195"/>
      <w:bookmarkStart w:id="5586" w:name="_Toc104467362"/>
      <w:bookmarkStart w:id="5587" w:name="_Toc104467651"/>
      <w:bookmarkStart w:id="5588" w:name="_Toc104467987"/>
      <w:bookmarkEnd w:id="5581"/>
      <w:r>
        <w:lastRenderedPageBreak/>
        <w:t>6.15.2</w:t>
      </w:r>
      <w:r>
        <w:tab/>
        <w:t>Procedures</w:t>
      </w:r>
      <w:bookmarkEnd w:id="5582"/>
      <w:bookmarkEnd w:id="5583"/>
      <w:bookmarkEnd w:id="5584"/>
      <w:bookmarkEnd w:id="5585"/>
      <w:bookmarkEnd w:id="5586"/>
      <w:bookmarkEnd w:id="5587"/>
      <w:bookmarkEnd w:id="5588"/>
    </w:p>
    <w:p>
      <w:pPr>
        <w:pStyle w:val="TH"/>
        <w:rPr>
          <w:lang w:eastAsia="ko-KR"/>
        </w:rPr>
      </w:pPr>
      <w:r>
        <w:object w:dxaOrig="5236" w:dyaOrig="2847">
          <v:shape id="_x0000_i1048" type="#_x0000_t75" style="width:264pt;height:2in" o:ole="">
            <v:imagedata r:id="rId74" o:title=""/>
          </v:shape>
          <o:OLEObject Type="Embed" ProgID="Visio.Drawing.15" ShapeID="_x0000_i1048" DrawAspect="Content" ObjectID="_1715085463" r:id="rId75"/>
        </w:object>
      </w:r>
    </w:p>
    <w:p>
      <w:pPr>
        <w:pStyle w:val="TF"/>
        <w:overflowPunct/>
        <w:autoSpaceDE/>
        <w:autoSpaceDN/>
        <w:adjustRightInd/>
        <w:textAlignment w:val="auto"/>
        <w:rPr>
          <w:lang w:eastAsia="en-US"/>
        </w:rPr>
      </w:pPr>
      <w:r>
        <w:rPr>
          <w:lang w:eastAsia="en-US"/>
        </w:rPr>
        <w:t>Figure 6.15.2-1: Procedure for sharing of ML model</w:t>
      </w:r>
    </w:p>
    <w:p>
      <w:pPr>
        <w:pStyle w:val="B1"/>
        <w:rPr>
          <w:lang w:eastAsia="en-US"/>
        </w:rPr>
      </w:pPr>
      <w:r>
        <w:t>1.</w:t>
      </w:r>
      <w:r>
        <w:tab/>
        <w:t>The AnLF discovery and selects the MTLF by local information or via from NRF. Each MTFL NF profile include the Interoperable Support Indicator, which indicate that the MTFL supports the interoperable models. The MTLF registers its NF profile in the NRF as described in clause 5.2.7.2.2 of TS 23.502 [3]. During the discovery of MTLF via NRF, the NRF provide MTLF profiles to the AnLF, the AnLF selects the MTLF that support the interoperability.</w:t>
      </w:r>
    </w:p>
    <w:p>
      <w:pPr>
        <w:pStyle w:val="NO"/>
      </w:pPr>
      <w:r>
        <w:t>NOTE 1:</w:t>
      </w:r>
      <w:r>
        <w:tab/>
        <w:t>It is possible that AnLF can explicitly query the NRF supporting the interoperable MTLF by providing an Interoperable Support Indicator in the discovery request.</w:t>
      </w:r>
    </w:p>
    <w:p>
      <w:pPr>
        <w:pStyle w:val="EditorsNote"/>
        <w:rPr>
          <w:lang w:eastAsia="en-US"/>
        </w:rPr>
      </w:pPr>
      <w:r>
        <w:t>Editor's note:</w:t>
      </w:r>
      <w:r>
        <w:tab/>
        <w:t>Whether and which information should be included in the discovery request to NRF to improve the efficiency for MTLF discovery is FFS.</w:t>
      </w:r>
    </w:p>
    <w:p>
      <w:pPr>
        <w:pStyle w:val="B1"/>
        <w:rPr>
          <w:lang w:eastAsia="en-US"/>
        </w:rPr>
      </w:pPr>
      <w:r>
        <w:t>2.</w:t>
      </w:r>
      <w:r>
        <w:tab/>
        <w:t>The AnLF sends the Nnwdaf_MLModelInfo_Request to the MTLF with Interoperable Indicator (e.g. which encodes the 3GPP-specific Vendor Id) with an analytic ID and ML model filter information.</w:t>
      </w:r>
    </w:p>
    <w:p>
      <w:pPr>
        <w:pStyle w:val="NO"/>
      </w:pPr>
      <w:r>
        <w:t>NOTE 2:</w:t>
      </w:r>
      <w:r>
        <w:tab/>
        <w:t>It is up to stage 3 to define how to encode the indicator with vendor ID. For example, Vendor ID data type as defined in TS 29.510 [11] or completely new format.</w:t>
      </w:r>
    </w:p>
    <w:p>
      <w:pPr>
        <w:pStyle w:val="B1"/>
        <w:rPr>
          <w:lang w:eastAsia="en-US"/>
        </w:rPr>
      </w:pPr>
      <w:r>
        <w:rPr>
          <w:lang w:eastAsia="en-US"/>
        </w:rPr>
        <w:t>3.</w:t>
      </w:r>
      <w:r>
        <w:rPr>
          <w:lang w:eastAsia="en-US"/>
        </w:rPr>
        <w:tab/>
        <w:t>MTLF determine the AnLF service provider and determine whether to expose the model or not. If yes, the MTLF selects the ML Model.</w:t>
      </w:r>
    </w:p>
    <w:p>
      <w:pPr>
        <w:pStyle w:val="B1"/>
        <w:rPr>
          <w:lang w:eastAsia="en-US"/>
        </w:rPr>
      </w:pPr>
      <w:r>
        <w:rPr>
          <w:lang w:eastAsia="en-US"/>
        </w:rPr>
        <w:t>4.</w:t>
      </w:r>
      <w:r>
        <w:rPr>
          <w:lang w:eastAsia="en-US"/>
        </w:rPr>
        <w:tab/>
        <w:t>The MTLF sends the ML models details to the AnLF in the Nnwdaf_MLModelInfo_Request response. In the response, the MTLF includes the ML model accuracy level and resource efficiency level to the AnLF.</w:t>
      </w:r>
    </w:p>
    <w:p>
      <w:pPr>
        <w:pStyle w:val="NO"/>
        <w:overflowPunct/>
        <w:autoSpaceDE/>
        <w:autoSpaceDN/>
        <w:adjustRightInd/>
        <w:textAlignment w:val="auto"/>
        <w:rPr>
          <w:lang w:eastAsia="en-US"/>
        </w:rPr>
      </w:pPr>
      <w:r>
        <w:rPr>
          <w:lang w:eastAsia="en-US"/>
        </w:rPr>
        <w:t>NOTE 3:</w:t>
      </w:r>
      <w:r>
        <w:rPr>
          <w:lang w:eastAsia="en-US"/>
        </w:rPr>
        <w:tab/>
        <w:t xml:space="preserve">It could be that AnLF can explicitly ask </w:t>
      </w:r>
      <w:r>
        <w:t>preferred level of ML model accuracy and</w:t>
      </w:r>
      <w:r>
        <w:rPr>
          <w:lang w:eastAsia="zh-CN"/>
        </w:rPr>
        <w:t xml:space="preserve"> resource efficiency in step 2</w:t>
      </w:r>
      <w:r>
        <w:rPr>
          <w:lang w:eastAsia="en-US"/>
        </w:rPr>
        <w:t>. The accuracy and resource efficiency level can be "low", "medium" and "high".</w:t>
      </w:r>
    </w:p>
    <w:p>
      <w:pPr>
        <w:pStyle w:val="31"/>
        <w:rPr>
          <w:lang w:eastAsia="zh-CN"/>
        </w:rPr>
      </w:pPr>
      <w:bookmarkStart w:id="5589" w:name="_Toc16138"/>
      <w:bookmarkStart w:id="5590" w:name="_Toc101170966"/>
      <w:bookmarkStart w:id="5591" w:name="_Toc2454"/>
      <w:bookmarkStart w:id="5592" w:name="_Toc104433196"/>
      <w:bookmarkStart w:id="5593" w:name="_Toc104467363"/>
      <w:bookmarkStart w:id="5594" w:name="_Toc104467652"/>
      <w:bookmarkStart w:id="5595" w:name="_Toc104467988"/>
      <w:r>
        <w:rPr>
          <w:lang w:eastAsia="zh-CN"/>
        </w:rPr>
        <w:t>6.15.3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5589"/>
      <w:bookmarkEnd w:id="5590"/>
      <w:bookmarkEnd w:id="5591"/>
      <w:bookmarkEnd w:id="5592"/>
      <w:bookmarkEnd w:id="5593"/>
      <w:bookmarkEnd w:id="5594"/>
      <w:bookmarkEnd w:id="5595"/>
    </w:p>
    <w:p>
      <w:pPr>
        <w:overflowPunct/>
        <w:autoSpaceDE/>
        <w:autoSpaceDN/>
        <w:adjustRightInd/>
        <w:textAlignment w:val="auto"/>
        <w:rPr>
          <w:lang w:eastAsia="zh-CN"/>
        </w:rPr>
      </w:pPr>
      <w:r>
        <w:rPr>
          <w:lang w:eastAsia="zh-CN"/>
        </w:rPr>
        <w:t>AnLF able to select the MTLF which support the interoperability. Furthermore, includes the Interoperable Indicator which encodes the 3GPP-specific Vendor Id in the Nnwdaf_MLModelInfo_Request and NRF service.</w:t>
      </w:r>
    </w:p>
    <w:p>
      <w:pPr>
        <w:overflowPunct/>
        <w:autoSpaceDE/>
        <w:autoSpaceDN/>
        <w:adjustRightInd/>
        <w:textAlignment w:val="auto"/>
        <w:rPr>
          <w:lang w:eastAsia="zh-CN"/>
        </w:rPr>
      </w:pPr>
      <w:r>
        <w:rPr>
          <w:lang w:eastAsia="zh-CN"/>
        </w:rPr>
        <w:t>MTLF registers the support of interoperability with the NRF such as Interoperable Support Indicator in the NF profile and determine the AnLF vendor information. Furthermore, MTLF can provide the ML model accuracy and resource efficiency levels. Based on internal policy, the MTLF select the model and provide the AnLF.</w:t>
      </w:r>
    </w:p>
    <w:p>
      <w:pPr>
        <w:overflowPunct/>
        <w:autoSpaceDE/>
        <w:autoSpaceDN/>
        <w:adjustRightInd/>
        <w:textAlignment w:val="auto"/>
        <w:rPr>
          <w:lang w:eastAsia="zh-CN"/>
        </w:rPr>
      </w:pPr>
      <w:r>
        <w:rPr>
          <w:lang w:eastAsia="zh-CN"/>
        </w:rPr>
        <w:t>NRF stores and filter MTLFs that support interoperability and provide the filtered MTLF to the AnLF.</w:t>
      </w:r>
    </w:p>
    <w:p>
      <w:pPr>
        <w:pStyle w:val="21"/>
        <w:rPr>
          <w:rFonts w:eastAsia="Malgun Gothic"/>
          <w:lang w:eastAsia="zh-CN"/>
        </w:rPr>
      </w:pPr>
      <w:bookmarkStart w:id="5596" w:name="_Toc101170967"/>
      <w:bookmarkStart w:id="5597" w:name="_Toc21660"/>
      <w:bookmarkStart w:id="5598" w:name="_Toc104433197"/>
      <w:bookmarkStart w:id="5599" w:name="_Toc104467364"/>
      <w:bookmarkStart w:id="5600" w:name="_Toc104467653"/>
      <w:bookmarkStart w:id="5601" w:name="_Toc104467989"/>
      <w:r>
        <w:rPr>
          <w:rFonts w:eastAsia="Malgun Gothic"/>
          <w:lang w:eastAsia="zh-CN"/>
        </w:rPr>
        <w:t>6.16</w:t>
      </w:r>
      <w:r>
        <w:rPr>
          <w:rFonts w:eastAsia="Malgun Gothic"/>
          <w:lang w:eastAsia="zh-CN"/>
        </w:rPr>
        <w:tab/>
        <w:t>Solution #16: NWDAF assisted URSP determination</w:t>
      </w:r>
      <w:bookmarkEnd w:id="5596"/>
      <w:bookmarkEnd w:id="5597"/>
      <w:bookmarkEnd w:id="5598"/>
      <w:bookmarkEnd w:id="5599"/>
      <w:bookmarkEnd w:id="5600"/>
      <w:bookmarkEnd w:id="5601"/>
    </w:p>
    <w:p>
      <w:pPr>
        <w:pStyle w:val="31"/>
        <w:rPr>
          <w:rFonts w:eastAsia="Malgun Gothic"/>
          <w:lang w:eastAsia="en-US"/>
        </w:rPr>
      </w:pPr>
      <w:bookmarkStart w:id="5602" w:name="_Toc101170968"/>
      <w:bookmarkStart w:id="5603" w:name="_Toc8876"/>
      <w:bookmarkStart w:id="5604" w:name="_Toc104433198"/>
      <w:bookmarkStart w:id="5605" w:name="_Toc104467365"/>
      <w:bookmarkStart w:id="5606" w:name="_Toc104467654"/>
      <w:bookmarkStart w:id="5607" w:name="_Toc104467990"/>
      <w:r>
        <w:rPr>
          <w:rFonts w:eastAsia="Malgun Gothic"/>
          <w:lang w:eastAsia="en-US"/>
        </w:rPr>
        <w:t>6.16.1</w:t>
      </w:r>
      <w:r>
        <w:rPr>
          <w:rFonts w:eastAsia="Malgun Gothic"/>
          <w:lang w:eastAsia="en-US"/>
        </w:rPr>
        <w:tab/>
        <w:t>Description</w:t>
      </w:r>
      <w:bookmarkEnd w:id="5602"/>
      <w:bookmarkEnd w:id="5603"/>
      <w:bookmarkEnd w:id="5604"/>
      <w:bookmarkEnd w:id="5605"/>
      <w:bookmarkEnd w:id="5606"/>
      <w:bookmarkEnd w:id="5607"/>
    </w:p>
    <w:p>
      <w:pPr>
        <w:overflowPunct/>
        <w:autoSpaceDE/>
        <w:autoSpaceDN/>
        <w:adjustRightInd/>
        <w:textAlignment w:val="auto"/>
        <w:rPr>
          <w:rFonts w:eastAsia="Malgun Gothic"/>
          <w:lang w:eastAsia="zh-CN"/>
        </w:rPr>
      </w:pPr>
      <w:r>
        <w:rPr>
          <w:rFonts w:eastAsia="Malgun Gothic"/>
          <w:lang w:eastAsia="zh-CN"/>
        </w:rPr>
        <w:t>This solution is proposed to address Key Issue #6: NWDAF-assisted URSP.</w:t>
      </w:r>
    </w:p>
    <w:p>
      <w:pPr>
        <w:overflowPunct/>
        <w:autoSpaceDE/>
        <w:autoSpaceDN/>
        <w:adjustRightInd/>
        <w:textAlignment w:val="auto"/>
        <w:rPr>
          <w:rFonts w:eastAsia="Malgun Gothic"/>
          <w:lang w:eastAsia="zh-CN"/>
        </w:rPr>
      </w:pPr>
      <w:r>
        <w:rPr>
          <w:rFonts w:eastAsia="Malgun Gothic"/>
          <w:lang w:eastAsia="zh-CN"/>
        </w:rPr>
        <w:lastRenderedPageBreak/>
        <w:t>A URSP rule consists of traffic descriptor and route selection descriptor. Traffic descriptor is determined e.g. by application guidance from AF and is relatively fixed, which may not need analytics from NWDAF. This solution mainly proposes the existing analytics and enhanced analytics from NWDAF to assist to adjust the route selection descriptor and the related components of route selection descriptors can be reflected by Analytics ID(s). And the mapping between RSD components and output from Analytics IDs are showed in Table 6.16.1-1.</w:t>
      </w:r>
    </w:p>
    <w:p>
      <w:pPr>
        <w:pStyle w:val="TH"/>
        <w:overflowPunct/>
        <w:autoSpaceDE/>
        <w:autoSpaceDN/>
        <w:adjustRightInd/>
        <w:textAlignment w:val="auto"/>
        <w:rPr>
          <w:lang w:eastAsia="en-US"/>
        </w:rPr>
      </w:pPr>
      <w:r>
        <w:rPr>
          <w:lang w:eastAsia="en-US"/>
        </w:rPr>
        <w:t>Table 6.16.1-1: NWDAF assisted URSP determination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8"/>
        <w:gridCol w:w="4148"/>
      </w:tblGrid>
      <w:tr>
        <w:trPr>
          <w:jc w:val="center"/>
        </w:trPr>
        <w:tc>
          <w:tcPr>
            <w:tcW w:w="4148" w:type="dxa"/>
          </w:tcPr>
          <w:p>
            <w:pPr>
              <w:pStyle w:val="TAH"/>
              <w:rPr>
                <w:rFonts w:eastAsia="等线"/>
              </w:rPr>
            </w:pPr>
            <w:r>
              <w:rPr>
                <w:rFonts w:eastAsia="等线"/>
              </w:rPr>
              <w:t>Route selection components</w:t>
            </w:r>
          </w:p>
        </w:tc>
        <w:tc>
          <w:tcPr>
            <w:tcW w:w="4148" w:type="dxa"/>
          </w:tcPr>
          <w:p>
            <w:pPr>
              <w:pStyle w:val="TAH"/>
              <w:rPr>
                <w:rFonts w:eastAsia="等线"/>
              </w:rPr>
            </w:pPr>
            <w:r>
              <w:rPr>
                <w:rFonts w:eastAsia="等线"/>
              </w:rPr>
              <w:t>Analytics ID(s)</w:t>
            </w:r>
          </w:p>
        </w:tc>
      </w:tr>
      <w:tr>
        <w:trPr>
          <w:jc w:val="center"/>
        </w:trPr>
        <w:tc>
          <w:tcPr>
            <w:tcW w:w="4148" w:type="dxa"/>
          </w:tcPr>
          <w:p>
            <w:pPr>
              <w:pStyle w:val="TAL"/>
              <w:rPr>
                <w:rFonts w:eastAsia="等线"/>
              </w:rPr>
            </w:pPr>
            <w:r>
              <w:rPr>
                <w:rFonts w:eastAsia="等线"/>
              </w:rPr>
              <w:t>Network Slice Selection</w:t>
            </w:r>
          </w:p>
        </w:tc>
        <w:tc>
          <w:tcPr>
            <w:tcW w:w="4148" w:type="dxa"/>
          </w:tcPr>
          <w:p>
            <w:pPr>
              <w:pStyle w:val="TAL"/>
              <w:rPr>
                <w:rFonts w:eastAsia="等线"/>
              </w:rPr>
            </w:pPr>
            <w:r>
              <w:rPr>
                <w:rFonts w:eastAsia="等线"/>
              </w:rPr>
              <w:t>"Service Experience", "Load level information", "Dispersion Analytics"</w:t>
            </w:r>
            <w:ins w:id="5608" w:author="S2-2205101" w:date="2022-05-25T18:42:00Z">
              <w:r>
                <w:rPr>
                  <w:rFonts w:eastAsia="等线" w:cs="Arial"/>
                  <w:szCs w:val="18"/>
                  <w:lang w:eastAsia="en-US"/>
                </w:rPr>
                <w:t>, “</w:t>
              </w:r>
              <w:r>
                <w:rPr>
                  <w:rFonts w:eastAsia="等线" w:cs="Arial"/>
                  <w:szCs w:val="18"/>
                  <w:lang w:val="en-US" w:eastAsia="en-US"/>
                </w:rPr>
                <w:t>Session Management Congestion Control Experience</w:t>
              </w:r>
              <w:r>
                <w:rPr>
                  <w:rFonts w:eastAsia="等线" w:cs="Arial"/>
                  <w:szCs w:val="18"/>
                  <w:lang w:eastAsia="en-US"/>
                </w:rPr>
                <w:t>”</w:t>
              </w:r>
              <w:del w:id="5609" w:author="Rapporteur" w:date="2022-05-26T01:25:00Z">
                <w:r>
                  <w:rPr>
                    <w:rFonts w:eastAsia="等线" w:cs="Arial"/>
                    <w:szCs w:val="18"/>
                    <w:lang w:eastAsia="en-US"/>
                  </w:rPr>
                  <w:delText xml:space="preserve"> </w:delText>
                </w:r>
              </w:del>
            </w:ins>
            <w:del w:id="5610" w:author="Rapporteur" w:date="2022-05-26T01:25:00Z">
              <w:r>
                <w:rPr>
                  <w:rFonts w:eastAsia="等线"/>
                </w:rPr>
                <w:delText xml:space="preserve"> </w:delText>
              </w:r>
            </w:del>
          </w:p>
        </w:tc>
      </w:tr>
      <w:tr>
        <w:trPr>
          <w:jc w:val="center"/>
        </w:trPr>
        <w:tc>
          <w:tcPr>
            <w:tcW w:w="4148" w:type="dxa"/>
          </w:tcPr>
          <w:p>
            <w:pPr>
              <w:pStyle w:val="TAL"/>
              <w:rPr>
                <w:rFonts w:eastAsia="等线"/>
              </w:rPr>
            </w:pPr>
            <w:r>
              <w:rPr>
                <w:rFonts w:eastAsia="等线"/>
              </w:rPr>
              <w:t>DNN Selection</w:t>
            </w:r>
          </w:p>
        </w:tc>
        <w:tc>
          <w:tcPr>
            <w:tcW w:w="4148" w:type="dxa"/>
          </w:tcPr>
          <w:p>
            <w:pPr>
              <w:pStyle w:val="TAL"/>
              <w:rPr>
                <w:rFonts w:eastAsia="等线"/>
              </w:rPr>
            </w:pPr>
            <w:r>
              <w:rPr>
                <w:rFonts w:eastAsia="等线"/>
              </w:rPr>
              <w:t>"Service Experience", "UE Communication",</w:t>
            </w:r>
            <w:ins w:id="5611" w:author="S2-2205101" w:date="2022-05-25T18:42:00Z">
              <w:r>
                <w:rPr>
                  <w:rFonts w:eastAsia="等线" w:cs="Arial"/>
                  <w:szCs w:val="18"/>
                  <w:lang w:eastAsia="en-US"/>
                </w:rPr>
                <w:t xml:space="preserve"> “</w:t>
              </w:r>
              <w:r>
                <w:rPr>
                  <w:rFonts w:eastAsia="等线" w:cs="Arial"/>
                  <w:szCs w:val="18"/>
                  <w:lang w:val="en-US" w:eastAsia="en-US"/>
                </w:rPr>
                <w:t>Session Management Congestion Control Experience</w:t>
              </w:r>
              <w:r>
                <w:rPr>
                  <w:rFonts w:eastAsia="等线" w:cs="Arial"/>
                  <w:szCs w:val="18"/>
                  <w:lang w:eastAsia="en-US"/>
                </w:rPr>
                <w:t>”</w:t>
              </w:r>
            </w:ins>
          </w:p>
        </w:tc>
      </w:tr>
      <w:tr>
        <w:trPr>
          <w:jc w:val="center"/>
        </w:trPr>
        <w:tc>
          <w:tcPr>
            <w:tcW w:w="4148" w:type="dxa"/>
          </w:tcPr>
          <w:p>
            <w:pPr>
              <w:pStyle w:val="TAL"/>
              <w:rPr>
                <w:rFonts w:eastAsia="等线"/>
              </w:rPr>
            </w:pPr>
            <w:r>
              <w:rPr>
                <w:rFonts w:eastAsia="等线"/>
              </w:rPr>
              <w:t>Non-Seamless Offload indication</w:t>
            </w:r>
          </w:p>
        </w:tc>
        <w:tc>
          <w:tcPr>
            <w:tcW w:w="4148" w:type="dxa"/>
          </w:tcPr>
          <w:p>
            <w:pPr>
              <w:pStyle w:val="TAL"/>
              <w:rPr>
                <w:rFonts w:eastAsia="等线"/>
              </w:rPr>
            </w:pPr>
            <w:r>
              <w:rPr>
                <w:rFonts w:eastAsia="等线"/>
              </w:rPr>
              <w:t>"UE Communication", "WLAN performance", "Load level information",</w:t>
            </w:r>
            <w:r>
              <w:t xml:space="preserve"> </w:t>
            </w:r>
            <w:r>
              <w:rPr>
                <w:rFonts w:eastAsia="等线"/>
              </w:rPr>
              <w:t>"Network Performance", "User Data Congestion"</w:t>
            </w:r>
          </w:p>
        </w:tc>
      </w:tr>
      <w:tr>
        <w:trPr>
          <w:jc w:val="center"/>
        </w:trPr>
        <w:tc>
          <w:tcPr>
            <w:tcW w:w="4148" w:type="dxa"/>
          </w:tcPr>
          <w:p>
            <w:pPr>
              <w:pStyle w:val="TAL"/>
              <w:rPr>
                <w:rFonts w:eastAsia="等线"/>
              </w:rPr>
            </w:pPr>
            <w:r>
              <w:rPr>
                <w:rFonts w:eastAsia="等线"/>
              </w:rPr>
              <w:t>SSC Mode Selection</w:t>
            </w:r>
          </w:p>
        </w:tc>
        <w:tc>
          <w:tcPr>
            <w:tcW w:w="4148" w:type="dxa"/>
          </w:tcPr>
          <w:p>
            <w:pPr>
              <w:pStyle w:val="TAL"/>
              <w:rPr>
                <w:rFonts w:eastAsia="等线"/>
              </w:rPr>
            </w:pPr>
            <w:r>
              <w:rPr>
                <w:rFonts w:eastAsia="宋体"/>
              </w:rPr>
              <w:t xml:space="preserve">"Service Experience"; </w:t>
            </w:r>
            <w:r>
              <w:rPr>
                <w:rFonts w:eastAsia="等线"/>
              </w:rPr>
              <w:t>Enhancement is needed</w:t>
            </w:r>
          </w:p>
        </w:tc>
      </w:tr>
      <w:tr>
        <w:trPr>
          <w:jc w:val="center"/>
        </w:trPr>
        <w:tc>
          <w:tcPr>
            <w:tcW w:w="4148" w:type="dxa"/>
          </w:tcPr>
          <w:p>
            <w:pPr>
              <w:pStyle w:val="TAL"/>
              <w:rPr>
                <w:rFonts w:eastAsia="等线"/>
              </w:rPr>
            </w:pPr>
            <w:r>
              <w:rPr>
                <w:rFonts w:eastAsia="等线"/>
              </w:rPr>
              <w:t>PDU Session Type</w:t>
            </w:r>
          </w:p>
        </w:tc>
        <w:tc>
          <w:tcPr>
            <w:tcW w:w="4148" w:type="dxa"/>
          </w:tcPr>
          <w:p>
            <w:pPr>
              <w:pStyle w:val="TAL"/>
              <w:rPr>
                <w:rFonts w:eastAsia="等线"/>
              </w:rPr>
            </w:pPr>
            <w:r>
              <w:rPr>
                <w:rFonts w:eastAsia="宋体"/>
              </w:rPr>
              <w:t xml:space="preserve">"Service Experience"; </w:t>
            </w:r>
            <w:r>
              <w:rPr>
                <w:rFonts w:eastAsia="等线"/>
              </w:rPr>
              <w:t>Enhancement is needed</w:t>
            </w:r>
          </w:p>
        </w:tc>
      </w:tr>
      <w:tr>
        <w:trPr>
          <w:jc w:val="center"/>
        </w:trPr>
        <w:tc>
          <w:tcPr>
            <w:tcW w:w="4148" w:type="dxa"/>
          </w:tcPr>
          <w:p>
            <w:pPr>
              <w:pStyle w:val="TAL"/>
              <w:rPr>
                <w:rFonts w:eastAsia="等线"/>
              </w:rPr>
            </w:pPr>
            <w:r>
              <w:rPr>
                <w:rFonts w:eastAsia="等线"/>
              </w:rPr>
              <w:t>Access Type preference</w:t>
            </w:r>
          </w:p>
        </w:tc>
        <w:tc>
          <w:tcPr>
            <w:tcW w:w="4148" w:type="dxa"/>
          </w:tcPr>
          <w:p>
            <w:pPr>
              <w:pStyle w:val="TAL"/>
              <w:rPr>
                <w:rFonts w:eastAsia="等线"/>
              </w:rPr>
            </w:pPr>
            <w:r>
              <w:rPr>
                <w:rFonts w:eastAsia="宋体"/>
              </w:rPr>
              <w:t xml:space="preserve">"Service Experience"; </w:t>
            </w:r>
            <w:r>
              <w:rPr>
                <w:rFonts w:eastAsia="等线"/>
              </w:rPr>
              <w:t>Enhancement is needed</w:t>
            </w:r>
          </w:p>
        </w:tc>
      </w:tr>
      <w:tr>
        <w:trPr>
          <w:jc w:val="center"/>
          <w:ins w:id="5612" w:author="S2-2205101" w:date="2022-05-25T18:42:00Z"/>
        </w:trPr>
        <w:tc>
          <w:tcPr>
            <w:tcW w:w="4148" w:type="dxa"/>
          </w:tcPr>
          <w:p>
            <w:pPr>
              <w:pStyle w:val="TAL"/>
              <w:rPr>
                <w:ins w:id="5613" w:author="S2-2205101" w:date="2022-05-25T18:42:00Z"/>
                <w:rFonts w:eastAsia="等线"/>
              </w:rPr>
            </w:pPr>
            <w:ins w:id="5614" w:author="S2-2205101" w:date="2022-05-25T18:42:00Z">
              <w:r>
                <w:rPr>
                  <w:rFonts w:eastAsia="等线" w:cs="Arial"/>
                  <w:szCs w:val="18"/>
                  <w:lang w:eastAsia="en-US"/>
                </w:rPr>
                <w:t>PDU Session Pair ID</w:t>
              </w:r>
            </w:ins>
          </w:p>
        </w:tc>
        <w:tc>
          <w:tcPr>
            <w:tcW w:w="4148" w:type="dxa"/>
          </w:tcPr>
          <w:p>
            <w:pPr>
              <w:pStyle w:val="TAL"/>
              <w:rPr>
                <w:ins w:id="5615" w:author="S2-2205101" w:date="2022-05-25T18:42:00Z"/>
                <w:rFonts w:eastAsia="宋体"/>
              </w:rPr>
            </w:pPr>
            <w:ins w:id="5616" w:author="S2-2205101" w:date="2022-05-25T18:42:00Z">
              <w:r>
                <w:rPr>
                  <w:rFonts w:eastAsia="宋体" w:cs="Arial"/>
                  <w:szCs w:val="18"/>
                  <w:lang w:eastAsia="en-US"/>
                </w:rPr>
                <w:t>“Redundant Transmission Experience”</w:t>
              </w:r>
            </w:ins>
          </w:p>
        </w:tc>
      </w:tr>
      <w:tr>
        <w:trPr>
          <w:jc w:val="center"/>
          <w:ins w:id="5617" w:author="S2-2205101" w:date="2022-05-25T18:42:00Z"/>
        </w:trPr>
        <w:tc>
          <w:tcPr>
            <w:tcW w:w="4148" w:type="dxa"/>
          </w:tcPr>
          <w:p>
            <w:pPr>
              <w:pStyle w:val="TAL"/>
              <w:rPr>
                <w:ins w:id="5618" w:author="S2-2205101" w:date="2022-05-25T18:42:00Z"/>
                <w:rFonts w:eastAsia="等线"/>
              </w:rPr>
            </w:pPr>
            <w:ins w:id="5619" w:author="S2-2205101" w:date="2022-05-25T18:42:00Z">
              <w:r>
                <w:rPr>
                  <w:rFonts w:eastAsia="等线" w:cs="Arial"/>
                  <w:szCs w:val="18"/>
                  <w:lang w:eastAsia="en-US"/>
                </w:rPr>
                <w:t>RSN</w:t>
              </w:r>
            </w:ins>
          </w:p>
        </w:tc>
        <w:tc>
          <w:tcPr>
            <w:tcW w:w="4148" w:type="dxa"/>
          </w:tcPr>
          <w:p>
            <w:pPr>
              <w:pStyle w:val="TAL"/>
              <w:rPr>
                <w:ins w:id="5620" w:author="S2-2205101" w:date="2022-05-25T18:42:00Z"/>
                <w:rFonts w:eastAsia="宋体"/>
              </w:rPr>
            </w:pPr>
            <w:ins w:id="5621" w:author="S2-2205101" w:date="2022-05-25T18:42:00Z">
              <w:r>
                <w:rPr>
                  <w:rFonts w:eastAsia="宋体" w:cs="Arial"/>
                  <w:szCs w:val="18"/>
                  <w:lang w:eastAsia="en-US"/>
                </w:rPr>
                <w:t>“Redundant Transmission Experience”</w:t>
              </w:r>
            </w:ins>
          </w:p>
        </w:tc>
      </w:tr>
      <w:tr>
        <w:trPr>
          <w:jc w:val="center"/>
        </w:trPr>
        <w:tc>
          <w:tcPr>
            <w:tcW w:w="4148" w:type="dxa"/>
          </w:tcPr>
          <w:p>
            <w:pPr>
              <w:pStyle w:val="TAH"/>
              <w:rPr>
                <w:rFonts w:eastAsia="等线"/>
              </w:rPr>
            </w:pPr>
            <w:r>
              <w:rPr>
                <w:rFonts w:eastAsia="等线"/>
              </w:rPr>
              <w:t>Route selection validation criteria</w:t>
            </w:r>
          </w:p>
        </w:tc>
        <w:tc>
          <w:tcPr>
            <w:tcW w:w="4148" w:type="dxa"/>
          </w:tcPr>
          <w:p>
            <w:pPr>
              <w:pStyle w:val="TAH"/>
              <w:rPr>
                <w:rFonts w:eastAsia="宋体"/>
              </w:rPr>
            </w:pPr>
            <w:r>
              <w:rPr>
                <w:rFonts w:eastAsia="等线"/>
              </w:rPr>
              <w:t>Analytics ID(s)</w:t>
            </w:r>
          </w:p>
        </w:tc>
      </w:tr>
      <w:tr>
        <w:trPr>
          <w:jc w:val="center"/>
        </w:trPr>
        <w:tc>
          <w:tcPr>
            <w:tcW w:w="4148" w:type="dxa"/>
          </w:tcPr>
          <w:p>
            <w:pPr>
              <w:pStyle w:val="TAL"/>
              <w:rPr>
                <w:rFonts w:eastAsia="等线"/>
              </w:rPr>
            </w:pPr>
            <w:r>
              <w:rPr>
                <w:rFonts w:eastAsia="等线"/>
              </w:rPr>
              <w:t>Time Window</w:t>
            </w:r>
          </w:p>
        </w:tc>
        <w:tc>
          <w:tcPr>
            <w:tcW w:w="4148" w:type="dxa"/>
          </w:tcPr>
          <w:p>
            <w:pPr>
              <w:pStyle w:val="TAL"/>
              <w:rPr>
                <w:rFonts w:eastAsia="宋体"/>
              </w:rPr>
            </w:pPr>
            <w:r>
              <w:rPr>
                <w:rFonts w:eastAsia="宋体"/>
              </w:rPr>
              <w:t>Based on the validity period and spatial validity provided in the Analytics ID used for RSD generation.</w:t>
            </w:r>
          </w:p>
        </w:tc>
      </w:tr>
      <w:tr>
        <w:trPr>
          <w:jc w:val="center"/>
        </w:trPr>
        <w:tc>
          <w:tcPr>
            <w:tcW w:w="4148" w:type="dxa"/>
          </w:tcPr>
          <w:p>
            <w:pPr>
              <w:pStyle w:val="TAL"/>
              <w:rPr>
                <w:rFonts w:eastAsia="等线"/>
              </w:rPr>
            </w:pPr>
            <w:r>
              <w:rPr>
                <w:rFonts w:eastAsia="等线"/>
              </w:rPr>
              <w:t>Location Criteria</w:t>
            </w:r>
          </w:p>
        </w:tc>
        <w:tc>
          <w:tcPr>
            <w:tcW w:w="4148" w:type="dxa"/>
          </w:tcPr>
          <w:p>
            <w:pPr>
              <w:pStyle w:val="TAL"/>
              <w:rPr>
                <w:rFonts w:eastAsia="宋体"/>
              </w:rPr>
            </w:pPr>
            <w:r>
              <w:rPr>
                <w:rFonts w:eastAsia="宋体"/>
              </w:rPr>
              <w:t>Based on the validity period and spatial validity provided in the Analytics ID used for RSD generation.</w:t>
            </w:r>
          </w:p>
        </w:tc>
      </w:tr>
    </w:tbl>
    <w:p>
      <w:pPr>
        <w:snapToGrid w:val="0"/>
        <w:rPr>
          <w:rFonts w:eastAsia="宋体"/>
          <w:b/>
          <w:lang w:eastAsia="en-US"/>
        </w:rPr>
      </w:pPr>
    </w:p>
    <w:p>
      <w:pPr>
        <w:pStyle w:val="EditorsNote"/>
        <w:rPr>
          <w:del w:id="5622" w:author="S2-2205101" w:date="2022-05-25T18:42:00Z"/>
          <w:lang w:eastAsia="en-US"/>
        </w:rPr>
      </w:pPr>
      <w:del w:id="5623" w:author="S2-2205101" w:date="2022-05-25T18:42:00Z">
        <w:r>
          <w:delText>Editor's note:</w:delText>
        </w:r>
        <w:r>
          <w:tab/>
          <w:delText>Whether and how Dispersion Analytics and UE communication as well as other existing Analytics IDs to assist in URSP generation is FFS.</w:delText>
        </w:r>
      </w:del>
    </w:p>
    <w:p>
      <w:pPr>
        <w:pStyle w:val="EditorsNote"/>
        <w:rPr>
          <w:lang w:eastAsia="en-US"/>
        </w:rPr>
      </w:pPr>
      <w:r>
        <w:t>Editor's note:</w:t>
      </w:r>
      <w:r>
        <w:tab/>
        <w:t>Other usages of NWDAF analytics for URSP is FFS.</w:t>
      </w:r>
    </w:p>
    <w:p>
      <w:pPr>
        <w:snapToGrid w:val="0"/>
        <w:rPr>
          <w:rFonts w:eastAsia="宋体"/>
          <w:lang w:eastAsia="en-US"/>
        </w:rPr>
      </w:pPr>
      <w:r>
        <w:rPr>
          <w:rFonts w:eastAsia="宋体"/>
          <w:lang w:eastAsia="en-US"/>
        </w:rPr>
        <w:t>The PCF generates a URSP Rule based on the Service Parameters provided by the AF, or alternatively locally configured in the PCF or both, then the PCF checks that the RSC of the URSP Rule complies with the UE context Policy control subscription information for a SUPI. Then, the PCF checks if Analytics are needed for further refinement of the candidate values.</w:t>
      </w:r>
    </w:p>
    <w:p>
      <w:pPr>
        <w:snapToGrid w:val="0"/>
        <w:rPr>
          <w:rFonts w:eastAsia="宋体"/>
          <w:lang w:eastAsia="en-US"/>
        </w:rPr>
      </w:pPr>
      <w:r>
        <w:rPr>
          <w:rFonts w:eastAsia="宋体"/>
          <w:lang w:eastAsia="en-US"/>
        </w:rPr>
        <w:t>In this solution, the PCF is configured, depending on operator policies, to subscribe to those Analytics ID(s) listed in the Table 6.16.1-1, then output of these Analytics are used to:</w:t>
      </w:r>
    </w:p>
    <w:p>
      <w:pPr>
        <w:pStyle w:val="B1"/>
        <w:rPr>
          <w:lang w:eastAsia="en-US"/>
        </w:rPr>
      </w:pPr>
      <w:r>
        <w:rPr>
          <w:lang w:eastAsia="en-US"/>
        </w:rPr>
        <w:t>-</w:t>
      </w:r>
      <w:r>
        <w:rPr>
          <w:lang w:eastAsia="en-US"/>
        </w:rPr>
        <w:tab/>
        <w:t>determine if traffic of the application is to be offloaded outside the PDU Session.</w:t>
      </w:r>
    </w:p>
    <w:p>
      <w:pPr>
        <w:pStyle w:val="B1"/>
        <w:rPr>
          <w:lang w:eastAsia="en-US"/>
        </w:rPr>
      </w:pPr>
      <w:r>
        <w:rPr>
          <w:lang w:eastAsia="en-US"/>
        </w:rPr>
        <w:t>-</w:t>
      </w:r>
      <w:r>
        <w:rPr>
          <w:lang w:eastAsia="en-US"/>
        </w:rPr>
        <w:tab/>
      </w:r>
      <w:del w:id="5624" w:author="S2-2205101" w:date="2022-05-25T18:43:00Z">
        <w:r>
          <w:rPr>
            <w:lang w:eastAsia="en-US"/>
          </w:rPr>
          <w:delText xml:space="preserve">either </w:delText>
        </w:r>
      </w:del>
      <w:r>
        <w:rPr>
          <w:lang w:eastAsia="en-US"/>
        </w:rPr>
        <w:t>prioritize (or remove some of) the list of candidate values for the Network Slice Selection component or for the DNN Selection component.</w:t>
      </w:r>
    </w:p>
    <w:p>
      <w:pPr>
        <w:pStyle w:val="B1"/>
        <w:rPr>
          <w:lang w:eastAsia="en-US"/>
        </w:rPr>
      </w:pPr>
      <w:r>
        <w:rPr>
          <w:lang w:eastAsia="en-US"/>
        </w:rPr>
        <w:t>-</w:t>
      </w:r>
      <w:r>
        <w:rPr>
          <w:lang w:eastAsia="en-US"/>
        </w:rPr>
        <w:tab/>
      </w:r>
      <w:ins w:id="5625" w:author="S2-2205101" w:date="2022-05-25T18:43:00Z">
        <w:r>
          <w:rPr>
            <w:lang w:val="en-US" w:eastAsia="en-US"/>
          </w:rPr>
          <w:t xml:space="preserve">allocate </w:t>
        </w:r>
      </w:ins>
      <w:del w:id="5626" w:author="S2-2205101" w:date="2022-05-25T18:43:00Z">
        <w:r>
          <w:rPr>
            <w:lang w:eastAsia="en-US"/>
          </w:rPr>
          <w:delText xml:space="preserve">Allocate </w:delText>
        </w:r>
      </w:del>
      <w:r>
        <w:rPr>
          <w:lang w:eastAsia="en-US"/>
        </w:rPr>
        <w:t>the SSC Mode value, and the PDU Session Type.</w:t>
      </w:r>
    </w:p>
    <w:p>
      <w:pPr>
        <w:pStyle w:val="B1"/>
        <w:rPr>
          <w:lang w:eastAsia="en-US"/>
        </w:rPr>
      </w:pPr>
      <w:r>
        <w:rPr>
          <w:lang w:eastAsia="en-US"/>
        </w:rPr>
        <w:t>-</w:t>
      </w:r>
      <w:r>
        <w:rPr>
          <w:lang w:eastAsia="en-US"/>
        </w:rPr>
        <w:tab/>
      </w:r>
      <w:ins w:id="5627" w:author="S2-2205101" w:date="2022-05-25T18:43:00Z">
        <w:r>
          <w:rPr>
            <w:lang w:val="en-US" w:eastAsia="en-US"/>
          </w:rPr>
          <w:t xml:space="preserve">select </w:t>
        </w:r>
      </w:ins>
      <w:del w:id="5628" w:author="S2-2205101" w:date="2022-05-25T18:43:00Z">
        <w:r>
          <w:rPr>
            <w:lang w:eastAsia="en-US"/>
          </w:rPr>
          <w:delText xml:space="preserve">Select </w:delText>
        </w:r>
      </w:del>
      <w:r>
        <w:rPr>
          <w:lang w:eastAsia="en-US"/>
        </w:rPr>
        <w:t>the preferred Access Type.</w:t>
      </w:r>
    </w:p>
    <w:p>
      <w:pPr>
        <w:pStyle w:val="B1"/>
        <w:rPr>
          <w:ins w:id="5629" w:author="S2-2205101" w:date="2022-05-25T18:43:00Z"/>
          <w:lang w:val="en-US" w:eastAsia="ko-KR"/>
        </w:rPr>
      </w:pPr>
      <w:ins w:id="5630" w:author="S2-2205101" w:date="2022-05-25T18:43:00Z">
        <w:r>
          <w:rPr>
            <w:lang w:val="en-US" w:eastAsia="en-US"/>
          </w:rPr>
          <w:t>-</w:t>
        </w:r>
        <w:r>
          <w:rPr>
            <w:lang w:val="en-US" w:eastAsia="en-US"/>
          </w:rPr>
          <w:tab/>
          <w:t>determine if PDU Session Pair ID and/or RSN needs to be provided.</w:t>
        </w:r>
      </w:ins>
    </w:p>
    <w:p>
      <w:pPr>
        <w:snapToGrid w:val="0"/>
        <w:rPr>
          <w:rFonts w:eastAsia="宋体"/>
          <w:lang w:eastAsia="en-US"/>
        </w:rPr>
      </w:pPr>
      <w:r>
        <w:rPr>
          <w:rFonts w:eastAsia="宋体"/>
          <w:lang w:eastAsia="en-US"/>
        </w:rPr>
        <w:t>These are some examples of how the PCF assigns the values of the different Route Selection Components:</w:t>
      </w:r>
    </w:p>
    <w:p>
      <w:pPr>
        <w:snapToGrid w:val="0"/>
        <w:rPr>
          <w:rFonts w:eastAsia="宋体"/>
          <w:lang w:eastAsia="en-US"/>
        </w:rPr>
      </w:pPr>
      <w:r>
        <w:rPr>
          <w:rFonts w:eastAsia="宋体"/>
          <w:b/>
          <w:lang w:eastAsia="en-US"/>
        </w:rPr>
        <w:t xml:space="preserve">Network Slice Selection: </w:t>
      </w:r>
      <w:r>
        <w:rPr>
          <w:rFonts w:eastAsia="宋体"/>
          <w:lang w:eastAsia="en-US"/>
        </w:rPr>
        <w:t>PCF can request or subscribe to:</w:t>
      </w:r>
    </w:p>
    <w:p>
      <w:pPr>
        <w:pStyle w:val="B1"/>
        <w:rPr>
          <w:lang w:eastAsia="en-US"/>
        </w:rPr>
      </w:pPr>
      <w:r>
        <w:rPr>
          <w:lang w:eastAsia="en-US"/>
        </w:rPr>
        <w:t>-</w:t>
      </w:r>
      <w:r>
        <w:rPr>
          <w:lang w:eastAsia="en-US"/>
        </w:rPr>
        <w:tab/>
        <w:t>Analytics ID "Service Experience" for a particular application that is part of the traffic descriptor, via the candidate network slices by setting filter information. The PCF may select or prioritize the network slice that provides the best service experience for the application.</w:t>
      </w:r>
    </w:p>
    <w:p>
      <w:pPr>
        <w:pStyle w:val="B1"/>
        <w:rPr>
          <w:lang w:eastAsia="en-US"/>
        </w:rPr>
      </w:pPr>
      <w:r>
        <w:rPr>
          <w:lang w:eastAsia="en-US"/>
        </w:rPr>
        <w:t>-</w:t>
      </w:r>
      <w:r>
        <w:rPr>
          <w:lang w:eastAsia="en-US"/>
        </w:rPr>
        <w:tab/>
        <w:t>Analytics ID "Load Level Information" for the candidate network slices and select the one with lowest load.</w:t>
      </w:r>
    </w:p>
    <w:p>
      <w:pPr>
        <w:pStyle w:val="B1"/>
        <w:rPr>
          <w:lang w:eastAsia="en-US"/>
        </w:rPr>
      </w:pPr>
      <w:r>
        <w:rPr>
          <w:lang w:eastAsia="en-US"/>
        </w:rPr>
        <w:t>-</w:t>
      </w:r>
      <w:r>
        <w:rPr>
          <w:lang w:eastAsia="en-US"/>
        </w:rPr>
        <w:tab/>
        <w:t>Analytics ID "Dispersion Analytics" to get, e.g. Data volume dispersion Analytics type. The PCF may calculate the average data rate in the network slice by subscribing to notifications of network analytics related to Data Volume Dispersion in the network slice for a duration of interest when it sets the Target of Analytics Reporting as "any UE"</w:t>
      </w:r>
      <w:del w:id="5631" w:author="S2-2205101" w:date="2022-05-25T18:45:00Z">
        <w:r>
          <w:rPr>
            <w:lang w:eastAsia="en-US"/>
          </w:rPr>
          <w:delText xml:space="preserve"> and the Analytics Filter as the S-NSSAI and an Area of Interest.</w:delText>
        </w:r>
      </w:del>
      <w:ins w:id="5632" w:author="S2-2205101" w:date="2022-05-25T18:45:00Z">
        <w:r>
          <w:rPr>
            <w:lang w:eastAsia="en-US"/>
          </w:rPr>
          <w:t>.</w:t>
        </w:r>
      </w:ins>
      <w:r>
        <w:rPr>
          <w:lang w:eastAsia="en-US"/>
        </w:rPr>
        <w:t xml:space="preserve"> The PCF may update URSP on slice selection policy for the associated UEs </w:t>
      </w:r>
      <w:del w:id="5633" w:author="S2-2205101" w:date="2022-05-25T18:45:00Z">
        <w:r>
          <w:rPr>
            <w:lang w:eastAsia="en-US"/>
          </w:rPr>
          <w:delText xml:space="preserve">in the area of interest </w:delText>
        </w:r>
      </w:del>
      <w:r>
        <w:rPr>
          <w:lang w:eastAsia="en-US"/>
        </w:rPr>
        <w:t xml:space="preserve">based on </w:t>
      </w:r>
      <w:ins w:id="5634" w:author="S2-2205101" w:date="2022-05-25T18:44:00Z">
        <w:r>
          <w:t xml:space="preserve">the data </w:t>
        </w:r>
        <w:r>
          <w:lastRenderedPageBreak/>
          <w:t>volume dispersion analytics results provided by the NWDAF for data volume dispersion statistics at a given slice and/or data volume dispersion predictions at a given slice</w:t>
        </w:r>
      </w:ins>
      <w:del w:id="5635" w:author="S2-2205101" w:date="2022-05-25T18:44:00Z">
        <w:r>
          <w:rPr>
            <w:lang w:eastAsia="en-US"/>
          </w:rPr>
          <w:delText>this notification from the NWDAF based on this notification from NWDAF</w:delText>
        </w:r>
      </w:del>
      <w:r>
        <w:rPr>
          <w:lang w:eastAsia="en-US"/>
        </w:rPr>
        <w:t>.</w:t>
      </w:r>
    </w:p>
    <w:p>
      <w:pPr>
        <w:pStyle w:val="B1"/>
        <w:rPr>
          <w:ins w:id="5636" w:author="S2-2205101" w:date="2022-05-25T18:44:00Z"/>
          <w:lang w:val="en-US" w:eastAsia="en-US"/>
        </w:rPr>
      </w:pPr>
      <w:ins w:id="5637" w:author="S2-2205101" w:date="2022-05-25T18:44:00Z">
        <w:r>
          <w:rPr>
            <w:lang w:val="en-US" w:eastAsia="en-US"/>
          </w:rPr>
          <w:t>-</w:t>
        </w:r>
        <w:r>
          <w:rPr>
            <w:lang w:val="en-US" w:eastAsia="en-US"/>
          </w:rPr>
          <w:tab/>
          <w:t xml:space="preserve">Analytics ID "Session Management Congestion Control Experience" for </w:t>
        </w:r>
        <w:r>
          <w:rPr>
            <w:lang w:eastAsia="en-US"/>
          </w:rPr>
          <w:t xml:space="preserve">the PDU Session associated with the candidate S-NSSAI indicated by Analytics Filter Information, </w:t>
        </w:r>
        <w:r>
          <w:rPr>
            <w:lang w:val="en-US" w:eastAsia="en-US"/>
          </w:rPr>
          <w:t xml:space="preserve">targeting the SUPI as </w:t>
        </w:r>
        <w:r>
          <w:rPr>
            <w:lang w:eastAsia="en-US"/>
          </w:rPr>
          <w:t xml:space="preserve">Target of Analytics Reporting. The PCF may select or prioritize the S-NSSAI that provides the lowest experience level of </w:t>
        </w:r>
        <w:r>
          <w:rPr>
            <w:lang w:val="en-US" w:eastAsia="en-US"/>
          </w:rPr>
          <w:t>Session Management Congestion Control for the SUPI.</w:t>
        </w:r>
      </w:ins>
    </w:p>
    <w:p>
      <w:pPr>
        <w:pStyle w:val="B1"/>
        <w:rPr>
          <w:lang w:eastAsia="en-US"/>
        </w:rPr>
      </w:pPr>
      <w:r>
        <w:rPr>
          <w:lang w:eastAsia="en-US"/>
        </w:rPr>
        <w:t>-</w:t>
      </w:r>
      <w:r>
        <w:rPr>
          <w:lang w:eastAsia="en-US"/>
        </w:rPr>
        <w:tab/>
        <w:t>Both, first the list of candidate slices and the service experience it provides for the application is provided and then the load level for those slices are checked.</w:t>
      </w:r>
    </w:p>
    <w:p>
      <w:pPr>
        <w:pStyle w:val="B1"/>
        <w:rPr>
          <w:lang w:eastAsia="en-US"/>
        </w:rPr>
      </w:pPr>
      <w:r>
        <w:rPr>
          <w:lang w:eastAsia="en-US"/>
        </w:rPr>
        <w:t>-</w:t>
      </w:r>
      <w:r>
        <w:rPr>
          <w:lang w:eastAsia="en-US"/>
        </w:rPr>
        <w:tab/>
        <w:t>Or just subscribe to Analytics ID "Service Experience" for a particular application, for slices that are not heavy loaded.</w:t>
      </w:r>
    </w:p>
    <w:p>
      <w:pPr>
        <w:pStyle w:val="B1"/>
        <w:rPr>
          <w:lang w:eastAsia="en-US"/>
        </w:rPr>
      </w:pPr>
      <w:r>
        <w:rPr>
          <w:lang w:eastAsia="en-US"/>
        </w:rPr>
        <w:t>-</w:t>
      </w:r>
      <w:r>
        <w:rPr>
          <w:lang w:eastAsia="en-US"/>
        </w:rPr>
        <w:tab/>
        <w:t>Or just to subscribe to Analytics ID "Dispersion Analytics" as explained above for certain slice(s).</w:t>
      </w:r>
    </w:p>
    <w:p>
      <w:pPr>
        <w:snapToGrid w:val="0"/>
        <w:rPr>
          <w:ins w:id="5638" w:author="S2-2205101" w:date="2022-05-25T18:46:00Z"/>
          <w:rFonts w:eastAsia="宋体"/>
          <w:lang w:eastAsia="en-US"/>
        </w:rPr>
      </w:pPr>
      <w:r>
        <w:rPr>
          <w:rFonts w:eastAsia="宋体"/>
          <w:b/>
          <w:lang w:eastAsia="en-US"/>
        </w:rPr>
        <w:t>DNN Selection:</w:t>
      </w:r>
      <w:r>
        <w:rPr>
          <w:rFonts w:eastAsia="宋体"/>
          <w:lang w:eastAsia="en-US"/>
        </w:rPr>
        <w:t xml:space="preserve"> Similar to the first bullet, The PCF may subscribe to Analytics ID on "Service Experience" for a particular application that is part of the traffic descriptor, via the candidate DNNs. The PCF may select or prioritize some of the DNN that provides the best service experience for the application. </w:t>
      </w:r>
    </w:p>
    <w:p>
      <w:pPr>
        <w:snapToGrid w:val="0"/>
        <w:rPr>
          <w:lang w:eastAsia="en-US"/>
        </w:rPr>
      </w:pPr>
      <w:r>
        <w:rPr>
          <w:rFonts w:eastAsia="宋体"/>
          <w:lang w:eastAsia="en-US"/>
        </w:rPr>
        <w:t xml:space="preserve">The PCF may </w:t>
      </w:r>
      <w:ins w:id="5639" w:author="S2-2205101" w:date="2022-05-25T18:46:00Z">
        <w:r>
          <w:rPr>
            <w:rFonts w:eastAsia="宋体"/>
            <w:lang w:eastAsia="en-US"/>
          </w:rPr>
          <w:t xml:space="preserve">also </w:t>
        </w:r>
      </w:ins>
      <w:r>
        <w:rPr>
          <w:rFonts w:eastAsia="宋体"/>
          <w:lang w:eastAsia="en-US"/>
        </w:rPr>
        <w:t xml:space="preserve">subscribe to notifications of network analytics related to "UE Communication". The PCF may update the URSP on DNN selection policy for the associated SUPI, group of UEs or UEs associated with the Application Identifier based on this notification from NWDAF (e.g. considering </w:t>
      </w:r>
      <w:ins w:id="5640" w:author="S2-2205101" w:date="2022-05-25T18:47:00Z">
        <w:r>
          <w:rPr>
            <w:rFonts w:eastAsia="宋体"/>
            <w:lang w:eastAsia="en-US"/>
          </w:rPr>
          <w:t xml:space="preserve">DNN in </w:t>
        </w:r>
      </w:ins>
      <w:r>
        <w:rPr>
          <w:rFonts w:eastAsia="宋体"/>
          <w:lang w:eastAsia="en-US"/>
        </w:rPr>
        <w:t>Traffic characterization</w:t>
      </w:r>
      <w:ins w:id="5641" w:author="S2-2205101" w:date="2022-05-25T18:47:00Z">
        <w:r>
          <w:rPr>
            <w:rFonts w:eastAsia="宋体"/>
            <w:lang w:eastAsia="en-US"/>
          </w:rPr>
          <w:t xml:space="preserve"> and associated</w:t>
        </w:r>
      </w:ins>
      <w:del w:id="5642" w:author="S2-2205101" w:date="2022-05-25T18:47:00Z">
        <w:r>
          <w:rPr>
            <w:rFonts w:eastAsia="宋体"/>
            <w:lang w:eastAsia="en-US"/>
          </w:rPr>
          <w:delText>,</w:delText>
        </w:r>
      </w:del>
      <w:r>
        <w:rPr>
          <w:rFonts w:eastAsia="宋体"/>
          <w:lang w:eastAsia="en-US"/>
        </w:rPr>
        <w:t xml:space="preserve"> Traffic Volume, Spatial </w:t>
      </w:r>
      <w:ins w:id="5643" w:author="S2-2205101" w:date="2022-05-25T18:48:00Z">
        <w:r>
          <w:rPr>
            <w:rFonts w:eastAsia="宋体"/>
            <w:lang w:eastAsia="en-US"/>
          </w:rPr>
          <w:t>validity and</w:t>
        </w:r>
      </w:ins>
      <w:del w:id="5644" w:author="S2-2205101" w:date="2022-05-25T18:48:00Z">
        <w:r>
          <w:rPr>
            <w:rFonts w:eastAsia="宋体"/>
            <w:lang w:eastAsia="en-US"/>
          </w:rPr>
          <w:delText>activity</w:delText>
        </w:r>
      </w:del>
      <w:r>
        <w:rPr>
          <w:rFonts w:eastAsia="宋体"/>
          <w:lang w:eastAsia="en-US"/>
        </w:rPr>
        <w:t xml:space="preserve"> </w:t>
      </w:r>
      <w:del w:id="5645" w:author="S2-2205101" w:date="2022-05-25T18:48:00Z">
        <w:r>
          <w:rPr>
            <w:rFonts w:eastAsia="宋体"/>
            <w:lang w:eastAsia="en-US"/>
          </w:rPr>
          <w:delText xml:space="preserve">or </w:delText>
        </w:r>
      </w:del>
      <w:r>
        <w:rPr>
          <w:rFonts w:eastAsia="宋体"/>
          <w:lang w:eastAsia="en-US"/>
        </w:rPr>
        <w:t xml:space="preserve">inactivity </w:t>
      </w:r>
      <w:del w:id="5646" w:author="S2-2205101" w:date="2022-05-25T18:48:00Z">
        <w:r>
          <w:rPr>
            <w:rFonts w:eastAsia="宋体"/>
            <w:lang w:eastAsia="en-US"/>
          </w:rPr>
          <w:delText>detection</w:delText>
        </w:r>
      </w:del>
      <w:ins w:id="5647" w:author="S2-2205101" w:date="2022-05-25T18:48:00Z">
        <w:r>
          <w:rPr>
            <w:rFonts w:eastAsia="宋体"/>
            <w:lang w:eastAsia="en-US"/>
          </w:rPr>
          <w:t>time</w:t>
        </w:r>
      </w:ins>
      <w:r>
        <w:rPr>
          <w:rFonts w:eastAsia="宋体"/>
          <w:lang w:eastAsia="en-US"/>
        </w:rPr>
        <w:t>)</w:t>
      </w:r>
      <w:ins w:id="5648" w:author="S2-2205101" w:date="2022-05-25T18:49:00Z">
        <w:r>
          <w:rPr>
            <w:rFonts w:eastAsia="宋体"/>
            <w:lang w:eastAsia="en-US"/>
          </w:rPr>
          <w:t xml:space="preserve"> . The PCF may subscribe to </w:t>
        </w:r>
        <w:r>
          <w:rPr>
            <w:rFonts w:eastAsia="宋体"/>
            <w:lang w:val="en-US" w:eastAsia="en-US"/>
          </w:rPr>
          <w:t xml:space="preserve">Analytics ID "Session Management Congestion Control Experience" for </w:t>
        </w:r>
        <w:r>
          <w:rPr>
            <w:rFonts w:eastAsia="宋体"/>
            <w:lang w:eastAsia="en-US"/>
          </w:rPr>
          <w:t>the PDU Session associated with the candidate DNN indicated by Analytics Filter Information</w:t>
        </w:r>
        <w:r>
          <w:rPr>
            <w:lang w:eastAsia="en-US"/>
          </w:rPr>
          <w:t xml:space="preserve">, </w:t>
        </w:r>
        <w:r>
          <w:rPr>
            <w:lang w:val="en-US" w:eastAsia="en-US"/>
          </w:rPr>
          <w:t xml:space="preserve">targeting the SUPI as </w:t>
        </w:r>
        <w:r>
          <w:rPr>
            <w:lang w:eastAsia="en-US"/>
          </w:rPr>
          <w:t>Target of Analytics Reporting</w:t>
        </w:r>
        <w:r>
          <w:rPr>
            <w:rFonts w:eastAsia="宋体"/>
            <w:lang w:eastAsia="en-US"/>
          </w:rPr>
          <w:t xml:space="preserve">. The PCF may select or prioritize the DNN that provides the lowest experience level of </w:t>
        </w:r>
        <w:r>
          <w:rPr>
            <w:rFonts w:eastAsia="宋体"/>
            <w:lang w:val="en-US" w:eastAsia="en-US"/>
          </w:rPr>
          <w:t>Session Management Congestion Control for the SUPI</w:t>
        </w:r>
        <w:r>
          <w:rPr>
            <w:rFonts w:eastAsia="宋体"/>
            <w:lang w:eastAsia="en-US"/>
          </w:rPr>
          <w:t>.</w:t>
        </w:r>
      </w:ins>
    </w:p>
    <w:p>
      <w:pPr>
        <w:snapToGrid w:val="0"/>
        <w:rPr>
          <w:rFonts w:eastAsia="宋体"/>
          <w:b/>
          <w:lang w:eastAsia="en-US"/>
        </w:rPr>
      </w:pPr>
      <w:r>
        <w:rPr>
          <w:rFonts w:eastAsia="宋体"/>
          <w:b/>
          <w:lang w:eastAsia="en-US"/>
        </w:rPr>
        <w:t xml:space="preserve">Non-Seamless Offload indication: </w:t>
      </w:r>
      <w:r>
        <w:rPr>
          <w:rFonts w:eastAsia="宋体"/>
          <w:lang w:eastAsia="en-US"/>
        </w:rPr>
        <w:t>PCF can request or subscribe "UE Communication" to get information on the location where UE will use the application and then get the information about the WLAN performance of this location by requesting or subscribing the Analytics ID "WLAN performance". If the WLAN performance is good enough, PCF may choose to configure this indication for the application in that area to reduce the load of 3GPP access. PCF may subscribe to notifications of network analytics related to "Network Performance". The PCF may update this indication within URSP of the associated UEs within the area of interest based on this notification from NWDAF (e.g. on gNB status and gnB resource usage information). PCF may subscribe to notifications of network analytics related to "User Data Congestion". The PCF may update this indication within URSP of the associated SUPI based on this notification from NWDAF (e.g. Network Status Indication).</w:t>
      </w:r>
    </w:p>
    <w:p>
      <w:pPr>
        <w:snapToGrid w:val="0"/>
        <w:rPr>
          <w:rFonts w:eastAsia="宋体"/>
          <w:lang w:eastAsia="en-US"/>
        </w:rPr>
      </w:pPr>
      <w:r>
        <w:rPr>
          <w:rFonts w:eastAsia="宋体"/>
          <w:b/>
          <w:lang w:eastAsia="en-US"/>
        </w:rPr>
        <w:t>SSC Mode Selection, PDU Session Type and Access Type preference:</w:t>
      </w:r>
      <w:r>
        <w:rPr>
          <w:rFonts w:eastAsia="宋体"/>
          <w:lang w:eastAsia="en-US"/>
        </w:rPr>
        <w:t xml:space="preserve"> the PCF may subscribe to Analytics ID on "Service Experience" for a particular application that is part of the traffic descriptor, via the candidate SSC mode, PDU Session Type and Access Type preference. The PCF may select the SSC mode, PDU Session Type and Access Type preference that provides the best service experience for the application. these factors should also be captured by "Service Experience" Analytics. This solution enhanced the "Service Experience" Analytics in clause 6.16.1.1 and 6.16.1.2. </w:t>
      </w:r>
      <w:r>
        <w:rPr>
          <w:rFonts w:eastAsia="宋体"/>
          <w:b/>
          <w:lang w:eastAsia="en-US"/>
        </w:rPr>
        <w:t>SSC Mode Selection:</w:t>
      </w:r>
      <w:r>
        <w:rPr>
          <w:rFonts w:eastAsia="宋体"/>
          <w:lang w:eastAsia="en-US"/>
        </w:rPr>
        <w:t xml:space="preserve"> the PCF may subscribe to Analytics ID on "Expected UE behaviour" for this SUPI. The PCF may select the SSC mode depending on the mobility pattern (e.g. If no mobility then the SSC mode is not relevant and can be omitted).</w:t>
      </w:r>
    </w:p>
    <w:p>
      <w:pPr>
        <w:snapToGrid w:val="0"/>
        <w:rPr>
          <w:ins w:id="5649" w:author="S2-2205101" w:date="2022-05-25T18:49:00Z"/>
          <w:rFonts w:eastAsia="宋体"/>
          <w:lang w:eastAsia="en-US"/>
        </w:rPr>
      </w:pPr>
      <w:ins w:id="5650" w:author="S2-2205101" w:date="2022-05-25T18:49:00Z">
        <w:r>
          <w:rPr>
            <w:rFonts w:eastAsia="宋体"/>
            <w:b/>
            <w:lang w:eastAsia="en-US"/>
          </w:rPr>
          <w:t xml:space="preserve">PDU Session Pair ID and RSN: </w:t>
        </w:r>
        <w:r>
          <w:rPr>
            <w:rFonts w:eastAsia="宋体"/>
            <w:lang w:eastAsia="en-US"/>
          </w:rPr>
          <w:t xml:space="preserve">PCF can request or subscribe to Analytics ID "Redundant Transmission Experience" </w:t>
        </w:r>
        <w:r>
          <w:rPr>
            <w:rFonts w:eastAsia="宋体"/>
            <w:lang w:val="en-US" w:eastAsia="en-US"/>
          </w:rPr>
          <w:t xml:space="preserve">to be notified </w:t>
        </w:r>
        <w:r>
          <w:rPr>
            <w:rFonts w:eastAsia="宋体"/>
            <w:lang w:eastAsia="en-US"/>
          </w:rPr>
          <w:t>if PDU Session Pair ID and/or RSN needs to be provided. If the output</w:t>
        </w:r>
        <w:r>
          <w:rPr>
            <w:rFonts w:eastAsia="宋体"/>
            <w:lang w:val="en-US" w:eastAsia="en-US"/>
          </w:rPr>
          <w:t xml:space="preserve"> of the Analytics says</w:t>
        </w:r>
        <w:r>
          <w:rPr>
            <w:rFonts w:eastAsia="宋体"/>
            <w:lang w:eastAsia="en-US"/>
          </w:rPr>
          <w:t xml:space="preserve"> “redundant transmission shall be performed”, the PCF may provide appropriate PDU Session Pair ID and/or RSN with the help of local configuration in the corresponding SMF. Details on how the SMF determines PDU Session Pair ID and/or RSN can be found in clause 5.33.2.1 of TS 23.501 [2].</w:t>
        </w:r>
      </w:ins>
    </w:p>
    <w:p>
      <w:pPr>
        <w:snapToGrid w:val="0"/>
        <w:rPr>
          <w:rFonts w:eastAsia="宋体"/>
          <w:lang w:eastAsia="en-US"/>
        </w:rPr>
      </w:pPr>
      <w:r>
        <w:rPr>
          <w:rFonts w:eastAsia="宋体"/>
          <w:b/>
          <w:lang w:eastAsia="en-US"/>
        </w:rPr>
        <w:t>Time Window and Location Criteria:</w:t>
      </w:r>
      <w:r>
        <w:rPr>
          <w:rFonts w:eastAsia="宋体"/>
          <w:lang w:eastAsia="en-US"/>
        </w:rPr>
        <w:t xml:space="preserve"> The Time Window in the RSD Validation Criteria can be set based on the time validity period and spatial validity in the Analytics ID(s) used as input in the RSD generation. The PCF may need to select the validity period and spatial validity out of those provided in the output of each Analytics ID(s).</w:t>
      </w:r>
    </w:p>
    <w:p>
      <w:pPr>
        <w:pStyle w:val="41"/>
        <w:rPr>
          <w:rFonts w:eastAsia="Malgun Gothic"/>
          <w:lang w:eastAsia="en-US"/>
        </w:rPr>
      </w:pPr>
      <w:bookmarkStart w:id="5651" w:name="_Toc91144510"/>
      <w:bookmarkStart w:id="5652" w:name="_Toc101170969"/>
      <w:bookmarkStart w:id="5653" w:name="_Toc104433199"/>
      <w:bookmarkStart w:id="5654" w:name="_Toc104467655"/>
      <w:bookmarkStart w:id="5655" w:name="_Toc104467991"/>
      <w:r>
        <w:rPr>
          <w:rFonts w:eastAsia="Malgun Gothic"/>
          <w:lang w:eastAsia="en-US"/>
        </w:rPr>
        <w:t>6.16.1.1</w:t>
      </w:r>
      <w:r>
        <w:rPr>
          <w:rFonts w:eastAsia="Malgun Gothic"/>
          <w:lang w:eastAsia="en-US"/>
        </w:rPr>
        <w:tab/>
        <w:t>Input Data</w:t>
      </w:r>
      <w:bookmarkEnd w:id="5651"/>
      <w:bookmarkEnd w:id="5652"/>
      <w:bookmarkEnd w:id="5653"/>
      <w:bookmarkEnd w:id="5654"/>
      <w:bookmarkEnd w:id="5655"/>
    </w:p>
    <w:p>
      <w:pPr>
        <w:snapToGrid w:val="0"/>
        <w:rPr>
          <w:rFonts w:eastAsia="宋体"/>
          <w:lang w:eastAsia="en-US"/>
        </w:rPr>
      </w:pPr>
      <w:r>
        <w:rPr>
          <w:rFonts w:eastAsia="宋体"/>
          <w:lang w:eastAsia="en-US"/>
        </w:rPr>
        <w:t>Based on input data of Observed Service Experience related network data Analytics as described in clause 6.4.2 of TS 23.288 [5], table 6.16.1.1-1 provides enhanced input data by adding PDU Session related information and table 6.16.1.1-2 provides enhanced input data access type.</w:t>
      </w:r>
    </w:p>
    <w:p>
      <w:pPr>
        <w:pStyle w:val="TH"/>
        <w:overflowPunct/>
        <w:autoSpaceDE/>
        <w:autoSpaceDN/>
        <w:adjustRightInd/>
        <w:textAlignment w:val="auto"/>
        <w:rPr>
          <w:lang w:eastAsia="en-US"/>
        </w:rPr>
      </w:pPr>
      <w:r>
        <w:rPr>
          <w:lang w:eastAsia="en-US"/>
        </w:rPr>
        <w:lastRenderedPageBreak/>
        <w:t>Table 6.16.1.1-1: QoS flow level Network Data from 5GC NF related to the QoS profile assigned for a particular service (identified by an Application Id or IP filter information)</w:t>
      </w:r>
    </w:p>
    <w:tbl>
      <w:tblPr>
        <w:tblW w:w="8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0"/>
        <w:gridCol w:w="1361"/>
        <w:gridCol w:w="4876"/>
      </w:tblGrid>
      <w:tr>
        <w:trPr>
          <w:jc w:val="center"/>
        </w:trPr>
        <w:tc>
          <w:tcPr>
            <w:tcW w:w="1990" w:type="dxa"/>
          </w:tcPr>
          <w:p>
            <w:pPr>
              <w:pStyle w:val="TAH"/>
              <w:rPr>
                <w:rFonts w:eastAsia="宋体"/>
              </w:rPr>
            </w:pPr>
            <w:r>
              <w:rPr>
                <w:rFonts w:eastAsia="宋体"/>
              </w:rPr>
              <w:t>Information</w:t>
            </w:r>
          </w:p>
        </w:tc>
        <w:tc>
          <w:tcPr>
            <w:tcW w:w="1361" w:type="dxa"/>
          </w:tcPr>
          <w:p>
            <w:pPr>
              <w:pStyle w:val="TAH"/>
              <w:rPr>
                <w:rFonts w:eastAsia="宋体"/>
              </w:rPr>
            </w:pPr>
            <w:r>
              <w:rPr>
                <w:rFonts w:eastAsia="宋体"/>
              </w:rPr>
              <w:t>Source</w:t>
            </w:r>
          </w:p>
        </w:tc>
        <w:tc>
          <w:tcPr>
            <w:tcW w:w="4876" w:type="dxa"/>
          </w:tcPr>
          <w:p>
            <w:pPr>
              <w:pStyle w:val="TAH"/>
              <w:rPr>
                <w:rFonts w:eastAsia="宋体"/>
              </w:rPr>
            </w:pPr>
            <w:r>
              <w:rPr>
                <w:rFonts w:eastAsia="宋体"/>
              </w:rPr>
              <w:t>Description</w:t>
            </w:r>
          </w:p>
        </w:tc>
      </w:tr>
      <w:tr>
        <w:trPr>
          <w:jc w:val="center"/>
        </w:trPr>
        <w:tc>
          <w:tcPr>
            <w:tcW w:w="1990" w:type="dxa"/>
          </w:tcPr>
          <w:p>
            <w:pPr>
              <w:pStyle w:val="TAL"/>
              <w:rPr>
                <w:rFonts w:eastAsia="宋体"/>
              </w:rPr>
            </w:pPr>
            <w:r>
              <w:rPr>
                <w:rFonts w:eastAsia="宋体"/>
              </w:rPr>
              <w:t>Timestamp</w:t>
            </w:r>
          </w:p>
        </w:tc>
        <w:tc>
          <w:tcPr>
            <w:tcW w:w="1361" w:type="dxa"/>
          </w:tcPr>
          <w:p>
            <w:pPr>
              <w:pStyle w:val="TAC"/>
              <w:rPr>
                <w:rFonts w:eastAsia="宋体"/>
              </w:rPr>
            </w:pPr>
            <w:r>
              <w:rPr>
                <w:rFonts w:eastAsia="宋体"/>
              </w:rPr>
              <w:t>5GC NF</w:t>
            </w:r>
          </w:p>
        </w:tc>
        <w:tc>
          <w:tcPr>
            <w:tcW w:w="4876" w:type="dxa"/>
          </w:tcPr>
          <w:p>
            <w:pPr>
              <w:pStyle w:val="TAL"/>
              <w:rPr>
                <w:rFonts w:eastAsia="宋体"/>
              </w:rPr>
            </w:pPr>
            <w:r>
              <w:rPr>
                <w:rFonts w:eastAsia="宋体"/>
              </w:rPr>
              <w:t>A time stamp associated with the collected information.</w:t>
            </w:r>
          </w:p>
        </w:tc>
      </w:tr>
      <w:tr>
        <w:trPr>
          <w:jc w:val="center"/>
        </w:trPr>
        <w:tc>
          <w:tcPr>
            <w:tcW w:w="1990" w:type="dxa"/>
          </w:tcPr>
          <w:p>
            <w:pPr>
              <w:pStyle w:val="TAL"/>
              <w:rPr>
                <w:rFonts w:eastAsia="宋体"/>
              </w:rPr>
            </w:pPr>
            <w:r>
              <w:rPr>
                <w:rFonts w:eastAsia="宋体"/>
              </w:rPr>
              <w:t>Location</w:t>
            </w:r>
          </w:p>
        </w:tc>
        <w:tc>
          <w:tcPr>
            <w:tcW w:w="1361" w:type="dxa"/>
          </w:tcPr>
          <w:p>
            <w:pPr>
              <w:pStyle w:val="TAC"/>
              <w:rPr>
                <w:rFonts w:eastAsia="宋体"/>
              </w:rPr>
            </w:pPr>
            <w:r>
              <w:rPr>
                <w:rFonts w:eastAsia="宋体"/>
              </w:rPr>
              <w:t>AMF</w:t>
            </w:r>
          </w:p>
        </w:tc>
        <w:tc>
          <w:tcPr>
            <w:tcW w:w="4876" w:type="dxa"/>
          </w:tcPr>
          <w:p>
            <w:pPr>
              <w:pStyle w:val="TAL"/>
              <w:rPr>
                <w:rFonts w:eastAsia="宋体"/>
              </w:rPr>
            </w:pPr>
            <w:r>
              <w:rPr>
                <w:rFonts w:eastAsia="宋体"/>
              </w:rPr>
              <w:t>The UE location information, e.g. cell ID or TAI.</w:t>
            </w:r>
          </w:p>
        </w:tc>
      </w:tr>
      <w:tr>
        <w:trPr>
          <w:jc w:val="center"/>
        </w:trPr>
        <w:tc>
          <w:tcPr>
            <w:tcW w:w="1990" w:type="dxa"/>
          </w:tcPr>
          <w:p>
            <w:pPr>
              <w:pStyle w:val="TAL"/>
              <w:rPr>
                <w:rFonts w:eastAsia="宋体"/>
              </w:rPr>
            </w:pPr>
            <w:r>
              <w:rPr>
                <w:rFonts w:eastAsia="宋体"/>
              </w:rPr>
              <w:t>UE ID</w:t>
            </w:r>
          </w:p>
        </w:tc>
        <w:tc>
          <w:tcPr>
            <w:tcW w:w="1361" w:type="dxa"/>
          </w:tcPr>
          <w:p>
            <w:pPr>
              <w:pStyle w:val="TAC"/>
              <w:rPr>
                <w:rFonts w:eastAsia="宋体"/>
              </w:rPr>
            </w:pPr>
            <w:r>
              <w:rPr>
                <w:rFonts w:eastAsia="宋体"/>
              </w:rPr>
              <w:t>AMF</w:t>
            </w:r>
          </w:p>
        </w:tc>
        <w:tc>
          <w:tcPr>
            <w:tcW w:w="4876" w:type="dxa"/>
          </w:tcPr>
          <w:p>
            <w:pPr>
              <w:pStyle w:val="TAL"/>
              <w:rPr>
                <w:rFonts w:eastAsia="宋体"/>
              </w:rPr>
            </w:pPr>
            <w:r>
              <w:rPr>
                <w:rFonts w:eastAsia="宋体"/>
              </w:rPr>
              <w:t>(list of) SUPI(s). If UE IDs are not provided as Target of Analytics Reporting for slice service experience, AMF returns the UE IDs matching the AMF event filters.</w:t>
            </w:r>
          </w:p>
        </w:tc>
      </w:tr>
      <w:tr>
        <w:trPr>
          <w:jc w:val="center"/>
        </w:trPr>
        <w:tc>
          <w:tcPr>
            <w:tcW w:w="1990" w:type="dxa"/>
          </w:tcPr>
          <w:p>
            <w:pPr>
              <w:pStyle w:val="TAL"/>
              <w:rPr>
                <w:rFonts w:eastAsia="宋体"/>
              </w:rPr>
            </w:pPr>
            <w:r>
              <w:rPr>
                <w:rFonts w:eastAsia="宋体"/>
              </w:rPr>
              <w:t>DNN</w:t>
            </w:r>
          </w:p>
        </w:tc>
        <w:tc>
          <w:tcPr>
            <w:tcW w:w="1361" w:type="dxa"/>
          </w:tcPr>
          <w:p>
            <w:pPr>
              <w:pStyle w:val="TAC"/>
              <w:rPr>
                <w:rFonts w:eastAsia="宋体"/>
              </w:rPr>
            </w:pPr>
            <w:r>
              <w:rPr>
                <w:rFonts w:eastAsia="宋体"/>
              </w:rPr>
              <w:t>SMF</w:t>
            </w:r>
          </w:p>
        </w:tc>
        <w:tc>
          <w:tcPr>
            <w:tcW w:w="4876" w:type="dxa"/>
          </w:tcPr>
          <w:p>
            <w:pPr>
              <w:pStyle w:val="TAL"/>
              <w:rPr>
                <w:rFonts w:eastAsia="宋体"/>
              </w:rPr>
            </w:pPr>
            <w:r>
              <w:rPr>
                <w:rFonts w:eastAsia="宋体"/>
              </w:rPr>
              <w:t>DNN for the PDU Session which contains the QoS flow.</w:t>
            </w:r>
          </w:p>
        </w:tc>
      </w:tr>
      <w:tr>
        <w:trPr>
          <w:jc w:val="center"/>
        </w:trPr>
        <w:tc>
          <w:tcPr>
            <w:tcW w:w="1990" w:type="dxa"/>
          </w:tcPr>
          <w:p>
            <w:pPr>
              <w:pStyle w:val="TAL"/>
              <w:rPr>
                <w:rFonts w:eastAsia="宋体"/>
              </w:rPr>
            </w:pPr>
            <w:r>
              <w:rPr>
                <w:rFonts w:eastAsia="宋体"/>
              </w:rPr>
              <w:t>S-NSSAI</w:t>
            </w:r>
          </w:p>
        </w:tc>
        <w:tc>
          <w:tcPr>
            <w:tcW w:w="1361" w:type="dxa"/>
          </w:tcPr>
          <w:p>
            <w:pPr>
              <w:pStyle w:val="TAC"/>
              <w:rPr>
                <w:rFonts w:eastAsia="宋体"/>
              </w:rPr>
            </w:pPr>
            <w:r>
              <w:rPr>
                <w:rFonts w:eastAsia="宋体"/>
              </w:rPr>
              <w:t>SMF</w:t>
            </w:r>
          </w:p>
        </w:tc>
        <w:tc>
          <w:tcPr>
            <w:tcW w:w="4876" w:type="dxa"/>
          </w:tcPr>
          <w:p>
            <w:pPr>
              <w:pStyle w:val="TAL"/>
              <w:rPr>
                <w:rFonts w:eastAsia="宋体"/>
              </w:rPr>
            </w:pPr>
            <w:r>
              <w:rPr>
                <w:rFonts w:eastAsia="宋体"/>
              </w:rPr>
              <w:t>S-NSSAI for the PDU Session which contains the QoS flow.</w:t>
            </w:r>
          </w:p>
        </w:tc>
      </w:tr>
      <w:tr>
        <w:trPr>
          <w:jc w:val="center"/>
        </w:trPr>
        <w:tc>
          <w:tcPr>
            <w:tcW w:w="1990" w:type="dxa"/>
          </w:tcPr>
          <w:p>
            <w:pPr>
              <w:pStyle w:val="TAL"/>
              <w:rPr>
                <w:rFonts w:eastAsia="宋体"/>
              </w:rPr>
            </w:pPr>
            <w:r>
              <w:rPr>
                <w:rFonts w:eastAsia="宋体"/>
              </w:rPr>
              <w:t>Application ID</w:t>
            </w:r>
          </w:p>
        </w:tc>
        <w:tc>
          <w:tcPr>
            <w:tcW w:w="1361" w:type="dxa"/>
          </w:tcPr>
          <w:p>
            <w:pPr>
              <w:pStyle w:val="TAC"/>
              <w:rPr>
                <w:rFonts w:eastAsia="宋体"/>
              </w:rPr>
            </w:pPr>
            <w:r>
              <w:rPr>
                <w:rFonts w:eastAsia="宋体"/>
              </w:rPr>
              <w:t>SMF</w:t>
            </w:r>
          </w:p>
        </w:tc>
        <w:tc>
          <w:tcPr>
            <w:tcW w:w="4876" w:type="dxa"/>
          </w:tcPr>
          <w:p>
            <w:pPr>
              <w:pStyle w:val="TAL"/>
              <w:rPr>
                <w:rFonts w:eastAsia="宋体"/>
              </w:rPr>
            </w:pPr>
            <w:r>
              <w:rPr>
                <w:rFonts w:eastAsia="宋体"/>
              </w:rPr>
              <w:t>Used by NWDAF to identify the application service provider and application for the QoS flow.</w:t>
            </w:r>
          </w:p>
        </w:tc>
      </w:tr>
      <w:tr>
        <w:trPr>
          <w:jc w:val="center"/>
        </w:trPr>
        <w:tc>
          <w:tcPr>
            <w:tcW w:w="1990" w:type="dxa"/>
          </w:tcPr>
          <w:p>
            <w:pPr>
              <w:pStyle w:val="TAL"/>
              <w:rPr>
                <w:rFonts w:eastAsia="宋体"/>
              </w:rPr>
            </w:pPr>
            <w:r>
              <w:rPr>
                <w:rFonts w:eastAsia="宋体"/>
              </w:rPr>
              <w:t>UPF info</w:t>
            </w:r>
          </w:p>
        </w:tc>
        <w:tc>
          <w:tcPr>
            <w:tcW w:w="1361" w:type="dxa"/>
          </w:tcPr>
          <w:p>
            <w:pPr>
              <w:pStyle w:val="TAC"/>
              <w:rPr>
                <w:rFonts w:eastAsia="宋体"/>
              </w:rPr>
            </w:pPr>
            <w:r>
              <w:rPr>
                <w:rFonts w:eastAsia="宋体"/>
              </w:rPr>
              <w:t>SMF</w:t>
            </w:r>
          </w:p>
        </w:tc>
        <w:tc>
          <w:tcPr>
            <w:tcW w:w="4876" w:type="dxa"/>
          </w:tcPr>
          <w:p>
            <w:pPr>
              <w:pStyle w:val="TAL"/>
              <w:rPr>
                <w:rFonts w:eastAsia="宋体"/>
              </w:rPr>
            </w:pPr>
            <w:r>
              <w:rPr>
                <w:rFonts w:eastAsia="宋体"/>
              </w:rPr>
              <w:t>UPF ID/address/FQDN information for the UPF serving the UE.</w:t>
            </w:r>
          </w:p>
        </w:tc>
      </w:tr>
      <w:tr>
        <w:trPr>
          <w:jc w:val="center"/>
        </w:trPr>
        <w:tc>
          <w:tcPr>
            <w:tcW w:w="1990" w:type="dxa"/>
          </w:tcPr>
          <w:p>
            <w:pPr>
              <w:pStyle w:val="TAL"/>
              <w:rPr>
                <w:rFonts w:eastAsia="宋体"/>
              </w:rPr>
            </w:pPr>
            <w:r>
              <w:rPr>
                <w:rFonts w:eastAsia="宋体"/>
              </w:rPr>
              <w:t>DNAI</w:t>
            </w:r>
          </w:p>
        </w:tc>
        <w:tc>
          <w:tcPr>
            <w:tcW w:w="1361" w:type="dxa"/>
          </w:tcPr>
          <w:p>
            <w:pPr>
              <w:pStyle w:val="TAC"/>
              <w:rPr>
                <w:rFonts w:eastAsia="宋体"/>
              </w:rPr>
            </w:pPr>
            <w:r>
              <w:rPr>
                <w:rFonts w:eastAsia="宋体"/>
              </w:rPr>
              <w:t>SMF</w:t>
            </w:r>
          </w:p>
        </w:tc>
        <w:tc>
          <w:tcPr>
            <w:tcW w:w="4876" w:type="dxa"/>
          </w:tcPr>
          <w:p>
            <w:pPr>
              <w:pStyle w:val="TAL"/>
              <w:rPr>
                <w:rFonts w:eastAsia="宋体"/>
              </w:rPr>
            </w:pPr>
            <w:r>
              <w:rPr>
                <w:rFonts w:eastAsia="宋体"/>
              </w:rPr>
              <w:t>Identifies the access to DN to which the PDN session connects.</w:t>
            </w:r>
          </w:p>
        </w:tc>
      </w:tr>
      <w:tr>
        <w:trPr>
          <w:jc w:val="center"/>
        </w:trPr>
        <w:tc>
          <w:tcPr>
            <w:tcW w:w="1990" w:type="dxa"/>
          </w:tcPr>
          <w:p>
            <w:pPr>
              <w:pStyle w:val="TAL"/>
              <w:rPr>
                <w:rFonts w:eastAsia="宋体"/>
              </w:rPr>
            </w:pPr>
            <w:r>
              <w:rPr>
                <w:rFonts w:eastAsia="宋体"/>
              </w:rPr>
              <w:t>IP filter information</w:t>
            </w:r>
          </w:p>
        </w:tc>
        <w:tc>
          <w:tcPr>
            <w:tcW w:w="1361" w:type="dxa"/>
          </w:tcPr>
          <w:p>
            <w:pPr>
              <w:pStyle w:val="TAC"/>
              <w:rPr>
                <w:rFonts w:eastAsia="宋体"/>
              </w:rPr>
            </w:pPr>
            <w:r>
              <w:rPr>
                <w:rFonts w:eastAsia="宋体"/>
              </w:rPr>
              <w:t>SMF</w:t>
            </w:r>
          </w:p>
        </w:tc>
        <w:tc>
          <w:tcPr>
            <w:tcW w:w="4876" w:type="dxa"/>
          </w:tcPr>
          <w:p>
            <w:pPr>
              <w:pStyle w:val="TAL"/>
              <w:rPr>
                <w:rFonts w:eastAsia="宋体"/>
              </w:rPr>
            </w:pPr>
            <w:r>
              <w:rPr>
                <w:rFonts w:eastAsia="宋体"/>
              </w:rPr>
              <w:t>Provided by the SMF, which is used by NWDAF to identify the service data flow for policy control and/or differentiated charging for the QoS flow.</w:t>
            </w:r>
          </w:p>
        </w:tc>
      </w:tr>
      <w:tr>
        <w:trPr>
          <w:jc w:val="center"/>
        </w:trPr>
        <w:tc>
          <w:tcPr>
            <w:tcW w:w="1990" w:type="dxa"/>
          </w:tcPr>
          <w:p>
            <w:pPr>
              <w:pStyle w:val="TAL"/>
              <w:rPr>
                <w:rFonts w:eastAsia="宋体"/>
              </w:rPr>
            </w:pPr>
            <w:r>
              <w:rPr>
                <w:rFonts w:eastAsia="宋体"/>
              </w:rPr>
              <w:t>QFI</w:t>
            </w:r>
          </w:p>
        </w:tc>
        <w:tc>
          <w:tcPr>
            <w:tcW w:w="1361" w:type="dxa"/>
          </w:tcPr>
          <w:p>
            <w:pPr>
              <w:pStyle w:val="TAC"/>
              <w:rPr>
                <w:rFonts w:eastAsia="宋体"/>
              </w:rPr>
            </w:pPr>
            <w:r>
              <w:rPr>
                <w:rFonts w:eastAsia="宋体"/>
              </w:rPr>
              <w:t>SMF</w:t>
            </w:r>
          </w:p>
        </w:tc>
        <w:tc>
          <w:tcPr>
            <w:tcW w:w="4876" w:type="dxa"/>
          </w:tcPr>
          <w:p>
            <w:pPr>
              <w:pStyle w:val="TAL"/>
              <w:rPr>
                <w:rFonts w:eastAsia="宋体"/>
              </w:rPr>
            </w:pPr>
            <w:r>
              <w:rPr>
                <w:rFonts w:eastAsia="宋体"/>
              </w:rPr>
              <w:t>QoS Flow Identifier.</w:t>
            </w:r>
          </w:p>
        </w:tc>
      </w:tr>
      <w:tr>
        <w:trPr>
          <w:jc w:val="center"/>
        </w:trPr>
        <w:tc>
          <w:tcPr>
            <w:tcW w:w="1990" w:type="dxa"/>
          </w:tcPr>
          <w:p>
            <w:pPr>
              <w:pStyle w:val="TAL"/>
              <w:rPr>
                <w:rFonts w:eastAsia="宋体"/>
              </w:rPr>
            </w:pPr>
            <w:r>
              <w:rPr>
                <w:rFonts w:eastAsia="宋体"/>
              </w:rPr>
              <w:t>PDU Session type</w:t>
            </w:r>
          </w:p>
        </w:tc>
        <w:tc>
          <w:tcPr>
            <w:tcW w:w="1361" w:type="dxa"/>
          </w:tcPr>
          <w:p>
            <w:pPr>
              <w:pStyle w:val="TAC"/>
              <w:rPr>
                <w:rFonts w:eastAsia="宋体"/>
              </w:rPr>
            </w:pPr>
            <w:r>
              <w:rPr>
                <w:rFonts w:eastAsia="宋体"/>
              </w:rPr>
              <w:t>SMF</w:t>
            </w:r>
          </w:p>
        </w:tc>
        <w:tc>
          <w:tcPr>
            <w:tcW w:w="4876" w:type="dxa"/>
          </w:tcPr>
          <w:p>
            <w:pPr>
              <w:pStyle w:val="TAL"/>
              <w:rPr>
                <w:rFonts w:eastAsia="宋体"/>
              </w:rPr>
            </w:pPr>
            <w:r>
              <w:rPr>
                <w:rFonts w:eastAsia="宋体"/>
              </w:rPr>
              <w:t>Type of the PDU Session.</w:t>
            </w:r>
          </w:p>
        </w:tc>
      </w:tr>
      <w:tr>
        <w:trPr>
          <w:jc w:val="center"/>
        </w:trPr>
        <w:tc>
          <w:tcPr>
            <w:tcW w:w="1990" w:type="dxa"/>
          </w:tcPr>
          <w:p>
            <w:pPr>
              <w:pStyle w:val="TAL"/>
              <w:rPr>
                <w:rFonts w:eastAsia="宋体"/>
              </w:rPr>
            </w:pPr>
            <w:r>
              <w:rPr>
                <w:rFonts w:eastAsia="宋体"/>
              </w:rPr>
              <w:t>SSC Mode</w:t>
            </w:r>
          </w:p>
        </w:tc>
        <w:tc>
          <w:tcPr>
            <w:tcW w:w="1361" w:type="dxa"/>
          </w:tcPr>
          <w:p>
            <w:pPr>
              <w:pStyle w:val="TAC"/>
              <w:rPr>
                <w:rFonts w:eastAsia="宋体"/>
              </w:rPr>
            </w:pPr>
            <w:r>
              <w:rPr>
                <w:rFonts w:eastAsia="宋体"/>
              </w:rPr>
              <w:t>SMF</w:t>
            </w:r>
          </w:p>
        </w:tc>
        <w:tc>
          <w:tcPr>
            <w:tcW w:w="4876" w:type="dxa"/>
          </w:tcPr>
          <w:p>
            <w:pPr>
              <w:pStyle w:val="TAL"/>
              <w:rPr>
                <w:rFonts w:eastAsia="宋体"/>
              </w:rPr>
            </w:pPr>
            <w:r>
              <w:rPr>
                <w:rFonts w:eastAsia="宋体"/>
              </w:rPr>
              <w:t>SSC Mode selected for the PDU Session.</w:t>
            </w:r>
          </w:p>
        </w:tc>
      </w:tr>
      <w:tr>
        <w:trPr>
          <w:jc w:val="center"/>
        </w:trPr>
        <w:tc>
          <w:tcPr>
            <w:tcW w:w="1990" w:type="dxa"/>
          </w:tcPr>
          <w:p>
            <w:pPr>
              <w:pStyle w:val="TAL"/>
              <w:rPr>
                <w:rFonts w:eastAsia="宋体"/>
              </w:rPr>
            </w:pPr>
            <w:r>
              <w:rPr>
                <w:rFonts w:eastAsia="宋体"/>
              </w:rPr>
              <w:t>QoS flow Bit Rate</w:t>
            </w:r>
          </w:p>
        </w:tc>
        <w:tc>
          <w:tcPr>
            <w:tcW w:w="1361" w:type="dxa"/>
          </w:tcPr>
          <w:p>
            <w:pPr>
              <w:pStyle w:val="TAC"/>
              <w:rPr>
                <w:rFonts w:eastAsia="宋体"/>
              </w:rPr>
            </w:pPr>
            <w:r>
              <w:rPr>
                <w:rFonts w:eastAsia="宋体"/>
              </w:rPr>
              <w:t>UPF</w:t>
            </w:r>
          </w:p>
        </w:tc>
        <w:tc>
          <w:tcPr>
            <w:tcW w:w="4876" w:type="dxa"/>
          </w:tcPr>
          <w:p>
            <w:pPr>
              <w:pStyle w:val="TAL"/>
              <w:rPr>
                <w:rFonts w:eastAsia="宋体"/>
              </w:rPr>
            </w:pPr>
            <w:r>
              <w:rPr>
                <w:rFonts w:eastAsia="宋体"/>
              </w:rPr>
              <w:t>The observed bit rate for UL direction; and</w:t>
            </w:r>
          </w:p>
          <w:p>
            <w:pPr>
              <w:pStyle w:val="TAL"/>
              <w:rPr>
                <w:rFonts w:eastAsia="宋体"/>
              </w:rPr>
            </w:pPr>
            <w:r>
              <w:rPr>
                <w:rFonts w:eastAsia="宋体"/>
              </w:rPr>
              <w:t>The observed bit rate for DL direction.</w:t>
            </w:r>
          </w:p>
        </w:tc>
      </w:tr>
      <w:tr>
        <w:trPr>
          <w:jc w:val="center"/>
        </w:trPr>
        <w:tc>
          <w:tcPr>
            <w:tcW w:w="1990" w:type="dxa"/>
          </w:tcPr>
          <w:p>
            <w:pPr>
              <w:pStyle w:val="TAL"/>
              <w:rPr>
                <w:rFonts w:eastAsia="宋体"/>
              </w:rPr>
            </w:pPr>
            <w:r>
              <w:rPr>
                <w:rFonts w:eastAsia="宋体"/>
              </w:rPr>
              <w:t>QoS flow Packet Delay</w:t>
            </w:r>
          </w:p>
        </w:tc>
        <w:tc>
          <w:tcPr>
            <w:tcW w:w="1361" w:type="dxa"/>
          </w:tcPr>
          <w:p>
            <w:pPr>
              <w:pStyle w:val="TAC"/>
              <w:rPr>
                <w:rFonts w:eastAsia="宋体"/>
              </w:rPr>
            </w:pPr>
            <w:r>
              <w:rPr>
                <w:rFonts w:eastAsia="宋体"/>
              </w:rPr>
              <w:t>UPF</w:t>
            </w:r>
          </w:p>
        </w:tc>
        <w:tc>
          <w:tcPr>
            <w:tcW w:w="4876" w:type="dxa"/>
          </w:tcPr>
          <w:p>
            <w:pPr>
              <w:pStyle w:val="TAL"/>
              <w:rPr>
                <w:rFonts w:eastAsia="宋体"/>
              </w:rPr>
            </w:pPr>
            <w:r>
              <w:rPr>
                <w:rFonts w:eastAsia="宋体"/>
              </w:rPr>
              <w:t>The observed Packet delay for UL direction; and</w:t>
            </w:r>
          </w:p>
          <w:p>
            <w:pPr>
              <w:pStyle w:val="TAL"/>
              <w:rPr>
                <w:rFonts w:eastAsia="宋体"/>
              </w:rPr>
            </w:pPr>
            <w:r>
              <w:rPr>
                <w:rFonts w:eastAsia="宋体"/>
              </w:rPr>
              <w:t>The observed Packet delay for the DL direction.</w:t>
            </w:r>
          </w:p>
        </w:tc>
      </w:tr>
      <w:tr>
        <w:trPr>
          <w:jc w:val="center"/>
        </w:trPr>
        <w:tc>
          <w:tcPr>
            <w:tcW w:w="1990" w:type="dxa"/>
          </w:tcPr>
          <w:p>
            <w:pPr>
              <w:pStyle w:val="TAL"/>
              <w:rPr>
                <w:rFonts w:eastAsia="宋体"/>
              </w:rPr>
            </w:pPr>
            <w:r>
              <w:rPr>
                <w:rFonts w:eastAsia="宋体"/>
              </w:rPr>
              <w:t>Packet transmission</w:t>
            </w:r>
          </w:p>
        </w:tc>
        <w:tc>
          <w:tcPr>
            <w:tcW w:w="1361" w:type="dxa"/>
          </w:tcPr>
          <w:p>
            <w:pPr>
              <w:pStyle w:val="TAC"/>
              <w:rPr>
                <w:rFonts w:eastAsia="宋体"/>
              </w:rPr>
            </w:pPr>
            <w:r>
              <w:rPr>
                <w:rFonts w:eastAsia="宋体"/>
              </w:rPr>
              <w:t>UPF</w:t>
            </w:r>
          </w:p>
        </w:tc>
        <w:tc>
          <w:tcPr>
            <w:tcW w:w="4876" w:type="dxa"/>
          </w:tcPr>
          <w:p>
            <w:pPr>
              <w:pStyle w:val="TAL"/>
              <w:rPr>
                <w:rFonts w:eastAsia="宋体"/>
              </w:rPr>
            </w:pPr>
            <w:r>
              <w:rPr>
                <w:rFonts w:eastAsia="宋体"/>
              </w:rPr>
              <w:t>The observed number of packet transmission.</w:t>
            </w:r>
          </w:p>
        </w:tc>
      </w:tr>
      <w:tr>
        <w:trPr>
          <w:jc w:val="center"/>
        </w:trPr>
        <w:tc>
          <w:tcPr>
            <w:tcW w:w="1990" w:type="dxa"/>
          </w:tcPr>
          <w:p>
            <w:pPr>
              <w:pStyle w:val="TAL"/>
              <w:rPr>
                <w:rFonts w:eastAsia="宋体"/>
              </w:rPr>
            </w:pPr>
            <w:r>
              <w:rPr>
                <w:rFonts w:eastAsia="宋体"/>
              </w:rPr>
              <w:t>Packet retransmission</w:t>
            </w:r>
          </w:p>
        </w:tc>
        <w:tc>
          <w:tcPr>
            <w:tcW w:w="1361" w:type="dxa"/>
          </w:tcPr>
          <w:p>
            <w:pPr>
              <w:pStyle w:val="TAC"/>
              <w:rPr>
                <w:rFonts w:eastAsia="宋体"/>
              </w:rPr>
            </w:pPr>
            <w:r>
              <w:rPr>
                <w:rFonts w:eastAsia="宋体"/>
              </w:rPr>
              <w:t>UPF</w:t>
            </w:r>
          </w:p>
        </w:tc>
        <w:tc>
          <w:tcPr>
            <w:tcW w:w="4876" w:type="dxa"/>
          </w:tcPr>
          <w:p>
            <w:pPr>
              <w:pStyle w:val="TAL"/>
              <w:rPr>
                <w:rFonts w:eastAsia="宋体"/>
              </w:rPr>
            </w:pPr>
            <w:r>
              <w:rPr>
                <w:rFonts w:eastAsia="宋体"/>
              </w:rPr>
              <w:t>The observed number of packet retransmission.</w:t>
            </w:r>
          </w:p>
        </w:tc>
      </w:tr>
    </w:tbl>
    <w:p>
      <w:pPr>
        <w:rPr>
          <w:rFonts w:eastAsia="宋体"/>
          <w:lang w:eastAsia="en-US"/>
        </w:rPr>
      </w:pPr>
    </w:p>
    <w:p>
      <w:pPr>
        <w:pStyle w:val="TH"/>
        <w:rPr>
          <w:rFonts w:eastAsia="宋体"/>
        </w:rPr>
      </w:pPr>
      <w:r>
        <w:rPr>
          <w:rFonts w:eastAsia="宋体"/>
        </w:rPr>
        <w:t>Table 6.16.1.1-1: UE level Network Data from 5G NF related to the Service Experience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8"/>
        <w:gridCol w:w="4815"/>
      </w:tblGrid>
      <w:tr>
        <w:trPr>
          <w:jc w:val="center"/>
        </w:trPr>
        <w:tc>
          <w:tcPr>
            <w:tcW w:w="1984" w:type="dxa"/>
          </w:tcPr>
          <w:p>
            <w:pPr>
              <w:pStyle w:val="TAH"/>
              <w:rPr>
                <w:rFonts w:eastAsia="宋体"/>
              </w:rPr>
            </w:pPr>
            <w:r>
              <w:rPr>
                <w:rFonts w:eastAsia="宋体"/>
              </w:rPr>
              <w:t>Information</w:t>
            </w:r>
          </w:p>
        </w:tc>
        <w:tc>
          <w:tcPr>
            <w:tcW w:w="1418" w:type="dxa"/>
          </w:tcPr>
          <w:p>
            <w:pPr>
              <w:pStyle w:val="TAH"/>
              <w:rPr>
                <w:rFonts w:eastAsia="宋体"/>
              </w:rPr>
            </w:pPr>
            <w:r>
              <w:rPr>
                <w:rFonts w:eastAsia="宋体"/>
              </w:rPr>
              <w:t>Source</w:t>
            </w:r>
          </w:p>
        </w:tc>
        <w:tc>
          <w:tcPr>
            <w:tcW w:w="4815" w:type="dxa"/>
          </w:tcPr>
          <w:p>
            <w:pPr>
              <w:pStyle w:val="TAH"/>
              <w:rPr>
                <w:rFonts w:eastAsia="宋体"/>
              </w:rPr>
            </w:pPr>
            <w:r>
              <w:rPr>
                <w:rFonts w:eastAsia="宋体"/>
              </w:rPr>
              <w:t>Description</w:t>
            </w:r>
          </w:p>
        </w:tc>
      </w:tr>
      <w:tr>
        <w:trPr>
          <w:jc w:val="center"/>
        </w:trPr>
        <w:tc>
          <w:tcPr>
            <w:tcW w:w="1984" w:type="dxa"/>
          </w:tcPr>
          <w:p>
            <w:pPr>
              <w:pStyle w:val="TAL"/>
              <w:rPr>
                <w:rFonts w:eastAsia="宋体"/>
              </w:rPr>
            </w:pPr>
            <w:r>
              <w:rPr>
                <w:rFonts w:eastAsia="宋体"/>
              </w:rPr>
              <w:t>Timestamp</w:t>
            </w:r>
          </w:p>
        </w:tc>
        <w:tc>
          <w:tcPr>
            <w:tcW w:w="1418" w:type="dxa"/>
          </w:tcPr>
          <w:p>
            <w:pPr>
              <w:pStyle w:val="TAC"/>
              <w:rPr>
                <w:rFonts w:eastAsia="宋体"/>
              </w:rPr>
            </w:pPr>
            <w:r>
              <w:rPr>
                <w:rFonts w:eastAsia="宋体"/>
              </w:rPr>
              <w:t>5GC NF</w:t>
            </w:r>
          </w:p>
        </w:tc>
        <w:tc>
          <w:tcPr>
            <w:tcW w:w="4815" w:type="dxa"/>
          </w:tcPr>
          <w:p>
            <w:pPr>
              <w:pStyle w:val="TAL"/>
              <w:rPr>
                <w:rFonts w:eastAsia="宋体"/>
              </w:rPr>
            </w:pPr>
            <w:r>
              <w:rPr>
                <w:rFonts w:eastAsia="宋体"/>
              </w:rPr>
              <w:t>A time stamp associated with the collected information.</w:t>
            </w:r>
          </w:p>
        </w:tc>
      </w:tr>
      <w:tr>
        <w:trPr>
          <w:jc w:val="center"/>
        </w:trPr>
        <w:tc>
          <w:tcPr>
            <w:tcW w:w="1984" w:type="dxa"/>
          </w:tcPr>
          <w:p>
            <w:pPr>
              <w:pStyle w:val="TAL"/>
              <w:rPr>
                <w:rFonts w:eastAsia="宋体"/>
              </w:rPr>
            </w:pPr>
            <w:r>
              <w:rPr>
                <w:rFonts w:eastAsia="宋体"/>
              </w:rPr>
              <w:t>Location</w:t>
            </w:r>
          </w:p>
        </w:tc>
        <w:tc>
          <w:tcPr>
            <w:tcW w:w="1418" w:type="dxa"/>
          </w:tcPr>
          <w:p>
            <w:pPr>
              <w:pStyle w:val="TAC"/>
              <w:rPr>
                <w:rFonts w:eastAsia="宋体"/>
              </w:rPr>
            </w:pPr>
            <w:r>
              <w:rPr>
                <w:rFonts w:eastAsia="宋体"/>
              </w:rPr>
              <w:t>AMF</w:t>
            </w:r>
          </w:p>
        </w:tc>
        <w:tc>
          <w:tcPr>
            <w:tcW w:w="4815" w:type="dxa"/>
          </w:tcPr>
          <w:p>
            <w:pPr>
              <w:pStyle w:val="TAL"/>
              <w:rPr>
                <w:rFonts w:eastAsia="宋体"/>
              </w:rPr>
            </w:pPr>
            <w:r>
              <w:rPr>
                <w:rFonts w:eastAsia="宋体"/>
              </w:rPr>
              <w:t>The UE location information, e.g. cell ID or TAI.</w:t>
            </w:r>
          </w:p>
        </w:tc>
      </w:tr>
      <w:tr>
        <w:trPr>
          <w:jc w:val="center"/>
        </w:trPr>
        <w:tc>
          <w:tcPr>
            <w:tcW w:w="1984" w:type="dxa"/>
          </w:tcPr>
          <w:p>
            <w:pPr>
              <w:pStyle w:val="TAL"/>
              <w:rPr>
                <w:rFonts w:eastAsia="宋体"/>
              </w:rPr>
            </w:pPr>
            <w:r>
              <w:rPr>
                <w:rFonts w:eastAsia="宋体"/>
              </w:rPr>
              <w:t xml:space="preserve">UE ID </w:t>
            </w:r>
          </w:p>
        </w:tc>
        <w:tc>
          <w:tcPr>
            <w:tcW w:w="1418" w:type="dxa"/>
          </w:tcPr>
          <w:p>
            <w:pPr>
              <w:pStyle w:val="TAC"/>
              <w:rPr>
                <w:rFonts w:eastAsia="宋体"/>
              </w:rPr>
            </w:pPr>
            <w:r>
              <w:rPr>
                <w:rFonts w:eastAsia="宋体"/>
              </w:rPr>
              <w:t>AMF</w:t>
            </w:r>
          </w:p>
        </w:tc>
        <w:tc>
          <w:tcPr>
            <w:tcW w:w="4815" w:type="dxa"/>
          </w:tcPr>
          <w:p>
            <w:pPr>
              <w:pStyle w:val="TAL"/>
              <w:rPr>
                <w:rFonts w:eastAsia="宋体"/>
              </w:rPr>
            </w:pPr>
            <w:r>
              <w:rPr>
                <w:rFonts w:eastAsia="宋体"/>
              </w:rPr>
              <w:t>(list of) SUPI(s).</w:t>
            </w:r>
          </w:p>
        </w:tc>
      </w:tr>
      <w:tr>
        <w:trPr>
          <w:jc w:val="center"/>
        </w:trPr>
        <w:tc>
          <w:tcPr>
            <w:tcW w:w="1984" w:type="dxa"/>
          </w:tcPr>
          <w:p>
            <w:pPr>
              <w:pStyle w:val="TAL"/>
              <w:rPr>
                <w:rFonts w:eastAsia="宋体"/>
              </w:rPr>
            </w:pPr>
            <w:r>
              <w:rPr>
                <w:rFonts w:eastAsia="宋体"/>
              </w:rPr>
              <w:t>Access Type</w:t>
            </w:r>
          </w:p>
        </w:tc>
        <w:tc>
          <w:tcPr>
            <w:tcW w:w="1418" w:type="dxa"/>
          </w:tcPr>
          <w:p>
            <w:pPr>
              <w:pStyle w:val="TAC"/>
              <w:rPr>
                <w:rFonts w:eastAsia="宋体"/>
              </w:rPr>
            </w:pPr>
            <w:r>
              <w:rPr>
                <w:rFonts w:eastAsia="宋体"/>
              </w:rPr>
              <w:t>AMF</w:t>
            </w:r>
          </w:p>
        </w:tc>
        <w:tc>
          <w:tcPr>
            <w:tcW w:w="4815" w:type="dxa"/>
          </w:tcPr>
          <w:p>
            <w:pPr>
              <w:pStyle w:val="TAL"/>
              <w:rPr>
                <w:rFonts w:eastAsia="宋体"/>
              </w:rPr>
            </w:pPr>
            <w:r>
              <w:rPr>
                <w:rFonts w:eastAsia="宋体"/>
              </w:rPr>
              <w:t>The Access type the UE camps on.</w:t>
            </w:r>
          </w:p>
        </w:tc>
      </w:tr>
      <w:tr>
        <w:trPr>
          <w:jc w:val="center"/>
        </w:trPr>
        <w:tc>
          <w:tcPr>
            <w:tcW w:w="1984" w:type="dxa"/>
          </w:tcPr>
          <w:p>
            <w:pPr>
              <w:pStyle w:val="TAL"/>
              <w:rPr>
                <w:rFonts w:eastAsia="宋体"/>
              </w:rPr>
            </w:pPr>
            <w:r>
              <w:rPr>
                <w:rFonts w:eastAsia="宋体"/>
              </w:rPr>
              <w:t>RAT Type</w:t>
            </w:r>
          </w:p>
        </w:tc>
        <w:tc>
          <w:tcPr>
            <w:tcW w:w="1418" w:type="dxa"/>
          </w:tcPr>
          <w:p>
            <w:pPr>
              <w:pStyle w:val="TAC"/>
              <w:rPr>
                <w:rFonts w:eastAsia="宋体"/>
              </w:rPr>
            </w:pPr>
            <w:r>
              <w:rPr>
                <w:rFonts w:eastAsia="宋体"/>
              </w:rPr>
              <w:t>SMF</w:t>
            </w:r>
          </w:p>
        </w:tc>
        <w:tc>
          <w:tcPr>
            <w:tcW w:w="4815" w:type="dxa"/>
          </w:tcPr>
          <w:p>
            <w:pPr>
              <w:pStyle w:val="TAL"/>
              <w:rPr>
                <w:rFonts w:eastAsia="宋体"/>
              </w:rPr>
            </w:pPr>
            <w:r>
              <w:rPr>
                <w:rFonts w:eastAsia="宋体"/>
              </w:rPr>
              <w:t>The RAT type the UE camps on.</w:t>
            </w:r>
          </w:p>
        </w:tc>
      </w:tr>
    </w:tbl>
    <w:p>
      <w:pPr>
        <w:rPr>
          <w:rFonts w:eastAsia="宋体"/>
        </w:rPr>
      </w:pPr>
    </w:p>
    <w:p>
      <w:pPr>
        <w:pStyle w:val="EditorsNote"/>
        <w:rPr>
          <w:lang w:eastAsia="en-US"/>
        </w:rPr>
      </w:pPr>
      <w:r>
        <w:t>Editor's note:</w:t>
      </w:r>
      <w:r>
        <w:tab/>
        <w:t>Whether and how to collect data from 4G access and non-3GPP access is FFS.</w:t>
      </w:r>
    </w:p>
    <w:p>
      <w:pPr>
        <w:pStyle w:val="41"/>
        <w:rPr>
          <w:rFonts w:eastAsia="Malgun Gothic"/>
          <w:lang w:eastAsia="en-US"/>
        </w:rPr>
      </w:pPr>
      <w:bookmarkStart w:id="5656" w:name="_Toc101170970"/>
      <w:bookmarkStart w:id="5657" w:name="_Toc91144499"/>
      <w:bookmarkStart w:id="5658" w:name="_Toc104433200"/>
      <w:bookmarkStart w:id="5659" w:name="_Toc104467656"/>
      <w:bookmarkStart w:id="5660" w:name="_Toc104467992"/>
      <w:r>
        <w:rPr>
          <w:rFonts w:eastAsia="Malgun Gothic"/>
          <w:lang w:eastAsia="en-US"/>
        </w:rPr>
        <w:t>6.16.1.2</w:t>
      </w:r>
      <w:r>
        <w:rPr>
          <w:rFonts w:eastAsia="Malgun Gothic"/>
          <w:lang w:eastAsia="en-US"/>
        </w:rPr>
        <w:tab/>
        <w:t>Output Analytics</w:t>
      </w:r>
      <w:bookmarkEnd w:id="5656"/>
      <w:bookmarkEnd w:id="5657"/>
      <w:bookmarkEnd w:id="5658"/>
      <w:bookmarkEnd w:id="5659"/>
      <w:bookmarkEnd w:id="5660"/>
    </w:p>
    <w:p>
      <w:pPr>
        <w:rPr>
          <w:rFonts w:eastAsia="宋体"/>
          <w:lang w:eastAsia="en-US"/>
        </w:rPr>
      </w:pPr>
      <w:r>
        <w:rPr>
          <w:rFonts w:eastAsia="宋体"/>
          <w:lang w:eastAsia="en-US"/>
        </w:rPr>
        <w:t>Based on output analytics of Observed Service Experience related network data Analytics for applications as described in clause 6.4.3 of TS 23.288 [5], table 6.16.1.2-1 provides enhanced output analytics by adding PDU Session related information and access type.</w:t>
      </w:r>
    </w:p>
    <w:p>
      <w:pPr>
        <w:pStyle w:val="TH"/>
        <w:overflowPunct/>
        <w:autoSpaceDE/>
        <w:autoSpaceDN/>
        <w:adjustRightInd/>
        <w:textAlignment w:val="auto"/>
      </w:pPr>
      <w:r>
        <w:lastRenderedPageBreak/>
        <w:t>Table 6.16.1.2-1: Service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6029"/>
      </w:tblGrid>
      <w:tr>
        <w:trPr>
          <w:jc w:val="center"/>
        </w:trPr>
        <w:tc>
          <w:tcPr>
            <w:tcW w:w="2267" w:type="dxa"/>
            <w:vAlign w:val="center"/>
          </w:tcPr>
          <w:p>
            <w:pPr>
              <w:pStyle w:val="TAL"/>
              <w:rPr>
                <w:rFonts w:eastAsia="宋体"/>
              </w:rPr>
            </w:pPr>
            <w:r>
              <w:rPr>
                <w:rFonts w:eastAsia="宋体"/>
              </w:rPr>
              <w:t>Application service experiences (0..max) (NOTE 1)</w:t>
            </w:r>
          </w:p>
        </w:tc>
        <w:tc>
          <w:tcPr>
            <w:tcW w:w="6029" w:type="dxa"/>
            <w:vAlign w:val="center"/>
          </w:tcPr>
          <w:p>
            <w:pPr>
              <w:pStyle w:val="TAL"/>
              <w:rPr>
                <w:rFonts w:eastAsia="宋体"/>
              </w:rPr>
            </w:pPr>
            <w:r>
              <w:rPr>
                <w:rFonts w:eastAsia="宋体"/>
              </w:rPr>
              <w:t>List of observed service experience information for each Application.</w:t>
            </w:r>
          </w:p>
        </w:tc>
      </w:tr>
      <w:tr>
        <w:trPr>
          <w:jc w:val="center"/>
        </w:trPr>
        <w:tc>
          <w:tcPr>
            <w:tcW w:w="2267" w:type="dxa"/>
            <w:vAlign w:val="center"/>
          </w:tcPr>
          <w:p>
            <w:pPr>
              <w:pStyle w:val="TAL"/>
              <w:rPr>
                <w:rFonts w:eastAsia="宋体"/>
              </w:rPr>
            </w:pPr>
            <w:r>
              <w:rPr>
                <w:rFonts w:eastAsia="宋体"/>
              </w:rPr>
              <w:t>&gt; S-NSSAI</w:t>
            </w:r>
          </w:p>
        </w:tc>
        <w:tc>
          <w:tcPr>
            <w:tcW w:w="6029" w:type="dxa"/>
            <w:vAlign w:val="center"/>
          </w:tcPr>
          <w:p>
            <w:pPr>
              <w:pStyle w:val="TAL"/>
              <w:rPr>
                <w:rFonts w:eastAsia="宋体"/>
              </w:rPr>
            </w:pPr>
            <w:r>
              <w:rPr>
                <w:rFonts w:eastAsia="宋体"/>
              </w:rPr>
              <w:t>Identifies the Network Slice used to access the Application.</w:t>
            </w:r>
          </w:p>
        </w:tc>
      </w:tr>
      <w:tr>
        <w:trPr>
          <w:jc w:val="center"/>
        </w:trPr>
        <w:tc>
          <w:tcPr>
            <w:tcW w:w="2267" w:type="dxa"/>
            <w:vAlign w:val="center"/>
          </w:tcPr>
          <w:p>
            <w:pPr>
              <w:pStyle w:val="TAL"/>
              <w:rPr>
                <w:rFonts w:eastAsia="宋体"/>
              </w:rPr>
            </w:pPr>
            <w:r>
              <w:rPr>
                <w:rFonts w:eastAsia="宋体"/>
              </w:rPr>
              <w:t>&gt; Application ID</w:t>
            </w:r>
          </w:p>
        </w:tc>
        <w:tc>
          <w:tcPr>
            <w:tcW w:w="6029" w:type="dxa"/>
            <w:vAlign w:val="center"/>
          </w:tcPr>
          <w:p>
            <w:pPr>
              <w:pStyle w:val="TAL"/>
              <w:rPr>
                <w:rFonts w:eastAsia="宋体"/>
              </w:rPr>
            </w:pPr>
            <w:r>
              <w:rPr>
                <w:rFonts w:eastAsia="宋体"/>
              </w:rPr>
              <w:t>Identification of the Application.</w:t>
            </w:r>
          </w:p>
        </w:tc>
      </w:tr>
      <w:tr>
        <w:trPr>
          <w:jc w:val="center"/>
        </w:trPr>
        <w:tc>
          <w:tcPr>
            <w:tcW w:w="2267" w:type="dxa"/>
            <w:vAlign w:val="center"/>
          </w:tcPr>
          <w:p>
            <w:pPr>
              <w:pStyle w:val="TAL"/>
              <w:rPr>
                <w:rFonts w:eastAsia="宋体"/>
              </w:rPr>
            </w:pPr>
            <w:r>
              <w:rPr>
                <w:rFonts w:eastAsia="宋体"/>
              </w:rPr>
              <w:t>&gt; Service Experience Type</w:t>
            </w:r>
          </w:p>
        </w:tc>
        <w:tc>
          <w:tcPr>
            <w:tcW w:w="6029" w:type="dxa"/>
            <w:vAlign w:val="center"/>
          </w:tcPr>
          <w:p>
            <w:pPr>
              <w:pStyle w:val="TAL"/>
              <w:rPr>
                <w:rFonts w:eastAsia="宋体"/>
              </w:rPr>
            </w:pPr>
            <w:r>
              <w:rPr>
                <w:rFonts w:eastAsia="宋体"/>
              </w:rPr>
              <w:t>Type of Service Experience analytics, e.g. on voice, video, other.</w:t>
            </w:r>
          </w:p>
        </w:tc>
      </w:tr>
      <w:tr>
        <w:trPr>
          <w:jc w:val="center"/>
        </w:trPr>
        <w:tc>
          <w:tcPr>
            <w:tcW w:w="2267" w:type="dxa"/>
            <w:vAlign w:val="center"/>
          </w:tcPr>
          <w:p>
            <w:pPr>
              <w:pStyle w:val="TAL"/>
              <w:rPr>
                <w:rFonts w:eastAsia="宋体"/>
              </w:rPr>
            </w:pPr>
            <w:r>
              <w:rPr>
                <w:rFonts w:eastAsia="宋体"/>
              </w:rPr>
              <w:t xml:space="preserve">&gt; UE location </w:t>
            </w:r>
          </w:p>
        </w:tc>
        <w:tc>
          <w:tcPr>
            <w:tcW w:w="6029" w:type="dxa"/>
            <w:vAlign w:val="center"/>
          </w:tcPr>
          <w:p>
            <w:pPr>
              <w:pStyle w:val="TAL"/>
              <w:rPr>
                <w:rFonts w:eastAsia="宋体"/>
              </w:rPr>
            </w:pPr>
            <w:r>
              <w:rPr>
                <w:rFonts w:eastAsia="宋体"/>
              </w:rPr>
              <w:t>Indicating the UE location information (e.g. TAI list, gNB ID, etc) when the UE service is delivered (see NOTE 4).</w:t>
            </w:r>
          </w:p>
        </w:tc>
      </w:tr>
      <w:tr>
        <w:trPr>
          <w:jc w:val="center"/>
        </w:trPr>
        <w:tc>
          <w:tcPr>
            <w:tcW w:w="2267" w:type="dxa"/>
            <w:vAlign w:val="center"/>
          </w:tcPr>
          <w:p>
            <w:pPr>
              <w:pStyle w:val="TAL"/>
              <w:rPr>
                <w:rFonts w:eastAsia="宋体"/>
              </w:rPr>
            </w:pPr>
            <w:r>
              <w:rPr>
                <w:rFonts w:eastAsia="宋体"/>
              </w:rPr>
              <w:t>&gt; UPF Info</w:t>
            </w:r>
          </w:p>
        </w:tc>
        <w:tc>
          <w:tcPr>
            <w:tcW w:w="6029" w:type="dxa"/>
            <w:vAlign w:val="center"/>
          </w:tcPr>
          <w:p>
            <w:pPr>
              <w:pStyle w:val="TAL"/>
              <w:rPr>
                <w:rFonts w:eastAsia="宋体"/>
              </w:rPr>
            </w:pPr>
            <w:r>
              <w:rPr>
                <w:rFonts w:eastAsia="宋体"/>
              </w:rPr>
              <w:t>Indicating UPF serving the UE.</w:t>
            </w:r>
          </w:p>
        </w:tc>
      </w:tr>
      <w:tr>
        <w:trPr>
          <w:jc w:val="center"/>
        </w:trPr>
        <w:tc>
          <w:tcPr>
            <w:tcW w:w="2267" w:type="dxa"/>
            <w:vAlign w:val="center"/>
          </w:tcPr>
          <w:p>
            <w:pPr>
              <w:pStyle w:val="TAL"/>
              <w:rPr>
                <w:rFonts w:eastAsia="宋体"/>
              </w:rPr>
            </w:pPr>
            <w:r>
              <w:rPr>
                <w:rFonts w:eastAsia="宋体"/>
              </w:rPr>
              <w:t>&gt; DNAI</w:t>
            </w:r>
          </w:p>
        </w:tc>
        <w:tc>
          <w:tcPr>
            <w:tcW w:w="6029" w:type="dxa"/>
          </w:tcPr>
          <w:p>
            <w:pPr>
              <w:pStyle w:val="TAL"/>
              <w:rPr>
                <w:rFonts w:eastAsia="宋体"/>
              </w:rPr>
            </w:pPr>
            <w:r>
              <w:rPr>
                <w:rFonts w:eastAsia="宋体"/>
              </w:rPr>
              <w:t>Indicating which DNAI the UE service uses/camps on.</w:t>
            </w:r>
          </w:p>
        </w:tc>
      </w:tr>
      <w:tr>
        <w:trPr>
          <w:jc w:val="center"/>
        </w:trPr>
        <w:tc>
          <w:tcPr>
            <w:tcW w:w="2267" w:type="dxa"/>
            <w:vAlign w:val="center"/>
          </w:tcPr>
          <w:p>
            <w:pPr>
              <w:pStyle w:val="TAL"/>
              <w:rPr>
                <w:rFonts w:eastAsia="宋体"/>
              </w:rPr>
            </w:pPr>
            <w:r>
              <w:rPr>
                <w:rFonts w:eastAsia="宋体"/>
              </w:rPr>
              <w:t>&gt; DNN</w:t>
            </w:r>
          </w:p>
        </w:tc>
        <w:tc>
          <w:tcPr>
            <w:tcW w:w="6029" w:type="dxa"/>
          </w:tcPr>
          <w:p>
            <w:pPr>
              <w:pStyle w:val="TAL"/>
              <w:rPr>
                <w:rFonts w:eastAsia="宋体"/>
              </w:rPr>
            </w:pPr>
            <w:r>
              <w:rPr>
                <w:rFonts w:eastAsia="宋体"/>
              </w:rPr>
              <w:t>DNN for the PDU Session which contains the QoS flow.</w:t>
            </w:r>
          </w:p>
        </w:tc>
      </w:tr>
      <w:tr>
        <w:trPr>
          <w:jc w:val="center"/>
        </w:trPr>
        <w:tc>
          <w:tcPr>
            <w:tcW w:w="2267" w:type="dxa"/>
            <w:vAlign w:val="center"/>
          </w:tcPr>
          <w:p>
            <w:pPr>
              <w:pStyle w:val="TAL"/>
              <w:rPr>
                <w:rFonts w:eastAsia="宋体"/>
              </w:rPr>
            </w:pPr>
            <w:r>
              <w:rPr>
                <w:rFonts w:eastAsia="宋体"/>
              </w:rPr>
              <w:t>&gt; Application Server Instance Address</w:t>
            </w:r>
          </w:p>
        </w:tc>
        <w:tc>
          <w:tcPr>
            <w:tcW w:w="6029" w:type="dxa"/>
            <w:vAlign w:val="center"/>
          </w:tcPr>
          <w:p>
            <w:pPr>
              <w:pStyle w:val="TAL"/>
              <w:rPr>
                <w:rFonts w:eastAsia="宋体"/>
              </w:rPr>
            </w:pPr>
            <w:r>
              <w:rPr>
                <w:rFonts w:eastAsia="宋体"/>
              </w:rPr>
              <w:t>Identifies the Application Server Instance (IP address of the Application Server) or FQDN of Application Server.</w:t>
            </w:r>
          </w:p>
        </w:tc>
      </w:tr>
      <w:tr>
        <w:trPr>
          <w:jc w:val="center"/>
        </w:trPr>
        <w:tc>
          <w:tcPr>
            <w:tcW w:w="2267" w:type="dxa"/>
            <w:vAlign w:val="center"/>
          </w:tcPr>
          <w:p>
            <w:pPr>
              <w:pStyle w:val="TAL"/>
              <w:rPr>
                <w:rFonts w:eastAsia="宋体"/>
              </w:rPr>
            </w:pPr>
            <w:r>
              <w:rPr>
                <w:rFonts w:eastAsia="宋体"/>
              </w:rPr>
              <w:t>&gt; Service Experience</w:t>
            </w:r>
          </w:p>
        </w:tc>
        <w:tc>
          <w:tcPr>
            <w:tcW w:w="6029" w:type="dxa"/>
            <w:vAlign w:val="center"/>
          </w:tcPr>
          <w:p>
            <w:pPr>
              <w:pStyle w:val="TAL"/>
              <w:rPr>
                <w:rFonts w:eastAsia="宋体"/>
              </w:rPr>
            </w:pPr>
            <w:r>
              <w:rPr>
                <w:rFonts w:eastAsia="宋体"/>
              </w:rPr>
              <w:t>Service Experience over the Analytics target period (average, variance).</w:t>
            </w:r>
          </w:p>
        </w:tc>
      </w:tr>
      <w:tr>
        <w:trPr>
          <w:jc w:val="center"/>
        </w:trPr>
        <w:tc>
          <w:tcPr>
            <w:tcW w:w="2267" w:type="dxa"/>
            <w:vAlign w:val="center"/>
          </w:tcPr>
          <w:p>
            <w:pPr>
              <w:pStyle w:val="TAL"/>
              <w:rPr>
                <w:rFonts w:eastAsia="宋体"/>
              </w:rPr>
            </w:pPr>
            <w:r>
              <w:rPr>
                <w:rFonts w:eastAsia="宋体"/>
              </w:rPr>
              <w:t>&gt; SUPI list (0..SUPImax)</w:t>
            </w:r>
          </w:p>
        </w:tc>
        <w:tc>
          <w:tcPr>
            <w:tcW w:w="6029" w:type="dxa"/>
            <w:vAlign w:val="center"/>
          </w:tcPr>
          <w:p>
            <w:pPr>
              <w:pStyle w:val="TAL"/>
              <w:rPr>
                <w:rFonts w:eastAsia="宋体"/>
              </w:rPr>
            </w:pPr>
            <w:r>
              <w:rPr>
                <w:rFonts w:eastAsia="宋体"/>
              </w:rPr>
              <w:t>List of SUPI(s) with the same application service experience.</w:t>
            </w:r>
          </w:p>
        </w:tc>
      </w:tr>
      <w:tr>
        <w:trPr>
          <w:jc w:val="center"/>
        </w:trPr>
        <w:tc>
          <w:tcPr>
            <w:tcW w:w="2267" w:type="dxa"/>
            <w:vAlign w:val="center"/>
          </w:tcPr>
          <w:p>
            <w:pPr>
              <w:pStyle w:val="TAL"/>
              <w:rPr>
                <w:rFonts w:eastAsia="宋体"/>
              </w:rPr>
            </w:pPr>
            <w:r>
              <w:rPr>
                <w:rFonts w:eastAsia="宋体"/>
              </w:rPr>
              <w:t>&gt; Ratio</w:t>
            </w:r>
          </w:p>
        </w:tc>
        <w:tc>
          <w:tcPr>
            <w:tcW w:w="6029" w:type="dxa"/>
            <w:vAlign w:val="center"/>
          </w:tcPr>
          <w:p>
            <w:pPr>
              <w:pStyle w:val="TAL"/>
              <w:rPr>
                <w:rFonts w:eastAsia="宋体"/>
              </w:rPr>
            </w:pPr>
            <w:r>
              <w:rPr>
                <w:rFonts w:eastAsia="宋体"/>
              </w:rPr>
              <w:t>Estimated percentage of UEs with similar service experience (in the group, or among all UEs).</w:t>
            </w:r>
          </w:p>
        </w:tc>
      </w:tr>
      <w:tr>
        <w:trPr>
          <w:jc w:val="center"/>
        </w:trPr>
        <w:tc>
          <w:tcPr>
            <w:tcW w:w="2267" w:type="dxa"/>
            <w:vAlign w:val="center"/>
          </w:tcPr>
          <w:p>
            <w:pPr>
              <w:pStyle w:val="TAL"/>
              <w:rPr>
                <w:rFonts w:eastAsia="宋体"/>
              </w:rPr>
            </w:pPr>
            <w:r>
              <w:rPr>
                <w:rFonts w:eastAsia="宋体"/>
              </w:rPr>
              <w:t>&gt; Spatial validity</w:t>
            </w:r>
          </w:p>
        </w:tc>
        <w:tc>
          <w:tcPr>
            <w:tcW w:w="6029" w:type="dxa"/>
            <w:vAlign w:val="center"/>
          </w:tcPr>
          <w:p>
            <w:pPr>
              <w:pStyle w:val="TAL"/>
              <w:rPr>
                <w:rFonts w:eastAsia="宋体"/>
              </w:rPr>
            </w:pPr>
            <w:r>
              <w:rPr>
                <w:rFonts w:eastAsia="宋体"/>
              </w:rPr>
              <w:t>Area where the Application service experience analytics applies.</w:t>
            </w:r>
          </w:p>
        </w:tc>
      </w:tr>
      <w:tr>
        <w:trPr>
          <w:jc w:val="center"/>
        </w:trPr>
        <w:tc>
          <w:tcPr>
            <w:tcW w:w="2267" w:type="dxa"/>
            <w:vAlign w:val="center"/>
          </w:tcPr>
          <w:p>
            <w:pPr>
              <w:pStyle w:val="TAL"/>
              <w:rPr>
                <w:rFonts w:eastAsia="宋体"/>
              </w:rPr>
            </w:pPr>
            <w:r>
              <w:rPr>
                <w:rFonts w:eastAsia="宋体"/>
              </w:rPr>
              <w:t>&gt; Validity period</w:t>
            </w:r>
          </w:p>
        </w:tc>
        <w:tc>
          <w:tcPr>
            <w:tcW w:w="6029" w:type="dxa"/>
            <w:vAlign w:val="center"/>
          </w:tcPr>
          <w:p>
            <w:pPr>
              <w:pStyle w:val="TAL"/>
              <w:rPr>
                <w:rFonts w:eastAsia="宋体"/>
              </w:rPr>
            </w:pPr>
            <w:r>
              <w:rPr>
                <w:rFonts w:eastAsia="宋体"/>
              </w:rPr>
              <w:t>Validity period for the Application service experience analytics as defined in clause 6.1.3.</w:t>
            </w:r>
          </w:p>
        </w:tc>
      </w:tr>
      <w:tr>
        <w:trPr>
          <w:jc w:val="center"/>
        </w:trPr>
        <w:tc>
          <w:tcPr>
            <w:tcW w:w="2267" w:type="dxa"/>
            <w:vAlign w:val="center"/>
          </w:tcPr>
          <w:p>
            <w:pPr>
              <w:pStyle w:val="TAL"/>
              <w:rPr>
                <w:rFonts w:eastAsia="宋体"/>
              </w:rPr>
            </w:pPr>
            <w:r>
              <w:rPr>
                <w:rFonts w:eastAsia="宋体"/>
              </w:rPr>
              <w:t>&gt; RAT Type</w:t>
            </w:r>
          </w:p>
        </w:tc>
        <w:tc>
          <w:tcPr>
            <w:tcW w:w="6029" w:type="dxa"/>
            <w:vAlign w:val="center"/>
          </w:tcPr>
          <w:p>
            <w:pPr>
              <w:pStyle w:val="TAL"/>
              <w:rPr>
                <w:rFonts w:eastAsia="宋体"/>
              </w:rPr>
            </w:pPr>
            <w:r>
              <w:rPr>
                <w:rFonts w:eastAsia="宋体"/>
              </w:rPr>
              <w:t>Indicating the RAT type for which the application service experience analytics applies.</w:t>
            </w:r>
          </w:p>
        </w:tc>
      </w:tr>
      <w:tr>
        <w:trPr>
          <w:jc w:val="center"/>
        </w:trPr>
        <w:tc>
          <w:tcPr>
            <w:tcW w:w="2267" w:type="dxa"/>
            <w:vAlign w:val="center"/>
          </w:tcPr>
          <w:p>
            <w:pPr>
              <w:pStyle w:val="TAL"/>
              <w:rPr>
                <w:rFonts w:eastAsia="宋体"/>
              </w:rPr>
            </w:pPr>
            <w:r>
              <w:rPr>
                <w:rFonts w:eastAsia="宋体"/>
              </w:rPr>
              <w:t>&gt; Frequency</w:t>
            </w:r>
          </w:p>
        </w:tc>
        <w:tc>
          <w:tcPr>
            <w:tcW w:w="6029" w:type="dxa"/>
            <w:vAlign w:val="center"/>
          </w:tcPr>
          <w:p>
            <w:pPr>
              <w:pStyle w:val="TAL"/>
              <w:rPr>
                <w:rFonts w:eastAsia="宋体"/>
              </w:rPr>
            </w:pPr>
            <w:r>
              <w:rPr>
                <w:rFonts w:eastAsia="宋体"/>
              </w:rPr>
              <w:t>Indicating the carrier frequency of UE's serving cell(s) where the application service experience analytics applies.</w:t>
            </w:r>
          </w:p>
        </w:tc>
      </w:tr>
      <w:tr>
        <w:trPr>
          <w:jc w:val="center"/>
        </w:trPr>
        <w:tc>
          <w:tcPr>
            <w:tcW w:w="2267" w:type="dxa"/>
          </w:tcPr>
          <w:p>
            <w:pPr>
              <w:pStyle w:val="TAL"/>
              <w:rPr>
                <w:rFonts w:eastAsia="宋体"/>
              </w:rPr>
            </w:pPr>
            <w:r>
              <w:rPr>
                <w:rFonts w:eastAsia="宋体"/>
              </w:rPr>
              <w:t>&gt; SSC Mode</w:t>
            </w:r>
          </w:p>
        </w:tc>
        <w:tc>
          <w:tcPr>
            <w:tcW w:w="6029" w:type="dxa"/>
          </w:tcPr>
          <w:p>
            <w:pPr>
              <w:pStyle w:val="TAL"/>
              <w:rPr>
                <w:rFonts w:eastAsia="宋体"/>
              </w:rPr>
            </w:pPr>
            <w:r>
              <w:rPr>
                <w:rFonts w:eastAsia="宋体"/>
              </w:rPr>
              <w:t>SSC Mode selected for the PDU Session used to associate with the application.</w:t>
            </w:r>
          </w:p>
        </w:tc>
      </w:tr>
      <w:tr>
        <w:trPr>
          <w:jc w:val="center"/>
        </w:trPr>
        <w:tc>
          <w:tcPr>
            <w:tcW w:w="2267" w:type="dxa"/>
          </w:tcPr>
          <w:p>
            <w:pPr>
              <w:pStyle w:val="TAL"/>
              <w:rPr>
                <w:rFonts w:eastAsia="宋体"/>
              </w:rPr>
            </w:pPr>
            <w:r>
              <w:rPr>
                <w:rFonts w:eastAsia="宋体"/>
              </w:rPr>
              <w:t>&gt; PDU Session Type</w:t>
            </w:r>
          </w:p>
        </w:tc>
        <w:tc>
          <w:tcPr>
            <w:tcW w:w="6029" w:type="dxa"/>
          </w:tcPr>
          <w:p>
            <w:pPr>
              <w:pStyle w:val="TAL"/>
              <w:rPr>
                <w:rFonts w:eastAsia="宋体"/>
              </w:rPr>
            </w:pPr>
            <w:r>
              <w:rPr>
                <w:rFonts w:eastAsia="宋体"/>
              </w:rPr>
              <w:t>Type of PDU Session used to associate with the application.</w:t>
            </w:r>
          </w:p>
        </w:tc>
      </w:tr>
      <w:tr>
        <w:trPr>
          <w:jc w:val="center"/>
        </w:trPr>
        <w:tc>
          <w:tcPr>
            <w:tcW w:w="2267" w:type="dxa"/>
          </w:tcPr>
          <w:p>
            <w:pPr>
              <w:pStyle w:val="TAL"/>
              <w:rPr>
                <w:rFonts w:eastAsia="宋体"/>
              </w:rPr>
            </w:pPr>
            <w:r>
              <w:rPr>
                <w:rFonts w:eastAsia="宋体"/>
              </w:rPr>
              <w:t>&gt; Access Type</w:t>
            </w:r>
          </w:p>
        </w:tc>
        <w:tc>
          <w:tcPr>
            <w:tcW w:w="6029" w:type="dxa"/>
          </w:tcPr>
          <w:p>
            <w:pPr>
              <w:pStyle w:val="TAL"/>
              <w:rPr>
                <w:rFonts w:eastAsia="宋体"/>
              </w:rPr>
            </w:pPr>
            <w:r>
              <w:rPr>
                <w:rFonts w:eastAsia="宋体"/>
              </w:rPr>
              <w:t>Access Type when the UE establishes a PDU Session for the application.</w:t>
            </w:r>
          </w:p>
        </w:tc>
      </w:tr>
    </w:tbl>
    <w:p>
      <w:pPr>
        <w:snapToGrid w:val="0"/>
        <w:rPr>
          <w:rFonts w:eastAsia="宋体"/>
          <w:lang w:eastAsia="en-US"/>
        </w:rPr>
      </w:pPr>
    </w:p>
    <w:p>
      <w:pPr>
        <w:pStyle w:val="31"/>
        <w:rPr>
          <w:rFonts w:eastAsia="Malgun Gothic"/>
          <w:lang w:eastAsia="en-US"/>
        </w:rPr>
      </w:pPr>
      <w:bookmarkStart w:id="5661" w:name="_Toc101170971"/>
      <w:bookmarkStart w:id="5662" w:name="_Toc32511"/>
      <w:bookmarkStart w:id="5663" w:name="_Toc104433201"/>
      <w:bookmarkStart w:id="5664" w:name="_Toc104467366"/>
      <w:bookmarkStart w:id="5665" w:name="_Toc104467657"/>
      <w:bookmarkStart w:id="5666" w:name="_Toc104467993"/>
      <w:r>
        <w:rPr>
          <w:rFonts w:eastAsia="Malgun Gothic"/>
          <w:lang w:eastAsia="en-US"/>
        </w:rPr>
        <w:t>6.16.2</w:t>
      </w:r>
      <w:r>
        <w:rPr>
          <w:rFonts w:eastAsia="Malgun Gothic"/>
          <w:lang w:eastAsia="en-US"/>
        </w:rPr>
        <w:tab/>
        <w:t>Procedures</w:t>
      </w:r>
      <w:bookmarkEnd w:id="5661"/>
      <w:bookmarkEnd w:id="5662"/>
      <w:bookmarkEnd w:id="5663"/>
      <w:bookmarkEnd w:id="5664"/>
      <w:bookmarkEnd w:id="5665"/>
      <w:bookmarkEnd w:id="5666"/>
    </w:p>
    <w:p>
      <w:pPr>
        <w:snapToGrid w:val="0"/>
        <w:rPr>
          <w:rFonts w:eastAsia="宋体"/>
          <w:lang w:eastAsia="en-US"/>
        </w:rPr>
      </w:pPr>
      <w:r>
        <w:rPr>
          <w:rFonts w:eastAsia="宋体"/>
          <w:lang w:eastAsia="en-US"/>
        </w:rPr>
        <w:t>The same as procedures of related Analytics ID in TS 23.288 [5]</w:t>
      </w:r>
      <w:ins w:id="5667" w:author="S2-2205101" w:date="2022-05-25T18:50:00Z">
        <w:r>
          <w:rPr>
            <w:rFonts w:eastAsia="宋体"/>
            <w:lang w:eastAsia="en-US"/>
          </w:rPr>
          <w:t xml:space="preserve"> and also </w:t>
        </w:r>
        <w:r>
          <w:rPr>
            <w:lang w:eastAsia="zh-CN"/>
          </w:rPr>
          <w:t xml:space="preserve">clause </w:t>
        </w:r>
        <w:r>
          <w:rPr>
            <w:rFonts w:eastAsia="宋体"/>
          </w:rPr>
          <w:t>4.15.6.10 of TS 23.502 [3] with additional subscription (or request) to the NWDAF to determine the guidance for URSP.</w:t>
        </w:r>
      </w:ins>
      <w:del w:id="5668" w:author="S2-2205101" w:date="2022-05-25T18:50:00Z">
        <w:r>
          <w:rPr>
            <w:rFonts w:eastAsia="宋体"/>
            <w:lang w:eastAsia="en-US"/>
          </w:rPr>
          <w:delText>.</w:delText>
        </w:r>
      </w:del>
    </w:p>
    <w:p>
      <w:pPr>
        <w:pStyle w:val="31"/>
        <w:rPr>
          <w:rFonts w:eastAsia="Malgun Gothic"/>
          <w:lang w:eastAsia="en-US"/>
        </w:rPr>
      </w:pPr>
      <w:bookmarkStart w:id="5669" w:name="_Toc101170972"/>
      <w:bookmarkStart w:id="5670" w:name="_Toc23214"/>
      <w:bookmarkStart w:id="5671" w:name="_Toc104433202"/>
      <w:bookmarkStart w:id="5672" w:name="_Toc104467367"/>
      <w:bookmarkStart w:id="5673" w:name="_Toc104467658"/>
      <w:bookmarkStart w:id="5674" w:name="_Toc104467994"/>
      <w:r>
        <w:rPr>
          <w:rFonts w:eastAsia="Malgun Gothic"/>
        </w:rPr>
        <w:t>6.16.3</w:t>
      </w:r>
      <w:r>
        <w:rPr>
          <w:rFonts w:eastAsia="Malgun Gothic"/>
        </w:rPr>
        <w:tab/>
      </w:r>
      <w:r>
        <w:rPr>
          <w:rFonts w:eastAsia="Malgun Gothic"/>
          <w:lang w:eastAsia="en-US"/>
        </w:rPr>
        <w:t xml:space="preserve">Impacts on </w:t>
      </w:r>
      <w:r>
        <w:rPr>
          <w:rFonts w:eastAsia="Malgun Gothic"/>
        </w:rPr>
        <w:t>e</w:t>
      </w:r>
      <w:r>
        <w:rPr>
          <w:rFonts w:eastAsia="Malgun Gothic"/>
          <w:lang w:eastAsia="en-US"/>
        </w:rPr>
        <w:t xml:space="preserve">xisting </w:t>
      </w:r>
      <w:r>
        <w:rPr>
          <w:rFonts w:eastAsia="Malgun Gothic"/>
        </w:rPr>
        <w:t>n</w:t>
      </w:r>
      <w:r>
        <w:rPr>
          <w:rFonts w:eastAsia="Malgun Gothic"/>
          <w:lang w:eastAsia="en-US"/>
        </w:rPr>
        <w:t xml:space="preserve">odes and </w:t>
      </w:r>
      <w:r>
        <w:rPr>
          <w:rFonts w:eastAsia="Malgun Gothic"/>
        </w:rPr>
        <w:t>f</w:t>
      </w:r>
      <w:r>
        <w:rPr>
          <w:rFonts w:eastAsia="Malgun Gothic"/>
          <w:lang w:eastAsia="en-US"/>
        </w:rPr>
        <w:t>unctionality</w:t>
      </w:r>
      <w:bookmarkEnd w:id="5669"/>
      <w:bookmarkEnd w:id="5670"/>
      <w:bookmarkEnd w:id="5671"/>
      <w:bookmarkEnd w:id="5672"/>
      <w:bookmarkEnd w:id="5673"/>
      <w:bookmarkEnd w:id="5674"/>
    </w:p>
    <w:p>
      <w:pPr>
        <w:snapToGrid w:val="0"/>
        <w:rPr>
          <w:rFonts w:eastAsia="宋体"/>
          <w:lang w:eastAsia="en-US"/>
        </w:rPr>
      </w:pPr>
      <w:r>
        <w:rPr>
          <w:rFonts w:eastAsia="宋体"/>
          <w:lang w:eastAsia="en-US"/>
        </w:rPr>
        <w:t>PCF:</w:t>
      </w:r>
    </w:p>
    <w:p>
      <w:pPr>
        <w:pStyle w:val="B1"/>
        <w:rPr>
          <w:lang w:eastAsia="en-US"/>
        </w:rPr>
      </w:pPr>
      <w:r>
        <w:rPr>
          <w:lang w:eastAsia="en-US"/>
        </w:rPr>
        <w:t>-</w:t>
      </w:r>
      <w:r>
        <w:rPr>
          <w:lang w:eastAsia="en-US"/>
        </w:rPr>
        <w:tab/>
        <w:t>Subscribes or requests Analytics ID (s) on Table 6.16.1-1</w:t>
      </w:r>
      <w:del w:id="5675" w:author="S2-2205101" w:date="2022-05-25T18:51:00Z">
        <w:r>
          <w:rPr>
            <w:lang w:eastAsia="en-US"/>
          </w:rPr>
          <w:delText>. consider them</w:delText>
        </w:r>
      </w:del>
      <w:r>
        <w:rPr>
          <w:lang w:eastAsia="en-US"/>
        </w:rPr>
        <w:t xml:space="preserve"> for URSP determination.</w:t>
      </w:r>
    </w:p>
    <w:p>
      <w:pPr>
        <w:snapToGrid w:val="0"/>
        <w:rPr>
          <w:ins w:id="5676" w:author="S2-2205101" w:date="2022-05-25T18:51:00Z"/>
          <w:rFonts w:eastAsia="宋体"/>
          <w:lang w:eastAsia="en-US"/>
        </w:rPr>
      </w:pPr>
      <w:ins w:id="5677" w:author="S2-2205101" w:date="2022-05-25T18:51:00Z">
        <w:r>
          <w:rPr>
            <w:rFonts w:eastAsia="宋体"/>
            <w:lang w:eastAsia="en-US"/>
          </w:rPr>
          <w:t>AF:</w:t>
        </w:r>
      </w:ins>
    </w:p>
    <w:p>
      <w:pPr>
        <w:pStyle w:val="B1"/>
        <w:rPr>
          <w:ins w:id="5678" w:author="S2-2205101" w:date="2022-05-25T18:51:00Z"/>
          <w:lang w:val="en-US" w:eastAsia="en-US"/>
        </w:rPr>
      </w:pPr>
      <w:ins w:id="5679" w:author="S2-2205101" w:date="2022-05-25T18:51:00Z">
        <w:r>
          <w:rPr>
            <w:lang w:val="en-US" w:eastAsia="en-US"/>
          </w:rPr>
          <w:t>-</w:t>
        </w:r>
        <w:r>
          <w:rPr>
            <w:lang w:val="en-US" w:eastAsia="en-US"/>
          </w:rPr>
          <w:tab/>
          <w:t>Subscribes or requests Analytics ID (s) on Table 6.16.1-1 to provide the guidance for URSP determination as described in clause 4.15.6.10 of TS 23.502 [</w:t>
        </w:r>
        <w:del w:id="5680" w:author="Rapporteur" w:date="2022-05-26T01:47:00Z">
          <w:r>
            <w:rPr>
              <w:lang w:val="en-US" w:eastAsia="en-US"/>
            </w:rPr>
            <w:delText>4</w:delText>
          </w:r>
        </w:del>
      </w:ins>
      <w:ins w:id="5681" w:author="Rapporteur" w:date="2022-05-26T01:47:00Z">
        <w:r>
          <w:rPr>
            <w:lang w:val="en-US" w:eastAsia="en-US"/>
          </w:rPr>
          <w:t>3</w:t>
        </w:r>
      </w:ins>
      <w:ins w:id="5682" w:author="S2-2205101" w:date="2022-05-25T18:51:00Z">
        <w:r>
          <w:rPr>
            <w:lang w:val="en-US" w:eastAsia="en-US"/>
          </w:rPr>
          <w:t>].</w:t>
        </w:r>
      </w:ins>
    </w:p>
    <w:p>
      <w:pPr>
        <w:pStyle w:val="EditorsNote"/>
        <w:rPr>
          <w:del w:id="5683" w:author="S2-2205101" w:date="2022-05-25T18:50:00Z"/>
          <w:lang w:eastAsia="en-US"/>
        </w:rPr>
      </w:pPr>
      <w:del w:id="5684" w:author="S2-2205101" w:date="2022-05-25T18:50:00Z">
        <w:r>
          <w:delText>Editor's note:</w:delText>
        </w:r>
        <w:r>
          <w:tab/>
          <w:delText>Whether and how Dispersion Analytics and UE communication as well as other Analytics IDs to assist in URSP generation is FFS.</w:delText>
        </w:r>
      </w:del>
    </w:p>
    <w:p>
      <w:pPr>
        <w:snapToGrid w:val="0"/>
        <w:rPr>
          <w:rFonts w:eastAsia="宋体"/>
          <w:lang w:eastAsia="en-US"/>
        </w:rPr>
      </w:pPr>
      <w:r>
        <w:rPr>
          <w:rFonts w:eastAsia="宋体"/>
          <w:lang w:eastAsia="en-US"/>
        </w:rPr>
        <w:t>NWDAF:</w:t>
      </w:r>
    </w:p>
    <w:p>
      <w:pPr>
        <w:pStyle w:val="B1"/>
        <w:rPr>
          <w:lang w:eastAsia="en-US"/>
        </w:rPr>
      </w:pPr>
      <w:r>
        <w:rPr>
          <w:lang w:eastAsia="en-US"/>
        </w:rPr>
        <w:t>-</w:t>
      </w:r>
      <w:r>
        <w:rPr>
          <w:lang w:eastAsia="en-US"/>
        </w:rPr>
        <w:tab/>
        <w:t>supports enhanced Analytics ID "Service Experience".</w:t>
      </w:r>
    </w:p>
    <w:p>
      <w:pPr>
        <w:pStyle w:val="EditorsNote"/>
        <w:rPr>
          <w:lang w:eastAsia="en-US"/>
        </w:rPr>
      </w:pPr>
      <w:r>
        <w:t>Editor's note:</w:t>
      </w:r>
      <w:r>
        <w:tab/>
        <w:t>Other usages of NWDAF analytics for URSP is FFS.</w:t>
      </w:r>
    </w:p>
    <w:p>
      <w:pPr>
        <w:snapToGrid w:val="0"/>
        <w:rPr>
          <w:rFonts w:eastAsia="宋体"/>
          <w:lang w:eastAsia="en-US"/>
        </w:rPr>
      </w:pPr>
      <w:r>
        <w:rPr>
          <w:rFonts w:eastAsia="宋体"/>
          <w:lang w:eastAsia="en-US"/>
        </w:rPr>
        <w:t>SMF:</w:t>
      </w:r>
    </w:p>
    <w:p>
      <w:pPr>
        <w:pStyle w:val="B1"/>
        <w:rPr>
          <w:lang w:eastAsia="en-US"/>
        </w:rPr>
      </w:pPr>
      <w:r>
        <w:rPr>
          <w:lang w:eastAsia="en-US"/>
        </w:rPr>
        <w:t>-</w:t>
      </w:r>
      <w:r>
        <w:rPr>
          <w:lang w:eastAsia="en-US"/>
        </w:rPr>
        <w:tab/>
        <w:t>Nsmf_EventExposure, PDU Session Establishment and/or PDU Session Release is extended to include the SSC mode per PDU Session.</w:t>
      </w:r>
    </w:p>
    <w:p>
      <w:pPr>
        <w:pStyle w:val="21"/>
      </w:pPr>
      <w:bookmarkStart w:id="5685" w:name="_Toc26147"/>
      <w:bookmarkStart w:id="5686" w:name="_Toc101170973"/>
      <w:bookmarkStart w:id="5687" w:name="_Toc26910"/>
      <w:bookmarkStart w:id="5688" w:name="_Toc104433203"/>
      <w:bookmarkStart w:id="5689" w:name="_Toc104467368"/>
      <w:bookmarkStart w:id="5690" w:name="_Toc104467659"/>
      <w:bookmarkStart w:id="5691" w:name="_Toc104467995"/>
      <w:r>
        <w:rPr>
          <w:lang w:eastAsia="zh-CN"/>
        </w:rPr>
        <w:lastRenderedPageBreak/>
        <w:t>6.17</w:t>
      </w:r>
      <w:r>
        <w:rPr>
          <w:lang w:eastAsia="ko-KR"/>
        </w:rPr>
        <w:tab/>
      </w:r>
      <w:r>
        <w:t>Solution</w:t>
      </w:r>
      <w:r>
        <w:rPr>
          <w:lang w:eastAsia="zh-CN"/>
        </w:rPr>
        <w:t xml:space="preserve"> #17</w:t>
      </w:r>
      <w:r>
        <w:t>: NSSP in roaming scenarios using network analytics</w:t>
      </w:r>
      <w:bookmarkEnd w:id="5685"/>
      <w:bookmarkEnd w:id="5686"/>
      <w:bookmarkEnd w:id="5687"/>
      <w:bookmarkEnd w:id="5688"/>
      <w:bookmarkEnd w:id="5689"/>
      <w:bookmarkEnd w:id="5690"/>
      <w:bookmarkEnd w:id="5691"/>
    </w:p>
    <w:p>
      <w:pPr>
        <w:pStyle w:val="31"/>
      </w:pPr>
      <w:bookmarkStart w:id="5692" w:name="_Toc666"/>
      <w:bookmarkStart w:id="5693" w:name="_Toc101170974"/>
      <w:bookmarkStart w:id="5694" w:name="_Toc16132"/>
      <w:bookmarkStart w:id="5695" w:name="_Toc104433204"/>
      <w:bookmarkStart w:id="5696" w:name="_Toc104467369"/>
      <w:bookmarkStart w:id="5697" w:name="_Toc104467660"/>
      <w:bookmarkStart w:id="5698" w:name="_Toc104467996"/>
      <w:r>
        <w:t>6.17.1</w:t>
      </w:r>
      <w:r>
        <w:tab/>
        <w:t>Description</w:t>
      </w:r>
      <w:bookmarkEnd w:id="5692"/>
      <w:bookmarkEnd w:id="5693"/>
      <w:bookmarkEnd w:id="5694"/>
      <w:bookmarkEnd w:id="5695"/>
      <w:bookmarkEnd w:id="5696"/>
      <w:bookmarkEnd w:id="5697"/>
      <w:bookmarkEnd w:id="5698"/>
    </w:p>
    <w:p>
      <w:pPr>
        <w:rPr>
          <w:lang w:eastAsia="zh-CN"/>
        </w:rPr>
      </w:pPr>
      <w:r>
        <w:rPr>
          <w:lang w:eastAsia="zh-CN"/>
        </w:rPr>
        <w:t>This solution addresses key issue #3 "Data and analytics exchange in roaming case" and key issue #6 "NWDAF-assisted URSP".</w:t>
      </w:r>
    </w:p>
    <w:p>
      <w:pPr>
        <w:rPr>
          <w:lang w:eastAsia="zh-CN"/>
        </w:rPr>
      </w:pPr>
      <w:r>
        <w:t xml:space="preserve">When the UE is roaming, the PCF in the HPLMN may update the </w:t>
      </w:r>
      <w:r>
        <w:rPr>
          <w:lang w:eastAsia="zh-CN"/>
        </w:rPr>
        <w:t>NSS</w:t>
      </w:r>
      <w:r>
        <w:t xml:space="preserve">P </w:t>
      </w:r>
      <w:r>
        <w:rPr>
          <w:lang w:eastAsia="zh-CN"/>
        </w:rPr>
        <w:t>as part of the URSP rules</w:t>
      </w:r>
      <w:r>
        <w:t xml:space="preserve"> in the UE.</w:t>
      </w:r>
      <w:r>
        <w:rPr>
          <w:lang w:eastAsia="zh-CN"/>
        </w:rPr>
        <w:t xml:space="preserve"> To decide the NSSP in roaming scenarios, the H-PCF may take into account of the Network Slice status in VPLMN. Therefore, analytics in VPLMN (i.e. Service Experience for an application and/or Network Slice, Network Slice load level, etc.) can be sent to the HPLMN and used by the H-PCF for decision of NSSP to be provisioned to the UE, so that the UE can be instructed to transmit the application data over the PDU Session(s) in the indicated VPLMN and/or HPLMN Network Slice(s) in roaming scenarios.</w:t>
      </w:r>
    </w:p>
    <w:p>
      <w:pPr>
        <w:pStyle w:val="NO"/>
        <w:rPr>
          <w:lang w:eastAsia="zh-CN"/>
        </w:rPr>
      </w:pPr>
      <w:r>
        <w:rPr>
          <w:lang w:eastAsia="zh-CN"/>
        </w:rPr>
        <w:t>NOTE:</w:t>
      </w:r>
      <w:r>
        <w:rPr>
          <w:lang w:eastAsia="zh-CN"/>
        </w:rPr>
        <w:tab/>
        <w:t>FS_UEPO, key issue 1, aims to enable the provisioning of URSP rules in the VPLMN and may thus remove the need for the H-PCF to determine NSSP.</w:t>
      </w:r>
    </w:p>
    <w:p>
      <w:pPr>
        <w:pStyle w:val="31"/>
      </w:pPr>
      <w:bookmarkStart w:id="5699" w:name="_Toc101170975"/>
      <w:bookmarkStart w:id="5700" w:name="_Toc25377"/>
      <w:bookmarkStart w:id="5701" w:name="_Toc18591"/>
      <w:bookmarkStart w:id="5702" w:name="_Toc104433205"/>
      <w:bookmarkStart w:id="5703" w:name="_Toc104467370"/>
      <w:bookmarkStart w:id="5704" w:name="_Toc104467661"/>
      <w:bookmarkStart w:id="5705" w:name="_Toc104467997"/>
      <w:r>
        <w:t>6.17.2</w:t>
      </w:r>
      <w:r>
        <w:tab/>
        <w:t>Procedures</w:t>
      </w:r>
      <w:bookmarkEnd w:id="5699"/>
      <w:bookmarkEnd w:id="5700"/>
      <w:bookmarkEnd w:id="5701"/>
      <w:bookmarkEnd w:id="5702"/>
      <w:bookmarkEnd w:id="5703"/>
      <w:bookmarkEnd w:id="5704"/>
      <w:bookmarkEnd w:id="5705"/>
    </w:p>
    <w:p>
      <w:pPr>
        <w:rPr>
          <w:lang w:eastAsia="zh-CN"/>
        </w:rPr>
      </w:pPr>
      <w:r>
        <w:rPr>
          <w:lang w:eastAsia="ko-KR"/>
        </w:rPr>
        <w:t>Figure 6.</w:t>
      </w:r>
      <w:r>
        <w:rPr>
          <w:lang w:eastAsia="zh-CN"/>
        </w:rPr>
        <w:t>17</w:t>
      </w:r>
      <w:r>
        <w:rPr>
          <w:lang w:eastAsia="ko-KR"/>
        </w:rPr>
        <w:t>.</w:t>
      </w:r>
      <w:r>
        <w:rPr>
          <w:lang w:eastAsia="zh-CN"/>
        </w:rPr>
        <w:t>2</w:t>
      </w:r>
      <w:r>
        <w:rPr>
          <w:lang w:eastAsia="ko-KR"/>
        </w:rPr>
        <w:t xml:space="preserve">-1 shows </w:t>
      </w:r>
      <w:r>
        <w:rPr>
          <w:lang w:eastAsia="zh-CN"/>
        </w:rPr>
        <w:t>the</w:t>
      </w:r>
      <w:r>
        <w:rPr>
          <w:lang w:eastAsia="ko-KR"/>
        </w:rPr>
        <w:t xml:space="preserve"> procedure</w:t>
      </w:r>
      <w:r>
        <w:rPr>
          <w:lang w:eastAsia="zh-CN"/>
        </w:rPr>
        <w:t xml:space="preserve"> that H-NWDAF requests the Observed Service Experience analytics in VPLMN from V-NWDAF, upon receiving an analytics information/subscription request from the H-PCF.</w:t>
      </w:r>
    </w:p>
    <w:p>
      <w:pPr>
        <w:pStyle w:val="TH"/>
      </w:pPr>
      <w:r>
        <w:object w:dxaOrig="9055" w:dyaOrig="7069">
          <v:shape id="_x0000_i1049" type="#_x0000_t75" style="width:456pt;height:354pt" o:ole="">
            <v:imagedata r:id="rId76" o:title="" cropbottom="8043f"/>
          </v:shape>
          <o:OLEObject Type="Embed" ProgID="Visio.Drawing.11" ShapeID="_x0000_i1049" DrawAspect="Content" ObjectID="_1715085464" r:id="rId77"/>
        </w:object>
      </w:r>
    </w:p>
    <w:p>
      <w:pPr>
        <w:pStyle w:val="TF"/>
      </w:pPr>
      <w:r>
        <w:t>Figure 6.</w:t>
      </w:r>
      <w:r>
        <w:rPr>
          <w:lang w:eastAsia="zh-CN"/>
        </w:rPr>
        <w:t>17</w:t>
      </w:r>
      <w:r>
        <w:t>.</w:t>
      </w:r>
      <w:r>
        <w:rPr>
          <w:lang w:eastAsia="zh-CN"/>
        </w:rPr>
        <w:t>2</w:t>
      </w:r>
      <w:r>
        <w:t>-1: Procedure for</w:t>
      </w:r>
      <w:r>
        <w:rPr>
          <w:lang w:eastAsia="zh-CN"/>
        </w:rPr>
        <w:t xml:space="preserve"> </w:t>
      </w:r>
      <w:r>
        <w:t xml:space="preserve">providing </w:t>
      </w:r>
      <w:r>
        <w:rPr>
          <w:lang w:eastAsia="zh-CN"/>
        </w:rPr>
        <w:t xml:space="preserve">VPLMN </w:t>
      </w:r>
      <w:r>
        <w:t xml:space="preserve">Service Experience </w:t>
      </w:r>
      <w:r>
        <w:rPr>
          <w:lang w:eastAsia="zh-CN"/>
        </w:rPr>
        <w:t>analytics to HPLMN</w:t>
      </w:r>
    </w:p>
    <w:p>
      <w:pPr>
        <w:pStyle w:val="B1"/>
        <w:rPr>
          <w:lang w:eastAsia="zh-CN"/>
        </w:rPr>
      </w:pPr>
      <w:r>
        <w:rPr>
          <w:lang w:eastAsia="zh-CN"/>
        </w:rPr>
        <w:t>1.</w:t>
      </w:r>
      <w:r>
        <w:rPr>
          <w:lang w:eastAsia="zh-CN"/>
        </w:rPr>
        <w:tab/>
        <w:t xml:space="preserve">H-PCF sends an Analytics request/subscribe (Analytics ID = Service Experience, Target of Analytics Reporting = </w:t>
      </w:r>
      <w:r>
        <w:t>a UE or a group of UEs</w:t>
      </w:r>
      <w:r>
        <w:rPr>
          <w:lang w:eastAsia="zh-CN"/>
        </w:rPr>
        <w:t xml:space="preserve"> or any UE, Analytics Filter Information = (Application ID, HPLMN S-NSSAI, VPLMN S-NSSAI,</w:t>
      </w:r>
      <w:r>
        <w:t xml:space="preserve"> </w:t>
      </w:r>
      <w:r>
        <w:rPr>
          <w:lang w:eastAsia="zh-CN"/>
        </w:rPr>
        <w:t xml:space="preserve">VPLMN ID)) to H-NWDAF by invoking a Nnwdaf_AnalyticsInfo_Request or a </w:t>
      </w:r>
      <w:r>
        <w:t>Nnwdaf_AnalyticsSubscription_Subscribe.</w:t>
      </w:r>
    </w:p>
    <w:p>
      <w:pPr>
        <w:pStyle w:val="NO"/>
        <w:rPr>
          <w:lang w:eastAsia="zh-CN"/>
        </w:rPr>
      </w:pPr>
      <w:r>
        <w:rPr>
          <w:lang w:eastAsia="zh-CN"/>
        </w:rPr>
        <w:lastRenderedPageBreak/>
        <w:t>NOTE:</w:t>
      </w:r>
      <w:r>
        <w:rPr>
          <w:lang w:eastAsia="zh-CN"/>
        </w:rPr>
        <w:tab/>
        <w:t>Here the VPLMN S-NSSAI is used as an indication of request/subscription to analytics information of the mapped Network Slice in the VPLMN, and its value can be set to zero by the H-PCF.</w:t>
      </w:r>
    </w:p>
    <w:p>
      <w:pPr>
        <w:pStyle w:val="B1"/>
        <w:rPr>
          <w:ins w:id="5706" w:author="S2-2204327" w:date="2022-05-25T18:10:00Z"/>
          <w:lang w:eastAsia="zh-CN"/>
        </w:rPr>
      </w:pPr>
      <w:r>
        <w:rPr>
          <w:lang w:eastAsia="zh-CN"/>
        </w:rPr>
        <w:t>2.</w:t>
      </w:r>
      <w:r>
        <w:rPr>
          <w:lang w:eastAsia="zh-CN"/>
        </w:rPr>
        <w:tab/>
        <w:t>The H-NWDAF determines the VPLMN S-NSSAI, which is mapped to the HPLMN S-NSSAI, and discovers the V-NWDAF.</w:t>
      </w:r>
      <w:ins w:id="5707" w:author="S2-2204327" w:date="2022-05-25T18:10:00Z">
        <w:r>
          <w:rPr>
            <w:lang w:eastAsia="zh-CN"/>
          </w:rPr>
          <w:t xml:space="preserve"> </w:t>
        </w:r>
        <w:r>
          <w:rPr>
            <w:rFonts w:hint="eastAsia"/>
            <w:lang w:eastAsia="zh-CN"/>
          </w:rPr>
          <w:t>The H-NWDAF invokes the</w:t>
        </w:r>
        <w:r>
          <w:t xml:space="preserve"> Nnssf_NSSelection_Get service operation</w:t>
        </w:r>
        <w:r>
          <w:rPr>
            <w:rFonts w:hint="eastAsia"/>
            <w:lang w:eastAsia="zh-CN"/>
          </w:rPr>
          <w:t xml:space="preserve"> to the hNSSF</w:t>
        </w:r>
        <w:r>
          <w:t xml:space="preserve"> </w:t>
        </w:r>
        <w:r>
          <w:rPr>
            <w:lang w:eastAsia="zh-CN"/>
          </w:rPr>
          <w:t>with the HPLMN S-NSSAI</w:t>
        </w:r>
        <w:r>
          <w:rPr>
            <w:rFonts w:hint="eastAsia"/>
            <w:lang w:eastAsia="zh-CN"/>
          </w:rPr>
          <w:t xml:space="preserve"> and </w:t>
        </w:r>
        <w:r>
          <w:rPr>
            <w:lang w:eastAsia="zh-CN"/>
          </w:rPr>
          <w:t xml:space="preserve">VPLMN ID </w:t>
        </w:r>
        <w:r>
          <w:rPr>
            <w:rFonts w:hint="eastAsia"/>
            <w:lang w:eastAsia="zh-CN"/>
          </w:rPr>
          <w:t>received in step</w:t>
        </w:r>
        <w:r>
          <w:t> </w:t>
        </w:r>
        <w:r>
          <w:rPr>
            <w:rFonts w:hint="eastAsia"/>
            <w:lang w:eastAsia="zh-CN"/>
          </w:rPr>
          <w:t xml:space="preserve">1, and receives </w:t>
        </w:r>
        <w:r>
          <w:rPr>
            <w:lang w:eastAsia="zh-CN"/>
          </w:rPr>
          <w:t xml:space="preserve">the VPLMN S-NSSAI </w:t>
        </w:r>
        <w:r>
          <w:rPr>
            <w:rFonts w:hint="eastAsia"/>
            <w:lang w:eastAsia="zh-CN"/>
          </w:rPr>
          <w:t xml:space="preserve">and the information of </w:t>
        </w:r>
        <w:r>
          <w:rPr>
            <w:lang w:eastAsia="zh-CN"/>
          </w:rPr>
          <w:t xml:space="preserve">appropriate </w:t>
        </w:r>
        <w:r>
          <w:rPr>
            <w:rFonts w:hint="eastAsia"/>
            <w:lang w:eastAsia="zh-CN"/>
          </w:rPr>
          <w:t>v</w:t>
        </w:r>
        <w:r>
          <w:rPr>
            <w:lang w:eastAsia="zh-CN"/>
          </w:rPr>
          <w:t xml:space="preserve">NRF to be used to select NFs/services within </w:t>
        </w:r>
        <w:r>
          <w:rPr>
            <w:rFonts w:hint="eastAsia"/>
            <w:lang w:eastAsia="zh-CN"/>
          </w:rPr>
          <w:t>V</w:t>
        </w:r>
        <w:r>
          <w:rPr>
            <w:lang w:eastAsia="zh-CN"/>
          </w:rPr>
          <w:t>PLMN</w:t>
        </w:r>
        <w:r>
          <w:rPr>
            <w:rFonts w:hint="eastAsia"/>
            <w:lang w:eastAsia="zh-CN"/>
          </w:rPr>
          <w:t>, which may be obtained by the hNSSF from the vNSSF, in the</w:t>
        </w:r>
        <w:r>
          <w:t xml:space="preserve"> Nnssf_NSSelection_Get</w:t>
        </w:r>
        <w:r>
          <w:rPr>
            <w:rFonts w:hint="eastAsia"/>
            <w:lang w:eastAsia="zh-CN"/>
          </w:rPr>
          <w:t xml:space="preserve"> response. </w:t>
        </w:r>
        <w:r>
          <w:rPr>
            <w:lang w:eastAsia="zh-CN"/>
          </w:rPr>
          <w:t xml:space="preserve">The H-NWDAF </w:t>
        </w:r>
        <w:r>
          <w:rPr>
            <w:rFonts w:hint="eastAsia"/>
            <w:lang w:eastAsia="zh-CN"/>
          </w:rPr>
          <w:t xml:space="preserve">further invokes </w:t>
        </w:r>
        <w:r>
          <w:rPr>
            <w:lang w:eastAsia="zh-CN"/>
          </w:rPr>
          <w:t xml:space="preserve">the Nnrf_NFDiscovery_Request (Expected Service Name = Nnwdaf_AnalyticsInfo (or Nnwdaf_AnalyticsSubscription), NF type of the expected NF = NWDAF, Analytics ID = Service Experience, HPLMN ID, VPLMN ID, VPLMN S-NSSAI, HPLMN S-NSSAI, NF type of the NF service consumer = NWDAF) to </w:t>
        </w:r>
        <w:r>
          <w:rPr>
            <w:rFonts w:hint="eastAsia"/>
            <w:lang w:eastAsia="zh-CN"/>
          </w:rPr>
          <w:t>the</w:t>
        </w:r>
        <w:r>
          <w:rPr>
            <w:lang w:eastAsia="zh-CN"/>
          </w:rPr>
          <w:t xml:space="preserve"> </w:t>
        </w:r>
        <w:r>
          <w:rPr>
            <w:rFonts w:hint="eastAsia"/>
            <w:lang w:eastAsia="zh-CN"/>
          </w:rPr>
          <w:t>h</w:t>
        </w:r>
        <w:r>
          <w:rPr>
            <w:lang w:eastAsia="zh-CN"/>
          </w:rPr>
          <w:t xml:space="preserve">NRF, and discovers the </w:t>
        </w:r>
        <w:r>
          <w:rPr>
            <w:rFonts w:hint="eastAsia"/>
            <w:lang w:eastAsia="zh-CN"/>
          </w:rPr>
          <w:t>V</w:t>
        </w:r>
        <w:r>
          <w:rPr>
            <w:lang w:eastAsia="zh-CN"/>
          </w:rPr>
          <w:t>-NWDAF using the procedure as described in clause</w:t>
        </w:r>
        <w:r>
          <w:t> </w:t>
        </w:r>
        <w:r>
          <w:rPr>
            <w:lang w:eastAsia="zh-CN"/>
          </w:rPr>
          <w:t>4.17.5 of TS</w:t>
        </w:r>
        <w:r>
          <w:t> </w:t>
        </w:r>
        <w:r>
          <w:rPr>
            <w:lang w:eastAsia="zh-CN"/>
          </w:rPr>
          <w:t>23.502</w:t>
        </w:r>
        <w:r>
          <w:t> </w:t>
        </w:r>
        <w:r>
          <w:rPr>
            <w:lang w:eastAsia="zh-CN"/>
          </w:rPr>
          <w:t>[3].</w:t>
        </w:r>
      </w:ins>
    </w:p>
    <w:p>
      <w:pPr>
        <w:pStyle w:val="B1"/>
        <w:rPr>
          <w:lang w:eastAsia="zh-CN"/>
        </w:rPr>
      </w:pPr>
      <w:ins w:id="5708" w:author="S2-2204327" w:date="2022-05-25T18:10:00Z">
        <w:r>
          <w:rPr>
            <w:lang w:eastAsia="zh-CN"/>
          </w:rPr>
          <w:tab/>
        </w:r>
      </w:ins>
      <w:r>
        <w:rPr>
          <w:lang w:eastAsia="zh-CN"/>
        </w:rPr>
        <w:t xml:space="preserve">H-NWDAF sends an Analytics request/subscribe (Analytics ID = Service Experience, Analytics Filter Information = (Application ID, VPLMN S-NSSAI)) to V-NWDAF by invoking a Nnwdaf_AnalyticsInfo_Request or a </w:t>
      </w:r>
      <w:r>
        <w:t>Nnwdaf_AnalyticsSubscription_Subscribe</w:t>
      </w:r>
      <w:r>
        <w:rPr>
          <w:lang w:eastAsia="zh-CN"/>
        </w:rPr>
        <w:t>, based on the Analytics request/subscribe received from the H-PCF.</w:t>
      </w:r>
    </w:p>
    <w:p>
      <w:pPr>
        <w:pStyle w:val="EditorsNote"/>
        <w:rPr>
          <w:del w:id="5709" w:author="S2-2204327" w:date="2022-05-25T18:10:00Z"/>
          <w:lang w:eastAsia="en-US"/>
        </w:rPr>
      </w:pPr>
      <w:del w:id="5710" w:author="S2-2204327" w:date="2022-05-25T18:10:00Z">
        <w:r>
          <w:delText>Editor's note:</w:delText>
        </w:r>
        <w:r>
          <w:tab/>
          <w:delText>It is FFS how the H-NWDAF determines the VPLMN S-NSSAI and discovers the V-NWDAF.</w:delText>
        </w:r>
      </w:del>
    </w:p>
    <w:p>
      <w:pPr>
        <w:pStyle w:val="B1"/>
        <w:rPr>
          <w:lang w:eastAsia="zh-CN"/>
        </w:rPr>
      </w:pPr>
      <w:r>
        <w:rPr>
          <w:lang w:eastAsia="zh-CN"/>
        </w:rPr>
        <w:t>3-5.</w:t>
      </w:r>
      <w:r>
        <w:rPr>
          <w:lang w:eastAsia="zh-CN"/>
        </w:rPr>
        <w:tab/>
        <w:t xml:space="preserve">V-NWDAF collects data from the NF(s) and/or OAM in VPLMN and derives the requested </w:t>
      </w:r>
      <w:r>
        <w:t>Service Experience</w:t>
      </w:r>
      <w:r>
        <w:rPr>
          <w:lang w:eastAsia="zh-CN"/>
        </w:rPr>
        <w:t xml:space="preserve"> analytics information, as specified in clause</w:t>
      </w:r>
      <w:r>
        <w:t> </w:t>
      </w:r>
      <w:r>
        <w:rPr>
          <w:lang w:eastAsia="zh-CN"/>
        </w:rPr>
        <w:t>6.4 of</w:t>
      </w:r>
      <w:r>
        <w:t xml:space="preserve"> TS 23.</w:t>
      </w:r>
      <w:r>
        <w:rPr>
          <w:lang w:eastAsia="zh-CN"/>
        </w:rPr>
        <w:t>288</w:t>
      </w:r>
      <w:r>
        <w:t> </w:t>
      </w:r>
      <w:r>
        <w:rPr>
          <w:lang w:eastAsia="zh-CN"/>
        </w:rPr>
        <w:t>[5].</w:t>
      </w:r>
    </w:p>
    <w:p>
      <w:pPr>
        <w:pStyle w:val="B1"/>
        <w:rPr>
          <w:lang w:eastAsia="zh-CN"/>
        </w:rPr>
      </w:pPr>
      <w:r>
        <w:rPr>
          <w:lang w:eastAsia="zh-CN"/>
        </w:rPr>
        <w:t>6.</w:t>
      </w:r>
      <w:r>
        <w:rPr>
          <w:lang w:eastAsia="zh-CN"/>
        </w:rPr>
        <w:tab/>
        <w:t xml:space="preserve">V-NWDAF sends the VPLMN </w:t>
      </w:r>
      <w:r>
        <w:t>Service Experience</w:t>
      </w:r>
      <w:r>
        <w:rPr>
          <w:lang w:eastAsia="zh-CN"/>
        </w:rPr>
        <w:t xml:space="preserve"> analytics information to the H-NWDAF using either </w:t>
      </w:r>
      <w:r>
        <w:t>Nnwdaf_AnalyticsInfo_Request response or Nnwdaf_AnalyticsSubscription_Notify</w:t>
      </w:r>
      <w:r>
        <w:rPr>
          <w:lang w:eastAsia="zh-CN"/>
        </w:rPr>
        <w:t>.</w:t>
      </w:r>
    </w:p>
    <w:p>
      <w:pPr>
        <w:pStyle w:val="B1"/>
        <w:rPr>
          <w:lang w:eastAsia="zh-CN"/>
        </w:rPr>
      </w:pPr>
      <w:r>
        <w:rPr>
          <w:lang w:eastAsia="zh-CN"/>
        </w:rPr>
        <w:t>7-9.</w:t>
      </w:r>
      <w:r>
        <w:rPr>
          <w:lang w:eastAsia="zh-CN"/>
        </w:rPr>
        <w:tab/>
        <w:t xml:space="preserve">H-NWDAF collects data from the NF(s) and/or OAM in HPLMN and derives the requested </w:t>
      </w:r>
      <w:r>
        <w:t>Service Experience</w:t>
      </w:r>
      <w:r>
        <w:rPr>
          <w:lang w:eastAsia="zh-CN"/>
        </w:rPr>
        <w:t xml:space="preserve"> analytics information, as specified in clause</w:t>
      </w:r>
      <w:r>
        <w:t> </w:t>
      </w:r>
      <w:r>
        <w:rPr>
          <w:lang w:eastAsia="zh-CN"/>
        </w:rPr>
        <w:t>6.4 of</w:t>
      </w:r>
      <w:r>
        <w:t xml:space="preserve"> TS 23.</w:t>
      </w:r>
      <w:r>
        <w:rPr>
          <w:lang w:eastAsia="zh-CN"/>
        </w:rPr>
        <w:t>288</w:t>
      </w:r>
      <w:r>
        <w:t> </w:t>
      </w:r>
      <w:r>
        <w:rPr>
          <w:lang w:eastAsia="zh-CN"/>
        </w:rPr>
        <w:t>[5]. These steps can be executed in parallel with step</w:t>
      </w:r>
      <w:r>
        <w:t> </w:t>
      </w:r>
      <w:r>
        <w:rPr>
          <w:lang w:eastAsia="zh-CN"/>
        </w:rPr>
        <w:t>3-6.</w:t>
      </w:r>
    </w:p>
    <w:p>
      <w:pPr>
        <w:pStyle w:val="B1"/>
        <w:rPr>
          <w:lang w:eastAsia="zh-CN"/>
        </w:rPr>
      </w:pPr>
      <w:r>
        <w:rPr>
          <w:lang w:eastAsia="zh-CN"/>
        </w:rPr>
        <w:t>10.</w:t>
      </w:r>
      <w:r>
        <w:rPr>
          <w:lang w:eastAsia="zh-CN"/>
        </w:rPr>
        <w:tab/>
        <w:t>H-NWDAF sends the VPLMN analytics information received in step</w:t>
      </w:r>
      <w:r>
        <w:t> </w:t>
      </w:r>
      <w:r>
        <w:rPr>
          <w:lang w:eastAsia="zh-CN"/>
        </w:rPr>
        <w:t>6, together with the HPLMN analytics information derived in step</w:t>
      </w:r>
      <w:r>
        <w:t> </w:t>
      </w:r>
      <w:r>
        <w:rPr>
          <w:lang w:eastAsia="zh-CN"/>
        </w:rPr>
        <w:t xml:space="preserve">9, to the H-PCF using either </w:t>
      </w:r>
      <w:r>
        <w:t>Nnwdaf_AnalyticsInfo_Request response or Nnwdaf_AnalyticsSubscription_Notify</w:t>
      </w:r>
      <w:r>
        <w:rPr>
          <w:lang w:eastAsia="zh-CN"/>
        </w:rPr>
        <w:t>.</w:t>
      </w:r>
    </w:p>
    <w:p>
      <w:pPr>
        <w:rPr>
          <w:lang w:eastAsia="zh-CN"/>
        </w:rPr>
      </w:pPr>
      <w:r>
        <w:t xml:space="preserve">When the UE is roaming, the PCF in the HPLMN may </w:t>
      </w:r>
      <w:r>
        <w:rPr>
          <w:lang w:eastAsia="zh-CN"/>
        </w:rPr>
        <w:t>take into account of the</w:t>
      </w:r>
      <w:r>
        <w:t xml:space="preserve"> </w:t>
      </w:r>
      <w:r>
        <w:rPr>
          <w:lang w:eastAsia="zh-CN"/>
        </w:rPr>
        <w:t xml:space="preserve">VPLMN Service Experience analytics information to </w:t>
      </w:r>
      <w:r>
        <w:t xml:space="preserve">update the </w:t>
      </w:r>
      <w:r>
        <w:rPr>
          <w:lang w:eastAsia="zh-CN"/>
        </w:rPr>
        <w:t>NSSP</w:t>
      </w:r>
      <w:r>
        <w:t xml:space="preserve"> </w:t>
      </w:r>
      <w:r>
        <w:rPr>
          <w:lang w:eastAsia="zh-CN"/>
        </w:rPr>
        <w:t>(as part of the URSP rules)</w:t>
      </w:r>
      <w:r>
        <w:t xml:space="preserve"> in the UE</w:t>
      </w:r>
      <w:r>
        <w:rPr>
          <w:lang w:eastAsia="zh-CN"/>
        </w:rPr>
        <w:t>, i.e. including the VPLMN S-NSSAI and/or HPLMN S-NSSAI of the Network Slice(s) with better Service Experience for the application, which instructs the UE to use the PDU Session in the Network Slice(s) for transmission of the application.</w:t>
      </w:r>
    </w:p>
    <w:p>
      <w:pPr>
        <w:pStyle w:val="31"/>
        <w:rPr>
          <w:lang w:eastAsia="zh-CN"/>
        </w:rPr>
      </w:pPr>
      <w:bookmarkStart w:id="5711" w:name="_Toc7735"/>
      <w:bookmarkStart w:id="5712" w:name="_Toc101170976"/>
      <w:bookmarkStart w:id="5713" w:name="_Toc7453"/>
      <w:bookmarkStart w:id="5714" w:name="_Toc104433206"/>
      <w:bookmarkStart w:id="5715" w:name="_Toc104467371"/>
      <w:bookmarkStart w:id="5716" w:name="_Toc104467662"/>
      <w:bookmarkStart w:id="5717" w:name="_Toc104467998"/>
      <w:r>
        <w:rPr>
          <w:lang w:eastAsia="zh-CN"/>
        </w:rPr>
        <w:t>6.17.3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5711"/>
      <w:bookmarkEnd w:id="5712"/>
      <w:bookmarkEnd w:id="5713"/>
      <w:bookmarkEnd w:id="5714"/>
      <w:bookmarkEnd w:id="5715"/>
      <w:bookmarkEnd w:id="5716"/>
      <w:bookmarkEnd w:id="5717"/>
    </w:p>
    <w:p>
      <w:pPr>
        <w:rPr>
          <w:lang w:eastAsia="zh-CN"/>
        </w:rPr>
      </w:pPr>
      <w:r>
        <w:rPr>
          <w:lang w:eastAsia="zh-CN"/>
        </w:rPr>
        <w:t>PCF: based on HPLMN and VPLMN analytics information, updates the NSSP (as part of the URSP rules) to the UE for the UE using the PDU Session in the indicated Network Slice(s) to transmit the application in roaming scenarios.</w:t>
      </w:r>
    </w:p>
    <w:p>
      <w:pPr>
        <w:rPr>
          <w:lang w:eastAsia="zh-CN"/>
        </w:rPr>
      </w:pPr>
      <w:r>
        <w:rPr>
          <w:lang w:eastAsia="zh-CN"/>
        </w:rPr>
        <w:t>H-NWDAF: requests VPLMN analytics information from the V-NWDAF.</w:t>
      </w:r>
    </w:p>
    <w:p>
      <w:pPr>
        <w:rPr>
          <w:lang w:eastAsia="zh-CN"/>
        </w:rPr>
      </w:pPr>
      <w:r>
        <w:rPr>
          <w:lang w:eastAsia="zh-CN"/>
        </w:rPr>
        <w:t>V-NWDAF: provides VPLMN analytics information to the H-NWDAF.</w:t>
      </w:r>
    </w:p>
    <w:p>
      <w:pPr>
        <w:pStyle w:val="21"/>
        <w:rPr>
          <w:lang w:eastAsia="zh-CN"/>
        </w:rPr>
      </w:pPr>
      <w:bookmarkStart w:id="5718" w:name="_Toc97526925"/>
      <w:bookmarkStart w:id="5719" w:name="_Toc92875660"/>
      <w:bookmarkStart w:id="5720" w:name="_Toc7080"/>
      <w:bookmarkStart w:id="5721" w:name="_Toc101170977"/>
      <w:bookmarkStart w:id="5722" w:name="_Toc93070684"/>
      <w:bookmarkStart w:id="5723" w:name="_Toc21030"/>
      <w:bookmarkStart w:id="5724" w:name="_Toc104433207"/>
      <w:bookmarkStart w:id="5725" w:name="_Toc104467372"/>
      <w:bookmarkStart w:id="5726" w:name="_Toc104467663"/>
      <w:bookmarkStart w:id="5727" w:name="_Toc104467999"/>
      <w:bookmarkStart w:id="5728" w:name="_Toc23256805"/>
      <w:bookmarkStart w:id="5729" w:name="_Toc22930351"/>
      <w:bookmarkStart w:id="5730" w:name="_Toc22552187"/>
      <w:bookmarkStart w:id="5731" w:name="_Toc22987219"/>
      <w:r>
        <w:rPr>
          <w:lang w:eastAsia="zh-CN"/>
        </w:rPr>
        <w:t>6.18</w:t>
      </w:r>
      <w:r>
        <w:rPr>
          <w:lang w:eastAsia="zh-CN"/>
        </w:rPr>
        <w:tab/>
        <w:t>Solution #18: Integrity KPI for QoS Sustainability Analytics</w:t>
      </w:r>
      <w:bookmarkEnd w:id="5718"/>
      <w:bookmarkEnd w:id="5719"/>
      <w:bookmarkEnd w:id="5720"/>
      <w:bookmarkEnd w:id="5721"/>
      <w:bookmarkEnd w:id="5722"/>
      <w:bookmarkEnd w:id="5723"/>
      <w:bookmarkEnd w:id="5724"/>
      <w:bookmarkEnd w:id="5725"/>
      <w:bookmarkEnd w:id="5726"/>
      <w:bookmarkEnd w:id="5727"/>
    </w:p>
    <w:p>
      <w:pPr>
        <w:pStyle w:val="31"/>
      </w:pPr>
      <w:bookmarkStart w:id="5732" w:name="_Toc101170978"/>
      <w:bookmarkStart w:id="5733" w:name="_Toc2346"/>
      <w:bookmarkStart w:id="5734" w:name="_Toc92875661"/>
      <w:bookmarkStart w:id="5735" w:name="_Toc93070685"/>
      <w:bookmarkStart w:id="5736" w:name="_Toc97526926"/>
      <w:bookmarkStart w:id="5737" w:name="_Toc500949098"/>
      <w:bookmarkStart w:id="5738" w:name="_Toc18480"/>
      <w:bookmarkStart w:id="5739" w:name="_Toc104433208"/>
      <w:bookmarkStart w:id="5740" w:name="_Toc104467373"/>
      <w:bookmarkStart w:id="5741" w:name="_Toc104467664"/>
      <w:bookmarkStart w:id="5742" w:name="_Toc104468000"/>
      <w:r>
        <w:t>6.18.1</w:t>
      </w:r>
      <w:r>
        <w:tab/>
        <w:t>Key Issue mapping</w:t>
      </w:r>
      <w:bookmarkEnd w:id="5732"/>
      <w:bookmarkEnd w:id="5733"/>
      <w:bookmarkEnd w:id="5734"/>
      <w:bookmarkEnd w:id="5735"/>
      <w:bookmarkEnd w:id="5736"/>
      <w:bookmarkEnd w:id="5737"/>
      <w:bookmarkEnd w:id="5738"/>
      <w:bookmarkEnd w:id="5739"/>
      <w:bookmarkEnd w:id="5740"/>
      <w:bookmarkEnd w:id="5741"/>
      <w:bookmarkEnd w:id="5742"/>
    </w:p>
    <w:p>
      <w:bookmarkStart w:id="5743" w:name="_Toc92875662"/>
      <w:bookmarkStart w:id="5744" w:name="_Toc93070686"/>
      <w:r>
        <w:t>This key issue addresses Key Issue#7 i.e. enhancements on QoS sustainability analytics.</w:t>
      </w:r>
    </w:p>
    <w:p>
      <w:pPr>
        <w:pStyle w:val="31"/>
      </w:pPr>
      <w:bookmarkStart w:id="5745" w:name="_Toc31062"/>
      <w:bookmarkStart w:id="5746" w:name="_Toc101170979"/>
      <w:bookmarkStart w:id="5747" w:name="_Toc97526927"/>
      <w:bookmarkStart w:id="5748" w:name="_Toc24721"/>
      <w:bookmarkStart w:id="5749" w:name="_Toc104433209"/>
      <w:bookmarkStart w:id="5750" w:name="_Toc104467374"/>
      <w:bookmarkStart w:id="5751" w:name="_Toc104467665"/>
      <w:bookmarkStart w:id="5752" w:name="_Toc104468001"/>
      <w:r>
        <w:t>6.18.2</w:t>
      </w:r>
      <w:r>
        <w:tab/>
        <w:t>Description</w:t>
      </w:r>
      <w:bookmarkEnd w:id="5743"/>
      <w:bookmarkEnd w:id="5744"/>
      <w:bookmarkEnd w:id="5745"/>
      <w:bookmarkEnd w:id="5746"/>
      <w:bookmarkEnd w:id="5747"/>
      <w:bookmarkEnd w:id="5748"/>
      <w:bookmarkEnd w:id="5749"/>
      <w:bookmarkEnd w:id="5750"/>
      <w:bookmarkEnd w:id="5751"/>
      <w:bookmarkEnd w:id="5752"/>
    </w:p>
    <w:p>
      <w:pPr>
        <w:rPr>
          <w:lang w:eastAsia="zh-CN"/>
        </w:rPr>
      </w:pPr>
      <w:bookmarkStart w:id="5753" w:name="_Toc92875663"/>
      <w:bookmarkStart w:id="5754" w:name="_Toc93070687"/>
      <w:r>
        <w:rPr>
          <w:lang w:eastAsia="zh-CN"/>
        </w:rPr>
        <w:t xml:space="preserve">In general, this solution proposes to use QoS sustainability analytics solution which is defined in clause 6.9 of TS 23.288 [5] as baseline and add new </w:t>
      </w:r>
      <w:ins w:id="5755" w:author="S2-2204084" w:date="2022-05-25T19:00:00Z">
        <w:r>
          <w:rPr>
            <w:lang w:eastAsia="zh-CN"/>
          </w:rPr>
          <w:t xml:space="preserve">input and </w:t>
        </w:r>
      </w:ins>
      <w:r>
        <w:rPr>
          <w:lang w:eastAsia="zh-CN"/>
        </w:rPr>
        <w:t>output parameters to meet 5GAA requirement.</w:t>
      </w:r>
      <w:ins w:id="5756" w:author="S2-2204084" w:date="2022-05-25T19:00:00Z">
        <w:r>
          <w:rPr>
            <w:lang w:eastAsia="zh-CN"/>
          </w:rPr>
          <w:t xml:space="preserve"> </w:t>
        </w:r>
        <w:del w:id="5757" w:author="Rapporteur" w:date="2022-05-26T01:26:00Z">
          <w:r>
            <w:rPr>
              <w:lang w:eastAsia="zh-CN"/>
            </w:rPr>
            <w:delText xml:space="preserve"> </w:delText>
          </w:r>
        </w:del>
        <w:r>
          <w:rPr>
            <w:lang w:eastAsia="zh-CN"/>
          </w:rPr>
          <w:t>It is assumed to reuse the same Analytics ID as defined Rel-17.</w:t>
        </w:r>
      </w:ins>
    </w:p>
    <w:p>
      <w:pPr>
        <w:rPr>
          <w:lang w:eastAsia="zh-CN"/>
        </w:rPr>
      </w:pPr>
      <w:r>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w:t>
      </w:r>
      <w:r>
        <w:rPr>
          <w:b/>
          <w:bCs/>
          <w:lang w:eastAsia="zh-CN"/>
        </w:rPr>
        <w:t xml:space="preserve"> </w:t>
      </w:r>
      <w:ins w:id="5758" w:author="S2-2205070" w:date="2022-05-25T14:56:00Z">
        <w:r>
          <w:rPr>
            <w:bCs/>
            <w:lang w:eastAsia="zh-CN"/>
          </w:rPr>
          <w:t>with finer granularit</w:t>
        </w:r>
        <w:r>
          <w:rPr>
            <w:lang w:eastAsia="zh-CN"/>
          </w:rPr>
          <w:t>y</w:t>
        </w:r>
      </w:ins>
      <w:ins w:id="5759" w:author="S2-2204084" w:date="2022-05-25T19:01:00Z">
        <w:r>
          <w:rPr>
            <w:lang w:eastAsia="zh-CN"/>
          </w:rPr>
          <w:t xml:space="preserve"> i.e. below cell level</w:t>
        </w:r>
        <w:del w:id="5760" w:author="Rapporteur" w:date="2022-05-26T01:25:00Z">
          <w:r>
            <w:rPr>
              <w:b/>
              <w:bCs/>
              <w:lang w:eastAsia="zh-CN"/>
            </w:rPr>
            <w:delText xml:space="preserve"> </w:delText>
          </w:r>
        </w:del>
      </w:ins>
      <w:del w:id="5761" w:author="S2-2205070" w:date="2022-05-25T14:56:00Z">
        <w:r>
          <w:rPr>
            <w:b/>
            <w:bCs/>
            <w:lang w:eastAsia="zh-CN"/>
          </w:rPr>
          <w:delText>with finer granularit</w:delText>
        </w:r>
        <w:r>
          <w:rPr>
            <w:lang w:eastAsia="zh-CN"/>
          </w:rPr>
          <w:delText>y</w:delText>
        </w:r>
      </w:del>
      <w:r>
        <w:rPr>
          <w:lang w:eastAsia="zh-CN"/>
        </w:rPr>
        <w:t>.</w:t>
      </w:r>
    </w:p>
    <w:p>
      <w:pPr>
        <w:rPr>
          <w:lang w:eastAsia="zh-CN"/>
        </w:rPr>
      </w:pPr>
      <w:r>
        <w:rPr>
          <w:lang w:eastAsia="zh-CN"/>
        </w:rPr>
        <w:lastRenderedPageBreak/>
        <w:t>The consumer can request either to subscribe to notifications (i.e. a Subscribe-Notify model) or to a single notification (i.e. a Request-Response model).</w:t>
      </w:r>
    </w:p>
    <w:p>
      <w:pPr>
        <w:rPr>
          <w:lang w:eastAsia="zh-CN"/>
        </w:rPr>
      </w:pPr>
      <w:r>
        <w:rPr>
          <w:lang w:eastAsia="zh-CN"/>
        </w:rPr>
        <w:t>The service consumer may be a NF (e.g. AF).</w:t>
      </w:r>
    </w:p>
    <w:p>
      <w:pPr>
        <w:rPr>
          <w:lang w:eastAsia="zh-CN"/>
        </w:rPr>
      </w:pPr>
      <w:r>
        <w:rPr>
          <w:lang w:eastAsia="zh-CN"/>
        </w:rPr>
        <w:t>The request includes the following parameters:</w:t>
      </w:r>
    </w:p>
    <w:p>
      <w:pPr>
        <w:pStyle w:val="B1"/>
        <w:rPr>
          <w:lang w:eastAsia="ko-KR"/>
        </w:rPr>
      </w:pPr>
      <w:r>
        <w:rPr>
          <w:lang w:eastAsia="ko-KR"/>
        </w:rPr>
        <w:t>-</w:t>
      </w:r>
      <w:r>
        <w:rPr>
          <w:lang w:eastAsia="ko-KR"/>
        </w:rPr>
        <w:tab/>
        <w:t>Analytics ID = "QoS Sustainability</w:t>
      </w:r>
      <w:r>
        <w:rPr>
          <w:b/>
          <w:bCs/>
          <w:lang w:eastAsia="ko-KR"/>
        </w:rPr>
        <w:t xml:space="preserve"> </w:t>
      </w:r>
      <w:r>
        <w:rPr>
          <w:lang w:eastAsia="ko-KR"/>
        </w:rPr>
        <w:t>";</w:t>
      </w:r>
    </w:p>
    <w:p>
      <w:pPr>
        <w:pStyle w:val="B1"/>
      </w:pPr>
      <w:r>
        <w:t>-</w:t>
      </w:r>
      <w:r>
        <w:tab/>
        <w:t>Target of Analytics Reporting: any UE;</w:t>
      </w:r>
    </w:p>
    <w:p>
      <w:pPr>
        <w:pStyle w:val="B1"/>
      </w:pPr>
      <w:r>
        <w:t>-</w:t>
      </w:r>
      <w:r>
        <w:tab/>
      </w:r>
      <w:r>
        <w:rPr>
          <w:lang w:eastAsia="ko-KR"/>
        </w:rPr>
        <w:t xml:space="preserve">Analytics </w:t>
      </w:r>
      <w:r>
        <w:t>Filter Information:</w:t>
      </w:r>
    </w:p>
    <w:p>
      <w:pPr>
        <w:pStyle w:val="B2"/>
      </w:pPr>
      <w:r>
        <w:t>-</w:t>
      </w:r>
      <w:r>
        <w:tab/>
        <w:t>QoS requirements (mandatory):</w:t>
      </w:r>
    </w:p>
    <w:p>
      <w:pPr>
        <w:pStyle w:val="B3"/>
      </w:pPr>
      <w:r>
        <w:t>-</w:t>
      </w:r>
      <w:r>
        <w:tab/>
        <w:t>5QI (standardized or pre-configured), and applicable additional QoS parameters and the corresponding values (conditional, i.e. it is needed for GBR 5QIs to know the GFBR); or</w:t>
      </w:r>
    </w:p>
    <w:p>
      <w:pPr>
        <w:pStyle w:val="B3"/>
      </w:pPr>
      <w:r>
        <w:t>-</w:t>
      </w:r>
      <w:r>
        <w:tab/>
        <w:t>the QoS Characteristics attributes including Resource Type, PDB, PER and their values;</w:t>
      </w:r>
    </w:p>
    <w:p>
      <w:pPr>
        <w:pStyle w:val="B2"/>
      </w:pPr>
      <w:r>
        <w:t>-</w:t>
      </w:r>
      <w:r>
        <w:tab/>
        <w:t>Location information (mandatory): an area or a path of interest. The location information could reflect a list of waypoints;</w:t>
      </w:r>
    </w:p>
    <w:p>
      <w:pPr>
        <w:pStyle w:val="NO"/>
      </w:pPr>
      <w:r>
        <w:t>NOTE:</w:t>
      </w:r>
      <w:r>
        <w:tab/>
        <w:t>In this Release, the consumer of the "QoS Sustainability" Analytics ID will provide location information in the area of interest format (TAIs or Cell IDs)</w:t>
      </w:r>
      <w:r>
        <w:rPr>
          <w:b/>
          <w:bCs/>
        </w:rPr>
        <w:t xml:space="preserve"> </w:t>
      </w:r>
      <w:ins w:id="5762" w:author="S2-2205070" w:date="2022-05-25T14:56:00Z">
        <w:r>
          <w:rPr>
            <w:bCs/>
          </w:rPr>
          <w:t>and also location information below cell level</w:t>
        </w:r>
      </w:ins>
      <w:del w:id="5763" w:author="S2-2205070" w:date="2022-05-25T14:56:00Z">
        <w:r>
          <w:rPr>
            <w:b/>
            <w:bCs/>
          </w:rPr>
          <w:delText>and also location information below cell level</w:delText>
        </w:r>
      </w:del>
      <w:r>
        <w:t xml:space="preserve"> which are understandable by NWDAF.</w:t>
      </w:r>
    </w:p>
    <w:p>
      <w:pPr>
        <w:pStyle w:val="B2"/>
      </w:pPr>
      <w:r>
        <w:t>-</w:t>
      </w:r>
      <w:r>
        <w:tab/>
        <w:t>S-NSSAI (optional);</w:t>
      </w:r>
    </w:p>
    <w:p>
      <w:pPr>
        <w:pStyle w:val="B1"/>
      </w:pPr>
      <w:r>
        <w:t>-</w:t>
      </w:r>
      <w:r>
        <w:tab/>
        <w:t>Optional maximum number of objects;</w:t>
      </w:r>
    </w:p>
    <w:p>
      <w:pPr>
        <w:pStyle w:val="B1"/>
      </w:pPr>
      <w:r>
        <w:t>-</w:t>
      </w:r>
      <w:r>
        <w:tab/>
        <w:t>Analytics target period: relative time interval, either in the past or in the future, that indicates the time period for which the QoS Sustainability analytics is requested;</w:t>
      </w:r>
    </w:p>
    <w:p>
      <w:pPr>
        <w:pStyle w:val="B1"/>
      </w:pPr>
      <w:r>
        <w:t>-</w:t>
      </w:r>
      <w:r>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r>
        <w:rPr>
          <w:lang w:eastAsia="zh-CN"/>
        </w:rPr>
        <w:t>.</w:t>
      </w:r>
    </w:p>
    <w:p>
      <w:pPr>
        <w:pStyle w:val="B2"/>
      </w:pPr>
      <w:r>
        <w:t>-</w:t>
      </w:r>
      <w:r>
        <w:tab/>
        <w:t>A matching direction may be provided such as crossed (default value), below, or above.</w:t>
      </w:r>
    </w:p>
    <w:p>
      <w:pPr>
        <w:pStyle w:val="B2"/>
      </w:pPr>
      <w:r>
        <w:t>-</w:t>
      </w:r>
      <w:r>
        <w:tab/>
        <w:t>An acceptable deviation from the threshold level in the non-critical direction (i.e. in which the QoS is improving) may be set to limit the amount of signalling.</w:t>
      </w:r>
    </w:p>
    <w:p>
      <w:pPr>
        <w:pStyle w:val="B2"/>
      </w:pPr>
      <w:r>
        <w:tab/>
        <w:t>The level(s) relate to value(s) of the QoS KPIs defined in TS 28.554 [9], for the relevant 5QI:</w:t>
      </w:r>
    </w:p>
    <w:p>
      <w:pPr>
        <w:pStyle w:val="B3"/>
      </w:pPr>
      <w:r>
        <w:t>-</w:t>
      </w:r>
      <w:r>
        <w:tab/>
        <w:t>for a 5QI of GBR resource type, the Reporting Threshold(s) refer to the QoS flow Retainability KPI;</w:t>
      </w:r>
    </w:p>
    <w:p>
      <w:pPr>
        <w:pStyle w:val="B3"/>
      </w:pPr>
      <w:r>
        <w:t>-</w:t>
      </w:r>
      <w:r>
        <w:tab/>
        <w:t>for a 5QI of non-GBR resource type, the Reporting Threshold(s) refer to the RAN UE Throughput KPI.</w:t>
      </w:r>
    </w:p>
    <w:p>
      <w:pPr>
        <w:pStyle w:val="B3"/>
        <w:rPr>
          <w:b/>
          <w:bCs/>
          <w:lang w:eastAsia="zh-CN"/>
        </w:rPr>
      </w:pPr>
      <w:r>
        <w:rPr>
          <w:b/>
          <w:bCs/>
          <w:lang w:eastAsia="zh-CN"/>
        </w:rPr>
        <w:t>-</w:t>
      </w:r>
      <w:r>
        <w:rPr>
          <w:b/>
          <w:bCs/>
          <w:lang w:eastAsia="zh-CN"/>
        </w:rPr>
        <w:tab/>
      </w:r>
      <w:ins w:id="5764" w:author="S2-2205070" w:date="2022-05-25T14:57:00Z">
        <w:r>
          <w:rPr>
            <w:bCs/>
            <w:lang w:eastAsia="zh-CN"/>
          </w:rPr>
          <w:t>for any 5QI, the Reporting Threshold(s) refer to the Integrity KPI which contains latency and delay of 5G networks as defined in TS 28.554 [9].</w:t>
        </w:r>
      </w:ins>
      <w:del w:id="5765" w:author="S2-2205070" w:date="2022-05-25T14:57:00Z">
        <w:r>
          <w:rPr>
            <w:b/>
            <w:bCs/>
            <w:lang w:eastAsia="zh-CN"/>
          </w:rPr>
          <w:delText>for any 5QI, the Reporting Threshold(s) refer to the Integrity KPI which contains latency and delay of 5G networks as defined in TS 28.554 [9].</w:delText>
        </w:r>
      </w:del>
    </w:p>
    <w:p>
      <w:pPr>
        <w:pStyle w:val="B1"/>
      </w:pPr>
      <w:r>
        <w:t>-</w:t>
      </w:r>
      <w:r>
        <w:tab/>
        <w:t>In a subscription, the Notification Correlation Id and the Notification Target Address.</w:t>
      </w:r>
    </w:p>
    <w:p>
      <w:pPr>
        <w:rPr>
          <w:lang w:eastAsia="zh-CN"/>
        </w:rPr>
      </w:pPr>
      <w:r>
        <w:rPr>
          <w:lang w:eastAsia="zh-CN"/>
        </w:rPr>
        <w:t>The NWDAF collects the corresponding statistics information on the QoS</w:t>
      </w:r>
      <w:r>
        <w:rPr>
          <w:b/>
          <w:bCs/>
          <w:lang w:eastAsia="zh-CN"/>
        </w:rPr>
        <w:t xml:space="preserve"> </w:t>
      </w:r>
      <w:ins w:id="5766" w:author="S2-2205070" w:date="2022-05-25T14:58:00Z">
        <w:r>
          <w:rPr>
            <w:bCs/>
            <w:lang w:eastAsia="zh-CN"/>
          </w:rPr>
          <w:t>and Integrity</w:t>
        </w:r>
      </w:ins>
      <w:del w:id="5767" w:author="S2-2205070" w:date="2022-05-25T14:58:00Z">
        <w:r>
          <w:rPr>
            <w:b/>
            <w:bCs/>
            <w:lang w:eastAsia="zh-CN"/>
          </w:rPr>
          <w:delText>and Integrity</w:delText>
        </w:r>
      </w:del>
      <w:r>
        <w:rPr>
          <w:b/>
          <w:bCs/>
          <w:lang w:eastAsia="zh-CN"/>
        </w:rPr>
        <w:t xml:space="preserve"> </w:t>
      </w:r>
      <w:r>
        <w:rPr>
          <w:lang w:eastAsia="zh-CN"/>
        </w:rPr>
        <w:t xml:space="preserve">KPI for the relevant 5QI of interests from the OAM, i.e. the QoS flow </w:t>
      </w:r>
      <w:del w:id="5768" w:author="S2-2204084" w:date="2022-05-25T19:01:00Z">
        <w:r>
          <w:rPr>
            <w:rFonts w:ascii="等线" w:eastAsia="等线" w:hAnsi="等线" w:hint="eastAsia"/>
            <w:lang w:eastAsia="zh-CN"/>
          </w:rPr>
          <w:delText>R</w:delText>
        </w:r>
      </w:del>
      <w:ins w:id="5769" w:author="S2-2204084" w:date="2022-05-25T19:01:00Z">
        <w:r>
          <w:rPr>
            <w:lang w:val="en-US" w:eastAsia="zh-CN"/>
          </w:rPr>
          <w:t>r</w:t>
        </w:r>
      </w:ins>
      <w:r>
        <w:rPr>
          <w:lang w:eastAsia="zh-CN"/>
        </w:rPr>
        <w:t>etainability or the RAN UE Throughput as defined in TS 28.554 [9].</w:t>
      </w:r>
    </w:p>
    <w:p>
      <w:pPr>
        <w:rPr>
          <w:lang w:eastAsia="zh-CN"/>
        </w:rPr>
      </w:pPr>
      <w:r>
        <w:rPr>
          <w:lang w:eastAsia="zh-CN"/>
        </w:rPr>
        <w:t>If the Analytics target period refers to the past:</w:t>
      </w:r>
    </w:p>
    <w:p>
      <w:pPr>
        <w:pStyle w:val="B1"/>
        <w:rPr>
          <w:lang w:eastAsia="zh-CN"/>
        </w:rPr>
      </w:pPr>
      <w:r>
        <w:rPr>
          <w:lang w:eastAsia="zh-CN"/>
        </w:rPr>
        <w:t>-</w:t>
      </w:r>
      <w:r>
        <w:rPr>
          <w:lang w:eastAsia="zh-CN"/>
        </w:rPr>
        <w:tab/>
        <w:t>The NWDAF verifies whether the triggering conditions for the notification of QoS change statistics are met and if so, generates for the consumer one or more notifications.</w:t>
      </w:r>
    </w:p>
    <w:p>
      <w:pPr>
        <w:pStyle w:val="B1"/>
        <w:rPr>
          <w:lang w:eastAsia="zh-CN"/>
        </w:rPr>
      </w:pPr>
      <w:r>
        <w:rPr>
          <w:lang w:eastAsia="zh-CN"/>
        </w:rPr>
        <w:t>-</w:t>
      </w:r>
      <w:r>
        <w:rPr>
          <w:lang w:eastAsia="zh-CN"/>
        </w:rPr>
        <w:tab/>
        <w:t>The analytics feedback contains the information on the location and the time for the QoS change statistics and the Reporting Threshold(s) that were crossed.</w:t>
      </w:r>
    </w:p>
    <w:p>
      <w:pPr>
        <w:rPr>
          <w:lang w:eastAsia="zh-CN"/>
        </w:rPr>
      </w:pPr>
      <w:r>
        <w:rPr>
          <w:lang w:eastAsia="zh-CN"/>
        </w:rPr>
        <w:t>If the Analytics target period is in the future:</w:t>
      </w:r>
    </w:p>
    <w:p>
      <w:pPr>
        <w:pStyle w:val="B1"/>
        <w:rPr>
          <w:lang w:eastAsia="ko-KR"/>
        </w:rPr>
      </w:pPr>
      <w:r>
        <w:t>-</w:t>
      </w:r>
      <w:r>
        <w:tab/>
        <w:t>The NWDAF detects the need for notification about a potential QoS change based on comparing the expected values for the KPI of the target 5QI against the Reporting Threshold(s) provided by the consumer</w:t>
      </w:r>
      <w:r>
        <w:rPr>
          <w:lang w:eastAsia="ko-KR"/>
        </w:rPr>
        <w:t xml:space="preserve"> in any cell in </w:t>
      </w:r>
      <w:r>
        <w:rPr>
          <w:lang w:eastAsia="ko-KR"/>
        </w:rPr>
        <w:lastRenderedPageBreak/>
        <w:t>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pPr>
        <w:pStyle w:val="B1"/>
        <w:rPr>
          <w:lang w:eastAsia="zh-CN"/>
        </w:rPr>
      </w:pPr>
      <w:r>
        <w:rPr>
          <w:lang w:eastAsia="zh-CN"/>
        </w:rPr>
        <w:t>-</w:t>
      </w:r>
      <w:r>
        <w:rPr>
          <w:lang w:eastAsia="zh-CN"/>
        </w:rPr>
        <w:tab/>
        <w:t>The analytics feedback contains the information on the location and the time when a potential QoS change may occur and what Reporting Threshold(s) may be crossed.</w:t>
      </w:r>
    </w:p>
    <w:p>
      <w:pPr>
        <w:pStyle w:val="31"/>
      </w:pPr>
      <w:bookmarkStart w:id="5770" w:name="_Toc45"/>
      <w:bookmarkStart w:id="5771" w:name="_Toc101170980"/>
      <w:bookmarkStart w:id="5772" w:name="_Toc97526928"/>
      <w:bookmarkStart w:id="5773" w:name="_Toc14883"/>
      <w:bookmarkStart w:id="5774" w:name="_Toc104433210"/>
      <w:bookmarkStart w:id="5775" w:name="_Toc104467375"/>
      <w:bookmarkStart w:id="5776" w:name="_Toc104467666"/>
      <w:bookmarkStart w:id="5777" w:name="_Toc104468002"/>
      <w:r>
        <w:t>6.18.3</w:t>
      </w:r>
      <w:r>
        <w:tab/>
        <w:t>Procedures</w:t>
      </w:r>
      <w:bookmarkEnd w:id="5753"/>
      <w:bookmarkEnd w:id="5754"/>
      <w:bookmarkEnd w:id="5770"/>
      <w:bookmarkEnd w:id="5771"/>
      <w:bookmarkEnd w:id="5772"/>
      <w:bookmarkEnd w:id="5773"/>
      <w:bookmarkEnd w:id="5774"/>
      <w:bookmarkEnd w:id="5775"/>
      <w:bookmarkEnd w:id="5776"/>
      <w:bookmarkEnd w:id="5777"/>
    </w:p>
    <w:p>
      <w:pPr>
        <w:rPr>
          <w:lang w:eastAsia="zh-CN"/>
        </w:rPr>
      </w:pPr>
      <w:bookmarkStart w:id="5778" w:name="_Toc92875664"/>
      <w:bookmarkStart w:id="5779" w:name="_Toc93070688"/>
      <w:r>
        <w:rPr>
          <w:lang w:eastAsia="zh-CN"/>
        </w:rPr>
        <w:t>Figure 6.18.3-1 depicts a procedure for QoS Sustainability analytics provided by NWDAF.</w:t>
      </w:r>
    </w:p>
    <w:p>
      <w:pPr>
        <w:pStyle w:val="TH"/>
      </w:pPr>
      <w:r>
        <w:object w:dxaOrig="7167" w:dyaOrig="4647">
          <v:shape id="_x0000_i1050" type="#_x0000_t75" style="width:5in;height:234pt" o:ole="">
            <v:imagedata r:id="rId78" o:title=""/>
          </v:shape>
          <o:OLEObject Type="Embed" ProgID="Visio.Drawing.11" ShapeID="_x0000_i1050" DrawAspect="Content" ObjectID="_1715085465" r:id="rId79"/>
        </w:object>
      </w:r>
    </w:p>
    <w:p>
      <w:pPr>
        <w:pStyle w:val="TF"/>
      </w:pPr>
      <w:r>
        <w:t xml:space="preserve">Figure 6.18.3-1: </w:t>
      </w:r>
      <w:r>
        <w:rPr>
          <w:lang w:eastAsia="ko-KR"/>
        </w:rPr>
        <w:t>QoS Sustainability</w:t>
      </w:r>
      <w:r>
        <w:t xml:space="preserve"> </w:t>
      </w:r>
      <w:r>
        <w:rPr>
          <w:lang w:eastAsia="ko-KR"/>
        </w:rPr>
        <w:t>analytics</w:t>
      </w:r>
      <w:r>
        <w:t xml:space="preserve"> provided by NWDAF</w:t>
      </w:r>
    </w:p>
    <w:p>
      <w:pPr>
        <w:pStyle w:val="B1"/>
        <w:rPr>
          <w:lang w:eastAsia="zh-CN"/>
        </w:rPr>
      </w:pPr>
      <w:r>
        <w:rPr>
          <w:lang w:eastAsia="zh-CN"/>
        </w:rPr>
        <w:t>1.</w:t>
      </w:r>
      <w:r>
        <w:rPr>
          <w:lang w:eastAsia="zh-CN"/>
        </w:rPr>
        <w:tab/>
        <w:t>The consumer requests or subscribes to analytics information on "QoS Sustainability</w:t>
      </w:r>
      <w:del w:id="5780" w:author="S2-2204084" w:date="2022-05-25T19:01:00Z">
        <w:r>
          <w:rPr>
            <w:lang w:eastAsia="zh-CN"/>
          </w:rPr>
          <w:delText xml:space="preserve"> </w:delText>
        </w:r>
      </w:del>
      <w:r>
        <w:rPr>
          <w:lang w:eastAsia="zh-CN"/>
        </w:rPr>
        <w:t>" provided by NWDAF. The parameters included in the request are described in clause 6.9.1 of TS 23.288 [5].</w:t>
      </w:r>
    </w:p>
    <w:p>
      <w:pPr>
        <w:pStyle w:val="B1"/>
        <w:rPr>
          <w:lang w:eastAsia="zh-CN"/>
        </w:rPr>
      </w:pPr>
      <w:r>
        <w:rPr>
          <w:lang w:eastAsia="zh-CN"/>
        </w:rPr>
        <w:tab/>
        <w:t>The consumer may include multiple sets of parameters in order to provide different combinations of "Location information" and "Analytics target period" when requesting QoS Sustainability analytics.</w:t>
      </w:r>
    </w:p>
    <w:p>
      <w:pPr>
        <w:pStyle w:val="B1"/>
        <w:rPr>
          <w:lang w:eastAsia="zh-CN"/>
        </w:rPr>
      </w:pPr>
      <w:r>
        <w:rPr>
          <w:lang w:eastAsia="zh-CN"/>
        </w:rPr>
        <w:t>2.</w:t>
      </w:r>
      <w:r>
        <w:rPr>
          <w:lang w:eastAsia="zh-CN"/>
        </w:rPr>
        <w:tab/>
        <w:t>The NWDAF collects the data specified in clause 6.9.2 of TS 23.288 [5] from the OAM, following the procedure captured in clause 6.2.3.2 of TS 23.288 [5].</w:t>
      </w:r>
    </w:p>
    <w:p>
      <w:pPr>
        <w:pStyle w:val="B1"/>
        <w:rPr>
          <w:lang w:eastAsia="zh-CN"/>
        </w:rPr>
      </w:pPr>
      <w:r>
        <w:rPr>
          <w:lang w:eastAsia="zh-CN"/>
        </w:rPr>
        <w:t>3.</w:t>
      </w:r>
      <w:r>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pPr>
        <w:pStyle w:val="B1"/>
        <w:rPr>
          <w:lang w:eastAsia="zh-CN"/>
        </w:rPr>
      </w:pPr>
      <w:r>
        <w:rPr>
          <w:lang w:eastAsia="zh-CN"/>
        </w:rPr>
        <w:t>4.</w:t>
      </w:r>
      <w:r>
        <w:rPr>
          <w:lang w:eastAsia="zh-CN"/>
        </w:rPr>
        <w:tab/>
        <w:t>The NWDAF provides response or notification on "QoS Sustainability</w:t>
      </w:r>
      <w:del w:id="5781" w:author="S2-2204084" w:date="2022-05-25T19:02:00Z">
        <w:r>
          <w:rPr>
            <w:lang w:eastAsia="zh-CN"/>
          </w:rPr>
          <w:delText xml:space="preserve"> </w:delText>
        </w:r>
      </w:del>
      <w:r>
        <w:rPr>
          <w:lang w:eastAsia="zh-CN"/>
        </w:rPr>
        <w:t>" to the consumer.</w:t>
      </w:r>
    </w:p>
    <w:p>
      <w:pPr>
        <w:pStyle w:val="31"/>
        <w:rPr>
          <w:lang w:eastAsia="zh-CN"/>
        </w:rPr>
      </w:pPr>
      <w:bookmarkStart w:id="5782" w:name="_Toc101170981"/>
      <w:bookmarkStart w:id="5783" w:name="_Toc8517"/>
      <w:bookmarkStart w:id="5784" w:name="_Toc97526929"/>
      <w:bookmarkStart w:id="5785" w:name="_Toc20162"/>
      <w:bookmarkStart w:id="5786" w:name="_Toc104433211"/>
      <w:bookmarkStart w:id="5787" w:name="_Toc104467376"/>
      <w:bookmarkStart w:id="5788" w:name="_Toc104467667"/>
      <w:bookmarkStart w:id="5789" w:name="_Toc104468003"/>
      <w:r>
        <w:rPr>
          <w:lang w:eastAsia="zh-CN"/>
        </w:rPr>
        <w:lastRenderedPageBreak/>
        <w:t>6.18.4</w:t>
      </w:r>
      <w:r>
        <w:rPr>
          <w:lang w:eastAsia="zh-CN"/>
        </w:rPr>
        <w:tab/>
      </w:r>
      <w:bookmarkEnd w:id="5778"/>
      <w:r>
        <w:t>Impacts on services, entities and interfaces</w:t>
      </w:r>
      <w:bookmarkEnd w:id="5779"/>
      <w:bookmarkEnd w:id="5782"/>
      <w:bookmarkEnd w:id="5783"/>
      <w:bookmarkEnd w:id="5784"/>
      <w:bookmarkEnd w:id="5785"/>
      <w:bookmarkEnd w:id="5786"/>
      <w:bookmarkEnd w:id="5787"/>
      <w:bookmarkEnd w:id="5788"/>
      <w:bookmarkEnd w:id="5789"/>
    </w:p>
    <w:p>
      <w:pPr>
        <w:pStyle w:val="41"/>
        <w:rPr>
          <w:rFonts w:eastAsia="等线"/>
          <w:lang w:eastAsia="en-US"/>
        </w:rPr>
      </w:pPr>
      <w:bookmarkStart w:id="5790" w:name="_Toc104433212"/>
      <w:bookmarkStart w:id="5791" w:name="_Toc104467668"/>
      <w:bookmarkStart w:id="5792" w:name="_Toc104468004"/>
      <w:bookmarkEnd w:id="5728"/>
      <w:bookmarkEnd w:id="5729"/>
      <w:bookmarkEnd w:id="5730"/>
      <w:bookmarkEnd w:id="5731"/>
      <w:r>
        <w:rPr>
          <w:rFonts w:eastAsia="等线"/>
        </w:rPr>
        <w:t>6.18.4.1</w:t>
      </w:r>
      <w:r>
        <w:rPr>
          <w:rFonts w:eastAsia="等线"/>
        </w:rPr>
        <w:tab/>
        <w:t>Input data</w:t>
      </w:r>
      <w:bookmarkEnd w:id="5790"/>
      <w:bookmarkEnd w:id="5791"/>
      <w:bookmarkEnd w:id="5792"/>
    </w:p>
    <w:p>
      <w:pPr>
        <w:pStyle w:val="TH"/>
      </w:pPr>
      <w:r>
        <w:t xml:space="preserve">Table </w:t>
      </w:r>
      <w:r>
        <w:rPr>
          <w:lang w:eastAsia="zh-CN"/>
        </w:rPr>
        <w:t>6.18.4.1-1</w:t>
      </w:r>
      <w:r>
        <w:t>: Data collection for "QoS Sustainability" analytics</w:t>
      </w:r>
    </w:p>
    <w:tbl>
      <w:tblPr>
        <w:tblW w:w="7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3"/>
        <w:gridCol w:w="1466"/>
        <w:gridCol w:w="3295"/>
      </w:tblGrid>
      <w:tr>
        <w:trPr>
          <w:trHeight w:val="201"/>
          <w:jc w:val="center"/>
        </w:trPr>
        <w:tc>
          <w:tcPr>
            <w:tcW w:w="2993" w:type="dxa"/>
          </w:tcPr>
          <w:p>
            <w:pPr>
              <w:pStyle w:val="TAH"/>
            </w:pPr>
            <w:r>
              <w:t>Information</w:t>
            </w:r>
          </w:p>
        </w:tc>
        <w:tc>
          <w:tcPr>
            <w:tcW w:w="1466" w:type="dxa"/>
          </w:tcPr>
          <w:p>
            <w:pPr>
              <w:pStyle w:val="TAH"/>
            </w:pPr>
            <w:r>
              <w:t>Source</w:t>
            </w:r>
          </w:p>
        </w:tc>
        <w:tc>
          <w:tcPr>
            <w:tcW w:w="3295" w:type="dxa"/>
          </w:tcPr>
          <w:p>
            <w:pPr>
              <w:pStyle w:val="TAH"/>
            </w:pPr>
            <w:r>
              <w:t>Description</w:t>
            </w:r>
          </w:p>
        </w:tc>
      </w:tr>
      <w:tr>
        <w:trPr>
          <w:trHeight w:val="1250"/>
          <w:jc w:val="center"/>
        </w:trPr>
        <w:tc>
          <w:tcPr>
            <w:tcW w:w="2993" w:type="dxa"/>
          </w:tcPr>
          <w:p>
            <w:pPr>
              <w:pStyle w:val="TAL"/>
              <w:rPr>
                <w:rFonts w:eastAsia="MS Mincho"/>
              </w:rPr>
            </w:pPr>
            <w:r>
              <w:t>RAN UE Throughput</w:t>
            </w:r>
          </w:p>
        </w:tc>
        <w:tc>
          <w:tcPr>
            <w:tcW w:w="1466" w:type="dxa"/>
          </w:tcPr>
          <w:p>
            <w:pPr>
              <w:pStyle w:val="TAC"/>
            </w:pPr>
            <w:r>
              <w:t>OAM TS 28.554 [9]</w:t>
            </w:r>
          </w:p>
        </w:tc>
        <w:tc>
          <w:tcPr>
            <w:tcW w:w="3295" w:type="dxa"/>
          </w:tcPr>
          <w:p>
            <w:pPr>
              <w:pStyle w:val="TAL"/>
            </w:pPr>
            <w:r>
              <w:t>Average UE bitrate in the cell (Payload data volume on RLC level per elapsed time unit on the air interface, for transfers restricted by the air interface), per timeslot, per cell, per 5QI and per S-NSSAI.</w:t>
            </w:r>
          </w:p>
        </w:tc>
      </w:tr>
      <w:tr>
        <w:trPr>
          <w:trHeight w:val="833"/>
          <w:jc w:val="center"/>
        </w:trPr>
        <w:tc>
          <w:tcPr>
            <w:tcW w:w="2993" w:type="dxa"/>
          </w:tcPr>
          <w:p>
            <w:pPr>
              <w:pStyle w:val="TAL"/>
            </w:pPr>
            <w:r>
              <w:t>QoS flow Retainability</w:t>
            </w:r>
          </w:p>
        </w:tc>
        <w:tc>
          <w:tcPr>
            <w:tcW w:w="1466" w:type="dxa"/>
          </w:tcPr>
          <w:p>
            <w:pPr>
              <w:pStyle w:val="TAC"/>
            </w:pPr>
            <w:r>
              <w:t>OAM TS 28.554 [9]</w:t>
            </w:r>
          </w:p>
        </w:tc>
        <w:tc>
          <w:tcPr>
            <w:tcW w:w="3295" w:type="dxa"/>
          </w:tcPr>
          <w:p>
            <w:pPr>
              <w:pStyle w:val="TAL"/>
            </w:pPr>
            <w:r>
              <w:t>Number of abnormally released QoS flows during the time the QoS Flows were used per timeslot, per cell, per 5QI and per S-NSSAI.</w:t>
            </w:r>
          </w:p>
        </w:tc>
      </w:tr>
      <w:tr>
        <w:trPr>
          <w:trHeight w:val="619"/>
          <w:jc w:val="center"/>
        </w:trPr>
        <w:tc>
          <w:tcPr>
            <w:tcW w:w="2993" w:type="dxa"/>
          </w:tcPr>
          <w:p>
            <w:pPr>
              <w:pStyle w:val="TAL"/>
              <w:rPr>
                <w:bCs/>
                <w:rPrChange w:id="5793" w:author="Rapporteur" w:date="2022-05-26T01:26:00Z">
                  <w:rPr>
                    <w:b/>
                    <w:bCs/>
                  </w:rPr>
                </w:rPrChange>
              </w:rPr>
            </w:pPr>
            <w:r>
              <w:rPr>
                <w:bCs/>
                <w:rPrChange w:id="5794" w:author="Rapporteur" w:date="2022-05-26T01:26:00Z">
                  <w:rPr>
                    <w:b/>
                    <w:bCs/>
                  </w:rPr>
                </w:rPrChange>
              </w:rPr>
              <w:t>Latency and delay of 5G networks</w:t>
            </w:r>
          </w:p>
        </w:tc>
        <w:tc>
          <w:tcPr>
            <w:tcW w:w="1466" w:type="dxa"/>
          </w:tcPr>
          <w:p>
            <w:pPr>
              <w:pStyle w:val="TAC"/>
              <w:rPr>
                <w:bCs/>
                <w:rPrChange w:id="5795" w:author="Rapporteur" w:date="2022-05-26T01:26:00Z">
                  <w:rPr>
                    <w:b/>
                    <w:bCs/>
                  </w:rPr>
                </w:rPrChange>
              </w:rPr>
            </w:pPr>
            <w:r>
              <w:rPr>
                <w:bCs/>
                <w:rPrChange w:id="5796" w:author="Rapporteur" w:date="2022-05-26T01:26:00Z">
                  <w:rPr>
                    <w:b/>
                    <w:bCs/>
                  </w:rPr>
                </w:rPrChange>
              </w:rPr>
              <w:t>OAM TS 28.554 [9]</w:t>
            </w:r>
          </w:p>
        </w:tc>
        <w:tc>
          <w:tcPr>
            <w:tcW w:w="3295" w:type="dxa"/>
          </w:tcPr>
          <w:p>
            <w:pPr>
              <w:pStyle w:val="TAL"/>
              <w:rPr>
                <w:bCs/>
                <w:rPrChange w:id="5797" w:author="Rapporteur" w:date="2022-05-26T01:26:00Z">
                  <w:rPr>
                    <w:b/>
                    <w:bCs/>
                  </w:rPr>
                </w:rPrChange>
              </w:rPr>
            </w:pPr>
            <w:r>
              <w:rPr>
                <w:bCs/>
                <w:rPrChange w:id="5798" w:author="Rapporteur" w:date="2022-05-26T01:26:00Z">
                  <w:rPr>
                    <w:b/>
                    <w:bCs/>
                  </w:rPr>
                </w:rPrChange>
              </w:rPr>
              <w:t>Uplink and downlink delay of 5G network</w:t>
            </w:r>
          </w:p>
        </w:tc>
      </w:tr>
    </w:tbl>
    <w:p>
      <w:pPr>
        <w:pStyle w:val="FP"/>
        <w:rPr>
          <w:lang w:eastAsia="zh-CN"/>
        </w:rPr>
      </w:pPr>
    </w:p>
    <w:p>
      <w:pPr>
        <w:pStyle w:val="NO"/>
        <w:rPr>
          <w:lang w:eastAsia="zh-CN"/>
        </w:rPr>
      </w:pPr>
      <w:r>
        <w:rPr>
          <w:lang w:eastAsia="zh-CN"/>
        </w:rPr>
        <w:t>NOTE:</w:t>
      </w:r>
      <w:r>
        <w:rPr>
          <w:lang w:eastAsia="zh-CN"/>
        </w:rPr>
        <w:tab/>
        <w:t>The timeslot is the time interval split according to the time unit of the OAM statistics defined by operator.</w:t>
      </w:r>
    </w:p>
    <w:p>
      <w:pPr>
        <w:pStyle w:val="EditorsNote"/>
        <w:rPr>
          <w:lang w:eastAsia="en-US"/>
        </w:rPr>
      </w:pPr>
      <w:r>
        <w:t>Editor's note:</w:t>
      </w:r>
      <w:r>
        <w:tab/>
        <w:t>How to collect the finer granularity about location is based on the output in KI#9.</w:t>
      </w:r>
    </w:p>
    <w:p>
      <w:pPr>
        <w:pStyle w:val="41"/>
        <w:rPr>
          <w:rFonts w:eastAsia="等线"/>
          <w:lang w:eastAsia="en-US"/>
        </w:rPr>
      </w:pPr>
      <w:bookmarkStart w:id="5799" w:name="_Toc104433213"/>
      <w:bookmarkStart w:id="5800" w:name="_Toc104467669"/>
      <w:bookmarkStart w:id="5801" w:name="_Toc104468005"/>
      <w:r>
        <w:rPr>
          <w:rFonts w:eastAsia="等线"/>
        </w:rPr>
        <w:t>6.18.4.2</w:t>
      </w:r>
      <w:r>
        <w:rPr>
          <w:rFonts w:eastAsia="等线"/>
        </w:rPr>
        <w:tab/>
        <w:t>Output analytics</w:t>
      </w:r>
      <w:bookmarkEnd w:id="5799"/>
      <w:bookmarkEnd w:id="5800"/>
      <w:bookmarkEnd w:id="5801"/>
    </w:p>
    <w:p>
      <w:pPr>
        <w:rPr>
          <w:lang w:eastAsia="zh-CN"/>
        </w:rPr>
      </w:pPr>
      <w:r>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pPr>
        <w:pStyle w:val="TH"/>
      </w:pPr>
      <w:r>
        <w:t>Table 6.9.3-1: "QoS Sustainability" statistics, TS 23.288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tc>
          <w:tcPr>
            <w:tcW w:w="2518" w:type="dxa"/>
          </w:tcPr>
          <w:p>
            <w:pPr>
              <w:pStyle w:val="TAH"/>
            </w:pPr>
            <w:r>
              <w:t>Information</w:t>
            </w:r>
          </w:p>
        </w:tc>
        <w:tc>
          <w:tcPr>
            <w:tcW w:w="7339" w:type="dxa"/>
          </w:tcPr>
          <w:p>
            <w:pPr>
              <w:pStyle w:val="TAH"/>
            </w:pPr>
            <w:r>
              <w:t>Description</w:t>
            </w:r>
          </w:p>
        </w:tc>
      </w:tr>
      <w:tr>
        <w:tc>
          <w:tcPr>
            <w:tcW w:w="2518" w:type="dxa"/>
          </w:tcPr>
          <w:p>
            <w:pPr>
              <w:pStyle w:val="TAL"/>
            </w:pPr>
            <w:r>
              <w:t>List of QoS sustainability Analytics (1..max)</w:t>
            </w:r>
          </w:p>
        </w:tc>
        <w:tc>
          <w:tcPr>
            <w:tcW w:w="7339" w:type="dxa"/>
          </w:tcPr>
          <w:p>
            <w:pPr>
              <w:pStyle w:val="TAL"/>
            </w:pPr>
          </w:p>
        </w:tc>
      </w:tr>
      <w:tr>
        <w:tc>
          <w:tcPr>
            <w:tcW w:w="2518" w:type="dxa"/>
          </w:tcPr>
          <w:p>
            <w:pPr>
              <w:pStyle w:val="TAL"/>
            </w:pPr>
            <w:r>
              <w:t>&gt;Applicable Area with finer granularity</w:t>
            </w:r>
          </w:p>
        </w:tc>
        <w:tc>
          <w:tcPr>
            <w:tcW w:w="7339" w:type="dxa"/>
          </w:tcPr>
          <w:p>
            <w:pPr>
              <w:pStyle w:val="TAL"/>
            </w:pPr>
            <w:r>
              <w:t>A list of TAIs or Cell IDs as well as below cell level location information that the analytics applies to.</w:t>
            </w:r>
          </w:p>
        </w:tc>
      </w:tr>
      <w:tr>
        <w:tc>
          <w:tcPr>
            <w:tcW w:w="2518" w:type="dxa"/>
          </w:tcPr>
          <w:p>
            <w:pPr>
              <w:pStyle w:val="TAL"/>
            </w:pPr>
            <w:r>
              <w:t>&gt;Applicable Time Period</w:t>
            </w:r>
          </w:p>
        </w:tc>
        <w:tc>
          <w:tcPr>
            <w:tcW w:w="7339" w:type="dxa"/>
          </w:tcPr>
          <w:p>
            <w:pPr>
              <w:pStyle w:val="TAL"/>
            </w:pPr>
            <w:r>
              <w:t>The time period within the Analytics target period that the analytics applies to.</w:t>
            </w:r>
          </w:p>
        </w:tc>
      </w:tr>
      <w:tr>
        <w:tc>
          <w:tcPr>
            <w:tcW w:w="2518" w:type="dxa"/>
          </w:tcPr>
          <w:p>
            <w:pPr>
              <w:pStyle w:val="TAL"/>
            </w:pPr>
            <w:r>
              <w:t>&gt;Crossed Reporting Threshold(s)</w:t>
            </w:r>
          </w:p>
        </w:tc>
        <w:tc>
          <w:tcPr>
            <w:tcW w:w="7339" w:type="dxa"/>
          </w:tcPr>
          <w:p>
            <w:pPr>
              <w:pStyle w:val="TAL"/>
            </w:pPr>
            <w:r>
              <w:t>The Reporting Threshold(s) that are met or exceeded or crossed by the statistics value or the expected value of the QoS and Integrity KPI.</w:t>
            </w:r>
          </w:p>
        </w:tc>
      </w:tr>
    </w:tbl>
    <w:p/>
    <w:p>
      <w:pPr>
        <w:pStyle w:val="TH"/>
      </w:pPr>
      <w:r>
        <w:t>Table 6.9.3-2: "QoS Sustainability" predictions, TS 23.288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tc>
          <w:tcPr>
            <w:tcW w:w="2518" w:type="dxa"/>
          </w:tcPr>
          <w:p>
            <w:pPr>
              <w:pStyle w:val="TAH"/>
            </w:pPr>
            <w:r>
              <w:t>Information</w:t>
            </w:r>
          </w:p>
        </w:tc>
        <w:tc>
          <w:tcPr>
            <w:tcW w:w="7339" w:type="dxa"/>
          </w:tcPr>
          <w:p>
            <w:pPr>
              <w:pStyle w:val="TAH"/>
            </w:pPr>
            <w:r>
              <w:t>Description</w:t>
            </w:r>
          </w:p>
        </w:tc>
      </w:tr>
      <w:tr>
        <w:tc>
          <w:tcPr>
            <w:tcW w:w="2518" w:type="dxa"/>
          </w:tcPr>
          <w:p>
            <w:pPr>
              <w:pStyle w:val="TAL"/>
            </w:pPr>
            <w:r>
              <w:t>List of QoS sustainability Analytics (1..max)</w:t>
            </w:r>
          </w:p>
        </w:tc>
        <w:tc>
          <w:tcPr>
            <w:tcW w:w="7339" w:type="dxa"/>
          </w:tcPr>
          <w:p>
            <w:pPr>
              <w:pStyle w:val="TAL"/>
            </w:pPr>
          </w:p>
        </w:tc>
      </w:tr>
      <w:tr>
        <w:tc>
          <w:tcPr>
            <w:tcW w:w="2518" w:type="dxa"/>
          </w:tcPr>
          <w:p>
            <w:pPr>
              <w:pStyle w:val="TAL"/>
            </w:pPr>
            <w:r>
              <w:t>&gt;Applicable Area with finer granularity</w:t>
            </w:r>
          </w:p>
        </w:tc>
        <w:tc>
          <w:tcPr>
            <w:tcW w:w="7339" w:type="dxa"/>
          </w:tcPr>
          <w:p>
            <w:pPr>
              <w:pStyle w:val="TAL"/>
            </w:pPr>
            <w:r>
              <w:t>A list of TAIs or Cell IDs as well as below cell level location information that the analytics applies to.</w:t>
            </w:r>
          </w:p>
        </w:tc>
      </w:tr>
      <w:tr>
        <w:tc>
          <w:tcPr>
            <w:tcW w:w="2518" w:type="dxa"/>
          </w:tcPr>
          <w:p>
            <w:pPr>
              <w:pStyle w:val="TAL"/>
            </w:pPr>
            <w:r>
              <w:t>&gt;Applicable Time Period</w:t>
            </w:r>
          </w:p>
        </w:tc>
        <w:tc>
          <w:tcPr>
            <w:tcW w:w="7339" w:type="dxa"/>
          </w:tcPr>
          <w:p>
            <w:pPr>
              <w:pStyle w:val="TAL"/>
            </w:pPr>
            <w:r>
              <w:t>The time period within the Analytics target period that the analytics applies to.</w:t>
            </w:r>
          </w:p>
        </w:tc>
      </w:tr>
      <w:tr>
        <w:tc>
          <w:tcPr>
            <w:tcW w:w="2518" w:type="dxa"/>
          </w:tcPr>
          <w:p>
            <w:pPr>
              <w:pStyle w:val="TAL"/>
            </w:pPr>
            <w:r>
              <w:t>&gt;Crossed Reporting Threshold(s)</w:t>
            </w:r>
          </w:p>
        </w:tc>
        <w:tc>
          <w:tcPr>
            <w:tcW w:w="7339" w:type="dxa"/>
          </w:tcPr>
          <w:p>
            <w:pPr>
              <w:pStyle w:val="TAL"/>
            </w:pPr>
            <w:r>
              <w:t>The Reporting Threshold(s) that are met or exceeded or crossed by the statistics value or the expected value of the QoS and Integrity KPI.</w:t>
            </w:r>
          </w:p>
        </w:tc>
      </w:tr>
      <w:tr>
        <w:tc>
          <w:tcPr>
            <w:tcW w:w="2518" w:type="dxa"/>
          </w:tcPr>
          <w:p>
            <w:pPr>
              <w:pStyle w:val="TAL"/>
            </w:pPr>
            <w:r>
              <w:t>&gt;Confidence</w:t>
            </w:r>
          </w:p>
        </w:tc>
        <w:tc>
          <w:tcPr>
            <w:tcW w:w="7339" w:type="dxa"/>
          </w:tcPr>
          <w:p>
            <w:pPr>
              <w:pStyle w:val="TAL"/>
            </w:pPr>
            <w:r>
              <w:t>Confidence of the prediction.</w:t>
            </w:r>
          </w:p>
        </w:tc>
      </w:tr>
    </w:tbl>
    <w:p/>
    <w:p>
      <w:pPr>
        <w:pStyle w:val="NO"/>
      </w:pPr>
      <w:r>
        <w:t>NOTE 1:</w:t>
      </w:r>
      <w:r>
        <w:tab/>
        <w:t>The meaning of Confidence is based on the SLA, i.e. the consumer has to understand the meaning of the different values of Confidence.</w:t>
      </w:r>
    </w:p>
    <w:p>
      <w:pPr>
        <w:pStyle w:val="NO"/>
      </w:pPr>
      <w:r>
        <w:t>NOTE 2:</w:t>
      </w:r>
      <w:r>
        <w:tab/>
        <w:t>The Analytics can contain multiple sets of the above information if the location information reflected a list of waypoints.</w:t>
      </w:r>
    </w:p>
    <w:p>
      <w:r>
        <w:t>The number of QoS sustainability analytics entries is limited by the maximum number of objects provided as part of Analytics Reporting Information.</w:t>
      </w:r>
    </w:p>
    <w:p>
      <w:pPr>
        <w:pStyle w:val="21"/>
      </w:pPr>
      <w:bookmarkStart w:id="5802" w:name="_Toc10770"/>
      <w:bookmarkStart w:id="5803" w:name="_Toc101170982"/>
      <w:bookmarkStart w:id="5804" w:name="_Toc20629"/>
      <w:bookmarkStart w:id="5805" w:name="_Toc104433214"/>
      <w:bookmarkStart w:id="5806" w:name="_Toc104467377"/>
      <w:bookmarkStart w:id="5807" w:name="_Toc104467670"/>
      <w:bookmarkStart w:id="5808" w:name="_Toc104468006"/>
      <w:r>
        <w:rPr>
          <w:lang w:eastAsia="zh-CN"/>
        </w:rPr>
        <w:lastRenderedPageBreak/>
        <w:t>6.19</w:t>
      </w:r>
      <w:r>
        <w:rPr>
          <w:lang w:eastAsia="ko-KR"/>
        </w:rPr>
        <w:tab/>
      </w:r>
      <w:r>
        <w:t>Solution</w:t>
      </w:r>
      <w:r>
        <w:rPr>
          <w:lang w:eastAsia="zh-CN"/>
        </w:rPr>
        <w:t xml:space="preserve"> </w:t>
      </w:r>
      <w:r>
        <w:t>#19: Enhanced QoS Sustainability Analytics</w:t>
      </w:r>
      <w:bookmarkEnd w:id="5802"/>
      <w:r>
        <w:t xml:space="preserve"> in the finer granularity area</w:t>
      </w:r>
      <w:bookmarkEnd w:id="5803"/>
      <w:bookmarkEnd w:id="5804"/>
      <w:bookmarkEnd w:id="5805"/>
      <w:bookmarkEnd w:id="5806"/>
      <w:bookmarkEnd w:id="5807"/>
      <w:bookmarkEnd w:id="5808"/>
    </w:p>
    <w:p>
      <w:pPr>
        <w:pStyle w:val="31"/>
      </w:pPr>
      <w:bookmarkStart w:id="5809" w:name="_Toc101170983"/>
      <w:bookmarkStart w:id="5810" w:name="_Toc25759"/>
      <w:bookmarkStart w:id="5811" w:name="_Toc12132"/>
      <w:bookmarkStart w:id="5812" w:name="_Toc104433215"/>
      <w:bookmarkStart w:id="5813" w:name="_Toc104467378"/>
      <w:bookmarkStart w:id="5814" w:name="_Toc104467671"/>
      <w:bookmarkStart w:id="5815" w:name="_Toc104468007"/>
      <w:r>
        <w:t>6.19.1</w:t>
      </w:r>
      <w:r>
        <w:tab/>
        <w:t>Description</w:t>
      </w:r>
      <w:bookmarkEnd w:id="5809"/>
      <w:bookmarkEnd w:id="5810"/>
      <w:bookmarkEnd w:id="5811"/>
      <w:bookmarkEnd w:id="5812"/>
      <w:bookmarkEnd w:id="5813"/>
      <w:bookmarkEnd w:id="5814"/>
      <w:bookmarkEnd w:id="5815"/>
    </w:p>
    <w:p>
      <w:pPr>
        <w:overflowPunct/>
        <w:autoSpaceDE/>
        <w:autoSpaceDN/>
        <w:adjustRightInd/>
        <w:textAlignment w:val="auto"/>
        <w:rPr>
          <w:lang w:eastAsia="zh-CN"/>
        </w:rPr>
      </w:pPr>
      <w:r>
        <w:rPr>
          <w:lang w:eastAsia="zh-CN"/>
        </w:rPr>
        <w:t>QoS Sustainability analytics is an important analytics service, especially for V2X-related or safety related applications, since it helps to handle the impact of a sudden change of the QoS and thus avoid a harsh application adjustment, which could affect safety and efficiency. However, there is the need to enhance the granularity and the accuracy of the QoS Sustainability analytics as well as to extend the QoS parameters that the QoS Sustainability notification can be provided. The latter will help to increase the usefulness of the specific analytics ID as well as to support the requirements of various use cases (e.g. V2X related).</w:t>
      </w:r>
    </w:p>
    <w:p>
      <w:pPr>
        <w:overflowPunct/>
        <w:autoSpaceDE/>
        <w:autoSpaceDN/>
        <w:adjustRightInd/>
        <w:textAlignment w:val="auto"/>
        <w:rPr>
          <w:lang w:eastAsia="zh-CN"/>
        </w:rPr>
      </w:pPr>
      <w:r>
        <w:rPr>
          <w:lang w:eastAsia="zh-CN"/>
        </w:rPr>
        <w:t>More accurate QoS Sustainability outputs needs QoS and input parameters to be associated with more accurate location information, when input information is monitored at RAN. Also, the list of input features of the QoS Sustainability analytics ID should be extended by adding information on radio resource utilization and performance measurements for transfer over the UP to improve the correctness and accuracy of QoS sustainability output.</w:t>
      </w:r>
    </w:p>
    <w:p>
      <w:pPr>
        <w:overflowPunct/>
        <w:autoSpaceDE/>
        <w:autoSpaceDN/>
        <w:adjustRightInd/>
        <w:textAlignment w:val="auto"/>
        <w:rPr>
          <w:lang w:eastAsia="zh-CN"/>
        </w:rPr>
      </w:pPr>
      <w:r>
        <w:rPr>
          <w:lang w:eastAsia="zh-CN"/>
        </w:rPr>
        <w:t>Additional QoS parameters (delay, packet loss rate) should be considered by the QoS Sustainability analytics and additional inputs for these QoS parameters are needed as inputs to the QoS Sustainability analytics. Finally, in the case that an area of interest is provided in the QoS Sustainability request message by an analytics consumer then the necessary granularity of the area of interest should be indicated.</w:t>
      </w:r>
    </w:p>
    <w:p>
      <w:pPr>
        <w:overflowPunct/>
        <w:autoSpaceDE/>
        <w:autoSpaceDN/>
        <w:adjustRightInd/>
        <w:textAlignment w:val="auto"/>
        <w:rPr>
          <w:lang w:eastAsia="zh-CN"/>
        </w:rPr>
      </w:pPr>
      <w:r>
        <w:rPr>
          <w:lang w:eastAsia="zh-CN"/>
        </w:rPr>
        <w:t>The outputs of the QoS Sustainability analytics (statistics and predictions), should be provided for more granular location, according to the request with an area or a path of interest.</w:t>
      </w:r>
    </w:p>
    <w:p>
      <w:pPr>
        <w:pStyle w:val="31"/>
      </w:pPr>
      <w:bookmarkStart w:id="5816" w:name="_Toc101170984"/>
      <w:bookmarkStart w:id="5817" w:name="_Toc10897"/>
      <w:bookmarkStart w:id="5818" w:name="_Toc16851"/>
      <w:bookmarkStart w:id="5819" w:name="_Toc104433216"/>
      <w:bookmarkStart w:id="5820" w:name="_Toc104467379"/>
      <w:bookmarkStart w:id="5821" w:name="_Toc104467672"/>
      <w:bookmarkStart w:id="5822" w:name="_Toc104468008"/>
      <w:r>
        <w:t>6.19.2</w:t>
      </w:r>
      <w:r>
        <w:tab/>
        <w:t>Procedures</w:t>
      </w:r>
      <w:bookmarkEnd w:id="5816"/>
      <w:bookmarkEnd w:id="5817"/>
      <w:bookmarkEnd w:id="5818"/>
      <w:bookmarkEnd w:id="5819"/>
      <w:bookmarkEnd w:id="5820"/>
      <w:bookmarkEnd w:id="5821"/>
      <w:bookmarkEnd w:id="5822"/>
    </w:p>
    <w:p>
      <w:pPr>
        <w:pStyle w:val="41"/>
      </w:pPr>
      <w:bookmarkStart w:id="5823" w:name="_Toc23199"/>
      <w:bookmarkStart w:id="5824" w:name="_Toc101170985"/>
      <w:bookmarkStart w:id="5825" w:name="_Toc91144532"/>
      <w:bookmarkStart w:id="5826" w:name="_Toc104433217"/>
      <w:bookmarkStart w:id="5827" w:name="_Toc104467673"/>
      <w:bookmarkStart w:id="5828" w:name="_Toc104468009"/>
      <w:r>
        <w:t>6.19.2.1</w:t>
      </w:r>
      <w:r>
        <w:tab/>
        <w:t>General</w:t>
      </w:r>
      <w:bookmarkEnd w:id="5823"/>
      <w:bookmarkEnd w:id="5824"/>
      <w:bookmarkEnd w:id="5825"/>
      <w:bookmarkEnd w:id="5826"/>
      <w:bookmarkEnd w:id="5827"/>
      <w:bookmarkEnd w:id="5828"/>
    </w:p>
    <w:p>
      <w:r>
        <w:t>According to the description in clause 6.9 in TS 23.288 [5] 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or path of interest, which is smaller than a cell.</w:t>
      </w:r>
    </w:p>
    <w:p>
      <w:pPr>
        <w:pStyle w:val="EditorsNote"/>
        <w:rPr>
          <w:lang w:eastAsia="en-US"/>
        </w:rPr>
      </w:pPr>
      <w:r>
        <w:t>Editor's note:</w:t>
      </w:r>
      <w:r>
        <w:tab/>
        <w:t>If the AF cannot provide the certain area or path of interest, which is smaller than cell, it is FFS how the NWDAF determines an area smaller than cell for the QoS sustainability analytics.</w:t>
      </w:r>
    </w:p>
    <w:p>
      <w:r>
        <w:t xml:space="preserve">The area is described in the request message (either of a </w:t>
      </w:r>
      <w:r>
        <w:rPr>
          <w:lang w:eastAsia="zh-CN"/>
        </w:rPr>
        <w:t>Subscribe-Notify model</w:t>
      </w:r>
      <w:r>
        <w:t xml:space="preserve"> or of a</w:t>
      </w:r>
      <w:r>
        <w:rPr>
          <w:lang w:eastAsia="zh-CN"/>
        </w:rPr>
        <w:t xml:space="preserve"> Request-Response model</w:t>
      </w:r>
      <w:r>
        <w:t>) via Location information (mandatory):</w:t>
      </w:r>
    </w:p>
    <w:p>
      <w:pPr>
        <w:pStyle w:val="B1"/>
        <w:overflowPunct/>
        <w:autoSpaceDE/>
        <w:autoSpaceDN/>
        <w:adjustRightInd/>
        <w:textAlignment w:val="auto"/>
        <w:rPr>
          <w:lang w:eastAsia="en-US"/>
        </w:rPr>
      </w:pPr>
      <w:r>
        <w:rPr>
          <w:lang w:eastAsia="en-US"/>
        </w:rPr>
        <w:t>-</w:t>
      </w:r>
      <w:r>
        <w:rPr>
          <w:lang w:eastAsia="en-US"/>
        </w:rPr>
        <w:tab/>
        <w:t>a path of interest: The location information could reflect a list of waypoints;</w:t>
      </w:r>
    </w:p>
    <w:p>
      <w:pPr>
        <w:pStyle w:val="B1"/>
        <w:overflowPunct/>
        <w:autoSpaceDE/>
        <w:autoSpaceDN/>
        <w:adjustRightInd/>
        <w:textAlignment w:val="auto"/>
        <w:rPr>
          <w:lang w:eastAsia="en-US"/>
        </w:rPr>
      </w:pPr>
      <w:r>
        <w:rPr>
          <w:lang w:eastAsia="en-US"/>
        </w:rPr>
        <w:t>-</w:t>
      </w:r>
      <w:r>
        <w:rPr>
          <w:lang w:eastAsia="en-US"/>
        </w:rPr>
        <w:tab/>
        <w:t>an area: The location information could reflect expected granularity levels of the requested area.</w:t>
      </w:r>
    </w:p>
    <w:p>
      <w:pPr>
        <w:pStyle w:val="41"/>
        <w:rPr>
          <w:lang w:eastAsia="zh-CN"/>
        </w:rPr>
      </w:pPr>
      <w:bookmarkStart w:id="5829" w:name="_Toc101170986"/>
      <w:bookmarkStart w:id="5830" w:name="_Toc91144533"/>
      <w:bookmarkStart w:id="5831" w:name="_Toc23733"/>
      <w:bookmarkStart w:id="5832" w:name="_Toc104433218"/>
      <w:bookmarkStart w:id="5833" w:name="_Toc104467674"/>
      <w:bookmarkStart w:id="5834" w:name="_Toc104468010"/>
      <w:r>
        <w:t>6.19.2.2</w:t>
      </w:r>
      <w:r>
        <w:rPr>
          <w:lang w:eastAsia="zh-CN"/>
        </w:rPr>
        <w:tab/>
        <w:t>Input data</w:t>
      </w:r>
      <w:bookmarkEnd w:id="5829"/>
      <w:bookmarkEnd w:id="5830"/>
      <w:bookmarkEnd w:id="5831"/>
      <w:bookmarkEnd w:id="5832"/>
      <w:bookmarkEnd w:id="5833"/>
      <w:bookmarkEnd w:id="5834"/>
    </w:p>
    <w:p>
      <w:pPr>
        <w:rPr>
          <w:lang w:eastAsia="zh-CN"/>
        </w:rPr>
      </w:pPr>
      <w:r>
        <w:rPr>
          <w:lang w:eastAsia="zh-CN"/>
        </w:rPr>
        <w:t>The table with input data of the QoS Sustainability analytics (</w:t>
      </w:r>
      <w:r>
        <w:t xml:space="preserve">TS 23.288 [5]) </w:t>
      </w:r>
      <w:r>
        <w:rPr>
          <w:lang w:eastAsia="zh-CN"/>
        </w:rPr>
        <w:t>should be updated by adding information on radio resource utilization and input related to other QoS parameters (e.g. delay, packet error rate).</w:t>
      </w:r>
    </w:p>
    <w:p>
      <w:pPr>
        <w:pStyle w:val="TH"/>
      </w:pPr>
      <w:r>
        <w:lastRenderedPageBreak/>
        <w:t xml:space="preserve">Table </w:t>
      </w:r>
      <w:r>
        <w:rPr>
          <w:lang w:eastAsia="zh-CN"/>
        </w:rPr>
        <w:t>6.19.2.2-1</w:t>
      </w:r>
      <w:r>
        <w:t>: Data collection for "QoS Sustainability" analytics (TS 23.288 [5])</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trPr>
          <w:jc w:val="center"/>
        </w:trPr>
        <w:tc>
          <w:tcPr>
            <w:tcW w:w="2882" w:type="dxa"/>
          </w:tcPr>
          <w:p>
            <w:pPr>
              <w:pStyle w:val="TAH"/>
            </w:pPr>
            <w:r>
              <w:t>Information</w:t>
            </w:r>
          </w:p>
        </w:tc>
        <w:tc>
          <w:tcPr>
            <w:tcW w:w="1412" w:type="dxa"/>
          </w:tcPr>
          <w:p>
            <w:pPr>
              <w:pStyle w:val="TAH"/>
            </w:pPr>
            <w:r>
              <w:t>Source</w:t>
            </w:r>
          </w:p>
        </w:tc>
        <w:tc>
          <w:tcPr>
            <w:tcW w:w="3173" w:type="dxa"/>
          </w:tcPr>
          <w:p>
            <w:pPr>
              <w:pStyle w:val="TAH"/>
            </w:pPr>
            <w:r>
              <w:t>Description</w:t>
            </w:r>
          </w:p>
        </w:tc>
      </w:tr>
      <w:tr>
        <w:trPr>
          <w:jc w:val="center"/>
        </w:trPr>
        <w:tc>
          <w:tcPr>
            <w:tcW w:w="2882" w:type="dxa"/>
          </w:tcPr>
          <w:p>
            <w:pPr>
              <w:pStyle w:val="TAL"/>
              <w:rPr>
                <w:rFonts w:eastAsia="MS Mincho" w:cs="Arial"/>
                <w:szCs w:val="18"/>
              </w:rPr>
            </w:pPr>
            <w:r>
              <w:t>RAN UE Throughput</w:t>
            </w:r>
          </w:p>
        </w:tc>
        <w:tc>
          <w:tcPr>
            <w:tcW w:w="1412" w:type="dxa"/>
          </w:tcPr>
          <w:p>
            <w:pPr>
              <w:pStyle w:val="TAC"/>
            </w:pPr>
            <w:r>
              <w:t>OAM TS 28.554 [9]</w:t>
            </w:r>
          </w:p>
        </w:tc>
        <w:tc>
          <w:tcPr>
            <w:tcW w:w="3173" w:type="dxa"/>
          </w:tcPr>
          <w:p>
            <w:pPr>
              <w:pStyle w:val="TAL"/>
              <w:rPr>
                <w:rFonts w:cs="Arial"/>
                <w:szCs w:val="18"/>
              </w:rPr>
            </w:pPr>
            <w:r>
              <w:t>Average UE bitrate in the Area or path of Interest (Payload data volume on RLC level per elapsed time unit on the air interface, for transfers restricted by the air interface), per timeslot, per cell, per 5QI and per S-NSSAI.</w:t>
            </w:r>
          </w:p>
        </w:tc>
      </w:tr>
      <w:tr>
        <w:trPr>
          <w:jc w:val="center"/>
        </w:trPr>
        <w:tc>
          <w:tcPr>
            <w:tcW w:w="2882" w:type="dxa"/>
          </w:tcPr>
          <w:p>
            <w:pPr>
              <w:pStyle w:val="TAL"/>
            </w:pPr>
            <w:r>
              <w:t>QoS flow Retainability</w:t>
            </w:r>
          </w:p>
        </w:tc>
        <w:tc>
          <w:tcPr>
            <w:tcW w:w="1412" w:type="dxa"/>
          </w:tcPr>
          <w:p>
            <w:pPr>
              <w:pStyle w:val="TAC"/>
            </w:pPr>
            <w:r>
              <w:t>OAM TS 28.554 [9]</w:t>
            </w:r>
          </w:p>
        </w:tc>
        <w:tc>
          <w:tcPr>
            <w:tcW w:w="3173" w:type="dxa"/>
          </w:tcPr>
          <w:p>
            <w:pPr>
              <w:pStyle w:val="TAL"/>
              <w:rPr>
                <w:rFonts w:cs="Arial"/>
                <w:szCs w:val="18"/>
              </w:rPr>
            </w:pPr>
            <w:r>
              <w:t>Number of abnormally released QoS flows during the time the QoS Flows were used per timeslot, per cell, per 5QI and per S-NSSAI.</w:t>
            </w:r>
          </w:p>
        </w:tc>
      </w:tr>
      <w:tr>
        <w:trPr>
          <w:jc w:val="center"/>
        </w:trPr>
        <w:tc>
          <w:tcPr>
            <w:tcW w:w="2882" w:type="dxa"/>
          </w:tcPr>
          <w:p>
            <w:pPr>
              <w:pStyle w:val="TAL"/>
            </w:pPr>
            <w:r>
              <w:rPr>
                <w:rFonts w:eastAsia="Batang" w:cs="Arial"/>
                <w:bCs/>
              </w:rPr>
              <w:t>RAN status, load and performance information</w:t>
            </w:r>
          </w:p>
        </w:tc>
        <w:tc>
          <w:tcPr>
            <w:tcW w:w="1412" w:type="dxa"/>
          </w:tcPr>
          <w:p>
            <w:pPr>
              <w:pStyle w:val="TAC"/>
            </w:pPr>
            <w:r>
              <w:t>OAM</w:t>
            </w:r>
          </w:p>
        </w:tc>
        <w:tc>
          <w:tcPr>
            <w:tcW w:w="3173" w:type="dxa"/>
          </w:tcPr>
          <w:p>
            <w:pPr>
              <w:pStyle w:val="TAL"/>
            </w:pPr>
            <w:r>
              <w:t>Statistics on RAN status (up/down), load (i.e. Radio Resource Utilization) and performance in the Area or path of Interest as defined in TS 28.552 [7]</w:t>
            </w:r>
          </w:p>
        </w:tc>
      </w:tr>
      <w:tr>
        <w:trPr>
          <w:jc w:val="center"/>
        </w:trPr>
        <w:tc>
          <w:tcPr>
            <w:tcW w:w="2882" w:type="dxa"/>
          </w:tcPr>
          <w:p>
            <w:pPr>
              <w:pStyle w:val="TAL"/>
            </w:pPr>
            <w:r>
              <w:t>Packet Delay</w:t>
            </w:r>
          </w:p>
        </w:tc>
        <w:tc>
          <w:tcPr>
            <w:tcW w:w="1412" w:type="dxa"/>
          </w:tcPr>
          <w:p>
            <w:pPr>
              <w:pStyle w:val="TAC"/>
            </w:pPr>
            <w:r>
              <w:t>OAM</w:t>
            </w:r>
          </w:p>
        </w:tc>
        <w:tc>
          <w:tcPr>
            <w:tcW w:w="3173" w:type="dxa"/>
          </w:tcPr>
          <w:p>
            <w:pPr>
              <w:pStyle w:val="TAL"/>
              <w:rPr>
                <w:lang w:eastAsia="zh-CN"/>
              </w:rPr>
            </w:pPr>
            <w:r>
              <w:t xml:space="preserve">Statistics on RAN delay measurements (e.g. </w:t>
            </w:r>
            <w:r>
              <w:rPr>
                <w:lang w:eastAsia="zh-CN"/>
              </w:rPr>
              <w:t>Average delay UL/DL air-interface</w:t>
            </w:r>
            <w:r>
              <w:t>), Round-trip GTP Data Packet Delay, packet delay between NG-RAN and PSA UPF in the Area or path of Interest as defined in TS 28.552 [7]</w:t>
            </w:r>
          </w:p>
        </w:tc>
      </w:tr>
      <w:tr>
        <w:trPr>
          <w:jc w:val="center"/>
        </w:trPr>
        <w:tc>
          <w:tcPr>
            <w:tcW w:w="2882" w:type="dxa"/>
          </w:tcPr>
          <w:p>
            <w:pPr>
              <w:pStyle w:val="TAL"/>
            </w:pPr>
            <w:r>
              <w:rPr>
                <w:lang w:eastAsia="zh-CN"/>
              </w:rPr>
              <w:t>Packet Loss and/or Drop</w:t>
            </w:r>
          </w:p>
        </w:tc>
        <w:tc>
          <w:tcPr>
            <w:tcW w:w="1412" w:type="dxa"/>
          </w:tcPr>
          <w:p>
            <w:pPr>
              <w:pStyle w:val="TAC"/>
            </w:pPr>
            <w:r>
              <w:t>OAM</w:t>
            </w:r>
          </w:p>
        </w:tc>
        <w:tc>
          <w:tcPr>
            <w:tcW w:w="3173" w:type="dxa"/>
          </w:tcPr>
          <w:p>
            <w:pPr>
              <w:pStyle w:val="TAL"/>
            </w:pPr>
            <w:r>
              <w:rPr>
                <w:lang w:eastAsia="zh-CN"/>
              </w:rPr>
              <w:t xml:space="preserve">packet loss (UL/DL) information in the NG-RAN </w:t>
            </w:r>
            <w:r>
              <w:t>in the Area or path of Interest as defined in TS 28.552 [7]</w:t>
            </w:r>
          </w:p>
        </w:tc>
      </w:tr>
    </w:tbl>
    <w:p>
      <w:pPr>
        <w:pStyle w:val="FP"/>
        <w:rPr>
          <w:lang w:eastAsia="zh-CN"/>
        </w:rPr>
      </w:pPr>
    </w:p>
    <w:p>
      <w:pPr>
        <w:pStyle w:val="NO"/>
        <w:rPr>
          <w:lang w:eastAsia="zh-CN"/>
        </w:rPr>
      </w:pPr>
      <w:r>
        <w:rPr>
          <w:lang w:eastAsia="zh-CN"/>
        </w:rPr>
        <w:t>NOTE 1:</w:t>
      </w:r>
      <w:r>
        <w:rPr>
          <w:lang w:eastAsia="zh-CN"/>
        </w:rPr>
        <w:tab/>
        <w:t>The timeslot is the time interval split according to the time unit of the OAM statistics defined by operator.</w:t>
      </w:r>
    </w:p>
    <w:p>
      <w:pPr>
        <w:pStyle w:val="NO"/>
        <w:rPr>
          <w:lang w:eastAsia="zh-CN"/>
        </w:rPr>
      </w:pPr>
      <w:r>
        <w:rPr>
          <w:lang w:eastAsia="zh-CN"/>
        </w:rPr>
        <w:t>NOTE 2:</w:t>
      </w:r>
      <w:r>
        <w:rPr>
          <w:lang w:eastAsia="zh-CN"/>
        </w:rPr>
        <w:tab/>
        <w:t>Whether the information listed in Table 6.19.2.2-1 can be collected in requested Area or path of Interest from AF should be dependent on RAN WG3/SA WG5.</w:t>
      </w:r>
    </w:p>
    <w:p>
      <w:pPr>
        <w:rPr>
          <w:lang w:eastAsia="zh-CN"/>
        </w:rPr>
      </w:pPr>
      <w:r>
        <w:rPr>
          <w:rFonts w:eastAsia="宋体"/>
          <w:lang w:eastAsia="zh-CN"/>
        </w:rPr>
        <w:t xml:space="preserve">With the OAM data per finer granularity area in </w:t>
      </w:r>
      <w:r>
        <w:rPr>
          <w:lang w:eastAsia="zh-CN"/>
        </w:rPr>
        <w:t xml:space="preserve">Table 6.19.2.2-1, the NWDAF derives the </w:t>
      </w:r>
      <w:r>
        <w:t xml:space="preserve">"QoS Sustainability" statistics on the </w:t>
      </w:r>
      <w:r>
        <w:rPr>
          <w:rFonts w:eastAsia="宋体"/>
          <w:lang w:eastAsia="zh-CN"/>
        </w:rPr>
        <w:t>finer granularity area</w:t>
      </w:r>
      <w:r>
        <w:rPr>
          <w:lang w:eastAsia="zh-CN"/>
        </w:rPr>
        <w:t>.</w:t>
      </w:r>
    </w:p>
    <w:p>
      <w:pPr>
        <w:rPr>
          <w:rFonts w:eastAsia="宋体"/>
          <w:lang w:eastAsia="en-US"/>
        </w:rPr>
      </w:pPr>
      <w:r>
        <w:rPr>
          <w:rFonts w:eastAsia="宋体"/>
          <w:lang w:eastAsia="zh-CN"/>
        </w:rPr>
        <w:t xml:space="preserve">Alternatively, if the </w:t>
      </w:r>
      <w:r>
        <w:rPr>
          <w:lang w:eastAsia="zh-CN"/>
        </w:rPr>
        <w:t>information listed in Table 6.19.2.2-1 can be collected from the OAM in requested Area or path of Interest</w:t>
      </w:r>
      <w:r>
        <w:rPr>
          <w:rFonts w:eastAsia="宋体"/>
          <w:lang w:eastAsia="zh-CN"/>
        </w:rPr>
        <w:t xml:space="preserve">, additional input data for the QoS Sustainability analytics is shown in Table </w:t>
      </w:r>
      <w:r>
        <w:t>6.19.2.2</w:t>
      </w:r>
      <w:r>
        <w:rPr>
          <w:rFonts w:eastAsia="宋体"/>
          <w:lang w:eastAsia="en-US"/>
        </w:rPr>
        <w:t>-2.</w:t>
      </w:r>
    </w:p>
    <w:p>
      <w:r>
        <w:rPr>
          <w:rFonts w:eastAsia="宋体"/>
          <w:lang w:eastAsia="en-US"/>
        </w:rPr>
        <w:t xml:space="preserve">Note that the NWDAF should firstly determine the Cell list or TA list </w:t>
      </w:r>
      <w:r>
        <w:rPr>
          <w:lang w:eastAsia="zh-CN"/>
        </w:rPr>
        <w:t xml:space="preserve">where requested area </w:t>
      </w:r>
      <w:r>
        <w:t>or path of Interest is included before the data collection from LMF, AMF, SMF and PCF.</w:t>
      </w:r>
    </w:p>
    <w:p>
      <w:pPr>
        <w:pStyle w:val="EditorsNote"/>
        <w:rPr>
          <w:lang w:eastAsia="en-US"/>
        </w:rPr>
      </w:pPr>
      <w:r>
        <w:t>Editor's note:</w:t>
      </w:r>
      <w:r>
        <w:tab/>
        <w:t>How NWDAF gets the UE list located in the finer granularity area is FFS.</w:t>
      </w:r>
    </w:p>
    <w:p>
      <w:pPr>
        <w:pStyle w:val="TH"/>
      </w:pPr>
      <w:r>
        <w:t>Table 6.19.2.2-2: Additional data collection for "QoS Sustainability" analytics</w:t>
      </w:r>
    </w:p>
    <w:tbl>
      <w:tblPr>
        <w:tblW w:w="8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1275"/>
        <w:gridCol w:w="3503"/>
      </w:tblGrid>
      <w:tr>
        <w:trPr>
          <w:jc w:val="center"/>
        </w:trPr>
        <w:tc>
          <w:tcPr>
            <w:tcW w:w="3261" w:type="dxa"/>
          </w:tcPr>
          <w:p>
            <w:pPr>
              <w:pStyle w:val="TAH"/>
            </w:pPr>
            <w:r>
              <w:t>Information</w:t>
            </w:r>
          </w:p>
        </w:tc>
        <w:tc>
          <w:tcPr>
            <w:tcW w:w="1275" w:type="dxa"/>
          </w:tcPr>
          <w:p>
            <w:pPr>
              <w:pStyle w:val="TAH"/>
            </w:pPr>
            <w:r>
              <w:t>Source</w:t>
            </w:r>
          </w:p>
        </w:tc>
        <w:tc>
          <w:tcPr>
            <w:tcW w:w="3503" w:type="dxa"/>
          </w:tcPr>
          <w:p>
            <w:pPr>
              <w:pStyle w:val="TAH"/>
            </w:pPr>
            <w:r>
              <w:t>Description</w:t>
            </w:r>
          </w:p>
        </w:tc>
      </w:tr>
      <w:tr>
        <w:trPr>
          <w:jc w:val="center"/>
        </w:trPr>
        <w:tc>
          <w:tcPr>
            <w:tcW w:w="3261" w:type="dxa"/>
          </w:tcPr>
          <w:p>
            <w:pPr>
              <w:pStyle w:val="TAL"/>
              <w:rPr>
                <w:lang w:eastAsia="zh-CN"/>
              </w:rPr>
            </w:pPr>
            <w:r>
              <w:t>Timestamp</w:t>
            </w:r>
          </w:p>
        </w:tc>
        <w:tc>
          <w:tcPr>
            <w:tcW w:w="1275" w:type="dxa"/>
          </w:tcPr>
          <w:p>
            <w:pPr>
              <w:pStyle w:val="TAC"/>
              <w:rPr>
                <w:lang w:eastAsia="zh-CN"/>
              </w:rPr>
            </w:pPr>
          </w:p>
        </w:tc>
        <w:tc>
          <w:tcPr>
            <w:tcW w:w="3503" w:type="dxa"/>
          </w:tcPr>
          <w:p>
            <w:pPr>
              <w:pStyle w:val="TAL"/>
              <w:rPr>
                <w:lang w:eastAsia="zh-CN"/>
              </w:rPr>
            </w:pPr>
            <w:r>
              <w:t>A time stamp associated with the collected information.</w:t>
            </w:r>
          </w:p>
        </w:tc>
      </w:tr>
      <w:tr>
        <w:trPr>
          <w:jc w:val="center"/>
        </w:trPr>
        <w:tc>
          <w:tcPr>
            <w:tcW w:w="3261" w:type="dxa"/>
          </w:tcPr>
          <w:p>
            <w:pPr>
              <w:pStyle w:val="TAL"/>
              <w:rPr>
                <w:rFonts w:eastAsia="MS Mincho" w:cs="Arial"/>
                <w:szCs w:val="18"/>
              </w:rPr>
            </w:pPr>
            <w:r>
              <w:rPr>
                <w:lang w:eastAsia="zh-CN"/>
              </w:rPr>
              <w:t>UE ID</w:t>
            </w:r>
          </w:p>
        </w:tc>
        <w:tc>
          <w:tcPr>
            <w:tcW w:w="1275" w:type="dxa"/>
          </w:tcPr>
          <w:p>
            <w:pPr>
              <w:pStyle w:val="TAC"/>
            </w:pPr>
            <w:r>
              <w:rPr>
                <w:lang w:eastAsia="zh-CN"/>
              </w:rPr>
              <w:t>LMF, AMF</w:t>
            </w:r>
          </w:p>
        </w:tc>
        <w:tc>
          <w:tcPr>
            <w:tcW w:w="3503" w:type="dxa"/>
          </w:tcPr>
          <w:p>
            <w:pPr>
              <w:pStyle w:val="TAL"/>
              <w:rPr>
                <w:rFonts w:cs="Arial"/>
                <w:szCs w:val="18"/>
              </w:rPr>
            </w:pPr>
            <w:r>
              <w:rPr>
                <w:lang w:eastAsia="zh-CN"/>
              </w:rPr>
              <w:t>SUPI</w:t>
            </w:r>
          </w:p>
        </w:tc>
      </w:tr>
      <w:tr>
        <w:trPr>
          <w:jc w:val="center"/>
        </w:trPr>
        <w:tc>
          <w:tcPr>
            <w:tcW w:w="3261" w:type="dxa"/>
          </w:tcPr>
          <w:p>
            <w:pPr>
              <w:pStyle w:val="TAL"/>
            </w:pPr>
            <w:r>
              <w:rPr>
                <w:lang w:eastAsia="zh-CN"/>
              </w:rPr>
              <w:t>UE locations (1..max)</w:t>
            </w:r>
          </w:p>
        </w:tc>
        <w:tc>
          <w:tcPr>
            <w:tcW w:w="1275" w:type="dxa"/>
          </w:tcPr>
          <w:p>
            <w:pPr>
              <w:pStyle w:val="TAC"/>
            </w:pPr>
            <w:r>
              <w:rPr>
                <w:lang w:eastAsia="zh-CN"/>
              </w:rPr>
              <w:t>LMF, AMF</w:t>
            </w:r>
          </w:p>
        </w:tc>
        <w:tc>
          <w:tcPr>
            <w:tcW w:w="3503" w:type="dxa"/>
          </w:tcPr>
          <w:p>
            <w:pPr>
              <w:pStyle w:val="TAL"/>
              <w:rPr>
                <w:rFonts w:cs="Arial"/>
                <w:szCs w:val="18"/>
              </w:rPr>
            </w:pPr>
            <w:r>
              <w:rPr>
                <w:lang w:eastAsia="zh-CN"/>
              </w:rPr>
              <w:t xml:space="preserve">UE positions located in the Cell or TA where requested area </w:t>
            </w:r>
            <w:r>
              <w:t>or path of Interest is included</w:t>
            </w:r>
          </w:p>
        </w:tc>
      </w:tr>
      <w:tr>
        <w:trPr>
          <w:jc w:val="center"/>
        </w:trPr>
        <w:tc>
          <w:tcPr>
            <w:tcW w:w="3261" w:type="dxa"/>
          </w:tcPr>
          <w:p>
            <w:pPr>
              <w:pStyle w:val="TAL"/>
              <w:rPr>
                <w:lang w:eastAsia="zh-CN"/>
              </w:rPr>
            </w:pPr>
            <w:r>
              <w:rPr>
                <w:lang w:eastAsia="zh-CN"/>
              </w:rPr>
              <w:t xml:space="preserve"> &gt;UE location</w:t>
            </w:r>
          </w:p>
        </w:tc>
        <w:tc>
          <w:tcPr>
            <w:tcW w:w="1275" w:type="dxa"/>
          </w:tcPr>
          <w:p>
            <w:pPr>
              <w:pStyle w:val="TAC"/>
              <w:rPr>
                <w:lang w:eastAsia="zh-CN"/>
              </w:rPr>
            </w:pPr>
          </w:p>
        </w:tc>
        <w:tc>
          <w:tcPr>
            <w:tcW w:w="3503" w:type="dxa"/>
          </w:tcPr>
          <w:p>
            <w:pPr>
              <w:pStyle w:val="TAL"/>
              <w:rPr>
                <w:lang w:eastAsia="zh-CN"/>
              </w:rPr>
            </w:pPr>
            <w:r>
              <w:rPr>
                <w:lang w:eastAsia="zh-CN"/>
              </w:rPr>
              <w:t xml:space="preserve">Geodetic Location that the UE is located </w:t>
            </w:r>
          </w:p>
        </w:tc>
      </w:tr>
      <w:tr>
        <w:trPr>
          <w:jc w:val="center"/>
        </w:trPr>
        <w:tc>
          <w:tcPr>
            <w:tcW w:w="3261" w:type="dxa"/>
          </w:tcPr>
          <w:p>
            <w:pPr>
              <w:pStyle w:val="TAL"/>
              <w:rPr>
                <w:lang w:eastAsia="zh-CN"/>
              </w:rPr>
            </w:pPr>
            <w:r>
              <w:rPr>
                <w:lang w:eastAsia="zh-CN"/>
              </w:rPr>
              <w:t xml:space="preserve"> &gt;Timestamp </w:t>
            </w:r>
          </w:p>
        </w:tc>
        <w:tc>
          <w:tcPr>
            <w:tcW w:w="1275" w:type="dxa"/>
          </w:tcPr>
          <w:p>
            <w:pPr>
              <w:pStyle w:val="TAC"/>
              <w:rPr>
                <w:lang w:eastAsia="zh-CN"/>
              </w:rPr>
            </w:pPr>
          </w:p>
        </w:tc>
        <w:tc>
          <w:tcPr>
            <w:tcW w:w="3503" w:type="dxa"/>
          </w:tcPr>
          <w:p>
            <w:pPr>
              <w:pStyle w:val="TAL"/>
              <w:rPr>
                <w:lang w:eastAsia="zh-CN"/>
              </w:rPr>
            </w:pPr>
            <w:r>
              <w:rPr>
                <w:lang w:eastAsia="zh-CN"/>
              </w:rPr>
              <w:t>A time stamp when the LMF calculates the UE is located in this location</w:t>
            </w:r>
          </w:p>
        </w:tc>
      </w:tr>
      <w:tr>
        <w:trPr>
          <w:jc w:val="center"/>
        </w:trPr>
        <w:tc>
          <w:tcPr>
            <w:tcW w:w="3261" w:type="dxa"/>
          </w:tcPr>
          <w:p>
            <w:pPr>
              <w:pStyle w:val="TAL"/>
              <w:rPr>
                <w:lang w:eastAsia="zh-CN"/>
              </w:rPr>
            </w:pPr>
            <w:r>
              <w:rPr>
                <w:lang w:eastAsia="zh-CN"/>
              </w:rPr>
              <w:t>QoS Notification Control of the QoS profiles or Alternative QoS Profiles</w:t>
            </w:r>
          </w:p>
        </w:tc>
        <w:tc>
          <w:tcPr>
            <w:tcW w:w="1275" w:type="dxa"/>
          </w:tcPr>
          <w:p>
            <w:pPr>
              <w:pStyle w:val="TAC"/>
              <w:rPr>
                <w:rFonts w:eastAsia="宋体"/>
                <w:lang w:eastAsia="zh-CN"/>
              </w:rPr>
            </w:pPr>
            <w:r>
              <w:rPr>
                <w:rFonts w:eastAsia="宋体"/>
                <w:lang w:eastAsia="zh-CN"/>
              </w:rPr>
              <w:t>SMF/PCF</w:t>
            </w:r>
          </w:p>
        </w:tc>
        <w:tc>
          <w:tcPr>
            <w:tcW w:w="3503" w:type="dxa"/>
          </w:tcPr>
          <w:p>
            <w:pPr>
              <w:pStyle w:val="TAL"/>
              <w:rPr>
                <w:lang w:eastAsia="zh-TW"/>
              </w:rPr>
            </w:pPr>
            <w:r>
              <w:rPr>
                <w:lang w:eastAsia="zh-TW"/>
              </w:rPr>
              <w:t>QNC or AQP events from SMF/PCF to indicate that the GFBR, the PDB or the PER of the QoS profile cannot be fulfilled or can be fulfilled again.</w:t>
            </w:r>
          </w:p>
        </w:tc>
      </w:tr>
      <w:tr>
        <w:trPr>
          <w:jc w:val="center"/>
        </w:trPr>
        <w:tc>
          <w:tcPr>
            <w:tcW w:w="3261" w:type="dxa"/>
          </w:tcPr>
          <w:p>
            <w:pPr>
              <w:pStyle w:val="TAL"/>
              <w:rPr>
                <w:lang w:eastAsia="zh-CN"/>
              </w:rPr>
            </w:pPr>
            <w:r>
              <w:rPr>
                <w:lang w:eastAsia="zh-CN"/>
              </w:rPr>
              <w:t xml:space="preserve">QoS profiles </w:t>
            </w:r>
          </w:p>
        </w:tc>
        <w:tc>
          <w:tcPr>
            <w:tcW w:w="1275" w:type="dxa"/>
          </w:tcPr>
          <w:p>
            <w:pPr>
              <w:pStyle w:val="TAC"/>
              <w:rPr>
                <w:rFonts w:eastAsia="宋体"/>
                <w:lang w:eastAsia="zh-CN"/>
              </w:rPr>
            </w:pPr>
            <w:r>
              <w:rPr>
                <w:rFonts w:eastAsia="宋体"/>
                <w:lang w:eastAsia="zh-CN"/>
              </w:rPr>
              <w:t>SMF/PCF</w:t>
            </w:r>
          </w:p>
        </w:tc>
        <w:tc>
          <w:tcPr>
            <w:tcW w:w="3503" w:type="dxa"/>
          </w:tcPr>
          <w:p>
            <w:pPr>
              <w:pStyle w:val="TAL"/>
              <w:rPr>
                <w:lang w:eastAsia="zh-TW"/>
              </w:rPr>
            </w:pPr>
            <w:r>
              <w:rPr>
                <w:lang w:eastAsia="zh-TW"/>
              </w:rPr>
              <w:t xml:space="preserve">QoS profiles </w:t>
            </w:r>
            <w:r>
              <w:rPr>
                <w:lang w:eastAsia="zh-CN"/>
              </w:rPr>
              <w:t>corresponding to the QNC or AQP</w:t>
            </w:r>
          </w:p>
        </w:tc>
      </w:tr>
    </w:tbl>
    <w:p>
      <w:pPr>
        <w:rPr>
          <w:rFonts w:eastAsia="宋体"/>
          <w:lang w:eastAsia="zh-CN"/>
        </w:rPr>
      </w:pPr>
    </w:p>
    <w:p>
      <w:pPr>
        <w:pStyle w:val="NO"/>
        <w:rPr>
          <w:rFonts w:eastAsia="宋体"/>
          <w:lang w:eastAsia="zh-CN"/>
        </w:rPr>
      </w:pPr>
      <w:r>
        <w:t>NOTE:</w:t>
      </w:r>
      <w:r>
        <w:tab/>
        <w:t>The new input about QoS profile from SMF/PCF corresponding to the QNC or AQP will not trigger new RAN measurement.</w:t>
      </w:r>
    </w:p>
    <w:p>
      <w:pPr>
        <w:rPr>
          <w:ins w:id="5835" w:author="S2-2205103" w:date="2022-05-25T18:58:00Z"/>
          <w:lang w:eastAsia="en-US"/>
        </w:rPr>
      </w:pPr>
      <w:ins w:id="5836" w:author="S2-2205103" w:date="2022-05-25T18:58:00Z">
        <w:r>
          <w:rPr>
            <w:lang w:eastAsia="en-US"/>
          </w:rPr>
          <w:lastRenderedPageBreak/>
          <w:t xml:space="preserve">Note that based on the current QNC/AQP notification mechanism, the SMF/PCF cannot know which parameter of the PER, PDB or GFBR cannot be fulfilled from the QNC/AQP="GFBR can no longer be guaranteed" event. On one hand, because the V2X Application based on the QoS sustainability analytics is quite safety sensitive, when QNC/AQP="GFBR can no longer be guaranteed", the NWDAF can default assume that all the GFBR/PDB/PER are not fulfilled in RAN and send the analytics to V2X AF to help application adjustment. Alternatively, </w:t>
        </w:r>
        <w:r>
          <w:rPr>
            <w:color w:val="000000"/>
            <w:lang w:eastAsia="en-US"/>
          </w:rPr>
          <w:t xml:space="preserve">the NWDAF can try to figure the reason out on its own by comparing the RAN notification (i.e. </w:t>
        </w:r>
        <w:r>
          <w:rPr>
            <w:lang w:eastAsia="en-US"/>
          </w:rPr>
          <w:t>a new reference for the newly fulfilled QoS profile</w:t>
        </w:r>
        <w:r>
          <w:rPr>
            <w:color w:val="000000"/>
            <w:lang w:eastAsia="en-US"/>
          </w:rPr>
          <w:t xml:space="preserve">) with the </w:t>
        </w:r>
        <w:r>
          <w:rPr>
            <w:lang w:eastAsia="en-US"/>
          </w:rPr>
          <w:t xml:space="preserve">previously fulfilled </w:t>
        </w:r>
        <w:r>
          <w:rPr>
            <w:color w:val="000000"/>
            <w:lang w:eastAsia="en-US"/>
          </w:rPr>
          <w:t>QoS profile</w:t>
        </w:r>
        <w:r>
          <w:rPr>
            <w:lang w:eastAsia="en-US"/>
          </w:rPr>
          <w:t>, i.e. if only one of the values has changed the reason is that parameter (if two or three have changed, the NWDAF does not know which parameter(s) caused the problem).</w:t>
        </w:r>
      </w:ins>
    </w:p>
    <w:p>
      <w:pPr>
        <w:rPr>
          <w:ins w:id="5837" w:author="S2-2205103" w:date="2022-05-25T18:58:00Z"/>
        </w:rPr>
      </w:pPr>
      <w:ins w:id="5838" w:author="S2-2205103" w:date="2022-05-25T18:58:00Z">
        <w:r>
          <w:t xml:space="preserve">This solution </w:t>
        </w:r>
        <w:r>
          <w:rPr>
            <w:lang w:eastAsia="en-US"/>
          </w:rPr>
          <w:t>does not provide any enhancement on the current QNC/QAP triggering mechanism i.e. NWDAF can only collect the current QNC/AQP events triggered by the AF. It means that t</w:t>
        </w:r>
        <w:r>
          <w:rPr>
            <w:lang w:eastAsia="zh-CN"/>
          </w:rPr>
          <w:t xml:space="preserve">he signalling pressure is not too high since signalling is not collected for every QoS Sustainability request, Notification control is enabled when the QoS Notification Control parameter is set in the PCC rule (received from the PCF) that is bound to the QoS Flow. </w:t>
        </w:r>
      </w:ins>
    </w:p>
    <w:p>
      <w:pPr>
        <w:pStyle w:val="EditorsNote"/>
        <w:rPr>
          <w:del w:id="5839" w:author="S2-2205103" w:date="2022-05-25T18:58:00Z"/>
          <w:lang w:eastAsia="en-US"/>
        </w:rPr>
      </w:pPr>
      <w:del w:id="5840" w:author="S2-2205103" w:date="2022-05-25T18:58:00Z">
        <w:r>
          <w:delText>Editor's note:</w:delText>
        </w:r>
        <w:r>
          <w:tab/>
          <w:delText>How NWDAF uses the QoS profiles when QNC/AQP="GFBR can no longer be guaranteed" is FFS.</w:delText>
        </w:r>
      </w:del>
    </w:p>
    <w:p>
      <w:pPr>
        <w:pStyle w:val="EditorsNote"/>
        <w:rPr>
          <w:del w:id="5841" w:author="S2-2205103" w:date="2022-05-25T18:58:00Z"/>
          <w:lang w:eastAsia="en-US"/>
        </w:rPr>
      </w:pPr>
      <w:del w:id="5842" w:author="S2-2205103" w:date="2022-05-25T18:58:00Z">
        <w:r>
          <w:delText>Editor's note:</w:delText>
        </w:r>
        <w:r>
          <w:tab/>
          <w:delText>It is FFS how the SMF/PCF knows whether PER, PDB or GFBR cannot be fulfilled from the QNC/AQP="GFBR can no longer be guaranteed" event.</w:delText>
        </w:r>
      </w:del>
    </w:p>
    <w:p>
      <w:pPr>
        <w:pStyle w:val="EditorsNote"/>
        <w:rPr>
          <w:del w:id="5843" w:author="S2-2205103" w:date="2022-05-25T18:58:00Z"/>
          <w:lang w:eastAsia="en-US"/>
        </w:rPr>
      </w:pPr>
      <w:del w:id="5844" w:author="S2-2205103" w:date="2022-05-25T18:58:00Z">
        <w:r>
          <w:delText>Editor's note:</w:delText>
        </w:r>
        <w:r>
          <w:tab/>
          <w:delText>How to reduce the signalling pressure between RAN and CN during the QNC/AQP events collection by NWDAF is FFS.</w:delText>
        </w:r>
      </w:del>
    </w:p>
    <w:p>
      <w:r>
        <w:t>NWDAF subscribes to the network data from AMF in the Table 6.19.2.2-2 by invoking Namf_EventExposure_Subscribe (Event IDs = Location Changes, Area of Interest=</w:t>
      </w:r>
      <w:r>
        <w:rPr>
          <w:rFonts w:eastAsia="宋体"/>
          <w:lang w:eastAsia="en-US"/>
        </w:rPr>
        <w:t>Cell list or TA list</w:t>
      </w:r>
      <w:r>
        <w:t>).</w:t>
      </w:r>
    </w:p>
    <w:p>
      <w:pPr>
        <w:pStyle w:val="EditorsNote"/>
        <w:rPr>
          <w:lang w:eastAsia="en-US"/>
        </w:rPr>
      </w:pPr>
      <w:r>
        <w:t>Editor's note:</w:t>
      </w:r>
      <w:r>
        <w:tab/>
        <w:t>How to collect the UE location from LMF is FFS and the cooperation with FS_eLCS_Ph3 is needed.</w:t>
      </w:r>
    </w:p>
    <w:p>
      <w:r>
        <w:t xml:space="preserve">NWDAF subscribes the network data from SMF/PCF in the Table 6.19.2.2-2 by using the services provided by SMF/PCF together with the </w:t>
      </w:r>
      <w:r>
        <w:rPr>
          <w:rFonts w:eastAsia="宋体"/>
          <w:lang w:eastAsia="en-US"/>
        </w:rPr>
        <w:t>Cell list or TA list</w:t>
      </w:r>
      <w:r>
        <w:t>.</w:t>
      </w:r>
    </w:p>
    <w:p>
      <w:pPr>
        <w:pStyle w:val="EditorsNote"/>
        <w:rPr>
          <w:lang w:eastAsia="en-US"/>
        </w:rPr>
      </w:pPr>
      <w:r>
        <w:t>Editor's note:</w:t>
      </w:r>
      <w:r>
        <w:tab/>
        <w:t>Whether the network data collection from data sources should be considered except from SMF/PCF, e.g. UPF, OAM(MDT), is FFS.</w:t>
      </w:r>
    </w:p>
    <w:p>
      <w:pPr>
        <w:rPr>
          <w:lang w:eastAsia="zh-CN"/>
        </w:rPr>
      </w:pPr>
      <w:r>
        <w:rPr>
          <w:lang w:eastAsia="zh-CN"/>
        </w:rPr>
        <w:t>The correlation information in clause 6.2.4 of TS 23.288 [5] are re-used to correlate the data from LMF, AMF and SMF/PCF.</w:t>
      </w:r>
    </w:p>
    <w:p>
      <w:pPr>
        <w:rPr>
          <w:lang w:eastAsia="zh-CN"/>
        </w:rPr>
      </w:pPr>
      <w:r>
        <w:rPr>
          <w:lang w:eastAsia="zh-CN"/>
        </w:rPr>
        <w:t>With the CN data per UE in the finer granularity area in Table 6.19.2.2-2, the NWDAF derives the "QoS Sustainability" statistics on the finer granularity area. For example, the NWDAF can derives the analytics as follows:</w:t>
      </w:r>
    </w:p>
    <w:p>
      <w:pPr>
        <w:pStyle w:val="B1"/>
        <w:rPr>
          <w:lang w:eastAsia="zh-CN"/>
        </w:rPr>
      </w:pPr>
      <w:r>
        <w:rPr>
          <w:lang w:eastAsia="zh-CN"/>
        </w:rPr>
        <w:t>-</w:t>
      </w:r>
      <w:r>
        <w:rPr>
          <w:lang w:eastAsia="zh-CN"/>
        </w:rPr>
        <w:tab/>
        <w:t>how many percent of the UE's bit rate/packet delay/packet error rate which can be or cannot be guaranteed on the finer granularity area (below cell level); or</w:t>
      </w:r>
    </w:p>
    <w:p>
      <w:pPr>
        <w:pStyle w:val="B1"/>
        <w:rPr>
          <w:lang w:eastAsia="zh-CN"/>
        </w:rPr>
      </w:pPr>
      <w:r>
        <w:rPr>
          <w:lang w:eastAsia="zh-CN"/>
        </w:rPr>
        <w:t>-</w:t>
      </w:r>
      <w:r>
        <w:rPr>
          <w:lang w:eastAsia="zh-CN"/>
        </w:rPr>
        <w:tab/>
        <w:t>Average bit rate/packet delay/packet error rate can be or cannot be guaranteed on the finer granularity area (below cell level).</w:t>
      </w:r>
    </w:p>
    <w:p>
      <w:pPr>
        <w:pStyle w:val="41"/>
        <w:rPr>
          <w:lang w:eastAsia="zh-CN"/>
        </w:rPr>
      </w:pPr>
      <w:bookmarkStart w:id="5845" w:name="_Toc101170987"/>
      <w:bookmarkStart w:id="5846" w:name="_Toc91144534"/>
      <w:bookmarkStart w:id="5847" w:name="_Toc6114"/>
      <w:bookmarkStart w:id="5848" w:name="_Toc104433219"/>
      <w:bookmarkStart w:id="5849" w:name="_Toc104467675"/>
      <w:bookmarkStart w:id="5850" w:name="_Toc104468011"/>
      <w:r>
        <w:t>6.19.2</w:t>
      </w:r>
      <w:r>
        <w:rPr>
          <w:lang w:eastAsia="zh-CN"/>
        </w:rPr>
        <w:t>.3</w:t>
      </w:r>
      <w:r>
        <w:rPr>
          <w:lang w:eastAsia="zh-CN"/>
        </w:rPr>
        <w:tab/>
        <w:t>Output analytics</w:t>
      </w:r>
      <w:bookmarkEnd w:id="5845"/>
      <w:bookmarkEnd w:id="5846"/>
      <w:bookmarkEnd w:id="5847"/>
      <w:bookmarkEnd w:id="5848"/>
      <w:bookmarkEnd w:id="5849"/>
      <w:bookmarkEnd w:id="5850"/>
    </w:p>
    <w:p>
      <w:pPr>
        <w:rPr>
          <w:lang w:eastAsia="zh-CN"/>
        </w:rPr>
      </w:pPr>
      <w:r>
        <w:rPr>
          <w:lang w:eastAsia="zh-CN"/>
        </w:rPr>
        <w:t>The NWDAF outputs the QoS Sustainability analytics, which should be provided according to the analytics request area of path of interest granularity. The provided granularity depends also on collected monitoring data (e.g. that the model has been trained).</w:t>
      </w:r>
    </w:p>
    <w:p>
      <w:pPr>
        <w:rPr>
          <w:lang w:eastAsia="zh-CN"/>
        </w:rPr>
      </w:pPr>
      <w:r>
        <w:rPr>
          <w:lang w:eastAsia="zh-CN"/>
        </w:rPr>
        <w:t xml:space="preserve">Also, the </w:t>
      </w:r>
      <w:r>
        <w:t xml:space="preserve">Crossed Reporting Threshold(s) should be indicated for QoS parameter: </w:t>
      </w:r>
      <w:r>
        <w:rPr>
          <w:lang w:eastAsia="zh-CN"/>
        </w:rPr>
        <w:t>Throughput, Delay, Packet loss.</w:t>
      </w:r>
    </w:p>
    <w:p>
      <w:pPr>
        <w:pStyle w:val="TH"/>
      </w:pPr>
      <w:r>
        <w:t xml:space="preserve">Table </w:t>
      </w:r>
      <w:r>
        <w:rPr>
          <w:lang w:eastAsia="zh-CN"/>
        </w:rPr>
        <w:t>6.19.2.3-1</w:t>
      </w:r>
      <w:r>
        <w:t>: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tc>
          <w:tcPr>
            <w:tcW w:w="2518" w:type="dxa"/>
          </w:tcPr>
          <w:p>
            <w:pPr>
              <w:pStyle w:val="TAH"/>
            </w:pPr>
            <w:r>
              <w:t>Information</w:t>
            </w:r>
          </w:p>
        </w:tc>
        <w:tc>
          <w:tcPr>
            <w:tcW w:w="7339" w:type="dxa"/>
          </w:tcPr>
          <w:p>
            <w:pPr>
              <w:pStyle w:val="TAH"/>
            </w:pPr>
            <w:r>
              <w:t>Description</w:t>
            </w:r>
          </w:p>
        </w:tc>
      </w:tr>
      <w:tr>
        <w:trPr>
          <w:trHeight w:val="368"/>
        </w:trPr>
        <w:tc>
          <w:tcPr>
            <w:tcW w:w="2518" w:type="dxa"/>
          </w:tcPr>
          <w:p>
            <w:pPr>
              <w:pStyle w:val="TAL"/>
            </w:pPr>
            <w:r>
              <w:t>List of QoS sustainability Analytics (1..max)</w:t>
            </w:r>
          </w:p>
        </w:tc>
        <w:tc>
          <w:tcPr>
            <w:tcW w:w="7339" w:type="dxa"/>
          </w:tcPr>
          <w:p>
            <w:pPr>
              <w:pStyle w:val="TAL"/>
            </w:pPr>
          </w:p>
        </w:tc>
      </w:tr>
      <w:tr>
        <w:tc>
          <w:tcPr>
            <w:tcW w:w="2518" w:type="dxa"/>
          </w:tcPr>
          <w:p>
            <w:pPr>
              <w:pStyle w:val="TAL"/>
            </w:pPr>
            <w:r>
              <w:t>&gt;Applicable Area</w:t>
            </w:r>
          </w:p>
        </w:tc>
        <w:tc>
          <w:tcPr>
            <w:tcW w:w="7339" w:type="dxa"/>
          </w:tcPr>
          <w:p>
            <w:pPr>
              <w:pStyle w:val="TAL"/>
            </w:pPr>
            <w:r>
              <w:t>the Location information that the analytics applies to, the Area or path of Interest according to the analytics request</w:t>
            </w:r>
          </w:p>
        </w:tc>
      </w:tr>
      <w:tr>
        <w:tc>
          <w:tcPr>
            <w:tcW w:w="2518" w:type="dxa"/>
          </w:tcPr>
          <w:p>
            <w:pPr>
              <w:pStyle w:val="TAL"/>
            </w:pPr>
            <w:r>
              <w:t>&gt;Applicable Time Period</w:t>
            </w:r>
          </w:p>
        </w:tc>
        <w:tc>
          <w:tcPr>
            <w:tcW w:w="7339" w:type="dxa"/>
          </w:tcPr>
          <w:p>
            <w:pPr>
              <w:pStyle w:val="TAL"/>
            </w:pPr>
            <w:r>
              <w:t>The time period within the Analytics target period that the analytics applies to.</w:t>
            </w:r>
          </w:p>
        </w:tc>
      </w:tr>
      <w:tr>
        <w:tc>
          <w:tcPr>
            <w:tcW w:w="2518" w:type="dxa"/>
          </w:tcPr>
          <w:p>
            <w:pPr>
              <w:pStyle w:val="TAL"/>
            </w:pPr>
            <w:r>
              <w:t>&gt;Crossed Reporting Threshold(s)</w:t>
            </w:r>
          </w:p>
        </w:tc>
        <w:tc>
          <w:tcPr>
            <w:tcW w:w="7339" w:type="dxa"/>
          </w:tcPr>
          <w:p>
            <w:pPr>
              <w:pStyle w:val="TAL"/>
            </w:pPr>
            <w:r>
              <w:t>The Reporting Threshold(s) for each QoS parameter that are met or exceeded or crossed by the statistics value or the expected value of the QoS KPI.</w:t>
            </w:r>
          </w:p>
        </w:tc>
      </w:tr>
    </w:tbl>
    <w:p/>
    <w:p>
      <w:pPr>
        <w:pStyle w:val="TH"/>
      </w:pPr>
      <w:r>
        <w:lastRenderedPageBreak/>
        <w:t xml:space="preserve">Table </w:t>
      </w:r>
      <w:r>
        <w:rPr>
          <w:lang w:eastAsia="zh-CN"/>
        </w:rPr>
        <w:t>6.19.2.3-2</w:t>
      </w:r>
      <w:r>
        <w:t>: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tc>
          <w:tcPr>
            <w:tcW w:w="2518" w:type="dxa"/>
          </w:tcPr>
          <w:p>
            <w:pPr>
              <w:pStyle w:val="TAH"/>
            </w:pPr>
            <w:r>
              <w:t>Information</w:t>
            </w:r>
          </w:p>
        </w:tc>
        <w:tc>
          <w:tcPr>
            <w:tcW w:w="7339" w:type="dxa"/>
          </w:tcPr>
          <w:p>
            <w:pPr>
              <w:pStyle w:val="TAH"/>
            </w:pPr>
            <w:r>
              <w:t>Description</w:t>
            </w:r>
          </w:p>
        </w:tc>
      </w:tr>
      <w:tr>
        <w:tc>
          <w:tcPr>
            <w:tcW w:w="2518" w:type="dxa"/>
          </w:tcPr>
          <w:p>
            <w:pPr>
              <w:pStyle w:val="TAL"/>
            </w:pPr>
            <w:r>
              <w:t>List of QoS sustainability Analytics (1..max)</w:t>
            </w:r>
          </w:p>
        </w:tc>
        <w:tc>
          <w:tcPr>
            <w:tcW w:w="7339" w:type="dxa"/>
          </w:tcPr>
          <w:p>
            <w:pPr>
              <w:pStyle w:val="TAL"/>
            </w:pPr>
          </w:p>
        </w:tc>
      </w:tr>
      <w:tr>
        <w:tc>
          <w:tcPr>
            <w:tcW w:w="2518" w:type="dxa"/>
          </w:tcPr>
          <w:p>
            <w:pPr>
              <w:pStyle w:val="TAL"/>
            </w:pPr>
            <w:r>
              <w:t>&gt;Applicable Area</w:t>
            </w:r>
          </w:p>
        </w:tc>
        <w:tc>
          <w:tcPr>
            <w:tcW w:w="7339" w:type="dxa"/>
          </w:tcPr>
          <w:p>
            <w:pPr>
              <w:pStyle w:val="TAL"/>
            </w:pPr>
            <w:r>
              <w:t>the Location information that the analytics applies to, the Area or path of Interest according to the analytics request</w:t>
            </w:r>
          </w:p>
        </w:tc>
      </w:tr>
      <w:tr>
        <w:tc>
          <w:tcPr>
            <w:tcW w:w="2518" w:type="dxa"/>
          </w:tcPr>
          <w:p>
            <w:pPr>
              <w:pStyle w:val="TAL"/>
            </w:pPr>
            <w:r>
              <w:t>&gt;Applicable Time Period</w:t>
            </w:r>
          </w:p>
        </w:tc>
        <w:tc>
          <w:tcPr>
            <w:tcW w:w="7339" w:type="dxa"/>
          </w:tcPr>
          <w:p>
            <w:pPr>
              <w:pStyle w:val="TAL"/>
            </w:pPr>
            <w:r>
              <w:t>The time period within the Analytics target period that the analytics applies to.</w:t>
            </w:r>
          </w:p>
        </w:tc>
      </w:tr>
      <w:tr>
        <w:tc>
          <w:tcPr>
            <w:tcW w:w="2518" w:type="dxa"/>
          </w:tcPr>
          <w:p>
            <w:pPr>
              <w:pStyle w:val="TAL"/>
            </w:pPr>
            <w:r>
              <w:t>&gt;Crossed Reporting Threshold(s)</w:t>
            </w:r>
          </w:p>
        </w:tc>
        <w:tc>
          <w:tcPr>
            <w:tcW w:w="7339" w:type="dxa"/>
          </w:tcPr>
          <w:p>
            <w:pPr>
              <w:pStyle w:val="TAL"/>
            </w:pPr>
            <w:r>
              <w:t>The Reporting Threshold(s) for each QoS parameter that are met or exceeded or crossed by the statistics value or the expected value of the QoS KPI.</w:t>
            </w:r>
          </w:p>
        </w:tc>
      </w:tr>
      <w:tr>
        <w:tc>
          <w:tcPr>
            <w:tcW w:w="2518" w:type="dxa"/>
          </w:tcPr>
          <w:p>
            <w:pPr>
              <w:pStyle w:val="TAL"/>
            </w:pPr>
            <w:r>
              <w:t>&gt;Confidence</w:t>
            </w:r>
          </w:p>
        </w:tc>
        <w:tc>
          <w:tcPr>
            <w:tcW w:w="7339" w:type="dxa"/>
          </w:tcPr>
          <w:p>
            <w:pPr>
              <w:pStyle w:val="TAL"/>
            </w:pPr>
            <w:r>
              <w:t>Confidence of the prediction.</w:t>
            </w:r>
          </w:p>
        </w:tc>
      </w:tr>
    </w:tbl>
    <w:p>
      <w:pPr>
        <w:rPr>
          <w:rFonts w:eastAsia="MS Mincho"/>
        </w:rPr>
      </w:pPr>
    </w:p>
    <w:p>
      <w:pPr>
        <w:pStyle w:val="41"/>
        <w:rPr>
          <w:lang w:eastAsia="zh-CN"/>
        </w:rPr>
      </w:pPr>
      <w:bookmarkStart w:id="5851" w:name="_Toc101170988"/>
      <w:bookmarkStart w:id="5852" w:name="_Toc31101"/>
      <w:bookmarkStart w:id="5853" w:name="_Toc104433220"/>
      <w:bookmarkStart w:id="5854" w:name="_Toc104467676"/>
      <w:bookmarkStart w:id="5855" w:name="_Toc104468012"/>
      <w:r>
        <w:t>6.19.2</w:t>
      </w:r>
      <w:r>
        <w:rPr>
          <w:lang w:eastAsia="zh-CN"/>
        </w:rPr>
        <w:t>.4</w:t>
      </w:r>
      <w:r>
        <w:rPr>
          <w:lang w:eastAsia="zh-CN"/>
        </w:rPr>
        <w:tab/>
        <w:t>Procedures</w:t>
      </w:r>
      <w:bookmarkEnd w:id="5851"/>
      <w:bookmarkEnd w:id="5852"/>
      <w:bookmarkEnd w:id="5853"/>
      <w:bookmarkEnd w:id="5854"/>
      <w:bookmarkEnd w:id="5855"/>
    </w:p>
    <w:p>
      <w:r>
        <w:t>The procedure in Figure 6.9.4-1 of TS 23.288 [5] is re-used with additional data collection step from LMF, AMF, etc.</w:t>
      </w:r>
    </w:p>
    <w:p>
      <w:pPr>
        <w:pStyle w:val="EditorsNote"/>
        <w:rPr>
          <w:lang w:eastAsia="en-US"/>
        </w:rPr>
      </w:pPr>
      <w:r>
        <w:t>Editor's note:</w:t>
      </w:r>
      <w:r>
        <w:tab/>
        <w:t>The procedure will be added when the service operation for LMF data collection is defined.</w:t>
      </w:r>
    </w:p>
    <w:p>
      <w:pPr>
        <w:pStyle w:val="31"/>
        <w:rPr>
          <w:lang w:eastAsia="zh-CN"/>
        </w:rPr>
      </w:pPr>
      <w:bookmarkStart w:id="5856" w:name="_Toc21748"/>
      <w:bookmarkStart w:id="5857" w:name="_Toc101170989"/>
      <w:bookmarkStart w:id="5858" w:name="_Toc23582"/>
      <w:bookmarkStart w:id="5859" w:name="_Toc104433221"/>
      <w:bookmarkStart w:id="5860" w:name="_Toc104467380"/>
      <w:bookmarkStart w:id="5861" w:name="_Toc104467677"/>
      <w:bookmarkStart w:id="5862" w:name="_Toc104468013"/>
      <w:r>
        <w:rPr>
          <w:lang w:eastAsia="zh-CN"/>
        </w:rPr>
        <w:t>6.19.3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5856"/>
      <w:bookmarkEnd w:id="5857"/>
      <w:bookmarkEnd w:id="5858"/>
      <w:bookmarkEnd w:id="5859"/>
      <w:bookmarkEnd w:id="5860"/>
      <w:bookmarkEnd w:id="5861"/>
      <w:bookmarkEnd w:id="5862"/>
    </w:p>
    <w:p>
      <w:pPr>
        <w:rPr>
          <w:ins w:id="5863" w:author="S2-2205103" w:date="2022-05-25T18:59:00Z"/>
          <w:lang w:eastAsia="zh-CN"/>
        </w:rPr>
      </w:pPr>
      <w:ins w:id="5864" w:author="S2-2205103" w:date="2022-05-25T18:59:00Z">
        <w:r>
          <w:rPr>
            <w:lang w:eastAsia="zh-CN"/>
          </w:rPr>
          <w:t>NWDAF:</w:t>
        </w:r>
      </w:ins>
    </w:p>
    <w:p>
      <w:pPr>
        <w:pStyle w:val="B1"/>
        <w:rPr>
          <w:ins w:id="5865" w:author="S2-2205103" w:date="2022-05-25T18:59:00Z"/>
          <w:lang w:eastAsia="zh-CN"/>
        </w:rPr>
      </w:pPr>
      <w:ins w:id="5866" w:author="S2-2205103" w:date="2022-05-25T18:59:00Z">
        <w:r>
          <w:rPr>
            <w:lang w:eastAsia="zh-CN"/>
          </w:rPr>
          <w:t>-</w:t>
        </w:r>
        <w:r>
          <w:rPr>
            <w:lang w:eastAsia="zh-CN"/>
          </w:rPr>
          <w:tab/>
          <w:t xml:space="preserve">Monitor more information by OAM including radio resource utilization and input related to other QoS parameters or </w:t>
        </w:r>
        <w:r>
          <w:t>collects QNC/AQP events from SMF/PCF, UE Location from LMF or AMF;</w:t>
        </w:r>
      </w:ins>
    </w:p>
    <w:p>
      <w:pPr>
        <w:pStyle w:val="B1"/>
        <w:rPr>
          <w:ins w:id="5867" w:author="S2-2205103" w:date="2022-05-25T18:59:00Z"/>
          <w:lang w:eastAsia="zh-CN"/>
        </w:rPr>
      </w:pPr>
      <w:ins w:id="5868" w:author="S2-2205103" w:date="2022-05-25T18:59:00Z">
        <w:r>
          <w:rPr>
            <w:lang w:eastAsia="zh-CN"/>
          </w:rPr>
          <w:t>-</w:t>
        </w:r>
        <w:r>
          <w:rPr>
            <w:lang w:eastAsia="zh-CN"/>
          </w:rPr>
          <w:tab/>
          <w:t>The outputs of the QoS Sustainability analytics (statistics and predictions), should be provide:</w:t>
        </w:r>
      </w:ins>
    </w:p>
    <w:p>
      <w:pPr>
        <w:pStyle w:val="B2"/>
        <w:rPr>
          <w:ins w:id="5869" w:author="S2-2205103" w:date="2022-05-25T18:59:00Z"/>
        </w:rPr>
      </w:pPr>
      <w:ins w:id="5870" w:author="S2-2205103" w:date="2022-05-25T18:59:00Z">
        <w:r>
          <w:t>-</w:t>
        </w:r>
        <w:r>
          <w:tab/>
          <w:t>Crossed Reporting Threshold(s) for QoS parameter: Throughput, Delay, Packet loss.</w:t>
        </w:r>
      </w:ins>
    </w:p>
    <w:p>
      <w:pPr>
        <w:pStyle w:val="B2"/>
        <w:rPr>
          <w:ins w:id="5871" w:author="S2-2205103" w:date="2022-05-25T18:59:00Z"/>
        </w:rPr>
      </w:pPr>
      <w:ins w:id="5872" w:author="S2-2205103" w:date="2022-05-25T18:59:00Z">
        <w:r>
          <w:t>-</w:t>
        </w:r>
        <w:r>
          <w:tab/>
          <w:t>more granular location, according to the request with an area or a path of interest.</w:t>
        </w:r>
      </w:ins>
    </w:p>
    <w:p>
      <w:pPr>
        <w:rPr>
          <w:ins w:id="5873" w:author="S2-2205103" w:date="2022-05-25T18:59:00Z"/>
          <w:lang w:eastAsia="zh-CN"/>
        </w:rPr>
      </w:pPr>
      <w:ins w:id="5874" w:author="S2-2205103" w:date="2022-05-25T18:59:00Z">
        <w:r>
          <w:rPr>
            <w:lang w:eastAsia="zh-CN"/>
          </w:rPr>
          <w:t>Consumer NFs:</w:t>
        </w:r>
      </w:ins>
    </w:p>
    <w:p>
      <w:pPr>
        <w:pStyle w:val="B1"/>
        <w:rPr>
          <w:ins w:id="5875" w:author="S2-2205103" w:date="2022-05-25T18:59:00Z"/>
          <w:del w:id="5876" w:author="Rapporteur" w:date="2022-05-26T01:27:00Z"/>
          <w:lang w:eastAsia="zh-CN"/>
        </w:rPr>
      </w:pPr>
      <w:ins w:id="5877" w:author="S2-2205103" w:date="2022-05-25T18:59:00Z">
        <w:r>
          <w:rPr>
            <w:lang w:eastAsia="zh-CN"/>
          </w:rPr>
          <w:t>-</w:t>
        </w:r>
        <w:r>
          <w:rPr>
            <w:lang w:eastAsia="zh-CN"/>
          </w:rPr>
          <w:tab/>
          <w:t xml:space="preserve">In the case that an area of interest is provided in the QoS Sustainability request message by an analytics consumer then the necessary granularity of the area of interest should be indicated. </w:t>
        </w:r>
      </w:ins>
    </w:p>
    <w:p>
      <w:pPr>
        <w:pStyle w:val="B1"/>
        <w:rPr>
          <w:ins w:id="5878" w:author="S2-2205103" w:date="2022-05-25T18:59:00Z"/>
          <w:rFonts w:eastAsia="等线"/>
          <w:lang w:eastAsia="zh-CN"/>
          <w:rPrChange w:id="5879" w:author="Rapporteur" w:date="2022-05-26T01:27:00Z">
            <w:rPr>
              <w:ins w:id="5880" w:author="S2-2205103" w:date="2022-05-25T18:59:00Z"/>
              <w:lang w:eastAsia="zh-CN"/>
            </w:rPr>
          </w:rPrChange>
        </w:rPr>
        <w:pPrChange w:id="5881" w:author="Rapporteur" w:date="2022-05-26T01:27:00Z">
          <w:pPr/>
        </w:pPrChange>
      </w:pPr>
    </w:p>
    <w:p>
      <w:pPr>
        <w:rPr>
          <w:del w:id="5882" w:author="S2-2205103" w:date="2022-05-25T18:59:00Z"/>
          <w:lang w:eastAsia="zh-CN"/>
        </w:rPr>
      </w:pPr>
      <w:del w:id="5883" w:author="S2-2205103" w:date="2022-05-25T18:59:00Z">
        <w:r>
          <w:rPr>
            <w:lang w:eastAsia="zh-CN"/>
          </w:rPr>
          <w:delText>TBD.</w:delText>
        </w:r>
      </w:del>
    </w:p>
    <w:p>
      <w:pPr>
        <w:pStyle w:val="21"/>
        <w:rPr>
          <w:lang w:eastAsia="zh-CN"/>
        </w:rPr>
      </w:pPr>
      <w:bookmarkStart w:id="5884" w:name="_Toc21672"/>
      <w:bookmarkStart w:id="5885" w:name="_Toc101170990"/>
      <w:bookmarkStart w:id="5886" w:name="_Toc30823"/>
      <w:bookmarkStart w:id="5887" w:name="_Toc104433222"/>
      <w:bookmarkStart w:id="5888" w:name="_Toc104467381"/>
      <w:bookmarkStart w:id="5889" w:name="_Toc104467678"/>
      <w:bookmarkStart w:id="5890" w:name="_Toc104468014"/>
      <w:r>
        <w:rPr>
          <w:lang w:eastAsia="zh-CN"/>
        </w:rPr>
        <w:t>6.20</w:t>
      </w:r>
      <w:r>
        <w:rPr>
          <w:lang w:eastAsia="zh-CN"/>
        </w:rPr>
        <w:tab/>
        <w:t>Solution #20: GTP metrics for QoS Sustainability analytics</w:t>
      </w:r>
      <w:bookmarkEnd w:id="5884"/>
      <w:bookmarkEnd w:id="5885"/>
      <w:bookmarkEnd w:id="5886"/>
      <w:bookmarkEnd w:id="5887"/>
      <w:bookmarkEnd w:id="5888"/>
      <w:bookmarkEnd w:id="5889"/>
      <w:bookmarkEnd w:id="5890"/>
    </w:p>
    <w:p>
      <w:pPr>
        <w:pStyle w:val="31"/>
      </w:pPr>
      <w:bookmarkStart w:id="5891" w:name="_Toc326248710"/>
      <w:bookmarkStart w:id="5892" w:name="_Toc25417813"/>
      <w:bookmarkStart w:id="5893" w:name="_Toc26861905"/>
      <w:bookmarkStart w:id="5894" w:name="_Toc9844"/>
      <w:bookmarkStart w:id="5895" w:name="_Toc20730728"/>
      <w:bookmarkStart w:id="5896" w:name="_Toc20147942"/>
      <w:bookmarkStart w:id="5897" w:name="_Toc25416990"/>
      <w:bookmarkStart w:id="5898" w:name="_Toc23409919"/>
      <w:bookmarkStart w:id="5899" w:name="_Toc101170991"/>
      <w:bookmarkStart w:id="5900" w:name="_Toc25740480"/>
      <w:bookmarkStart w:id="5901" w:name="_Toc25417345"/>
      <w:bookmarkStart w:id="5902" w:name="_Toc575"/>
      <w:bookmarkStart w:id="5903" w:name="_Toc104433223"/>
      <w:bookmarkStart w:id="5904" w:name="_Toc104467382"/>
      <w:bookmarkStart w:id="5905" w:name="_Toc104467679"/>
      <w:bookmarkStart w:id="5906" w:name="_Toc104468015"/>
      <w:r>
        <w:t>6.20.1</w:t>
      </w:r>
      <w:bookmarkEnd w:id="5891"/>
      <w:r>
        <w:tab/>
        <w:t>Description</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r>
        <w:t>This solution addresses the Key Issue #7: Enhancements on QoS Sustainability analytics.</w:t>
      </w:r>
    </w:p>
    <w:p>
      <w:r>
        <w:t>In Rel-17, the NWDAF supporting QoS Sustainability analytics collects UE QoS flow Retainability KPI and RAN UE Throughput KPI from OAM (see clause 6.9.2 of TS 23.288 [5]).</w:t>
      </w:r>
    </w:p>
    <w:p>
      <w:r>
        <w:t>This solution proposes that the NWDAF additionally collects the following input (see Table 6.20.2-1) according to existing measurements defined in clause 5.33.3 of TS 23.501 [2] (QoS Monitoring to Assist URLLC Service).</w:t>
      </w:r>
    </w:p>
    <w:p>
      <w:r>
        <w:t>In order to extend to Network Performance measurements following IP-layer clause capacity and IP-layer available clause capacity definition from ITU-T Y.1540 [8], the NWDAF should also collect capacity metrics based on GTP path (see Table 6.20.2-2) between UPF, NG-RAN and UE.</w:t>
      </w:r>
    </w:p>
    <w:p>
      <w:pPr>
        <w:pStyle w:val="NO"/>
        <w:overflowPunct/>
        <w:autoSpaceDE/>
        <w:autoSpaceDN/>
        <w:adjustRightInd/>
        <w:textAlignment w:val="auto"/>
        <w:rPr>
          <w:lang w:eastAsia="en-US"/>
        </w:rPr>
      </w:pPr>
      <w:r>
        <w:rPr>
          <w:lang w:eastAsia="en-US"/>
        </w:rPr>
        <w:t>NOTE:</w:t>
      </w:r>
      <w:r>
        <w:rPr>
          <w:lang w:eastAsia="en-US"/>
        </w:rPr>
        <w:tab/>
        <w:t>How OAM can perform capacity measurements is to be determined by SA WG5.</w:t>
      </w:r>
    </w:p>
    <w:p>
      <w:pPr>
        <w:pStyle w:val="31"/>
      </w:pPr>
      <w:bookmarkStart w:id="5907" w:name="_Toc101170992"/>
      <w:bookmarkStart w:id="5908" w:name="_Toc26825"/>
      <w:bookmarkStart w:id="5909" w:name="_Toc10259"/>
      <w:bookmarkStart w:id="5910" w:name="_Toc104433224"/>
      <w:bookmarkStart w:id="5911" w:name="_Toc104467383"/>
      <w:bookmarkStart w:id="5912" w:name="_Toc104467680"/>
      <w:bookmarkStart w:id="5913" w:name="_Toc104468016"/>
      <w:r>
        <w:lastRenderedPageBreak/>
        <w:t>6.20.2</w:t>
      </w:r>
      <w:r>
        <w:tab/>
        <w:t>Input data</w:t>
      </w:r>
      <w:bookmarkEnd w:id="5907"/>
      <w:bookmarkEnd w:id="5908"/>
      <w:bookmarkEnd w:id="5909"/>
      <w:bookmarkEnd w:id="5910"/>
      <w:bookmarkEnd w:id="5911"/>
      <w:bookmarkEnd w:id="5912"/>
      <w:bookmarkEnd w:id="5913"/>
    </w:p>
    <w:p>
      <w:pPr>
        <w:pStyle w:val="TH"/>
        <w:rPr>
          <w:rFonts w:eastAsia="宋体"/>
          <w:lang w:eastAsia="zh-CN"/>
        </w:rPr>
      </w:pPr>
      <w:r>
        <w:t>Table 6.20.2-</w:t>
      </w:r>
      <w:r>
        <w:rPr>
          <w:lang w:eastAsia="zh-CN"/>
        </w:rPr>
        <w:t>1</w:t>
      </w:r>
      <w:r>
        <w:t>: Packet drop and/or packet delay measurement at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trPr>
          <w:cantSplit/>
          <w:jc w:val="center"/>
        </w:trPr>
        <w:tc>
          <w:tcPr>
            <w:tcW w:w="2646" w:type="dxa"/>
          </w:tcPr>
          <w:p>
            <w:pPr>
              <w:pStyle w:val="TAH"/>
            </w:pPr>
            <w:r>
              <w:t>Information</w:t>
            </w:r>
          </w:p>
        </w:tc>
        <w:tc>
          <w:tcPr>
            <w:tcW w:w="1701" w:type="dxa"/>
          </w:tcPr>
          <w:p>
            <w:pPr>
              <w:pStyle w:val="TAH"/>
            </w:pPr>
            <w:r>
              <w:t>Source</w:t>
            </w:r>
          </w:p>
        </w:tc>
        <w:tc>
          <w:tcPr>
            <w:tcW w:w="5481" w:type="dxa"/>
          </w:tcPr>
          <w:p>
            <w:pPr>
              <w:pStyle w:val="TAH"/>
            </w:pPr>
            <w:r>
              <w:t>Description</w:t>
            </w:r>
          </w:p>
        </w:tc>
      </w:tr>
      <w:tr>
        <w:trPr>
          <w:cantSplit/>
          <w:jc w:val="center"/>
        </w:trPr>
        <w:tc>
          <w:tcPr>
            <w:tcW w:w="2646" w:type="dxa"/>
          </w:tcPr>
          <w:p>
            <w:pPr>
              <w:pStyle w:val="TAL"/>
            </w:pPr>
            <w:r>
              <w:t>UL/DL packet delay GTP</w:t>
            </w:r>
          </w:p>
        </w:tc>
        <w:tc>
          <w:tcPr>
            <w:tcW w:w="1701" w:type="dxa"/>
          </w:tcPr>
          <w:p>
            <w:pPr>
              <w:pStyle w:val="TAC"/>
            </w:pPr>
            <w:r>
              <w:t>SMF or UPF (NOTE 2)</w:t>
            </w:r>
          </w:p>
        </w:tc>
        <w:tc>
          <w:tcPr>
            <w:tcW w:w="5481" w:type="dxa"/>
          </w:tcPr>
          <w:p>
            <w:pPr>
              <w:pStyle w:val="TAL"/>
            </w:pPr>
            <w:r>
              <w:t>End-to-End measurements from UE to UPF.</w:t>
            </w:r>
          </w:p>
        </w:tc>
      </w:tr>
      <w:tr>
        <w:trPr>
          <w:cantSplit/>
          <w:jc w:val="center"/>
        </w:trPr>
        <w:tc>
          <w:tcPr>
            <w:tcW w:w="2646" w:type="dxa"/>
          </w:tcPr>
          <w:p>
            <w:pPr>
              <w:pStyle w:val="TAL"/>
            </w:pPr>
            <w:r>
              <w:t>UL/DL packet delay GTP</w:t>
            </w:r>
          </w:p>
        </w:tc>
        <w:tc>
          <w:tcPr>
            <w:tcW w:w="1701" w:type="dxa"/>
          </w:tcPr>
          <w:p>
            <w:pPr>
              <w:pStyle w:val="TAC"/>
            </w:pPr>
            <w:r>
              <w:t>OAM (NOTE 3)</w:t>
            </w:r>
          </w:p>
        </w:tc>
        <w:tc>
          <w:tcPr>
            <w:tcW w:w="5481" w:type="dxa"/>
          </w:tcPr>
          <w:p>
            <w:pPr>
              <w:pStyle w:val="TAL"/>
            </w:pPr>
            <w:r>
              <w:t>UL/DL packet delay measurement round trip on GTP path on N3.</w:t>
            </w:r>
          </w:p>
        </w:tc>
      </w:tr>
      <w:tr>
        <w:trPr>
          <w:cantSplit/>
          <w:jc w:val="center"/>
        </w:trPr>
        <w:tc>
          <w:tcPr>
            <w:tcW w:w="9828" w:type="dxa"/>
            <w:gridSpan w:val="3"/>
          </w:tcPr>
          <w:p>
            <w:pPr>
              <w:pStyle w:val="TAN"/>
              <w:rPr>
                <w:rFonts w:eastAsia="Yu Mincho"/>
              </w:rPr>
            </w:pPr>
            <w:r>
              <w:t>NOTE 2:</w:t>
            </w:r>
            <w:r>
              <w:rPr>
                <w:rFonts w:eastAsia="Yu Mincho"/>
              </w:rPr>
              <w:tab/>
            </w:r>
            <w:r>
              <w:t>Direct collection from UPF depends on the outcome of FS_UPEAS.</w:t>
            </w:r>
          </w:p>
          <w:p>
            <w:pPr>
              <w:pStyle w:val="TAN"/>
            </w:pPr>
            <w:r>
              <w:t>NOTE 3:</w:t>
            </w:r>
            <w:r>
              <w:rPr>
                <w:rFonts w:eastAsia="Yu Mincho"/>
              </w:rPr>
              <w:tab/>
            </w:r>
            <w:r>
              <w:t>Refer to TS 28.552 [7] clause 5.1 for the performance measurement in NG-RAN and TS 28.552 [7] clause 5.4 for the performance measurement in UPF. In addition, Annex A of TS 28.552 [7] describes various performance measurements, especially, Annex A.61 "Monitoring of one way delay between PSA UPF and NG-RAN" indicates that the measurements on the one way DL and UL delay between PSA UPF and NG-RAN can be used to evaluate and optimize the DL and UL user plane delay performance between 5GC and NG-RAN. Whether the mentioned RAN measurements are needed or even available per UE will be looked into in normative phase.</w:t>
            </w:r>
          </w:p>
          <w:p>
            <w:pPr>
              <w:pStyle w:val="TAN"/>
            </w:pPr>
            <w:r>
              <w:t>NOTE 4:</w:t>
            </w:r>
            <w:r>
              <w:rPr>
                <w:rFonts w:eastAsia="Yu Mincho"/>
              </w:rPr>
              <w:tab/>
            </w:r>
            <w:r>
              <w:t>The NWDAF actions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pPr>
        <w:rPr>
          <w:lang w:eastAsia="zh-CN"/>
        </w:rPr>
      </w:pPr>
    </w:p>
    <w:p>
      <w:pPr>
        <w:rPr>
          <w:lang w:eastAsia="ko-KR"/>
        </w:rPr>
      </w:pPr>
      <w:r>
        <w:t>The following new data collection proposes to extend the measurements related to QoS Monitoring and defined in TS 23.501 [2] and TS 28.552 [7] to include the IP-layer section capacity and IP-layer available section capacity between UE, NG-RAN and UPF at GTP level.</w:t>
      </w:r>
    </w:p>
    <w:p>
      <w:pPr>
        <w:pStyle w:val="TH"/>
      </w:pPr>
      <w:r>
        <w:t>Table 6.20.2-</w:t>
      </w:r>
      <w:r>
        <w:rPr>
          <w:lang w:eastAsia="zh-CN"/>
        </w:rPr>
        <w:t>2</w:t>
      </w:r>
      <w:r>
        <w:t>: New Data collection for QoS Sustainability analytics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trPr>
          <w:cantSplit/>
          <w:jc w:val="center"/>
        </w:trPr>
        <w:tc>
          <w:tcPr>
            <w:tcW w:w="2646" w:type="dxa"/>
          </w:tcPr>
          <w:p>
            <w:pPr>
              <w:pStyle w:val="TAH"/>
            </w:pPr>
            <w:r>
              <w:t>Information</w:t>
            </w:r>
          </w:p>
        </w:tc>
        <w:tc>
          <w:tcPr>
            <w:tcW w:w="1701" w:type="dxa"/>
          </w:tcPr>
          <w:p>
            <w:pPr>
              <w:pStyle w:val="TAH"/>
            </w:pPr>
            <w:r>
              <w:t>Source</w:t>
            </w:r>
          </w:p>
        </w:tc>
        <w:tc>
          <w:tcPr>
            <w:tcW w:w="5481" w:type="dxa"/>
          </w:tcPr>
          <w:p>
            <w:pPr>
              <w:pStyle w:val="TAH"/>
            </w:pPr>
            <w:r>
              <w:t>Description</w:t>
            </w:r>
          </w:p>
        </w:tc>
      </w:tr>
      <w:tr>
        <w:trPr>
          <w:cantSplit/>
          <w:jc w:val="center"/>
        </w:trPr>
        <w:tc>
          <w:tcPr>
            <w:tcW w:w="2646" w:type="dxa"/>
          </w:tcPr>
          <w:p>
            <w:pPr>
              <w:pStyle w:val="TAL"/>
            </w:pPr>
            <w:r>
              <w:t xml:space="preserve">UL/DL capacity GTP between UPF and NG-RAN </w:t>
            </w:r>
          </w:p>
        </w:tc>
        <w:tc>
          <w:tcPr>
            <w:tcW w:w="1701" w:type="dxa"/>
          </w:tcPr>
          <w:p>
            <w:pPr>
              <w:pStyle w:val="TAC"/>
            </w:pPr>
            <w:r>
              <w:t>OAM (NOTE 3)</w:t>
            </w:r>
          </w:p>
          <w:p>
            <w:pPr>
              <w:pStyle w:val="TAC"/>
            </w:pPr>
            <w:r>
              <w:rPr>
                <w:lang w:eastAsia="zh-CN"/>
              </w:rPr>
              <w:t>TS 28.552 [7]</w:t>
            </w:r>
          </w:p>
        </w:tc>
        <w:tc>
          <w:tcPr>
            <w:tcW w:w="5481" w:type="dxa"/>
          </w:tcPr>
          <w:p>
            <w:pPr>
              <w:pStyle w:val="TAL"/>
            </w:pPr>
            <w:r>
              <w:t xml:space="preserve">UL/DL capacity measurement from UPF to NG-RAN based on GTP path. The capacity measurement corresponds to the </w:t>
            </w:r>
            <w:r>
              <w:rPr>
                <w:lang w:eastAsia="ko-KR"/>
              </w:rPr>
              <w:t>IP-layer section capacity definition from ITU-T Y.1540 [8].</w:t>
            </w:r>
          </w:p>
        </w:tc>
      </w:tr>
      <w:tr>
        <w:trPr>
          <w:cantSplit/>
          <w:jc w:val="center"/>
        </w:trPr>
        <w:tc>
          <w:tcPr>
            <w:tcW w:w="2646" w:type="dxa"/>
          </w:tcPr>
          <w:p>
            <w:pPr>
              <w:pStyle w:val="TAL"/>
            </w:pPr>
            <w:r>
              <w:t>UL/DL capacity GTP between UPF and UE</w:t>
            </w:r>
          </w:p>
        </w:tc>
        <w:tc>
          <w:tcPr>
            <w:tcW w:w="1701" w:type="dxa"/>
          </w:tcPr>
          <w:p>
            <w:pPr>
              <w:pStyle w:val="TAC"/>
            </w:pPr>
            <w:r>
              <w:t>OAM (NOTE 3)</w:t>
            </w:r>
          </w:p>
          <w:p>
            <w:pPr>
              <w:pStyle w:val="TAC"/>
            </w:pPr>
            <w:r>
              <w:rPr>
                <w:lang w:eastAsia="zh-CN"/>
              </w:rPr>
              <w:t>TS 28.552 [7] </w:t>
            </w:r>
          </w:p>
        </w:tc>
        <w:tc>
          <w:tcPr>
            <w:tcW w:w="5481" w:type="dxa"/>
          </w:tcPr>
          <w:p>
            <w:pPr>
              <w:pStyle w:val="TAL"/>
            </w:pPr>
            <w:r>
              <w:t xml:space="preserve">UL/DL capacity measurement from UE to UPF based on GTP path. The capacity measurement corresponds to the </w:t>
            </w:r>
            <w:r>
              <w:rPr>
                <w:lang w:eastAsia="ko-KR"/>
              </w:rPr>
              <w:t>IP-layer section capacity definition from ITU-T Y.1540 [8].</w:t>
            </w:r>
          </w:p>
        </w:tc>
      </w:tr>
      <w:tr>
        <w:trPr>
          <w:cantSplit/>
          <w:jc w:val="center"/>
        </w:trPr>
        <w:tc>
          <w:tcPr>
            <w:tcW w:w="2646" w:type="dxa"/>
          </w:tcPr>
          <w:p>
            <w:pPr>
              <w:pStyle w:val="TAL"/>
            </w:pPr>
            <w:r>
              <w:t xml:space="preserve">UL/DL available capacity GTP between UPF and NG-RAN </w:t>
            </w:r>
          </w:p>
        </w:tc>
        <w:tc>
          <w:tcPr>
            <w:tcW w:w="1701" w:type="dxa"/>
          </w:tcPr>
          <w:p>
            <w:pPr>
              <w:pStyle w:val="TAC"/>
            </w:pPr>
            <w:r>
              <w:t>OAM (NOTE 3)</w:t>
            </w:r>
          </w:p>
          <w:p>
            <w:pPr>
              <w:pStyle w:val="TAC"/>
            </w:pPr>
            <w:r>
              <w:rPr>
                <w:lang w:eastAsia="zh-CN"/>
              </w:rPr>
              <w:t>TS 28.552 [7]</w:t>
            </w:r>
          </w:p>
        </w:tc>
        <w:tc>
          <w:tcPr>
            <w:tcW w:w="5481" w:type="dxa"/>
          </w:tcPr>
          <w:p>
            <w:pPr>
              <w:pStyle w:val="TAL"/>
            </w:pPr>
            <w:r>
              <w:t xml:space="preserve">UL/DL available capacity measurement from UPF to NG-RAN based on GTP path. The available capacity measurement corresponds to the </w:t>
            </w:r>
            <w:r>
              <w:rPr>
                <w:lang w:eastAsia="ko-KR"/>
              </w:rPr>
              <w:t>IP-layer available section capacity definition from ITU-T Y.1540 [8].</w:t>
            </w:r>
          </w:p>
        </w:tc>
      </w:tr>
      <w:tr>
        <w:trPr>
          <w:cantSplit/>
          <w:jc w:val="center"/>
        </w:trPr>
        <w:tc>
          <w:tcPr>
            <w:tcW w:w="2646" w:type="dxa"/>
          </w:tcPr>
          <w:p>
            <w:pPr>
              <w:pStyle w:val="TAL"/>
            </w:pPr>
            <w:r>
              <w:t>UL/DL available capacity GTP between UPF and UE</w:t>
            </w:r>
          </w:p>
        </w:tc>
        <w:tc>
          <w:tcPr>
            <w:tcW w:w="1701" w:type="dxa"/>
          </w:tcPr>
          <w:p>
            <w:pPr>
              <w:pStyle w:val="TAC"/>
            </w:pPr>
            <w:r>
              <w:t>OAM (NOTE 3)</w:t>
            </w:r>
          </w:p>
          <w:p>
            <w:pPr>
              <w:pStyle w:val="TAC"/>
            </w:pPr>
            <w:r>
              <w:rPr>
                <w:lang w:eastAsia="zh-CN"/>
              </w:rPr>
              <w:t>TS 28.552 [7]</w:t>
            </w:r>
          </w:p>
        </w:tc>
        <w:tc>
          <w:tcPr>
            <w:tcW w:w="5481" w:type="dxa"/>
          </w:tcPr>
          <w:p>
            <w:pPr>
              <w:pStyle w:val="TAL"/>
            </w:pPr>
            <w:r>
              <w:t xml:space="preserve">UL/DL available capacity measurement from UE to UPF based on GTP path. The available capacity measurement corresponds to the </w:t>
            </w:r>
            <w:r>
              <w:rPr>
                <w:lang w:eastAsia="ko-KR"/>
              </w:rPr>
              <w:t>IP-layer available section capacity definition from ITU-T Y.1540 [8].</w:t>
            </w:r>
          </w:p>
        </w:tc>
      </w:tr>
      <w:tr>
        <w:trPr>
          <w:cantSplit/>
          <w:jc w:val="center"/>
        </w:trPr>
        <w:tc>
          <w:tcPr>
            <w:tcW w:w="9828" w:type="dxa"/>
            <w:gridSpan w:val="3"/>
          </w:tcPr>
          <w:p>
            <w:pPr>
              <w:pStyle w:val="TAN"/>
            </w:pPr>
            <w:r>
              <w:t>NOTE 1:</w:t>
            </w:r>
            <w:r>
              <w:tab/>
              <w:t>UL/DL packet latency is already available at GTP level.</w:t>
            </w:r>
          </w:p>
          <w:p>
            <w:pPr>
              <w:pStyle w:val="TAN"/>
            </w:pPr>
            <w:r>
              <w:t>NOTE 2:</w:t>
            </w:r>
            <w:r>
              <w:tab/>
              <w:t>NWDAF could also collect the information from UPF, depending on the outcome of FS_UPEAS.</w:t>
            </w:r>
          </w:p>
          <w:p>
            <w:pPr>
              <w:pStyle w:val="TAN"/>
            </w:pPr>
            <w:r>
              <w:t>NOTE 3:</w:t>
            </w:r>
            <w:r>
              <w:tab/>
              <w:t>New performance measurement needs to be defined by SA5 for capacity measurement in addition to clause 5.1 of TS 28.552 [7] for the performance measurement in NG-RAN and clause 5.4 1 of TS 28.552 [7] for the performance measurement in UPF. In addition, Annex A of TS 28.552 [7] describes various performance measurements.</w:t>
            </w:r>
          </w:p>
          <w:p>
            <w:pPr>
              <w:pStyle w:val="TAN"/>
            </w:pPr>
            <w:r>
              <w:t>NOTE 4:</w:t>
            </w:r>
            <w:r>
              <w:tab/>
              <w:t>The NWDAF data collection request/subscription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pPr>
        <w:pStyle w:val="FP"/>
        <w:rPr>
          <w:lang w:eastAsia="ko-KR"/>
        </w:rPr>
      </w:pPr>
    </w:p>
    <w:p>
      <w:pPr>
        <w:pStyle w:val="31"/>
        <w:rPr>
          <w:lang w:eastAsia="ko-KR"/>
        </w:rPr>
      </w:pPr>
      <w:bookmarkStart w:id="5914" w:name="_Toc98843572"/>
      <w:bookmarkStart w:id="5915" w:name="_Toc101170993"/>
      <w:bookmarkStart w:id="5916" w:name="_Toc15185"/>
      <w:bookmarkStart w:id="5917" w:name="_Toc3631"/>
      <w:bookmarkStart w:id="5918" w:name="_Toc104433225"/>
      <w:bookmarkStart w:id="5919" w:name="_Toc104467384"/>
      <w:bookmarkStart w:id="5920" w:name="_Toc104467681"/>
      <w:bookmarkStart w:id="5921" w:name="_Toc104468017"/>
      <w:r>
        <w:t>6.20.3</w:t>
      </w:r>
      <w:r>
        <w:tab/>
      </w:r>
      <w:r>
        <w:rPr>
          <w:lang w:eastAsia="ko-KR"/>
        </w:rPr>
        <w:t>Procedures</w:t>
      </w:r>
      <w:bookmarkEnd w:id="5914"/>
      <w:bookmarkEnd w:id="5915"/>
      <w:bookmarkEnd w:id="5916"/>
      <w:bookmarkEnd w:id="5917"/>
      <w:bookmarkEnd w:id="5918"/>
      <w:bookmarkEnd w:id="5919"/>
      <w:bookmarkEnd w:id="5920"/>
      <w:bookmarkEnd w:id="5921"/>
    </w:p>
    <w:p>
      <w:r>
        <w:t>The procedure for "QoS Sustainability" analytics provided by NWDAF specified in clause 6.9.4 of TS 23.288 [5] is enhanced by adding data collection from SMF or UPF in step 2.</w:t>
      </w:r>
    </w:p>
    <w:p>
      <w:pPr>
        <w:pStyle w:val="NO"/>
        <w:overflowPunct/>
        <w:autoSpaceDE/>
        <w:autoSpaceDN/>
        <w:adjustRightInd/>
        <w:textAlignment w:val="auto"/>
        <w:rPr>
          <w:lang w:eastAsia="en-US"/>
        </w:rPr>
      </w:pPr>
      <w:r>
        <w:rPr>
          <w:lang w:eastAsia="en-US"/>
        </w:rPr>
        <w:t>NOTE:</w:t>
      </w:r>
      <w:r>
        <w:rPr>
          <w:lang w:eastAsia="en-US"/>
        </w:rPr>
        <w:tab/>
        <w:t>Direct data collection from UPF depends on the outcome of FS_UPEAS.</w:t>
      </w:r>
    </w:p>
    <w:p>
      <w:pPr>
        <w:pStyle w:val="31"/>
      </w:pPr>
      <w:bookmarkStart w:id="5922" w:name="_Toc101170994"/>
      <w:bookmarkStart w:id="5923" w:name="_Toc29972"/>
      <w:bookmarkStart w:id="5924" w:name="_Toc50021453"/>
      <w:bookmarkStart w:id="5925" w:name="_Toc50310034"/>
      <w:bookmarkStart w:id="5926" w:name="_Toc54770367"/>
      <w:bookmarkStart w:id="5927" w:name="_Toc50579766"/>
      <w:bookmarkStart w:id="5928" w:name="_Toc57641581"/>
      <w:bookmarkStart w:id="5929" w:name="_Toc50022022"/>
      <w:bookmarkStart w:id="5930" w:name="_Toc57201543"/>
      <w:bookmarkStart w:id="5931" w:name="_Toc54786679"/>
      <w:bookmarkStart w:id="5932" w:name="_Toc50023381"/>
      <w:bookmarkStart w:id="5933" w:name="_Toc54779719"/>
      <w:bookmarkStart w:id="5934" w:name="_Toc59101934"/>
      <w:bookmarkStart w:id="5935" w:name="_Toc50023966"/>
      <w:bookmarkStart w:id="5936" w:name="_Toc50022732"/>
      <w:bookmarkStart w:id="5937" w:name="_Toc12286"/>
      <w:bookmarkStart w:id="5938" w:name="_Toc104433226"/>
      <w:bookmarkStart w:id="5939" w:name="_Toc104467385"/>
      <w:bookmarkStart w:id="5940" w:name="_Toc104467682"/>
      <w:bookmarkStart w:id="5941" w:name="_Toc104468018"/>
      <w:r>
        <w:t>6.</w:t>
      </w:r>
      <w:r>
        <w:rPr>
          <w:lang w:eastAsia="zh-CN"/>
        </w:rPr>
        <w:t>20</w:t>
      </w:r>
      <w:r>
        <w:t>.3</w:t>
      </w:r>
      <w:r>
        <w:tab/>
        <w:t xml:space="preserve">Impacts on services, </w:t>
      </w:r>
      <w:r>
        <w:rPr>
          <w:lang w:eastAsia="ko-KR"/>
        </w:rPr>
        <w:t>existing nodes and functionality</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pPr>
        <w:rPr>
          <w:lang w:eastAsia="zh-CN"/>
        </w:rPr>
      </w:pPr>
      <w:r>
        <w:rPr>
          <w:lang w:eastAsia="zh-CN"/>
        </w:rPr>
        <w:t>NWDAF:</w:t>
      </w:r>
    </w:p>
    <w:p>
      <w:pPr>
        <w:pStyle w:val="B1"/>
        <w:rPr>
          <w:lang w:eastAsia="zh-CN"/>
        </w:rPr>
      </w:pPr>
      <w:r>
        <w:rPr>
          <w:lang w:eastAsia="zh-CN"/>
        </w:rPr>
        <w:t>-</w:t>
      </w:r>
      <w:r>
        <w:rPr>
          <w:lang w:eastAsia="zh-CN"/>
        </w:rPr>
        <w:tab/>
        <w:t>Consume UL/DL packet delay.</w:t>
      </w:r>
    </w:p>
    <w:p>
      <w:pPr>
        <w:pStyle w:val="B1"/>
        <w:rPr>
          <w:lang w:eastAsia="zh-CN"/>
        </w:rPr>
      </w:pPr>
      <w:r>
        <w:rPr>
          <w:lang w:eastAsia="zh-CN"/>
        </w:rPr>
        <w:lastRenderedPageBreak/>
        <w:t>-</w:t>
      </w:r>
      <w:r>
        <w:rPr>
          <w:lang w:eastAsia="zh-CN"/>
        </w:rPr>
        <w:tab/>
        <w:t>Consume UL/DL new capacity metrics between UPF and UE and between UPF and NG-RAN.</w:t>
      </w:r>
    </w:p>
    <w:p>
      <w:pPr>
        <w:pStyle w:val="B1"/>
        <w:rPr>
          <w:lang w:eastAsia="zh-CN"/>
        </w:rPr>
      </w:pPr>
      <w:r>
        <w:rPr>
          <w:lang w:eastAsia="zh-CN"/>
        </w:rPr>
        <w:t>-</w:t>
      </w:r>
      <w:r>
        <w:rPr>
          <w:lang w:eastAsia="zh-CN"/>
        </w:rPr>
        <w:tab/>
        <w:t>Consume UL/DL new available capacity metrics between UPF and UE and between UPF and NG-RAN.</w:t>
      </w:r>
    </w:p>
    <w:p>
      <w:pPr>
        <w:rPr>
          <w:lang w:eastAsia="zh-CN"/>
        </w:rPr>
      </w:pPr>
      <w:r>
        <w:rPr>
          <w:lang w:eastAsia="zh-CN"/>
        </w:rPr>
        <w:t>UPF:</w:t>
      </w:r>
    </w:p>
    <w:p>
      <w:pPr>
        <w:pStyle w:val="B1"/>
      </w:pPr>
      <w:r>
        <w:t>-</w:t>
      </w:r>
      <w:r>
        <w:tab/>
        <w:t>Perform the measurements described in clause 6.20.2.</w:t>
      </w:r>
    </w:p>
    <w:p>
      <w:pPr>
        <w:pStyle w:val="21"/>
      </w:pPr>
      <w:bookmarkStart w:id="5942" w:name="_Toc31207"/>
      <w:bookmarkStart w:id="5943" w:name="_Toc101170995"/>
      <w:bookmarkStart w:id="5944" w:name="_Toc32091"/>
      <w:bookmarkStart w:id="5945" w:name="_Toc104433227"/>
      <w:bookmarkStart w:id="5946" w:name="_Toc104467386"/>
      <w:bookmarkStart w:id="5947" w:name="_Toc104467683"/>
      <w:bookmarkStart w:id="5948" w:name="_Toc104468019"/>
      <w:r>
        <w:rPr>
          <w:lang w:eastAsia="zh-CN"/>
        </w:rPr>
        <w:t>6.21</w:t>
      </w:r>
      <w:r>
        <w:rPr>
          <w:lang w:eastAsia="ko-KR"/>
        </w:rPr>
        <w:tab/>
      </w:r>
      <w:r>
        <w:t>Solution</w:t>
      </w:r>
      <w:r>
        <w:rPr>
          <w:lang w:eastAsia="zh-CN"/>
        </w:rPr>
        <w:t xml:space="preserve"> #21</w:t>
      </w:r>
      <w:r>
        <w:t>: Federated Learning procedure between different NWDAFs</w:t>
      </w:r>
      <w:bookmarkEnd w:id="5942"/>
      <w:bookmarkEnd w:id="5943"/>
      <w:bookmarkEnd w:id="5944"/>
      <w:bookmarkEnd w:id="5945"/>
      <w:bookmarkEnd w:id="5946"/>
      <w:bookmarkEnd w:id="5947"/>
      <w:bookmarkEnd w:id="5948"/>
    </w:p>
    <w:p>
      <w:pPr>
        <w:pStyle w:val="31"/>
      </w:pPr>
      <w:bookmarkStart w:id="5949" w:name="_Toc101170996"/>
      <w:bookmarkStart w:id="5950" w:name="_Toc17033"/>
      <w:bookmarkStart w:id="5951" w:name="_Toc29659"/>
      <w:bookmarkStart w:id="5952" w:name="_Toc104433228"/>
      <w:bookmarkStart w:id="5953" w:name="_Toc104467387"/>
      <w:bookmarkStart w:id="5954" w:name="_Toc104467684"/>
      <w:bookmarkStart w:id="5955" w:name="_Toc104468020"/>
      <w:r>
        <w:t>6.21.1</w:t>
      </w:r>
      <w:r>
        <w:tab/>
        <w:t>Description</w:t>
      </w:r>
      <w:bookmarkEnd w:id="5949"/>
      <w:bookmarkEnd w:id="5950"/>
      <w:bookmarkEnd w:id="5951"/>
      <w:bookmarkEnd w:id="5952"/>
      <w:bookmarkEnd w:id="5953"/>
      <w:bookmarkEnd w:id="5954"/>
      <w:bookmarkEnd w:id="5955"/>
    </w:p>
    <w:p>
      <w:pPr>
        <w:rPr>
          <w:lang w:eastAsia="ko-KR"/>
        </w:rPr>
      </w:pPr>
      <w:r>
        <w:rPr>
          <w:lang w:eastAsia="ko-KR"/>
        </w:rPr>
        <w:t xml:space="preserve">This solution is proposed for KI#8 to support the </w:t>
      </w:r>
      <w:r>
        <w:t>Federated Learning procedure between different NWDAFs</w:t>
      </w:r>
      <w:r>
        <w:rPr>
          <w:lang w:eastAsia="ko-KR"/>
        </w:rPr>
        <w:t xml:space="preserve"> containing MTLF.</w:t>
      </w:r>
    </w:p>
    <w:p>
      <w:pPr>
        <w:pStyle w:val="31"/>
      </w:pPr>
      <w:bookmarkStart w:id="5956" w:name="_Toc101170997"/>
      <w:bookmarkStart w:id="5957" w:name="_Toc23301"/>
      <w:bookmarkStart w:id="5958" w:name="_Toc23766"/>
      <w:bookmarkStart w:id="5959" w:name="_Toc104433229"/>
      <w:bookmarkStart w:id="5960" w:name="_Toc104467388"/>
      <w:bookmarkStart w:id="5961" w:name="_Toc104467685"/>
      <w:bookmarkStart w:id="5962" w:name="_Toc104468021"/>
      <w:r>
        <w:t>6.21.2</w:t>
      </w:r>
      <w:r>
        <w:tab/>
        <w:t>Procedures</w:t>
      </w:r>
      <w:bookmarkEnd w:id="5956"/>
      <w:bookmarkEnd w:id="5957"/>
      <w:bookmarkEnd w:id="5958"/>
      <w:bookmarkEnd w:id="5959"/>
      <w:bookmarkEnd w:id="5960"/>
      <w:bookmarkEnd w:id="5961"/>
      <w:bookmarkEnd w:id="5962"/>
    </w:p>
    <w:p>
      <w:pPr>
        <w:pStyle w:val="41"/>
        <w:rPr>
          <w:lang w:eastAsia="ko-KR"/>
        </w:rPr>
      </w:pPr>
      <w:bookmarkStart w:id="5963" w:name="_Toc4956"/>
      <w:bookmarkStart w:id="5964" w:name="_Toc101170998"/>
      <w:bookmarkStart w:id="5965" w:name="_Toc104433230"/>
      <w:bookmarkStart w:id="5966" w:name="_Toc104467686"/>
      <w:bookmarkStart w:id="5967" w:name="_Toc104468022"/>
      <w:r>
        <w:t>6.21.2.1</w:t>
      </w:r>
      <w:r>
        <w:tab/>
      </w:r>
      <w:r>
        <w:rPr>
          <w:lang w:eastAsia="ko-KR"/>
        </w:rPr>
        <w:t>NWDAF "FL Capability"</w:t>
      </w:r>
      <w:r>
        <w:rPr>
          <w:rFonts w:ascii="Times New Roman" w:hAnsi="Times New Roman"/>
          <w:lang w:eastAsia="ko-KR"/>
        </w:rPr>
        <w:t xml:space="preserve"> </w:t>
      </w:r>
      <w:r>
        <w:rPr>
          <w:lang w:eastAsia="ko-KR"/>
        </w:rPr>
        <w:t>Registration</w:t>
      </w:r>
      <w:bookmarkEnd w:id="5963"/>
      <w:bookmarkEnd w:id="5964"/>
      <w:bookmarkEnd w:id="5965"/>
      <w:bookmarkEnd w:id="5966"/>
      <w:bookmarkEnd w:id="5967"/>
    </w:p>
    <w:p>
      <w:pPr>
        <w:rPr>
          <w:lang w:eastAsia="ko-KR"/>
        </w:rPr>
      </w:pPr>
      <w:r>
        <w:rPr>
          <w:lang w:eastAsia="ko-KR"/>
        </w:rPr>
        <w:t>During the NWDAF containing MTLF registration in NRF procedure:</w:t>
      </w:r>
    </w:p>
    <w:p>
      <w:pPr>
        <w:pStyle w:val="B1"/>
        <w:rPr>
          <w:lang w:eastAsia="ko-KR"/>
        </w:rPr>
      </w:pPr>
      <w:r>
        <w:rPr>
          <w:lang w:eastAsia="ko-KR"/>
        </w:rPr>
        <w:t>-</w:t>
      </w:r>
      <w:r>
        <w:rPr>
          <w:lang w:eastAsia="ko-KR"/>
        </w:rPr>
        <w:tab/>
        <w:t>The NWDAF containing MTLF shall include the "FL capability" registered in its NF Profile registered in the NRF.</w:t>
      </w:r>
    </w:p>
    <w:p>
      <w:pPr>
        <w:pStyle w:val="B1"/>
        <w:rPr>
          <w:lang w:eastAsia="ko-KR"/>
        </w:rPr>
      </w:pPr>
      <w:r>
        <w:rPr>
          <w:lang w:eastAsia="ko-KR"/>
        </w:rPr>
        <w:t>-</w:t>
      </w:r>
      <w:r>
        <w:rPr>
          <w:lang w:eastAsia="ko-KR"/>
        </w:rPr>
        <w:tab/>
        <w:t>The "FL capability" indicates to support "FLaggregation" and / or "FL participant" for the corresponding Analytics ID.</w:t>
      </w:r>
    </w:p>
    <w:p>
      <w:pPr>
        <w:pStyle w:val="B1"/>
        <w:rPr>
          <w:lang w:eastAsia="ko-KR"/>
        </w:rPr>
      </w:pPr>
      <w:r>
        <w:rPr>
          <w:lang w:eastAsia="ko-KR"/>
        </w:rPr>
        <w:t>-</w:t>
      </w:r>
      <w:r>
        <w:rPr>
          <w:lang w:eastAsia="ko-KR"/>
        </w:rPr>
        <w:tab/>
        <w:t>"FLaggregation" capability means the MTLF is able to manage the FL operation, select FLparticipants, aggregate the ML models from different ML clients and send back the trained ML model information to the FL participants.</w:t>
      </w:r>
    </w:p>
    <w:p>
      <w:pPr>
        <w:pStyle w:val="B1"/>
        <w:rPr>
          <w:del w:id="5968" w:author="Rapporteur" w:date="2022-05-26T01:27:00Z"/>
          <w:lang w:eastAsia="ko-KR"/>
        </w:rPr>
      </w:pPr>
      <w:r>
        <w:rPr>
          <w:lang w:eastAsia="ko-KR"/>
        </w:rPr>
        <w:t>-</w:t>
      </w:r>
      <w:r>
        <w:rPr>
          <w:lang w:eastAsia="ko-KR"/>
        </w:rPr>
        <w:tab/>
        <w:t>"FL participant" capability means the MTLF is able to perform the ML model training for the ML model that requested by the "FL aggregation" by using the available local database and report the trained ML model information to the "FL aggregation". The local database can be the data that is allowed to collect by the MTLF from other 5GS or ADRF.</w:t>
      </w:r>
    </w:p>
    <w:p>
      <w:pPr>
        <w:pStyle w:val="B1"/>
        <w:rPr>
          <w:rFonts w:eastAsia="Malgun Gothic"/>
          <w:lang w:eastAsia="ko-KR"/>
          <w:rPrChange w:id="5969" w:author="Rapporteur" w:date="2022-05-26T01:27:00Z">
            <w:rPr>
              <w:lang w:eastAsia="ko-KR"/>
            </w:rPr>
          </w:rPrChange>
        </w:rPr>
      </w:pPr>
    </w:p>
    <w:p>
      <w:pPr>
        <w:pStyle w:val="EditorsNote"/>
        <w:rPr>
          <w:del w:id="5970" w:author="S2-2205109" w:date="2022-05-25T19:13:00Z"/>
          <w:lang w:eastAsia="en-US"/>
        </w:rPr>
      </w:pPr>
      <w:del w:id="5971" w:author="S2-2205109" w:date="2022-05-25T19:13:00Z">
        <w:r>
          <w:delText>Editor's note:</w:delText>
        </w:r>
        <w:r>
          <w:tab/>
          <w:delText>Whether the "FL pariticipant" capability is required or not is FFS</w:delText>
        </w:r>
      </w:del>
    </w:p>
    <w:p>
      <w:pPr>
        <w:pStyle w:val="41"/>
        <w:rPr>
          <w:lang w:eastAsia="ko-KR"/>
        </w:rPr>
      </w:pPr>
      <w:bookmarkStart w:id="5972" w:name="_Toc6691"/>
      <w:bookmarkStart w:id="5973" w:name="_Toc101170999"/>
      <w:bookmarkStart w:id="5974" w:name="_Toc104433231"/>
      <w:bookmarkStart w:id="5975" w:name="_Toc104467687"/>
      <w:bookmarkStart w:id="5976" w:name="_Toc104468023"/>
      <w:r>
        <w:rPr>
          <w:lang w:eastAsia="ko-KR"/>
        </w:rPr>
        <w:t>6.21.2.2</w:t>
      </w:r>
      <w:r>
        <w:rPr>
          <w:lang w:eastAsia="ko-KR"/>
        </w:rPr>
        <w:tab/>
        <w:t>NWDAF Selection for FL operation</w:t>
      </w:r>
      <w:bookmarkEnd w:id="5972"/>
      <w:bookmarkEnd w:id="5973"/>
      <w:bookmarkEnd w:id="5974"/>
      <w:bookmarkEnd w:id="5975"/>
      <w:bookmarkEnd w:id="5976"/>
    </w:p>
    <w:p>
      <w:pPr>
        <w:rPr>
          <w:ins w:id="5977" w:author="S2-2205109" w:date="2022-05-25T19:13:00Z"/>
          <w:lang w:eastAsia="ko-KR"/>
        </w:rPr>
      </w:pPr>
      <w:ins w:id="5978" w:author="S2-2205109" w:date="2022-05-25T19:13:00Z">
        <w:r>
          <w:rPr>
            <w:lang w:eastAsia="ko-KR"/>
          </w:rPr>
          <w:t>“FL Consumer” NWDAF is either an NWDAF containing AnLF, or an NWDAF containing MTLF that does not support the “FL aggregation” capability for the specific Analytics ID, but it is able to enable FL for his/her ML model by requesting FL to “FL Server” NWDAF.</w:t>
        </w:r>
      </w:ins>
    </w:p>
    <w:p>
      <w:pPr>
        <w:rPr>
          <w:lang w:eastAsia="zh-CN"/>
        </w:rPr>
      </w:pPr>
      <w:r>
        <w:rPr>
          <w:lang w:eastAsia="zh-CN"/>
        </w:rPr>
        <w:t>"FL Server" NWDAF is the NWDAF containing MTLF that supports the "FL aggregation" capability for the specific Analytics ID and selected as the FL Server.</w:t>
      </w:r>
    </w:p>
    <w:p>
      <w:pPr>
        <w:rPr>
          <w:lang w:eastAsia="zh-CN"/>
        </w:rPr>
      </w:pPr>
      <w:r>
        <w:rPr>
          <w:lang w:eastAsia="zh-CN"/>
        </w:rPr>
        <w:t>"FL Client" NWDAF is the NWDAF containing MTLF that supports the "FL participant" capability for the specific Analytics ID and selected by the "FL Server" NWDAF as the FL Client.</w:t>
      </w:r>
    </w:p>
    <w:p>
      <w:pPr>
        <w:rPr>
          <w:lang w:eastAsia="zh-CN"/>
        </w:rPr>
      </w:pPr>
      <w:r>
        <w:rPr>
          <w:lang w:eastAsia="zh-CN"/>
        </w:rPr>
        <w:t>The "FL Server" NWDAF may be selected based on operator's local configuration or by the NWDAF containing AnLF for the analytics ID.</w:t>
      </w:r>
    </w:p>
    <w:p>
      <w:pPr>
        <w:rPr>
          <w:lang w:eastAsia="zh-CN"/>
        </w:rPr>
      </w:pPr>
      <w:ins w:id="5979" w:author="S2-2205109" w:date="2022-05-25T19:13:00Z">
        <w:r>
          <w:rPr>
            <w:lang w:eastAsia="zh-CN"/>
          </w:rPr>
          <w:t>When t</w:t>
        </w:r>
      </w:ins>
      <w:del w:id="5980" w:author="S2-2205109" w:date="2022-05-25T19:13:00Z">
        <w:r>
          <w:rPr>
            <w:lang w:eastAsia="zh-CN"/>
          </w:rPr>
          <w:delText>T</w:delText>
        </w:r>
      </w:del>
      <w:r>
        <w:rPr>
          <w:lang w:eastAsia="zh-CN"/>
        </w:rPr>
        <w:t xml:space="preserve">he </w:t>
      </w:r>
      <w:ins w:id="5981" w:author="S2-2205109" w:date="2022-05-25T19:14:00Z">
        <w:r>
          <w:rPr>
            <w:lang w:eastAsia="zh-CN"/>
          </w:rPr>
          <w:t xml:space="preserve">“FL Consumer” NWDAF is an </w:t>
        </w:r>
      </w:ins>
      <w:r>
        <w:rPr>
          <w:lang w:eastAsia="zh-CN"/>
        </w:rPr>
        <w:t xml:space="preserve">NWDAF containing AnLF </w:t>
      </w:r>
      <w:ins w:id="5982" w:author="S2-2205109" w:date="2022-05-25T19:15:00Z">
        <w:r>
          <w:rPr>
            <w:lang w:eastAsia="zh-CN"/>
          </w:rPr>
          <w:t xml:space="preserve">and it </w:t>
        </w:r>
      </w:ins>
      <w:r>
        <w:rPr>
          <w:lang w:eastAsia="zh-CN"/>
        </w:rPr>
        <w:t xml:space="preserve">discovers an MTLF for a trained ML model as described in clause 5.2 of TS 23.288 [5]. If there is no trained ML model for the Analytics ID supported, the NRF will select the NWDAF containing MTLFs </w:t>
      </w:r>
      <w:ins w:id="5983" w:author="S2-2205109" w:date="2022-05-25T19:15:00Z">
        <w:r>
          <w:rPr>
            <w:lang w:eastAsia="zh-CN"/>
          </w:rPr>
          <w:t xml:space="preserve">that supports the Analytics ID and the Area Of Interest </w:t>
        </w:r>
      </w:ins>
      <w:r>
        <w:rPr>
          <w:lang w:eastAsia="zh-CN"/>
        </w:rPr>
        <w:t xml:space="preserve">to train the ML model. </w:t>
      </w:r>
      <w:ins w:id="5984" w:author="S2-2205109" w:date="2022-05-25T19:15:00Z">
        <w:r>
          <w:rPr>
            <w:lang w:eastAsia="zh-CN"/>
          </w:rPr>
          <w:t xml:space="preserve">The NRF may take priority to select the NWDAF(s) containing MTLF that support "FL aggregation" capability if multiple NWDAF containing MTLF profiles registered in the NRF can support the requested ML model training, NRF returns the candidate for instances of NWDAF containing MTLF sent to consumer. </w:t>
        </w:r>
      </w:ins>
      <w:del w:id="5985" w:author="S2-2205109" w:date="2022-05-25T19:16:00Z">
        <w:r>
          <w:rPr>
            <w:lang w:eastAsia="zh-CN"/>
          </w:rPr>
          <w:delText>If the NWDAF containing MTLF profile registered in the NRF includes the "FL Capability" for the ML model, The NRF returns one or more candidate for instances of NWDAF containing MTLF that supports the "FL aggregatio</w:delText>
        </w:r>
      </w:del>
      <w:del w:id="5986" w:author="S2-2205109" w:date="2022-05-25T19:17:00Z">
        <w:r>
          <w:rPr>
            <w:lang w:eastAsia="zh-CN"/>
          </w:rPr>
          <w:delText xml:space="preserve">n" capability to the NWDAF containing AnLF. </w:delText>
        </w:r>
      </w:del>
      <w:r>
        <w:rPr>
          <w:lang w:eastAsia="zh-CN"/>
        </w:rPr>
        <w:t xml:space="preserve">The NWDAF containing AnLF selects one NWDAF containing MTLF from the list that received from NRF and initiates the ML Model Provisioning procedure as described in clause 6.2A of TS 23.288 [5]. </w:t>
      </w:r>
      <w:ins w:id="5987" w:author="S2-2205109" w:date="2022-05-25T19:18:00Z">
        <w:r>
          <w:rPr>
            <w:lang w:eastAsia="zh-CN"/>
          </w:rPr>
          <w:t>If the NWDAF containing MTLF selected by NWDAF containing AnLF supports the "FL aggregation" capability for the Analytics ID, the NWDAF containing MTLF will further decide if FL procedure is initiated.</w:t>
        </w:r>
        <w:del w:id="5988" w:author="Rapporteur" w:date="2022-05-26T03:01:00Z">
          <w:r>
            <w:rPr>
              <w:lang w:eastAsia="zh-CN"/>
            </w:rPr>
            <w:delText xml:space="preserve"> </w:delText>
          </w:r>
        </w:del>
        <w:r>
          <w:rPr>
            <w:lang w:eastAsia="zh-CN"/>
          </w:rPr>
          <w:t xml:space="preserve"> If the NWDAF containing MTLF selected by NWDAF </w:t>
        </w:r>
        <w:r>
          <w:rPr>
            <w:lang w:eastAsia="zh-CN"/>
          </w:rPr>
          <w:lastRenderedPageBreak/>
          <w:t xml:space="preserve">containing AnLF does not support the "FL aggregation" capability, the NWDAF containing MTLF may either performs the ML model training and provision as defined in clause 6.2A in TS 23.288 [5] or discovers a NWDAF containing MTLF that supports </w:t>
        </w:r>
        <w:r>
          <w:rPr>
            <w:lang w:eastAsia="ko-KR"/>
          </w:rPr>
          <w:t>“FL aggregation” capability to trigger FL</w:t>
        </w:r>
        <w:r>
          <w:rPr>
            <w:lang w:eastAsia="zh-CN"/>
          </w:rPr>
          <w:t xml:space="preserve"> operation.</w:t>
        </w:r>
        <w:r>
          <w:rPr>
            <w:lang w:eastAsia="ko-KR"/>
          </w:rPr>
          <w:t xml:space="preserve">When “FL Consumer” NWDAF is an NWDAF containing MTLF and it determines to trigger FL by internal logic (e.g., lack of data to train, heavy overhead from the existing ML training, etc.), “FL Consumer” NWDAF discovers an NWDAF which supports “FL aggregation” capability via NRF and initiates FL by invoking a Nnwdaf_MLModelTraining_Subscribe operation with the indication of enabling FL and initial ML model file address to the selected NWDAF (i.e., “FL Sever” NWDAF). </w:t>
        </w:r>
      </w:ins>
      <w:del w:id="5989" w:author="S2-2205109" w:date="2022-05-25T19:17:00Z">
        <w:r>
          <w:rPr>
            <w:lang w:eastAsia="zh-CN"/>
          </w:rPr>
          <w:delText>The ML Model Provisioning procedure initiated by NWDAF containing AnLF may trigger the FL operation for the specific ML model. This selected NWDAF containing MTLF will be worked as the "FL Server" NWDAF.</w:delText>
        </w:r>
      </w:del>
    </w:p>
    <w:p>
      <w:pPr>
        <w:rPr>
          <w:lang w:eastAsia="zh-CN"/>
        </w:rPr>
      </w:pPr>
      <w:r>
        <w:rPr>
          <w:lang w:eastAsia="zh-CN"/>
        </w:rPr>
        <w:t>The "FL Server" NWDAF selects the "FL Client" NWDAF from NRF as described in clause 5.2 of TS 23.288 [5]. The "FL Server" NWDAF further includes the "FL Client" capability as "FL participant" capability and the number of reported NWDAFs for the Analytics ID in the discovery request message. The NRF returns the candidates for instances of NWDAF containing MTLF and each candidate for instance of NWDAF containing MTLF includes the Analytics ID, the ML Model Filter Information and support of "FL participant" for the Analytics ID.</w:t>
      </w:r>
    </w:p>
    <w:p>
      <w:pPr>
        <w:pStyle w:val="41"/>
        <w:rPr>
          <w:lang w:eastAsia="zh-CN"/>
        </w:rPr>
      </w:pPr>
      <w:bookmarkStart w:id="5990" w:name="_Toc101171000"/>
      <w:bookmarkStart w:id="5991" w:name="_Toc5846"/>
      <w:bookmarkStart w:id="5992" w:name="_Toc104433232"/>
      <w:bookmarkStart w:id="5993" w:name="_Toc104467688"/>
      <w:bookmarkStart w:id="5994" w:name="_Toc104468024"/>
      <w:r>
        <w:rPr>
          <w:lang w:eastAsia="ko-KR"/>
        </w:rPr>
        <w:t>6.21.2.3</w:t>
      </w:r>
      <w:r>
        <w:rPr>
          <w:lang w:eastAsia="zh-CN"/>
        </w:rPr>
        <w:tab/>
        <w:t>FL operation between NWDAFs containing MTLF</w:t>
      </w:r>
      <w:bookmarkEnd w:id="5990"/>
      <w:bookmarkEnd w:id="5991"/>
      <w:bookmarkEnd w:id="5992"/>
      <w:bookmarkEnd w:id="5993"/>
      <w:bookmarkEnd w:id="5994"/>
    </w:p>
    <w:p>
      <w:pPr>
        <w:rPr>
          <w:lang w:eastAsia="zh-CN"/>
        </w:rPr>
      </w:pPr>
      <w:r>
        <w:rPr>
          <w:lang w:eastAsia="zh-CN"/>
        </w:rPr>
        <w:t>The FL operation procedure between NWDAFs containing MTLF is described in Figure 6.21.2.3-1.</w:t>
      </w:r>
    </w:p>
    <w:p>
      <w:pPr>
        <w:pStyle w:val="TH"/>
      </w:pPr>
      <w:ins w:id="5995" w:author="S2-2205109" w:date="2022-05-25T19:18:00Z">
        <w:r>
          <w:object w:dxaOrig="9567" w:dyaOrig="7560">
            <v:shape id="_x0000_i1051" type="#_x0000_t75" style="width:480pt;height:378pt" o:ole="">
              <v:imagedata r:id="rId80" o:title=""/>
            </v:shape>
            <o:OLEObject Type="Embed" ProgID="Visio.Drawing.15" ShapeID="_x0000_i1051" DrawAspect="Content" ObjectID="_1715085466" r:id="rId81"/>
          </w:object>
        </w:r>
      </w:ins>
      <w:del w:id="5996" w:author="S2-2205109" w:date="2022-05-25T19:18:00Z">
        <w:r>
          <w:object w:dxaOrig="6305" w:dyaOrig="4833">
            <v:shape id="_x0000_i1052" type="#_x0000_t75" style="width:318pt;height:240pt" o:ole="">
              <v:imagedata r:id="rId82" o:title=""/>
            </v:shape>
            <o:OLEObject Type="Embed" ProgID="Visio.Drawing.15" ShapeID="_x0000_i1052" DrawAspect="Content" ObjectID="_1715085467" r:id="rId83"/>
          </w:object>
        </w:r>
      </w:del>
    </w:p>
    <w:p>
      <w:pPr>
        <w:pStyle w:val="TF"/>
      </w:pPr>
      <w:r>
        <w:t>Figure 6.21.2.3-1: FL operation procedure between NWDAFs</w:t>
      </w:r>
    </w:p>
    <w:p>
      <w:pPr>
        <w:pStyle w:val="B1"/>
        <w:rPr>
          <w:ins w:id="5997" w:author="S2-2205109" w:date="2022-05-25T19:19:00Z"/>
          <w:lang w:eastAsia="ko-KR"/>
        </w:rPr>
      </w:pPr>
      <w:ins w:id="5998" w:author="S2-2205109" w:date="2022-05-25T19:19:00Z">
        <w:r>
          <w:rPr>
            <w:lang w:eastAsia="ko-KR"/>
          </w:rPr>
          <w:t>0a.</w:t>
        </w:r>
        <w:del w:id="5999" w:author="Rapporteur" w:date="2022-05-26T01:28:00Z">
          <w:r>
            <w:rPr>
              <w:lang w:eastAsia="ko-KR"/>
            </w:rPr>
            <w:delText xml:space="preserve"> </w:delText>
          </w:r>
        </w:del>
      </w:ins>
      <w:ins w:id="6000" w:author="Rapporteur" w:date="2022-05-26T01:28:00Z">
        <w:r>
          <w:rPr>
            <w:lang w:eastAsia="ko-KR"/>
          </w:rPr>
          <w:tab/>
        </w:r>
      </w:ins>
      <w:ins w:id="6001" w:author="S2-2205109" w:date="2022-05-25T19:19:00Z">
        <w:r>
          <w:rPr>
            <w:lang w:eastAsia="ko-KR"/>
          </w:rPr>
          <w:t>When “FL Consumer” NWDAF is an NWDAF containing MTLF without “FL aggregation” capability and it determines to trigger FL from the internal logic, the “FL Consumer” NWDAF discovers and selects “FL Server” NWDAF via NRF, and subscribes Nnwdaf_MLModelTraining_Subscribe service to the “FL Sever” NWDAF with indication of “Enabling FL” and the file address of ML model to train.</w:t>
        </w:r>
      </w:ins>
    </w:p>
    <w:p>
      <w:pPr>
        <w:pStyle w:val="B1"/>
        <w:rPr>
          <w:ins w:id="6002" w:author="S2-2205109" w:date="2022-05-25T19:19:00Z"/>
          <w:lang w:eastAsia="zh-CN"/>
        </w:rPr>
      </w:pPr>
      <w:ins w:id="6003" w:author="S2-2205109" w:date="2022-05-25T19:19:00Z">
        <w:r>
          <w:rPr>
            <w:rFonts w:hint="eastAsia"/>
            <w:lang w:eastAsia="ko-KR"/>
          </w:rPr>
          <w:t>0</w:t>
        </w:r>
        <w:r>
          <w:rPr>
            <w:lang w:eastAsia="ko-KR"/>
          </w:rPr>
          <w:t>b.</w:t>
        </w:r>
        <w:del w:id="6004" w:author="Rapporteur" w:date="2022-05-26T01:28:00Z">
          <w:r>
            <w:rPr>
              <w:lang w:eastAsia="ko-KR"/>
            </w:rPr>
            <w:delText xml:space="preserve"> </w:delText>
          </w:r>
        </w:del>
      </w:ins>
      <w:ins w:id="6005" w:author="Rapporteur" w:date="2022-05-26T01:28:00Z">
        <w:r>
          <w:rPr>
            <w:lang w:eastAsia="ko-KR"/>
          </w:rPr>
          <w:tab/>
        </w:r>
      </w:ins>
      <w:ins w:id="6006" w:author="S2-2205109" w:date="2022-05-25T19:19:00Z">
        <w:r>
          <w:rPr>
            <w:lang w:eastAsia="ko-KR"/>
          </w:rPr>
          <w:t xml:space="preserve">When “FL Consumer” NWDAF is an NWDAF containing AnLF, the “FL Consumer” NWDAF discovers and selects “FL” Server NWDAF via NRF, and subscribes Nnwdaf_MLModelProvsion_Subscribe service to the “FL Server” </w:t>
        </w:r>
        <w:r>
          <w:rPr>
            <w:lang w:eastAsia="zh-CN"/>
          </w:rPr>
          <w:t xml:space="preserve">as described in clause 6.2A of TS 23.288 [5]. </w:t>
        </w:r>
      </w:ins>
    </w:p>
    <w:p>
      <w:pPr>
        <w:pStyle w:val="B1"/>
        <w:rPr>
          <w:lang w:eastAsia="zh-CN"/>
        </w:rPr>
      </w:pPr>
      <w:ins w:id="6007" w:author="S2-2205109" w:date="2022-05-25T19:19:00Z">
        <w:r>
          <w:rPr>
            <w:lang w:eastAsia="zh-CN"/>
          </w:rPr>
          <w:lastRenderedPageBreak/>
          <w:t>0c.</w:t>
        </w:r>
        <w:r>
          <w:rPr>
            <w:lang w:eastAsia="zh-CN"/>
          </w:rPr>
          <w:tab/>
          <w:t>T</w:t>
        </w:r>
      </w:ins>
      <w:del w:id="6008" w:author="S2-2205109" w:date="2022-05-25T19:19:00Z">
        <w:r>
          <w:rPr>
            <w:lang w:eastAsia="zh-CN"/>
          </w:rPr>
          <w:delText>0.</w:delText>
        </w:r>
        <w:r>
          <w:rPr>
            <w:lang w:eastAsia="zh-CN"/>
          </w:rPr>
          <w:tab/>
          <w:delText>T</w:delText>
        </w:r>
      </w:del>
      <w:r>
        <w:rPr>
          <w:lang w:eastAsia="zh-CN"/>
        </w:rPr>
        <w:t xml:space="preserve">he FL operation maybe triggered by local configuration in the "FL Server" NWDAF </w:t>
      </w:r>
      <w:ins w:id="6009" w:author="S2-2205109" w:date="2022-05-25T19:19:00Z">
        <w:r>
          <w:rPr>
            <w:lang w:eastAsia="zh-CN"/>
          </w:rPr>
          <w:t xml:space="preserve">itself </w:t>
        </w:r>
      </w:ins>
      <w:r>
        <w:rPr>
          <w:lang w:eastAsia="zh-CN"/>
        </w:rPr>
        <w:t xml:space="preserve">or request from </w:t>
      </w:r>
      <w:ins w:id="6010" w:author="S2-2205109" w:date="2022-05-25T19:21:00Z">
        <w:r>
          <w:rPr>
            <w:lang w:eastAsia="zh-CN"/>
          </w:rPr>
          <w:t>“FL Consumer” by either step 0a or step 0b. If the Nnwdaf_MLModelProvision_Subscribe operation is triggered at step 0b, the “FL Server” NWDAF will consider whether FL operation is needed or not by taking into account the Area Of Interest, the ML model Reporting Information, Expiry time and local operator configuration.</w:t>
        </w:r>
      </w:ins>
      <w:del w:id="6011" w:author="S2-2205109" w:date="2022-05-25T19:21:00Z">
        <w:r>
          <w:rPr>
            <w:lang w:eastAsia="zh-CN"/>
          </w:rPr>
          <w:delText>NWDAF containing AnLF.</w:delText>
        </w:r>
      </w:del>
    </w:p>
    <w:p>
      <w:pPr>
        <w:pStyle w:val="EditorsNote"/>
        <w:rPr>
          <w:del w:id="6012" w:author="S2-2205109" w:date="2022-05-25T19:22:00Z"/>
          <w:lang w:eastAsia="en-US"/>
        </w:rPr>
      </w:pPr>
      <w:del w:id="6013" w:author="S2-2205109" w:date="2022-05-25T19:22:00Z">
        <w:r>
          <w:delText>Editor's note:</w:delText>
        </w:r>
        <w:r>
          <w:tab/>
          <w:delText>Why and how the FL Server NWDAF determines to trigger FL training instead of normal training is FFS.</w:delText>
        </w:r>
      </w:del>
    </w:p>
    <w:p>
      <w:pPr>
        <w:pStyle w:val="B1"/>
        <w:rPr>
          <w:lang w:eastAsia="zh-CN"/>
        </w:rPr>
      </w:pPr>
      <w:r>
        <w:rPr>
          <w:lang w:eastAsia="zh-CN"/>
        </w:rPr>
        <w:tab/>
        <w:t>The "FL Server" NWDAF is configured the Initial FL parameters corresponding to the Analytics ID:</w:t>
      </w:r>
    </w:p>
    <w:p>
      <w:pPr>
        <w:pStyle w:val="B2"/>
        <w:rPr>
          <w:lang w:eastAsia="zh-CN"/>
        </w:rPr>
      </w:pPr>
      <w:r>
        <w:rPr>
          <w:lang w:eastAsia="zh-CN"/>
        </w:rPr>
        <w:t>-</w:t>
      </w:r>
      <w:r>
        <w:rPr>
          <w:lang w:eastAsia="zh-CN"/>
        </w:rPr>
        <w:tab/>
        <w:t>Number of FL rounds,</w:t>
      </w:r>
    </w:p>
    <w:p>
      <w:pPr>
        <w:pStyle w:val="B2"/>
        <w:rPr>
          <w:lang w:eastAsia="zh-CN"/>
        </w:rPr>
      </w:pPr>
      <w:r>
        <w:rPr>
          <w:lang w:eastAsia="zh-CN"/>
        </w:rPr>
        <w:t>-</w:t>
      </w:r>
      <w:r>
        <w:rPr>
          <w:lang w:eastAsia="zh-CN"/>
        </w:rPr>
        <w:tab/>
        <w:t>Total number of FL clients used in the process.</w:t>
      </w:r>
    </w:p>
    <w:p>
      <w:pPr>
        <w:pStyle w:val="B2"/>
        <w:rPr>
          <w:lang w:eastAsia="zh-CN"/>
        </w:rPr>
      </w:pPr>
      <w:r>
        <w:rPr>
          <w:lang w:eastAsia="zh-CN"/>
        </w:rPr>
        <w:t>-</w:t>
      </w:r>
      <w:r>
        <w:rPr>
          <w:lang w:eastAsia="zh-CN"/>
        </w:rPr>
        <w:tab/>
        <w:t>The area of interesting for the analytics ID, the area of interesting can be a PLMN or a registration area list.</w:t>
      </w:r>
    </w:p>
    <w:p>
      <w:pPr>
        <w:pStyle w:val="B1"/>
        <w:rPr>
          <w:lang w:eastAsia="zh-CN"/>
        </w:rPr>
      </w:pPr>
      <w:r>
        <w:rPr>
          <w:lang w:eastAsia="zh-CN"/>
        </w:rPr>
        <w:tab/>
        <w:t>For Initial ML model training, the pre-configured Initial FL parameters will be used.</w:t>
      </w:r>
    </w:p>
    <w:p>
      <w:pPr>
        <w:pStyle w:val="B1"/>
        <w:rPr>
          <w:lang w:eastAsia="zh-CN"/>
        </w:rPr>
      </w:pPr>
      <w:r>
        <w:rPr>
          <w:lang w:eastAsia="zh-CN"/>
        </w:rPr>
        <w:tab/>
        <w:t>The ML model maybe re-trained to improve correctness of NWDAF analytics as discussed in KI#1, the FL parameters used for re-training maybe different to the pre-configured Initial FL parameters.</w:t>
      </w:r>
    </w:p>
    <w:p>
      <w:pPr>
        <w:pStyle w:val="NO"/>
        <w:rPr>
          <w:ins w:id="6014" w:author="S2-2205109" w:date="2022-05-25T19:22:00Z"/>
          <w:rFonts w:eastAsia="Malgun Gothic"/>
          <w:lang w:eastAsia="ko-KR"/>
        </w:rPr>
      </w:pPr>
      <w:ins w:id="6015" w:author="S2-2205109" w:date="2022-05-25T19:22:00Z">
        <w:r>
          <w:rPr>
            <w:rFonts w:eastAsia="Malgun Gothic" w:hint="eastAsia"/>
            <w:lang w:eastAsia="ko-KR"/>
          </w:rPr>
          <w:t>N</w:t>
        </w:r>
        <w:r>
          <w:rPr>
            <w:rFonts w:eastAsia="Malgun Gothic"/>
            <w:lang w:eastAsia="ko-KR"/>
          </w:rPr>
          <w:t>OTE</w:t>
        </w:r>
      </w:ins>
      <w:ins w:id="6016" w:author="Rapporteur" w:date="2022-05-26T01:35:00Z">
        <w:r>
          <w:t> </w:t>
        </w:r>
      </w:ins>
      <w:ins w:id="6017" w:author="S2-2205109" w:date="2022-05-25T19:22:00Z">
        <w:del w:id="6018" w:author="Rapporteur" w:date="2022-05-26T01:35:00Z">
          <w:r>
            <w:rPr>
              <w:rFonts w:eastAsia="Malgun Gothic"/>
              <w:lang w:eastAsia="ko-KR"/>
            </w:rPr>
            <w:delText xml:space="preserve"> </w:delText>
          </w:r>
        </w:del>
        <w:r>
          <w:rPr>
            <w:rFonts w:eastAsia="Malgun Gothic"/>
            <w:lang w:eastAsia="ko-KR"/>
          </w:rPr>
          <w:t>1:</w:t>
        </w:r>
        <w:r>
          <w:rPr>
            <w:rFonts w:eastAsia="Malgun Gothic"/>
            <w:lang w:eastAsia="ko-KR"/>
          </w:rPr>
          <w:tab/>
          <w:t>The initiation of ML model re-training and the details of FL parameter should be aligned with the conclusion of KI#1.</w:t>
        </w:r>
        <w:del w:id="6019" w:author="Rapporteur" w:date="2022-05-26T01:35:00Z">
          <w:r>
            <w:rPr>
              <w:rFonts w:eastAsia="Malgun Gothic"/>
              <w:lang w:eastAsia="ko-KR"/>
            </w:rPr>
            <w:delText xml:space="preserve"> </w:delText>
          </w:r>
        </w:del>
      </w:ins>
    </w:p>
    <w:p>
      <w:pPr>
        <w:pStyle w:val="EditorsNote"/>
        <w:rPr>
          <w:del w:id="6020" w:author="S2-2205109" w:date="2022-05-25T19:22:00Z"/>
          <w:lang w:eastAsia="en-US"/>
        </w:rPr>
      </w:pPr>
      <w:del w:id="6021" w:author="S2-2205109" w:date="2022-05-25T19:22:00Z">
        <w:r>
          <w:delText>Editor's note:</w:delText>
        </w:r>
        <w:r>
          <w:tab/>
          <w:delText>Whether the NWDAF containing AnLF or NWDAF containing MTLF initiates ML model re-training depends on the conclusion of KI#1. The FL parameters for ML model re-training may also depends on the correctness of NWDAF analytics.</w:delText>
        </w:r>
      </w:del>
    </w:p>
    <w:p>
      <w:pPr>
        <w:pStyle w:val="B1"/>
        <w:rPr>
          <w:lang w:eastAsia="zh-CN"/>
        </w:rPr>
      </w:pPr>
      <w:r>
        <w:rPr>
          <w:lang w:eastAsia="zh-CN"/>
        </w:rPr>
        <w:t>1.</w:t>
      </w:r>
      <w:r>
        <w:rPr>
          <w:lang w:eastAsia="zh-CN"/>
        </w:rPr>
        <w:tab/>
        <w:t>"FL Server" NWDAF selects the "FL Client" NWDAFs for the specific Analytics ID within the area of interesting for the FL as described in clause 6.21.2.2. "FL Server" NWDAF sends Nnwdaf_</w:t>
      </w:r>
      <w:ins w:id="6022" w:author="S2-2205109" w:date="2022-05-25T19:23:00Z">
        <w:r>
          <w:rPr>
            <w:lang w:eastAsia="zh-CN"/>
          </w:rPr>
          <w:t>MLModelTraining</w:t>
        </w:r>
      </w:ins>
      <w:del w:id="6023" w:author="S2-2205109" w:date="2022-05-25T19:23:00Z">
        <w:r>
          <w:rPr>
            <w:lang w:eastAsia="zh-CN"/>
          </w:rPr>
          <w:delText>MLModelProvision</w:delText>
        </w:r>
      </w:del>
      <w:r>
        <w:rPr>
          <w:lang w:eastAsia="zh-CN"/>
        </w:rPr>
        <w:t>_Subscribe to the "FL Client" NWDAFs with additional parameters:</w:t>
      </w:r>
    </w:p>
    <w:p>
      <w:pPr>
        <w:pStyle w:val="B2"/>
        <w:overflowPunct/>
        <w:autoSpaceDE/>
        <w:autoSpaceDN/>
        <w:adjustRightInd/>
        <w:textAlignment w:val="auto"/>
        <w:rPr>
          <w:ins w:id="6024" w:author="S2-2205109" w:date="2022-05-25T19:23:00Z"/>
          <w:lang w:eastAsia="en-US"/>
        </w:rPr>
      </w:pPr>
      <w:ins w:id="6025" w:author="S2-2205109" w:date="2022-05-25T19:23:00Z">
        <w:r>
          <w:rPr>
            <w:lang w:eastAsia="en-US"/>
          </w:rPr>
          <w:t>-</w:t>
        </w:r>
        <w:r>
          <w:rPr>
            <w:lang w:eastAsia="en-US"/>
          </w:rPr>
          <w:tab/>
          <w:t>Indication for “Enabling Local Training”</w:t>
        </w:r>
      </w:ins>
    </w:p>
    <w:p>
      <w:pPr>
        <w:pStyle w:val="B2"/>
        <w:overflowPunct/>
        <w:autoSpaceDE/>
        <w:autoSpaceDN/>
        <w:adjustRightInd/>
        <w:textAlignment w:val="auto"/>
        <w:rPr>
          <w:lang w:eastAsia="en-US"/>
        </w:rPr>
      </w:pPr>
      <w:r>
        <w:rPr>
          <w:lang w:eastAsia="en-US"/>
        </w:rPr>
        <w:t>-</w:t>
      </w:r>
      <w:r>
        <w:rPr>
          <w:lang w:eastAsia="en-US"/>
        </w:rPr>
        <w:tab/>
        <w:t>the FL ID: For each ML model FL operation, the "FL Server" NWDAF will allocate different FL IDs for different "FL Client" NWDAFs. The "FL Server" NWDAF will identify the received the interim ML models from different "FL Client" via Analytics ID + FL ID. The FL ID will not updated during the FL operation procedure.</w:t>
      </w:r>
    </w:p>
    <w:p>
      <w:pPr>
        <w:pStyle w:val="B2"/>
        <w:overflowPunct/>
        <w:autoSpaceDE/>
        <w:autoSpaceDN/>
        <w:adjustRightInd/>
        <w:textAlignment w:val="auto"/>
        <w:rPr>
          <w:lang w:eastAsia="en-US"/>
        </w:rPr>
      </w:pPr>
      <w:r>
        <w:rPr>
          <w:lang w:eastAsia="en-US"/>
        </w:rPr>
        <w:t>-</w:t>
      </w:r>
      <w:r>
        <w:rPr>
          <w:lang w:eastAsia="en-US"/>
        </w:rPr>
        <w:tab/>
        <w:t>ML model information (containing a (set of) file address of the trained ML model) to request the ML model operation.</w:t>
      </w:r>
    </w:p>
    <w:p>
      <w:pPr>
        <w:pStyle w:val="NO"/>
        <w:rPr>
          <w:ins w:id="6026" w:author="S2-2205109" w:date="2022-05-25T19:23:00Z"/>
          <w:lang w:eastAsia="ko-KR"/>
        </w:rPr>
      </w:pPr>
      <w:ins w:id="6027" w:author="S2-2205109" w:date="2022-05-25T19:23:00Z">
        <w:r>
          <w:rPr>
            <w:rFonts w:hint="eastAsia"/>
            <w:lang w:eastAsia="ko-KR"/>
          </w:rPr>
          <w:t>N</w:t>
        </w:r>
        <w:r>
          <w:rPr>
            <w:lang w:eastAsia="ko-KR"/>
          </w:rPr>
          <w:t>OTE</w:t>
        </w:r>
      </w:ins>
      <w:ins w:id="6028" w:author="Rapporteur" w:date="2022-05-26T01:35:00Z">
        <w:r>
          <w:t> </w:t>
        </w:r>
      </w:ins>
      <w:ins w:id="6029" w:author="S2-2205109" w:date="2022-05-25T19:23:00Z">
        <w:del w:id="6030" w:author="Rapporteur" w:date="2022-05-26T01:35:00Z">
          <w:r>
            <w:rPr>
              <w:lang w:eastAsia="ko-KR"/>
            </w:rPr>
            <w:delText xml:space="preserve"> </w:delText>
          </w:r>
        </w:del>
        <w:r>
          <w:rPr>
            <w:lang w:eastAsia="ko-KR"/>
          </w:rPr>
          <w:t>2:</w:t>
        </w:r>
        <w:r>
          <w:rPr>
            <w:lang w:eastAsia="ko-KR"/>
          </w:rPr>
          <w:tab/>
          <w:t>The selection of FL Clients and the detail parameters to share the ML model should be aligned with the conclusion of KI #5.</w:t>
        </w:r>
        <w:del w:id="6031" w:author="Rapporteur" w:date="2022-05-26T01:35:00Z">
          <w:r>
            <w:rPr>
              <w:lang w:eastAsia="ko-KR"/>
            </w:rPr>
            <w:delText xml:space="preserve"> </w:delText>
          </w:r>
        </w:del>
      </w:ins>
    </w:p>
    <w:p>
      <w:pPr>
        <w:pStyle w:val="B1"/>
        <w:rPr>
          <w:lang w:eastAsia="zh-CN"/>
        </w:rPr>
      </w:pPr>
      <w:r>
        <w:rPr>
          <w:lang w:eastAsia="zh-CN"/>
        </w:rPr>
        <w:t>2.</w:t>
      </w:r>
      <w:r>
        <w:rPr>
          <w:lang w:eastAsia="zh-CN"/>
        </w:rPr>
        <w:tab/>
        <w:t>For each "FL Client" NWDAF, if the ML model information is received from consumer, the "FL Client" NWDAF downloads the ML model according to the ML model information received from step 1.</w:t>
      </w:r>
    </w:p>
    <w:p>
      <w:pPr>
        <w:pStyle w:val="B1"/>
        <w:rPr>
          <w:lang w:eastAsia="zh-CN"/>
        </w:rPr>
      </w:pPr>
      <w:r>
        <w:rPr>
          <w:lang w:eastAsia="zh-CN"/>
        </w:rPr>
        <w:t>3.</w:t>
      </w:r>
      <w:r>
        <w:rPr>
          <w:lang w:eastAsia="zh-CN"/>
        </w:rPr>
        <w:tab/>
        <w:t>User consent will be performed by each "FL Client" NWDAF if UE related parameters are required for ML training.</w:t>
      </w:r>
    </w:p>
    <w:p>
      <w:pPr>
        <w:pStyle w:val="B1"/>
        <w:rPr>
          <w:lang w:eastAsia="zh-CN"/>
        </w:rPr>
      </w:pPr>
      <w:r>
        <w:rPr>
          <w:lang w:eastAsia="zh-CN"/>
        </w:rPr>
        <w:t>4.</w:t>
      </w:r>
      <w:r>
        <w:rPr>
          <w:lang w:eastAsia="zh-CN"/>
        </w:rPr>
        <w:tab/>
        <w:t>Each "FL Client" NWDAF may collect data from other available 5GS (e.g. AMF, SMF) or DCCF for local ML model training.</w:t>
      </w:r>
    </w:p>
    <w:p>
      <w:pPr>
        <w:pStyle w:val="B1"/>
        <w:rPr>
          <w:lang w:eastAsia="zh-CN"/>
        </w:rPr>
      </w:pPr>
      <w:r>
        <w:rPr>
          <w:lang w:eastAsia="zh-CN"/>
        </w:rPr>
        <w:t>5.</w:t>
      </w:r>
      <w:r>
        <w:rPr>
          <w:lang w:eastAsia="zh-CN"/>
        </w:rPr>
        <w:tab/>
        <w:t>Data source sends data to "FL Client" NWDAF.</w:t>
      </w:r>
    </w:p>
    <w:p>
      <w:pPr>
        <w:pStyle w:val="B1"/>
        <w:rPr>
          <w:lang w:eastAsia="zh-CN"/>
        </w:rPr>
      </w:pPr>
      <w:r>
        <w:rPr>
          <w:lang w:eastAsia="zh-CN"/>
        </w:rPr>
        <w:t>6.</w:t>
      </w:r>
      <w:r>
        <w:rPr>
          <w:lang w:eastAsia="zh-CN"/>
        </w:rPr>
        <w:tab/>
        <w:t>Each "FL Client" NWDAF performs local ML model training and sends the trained interim ML model via Nnwdaf_</w:t>
      </w:r>
      <w:ins w:id="6032" w:author="S2-2205109" w:date="2022-05-25T19:25:00Z">
        <w:r>
          <w:rPr>
            <w:lang w:eastAsia="zh-CN"/>
          </w:rPr>
          <w:t>MLModelTraining</w:t>
        </w:r>
      </w:ins>
      <w:del w:id="6033" w:author="S2-2205109" w:date="2022-05-25T19:25:00Z">
        <w:r>
          <w:rPr>
            <w:lang w:eastAsia="zh-CN"/>
          </w:rPr>
          <w:delText>MLModelProvision</w:delText>
        </w:r>
      </w:del>
      <w:r>
        <w:rPr>
          <w:lang w:eastAsia="zh-CN"/>
        </w:rPr>
        <w:t>_</w:t>
      </w:r>
      <w:ins w:id="6034" w:author="S2-2205109" w:date="2022-05-25T19:25:00Z">
        <w:r>
          <w:rPr>
            <w:lang w:eastAsia="zh-CN"/>
          </w:rPr>
          <w:t>N</w:t>
        </w:r>
      </w:ins>
      <w:del w:id="6035" w:author="S2-2205109" w:date="2022-05-25T19:25:00Z">
        <w:r>
          <w:rPr>
            <w:lang w:eastAsia="zh-CN"/>
          </w:rPr>
          <w:delText>n</w:delText>
        </w:r>
      </w:del>
      <w:r>
        <w:rPr>
          <w:lang w:eastAsia="zh-CN"/>
        </w:rPr>
        <w:t xml:space="preserve">otify to the "FL Server" NWDAF. The Analytics ID, FL ID, </w:t>
      </w:r>
      <w:ins w:id="6036" w:author="S2-2205109" w:date="2022-05-25T19:26:00Z">
        <w:r>
          <w:rPr>
            <w:lang w:eastAsia="zh-CN"/>
          </w:rPr>
          <w:t xml:space="preserve">File address of learning results </w:t>
        </w:r>
      </w:ins>
      <w:del w:id="6037" w:author="S2-2205109" w:date="2022-05-25T19:26:00Z">
        <w:r>
          <w:rPr>
            <w:lang w:eastAsia="zh-CN"/>
          </w:rPr>
          <w:delText xml:space="preserve">ML model information </w:delText>
        </w:r>
      </w:del>
      <w:r>
        <w:rPr>
          <w:lang w:eastAsia="zh-CN"/>
        </w:rPr>
        <w:t>and ML Model Filter Information for the trained interim ML model by "FL Client" NWDAF are included in the notify message.</w:t>
      </w:r>
    </w:p>
    <w:p>
      <w:pPr>
        <w:pStyle w:val="EditorsNote"/>
        <w:rPr>
          <w:del w:id="6038" w:author="S2-2205109" w:date="2022-05-25T19:26:00Z"/>
          <w:lang w:eastAsia="en-US"/>
        </w:rPr>
      </w:pPr>
      <w:del w:id="6039" w:author="S2-2205109" w:date="2022-05-25T19:26:00Z">
        <w:r>
          <w:delText>Editor's note:</w:delText>
        </w:r>
        <w:r>
          <w:tab/>
          <w:delText>What parameters and in which format are included in the notify message is FFS.</w:delText>
        </w:r>
      </w:del>
    </w:p>
    <w:p>
      <w:pPr>
        <w:pStyle w:val="B1"/>
        <w:rPr>
          <w:lang w:eastAsia="zh-CN"/>
        </w:rPr>
      </w:pPr>
      <w:r>
        <w:rPr>
          <w:lang w:eastAsia="zh-CN"/>
        </w:rPr>
        <w:t>7.</w:t>
      </w:r>
      <w:r>
        <w:rPr>
          <w:lang w:eastAsia="zh-CN"/>
        </w:rPr>
        <w:tab/>
        <w:t>"FL Server" NWDAF downloads interim trained ML models Identified by Analytics ID and FL ID trained by each "FL Client" NWDAF according to the ML model information received in step 6.</w:t>
      </w:r>
    </w:p>
    <w:p>
      <w:pPr>
        <w:pStyle w:val="B1"/>
        <w:rPr>
          <w:lang w:eastAsia="zh-CN"/>
        </w:rPr>
      </w:pPr>
      <w:r>
        <w:rPr>
          <w:lang w:eastAsia="zh-CN"/>
        </w:rPr>
        <w:t>8.</w:t>
      </w:r>
      <w:r>
        <w:rPr>
          <w:lang w:eastAsia="zh-CN"/>
        </w:rPr>
        <w:tab/>
        <w:t>"FL Server" NWDAF performs aggregation for the ML models for the same analytics ID.</w:t>
      </w:r>
    </w:p>
    <w:p>
      <w:pPr>
        <w:pStyle w:val="B1"/>
        <w:rPr>
          <w:lang w:eastAsia="zh-CN"/>
        </w:rPr>
      </w:pPr>
      <w:r>
        <w:rPr>
          <w:lang w:eastAsia="zh-CN"/>
        </w:rPr>
        <w:tab/>
        <w:t>Step 2 to step 8 in box A may repeated to support iterative learning based on the FL parameters configured for the Analytics ID expect step 3. For example, after the step 8 for the first round of learning, the "FL Server" NWDAF will initiate step 1 for the second round of learning.</w:t>
      </w:r>
    </w:p>
    <w:p>
      <w:pPr>
        <w:pStyle w:val="B1"/>
        <w:rPr>
          <w:lang w:eastAsia="zh-CN"/>
        </w:rPr>
      </w:pPr>
      <w:r>
        <w:rPr>
          <w:lang w:eastAsia="zh-CN"/>
        </w:rPr>
        <w:tab/>
        <w:t>Use consent check is only performed for in the first round of iterative learning.</w:t>
      </w:r>
    </w:p>
    <w:p>
      <w:pPr>
        <w:pStyle w:val="B1"/>
        <w:rPr>
          <w:lang w:eastAsia="zh-CN"/>
        </w:rPr>
      </w:pPr>
      <w:r>
        <w:rPr>
          <w:lang w:eastAsia="zh-CN"/>
        </w:rPr>
        <w:t>9-10.</w:t>
      </w:r>
      <w:r>
        <w:rPr>
          <w:lang w:eastAsia="zh-CN"/>
        </w:rPr>
        <w:tab/>
        <w:t>The "FL Client" NWDAF may subscribe the trained ML model for the Analytics ID from "FL Server" NWDAF as described in clause 6.2A.1 of TS 23.288 [5].</w:t>
      </w:r>
    </w:p>
    <w:p>
      <w:pPr>
        <w:pStyle w:val="B1"/>
        <w:rPr>
          <w:ins w:id="6040" w:author="S2-2205109" w:date="2022-05-25T19:26:00Z"/>
          <w:lang w:eastAsia="ko-KR"/>
        </w:rPr>
      </w:pPr>
      <w:ins w:id="6041" w:author="S2-2205109" w:date="2022-05-25T19:26:00Z">
        <w:r>
          <w:rPr>
            <w:rFonts w:hint="eastAsia"/>
            <w:lang w:eastAsia="ko-KR"/>
          </w:rPr>
          <w:lastRenderedPageBreak/>
          <w:t>1</w:t>
        </w:r>
        <w:r>
          <w:rPr>
            <w:lang w:eastAsia="ko-KR"/>
          </w:rPr>
          <w:t>1a.</w:t>
        </w:r>
        <w:del w:id="6042" w:author="Rapporteur" w:date="2022-05-26T01:28:00Z">
          <w:r>
            <w:rPr>
              <w:lang w:eastAsia="ko-KR"/>
            </w:rPr>
            <w:delText xml:space="preserve"> </w:delText>
          </w:r>
        </w:del>
      </w:ins>
      <w:ins w:id="6043" w:author="Rapporteur" w:date="2022-05-26T01:28:00Z">
        <w:r>
          <w:rPr>
            <w:lang w:eastAsia="ko-KR"/>
          </w:rPr>
          <w:tab/>
        </w:r>
      </w:ins>
      <w:ins w:id="6044" w:author="S2-2205109" w:date="2022-05-25T19:26:00Z">
        <w:r>
          <w:rPr>
            <w:lang w:eastAsia="ko-KR"/>
          </w:rPr>
          <w:t xml:space="preserve">“FL Sever” provides the trained ML models by FL to the “FL Consumer” NWDAF at step 0a by invoking “Nnwdaf_MLModelTraining_Notify” service operation. </w:t>
        </w:r>
      </w:ins>
    </w:p>
    <w:p>
      <w:pPr>
        <w:pStyle w:val="B1"/>
        <w:rPr>
          <w:ins w:id="6045" w:author="S2-2205109" w:date="2022-05-25T19:26:00Z"/>
          <w:lang w:eastAsia="ko-KR"/>
        </w:rPr>
      </w:pPr>
      <w:ins w:id="6046" w:author="S2-2205109" w:date="2022-05-25T19:26:00Z">
        <w:r>
          <w:rPr>
            <w:rFonts w:hint="eastAsia"/>
            <w:lang w:eastAsia="ko-KR"/>
          </w:rPr>
          <w:t>1</w:t>
        </w:r>
        <w:r>
          <w:rPr>
            <w:lang w:eastAsia="ko-KR"/>
          </w:rPr>
          <w:t>1b.</w:t>
        </w:r>
        <w:del w:id="6047" w:author="Rapporteur" w:date="2022-05-26T01:28:00Z">
          <w:r>
            <w:rPr>
              <w:lang w:eastAsia="ko-KR"/>
            </w:rPr>
            <w:delText xml:space="preserve"> </w:delText>
          </w:r>
        </w:del>
      </w:ins>
      <w:ins w:id="6048" w:author="Rapporteur" w:date="2022-05-26T01:28:00Z">
        <w:r>
          <w:rPr>
            <w:lang w:eastAsia="ko-KR"/>
          </w:rPr>
          <w:tab/>
        </w:r>
      </w:ins>
      <w:ins w:id="6049" w:author="S2-2205109" w:date="2022-05-25T19:26:00Z">
        <w:r>
          <w:rPr>
            <w:lang w:eastAsia="ko-KR"/>
          </w:rPr>
          <w:t xml:space="preserve">“FL Sever” provides the trained ML models by FL to the “FL Consumer” NWDAF at step 0b by invoking “Nnwdaf_MLModelProvision_Notify” service operation. </w:t>
        </w:r>
      </w:ins>
    </w:p>
    <w:p>
      <w:pPr>
        <w:pStyle w:val="NO"/>
        <w:rPr>
          <w:lang w:eastAsia="zh-CN"/>
        </w:rPr>
      </w:pPr>
      <w:r>
        <w:rPr>
          <w:lang w:eastAsia="zh-CN"/>
        </w:rPr>
        <w:t>NOTE</w:t>
      </w:r>
      <w:ins w:id="6050" w:author="S2-2205109" w:date="2022-05-25T19:26:00Z">
        <w:del w:id="6051" w:author="Rapporteur" w:date="2022-05-26T01:35:00Z">
          <w:r>
            <w:rPr>
              <w:lang w:eastAsia="zh-CN"/>
            </w:rPr>
            <w:delText xml:space="preserve"> </w:delText>
          </w:r>
        </w:del>
      </w:ins>
      <w:ins w:id="6052" w:author="Rapporteur" w:date="2022-05-26T01:35:00Z">
        <w:r>
          <w:t> </w:t>
        </w:r>
      </w:ins>
      <w:ins w:id="6053" w:author="S2-2205109" w:date="2022-05-25T19:27:00Z">
        <w:r>
          <w:rPr>
            <w:lang w:eastAsia="zh-CN"/>
          </w:rPr>
          <w:t>2</w:t>
        </w:r>
      </w:ins>
      <w:r>
        <w:rPr>
          <w:lang w:eastAsia="zh-CN"/>
        </w:rPr>
        <w:t>:</w:t>
      </w:r>
      <w:r>
        <w:rPr>
          <w:lang w:eastAsia="zh-CN"/>
        </w:rPr>
        <w:tab/>
        <w:t>The ML model provision between "FL Server" NWDAF and "FL Client" NWDAF in this solution sh</w:t>
      </w:r>
      <w:ins w:id="6054" w:author="S2-2205109" w:date="2022-05-25T19:27:00Z">
        <w:r>
          <w:rPr>
            <w:lang w:eastAsia="zh-CN"/>
          </w:rPr>
          <w:t>ould</w:t>
        </w:r>
      </w:ins>
      <w:del w:id="6055" w:author="S2-2205109" w:date="2022-05-25T19:27:00Z">
        <w:r>
          <w:rPr>
            <w:lang w:eastAsia="zh-CN"/>
          </w:rPr>
          <w:delText>all</w:delText>
        </w:r>
      </w:del>
      <w:r>
        <w:rPr>
          <w:lang w:eastAsia="zh-CN"/>
        </w:rPr>
        <w:t xml:space="preserve"> align with the conclusion in KI#5.</w:t>
      </w:r>
    </w:p>
    <w:p>
      <w:pPr>
        <w:pStyle w:val="EditorsNote"/>
        <w:rPr>
          <w:del w:id="6056" w:author="S2-2205109" w:date="2022-05-25T19:27:00Z"/>
          <w:lang w:eastAsia="en-US"/>
        </w:rPr>
      </w:pPr>
      <w:del w:id="6057" w:author="S2-2205109" w:date="2022-05-25T19:27:00Z">
        <w:r>
          <w:delText>Editor's note:</w:delText>
        </w:r>
        <w:r>
          <w:tab/>
          <w:delText>Whether this procedure is general enough to apply to all analytics IDs needs FFS.</w:delText>
        </w:r>
      </w:del>
    </w:p>
    <w:p>
      <w:pPr>
        <w:pStyle w:val="31"/>
        <w:rPr>
          <w:lang w:eastAsia="zh-CN"/>
        </w:rPr>
      </w:pPr>
      <w:bookmarkStart w:id="6058" w:name="_Toc19541"/>
      <w:bookmarkStart w:id="6059" w:name="_Toc101171001"/>
      <w:bookmarkStart w:id="6060" w:name="_Toc27778"/>
      <w:bookmarkStart w:id="6061" w:name="_Toc104433233"/>
      <w:bookmarkStart w:id="6062" w:name="_Toc104467389"/>
      <w:bookmarkStart w:id="6063" w:name="_Toc104467689"/>
      <w:bookmarkStart w:id="6064" w:name="_Toc104468025"/>
      <w:r>
        <w:rPr>
          <w:lang w:eastAsia="zh-CN"/>
        </w:rPr>
        <w:t>6.21.3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6058"/>
      <w:bookmarkEnd w:id="6059"/>
      <w:bookmarkEnd w:id="6060"/>
      <w:bookmarkEnd w:id="6061"/>
      <w:bookmarkEnd w:id="6062"/>
      <w:bookmarkEnd w:id="6063"/>
      <w:bookmarkEnd w:id="6064"/>
    </w:p>
    <w:p>
      <w:r>
        <w:t>NWDAF containing MTLF:</w:t>
      </w:r>
    </w:p>
    <w:p>
      <w:pPr>
        <w:pStyle w:val="B1"/>
        <w:rPr>
          <w:lang w:eastAsia="zh-CN"/>
        </w:rPr>
      </w:pPr>
      <w:r>
        <w:rPr>
          <w:lang w:eastAsia="zh-CN"/>
        </w:rPr>
        <w:t>-</w:t>
      </w:r>
      <w:r>
        <w:rPr>
          <w:lang w:eastAsia="zh-CN"/>
        </w:rPr>
        <w:tab/>
        <w:t>register the "FL capability" in NF profile to NRF.</w:t>
      </w:r>
    </w:p>
    <w:p>
      <w:pPr>
        <w:rPr>
          <w:lang w:eastAsia="zh-CN"/>
        </w:rPr>
      </w:pPr>
      <w:r>
        <w:rPr>
          <w:lang w:eastAsia="zh-CN"/>
        </w:rPr>
        <w:t>For</w:t>
      </w:r>
      <w:r>
        <w:rPr>
          <w:rFonts w:ascii="等线" w:eastAsia="等线" w:hAnsi="等线"/>
          <w:lang w:eastAsia="zh-CN"/>
        </w:rPr>
        <w:t xml:space="preserve"> </w:t>
      </w:r>
      <w:r>
        <w:rPr>
          <w:lang w:eastAsia="zh-CN"/>
        </w:rPr>
        <w:t>"FL Server" NWDAF:</w:t>
      </w:r>
    </w:p>
    <w:p>
      <w:pPr>
        <w:pStyle w:val="B1"/>
        <w:rPr>
          <w:lang w:eastAsia="zh-CN"/>
        </w:rPr>
      </w:pPr>
      <w:r>
        <w:rPr>
          <w:rFonts w:eastAsia="Malgun Gothic"/>
          <w:lang w:eastAsia="zh-CN"/>
        </w:rPr>
        <w:t>-</w:t>
      </w:r>
      <w:r>
        <w:rPr>
          <w:lang w:eastAsia="zh-CN"/>
        </w:rPr>
        <w:tab/>
        <w:t>support "FL Client" NWDAF discovery procedure.</w:t>
      </w:r>
    </w:p>
    <w:p>
      <w:pPr>
        <w:pStyle w:val="B1"/>
        <w:rPr>
          <w:lang w:eastAsia="zh-CN"/>
        </w:rPr>
      </w:pPr>
      <w:r>
        <w:rPr>
          <w:lang w:eastAsia="zh-CN"/>
        </w:rPr>
        <w:t>-</w:t>
      </w:r>
      <w:r>
        <w:rPr>
          <w:lang w:eastAsia="zh-CN"/>
        </w:rPr>
        <w:tab/>
        <w:t>support to send FL request to "FL Client" NWDAF.</w:t>
      </w:r>
    </w:p>
    <w:p>
      <w:pPr>
        <w:pStyle w:val="B1"/>
        <w:rPr>
          <w:lang w:eastAsia="zh-CN"/>
        </w:rPr>
      </w:pPr>
      <w:r>
        <w:rPr>
          <w:lang w:eastAsia="zh-CN"/>
        </w:rPr>
        <w:t>-</w:t>
      </w:r>
      <w:r>
        <w:rPr>
          <w:lang w:eastAsia="zh-CN"/>
        </w:rPr>
        <w:tab/>
        <w:t xml:space="preserve">support to aggregate the interim </w:t>
      </w:r>
      <w:ins w:id="6065" w:author="S2-2205109" w:date="2022-05-25T19:27:00Z">
        <w:r>
          <w:rPr>
            <w:lang w:eastAsia="zh-CN"/>
          </w:rPr>
          <w:t>learning results</w:t>
        </w:r>
      </w:ins>
      <w:del w:id="6066" w:author="S2-2205109" w:date="2022-05-25T19:27:00Z">
        <w:r>
          <w:rPr>
            <w:lang w:eastAsia="zh-CN"/>
          </w:rPr>
          <w:delText>ML model</w:delText>
        </w:r>
      </w:del>
      <w:r>
        <w:rPr>
          <w:lang w:eastAsia="zh-CN"/>
        </w:rPr>
        <w:t xml:space="preserve"> from "FL Clients" NWDAF.</w:t>
      </w:r>
    </w:p>
    <w:p>
      <w:pPr>
        <w:pStyle w:val="B1"/>
        <w:rPr>
          <w:ins w:id="6067" w:author="S2-2205109" w:date="2022-05-25T19:29:00Z"/>
          <w:lang w:eastAsia="ko-KR"/>
        </w:rPr>
      </w:pPr>
      <w:ins w:id="6068" w:author="S2-2205109" w:date="2022-05-25T19:29:00Z">
        <w:r>
          <w:rPr>
            <w:rFonts w:hint="eastAsia"/>
            <w:lang w:eastAsia="ko-KR"/>
          </w:rPr>
          <w:t>-</w:t>
        </w:r>
        <w:del w:id="6069" w:author="Rapporteur" w:date="2022-05-26T03:02:00Z">
          <w:r>
            <w:rPr>
              <w:lang w:eastAsia="ko-KR"/>
            </w:rPr>
            <w:delText xml:space="preserve"> </w:delText>
          </w:r>
        </w:del>
        <w:r>
          <w:rPr>
            <w:lang w:eastAsia="ko-KR"/>
          </w:rPr>
          <w:tab/>
          <w:t>support a new service “Nnwdaf_MLModelTraining”</w:t>
        </w:r>
      </w:ins>
      <w:ins w:id="6070" w:author="Rapporteur" w:date="2022-05-26T01:29:00Z">
        <w:r>
          <w:rPr>
            <w:lang w:eastAsia="ko-KR"/>
          </w:rPr>
          <w:t>.</w:t>
        </w:r>
      </w:ins>
      <w:ins w:id="6071" w:author="S2-2205109" w:date="2022-05-25T19:29:00Z">
        <w:del w:id="6072" w:author="Rapporteur" w:date="2022-05-26T01:29:00Z">
          <w:r>
            <w:rPr>
              <w:lang w:eastAsia="ko-KR"/>
            </w:rPr>
            <w:delText xml:space="preserve"> </w:delText>
          </w:r>
        </w:del>
      </w:ins>
    </w:p>
    <w:p>
      <w:pPr>
        <w:rPr>
          <w:lang w:eastAsia="zh-CN"/>
        </w:rPr>
      </w:pPr>
      <w:r>
        <w:rPr>
          <w:lang w:eastAsia="zh-CN"/>
        </w:rPr>
        <w:t>For</w:t>
      </w:r>
      <w:r>
        <w:rPr>
          <w:rFonts w:ascii="等线" w:eastAsia="等线" w:hAnsi="等线"/>
          <w:lang w:eastAsia="zh-CN"/>
        </w:rPr>
        <w:t xml:space="preserve"> </w:t>
      </w:r>
      <w:r>
        <w:rPr>
          <w:lang w:eastAsia="zh-CN"/>
        </w:rPr>
        <w:t>"FL Client" NWDAF:</w:t>
      </w:r>
    </w:p>
    <w:p>
      <w:pPr>
        <w:pStyle w:val="B1"/>
        <w:rPr>
          <w:lang w:eastAsia="zh-CN"/>
        </w:rPr>
      </w:pPr>
      <w:r>
        <w:rPr>
          <w:lang w:eastAsia="zh-CN"/>
        </w:rPr>
        <w:t>-</w:t>
      </w:r>
      <w:r>
        <w:rPr>
          <w:lang w:eastAsia="zh-CN"/>
        </w:rPr>
        <w:tab/>
        <w:t>support local ML training based on "FL Server" NWDAF request.</w:t>
      </w:r>
    </w:p>
    <w:p>
      <w:pPr>
        <w:pStyle w:val="B1"/>
        <w:rPr>
          <w:rFonts w:eastAsia="Malgun Gothic"/>
          <w:lang w:eastAsia="zh-CN"/>
        </w:rPr>
      </w:pPr>
      <w:r>
        <w:rPr>
          <w:lang w:eastAsia="zh-CN"/>
        </w:rPr>
        <w:t>-</w:t>
      </w:r>
      <w:r>
        <w:rPr>
          <w:lang w:eastAsia="zh-CN"/>
        </w:rPr>
        <w:tab/>
        <w:t>support to report the trained interim ML model to "FL Server" NWDAF.</w:t>
      </w:r>
    </w:p>
    <w:p>
      <w:pPr>
        <w:pStyle w:val="B1"/>
        <w:rPr>
          <w:ins w:id="6073" w:author="S2-2205109" w:date="2022-05-25T19:29:00Z"/>
          <w:lang w:eastAsia="ko-KR"/>
        </w:rPr>
      </w:pPr>
      <w:bookmarkStart w:id="6074" w:name="_Toc101171002"/>
      <w:bookmarkStart w:id="6075" w:name="_Toc19712"/>
      <w:ins w:id="6076" w:author="S2-2205109" w:date="2022-05-25T19:29:00Z">
        <w:r>
          <w:rPr>
            <w:rFonts w:hint="eastAsia"/>
            <w:lang w:eastAsia="ko-KR"/>
          </w:rPr>
          <w:t>-</w:t>
        </w:r>
        <w:del w:id="6077" w:author="Rapporteur" w:date="2022-05-26T03:02:00Z">
          <w:r>
            <w:rPr>
              <w:lang w:eastAsia="ko-KR"/>
            </w:rPr>
            <w:delText xml:space="preserve"> </w:delText>
          </w:r>
        </w:del>
        <w:r>
          <w:rPr>
            <w:lang w:eastAsia="ko-KR"/>
          </w:rPr>
          <w:tab/>
          <w:t>support a new service “Nnwdaf_MLModelTraining”</w:t>
        </w:r>
        <w:del w:id="6078" w:author="Rapporteur" w:date="2022-05-26T01:29:00Z">
          <w:r>
            <w:rPr>
              <w:lang w:eastAsia="ko-KR"/>
            </w:rPr>
            <w:delText xml:space="preserve"> </w:delText>
          </w:r>
        </w:del>
      </w:ins>
      <w:ins w:id="6079" w:author="Rapporteur" w:date="2022-05-26T01:29:00Z">
        <w:r>
          <w:rPr>
            <w:lang w:eastAsia="ko-KR"/>
          </w:rPr>
          <w:t>.</w:t>
        </w:r>
      </w:ins>
    </w:p>
    <w:p>
      <w:pPr>
        <w:pStyle w:val="21"/>
      </w:pPr>
      <w:bookmarkStart w:id="6080" w:name="_Toc21266"/>
      <w:bookmarkStart w:id="6081" w:name="_Toc104433234"/>
      <w:bookmarkStart w:id="6082" w:name="_Toc104467390"/>
      <w:bookmarkStart w:id="6083" w:name="_Toc104467690"/>
      <w:bookmarkStart w:id="6084" w:name="_Toc104468026"/>
      <w:r>
        <w:rPr>
          <w:lang w:eastAsia="zh-CN"/>
        </w:rPr>
        <w:t>6.22</w:t>
      </w:r>
      <w:r>
        <w:rPr>
          <w:lang w:eastAsia="ko-KR"/>
        </w:rPr>
        <w:tab/>
      </w:r>
      <w:r>
        <w:t>Solution</w:t>
      </w:r>
      <w:r>
        <w:rPr>
          <w:lang w:eastAsia="zh-CN"/>
        </w:rPr>
        <w:t xml:space="preserve"> #22</w:t>
      </w:r>
      <w:r>
        <w:t>: Federated learning group creation</w:t>
      </w:r>
      <w:bookmarkEnd w:id="6074"/>
      <w:bookmarkEnd w:id="6075"/>
      <w:bookmarkEnd w:id="6080"/>
      <w:bookmarkEnd w:id="6081"/>
      <w:bookmarkEnd w:id="6082"/>
      <w:bookmarkEnd w:id="6083"/>
      <w:bookmarkEnd w:id="6084"/>
    </w:p>
    <w:p>
      <w:pPr>
        <w:pStyle w:val="31"/>
      </w:pPr>
      <w:bookmarkStart w:id="6085" w:name="_Toc101171003"/>
      <w:bookmarkStart w:id="6086" w:name="_Toc15288"/>
      <w:bookmarkStart w:id="6087" w:name="_Toc15958"/>
      <w:bookmarkStart w:id="6088" w:name="_Toc104433235"/>
      <w:bookmarkStart w:id="6089" w:name="_Toc104467391"/>
      <w:bookmarkStart w:id="6090" w:name="_Toc104467691"/>
      <w:bookmarkStart w:id="6091" w:name="_Toc104468027"/>
      <w:r>
        <w:t>6.22.1</w:t>
      </w:r>
      <w:r>
        <w:tab/>
        <w:t>Description</w:t>
      </w:r>
      <w:bookmarkEnd w:id="6085"/>
      <w:bookmarkEnd w:id="6086"/>
      <w:bookmarkEnd w:id="6087"/>
      <w:bookmarkEnd w:id="6088"/>
      <w:bookmarkEnd w:id="6089"/>
      <w:bookmarkEnd w:id="6090"/>
      <w:bookmarkEnd w:id="6091"/>
    </w:p>
    <w:p>
      <w:pPr>
        <w:rPr>
          <w:lang w:eastAsia="ko-KR"/>
        </w:rPr>
      </w:pPr>
      <w:r>
        <w:rPr>
          <w:lang w:eastAsia="ko-KR"/>
        </w:rPr>
        <w:t>The solution addresses Key Issue #8: Supporting Federated Learning in 5GC with proposing a procedure to create Federated Learning group of NWDAFs for a given analytics request from any NF.</w:t>
      </w:r>
    </w:p>
    <w:p>
      <w:pPr>
        <w:rPr>
          <w:lang w:eastAsia="ko-KR"/>
        </w:rPr>
      </w:pPr>
      <w:r>
        <w:rPr>
          <w:lang w:eastAsia="ko-KR"/>
        </w:rPr>
        <w:t>To enable Federated Learning among NWDAFs, it is required to support creation of a Federated Learning group for a given analytics request. In this regard, this solution focuses on how to discover proper participant NWDAFs supporting Federated Learning, create the Federation Learning group, and provision information required to coordinate the operation among the participant NWDAFs.</w:t>
      </w:r>
    </w:p>
    <w:p>
      <w:pPr>
        <w:rPr>
          <w:lang w:eastAsia="ko-KR"/>
        </w:rPr>
      </w:pPr>
      <w:r>
        <w:rPr>
          <w:lang w:eastAsia="ko-KR"/>
        </w:rPr>
        <w:t>This solution is based on the following assumption:</w:t>
      </w:r>
    </w:p>
    <w:p>
      <w:pPr>
        <w:pStyle w:val="B1"/>
        <w:rPr>
          <w:lang w:eastAsia="zh-CN"/>
        </w:rPr>
      </w:pPr>
      <w:r>
        <w:rPr>
          <w:lang w:eastAsia="zh-CN"/>
        </w:rPr>
        <w:t>-</w:t>
      </w:r>
      <w:r>
        <w:rPr>
          <w:lang w:eastAsia="zh-CN"/>
        </w:rPr>
        <w:tab/>
        <w:t>A Federated Learning group consists of one central NWDAF and multiple local NWDAFs. The local NWDAF performs local ML model training and provide local ML model to the central NWDAF. The central NWDAF aggregates the local ML model trained by local NWDAFs in the Federated Learning group, calculate and distribute a global ML model to the local NWDAFs.</w:t>
      </w:r>
    </w:p>
    <w:p>
      <w:pPr>
        <w:pStyle w:val="B1"/>
        <w:rPr>
          <w:lang w:eastAsia="zh-CN"/>
        </w:rPr>
      </w:pPr>
      <w:r>
        <w:rPr>
          <w:lang w:eastAsia="zh-CN"/>
        </w:rPr>
        <w:t>-</w:t>
      </w:r>
      <w:r>
        <w:rPr>
          <w:lang w:eastAsia="zh-CN"/>
        </w:rPr>
        <w:tab/>
        <w:t>For a given Federated Learning group, the same ML model is used by all the participant NWDAF analytics.</w:t>
      </w:r>
    </w:p>
    <w:p>
      <w:pPr>
        <w:pStyle w:val="31"/>
      </w:pPr>
      <w:bookmarkStart w:id="6092" w:name="_Toc24786"/>
      <w:bookmarkStart w:id="6093" w:name="_Toc101171004"/>
      <w:bookmarkStart w:id="6094" w:name="_Toc16544"/>
      <w:bookmarkStart w:id="6095" w:name="_Toc104433236"/>
      <w:bookmarkStart w:id="6096" w:name="_Toc104467392"/>
      <w:bookmarkStart w:id="6097" w:name="_Toc104467692"/>
      <w:bookmarkStart w:id="6098" w:name="_Toc104468028"/>
      <w:r>
        <w:lastRenderedPageBreak/>
        <w:t>6.22.2</w:t>
      </w:r>
      <w:r>
        <w:tab/>
        <w:t>Procedures</w:t>
      </w:r>
      <w:bookmarkEnd w:id="6092"/>
      <w:bookmarkEnd w:id="6093"/>
      <w:bookmarkEnd w:id="6094"/>
      <w:bookmarkEnd w:id="6095"/>
      <w:bookmarkEnd w:id="6096"/>
      <w:bookmarkEnd w:id="6097"/>
      <w:bookmarkEnd w:id="6098"/>
    </w:p>
    <w:p>
      <w:pPr>
        <w:pStyle w:val="TH"/>
      </w:pPr>
      <w:r>
        <w:object w:dxaOrig="9404" w:dyaOrig="5869">
          <v:shape id="_x0000_i1053" type="#_x0000_t75" style="width:468pt;height:294pt" o:ole="">
            <v:imagedata r:id="rId84" o:title=""/>
          </v:shape>
          <o:OLEObject Type="Embed" ProgID="Visio.Drawing.15" ShapeID="_x0000_i1053" DrawAspect="Content" ObjectID="_1715085468" r:id="rId85"/>
        </w:object>
      </w:r>
    </w:p>
    <w:p>
      <w:pPr>
        <w:pStyle w:val="TF"/>
        <w:rPr>
          <w:rFonts w:eastAsia="等线"/>
        </w:rPr>
      </w:pPr>
      <w:r>
        <w:rPr>
          <w:rFonts w:eastAsia="等线"/>
        </w:rPr>
        <w:t>Figure 6.22.2-1: Federated learning group creation procedure</w:t>
      </w:r>
    </w:p>
    <w:p>
      <w:pPr>
        <w:pStyle w:val="B1"/>
      </w:pPr>
      <w:r>
        <w:t>0.</w:t>
      </w:r>
      <w:r>
        <w:tab/>
        <w:t xml:space="preserve">NWDAF(s) respectively invokes an Nnrf_NFManagement_NFRegister Request service providing their own NF profile that includes supported Analytics ID, </w:t>
      </w:r>
      <w:ins w:id="6099" w:author="S2-2205110" w:date="2022-05-25T19:32:00Z">
        <w:r>
          <w:rPr>
            <w:lang w:eastAsia="zh-CN"/>
          </w:rPr>
          <w:t xml:space="preserve">ML </w:t>
        </w:r>
        <w:r>
          <w:rPr>
            <w:rFonts w:hint="eastAsia"/>
            <w:lang w:eastAsia="zh-CN"/>
          </w:rPr>
          <w:t>M</w:t>
        </w:r>
        <w:r>
          <w:rPr>
            <w:lang w:eastAsia="zh-CN"/>
          </w:rPr>
          <w:t>odel Filter Information</w:t>
        </w:r>
        <w:r>
          <w:rPr>
            <w:rFonts w:hint="eastAsia"/>
            <w:lang w:eastAsia="zh-CN"/>
          </w:rPr>
          <w:t xml:space="preserve"> (e.g. </w:t>
        </w:r>
        <w:r>
          <w:rPr>
            <w:lang w:eastAsia="ko-KR"/>
          </w:rPr>
          <w:t>S-NSSAI(s)</w:t>
        </w:r>
        <w:r>
          <w:rPr>
            <w:rFonts w:hint="eastAsia"/>
            <w:lang w:eastAsia="zh-CN"/>
          </w:rPr>
          <w:t>,</w:t>
        </w:r>
        <w:r>
          <w:rPr>
            <w:lang w:eastAsia="ko-KR"/>
          </w:rPr>
          <w:t xml:space="preserve"> Area(s) of Interest</w:t>
        </w:r>
        <w:r>
          <w:rPr>
            <w:rFonts w:hint="eastAsia"/>
            <w:lang w:eastAsia="zh-CN"/>
          </w:rPr>
          <w:t>)</w:t>
        </w:r>
      </w:ins>
      <w:del w:id="6100" w:author="S2-2205110" w:date="2022-05-25T19:32:00Z">
        <w:r>
          <w:delText>supported ML model information</w:delText>
        </w:r>
      </w:del>
      <w:r>
        <w:t xml:space="preserve"> and ML model sharing capability, which is required to </w:t>
      </w:r>
      <w:r>
        <w:rPr>
          <w:lang w:eastAsia="ko-KR"/>
        </w:rPr>
        <w:t>send locally trained model to the Central NWDAF during</w:t>
      </w:r>
      <w:r>
        <w:t xml:space="preserve"> federation learning operations as local NWDAF, when becoming operative for the first time.</w:t>
      </w:r>
    </w:p>
    <w:p>
      <w:pPr>
        <w:pStyle w:val="EditorsNote"/>
        <w:rPr>
          <w:del w:id="6101" w:author="S2-2205110" w:date="2022-05-25T19:32:00Z"/>
          <w:lang w:eastAsia="en-US"/>
        </w:rPr>
      </w:pPr>
      <w:del w:id="6102" w:author="S2-2205110" w:date="2022-05-25T19:32:00Z">
        <w:r>
          <w:delText>Editor's note:</w:delText>
        </w:r>
        <w:r>
          <w:tab/>
          <w:delText>Details on ML model information is FFS.</w:delText>
        </w:r>
      </w:del>
    </w:p>
    <w:p>
      <w:pPr>
        <w:pStyle w:val="EditorsNote"/>
        <w:rPr>
          <w:lang w:eastAsia="en-US"/>
        </w:rPr>
      </w:pPr>
      <w:r>
        <w:t>Editor's note:</w:t>
      </w:r>
      <w:r>
        <w:tab/>
        <w:t>The aspects of model sharing between Central NWDAF and Local NWDAF should be aligned with in key issue #5.</w:t>
      </w:r>
    </w:p>
    <w:p>
      <w:pPr>
        <w:pStyle w:val="B1"/>
      </w:pPr>
      <w:r>
        <w:t>1.</w:t>
      </w:r>
      <w:r>
        <w:tab/>
        <w:t xml:space="preserve">The NF sends Nnwdaf_AnalyticsInfo_Request to the NWDAF. The request message includes Analytics ID, Target of Analytics Reporting, </w:t>
      </w:r>
      <w:ins w:id="6103" w:author="S2-2205110" w:date="2022-05-25T19:32:00Z">
        <w:r>
          <w:t xml:space="preserve">Analytics Filter Information </w:t>
        </w:r>
      </w:ins>
      <w:r>
        <w:t>and Analytics Reporting Information.</w:t>
      </w:r>
    </w:p>
    <w:p>
      <w:pPr>
        <w:pStyle w:val="B1"/>
      </w:pPr>
      <w:r>
        <w:t>2.</w:t>
      </w:r>
      <w:r>
        <w:tab/>
        <w:t>The NWDAF 1 determines to perform federated learning for the received Analytics request if it is locally configured to perform federated learning for the requested Analytics ID (e.g. based on the operator policy). The NWDAF 1 also determines to act as Central NWDAF for federation learning for the requested analytics in step 1 if it has Federated Learning Model Aggregation capability (i.e. capability of aggregating local training models and calculating the global model from then).</w:t>
      </w:r>
    </w:p>
    <w:p>
      <w:pPr>
        <w:pStyle w:val="EditorsNote"/>
        <w:rPr>
          <w:lang w:eastAsia="en-US"/>
        </w:rPr>
      </w:pPr>
      <w:r>
        <w:t>Editor's note:</w:t>
      </w:r>
      <w:r>
        <w:tab/>
        <w:t>How the central NWDAF decides to initiate an FL round i.e. trigger conditions to initiate an FL round is FFS.</w:t>
      </w:r>
    </w:p>
    <w:p>
      <w:pPr>
        <w:pStyle w:val="EditorsNote"/>
        <w:rPr>
          <w:lang w:eastAsia="en-US"/>
        </w:rPr>
      </w:pPr>
      <w:r>
        <w:t>Editor's note:</w:t>
      </w:r>
      <w:r>
        <w:tab/>
        <w:t>It is FFS how the NWDAF 1 performs subsequent operations for federated learning when it contains only AnLF.</w:t>
      </w:r>
    </w:p>
    <w:p>
      <w:pPr>
        <w:pStyle w:val="NO"/>
        <w:overflowPunct/>
        <w:autoSpaceDE/>
        <w:autoSpaceDN/>
        <w:adjustRightInd/>
        <w:textAlignment w:val="auto"/>
        <w:rPr>
          <w:lang w:eastAsia="en-US"/>
        </w:rPr>
      </w:pPr>
      <w:r>
        <w:rPr>
          <w:lang w:eastAsia="en-US"/>
        </w:rPr>
        <w:t>NOTE 1:</w:t>
      </w:r>
      <w:r>
        <w:rPr>
          <w:lang w:eastAsia="en-US"/>
        </w:rPr>
        <w:tab/>
        <w:t>The Central NWDAF in this solution is assumed to host both MTLF and AnLF logical functions.</w:t>
      </w:r>
    </w:p>
    <w:p>
      <w:pPr>
        <w:pStyle w:val="B1"/>
        <w:rPr>
          <w:lang w:eastAsia="ko-KR"/>
        </w:rPr>
      </w:pPr>
      <w:r>
        <w:t>3.</w:t>
      </w:r>
      <w:r>
        <w:tab/>
        <w:t xml:space="preserve">The NWDAF </w:t>
      </w:r>
      <w:r>
        <w:rPr>
          <w:lang w:eastAsia="ko-KR"/>
        </w:rPr>
        <w:t xml:space="preserve">invokes the Nnrf_NFDiscovery_Request service operation from the NRF to find other NWDAFs that are able to perform federated learning as local NWDAFs for the Analytics request in step 1. The Nnrf_NFDiscovery_Request message includes Analytics ID in step 1, </w:t>
      </w:r>
      <w:ins w:id="6104" w:author="S2-2205110" w:date="2022-05-25T19:32:00Z">
        <w:r>
          <w:rPr>
            <w:lang w:eastAsia="zh-CN"/>
          </w:rPr>
          <w:t xml:space="preserve">ML </w:t>
        </w:r>
        <w:r>
          <w:rPr>
            <w:rFonts w:hint="eastAsia"/>
            <w:lang w:eastAsia="zh-CN"/>
          </w:rPr>
          <w:t>M</w:t>
        </w:r>
        <w:r>
          <w:rPr>
            <w:lang w:eastAsia="zh-CN"/>
          </w:rPr>
          <w:t>odel Filter Information</w:t>
        </w:r>
        <w:r>
          <w:rPr>
            <w:rFonts w:hint="eastAsia"/>
            <w:lang w:eastAsia="zh-CN"/>
          </w:rPr>
          <w:t xml:space="preserve"> according to the </w:t>
        </w:r>
        <w:r>
          <w:t xml:space="preserve">Analytics Filter Information </w:t>
        </w:r>
        <w:r>
          <w:rPr>
            <w:rFonts w:hint="eastAsia"/>
            <w:lang w:eastAsia="zh-CN"/>
          </w:rPr>
          <w:t>received in step</w:t>
        </w:r>
        <w:r>
          <w:rPr>
            <w:lang w:eastAsia="zh-CN"/>
          </w:rPr>
          <w:t> </w:t>
        </w:r>
        <w:r>
          <w:rPr>
            <w:rFonts w:hint="eastAsia"/>
            <w:lang w:eastAsia="zh-CN"/>
          </w:rPr>
          <w:t>1</w:t>
        </w:r>
      </w:ins>
      <w:del w:id="6105" w:author="S2-2205110" w:date="2022-05-25T19:32:00Z">
        <w:r>
          <w:rPr>
            <w:lang w:eastAsia="ko-KR"/>
          </w:rPr>
          <w:delText>ML model information</w:delText>
        </w:r>
      </w:del>
      <w:r>
        <w:rPr>
          <w:lang w:eastAsia="ko-KR"/>
        </w:rPr>
        <w:t xml:space="preserve"> and </w:t>
      </w:r>
      <w:r>
        <w:t>ML model sharing capability that is required to perform Federation Learning.</w:t>
      </w:r>
    </w:p>
    <w:p>
      <w:pPr>
        <w:pStyle w:val="B1"/>
        <w:rPr>
          <w:lang w:eastAsia="ko-KR"/>
        </w:rPr>
      </w:pPr>
      <w:r>
        <w:rPr>
          <w:lang w:eastAsia="ko-KR"/>
        </w:rPr>
        <w:t>4.</w:t>
      </w:r>
      <w:r>
        <w:rPr>
          <w:lang w:eastAsia="ko-KR"/>
        </w:rPr>
        <w:tab/>
        <w:t>The NRF returns multiple local NWDAF candidates matching the requested capabilities and Analytics ID.</w:t>
      </w:r>
    </w:p>
    <w:p>
      <w:pPr>
        <w:pStyle w:val="B1"/>
        <w:rPr>
          <w:lang w:eastAsia="ko-KR"/>
        </w:rPr>
      </w:pPr>
      <w:r>
        <w:rPr>
          <w:lang w:eastAsia="ko-KR"/>
        </w:rPr>
        <w:lastRenderedPageBreak/>
        <w:t>5.</w:t>
      </w:r>
      <w:r>
        <w:rPr>
          <w:lang w:eastAsia="ko-KR"/>
        </w:rPr>
        <w:tab/>
        <w:t xml:space="preserve">The central NWDAF requests the local NWDAF candidates to join the federated learning group for the Analytics ID received in step 1. The request message includes Central NWDAF information (e.g. NWDAF ID and address), S-NSSAI, Analytics ID and </w:t>
      </w:r>
      <w:ins w:id="6106" w:author="S2-2205110" w:date="2022-05-25T19:33:00Z">
        <w:r>
          <w:rPr>
            <w:lang w:eastAsia="zh-CN"/>
          </w:rPr>
          <w:t xml:space="preserve">ML </w:t>
        </w:r>
        <w:r>
          <w:rPr>
            <w:rFonts w:hint="eastAsia"/>
            <w:lang w:eastAsia="zh-CN"/>
          </w:rPr>
          <w:t>M</w:t>
        </w:r>
        <w:r>
          <w:rPr>
            <w:lang w:eastAsia="zh-CN"/>
          </w:rPr>
          <w:t>odel Filter Information</w:t>
        </w:r>
      </w:ins>
      <w:del w:id="6107" w:author="S2-2205110" w:date="2022-05-25T19:33:00Z">
        <w:r>
          <w:rPr>
            <w:lang w:eastAsia="ko-KR"/>
          </w:rPr>
          <w:delText>ML model information</w:delText>
        </w:r>
      </w:del>
      <w:r>
        <w:rPr>
          <w:lang w:eastAsia="ko-KR"/>
        </w:rPr>
        <w:t xml:space="preserve"> for the federated learning operation, etc.</w:t>
      </w:r>
    </w:p>
    <w:p>
      <w:pPr>
        <w:pStyle w:val="B1"/>
        <w:rPr>
          <w:lang w:eastAsia="ko-KR"/>
        </w:rPr>
      </w:pPr>
      <w:r>
        <w:rPr>
          <w:lang w:eastAsia="ko-KR"/>
        </w:rPr>
        <w:t>6.</w:t>
      </w:r>
      <w:r>
        <w:rPr>
          <w:lang w:eastAsia="ko-KR"/>
        </w:rPr>
        <w:tab/>
        <w:t>The local NWDAF candidates reply to the NWDAF with the indication on whether to accept the federation learning group participation request or not.</w:t>
      </w:r>
    </w:p>
    <w:p>
      <w:pPr>
        <w:pStyle w:val="B1"/>
        <w:rPr>
          <w:lang w:eastAsia="ko-KR"/>
        </w:rPr>
      </w:pPr>
      <w:r>
        <w:rPr>
          <w:lang w:eastAsia="ko-KR"/>
        </w:rPr>
        <w:t>7.</w:t>
      </w:r>
      <w:r>
        <w:rPr>
          <w:lang w:eastAsia="ko-KR"/>
        </w:rPr>
        <w:tab/>
        <w:t xml:space="preserve">Upon receiving the responses from local NWDAF candidates in step 6, the central NWDAF determines a federated learning group consisting of NWDAFs that indicate to accept to the federation learning group participation request in step 6. The central NWDAF creates federated learning group information that includes Analytics ID, list of local NWDAF information (identifiers and addresses of NWDAFs), </w:t>
      </w:r>
      <w:ins w:id="6108" w:author="S2-2205110" w:date="2022-05-25T19:33:00Z">
        <w:r>
          <w:rPr>
            <w:lang w:eastAsia="zh-CN"/>
          </w:rPr>
          <w:t xml:space="preserve">ML </w:t>
        </w:r>
        <w:r>
          <w:rPr>
            <w:rFonts w:hint="eastAsia"/>
            <w:lang w:eastAsia="zh-CN"/>
          </w:rPr>
          <w:t>M</w:t>
        </w:r>
        <w:r>
          <w:rPr>
            <w:lang w:eastAsia="zh-CN"/>
          </w:rPr>
          <w:t>odel Filter Information</w:t>
        </w:r>
        <w:r>
          <w:rPr>
            <w:rFonts w:hint="eastAsia"/>
            <w:lang w:eastAsia="zh-CN"/>
          </w:rPr>
          <w:t>,</w:t>
        </w:r>
        <w:r>
          <w:rPr>
            <w:lang w:eastAsia="zh-CN"/>
          </w:rPr>
          <w:t xml:space="preserve"> </w:t>
        </w:r>
      </w:ins>
      <w:r>
        <w:rPr>
          <w:lang w:eastAsia="ko-KR"/>
        </w:rPr>
        <w:t>ML model information</w:t>
      </w:r>
      <w:ins w:id="6109" w:author="S2-2205110" w:date="2022-05-25T19:33:00Z">
        <w:r>
          <w:rPr>
            <w:rFonts w:hint="eastAsia"/>
            <w:lang w:eastAsia="zh-CN"/>
          </w:rPr>
          <w:t xml:space="preserve"> (i.e. </w:t>
        </w:r>
        <w:r>
          <w:rPr>
            <w:lang w:eastAsia="zh-CN"/>
          </w:rPr>
          <w:t>the ML model file address</w:t>
        </w:r>
        <w:r>
          <w:rPr>
            <w:rFonts w:hint="eastAsia"/>
            <w:lang w:eastAsia="zh-CN"/>
          </w:rPr>
          <w:t>)</w:t>
        </w:r>
      </w:ins>
      <w:r>
        <w:rPr>
          <w:lang w:eastAsia="ko-KR"/>
        </w:rPr>
        <w:t>, Central NWDAF address as target address where local training model is sent, transmission expiration time information, and local learning processing rule information.</w:t>
      </w:r>
    </w:p>
    <w:p>
      <w:pPr>
        <w:pStyle w:val="B1"/>
        <w:rPr>
          <w:lang w:eastAsia="ko-KR"/>
        </w:rPr>
      </w:pPr>
      <w:r>
        <w:rPr>
          <w:lang w:eastAsia="ko-KR"/>
        </w:rPr>
        <w:tab/>
        <w:t>The local learning processing rule information includes either local processing rule ID or local ML model training rule e.g. how many iterations for local model training should be performed for one epoch before providing the local model to the Central NWDAF.</w:t>
      </w:r>
    </w:p>
    <w:p>
      <w:pPr>
        <w:pStyle w:val="NO"/>
      </w:pPr>
      <w:r>
        <w:t>NOTE 2:</w:t>
      </w:r>
      <w:r>
        <w:tab/>
        <w:t xml:space="preserve">The local processing rule </w:t>
      </w:r>
      <w:r>
        <w:rPr>
          <w:lang w:eastAsia="zh-CN"/>
        </w:rPr>
        <w:t>ID refers to a pre-agreed operation rule for local ML model training in federated learning operation among NWDAFs.</w:t>
      </w:r>
    </w:p>
    <w:p>
      <w:pPr>
        <w:pStyle w:val="B1"/>
        <w:rPr>
          <w:lang w:eastAsia="ko-KR"/>
        </w:rPr>
      </w:pPr>
      <w:r>
        <w:rPr>
          <w:lang w:eastAsia="ko-KR"/>
        </w:rPr>
        <w:tab/>
        <w:t>The transmission expiration time information indicates a deadline before which the local ML model should be transmitted to the Central NWDAF to generate global ML model for an epoch. For example, the deadline can be represented by timestamp and timer value respectively indicating start time of federated learning operation and expiry time period.</w:t>
      </w:r>
    </w:p>
    <w:p>
      <w:pPr>
        <w:pStyle w:val="B1"/>
        <w:rPr>
          <w:lang w:eastAsia="ko-KR"/>
        </w:rPr>
      </w:pPr>
      <w:r>
        <w:rPr>
          <w:lang w:eastAsia="ko-KR"/>
        </w:rPr>
        <w:t>8.</w:t>
      </w:r>
      <w:r>
        <w:rPr>
          <w:lang w:eastAsia="ko-KR"/>
        </w:rPr>
        <w:tab/>
        <w:t>The central NWDAF provides the local NWDAFs (i.e. federated learning group member local NWDAFs) with federated learning operation information that includes Analytics ID, ML model information, Central NWDAF address as target address where local training model is sent, transmission expiration time information, and local learning processing rule information.</w:t>
      </w:r>
    </w:p>
    <w:p>
      <w:pPr>
        <w:pStyle w:val="B1"/>
        <w:rPr>
          <w:lang w:eastAsia="ko-KR"/>
        </w:rPr>
      </w:pPr>
      <w:r>
        <w:rPr>
          <w:lang w:eastAsia="ko-KR"/>
        </w:rPr>
        <w:t>9.</w:t>
      </w:r>
      <w:r>
        <w:rPr>
          <w:lang w:eastAsia="ko-KR"/>
        </w:rPr>
        <w:tab/>
        <w:t>Local NWDAFs acknowledge to the central NWDAF to indicate if the local NWDAF is able to perform federate learning according to the federated learning operation information.</w:t>
      </w:r>
    </w:p>
    <w:p>
      <w:pPr>
        <w:pStyle w:val="31"/>
        <w:rPr>
          <w:lang w:eastAsia="zh-CN"/>
        </w:rPr>
      </w:pPr>
      <w:bookmarkStart w:id="6110" w:name="_Toc4977"/>
      <w:bookmarkStart w:id="6111" w:name="_Toc101171005"/>
      <w:bookmarkStart w:id="6112" w:name="_Toc19123"/>
      <w:bookmarkStart w:id="6113" w:name="_Toc104433237"/>
      <w:bookmarkStart w:id="6114" w:name="_Toc104467393"/>
      <w:bookmarkStart w:id="6115" w:name="_Toc104467693"/>
      <w:bookmarkStart w:id="6116" w:name="_Toc104468029"/>
      <w:r>
        <w:rPr>
          <w:lang w:eastAsia="zh-CN"/>
        </w:rPr>
        <w:t>6.22.3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6110"/>
      <w:bookmarkEnd w:id="6111"/>
      <w:bookmarkEnd w:id="6112"/>
      <w:bookmarkEnd w:id="6113"/>
      <w:bookmarkEnd w:id="6114"/>
      <w:bookmarkEnd w:id="6115"/>
      <w:bookmarkEnd w:id="6116"/>
    </w:p>
    <w:p>
      <w:r>
        <w:t>NWDAF:</w:t>
      </w:r>
    </w:p>
    <w:p>
      <w:pPr>
        <w:pStyle w:val="B1"/>
        <w:rPr>
          <w:rFonts w:eastAsia="宋体"/>
          <w:lang w:eastAsia="zh-CN"/>
        </w:rPr>
      </w:pPr>
      <w:r>
        <w:rPr>
          <w:lang w:eastAsia="zh-CN"/>
        </w:rPr>
        <w:t>-</w:t>
      </w:r>
      <w:r>
        <w:rPr>
          <w:lang w:eastAsia="zh-CN"/>
        </w:rPr>
        <w:tab/>
        <w:t>Support creation of federated learning group with acting as NRF service consumer to discover and select NWDAFs having required capability to perform federated learning.</w:t>
      </w:r>
    </w:p>
    <w:p>
      <w:pPr>
        <w:pStyle w:val="B1"/>
        <w:rPr>
          <w:lang w:eastAsia="ko-KR"/>
        </w:rPr>
      </w:pPr>
      <w:r>
        <w:rPr>
          <w:lang w:eastAsia="zh-CN"/>
        </w:rPr>
        <w:t>-</w:t>
      </w:r>
      <w:r>
        <w:rPr>
          <w:lang w:eastAsia="zh-CN"/>
        </w:rPr>
        <w:tab/>
        <w:t>Support to share ML model with other NWDAFs and, especially for Central NWDAF, aggregate ML models provided by other NWDAFs.</w:t>
      </w:r>
    </w:p>
    <w:p>
      <w:r>
        <w:t>NRF:</w:t>
      </w:r>
    </w:p>
    <w:p>
      <w:pPr>
        <w:pStyle w:val="B1"/>
        <w:rPr>
          <w:rFonts w:eastAsia="宋体"/>
          <w:lang w:eastAsia="zh-CN"/>
        </w:rPr>
      </w:pPr>
      <w:r>
        <w:rPr>
          <w:lang w:eastAsia="zh-CN"/>
        </w:rPr>
        <w:t>-</w:t>
      </w:r>
      <w:r>
        <w:rPr>
          <w:lang w:eastAsia="zh-CN"/>
        </w:rPr>
        <w:tab/>
        <w:t>Support new parameters in NF profile</w:t>
      </w:r>
      <w:r>
        <w:rPr>
          <w:rFonts w:eastAsia="宋体"/>
          <w:lang w:eastAsia="zh-CN"/>
        </w:rPr>
        <w:t xml:space="preserve"> provided by NWDAF.</w:t>
      </w:r>
    </w:p>
    <w:p>
      <w:pPr>
        <w:pStyle w:val="B1"/>
        <w:rPr>
          <w:lang w:eastAsia="zh-CN"/>
        </w:rPr>
      </w:pPr>
      <w:r>
        <w:rPr>
          <w:lang w:eastAsia="zh-CN"/>
        </w:rPr>
        <w:t>-</w:t>
      </w:r>
      <w:r>
        <w:rPr>
          <w:lang w:eastAsia="zh-CN"/>
        </w:rPr>
        <w:tab/>
        <w:t>Support new discovery parameters related to federated learning group creation.</w:t>
      </w:r>
    </w:p>
    <w:p>
      <w:pPr>
        <w:pStyle w:val="21"/>
      </w:pPr>
      <w:bookmarkStart w:id="6117" w:name="_Toc29890"/>
      <w:bookmarkStart w:id="6118" w:name="_Toc101171006"/>
      <w:bookmarkStart w:id="6119" w:name="_Toc8731"/>
      <w:bookmarkStart w:id="6120" w:name="_Toc104433238"/>
      <w:bookmarkStart w:id="6121" w:name="_Toc104467394"/>
      <w:bookmarkStart w:id="6122" w:name="_Toc104467694"/>
      <w:bookmarkStart w:id="6123" w:name="_Toc104468030"/>
      <w:r>
        <w:rPr>
          <w:lang w:eastAsia="zh-CN"/>
        </w:rPr>
        <w:t>6.23</w:t>
      </w:r>
      <w:r>
        <w:rPr>
          <w:lang w:eastAsia="ko-KR"/>
        </w:rPr>
        <w:tab/>
      </w:r>
      <w:r>
        <w:t>Solution</w:t>
      </w:r>
      <w:r>
        <w:rPr>
          <w:lang w:eastAsia="zh-CN"/>
        </w:rPr>
        <w:t xml:space="preserve"> #23</w:t>
      </w:r>
      <w:r>
        <w:t>: Support of federated learning for model training</w:t>
      </w:r>
      <w:bookmarkEnd w:id="6117"/>
      <w:bookmarkEnd w:id="6118"/>
      <w:bookmarkEnd w:id="6119"/>
      <w:bookmarkEnd w:id="6120"/>
      <w:bookmarkEnd w:id="6121"/>
      <w:bookmarkEnd w:id="6122"/>
      <w:bookmarkEnd w:id="6123"/>
    </w:p>
    <w:p>
      <w:pPr>
        <w:pStyle w:val="31"/>
      </w:pPr>
      <w:bookmarkStart w:id="6124" w:name="_Toc2163"/>
      <w:bookmarkStart w:id="6125" w:name="_Toc101171007"/>
      <w:bookmarkStart w:id="6126" w:name="_Toc429"/>
      <w:bookmarkStart w:id="6127" w:name="_Toc104433239"/>
      <w:bookmarkStart w:id="6128" w:name="_Toc104467395"/>
      <w:bookmarkStart w:id="6129" w:name="_Toc104467695"/>
      <w:bookmarkStart w:id="6130" w:name="_Toc104468031"/>
      <w:r>
        <w:t>6.23.1</w:t>
      </w:r>
      <w:r>
        <w:tab/>
        <w:t>Description</w:t>
      </w:r>
      <w:bookmarkEnd w:id="6124"/>
      <w:bookmarkEnd w:id="6125"/>
      <w:bookmarkEnd w:id="6126"/>
      <w:bookmarkEnd w:id="6127"/>
      <w:bookmarkEnd w:id="6128"/>
      <w:bookmarkEnd w:id="6129"/>
      <w:bookmarkEnd w:id="6130"/>
    </w:p>
    <w:p>
      <w:pPr>
        <w:pStyle w:val="EditorsNote"/>
        <w:rPr>
          <w:del w:id="6131" w:author="S2-2205070" w:date="2022-05-25T14:59:00Z"/>
          <w:lang w:eastAsia="en-US"/>
        </w:rPr>
      </w:pPr>
      <w:del w:id="6132" w:author="S2-2205070" w:date="2022-05-25T14:59:00Z">
        <w:r>
          <w:delText>Editor's note:</w:delText>
        </w:r>
        <w:r>
          <w:tab/>
          <w:delText>This clause will describe the solution principles and architecture assumptions for corresponding key issue(s) which should be explicitly stated. (Sub) clause(s) may be added to capture details.</w:delText>
        </w:r>
      </w:del>
    </w:p>
    <w:p>
      <w:pPr>
        <w:rPr>
          <w:lang w:eastAsia="ko-KR"/>
        </w:rPr>
      </w:pPr>
      <w:r>
        <w:rPr>
          <w:lang w:eastAsia="ko-KR"/>
        </w:rPr>
        <w:t>Model training using Federated learning is useful in scenarios where data may not be easily collected from Data Producer NF. For example, there may be data privacy/data security requirements where data collection from data producer NFs is not feasible or there can be high signalling load if data is collected from Data Producer NFs that have limited resources available (e.g. NFs supporting a local edge network).</w:t>
      </w:r>
    </w:p>
    <w:p>
      <w:pPr>
        <w:rPr>
          <w:lang w:eastAsia="ko-KR"/>
        </w:rPr>
      </w:pPr>
      <w:r>
        <w:rPr>
          <w:lang w:eastAsia="ko-KR"/>
        </w:rPr>
        <w:lastRenderedPageBreak/>
        <w:t>Federated learning solves this problem by locally training an ML model using data that are locally available and distributing local model parameters to a central model training function that aggregates the model parameters and generates a central ML model.</w:t>
      </w:r>
    </w:p>
    <w:p>
      <w:pPr>
        <w:rPr>
          <w:lang w:eastAsia="ko-KR"/>
        </w:rPr>
      </w:pPr>
      <w:r>
        <w:rPr>
          <w:lang w:eastAsia="ko-KR"/>
        </w:rPr>
        <w:t>The following architecture is proposed to support model training using federated learning.</w:t>
      </w:r>
    </w:p>
    <w:p>
      <w:pPr>
        <w:pStyle w:val="TH"/>
      </w:pPr>
      <w:r>
        <w:object w:dxaOrig="9600" w:dyaOrig="7571">
          <v:shape id="_x0000_i1054" type="#_x0000_t75" style="width:480pt;height:378pt" o:ole="">
            <v:imagedata r:id="rId86" o:title=""/>
          </v:shape>
          <o:OLEObject Type="Embed" ProgID="Visio.Drawing.15" ShapeID="_x0000_i1054" DrawAspect="Content" ObjectID="_1715085469" r:id="rId87"/>
        </w:object>
      </w:r>
    </w:p>
    <w:p>
      <w:pPr>
        <w:pStyle w:val="TF"/>
        <w:rPr>
          <w:lang w:eastAsia="en-US"/>
        </w:rPr>
      </w:pPr>
      <w:r>
        <w:rPr>
          <w:lang w:eastAsia="en-US"/>
        </w:rPr>
        <w:t>Figure 6.23.1-1: Architecture supporting model training using federated learning</w:t>
      </w:r>
    </w:p>
    <w:p>
      <w:pPr>
        <w:rPr>
          <w:lang w:eastAsia="ko-KR"/>
        </w:rPr>
      </w:pPr>
      <w:r>
        <w:rPr>
          <w:lang w:eastAsia="ko-KR"/>
        </w:rPr>
        <w:t>The main functions of the federated learning architecture is as follows:</w:t>
      </w:r>
    </w:p>
    <w:p>
      <w:pPr>
        <w:pStyle w:val="B1"/>
        <w:rPr>
          <w:lang w:eastAsia="ko-KR"/>
        </w:rPr>
      </w:pPr>
      <w:r>
        <w:rPr>
          <w:lang w:eastAsia="ko-KR"/>
        </w:rPr>
        <w:t>-</w:t>
      </w:r>
      <w:r>
        <w:rPr>
          <w:lang w:eastAsia="ko-KR"/>
        </w:rPr>
        <w:tab/>
        <w:t>A central MTLF (that supports FL aggregation) that configures one or more local MTLF(s) (that supports FL participation) with the data that are required to be collected from one or more (local) Data Producer NFs and generates an aggregated ML model based on ML model parameters received from an ML model trained locally from each local MTLF.</w:t>
      </w:r>
    </w:p>
    <w:p>
      <w:pPr>
        <w:pStyle w:val="B1"/>
        <w:rPr>
          <w:lang w:eastAsia="ko-KR"/>
        </w:rPr>
      </w:pPr>
      <w:r>
        <w:rPr>
          <w:lang w:eastAsia="ko-KR"/>
        </w:rPr>
        <w:t>-</w:t>
      </w:r>
      <w:r>
        <w:rPr>
          <w:lang w:eastAsia="ko-KR"/>
        </w:rPr>
        <w:tab/>
        <w:t>One or more local MTLF(s) that support ML model training by collecting data from one or more Data Producer NFs available locally.</w:t>
      </w:r>
    </w:p>
    <w:p>
      <w:pPr>
        <w:pStyle w:val="B1"/>
        <w:rPr>
          <w:lang w:eastAsia="ko-KR"/>
        </w:rPr>
      </w:pPr>
      <w:r>
        <w:rPr>
          <w:lang w:eastAsia="ko-KR"/>
        </w:rPr>
        <w:t>-</w:t>
      </w:r>
      <w:r>
        <w:rPr>
          <w:lang w:eastAsia="ko-KR"/>
        </w:rPr>
        <w:tab/>
        <w:t>A central Analytics Logical Function (AnLF) that discovers the Central MTLF supporting federated learning for model training since not all MTLFs will support Model Training using federated learning. The AnLF can discover the central MTLF on per Analytic ID/Analytic Filter information basis. The NRF includes information in the NF profile whether an MTLF support FL aggregation or FL participation.</w:t>
      </w:r>
    </w:p>
    <w:p>
      <w:pPr>
        <w:rPr>
          <w:lang w:eastAsia="zh-CN"/>
        </w:rPr>
      </w:pPr>
      <w:r>
        <w:rPr>
          <w:lang w:eastAsia="ko-KR"/>
        </w:rPr>
        <w:t xml:space="preserve">Once the AnLF discovers the Central MTLF that suppors FL aggregation, the AnLF will request an ML model for an Analytic ID including ML model filter information that can include an S-NSSAI, area of interest, DNAI and other information. The Central MTLF based on the Analytic ID requested and the ML model filter information determines that the requested ML model requires federated learning and discovers one or more local MTLFs for each data (i.e Event ID) that cannot be collected directly from a Data Producer NF. The central MTLF discovers the local MTLF(s) from the NRF and configures the local MTLF to train a local ML model indicating the data required to be collected by </w:t>
      </w:r>
      <w:r>
        <w:rPr>
          <w:lang w:eastAsia="ko-KR"/>
        </w:rPr>
        <w:lastRenderedPageBreak/>
        <w:t>one or more Data Producer NF(s). The central MTLF then retrieves local ML model parameters from each local MTLF and aggregates gradients/loss factors generating a central ML model that is sent to the AnLF.</w:t>
      </w:r>
    </w:p>
    <w:p>
      <w:pPr>
        <w:pStyle w:val="31"/>
      </w:pPr>
      <w:bookmarkStart w:id="6133" w:name="_Toc101171008"/>
      <w:bookmarkStart w:id="6134" w:name="_Toc31974"/>
      <w:bookmarkStart w:id="6135" w:name="_Toc7560"/>
      <w:bookmarkStart w:id="6136" w:name="_Toc104433240"/>
      <w:bookmarkStart w:id="6137" w:name="_Toc104467396"/>
      <w:bookmarkStart w:id="6138" w:name="_Toc104467696"/>
      <w:bookmarkStart w:id="6139" w:name="_Toc104468032"/>
      <w:r>
        <w:t>6.23.2</w:t>
      </w:r>
      <w:r>
        <w:tab/>
        <w:t>Procedures</w:t>
      </w:r>
      <w:bookmarkEnd w:id="6133"/>
      <w:bookmarkEnd w:id="6134"/>
      <w:bookmarkEnd w:id="6135"/>
      <w:bookmarkEnd w:id="6136"/>
      <w:bookmarkEnd w:id="6137"/>
      <w:bookmarkEnd w:id="6138"/>
      <w:bookmarkEnd w:id="6139"/>
    </w:p>
    <w:p>
      <w:pPr>
        <w:pStyle w:val="EditorsNote"/>
        <w:rPr>
          <w:del w:id="6140" w:author="S2-2205070" w:date="2022-05-25T14:59:00Z"/>
          <w:lang w:eastAsia="en-US"/>
        </w:rPr>
      </w:pPr>
      <w:del w:id="6141" w:author="S2-2205070" w:date="2022-05-25T14:59:00Z">
        <w:r>
          <w:delText>Editor's note:</w:delText>
        </w:r>
        <w:r>
          <w:tab/>
          <w:delText>This clause describes high-level procedures and information flows for the solution.</w:delText>
        </w:r>
      </w:del>
    </w:p>
    <w:p>
      <w:pPr>
        <w:rPr>
          <w:lang w:eastAsia="ko-KR"/>
        </w:rPr>
      </w:pPr>
      <w:r>
        <w:rPr>
          <w:lang w:eastAsia="ko-KR"/>
        </w:rPr>
        <w:t>A detailed procedure is provided below:</w:t>
      </w:r>
    </w:p>
    <w:p>
      <w:pPr>
        <w:pStyle w:val="TH"/>
      </w:pPr>
      <w:r>
        <w:object w:dxaOrig="9502" w:dyaOrig="7145">
          <v:shape id="_x0000_i1055" type="#_x0000_t75" style="width:474pt;height:5in" o:ole="">
            <v:imagedata r:id="rId88" o:title=""/>
          </v:shape>
          <o:OLEObject Type="Embed" ProgID="Visio.Drawing.15" ShapeID="_x0000_i1055" DrawAspect="Content" ObjectID="_1715085470" r:id="rId89"/>
        </w:object>
      </w:r>
    </w:p>
    <w:p>
      <w:pPr>
        <w:pStyle w:val="TF"/>
        <w:rPr>
          <w:lang w:eastAsia="zh-CN"/>
        </w:rPr>
      </w:pPr>
      <w:r>
        <w:rPr>
          <w:lang w:eastAsia="zh-CN"/>
        </w:rPr>
        <w:t>Figure 6.23.2-1: Support of model training using federated learning</w:t>
      </w:r>
    </w:p>
    <w:p>
      <w:pPr>
        <w:pStyle w:val="B1"/>
        <w:rPr>
          <w:lang w:eastAsia="zh-CN"/>
        </w:rPr>
      </w:pPr>
      <w:r>
        <w:rPr>
          <w:lang w:eastAsia="zh-CN"/>
        </w:rPr>
        <w:t>0.</w:t>
      </w:r>
      <w:r>
        <w:rPr>
          <w:lang w:eastAsia="zh-CN"/>
        </w:rPr>
        <w:tab/>
        <w:t>An AnLF NWDAF receives a request from a consumer NF. The request includes an Analytics ID and analytic filter information as described in TS 23.288 [5].</w:t>
      </w:r>
    </w:p>
    <w:p>
      <w:pPr>
        <w:pStyle w:val="B1"/>
        <w:rPr>
          <w:lang w:eastAsia="zh-CN"/>
        </w:rPr>
      </w:pPr>
      <w:r>
        <w:rPr>
          <w:lang w:eastAsia="zh-CN"/>
        </w:rPr>
        <w:t>1.</w:t>
      </w:r>
      <w:r>
        <w:rPr>
          <w:lang w:eastAsia="zh-CN"/>
        </w:rPr>
        <w:tab/>
        <w:t>[conditional]The AnLF determines the central MTLF. The AnLF may determine that a Central MTLF supporting federated learning is required.</w:t>
      </w:r>
    </w:p>
    <w:p>
      <w:pPr>
        <w:pStyle w:val="B1"/>
        <w:rPr>
          <w:lang w:eastAsia="zh-CN"/>
        </w:rPr>
      </w:pPr>
      <w:r>
        <w:rPr>
          <w:lang w:eastAsia="zh-CN"/>
        </w:rPr>
        <w:t>2.</w:t>
      </w:r>
      <w:r>
        <w:rPr>
          <w:lang w:eastAsia="zh-CN"/>
        </w:rPr>
        <w:tab/>
        <w:t>[conditional]The AnLF discovers the central MTLF from the NRF by invoking an Nnrf_NFDiscovery_Request including the Analytic ID, service area</w:t>
      </w:r>
      <w:ins w:id="6142" w:author="S2-2205107" w:date="2022-05-25T19:06:00Z">
        <w:r>
          <w:rPr>
            <w:lang w:eastAsia="zh-CN"/>
          </w:rPr>
          <w:t xml:space="preserve">, MTLF that </w:t>
        </w:r>
        <w:r>
          <w:rPr>
            <w:lang w:eastAsia="ko-KR"/>
          </w:rPr>
          <w:t>supports FL aggregation capability</w:t>
        </w:r>
        <w:r>
          <w:rPr>
            <w:lang w:eastAsia="zh-CN"/>
          </w:rPr>
          <w:t>.</w:t>
        </w:r>
      </w:ins>
      <w:del w:id="6143" w:author="S2-2205107" w:date="2022-05-25T19:06:00Z">
        <w:r>
          <w:rPr>
            <w:lang w:eastAsia="zh-CN"/>
          </w:rPr>
          <w:delText>.</w:delText>
        </w:r>
      </w:del>
    </w:p>
    <w:p>
      <w:pPr>
        <w:pStyle w:val="NO"/>
        <w:rPr>
          <w:ins w:id="6144" w:author="S2-2205111" w:date="2022-05-25T19:34:00Z"/>
          <w:lang w:eastAsia="zh-CN"/>
        </w:rPr>
      </w:pPr>
      <w:ins w:id="6145" w:author="S2-2205111" w:date="2022-05-25T19:34:00Z">
        <w:r>
          <w:rPr>
            <w:lang w:eastAsia="zh-CN"/>
          </w:rPr>
          <w:t>NOTE:</w:t>
        </w:r>
        <w:r>
          <w:rPr>
            <w:lang w:eastAsia="zh-CN"/>
          </w:rPr>
          <w:tab/>
          <w:t>The service area may be needed in case in a network deployment a specific service area, the MTLF is configured to support model training using federated learning.</w:t>
        </w:r>
      </w:ins>
    </w:p>
    <w:p>
      <w:pPr>
        <w:pStyle w:val="EditorsNote"/>
        <w:rPr>
          <w:del w:id="6146" w:author="S2-2205111" w:date="2022-05-25T19:34:00Z"/>
          <w:rStyle w:val="EditorsNoteChar"/>
          <w:lang w:eastAsia="en-US"/>
        </w:rPr>
      </w:pPr>
      <w:del w:id="6147" w:author="S2-2205111" w:date="2022-05-25T19:34:00Z">
        <w:r>
          <w:delText>Editor's note:</w:delText>
        </w:r>
        <w:r>
          <w:tab/>
          <w:delText>It is FFS if the AnLF needs to provide additional information to discover an MTLF supporting Federating Learning.</w:delText>
        </w:r>
      </w:del>
    </w:p>
    <w:p>
      <w:pPr>
        <w:pStyle w:val="B1"/>
        <w:rPr>
          <w:lang w:eastAsia="zh-CN"/>
        </w:rPr>
      </w:pPr>
      <w:r>
        <w:rPr>
          <w:lang w:eastAsia="zh-CN"/>
        </w:rPr>
        <w:t>3.</w:t>
      </w:r>
      <w:r>
        <w:rPr>
          <w:lang w:eastAsia="zh-CN"/>
        </w:rPr>
        <w:tab/>
        <w:t>[conditional]The AnLF receives from the NRF the NF ID of the central MTLF.</w:t>
      </w:r>
    </w:p>
    <w:p>
      <w:pPr>
        <w:pStyle w:val="B1"/>
        <w:rPr>
          <w:lang w:eastAsia="zh-CN"/>
        </w:rPr>
      </w:pPr>
      <w:r>
        <w:rPr>
          <w:lang w:eastAsia="zh-CN"/>
        </w:rPr>
        <w:t>4.</w:t>
      </w:r>
      <w:r>
        <w:rPr>
          <w:lang w:eastAsia="zh-CN"/>
        </w:rPr>
        <w:tab/>
        <w:t>[conditional]The AnLF sends a subscription request to the central MTLF including Analytic ID and ML model filter information as described in TS 23.288 [5].</w:t>
      </w:r>
    </w:p>
    <w:p>
      <w:pPr>
        <w:pStyle w:val="B1"/>
        <w:rPr>
          <w:lang w:eastAsia="zh-CN"/>
        </w:rPr>
      </w:pPr>
      <w:r>
        <w:rPr>
          <w:lang w:eastAsia="zh-CN"/>
        </w:rPr>
        <w:t>5.</w:t>
      </w:r>
      <w:r>
        <w:rPr>
          <w:lang w:eastAsia="zh-CN"/>
        </w:rPr>
        <w:tab/>
        <w:t>The central MTLF determines that federated learning is required. The MTLF may determine such information if:</w:t>
      </w:r>
    </w:p>
    <w:p>
      <w:pPr>
        <w:pStyle w:val="B2"/>
        <w:rPr>
          <w:lang w:eastAsia="zh-CN"/>
        </w:rPr>
      </w:pPr>
      <w:r>
        <w:rPr>
          <w:lang w:eastAsia="zh-CN"/>
        </w:rPr>
        <w:t>-</w:t>
      </w:r>
      <w:r>
        <w:rPr>
          <w:lang w:eastAsia="zh-CN"/>
        </w:rPr>
        <w:tab/>
        <w:t>Data (corresponding to an Event ID) cannot be collected directly from an NF (based on local configuration)</w:t>
      </w:r>
    </w:p>
    <w:p>
      <w:pPr>
        <w:pStyle w:val="B2"/>
        <w:rPr>
          <w:lang w:eastAsia="zh-CN"/>
        </w:rPr>
      </w:pPr>
      <w:r>
        <w:rPr>
          <w:lang w:eastAsia="zh-CN"/>
        </w:rPr>
        <w:t>-</w:t>
      </w:r>
      <w:r>
        <w:rPr>
          <w:lang w:eastAsia="zh-CN"/>
        </w:rPr>
        <w:tab/>
        <w:t>The request for analytics information is for a DNAI where federated learning is required.</w:t>
      </w:r>
    </w:p>
    <w:p>
      <w:pPr>
        <w:pStyle w:val="B2"/>
        <w:rPr>
          <w:lang w:eastAsia="zh-CN"/>
        </w:rPr>
      </w:pPr>
      <w:r>
        <w:rPr>
          <w:lang w:eastAsia="zh-CN"/>
        </w:rPr>
        <w:lastRenderedPageBreak/>
        <w:t>-</w:t>
      </w:r>
      <w:r>
        <w:rPr>
          <w:lang w:eastAsia="zh-CN"/>
        </w:rPr>
        <w:tab/>
        <w:t>The request for analytics information is for a service area where federated learning is required.</w:t>
      </w:r>
    </w:p>
    <w:p>
      <w:pPr>
        <w:pStyle w:val="EditorsNote"/>
        <w:rPr>
          <w:del w:id="6148" w:author="S2-2205111" w:date="2022-05-25T19:37:00Z"/>
          <w:lang w:eastAsia="en-US"/>
        </w:rPr>
      </w:pPr>
      <w:del w:id="6149" w:author="S2-2205111" w:date="2022-05-25T19:37:00Z">
        <w:r>
          <w:delText>Editor's note:</w:delText>
        </w:r>
        <w:r>
          <w:tab/>
          <w:delText>How the central MTLF decides to initiate an FL round i.e. trigger conditions to initiate an FL round is for FFS.</w:delText>
        </w:r>
      </w:del>
    </w:p>
    <w:p>
      <w:pPr>
        <w:pStyle w:val="B1"/>
        <w:rPr>
          <w:lang w:eastAsia="zh-CN"/>
        </w:rPr>
      </w:pPr>
      <w:r>
        <w:rPr>
          <w:lang w:eastAsia="zh-CN"/>
        </w:rPr>
        <w:t>6.</w:t>
      </w:r>
      <w:r>
        <w:rPr>
          <w:lang w:eastAsia="zh-CN"/>
        </w:rPr>
        <w:tab/>
        <w:t>The central MTLF discovers the local MTLF for federated learning. The determination is based on the training data (i.e. Event ID) required by the local MTLF to train the local ML Model.</w:t>
      </w:r>
    </w:p>
    <w:p>
      <w:pPr>
        <w:pStyle w:val="B1"/>
        <w:rPr>
          <w:lang w:eastAsia="zh-CN"/>
        </w:rPr>
      </w:pPr>
      <w:r>
        <w:rPr>
          <w:lang w:eastAsia="zh-CN"/>
        </w:rPr>
        <w:t>7.</w:t>
      </w:r>
      <w:r>
        <w:rPr>
          <w:lang w:eastAsia="zh-CN"/>
        </w:rPr>
        <w:tab/>
        <w:t xml:space="preserve">The central MTLF discovers the local MTLF from the NRF by invoking an Nnrf_NFDiscovery_Request including the Analytic ID, </w:t>
      </w:r>
      <w:del w:id="6150" w:author="S2-2205111" w:date="2022-05-25T19:37:00Z">
        <w:r>
          <w:rPr>
            <w:lang w:eastAsia="zh-CN"/>
          </w:rPr>
          <w:delText xml:space="preserve">Event ID, </w:delText>
        </w:r>
      </w:del>
      <w:r>
        <w:rPr>
          <w:lang w:eastAsia="zh-CN"/>
        </w:rPr>
        <w:t>service area and an indication that the MTLF supporting FL participation for ML model training.</w:t>
      </w:r>
    </w:p>
    <w:p>
      <w:pPr>
        <w:pStyle w:val="EditorsNote"/>
        <w:rPr>
          <w:del w:id="6151" w:author="S2-2205111" w:date="2022-05-25T19:38:00Z"/>
          <w:rStyle w:val="EditorsNoteChar"/>
          <w:lang w:eastAsia="en-US"/>
        </w:rPr>
      </w:pPr>
      <w:del w:id="6152" w:author="S2-2205111" w:date="2022-05-25T19:38:00Z">
        <w:r>
          <w:delText>Editor's note:</w:delText>
        </w:r>
        <w:r>
          <w:tab/>
          <w:delText>Whether Event ID is needed for local MTLF discovery is FFS.</w:delText>
        </w:r>
      </w:del>
    </w:p>
    <w:p>
      <w:pPr>
        <w:pStyle w:val="B1"/>
        <w:rPr>
          <w:lang w:eastAsia="zh-CN"/>
        </w:rPr>
      </w:pPr>
      <w:r>
        <w:rPr>
          <w:lang w:eastAsia="zh-CN"/>
        </w:rPr>
        <w:t>8.</w:t>
      </w:r>
      <w:r>
        <w:rPr>
          <w:lang w:eastAsia="zh-CN"/>
        </w:rPr>
        <w:tab/>
        <w:t>The AnLF receives from the NRF the NF ID of the local MTLF(s).</w:t>
      </w:r>
    </w:p>
    <w:p>
      <w:pPr>
        <w:pStyle w:val="B1"/>
        <w:rPr>
          <w:lang w:eastAsia="zh-CN"/>
        </w:rPr>
      </w:pPr>
      <w:r>
        <w:rPr>
          <w:lang w:eastAsia="zh-CN"/>
        </w:rPr>
        <w:t>9a.-9b.</w:t>
      </w:r>
      <w:r>
        <w:rPr>
          <w:lang w:eastAsia="zh-CN"/>
        </w:rPr>
        <w:tab/>
        <w:t>The central MTLF configures the local MTLF(s) to train a local ML model using data from one or more data producer NFs corresponding to the Event ID(s) required. The central MTLF includes in the request to the local MTLF the Analytic ID of the ML model required.</w:t>
      </w:r>
      <w:ins w:id="6153" w:author="S2-2205111" w:date="2022-05-25T19:38:00Z">
        <w:r>
          <w:rPr>
            <w:lang w:eastAsia="zh-CN"/>
          </w:rPr>
          <w:t xml:space="preserve"> The procedure for local configuration is shown in Figure 6.23.2-2.</w:t>
        </w:r>
      </w:ins>
    </w:p>
    <w:p>
      <w:pPr>
        <w:pStyle w:val="EditorsNote"/>
        <w:rPr>
          <w:del w:id="6154" w:author="S2-2205111" w:date="2022-05-25T19:38:00Z"/>
          <w:rStyle w:val="EditorsNoteChar"/>
          <w:lang w:eastAsia="en-US"/>
        </w:rPr>
      </w:pPr>
      <w:del w:id="6155" w:author="S2-2205111" w:date="2022-05-25T19:38:00Z">
        <w:r>
          <w:delText>Editor's note:</w:delText>
        </w:r>
        <w:r>
          <w:tab/>
          <w:delText>Further details on the local MTLF configuration are FFS.</w:delText>
        </w:r>
      </w:del>
    </w:p>
    <w:p>
      <w:pPr>
        <w:pStyle w:val="B1"/>
        <w:rPr>
          <w:lang w:eastAsia="zh-CN"/>
        </w:rPr>
      </w:pPr>
      <w:r>
        <w:rPr>
          <w:lang w:eastAsia="zh-CN"/>
        </w:rPr>
        <w:t>10a.10b.</w:t>
      </w:r>
      <w:r>
        <w:rPr>
          <w:lang w:eastAsia="zh-CN"/>
        </w:rPr>
        <w:tab/>
        <w:t>Each local MTLF collects data and locally trains an ML model</w:t>
      </w:r>
    </w:p>
    <w:p>
      <w:pPr>
        <w:pStyle w:val="B1"/>
        <w:rPr>
          <w:lang w:eastAsia="zh-CN"/>
        </w:rPr>
      </w:pPr>
      <w:r>
        <w:rPr>
          <w:lang w:eastAsia="zh-CN"/>
        </w:rPr>
        <w:t>11a-11b.</w:t>
      </w:r>
      <w:r>
        <w:rPr>
          <w:lang w:eastAsia="zh-CN"/>
        </w:rPr>
        <w:tab/>
        <w:t>The central MTLF and local MTLF(s) exchange ML model parameters that allows aggregation of gradients and loss factors from each local ML model. Steps 11a and 11b are ML model specific and out of scope of 3GPP.</w:t>
      </w:r>
    </w:p>
    <w:p>
      <w:pPr>
        <w:pStyle w:val="NO"/>
        <w:overflowPunct/>
        <w:autoSpaceDE/>
        <w:autoSpaceDN/>
        <w:adjustRightInd/>
        <w:textAlignment w:val="auto"/>
        <w:rPr>
          <w:lang w:eastAsia="en-US"/>
        </w:rPr>
      </w:pPr>
      <w:r>
        <w:rPr>
          <w:lang w:eastAsia="en-US"/>
        </w:rPr>
        <w:t>NOTE:</w:t>
      </w:r>
      <w:r>
        <w:rPr>
          <w:lang w:eastAsia="en-US"/>
        </w:rPr>
        <w:tab/>
        <w:t>Steps 10a through 11b are iterative and continue until the central MTLF determines that the generated ML model can be used by the AnLF (e.g. reached the required confidence level).</w:t>
      </w:r>
    </w:p>
    <w:p>
      <w:pPr>
        <w:pStyle w:val="B1"/>
        <w:rPr>
          <w:lang w:eastAsia="zh-CN"/>
        </w:rPr>
      </w:pPr>
      <w:r>
        <w:rPr>
          <w:lang w:eastAsia="zh-CN"/>
        </w:rPr>
        <w:t>12.</w:t>
      </w:r>
      <w:r>
        <w:rPr>
          <w:lang w:eastAsia="zh-CN"/>
        </w:rPr>
        <w:tab/>
        <w:t>The MTLF updates its central trained model using the aggregated model parameters</w:t>
      </w:r>
    </w:p>
    <w:p>
      <w:pPr>
        <w:pStyle w:val="B1"/>
        <w:rPr>
          <w:lang w:eastAsia="zh-CN"/>
        </w:rPr>
      </w:pPr>
      <w:r>
        <w:rPr>
          <w:lang w:eastAsia="zh-CN"/>
        </w:rPr>
        <w:t>13.</w:t>
      </w:r>
      <w:r>
        <w:rPr>
          <w:lang w:eastAsia="zh-CN"/>
        </w:rPr>
        <w:tab/>
        <w:t>The MTLF indicates to the AnLF that a trained model is available.</w:t>
      </w:r>
    </w:p>
    <w:bookmarkStart w:id="6156" w:name="_Toc101171009"/>
    <w:bookmarkStart w:id="6157" w:name="_Toc19879"/>
    <w:p>
      <w:pPr>
        <w:pStyle w:val="TF"/>
        <w:rPr>
          <w:ins w:id="6158" w:author="S2-2205111" w:date="2022-05-25T19:40:00Z"/>
          <w:lang w:eastAsia="ko-KR"/>
        </w:rPr>
      </w:pPr>
      <w:ins w:id="6159" w:author="S2-2205111" w:date="2022-05-25T19:40:00Z">
        <w:r>
          <w:object w:dxaOrig="9556" w:dyaOrig="10647">
            <v:shape id="_x0000_i1056" type="#_x0000_t75" style="width:480pt;height:534pt" o:ole="">
              <v:imagedata r:id="rId90" o:title=""/>
            </v:shape>
            <o:OLEObject Type="Embed" ProgID="Visio.Drawing.15" ShapeID="_x0000_i1056" DrawAspect="Content" ObjectID="_1715085471" r:id="rId91"/>
          </w:object>
        </w:r>
      </w:ins>
    </w:p>
    <w:p>
      <w:pPr>
        <w:pStyle w:val="TF"/>
        <w:rPr>
          <w:ins w:id="6160" w:author="S2-2205111" w:date="2022-05-25T19:40:00Z"/>
          <w:lang w:eastAsia="ko-KR"/>
        </w:rPr>
      </w:pPr>
      <w:ins w:id="6161" w:author="S2-2205111" w:date="2022-05-25T19:40:00Z">
        <w:r>
          <w:rPr>
            <w:lang w:eastAsia="ko-KR"/>
          </w:rPr>
          <w:t>Figure 6.23.2-2: Support of FL between central and local MTLFs</w:t>
        </w:r>
      </w:ins>
    </w:p>
    <w:p>
      <w:pPr>
        <w:pStyle w:val="B1"/>
        <w:rPr>
          <w:ins w:id="6162" w:author="S2-2205111" w:date="2022-05-25T19:40:00Z"/>
          <w:rFonts w:eastAsia="等线"/>
          <w:lang w:val="en-US" w:eastAsia="zh-CN"/>
        </w:rPr>
      </w:pPr>
      <w:ins w:id="6163" w:author="S2-2205111" w:date="2022-05-25T19:40:00Z">
        <w:r>
          <w:rPr>
            <w:rFonts w:eastAsia="等线"/>
            <w:lang w:val="en-US" w:eastAsia="zh-CN"/>
          </w:rPr>
          <w:t>1.</w:t>
        </w:r>
        <w:r>
          <w:rPr>
            <w:rFonts w:eastAsia="等线"/>
            <w:lang w:val="en-US" w:eastAsia="zh-CN"/>
          </w:rPr>
          <w:tab/>
        </w:r>
        <w:r>
          <w:rPr>
            <w:rFonts w:eastAsia="等线"/>
            <w:lang w:val="en-US" w:eastAsia="zh-CN"/>
            <w:rPrChange w:id="6164" w:author="Rapporteur" w:date="2022-05-26T01:30:00Z">
              <w:rPr>
                <w:rFonts w:eastAsia="等线"/>
                <w:highlight w:val="green"/>
                <w:lang w:val="en-US" w:eastAsia="zh-CN"/>
              </w:rPr>
            </w:rPrChange>
          </w:rPr>
          <w:t>The central MTLF determines if horizontal or vertical FL takes place based on the analytic ID.</w:t>
        </w:r>
        <w:r>
          <w:rPr>
            <w:rFonts w:eastAsia="等线"/>
            <w:lang w:val="en-US" w:eastAsia="zh-CN"/>
          </w:rPr>
          <w:t xml:space="preserve">The Central MTLF determines th local MTLF(s) for federated learning as described in steps 6-8 of Figure 6.23.2-1. </w:t>
        </w:r>
        <w:r>
          <w:rPr>
            <w:rFonts w:eastAsia="等线"/>
            <w:lang w:val="en-US" w:eastAsia="zh-CN"/>
            <w:rPrChange w:id="6165" w:author="Rapporteur" w:date="2022-05-26T01:30:00Z">
              <w:rPr>
                <w:rFonts w:eastAsia="等线"/>
                <w:highlight w:val="green"/>
                <w:lang w:val="en-US" w:eastAsia="zh-CN"/>
              </w:rPr>
            </w:rPrChange>
          </w:rPr>
          <w:t>The central MTLF determines if horizontal or vertical FL takes place based on the analytic ID.</w:t>
        </w:r>
      </w:ins>
    </w:p>
    <w:p>
      <w:pPr>
        <w:pStyle w:val="B1"/>
        <w:rPr>
          <w:ins w:id="6166" w:author="S2-2205111" w:date="2022-05-25T19:40:00Z"/>
          <w:rFonts w:eastAsia="等线"/>
          <w:lang w:val="en-US" w:eastAsia="zh-CN"/>
        </w:rPr>
      </w:pPr>
      <w:ins w:id="6167" w:author="S2-2205111" w:date="2022-05-25T19:40:00Z">
        <w:r>
          <w:rPr>
            <w:rFonts w:eastAsia="等线"/>
            <w:lang w:val="en-US" w:eastAsia="zh-CN"/>
          </w:rPr>
          <w:t>2.</w:t>
        </w:r>
        <w:r>
          <w:rPr>
            <w:rFonts w:eastAsia="等线"/>
            <w:lang w:val="en-US" w:eastAsia="zh-CN"/>
          </w:rPr>
          <w:tab/>
          <w:t xml:space="preserve">The Central MTLF sends a request for federated learning to MTLF 1 where the request includes, an Analytic ID of the model required, one or more of the following Event ID(s) needed, service area. </w:t>
        </w:r>
      </w:ins>
    </w:p>
    <w:p>
      <w:pPr>
        <w:pStyle w:val="B1"/>
        <w:rPr>
          <w:ins w:id="6168" w:author="S2-2205111" w:date="2022-05-25T19:40:00Z"/>
          <w:rFonts w:eastAsia="等线"/>
          <w:lang w:val="en-US" w:eastAsia="zh-CN"/>
        </w:rPr>
      </w:pPr>
      <w:ins w:id="6169" w:author="S2-2205111" w:date="2022-05-25T19:40:00Z">
        <w:r>
          <w:rPr>
            <w:rFonts w:eastAsia="等线"/>
            <w:lang w:val="en-US" w:eastAsia="zh-CN"/>
          </w:rPr>
          <w:t>3.</w:t>
        </w:r>
        <w:del w:id="6170" w:author="Rapporteur" w:date="2022-05-26T01:30:00Z">
          <w:r>
            <w:rPr>
              <w:rFonts w:eastAsia="等线"/>
              <w:lang w:val="en-US" w:eastAsia="zh-CN"/>
            </w:rPr>
            <w:delText xml:space="preserve"> </w:delText>
          </w:r>
        </w:del>
      </w:ins>
      <w:ins w:id="6171" w:author="Rapporteur" w:date="2022-05-26T01:30:00Z">
        <w:r>
          <w:rPr>
            <w:rFonts w:eastAsia="等线"/>
            <w:lang w:val="en-US" w:eastAsia="zh-CN"/>
          </w:rPr>
          <w:tab/>
        </w:r>
      </w:ins>
      <w:ins w:id="6172" w:author="S2-2205111" w:date="2022-05-25T19:40:00Z">
        <w:r>
          <w:rPr>
            <w:rFonts w:eastAsia="等线"/>
            <w:lang w:val="en-US" w:eastAsia="zh-CN"/>
          </w:rPr>
          <w:t>The MTLF aggregator repeats step 2 for MTLF 2.</w:t>
        </w:r>
      </w:ins>
    </w:p>
    <w:p>
      <w:pPr>
        <w:pStyle w:val="B1"/>
        <w:rPr>
          <w:ins w:id="6173" w:author="S2-2205111" w:date="2022-05-25T19:40:00Z"/>
          <w:rFonts w:eastAsia="等线"/>
          <w:lang w:val="en-US" w:eastAsia="zh-CN"/>
        </w:rPr>
      </w:pPr>
      <w:ins w:id="6174" w:author="S2-2205111" w:date="2022-05-25T19:40:00Z">
        <w:r>
          <w:rPr>
            <w:rFonts w:eastAsia="等线"/>
            <w:lang w:val="en-US" w:eastAsia="zh-CN"/>
          </w:rPr>
          <w:t>5.</w:t>
        </w:r>
        <w:r>
          <w:rPr>
            <w:rFonts w:eastAsia="等线"/>
            <w:lang w:val="en-US" w:eastAsia="zh-CN"/>
          </w:rPr>
          <w:tab/>
          <w:t>MTLF 1 performs data collection and provides model parameters</w:t>
        </w:r>
        <w:del w:id="6175" w:author="Rapporteur" w:date="2022-05-26T03:01:00Z">
          <w:r>
            <w:rPr>
              <w:rFonts w:eastAsia="等线"/>
              <w:lang w:val="en-US" w:eastAsia="zh-CN"/>
            </w:rPr>
            <w:delText xml:space="preserve"> </w:delText>
          </w:r>
        </w:del>
        <w:r>
          <w:rPr>
            <w:rFonts w:eastAsia="等线"/>
            <w:lang w:val="en-US" w:eastAsia="zh-CN"/>
          </w:rPr>
          <w:t xml:space="preserve"> to the Central MTLF aggregator. </w:t>
        </w:r>
      </w:ins>
    </w:p>
    <w:p>
      <w:pPr>
        <w:pStyle w:val="B1"/>
        <w:rPr>
          <w:ins w:id="6176" w:author="S2-2205111" w:date="2022-05-25T19:40:00Z"/>
          <w:rFonts w:eastAsia="等线"/>
          <w:lang w:val="en-US" w:eastAsia="zh-CN"/>
        </w:rPr>
      </w:pPr>
      <w:ins w:id="6177" w:author="S2-2205111" w:date="2022-05-25T19:40:00Z">
        <w:r>
          <w:rPr>
            <w:rFonts w:eastAsia="等线"/>
            <w:lang w:val="en-US" w:eastAsia="zh-CN"/>
          </w:rPr>
          <w:t>6.</w:t>
        </w:r>
        <w:r>
          <w:rPr>
            <w:rFonts w:eastAsia="等线"/>
            <w:lang w:val="en-US" w:eastAsia="zh-CN"/>
          </w:rPr>
          <w:tab/>
          <w:t xml:space="preserve">MTLF 2 </w:t>
        </w:r>
        <w:del w:id="6178" w:author="Rapporteur" w:date="2022-05-26T03:01:00Z">
          <w:r>
            <w:rPr>
              <w:rFonts w:eastAsia="等线"/>
              <w:lang w:val="en-US" w:eastAsia="zh-CN"/>
            </w:rPr>
            <w:delText xml:space="preserve"> </w:delText>
          </w:r>
        </w:del>
        <w:r>
          <w:rPr>
            <w:rFonts w:eastAsia="等线"/>
            <w:lang w:val="en-US" w:eastAsia="zh-CN"/>
          </w:rPr>
          <w:t xml:space="preserve">performs data collection and provides model parameters </w:t>
        </w:r>
        <w:del w:id="6179" w:author="Rapporteur" w:date="2022-05-26T03:01:00Z">
          <w:r>
            <w:rPr>
              <w:rFonts w:eastAsia="等线"/>
              <w:lang w:val="en-US" w:eastAsia="zh-CN"/>
            </w:rPr>
            <w:delText xml:space="preserve"> </w:delText>
          </w:r>
        </w:del>
        <w:r>
          <w:rPr>
            <w:rFonts w:eastAsia="等线"/>
            <w:lang w:val="en-US" w:eastAsia="zh-CN"/>
          </w:rPr>
          <w:t xml:space="preserve">to the Central MTLF. </w:t>
        </w:r>
      </w:ins>
    </w:p>
    <w:p>
      <w:pPr>
        <w:pStyle w:val="B1"/>
        <w:rPr>
          <w:ins w:id="6180" w:author="S2-2205111" w:date="2022-05-25T19:40:00Z"/>
          <w:lang w:eastAsia="zh-CN"/>
        </w:rPr>
      </w:pPr>
      <w:ins w:id="6181" w:author="S2-2205111" w:date="2022-05-25T19:40:00Z">
        <w:r>
          <w:rPr>
            <w:rFonts w:eastAsia="等线"/>
            <w:lang w:val="en-US" w:eastAsia="zh-CN"/>
          </w:rPr>
          <w:t>7.</w:t>
        </w:r>
        <w:r>
          <w:rPr>
            <w:rFonts w:eastAsia="等线"/>
            <w:lang w:val="en-US" w:eastAsia="zh-CN"/>
          </w:rPr>
          <w:tab/>
          <w:t>The Central MTLF calculates aggregated model parameters.</w:t>
        </w:r>
      </w:ins>
    </w:p>
    <w:p>
      <w:pPr>
        <w:pStyle w:val="31"/>
        <w:rPr>
          <w:lang w:eastAsia="zh-CN"/>
        </w:rPr>
      </w:pPr>
      <w:bookmarkStart w:id="6182" w:name="_Toc5746"/>
      <w:bookmarkStart w:id="6183" w:name="_Toc104433241"/>
      <w:bookmarkStart w:id="6184" w:name="_Toc104467397"/>
      <w:bookmarkStart w:id="6185" w:name="_Toc104467697"/>
      <w:bookmarkStart w:id="6186" w:name="_Toc104468033"/>
      <w:r>
        <w:rPr>
          <w:lang w:eastAsia="zh-CN"/>
        </w:rPr>
        <w:lastRenderedPageBreak/>
        <w:t>6.23.3</w:t>
      </w:r>
      <w:r>
        <w:rPr>
          <w:lang w:eastAsia="zh-CN"/>
        </w:rPr>
        <w:tab/>
      </w:r>
      <w:r>
        <w:t xml:space="preserve">Impacts on </w:t>
      </w:r>
      <w:r>
        <w:rPr>
          <w:lang w:eastAsia="zh-CN"/>
        </w:rPr>
        <w:t>services,</w:t>
      </w:r>
      <w:r>
        <w:t xml:space="preserve"> entities and interfaces</w:t>
      </w:r>
      <w:bookmarkEnd w:id="6156"/>
      <w:bookmarkEnd w:id="6157"/>
      <w:bookmarkEnd w:id="6182"/>
      <w:bookmarkEnd w:id="6183"/>
      <w:bookmarkEnd w:id="6184"/>
      <w:bookmarkEnd w:id="6185"/>
      <w:bookmarkEnd w:id="6186"/>
    </w:p>
    <w:p>
      <w:pPr>
        <w:pStyle w:val="EditorsNote"/>
        <w:rPr>
          <w:del w:id="6187" w:author="S2-2205070" w:date="2022-05-25T14:59:00Z"/>
          <w:lang w:eastAsia="en-US"/>
        </w:rPr>
      </w:pPr>
      <w:del w:id="6188" w:author="S2-2205070" w:date="2022-05-25T14:59:00Z">
        <w:r>
          <w:delText>Editor's note:</w:delText>
        </w:r>
        <w:r>
          <w:tab/>
          <w:delText>This clause captures impacts on existing 3GPP nodes and functional elements.</w:delText>
        </w:r>
      </w:del>
    </w:p>
    <w:p>
      <w:pPr>
        <w:pStyle w:val="B1"/>
      </w:pPr>
      <w:r>
        <w:t>-</w:t>
      </w:r>
      <w:r>
        <w:tab/>
        <w:t>Discovery and selection of local MTLF for model training using federated learning</w:t>
      </w:r>
    </w:p>
    <w:p>
      <w:pPr>
        <w:pStyle w:val="21"/>
      </w:pPr>
      <w:bookmarkStart w:id="6189" w:name="_Toc101171010"/>
      <w:bookmarkStart w:id="6190" w:name="_Toc23303"/>
      <w:bookmarkStart w:id="6191" w:name="_Toc4528"/>
      <w:bookmarkStart w:id="6192" w:name="_Toc104433242"/>
      <w:bookmarkStart w:id="6193" w:name="_Toc104467398"/>
      <w:bookmarkStart w:id="6194" w:name="_Toc104467698"/>
      <w:bookmarkStart w:id="6195" w:name="_Toc104468034"/>
      <w:r>
        <w:rPr>
          <w:lang w:eastAsia="zh-CN"/>
        </w:rPr>
        <w:t>6.24</w:t>
      </w:r>
      <w:r>
        <w:rPr>
          <w:lang w:eastAsia="ko-KR"/>
        </w:rPr>
        <w:tab/>
      </w:r>
      <w:r>
        <w:t>Solution</w:t>
      </w:r>
      <w:r>
        <w:rPr>
          <w:lang w:eastAsia="zh-CN"/>
        </w:rPr>
        <w:t xml:space="preserve"> #24</w:t>
      </w:r>
      <w:r>
        <w:t>: Horizontal Federated Learning among Multiple NWDAFs</w:t>
      </w:r>
      <w:bookmarkEnd w:id="6189"/>
      <w:bookmarkEnd w:id="6190"/>
      <w:bookmarkEnd w:id="6191"/>
      <w:bookmarkEnd w:id="6192"/>
      <w:bookmarkEnd w:id="6193"/>
      <w:bookmarkEnd w:id="6194"/>
      <w:bookmarkEnd w:id="6195"/>
    </w:p>
    <w:p>
      <w:pPr>
        <w:pStyle w:val="31"/>
      </w:pPr>
      <w:bookmarkStart w:id="6196" w:name="_Toc22064"/>
      <w:bookmarkStart w:id="6197" w:name="_Toc101171011"/>
      <w:bookmarkStart w:id="6198" w:name="_Toc19380"/>
      <w:bookmarkStart w:id="6199" w:name="_Toc104433243"/>
      <w:bookmarkStart w:id="6200" w:name="_Toc104467399"/>
      <w:bookmarkStart w:id="6201" w:name="_Toc104467699"/>
      <w:bookmarkStart w:id="6202" w:name="_Toc104468035"/>
      <w:r>
        <w:t>6.24.1</w:t>
      </w:r>
      <w:r>
        <w:tab/>
        <w:t>Description</w:t>
      </w:r>
      <w:bookmarkEnd w:id="6196"/>
      <w:bookmarkEnd w:id="6197"/>
      <w:bookmarkEnd w:id="6198"/>
      <w:bookmarkEnd w:id="6199"/>
      <w:bookmarkEnd w:id="6200"/>
      <w:bookmarkEnd w:id="6201"/>
      <w:bookmarkEnd w:id="6202"/>
    </w:p>
    <w:p>
      <w:pPr>
        <w:rPr>
          <w:rFonts w:eastAsia="宋体"/>
          <w:lang w:eastAsia="zh-CN"/>
        </w:rPr>
      </w:pPr>
      <w:r>
        <w:rPr>
          <w:rFonts w:eastAsia="宋体"/>
        </w:rPr>
        <w:t xml:space="preserve">This solution is proposed to address </w:t>
      </w:r>
      <w:r>
        <w:t>Key Issue #8: Supporting Federated Learning in 5GC</w:t>
      </w:r>
      <w:r>
        <w:rPr>
          <w:rFonts w:eastAsia="宋体"/>
        </w:rPr>
        <w:t>.</w:t>
      </w:r>
    </w:p>
    <w:p>
      <w:pPr>
        <w:rPr>
          <w:lang w:eastAsia="zh-CN"/>
        </w:rPr>
      </w:pPr>
      <w:r>
        <w:rPr>
          <w:lang w:eastAsia="zh-CN"/>
        </w:rPr>
        <w:t>Current enablers for network automation architecture by NWDAF still faces some major challenges as follows:</w:t>
      </w:r>
    </w:p>
    <w:p>
      <w:pPr>
        <w:pStyle w:val="B1"/>
        <w:rPr>
          <w:lang w:eastAsia="zh-CN"/>
        </w:rPr>
      </w:pPr>
      <w:r>
        <w:rPr>
          <w:lang w:eastAsia="zh-CN"/>
        </w:rPr>
        <w:t>-</w:t>
      </w:r>
      <w:r>
        <w:rPr>
          <w:lang w:eastAsia="zh-CN"/>
        </w:rPr>
        <w:tab/>
        <w:t>User data privacy and security (protected by e.g. GDPR) has become a worldwide issue, it is also difficult for NWDAF to collect UE level network data.</w:t>
      </w:r>
    </w:p>
    <w:p>
      <w:pPr>
        <w:pStyle w:val="B1"/>
        <w:rPr>
          <w:lang w:eastAsia="zh-CN"/>
        </w:rPr>
      </w:pPr>
      <w:r>
        <w:rPr>
          <w:lang w:eastAsia="zh-CN"/>
        </w:rPr>
        <w:t>-</w:t>
      </w:r>
      <w:r>
        <w:rPr>
          <w:lang w:eastAsia="zh-CN"/>
        </w:rPr>
        <w:tab/>
        <w:t>With the introduction of MTLF in Rel-17, various data from wide area is needed to train an ML model for NWDAF containing MTLF. However, it is difficult for NWDAF containing MTLF to collect all the raw data from distributed data source in different areas, because heavy signalling load may exist if it centralized all the data into the NWDAF containing MTLF.</w:t>
      </w:r>
    </w:p>
    <w:p>
      <w:pPr>
        <w:rPr>
          <w:lang w:eastAsia="zh-CN"/>
        </w:rPr>
      </w:pPr>
      <w:r>
        <w:rPr>
          <w:lang w:eastAsia="zh-CN"/>
        </w:rPr>
        <w:t>In order to address the challenges, Federated Learning (also called Federated Machine Learning) technique in NWDAF containing MTLF could be adopted to train an ML model, in which there is no need for raw data transferring (e.g. centralized into one NWDAF) but only need for cooperation among multiple NWDAFs (MTLF) distributed in different areas i.e. sharing of ML model and of the learning results among multiple NWDAFs (MTLF).</w:t>
      </w:r>
    </w:p>
    <w:p>
      <w:pPr>
        <w:suppressAutoHyphens/>
        <w:autoSpaceDN/>
        <w:adjustRightInd/>
        <w:rPr>
          <w:ins w:id="6203" w:author="S2-2205112" w:date="2022-05-25T19:41:00Z"/>
          <w:rFonts w:eastAsia="Malgun Gothic"/>
          <w:color w:val="000000"/>
          <w:lang w:eastAsia="zh-CN"/>
        </w:rPr>
      </w:pPr>
      <w:ins w:id="6204" w:author="S2-2205112" w:date="2022-05-25T19:41:00Z">
        <w:r>
          <w:rPr>
            <w:lang w:eastAsia="zh-CN"/>
          </w:rPr>
          <w:t>During the FL training process, the Server NWDAF can inform the training status to the consumer based on the consumer’s request</w:t>
        </w:r>
        <w:r>
          <w:t xml:space="preserve">. The </w:t>
        </w:r>
        <w:r>
          <w:rPr>
            <w:lang w:eastAsia="zh-CN"/>
          </w:rPr>
          <w:t xml:space="preserve">consumer </w:t>
        </w:r>
        <w:r>
          <w:t>could modify subscription to NWDAF for new model requirement. The Server NWDAF will update or terminate the FL training process accordingly.</w:t>
        </w:r>
      </w:ins>
    </w:p>
    <w:p>
      <w:pPr>
        <w:rPr>
          <w:lang w:eastAsia="ko-KR"/>
        </w:rPr>
      </w:pPr>
      <w:r>
        <w:rPr>
          <w:lang w:eastAsia="zh-CN"/>
        </w:rPr>
        <w:t>This solution is mainly focusing on h</w:t>
      </w:r>
      <w:r>
        <w:t>orizontal Federated Learning among Multiple NWDAFs, whose procedures are illustrated in the following clauses.</w:t>
      </w:r>
    </w:p>
    <w:p>
      <w:pPr>
        <w:pStyle w:val="31"/>
        <w:rPr>
          <w:lang w:eastAsia="zh-CN"/>
        </w:rPr>
      </w:pPr>
      <w:bookmarkStart w:id="6205" w:name="_Toc21582"/>
      <w:bookmarkStart w:id="6206" w:name="_Toc101171012"/>
      <w:bookmarkStart w:id="6207" w:name="_Toc16736"/>
      <w:bookmarkStart w:id="6208" w:name="_Toc104433244"/>
      <w:bookmarkStart w:id="6209" w:name="_Toc104467400"/>
      <w:bookmarkStart w:id="6210" w:name="_Toc104467700"/>
      <w:bookmarkStart w:id="6211" w:name="_Toc104468036"/>
      <w:r>
        <w:rPr>
          <w:lang w:eastAsia="zh-CN"/>
        </w:rPr>
        <w:lastRenderedPageBreak/>
        <w:t>6.24.2</w:t>
      </w:r>
      <w:r>
        <w:rPr>
          <w:lang w:eastAsia="zh-CN"/>
        </w:rPr>
        <w:tab/>
        <w:t>Procedures</w:t>
      </w:r>
      <w:bookmarkEnd w:id="6205"/>
      <w:bookmarkEnd w:id="6206"/>
      <w:bookmarkEnd w:id="6207"/>
      <w:bookmarkEnd w:id="6208"/>
      <w:bookmarkEnd w:id="6209"/>
      <w:bookmarkEnd w:id="6210"/>
      <w:bookmarkEnd w:id="6211"/>
    </w:p>
    <w:p>
      <w:pPr>
        <w:pStyle w:val="41"/>
      </w:pPr>
      <w:bookmarkStart w:id="6212" w:name="_Toc16087"/>
      <w:bookmarkStart w:id="6213" w:name="_Toc101171013"/>
      <w:bookmarkStart w:id="6214" w:name="_Toc104433245"/>
      <w:bookmarkStart w:id="6215" w:name="_Toc104467701"/>
      <w:bookmarkStart w:id="6216" w:name="_Toc104468037"/>
      <w:r>
        <w:t>6.24.2.1</w:t>
      </w:r>
      <w:r>
        <w:tab/>
        <w:t>General procedure for Federated Learning among Multiple NWDAF Instances</w:t>
      </w:r>
      <w:bookmarkEnd w:id="6212"/>
      <w:bookmarkEnd w:id="6213"/>
      <w:bookmarkEnd w:id="6214"/>
      <w:bookmarkEnd w:id="6215"/>
      <w:bookmarkEnd w:id="6216"/>
    </w:p>
    <w:p>
      <w:pPr>
        <w:pStyle w:val="TH"/>
      </w:pPr>
      <w:ins w:id="6217" w:author="S2-2205112" w:date="2022-05-25T19:42:00Z">
        <w:r>
          <w:object w:dxaOrig="9633" w:dyaOrig="9065">
            <v:shape id="_x0000_i1057" type="#_x0000_t75" style="width:480pt;height:456pt" o:ole="">
              <v:imagedata r:id="rId92" o:title=""/>
            </v:shape>
            <o:OLEObject Type="Embed" ProgID="Visio.Drawing.15" ShapeID="_x0000_i1057" DrawAspect="Content" ObjectID="_1715085472" r:id="rId93"/>
          </w:object>
        </w:r>
      </w:ins>
      <w:del w:id="6218" w:author="S2-2205112" w:date="2022-05-25T19:42:00Z">
        <w:r>
          <w:object w:dxaOrig="8520" w:dyaOrig="7364">
            <v:shape id="_x0000_i1058" type="#_x0000_t75" style="width:426pt;height:366pt" o:ole="">
              <v:imagedata r:id="rId94" o:title=""/>
            </v:shape>
            <o:OLEObject Type="Embed" ProgID="Visio.Drawing.11" ShapeID="_x0000_i1058" DrawAspect="Content" ObjectID="_1715085473" r:id="rId95"/>
          </w:object>
        </w:r>
      </w:del>
    </w:p>
    <w:p>
      <w:pPr>
        <w:pStyle w:val="TF"/>
        <w:rPr>
          <w:rFonts w:cs="Arial"/>
          <w:lang w:eastAsia="zh-CN"/>
        </w:rPr>
      </w:pPr>
      <w:r>
        <w:t>Figure 6.</w:t>
      </w:r>
      <w:r>
        <w:rPr>
          <w:lang w:eastAsia="zh-CN"/>
        </w:rPr>
        <w:t>24</w:t>
      </w:r>
      <w:r>
        <w:t>.2.1-1: General procedure for Federated Learning among Multiple NWDAF Instances</w:t>
      </w:r>
    </w:p>
    <w:p>
      <w:pPr>
        <w:pStyle w:val="B1"/>
        <w:rPr>
          <w:lang w:eastAsia="zh-CN"/>
        </w:rPr>
      </w:pPr>
      <w:r>
        <w:rPr>
          <w:lang w:eastAsia="zh-CN"/>
        </w:rPr>
        <w:t>1-3.</w:t>
      </w:r>
      <w:r>
        <w:rPr>
          <w:lang w:eastAsia="zh-CN"/>
        </w:rPr>
        <w:tab/>
        <w:t>Client NWDAF registers its NF profile (</w:t>
      </w:r>
      <w:r>
        <w:rPr>
          <w:rFonts w:eastAsia="宋体"/>
          <w:lang w:eastAsia="zh-CN"/>
        </w:rPr>
        <w:t>Client NWDAF Type (</w:t>
      </w:r>
      <w:r>
        <w:rPr>
          <w:lang w:eastAsia="zh-CN"/>
        </w:rPr>
        <w:t>see</w:t>
      </w:r>
      <w:r>
        <w:t xml:space="preserve"> clause 5.2.7.2.2 of TS 23.502 [3]</w:t>
      </w:r>
      <w:r>
        <w:rPr>
          <w:rFonts w:eastAsia="宋体"/>
          <w:lang w:eastAsia="zh-CN"/>
        </w:rPr>
        <w:t xml:space="preserve">), Address of Client NWDAF, Support of Federated Learning capability information, </w:t>
      </w:r>
      <w:r>
        <w:t>Analytics ID(s)</w:t>
      </w:r>
      <w:r>
        <w:rPr>
          <w:rFonts w:eastAsia="宋体"/>
          <w:lang w:eastAsia="zh-CN"/>
        </w:rPr>
        <w:t xml:space="preserve">) </w:t>
      </w:r>
      <w:r>
        <w:rPr>
          <w:lang w:eastAsia="zh-CN"/>
        </w:rPr>
        <w:t>into NRF.</w:t>
      </w:r>
    </w:p>
    <w:p>
      <w:pPr>
        <w:pStyle w:val="B1"/>
        <w:rPr>
          <w:lang w:eastAsia="zh-CN"/>
        </w:rPr>
      </w:pPr>
      <w:r>
        <w:rPr>
          <w:lang w:eastAsia="zh-CN"/>
        </w:rPr>
        <w:t>4-6.</w:t>
      </w:r>
      <w:r>
        <w:rPr>
          <w:lang w:eastAsia="zh-CN"/>
        </w:rPr>
        <w:tab/>
        <w:t xml:space="preserve">Server NWDAF discovers one or multiple Client NWDAF instances which could be used for Federated Learning via the NRF to get IP addresses of Client NWDAF instances by invoking the Nnrf_NFDiscovery_Request (Analytics ID, </w:t>
      </w:r>
      <w:r>
        <w:rPr>
          <w:rFonts w:eastAsia="宋体"/>
          <w:lang w:eastAsia="zh-CN"/>
        </w:rPr>
        <w:t>Support of Federated Learning capability information</w:t>
      </w:r>
      <w:r>
        <w:rPr>
          <w:lang w:eastAsia="zh-CN"/>
        </w:rPr>
        <w:t>) service operation.</w:t>
      </w:r>
    </w:p>
    <w:p>
      <w:pPr>
        <w:rPr>
          <w:lang w:eastAsia="zh-CN"/>
        </w:rPr>
      </w:pPr>
      <w:r>
        <w:rPr>
          <w:lang w:eastAsia="zh-CN"/>
        </w:rPr>
        <w:t>It is assumed an Analytics Id is preconfigured for a type of Federated Learning. Thus, the NRF can realize the Server NWDAF is requesting to perform federated learning based on the pre-configuration. And the NRF responds to the central NWDAF the IP address of multiple NWDAF instances which support the Analytics Id.</w:t>
      </w:r>
    </w:p>
    <w:p>
      <w:pPr>
        <w:pStyle w:val="NO"/>
        <w:rPr>
          <w:lang w:eastAsia="zh-CN"/>
        </w:rPr>
      </w:pPr>
      <w:r>
        <w:rPr>
          <w:lang w:eastAsia="zh-CN"/>
        </w:rPr>
        <w:t>NOTE</w:t>
      </w:r>
      <w:r>
        <w:t>:</w:t>
      </w:r>
      <w:r>
        <w:tab/>
      </w:r>
      <w:r>
        <w:rPr>
          <w:lang w:eastAsia="zh-CN"/>
        </w:rPr>
        <w:t>The analytic ID(s) supporting Federated Learning can be configured by operator.</w:t>
      </w:r>
    </w:p>
    <w:p>
      <w:pPr>
        <w:pStyle w:val="B1"/>
        <w:rPr>
          <w:lang w:eastAsia="zh-CN"/>
        </w:rPr>
      </w:pPr>
      <w:r>
        <w:rPr>
          <w:lang w:eastAsia="zh-CN"/>
        </w:rPr>
        <w:t>Based on the response from NRF, Server NWDAF selects which NWDAF clients will participate.</w:t>
      </w:r>
    </w:p>
    <w:p>
      <w:pPr>
        <w:pStyle w:val="EditorsNote"/>
        <w:rPr>
          <w:del w:id="6219" w:author="S2-2204082" w:date="2022-05-25T19:10:00Z"/>
          <w:lang w:eastAsia="en-US"/>
        </w:rPr>
      </w:pPr>
      <w:del w:id="6220" w:author="S2-2204082" w:date="2022-05-25T19:10:00Z">
        <w:r>
          <w:lastRenderedPageBreak/>
          <w:delText>Editor's note:</w:delText>
        </w:r>
        <w:r>
          <w:tab/>
          <w:delText>How to handle licensing condition between Server NWDAF and client NWDAF is left to FFS.</w:delText>
        </w:r>
      </w:del>
    </w:p>
    <w:p>
      <w:pPr>
        <w:pStyle w:val="B1"/>
        <w:rPr>
          <w:lang w:eastAsia="zh-CN"/>
        </w:rPr>
      </w:pPr>
      <w:r>
        <w:rPr>
          <w:lang w:eastAsia="zh-CN"/>
        </w:rPr>
        <w:t>7.</w:t>
      </w:r>
      <w:r>
        <w:rPr>
          <w:lang w:eastAsia="zh-CN"/>
        </w:rPr>
        <w:tab/>
        <w:t>Server NWDAF sends a request to the selected Client NWDAFs that participate in the Federated learning including some parameters (such as initial ML model, data type list, maximum response time window, etc.) to help the local model training for Federated Learning.</w:t>
      </w:r>
    </w:p>
    <w:p>
      <w:pPr>
        <w:pStyle w:val="NO"/>
        <w:rPr>
          <w:lang w:eastAsia="zh-CN"/>
        </w:rPr>
      </w:pPr>
      <w:r>
        <w:rPr>
          <w:lang w:eastAsia="zh-CN"/>
        </w:rPr>
        <w:t>NOTE:</w:t>
      </w:r>
      <w:r>
        <w:rPr>
          <w:lang w:eastAsia="zh-CN"/>
        </w:rPr>
        <w:tab/>
        <w:t>This step should be aligned with the outcome of KI#5.</w:t>
      </w:r>
    </w:p>
    <w:p>
      <w:pPr>
        <w:pStyle w:val="B1"/>
        <w:rPr>
          <w:lang w:eastAsia="zh-CN"/>
        </w:rPr>
      </w:pPr>
      <w:r>
        <w:rPr>
          <w:lang w:eastAsia="zh-CN"/>
        </w:rPr>
        <w:t>8.</w:t>
      </w:r>
      <w:r>
        <w:rPr>
          <w:lang w:eastAsia="zh-CN"/>
        </w:rPr>
        <w:tab/>
        <w:t>Each Client NWDAF collects its local data by using the current mechanism in clause 6.2 of TS 23.288 [5].</w:t>
      </w:r>
    </w:p>
    <w:p>
      <w:pPr>
        <w:pStyle w:val="B1"/>
        <w:rPr>
          <w:lang w:eastAsia="zh-CN"/>
        </w:rPr>
      </w:pPr>
      <w:r>
        <w:rPr>
          <w:lang w:eastAsia="zh-CN"/>
        </w:rPr>
        <w:t>9.</w:t>
      </w:r>
      <w:r>
        <w:rPr>
          <w:lang w:eastAsia="zh-CN"/>
        </w:rPr>
        <w:tab/>
        <w:t>During Federated Learning training procedure, each Client NWDAF further trains the retrieved ML model from the server NWDAF based on its own data, and reports the results of ML model training to the Server NWDAF, e.g. the gradient.</w:t>
      </w:r>
    </w:p>
    <w:p>
      <w:pPr>
        <w:pStyle w:val="B1"/>
        <w:rPr>
          <w:lang w:eastAsia="zh-CN"/>
        </w:rPr>
      </w:pPr>
      <w:r>
        <w:rPr>
          <w:lang w:eastAsia="zh-CN"/>
        </w:rPr>
        <w:t>10.</w:t>
      </w:r>
      <w:r>
        <w:rPr>
          <w:lang w:eastAsia="zh-CN"/>
        </w:rPr>
        <w:tab/>
        <w:t>The Server NWDAF aggregates all the local ML model training results retrieved at step 9 such as the gradient to update the global ML model.</w:t>
      </w:r>
    </w:p>
    <w:p>
      <w:pPr>
        <w:pStyle w:val="B1"/>
        <w:rPr>
          <w:ins w:id="6221" w:author="S2-2205112" w:date="2022-05-25T19:42:00Z"/>
          <w:lang w:eastAsia="zh-CN"/>
        </w:rPr>
      </w:pPr>
      <w:ins w:id="6222" w:author="S2-2205112" w:date="2022-05-25T19:42:00Z">
        <w:r>
          <w:rPr>
            <w:lang w:eastAsia="zh-CN"/>
          </w:rPr>
          <w:t>11a.</w:t>
        </w:r>
        <w:del w:id="6223" w:author="Rapporteur" w:date="2022-05-26T01:30:00Z">
          <w:r>
            <w:rPr>
              <w:lang w:eastAsia="zh-CN"/>
            </w:rPr>
            <w:delText xml:space="preserve"> </w:delText>
          </w:r>
        </w:del>
      </w:ins>
      <w:ins w:id="6224" w:author="Rapporteur" w:date="2022-05-26T01:30:00Z">
        <w:r>
          <w:rPr>
            <w:lang w:eastAsia="zh-CN"/>
          </w:rPr>
          <w:tab/>
        </w:r>
      </w:ins>
      <w:ins w:id="6225" w:author="S2-2205112" w:date="2022-05-25T19:42:00Z">
        <w:r>
          <w:rPr>
            <w:lang w:eastAsia="zh-CN"/>
          </w:rPr>
          <w:t xml:space="preserve">Based on the consumer request, </w:t>
        </w:r>
        <w:r>
          <w:t>the Server NWDAF updates the training status (an accuracy level) to the consumer using Nnwdaf_MLModelProvision_Notify service period</w:t>
        </w:r>
        <w:r>
          <w:rPr>
            <w:lang w:eastAsia="zh-CN"/>
          </w:rPr>
          <w:t>i</w:t>
        </w:r>
        <w:r>
          <w:t xml:space="preserve">cally (one or multiple rounds of training or every 10 min, etc.) or dynamically when some pre-determined status (e.g., some accuracy level) is achieved. </w:t>
        </w:r>
      </w:ins>
    </w:p>
    <w:p>
      <w:pPr>
        <w:pStyle w:val="B1"/>
        <w:rPr>
          <w:ins w:id="6226" w:author="S2-2205112" w:date="2022-05-25T19:42:00Z"/>
          <w:lang w:eastAsia="zh-CN"/>
        </w:rPr>
      </w:pPr>
      <w:ins w:id="6227" w:author="S2-2205112" w:date="2022-05-25T19:42:00Z">
        <w:r>
          <w:t>11b.</w:t>
        </w:r>
        <w:del w:id="6228" w:author="Rapporteur" w:date="2022-05-26T01:30:00Z">
          <w:r>
            <w:delText xml:space="preserve"> </w:delText>
          </w:r>
        </w:del>
      </w:ins>
      <w:ins w:id="6229" w:author="Rapporteur" w:date="2022-05-26T01:30:00Z">
        <w:r>
          <w:tab/>
        </w:r>
      </w:ins>
      <w:ins w:id="6230" w:author="S2-2205112" w:date="2022-05-25T19:42:00Z">
        <w:r>
          <w:t>[Optional] Consumer decides whether the current model can fulfil the requirement e.g., accuracy and time. The consumer modifies subscription if the current model can fulfil the requirement.</w:t>
        </w:r>
      </w:ins>
    </w:p>
    <w:p>
      <w:pPr>
        <w:pStyle w:val="B1"/>
        <w:rPr>
          <w:ins w:id="6231" w:author="S2-2205112" w:date="2022-05-25T19:42:00Z"/>
        </w:rPr>
      </w:pPr>
      <w:ins w:id="6232" w:author="S2-2205112" w:date="2022-05-25T19:42:00Z">
        <w:r>
          <w:t>11c.</w:t>
        </w:r>
        <w:del w:id="6233" w:author="Rapporteur" w:date="2022-05-26T01:30:00Z">
          <w:r>
            <w:delText xml:space="preserve"> </w:delText>
          </w:r>
        </w:del>
      </w:ins>
      <w:ins w:id="6234" w:author="Rapporteur" w:date="2022-05-26T01:30:00Z">
        <w:r>
          <w:tab/>
        </w:r>
      </w:ins>
      <w:ins w:id="6235" w:author="S2-2205112" w:date="2022-05-25T19:42:00Z">
        <w:r>
          <w:t>According to the request from the consumer, the Server NWDAF updates or terminates the current FL training process.</w:t>
        </w:r>
      </w:ins>
    </w:p>
    <w:p>
      <w:pPr>
        <w:pStyle w:val="B1"/>
        <w:rPr>
          <w:lang w:eastAsia="zh-CN"/>
        </w:rPr>
      </w:pPr>
      <w:r>
        <w:rPr>
          <w:lang w:eastAsia="zh-CN"/>
        </w:rPr>
        <w:t>1</w:t>
      </w:r>
      <w:ins w:id="6236" w:author="S2-2205112" w:date="2022-05-25T19:43:00Z">
        <w:r>
          <w:rPr>
            <w:lang w:eastAsia="zh-CN"/>
          </w:rPr>
          <w:t>2</w:t>
        </w:r>
      </w:ins>
      <w:del w:id="6237" w:author="S2-2205112" w:date="2022-05-25T19:43:00Z">
        <w:r>
          <w:rPr>
            <w:lang w:eastAsia="zh-CN"/>
          </w:rPr>
          <w:delText>1</w:delText>
        </w:r>
      </w:del>
      <w:r>
        <w:rPr>
          <w:lang w:eastAsia="zh-CN"/>
        </w:rPr>
        <w:t>.</w:t>
      </w:r>
      <w:r>
        <w:rPr>
          <w:lang w:eastAsia="zh-CN"/>
        </w:rPr>
        <w:tab/>
      </w:r>
      <w:ins w:id="6238" w:author="S2-2205112" w:date="2022-05-25T19:43:00Z">
        <w:r>
          <w:rPr>
            <w:lang w:eastAsia="zh-CN"/>
          </w:rPr>
          <w:t xml:space="preserve">[If the FL procedure continues] </w:t>
        </w:r>
      </w:ins>
      <w:r>
        <w:rPr>
          <w:lang w:eastAsia="zh-CN"/>
        </w:rPr>
        <w:t>The Server NWDAF sends the aggregated ML model information (updated ML model) to each Client NWDAF for next ground model training.</w:t>
      </w:r>
    </w:p>
    <w:p>
      <w:pPr>
        <w:pStyle w:val="B1"/>
        <w:rPr>
          <w:lang w:eastAsia="zh-CN"/>
        </w:rPr>
      </w:pPr>
      <w:r>
        <w:rPr>
          <w:lang w:eastAsia="zh-CN"/>
        </w:rPr>
        <w:t>1</w:t>
      </w:r>
      <w:ins w:id="6239" w:author="S2-2205112" w:date="2022-05-25T19:44:00Z">
        <w:r>
          <w:rPr>
            <w:lang w:eastAsia="zh-CN"/>
          </w:rPr>
          <w:t>3</w:t>
        </w:r>
      </w:ins>
      <w:del w:id="6240" w:author="S2-2205112" w:date="2022-05-25T19:44:00Z">
        <w:r>
          <w:rPr>
            <w:lang w:eastAsia="zh-CN"/>
          </w:rPr>
          <w:delText>2</w:delText>
        </w:r>
      </w:del>
      <w:r>
        <w:rPr>
          <w:lang w:eastAsia="zh-CN"/>
        </w:rPr>
        <w:t>.</w:t>
      </w:r>
      <w:r>
        <w:rPr>
          <w:lang w:eastAsia="zh-CN"/>
        </w:rPr>
        <w:tab/>
        <w:t>Each Client NWDAF updates its own ML model based on the aggregated model information (updated ML model) distributed by the Server NWDAF at step 1</w:t>
      </w:r>
      <w:ins w:id="6241" w:author="S2-2205112" w:date="2022-05-25T19:44:00Z">
        <w:r>
          <w:rPr>
            <w:lang w:eastAsia="zh-CN"/>
          </w:rPr>
          <w:t>2</w:t>
        </w:r>
      </w:ins>
      <w:del w:id="6242" w:author="S2-2205112" w:date="2022-05-25T19:44:00Z">
        <w:r>
          <w:rPr>
            <w:lang w:eastAsia="zh-CN"/>
          </w:rPr>
          <w:delText>1</w:delText>
        </w:r>
      </w:del>
      <w:r>
        <w:rPr>
          <w:lang w:eastAsia="zh-CN"/>
        </w:rPr>
        <w:t>.</w:t>
      </w:r>
    </w:p>
    <w:p>
      <w:pPr>
        <w:pStyle w:val="NO"/>
        <w:rPr>
          <w:lang w:eastAsia="zh-CN"/>
        </w:rPr>
      </w:pPr>
      <w:r>
        <w:rPr>
          <w:lang w:eastAsia="zh-CN"/>
        </w:rPr>
        <w:t>NOTE:</w:t>
      </w:r>
      <w:r>
        <w:rPr>
          <w:lang w:eastAsia="zh-CN"/>
        </w:rPr>
        <w:tab/>
        <w:t>The steps 8-1</w:t>
      </w:r>
      <w:ins w:id="6243" w:author="S2-2205112" w:date="2022-05-25T19:44:00Z">
        <w:r>
          <w:rPr>
            <w:lang w:eastAsia="zh-CN"/>
          </w:rPr>
          <w:t>3</w:t>
        </w:r>
      </w:ins>
      <w:del w:id="6244" w:author="S2-2205112" w:date="2022-05-25T19:44:00Z">
        <w:r>
          <w:rPr>
            <w:lang w:eastAsia="zh-CN"/>
          </w:rPr>
          <w:delText>2</w:delText>
        </w:r>
      </w:del>
      <w:r>
        <w:rPr>
          <w:lang w:eastAsia="zh-CN"/>
        </w:rPr>
        <w:t xml:space="preserve"> should be repeated until the training termination condition (e.g. maximum number of iterations, or the result of loss function is lower than a threshold) is reached.</w:t>
      </w:r>
    </w:p>
    <w:p>
      <w:pPr>
        <w:rPr>
          <w:lang w:eastAsia="zh-CN"/>
        </w:rPr>
      </w:pPr>
      <w:r>
        <w:rPr>
          <w:lang w:eastAsia="zh-CN"/>
        </w:rPr>
        <w:t>After the training procedure is finished, the globally optimal ML model or ML model parameters could be distributed to the Client NWDAFs for the inference.</w:t>
      </w:r>
    </w:p>
    <w:p>
      <w:pPr>
        <w:pStyle w:val="41"/>
      </w:pPr>
      <w:bookmarkStart w:id="6245" w:name="_Toc101171014"/>
      <w:bookmarkStart w:id="6246" w:name="_Toc30079"/>
      <w:bookmarkStart w:id="6247" w:name="_Toc104433246"/>
      <w:bookmarkStart w:id="6248" w:name="_Toc104467702"/>
      <w:bookmarkStart w:id="6249" w:name="_Toc104468038"/>
      <w:r>
        <w:lastRenderedPageBreak/>
        <w:t>6.24.2.2</w:t>
      </w:r>
      <w:r>
        <w:tab/>
        <w:t>Procedure for usage of Federated Learning in Abnormal Behaviour</w:t>
      </w:r>
      <w:bookmarkEnd w:id="6245"/>
      <w:bookmarkEnd w:id="6246"/>
      <w:bookmarkEnd w:id="6247"/>
      <w:bookmarkEnd w:id="6248"/>
      <w:bookmarkEnd w:id="6249"/>
    </w:p>
    <w:p>
      <w:pPr>
        <w:pStyle w:val="TH"/>
      </w:pPr>
      <w:r>
        <w:object w:dxaOrig="9327" w:dyaOrig="7451">
          <v:shape id="_x0000_i1059" type="#_x0000_t75" style="width:468pt;height:372pt" o:ole="">
            <v:imagedata r:id="rId96" o:title=""/>
          </v:shape>
          <o:OLEObject Type="Embed" ProgID="Visio.Drawing.15" ShapeID="_x0000_i1059" DrawAspect="Content" ObjectID="_1715085474" r:id="rId97"/>
        </w:object>
      </w:r>
    </w:p>
    <w:p>
      <w:pPr>
        <w:pStyle w:val="TF"/>
        <w:rPr>
          <w:rFonts w:cs="Arial"/>
          <w:lang w:eastAsia="zh-CN"/>
        </w:rPr>
      </w:pPr>
      <w:r>
        <w:t>Figure 6.</w:t>
      </w:r>
      <w:r>
        <w:rPr>
          <w:lang w:eastAsia="zh-CN"/>
        </w:rPr>
        <w:t>24</w:t>
      </w:r>
      <w:r>
        <w:t>.2.2-1: Procedure for usage of Federated Learning in Abnormal Behaviour</w:t>
      </w:r>
    </w:p>
    <w:p>
      <w:pPr>
        <w:pStyle w:val="B1"/>
      </w:pPr>
      <w:r>
        <w:t>1.</w:t>
      </w:r>
      <w:r>
        <w:tab/>
        <w:t xml:space="preserve">A Server NWDAF determines to train an Abnormal Classifier using the input data defined in Table 6.7.5.2-1 of TS 23.288 [5]). The Server NWDAF discovers two Client NWDAFs i.e. Client NWDAF 1 in Area A, Client NWDAF 2 in Area B </w:t>
      </w:r>
      <w:ins w:id="6250" w:author="S2-2204082" w:date="2022-05-25T19:11:00Z">
        <w:r>
          <w:rPr>
            <w:lang w:eastAsia="zh-CN"/>
          </w:rPr>
          <w:t xml:space="preserve">will </w:t>
        </w:r>
        <w:r>
          <w:t xml:space="preserve">participate </w:t>
        </w:r>
      </w:ins>
      <w:del w:id="6251" w:author="S2-2204082" w:date="2022-05-25T19:11:00Z">
        <w:r>
          <w:delText>that are participating in the license model</w:delText>
        </w:r>
      </w:del>
      <w:del w:id="6252" w:author="S2-2204082" w:date="2022-05-25T19:12:00Z">
        <w:r>
          <w:delText xml:space="preserve"> </w:delText>
        </w:r>
      </w:del>
      <w:r>
        <w:t xml:space="preserve">as defined </w:t>
      </w:r>
      <w:del w:id="6253" w:author="S2-2204082" w:date="2022-05-25T19:12:00Z">
        <w:r>
          <w:delText xml:space="preserve">in step 7 </w:delText>
        </w:r>
      </w:del>
      <w:r>
        <w:t>in figure 6.24.2.1-1.</w:t>
      </w:r>
    </w:p>
    <w:p>
      <w:pPr>
        <w:pStyle w:val="B1"/>
      </w:pPr>
      <w:r>
        <w:t>2.</w:t>
      </w:r>
      <w:r>
        <w:tab/>
        <w:t>Client NWDAF 1 and Client NWDAF 2 collect raw data from SMF and AMF, respectively. The data collection procedures from AMF and SMF are defined in step 2-3, clause 6.7.5.4 of TS 23.288 [5].</w:t>
      </w:r>
    </w:p>
    <w:p>
      <w:pPr>
        <w:pStyle w:val="B1"/>
      </w:pPr>
      <w:r>
        <w:t>3-4.</w:t>
      </w:r>
      <w:r>
        <w:tab/>
        <w:t>Client NWDAF 1 and Client NWDAF 2 collect Exception information from AF, respectively. The Exception information is defined in clause 6.7.5.2 of TS 23.288 [5].</w:t>
      </w:r>
    </w:p>
    <w:p>
      <w:pPr>
        <w:rPr>
          <w:lang w:eastAsia="zh-CN"/>
        </w:rPr>
      </w:pPr>
      <w:r>
        <w:rPr>
          <w:lang w:eastAsia="zh-CN"/>
        </w:rPr>
        <w:t>Repeat from step 5-8 until the training termination condition (e.g. maximum number of iterations) is fulfilled:</w:t>
      </w:r>
    </w:p>
    <w:p>
      <w:pPr>
        <w:pStyle w:val="B1"/>
      </w:pPr>
      <w:r>
        <w:t>5.</w:t>
      </w:r>
      <w:r>
        <w:tab/>
        <w:t>During Federated Learning training procedure, based on the local raw data, Client NWDAF 1 and Client NWDAF 2 further train the retrieved Abnormal Classifier from the Server NWDAF, respectively.</w:t>
      </w:r>
    </w:p>
    <w:p>
      <w:pPr>
        <w:pStyle w:val="B1"/>
      </w:pPr>
      <w:r>
        <w:t>6.</w:t>
      </w:r>
      <w:r>
        <w:tab/>
        <w:t>Client NWDAF 1 and Client NWDAF 2 respectively report the information of local training results for Abnormal Classifier (e.g. volume of the local dataset, parameters for update of the Abnormal Classifier) to the Server NWDAF.</w:t>
      </w:r>
    </w:p>
    <w:p>
      <w:pPr>
        <w:pStyle w:val="B1"/>
      </w:pPr>
      <w:r>
        <w:t>7.</w:t>
      </w:r>
      <w:r>
        <w:tab/>
        <w:t>Server NWDAF aggregates all the local training results for Abnormal Classifier to derive the aggregated Abnormal Classifier information.</w:t>
      </w:r>
    </w:p>
    <w:p>
      <w:pPr>
        <w:pStyle w:val="B1"/>
      </w:pPr>
      <w:r>
        <w:t>8.</w:t>
      </w:r>
      <w:r>
        <w:tab/>
        <w:t>Server NWDAF sends the aggregated Abnormal Classifier information to Client NWDAF 1 and Client NWDAF 2, and then, Client NWDAF 1 and Client NWDAF 2 update the its own Abnormal Classifier based on the aggregated Abnormal Classifier information distributed by the Server NWDAF.</w:t>
      </w:r>
    </w:p>
    <w:p>
      <w:r>
        <w:lastRenderedPageBreak/>
        <w:t>After the training procedure is finished, the globally optimal Abnormal Classifier or Abnormal Classifier parameters could be distributed to the Client NWDAF 1 and Client NWDAF 2 as well as the new Client NWDAFs, if requested, for the inference.</w:t>
      </w:r>
    </w:p>
    <w:p>
      <w:pPr>
        <w:pStyle w:val="31"/>
      </w:pPr>
      <w:bookmarkStart w:id="6254" w:name="_Toc16366"/>
      <w:bookmarkStart w:id="6255" w:name="_Toc101171015"/>
      <w:bookmarkStart w:id="6256" w:name="_Toc16483"/>
      <w:bookmarkStart w:id="6257" w:name="_Toc104433247"/>
      <w:bookmarkStart w:id="6258" w:name="_Toc104467401"/>
      <w:bookmarkStart w:id="6259" w:name="_Toc104467703"/>
      <w:bookmarkStart w:id="6260" w:name="_Toc104468039"/>
      <w:r>
        <w:t>6.24.3</w:t>
      </w:r>
      <w:r>
        <w:tab/>
        <w:t xml:space="preserve">Impacts on </w:t>
      </w:r>
      <w:r>
        <w:rPr>
          <w:lang w:eastAsia="zh-CN"/>
        </w:rPr>
        <w:t>e</w:t>
      </w:r>
      <w:r>
        <w:t xml:space="preserve">xisting </w:t>
      </w:r>
      <w:r>
        <w:rPr>
          <w:lang w:eastAsia="zh-CN"/>
        </w:rPr>
        <w:t>n</w:t>
      </w:r>
      <w:r>
        <w:t xml:space="preserve">odes and </w:t>
      </w:r>
      <w:r>
        <w:rPr>
          <w:lang w:eastAsia="zh-CN"/>
        </w:rPr>
        <w:t>f</w:t>
      </w:r>
      <w:r>
        <w:t>unctionality</w:t>
      </w:r>
      <w:bookmarkEnd w:id="6254"/>
      <w:bookmarkEnd w:id="6255"/>
      <w:bookmarkEnd w:id="6256"/>
      <w:bookmarkEnd w:id="6257"/>
      <w:bookmarkEnd w:id="6258"/>
      <w:bookmarkEnd w:id="6259"/>
      <w:bookmarkEnd w:id="6260"/>
    </w:p>
    <w:p>
      <w:pPr>
        <w:rPr>
          <w:lang w:eastAsia="ko-KR"/>
        </w:rPr>
      </w:pPr>
      <w:r>
        <w:rPr>
          <w:lang w:eastAsia="ko-KR"/>
        </w:rPr>
        <w:t>NWDAF:</w:t>
      </w:r>
    </w:p>
    <w:p>
      <w:pPr>
        <w:pStyle w:val="B1"/>
        <w:rPr>
          <w:lang w:eastAsia="ko-KR"/>
        </w:rPr>
      </w:pPr>
      <w:r>
        <w:rPr>
          <w:lang w:eastAsia="ko-KR"/>
        </w:rPr>
        <w:t>-</w:t>
      </w:r>
      <w:r>
        <w:rPr>
          <w:lang w:eastAsia="ko-KR"/>
        </w:rPr>
        <w:tab/>
        <w:t>Registration into NRF;</w:t>
      </w:r>
    </w:p>
    <w:p>
      <w:pPr>
        <w:pStyle w:val="B1"/>
        <w:rPr>
          <w:lang w:eastAsia="ko-KR"/>
        </w:rPr>
      </w:pPr>
      <w:r>
        <w:rPr>
          <w:lang w:eastAsia="ko-KR"/>
        </w:rPr>
        <w:t>-</w:t>
      </w:r>
      <w:r>
        <w:rPr>
          <w:rFonts w:eastAsia="宋体"/>
          <w:lang w:eastAsia="zh-CN"/>
        </w:rPr>
        <w:tab/>
      </w:r>
      <w:r>
        <w:t>New Data Analytics (i.e. new Analytics ID) for Federated Learning, which can be configured by operator:</w:t>
      </w:r>
    </w:p>
    <w:p>
      <w:pPr>
        <w:pStyle w:val="B2"/>
        <w:rPr>
          <w:lang w:eastAsia="ko-KR"/>
        </w:rPr>
      </w:pPr>
      <w:r>
        <w:rPr>
          <w:lang w:eastAsia="ko-KR"/>
        </w:rPr>
        <w:t>-</w:t>
      </w:r>
      <w:r>
        <w:rPr>
          <w:lang w:eastAsia="ko-KR"/>
        </w:rPr>
        <w:tab/>
        <w:t>As a server NWDAF:</w:t>
      </w:r>
    </w:p>
    <w:p>
      <w:pPr>
        <w:pStyle w:val="B3"/>
      </w:pPr>
      <w:r>
        <w:t>-</w:t>
      </w:r>
      <w:r>
        <w:tab/>
        <w:t>Discover request to NRF with the analytics id corresponding to a federated learning</w:t>
      </w:r>
    </w:p>
    <w:p>
      <w:pPr>
        <w:pStyle w:val="B3"/>
      </w:pPr>
      <w:r>
        <w:t>-</w:t>
      </w:r>
      <w:r>
        <w:tab/>
        <w:t>Client NWDAF instances discovery;</w:t>
      </w:r>
    </w:p>
    <w:p>
      <w:pPr>
        <w:pStyle w:val="B3"/>
      </w:pPr>
      <w:r>
        <w:t>-</w:t>
      </w:r>
      <w:r>
        <w:tab/>
        <w:t>Initial Federated Learning parameters determination and distribution;</w:t>
      </w:r>
    </w:p>
    <w:p>
      <w:pPr>
        <w:pStyle w:val="B3"/>
      </w:pPr>
      <w:r>
        <w:t>-</w:t>
      </w:r>
      <w:r>
        <w:tab/>
        <w:t>Collection of local ML model information from the Client NWDAF instances;</w:t>
      </w:r>
    </w:p>
    <w:p>
      <w:pPr>
        <w:pStyle w:val="B3"/>
      </w:pPr>
      <w:r>
        <w:t>-</w:t>
      </w:r>
      <w:r>
        <w:tab/>
      </w:r>
      <w:r>
        <w:rPr>
          <w:lang w:eastAsia="ko-KR"/>
        </w:rPr>
        <w:t xml:space="preserve">Aggregates local model information to update ML model, e.g. for gradient calculation, </w:t>
      </w:r>
      <w:r>
        <w:t>reporting to the Server NWDAF.</w:t>
      </w:r>
    </w:p>
    <w:p>
      <w:pPr>
        <w:pStyle w:val="B3"/>
        <w:rPr>
          <w:ins w:id="6261" w:author="S2-2205112" w:date="2022-05-25T19:45:00Z"/>
          <w:rFonts w:eastAsia="Malgun Gothic"/>
          <w:color w:val="000000"/>
          <w:lang w:eastAsia="ja-JP"/>
        </w:rPr>
      </w:pPr>
      <w:ins w:id="6262" w:author="S2-2205112" w:date="2022-05-25T19:45:00Z">
        <w:r>
          <w:t>-</w:t>
        </w:r>
        <w:r>
          <w:tab/>
          <w:t>Update the training status to Consumer (AF/NF/OAM) period</w:t>
        </w:r>
        <w:r>
          <w:rPr>
            <w:lang w:eastAsia="zh-CN"/>
          </w:rPr>
          <w:t>i</w:t>
        </w:r>
        <w:r>
          <w:t>cally or dynamically.</w:t>
        </w:r>
      </w:ins>
    </w:p>
    <w:p>
      <w:pPr>
        <w:pStyle w:val="B2"/>
      </w:pPr>
      <w:r>
        <w:t>-</w:t>
      </w:r>
      <w:r>
        <w:tab/>
        <w:t>As a Client NWDAF,</w:t>
      </w:r>
    </w:p>
    <w:p>
      <w:pPr>
        <w:pStyle w:val="B3"/>
      </w:pPr>
      <w:r>
        <w:t>-</w:t>
      </w:r>
      <w:r>
        <w:tab/>
        <w:t xml:space="preserve">Receive aggregated model information </w:t>
      </w:r>
      <w:r>
        <w:rPr>
          <w:lang w:eastAsia="ko-KR"/>
        </w:rPr>
        <w:t>(updated ML model)</w:t>
      </w:r>
      <w:r>
        <w:t xml:space="preserve"> from Server NWDAF and perform local ML model update.</w:t>
      </w:r>
    </w:p>
    <w:p>
      <w:pPr>
        <w:rPr>
          <w:lang w:eastAsia="ko-KR"/>
        </w:rPr>
      </w:pPr>
      <w:r>
        <w:rPr>
          <w:lang w:eastAsia="ko-KR"/>
        </w:rPr>
        <w:t>NRF:</w:t>
      </w:r>
    </w:p>
    <w:p>
      <w:pPr>
        <w:pStyle w:val="B1"/>
        <w:rPr>
          <w:lang w:eastAsia="ko-KR"/>
        </w:rPr>
      </w:pPr>
      <w:r>
        <w:rPr>
          <w:lang w:eastAsia="ko-KR"/>
        </w:rPr>
        <w:t>-</w:t>
      </w:r>
      <w:r>
        <w:rPr>
          <w:lang w:eastAsia="ko-KR"/>
        </w:rPr>
        <w:tab/>
        <w:t>Server NWDAF and Client NWDAF registration and discovery.</w:t>
      </w:r>
    </w:p>
    <w:p>
      <w:pPr>
        <w:pStyle w:val="21"/>
        <w:rPr>
          <w:lang w:eastAsia="zh-CN"/>
        </w:rPr>
      </w:pPr>
      <w:bookmarkStart w:id="6263" w:name="_Toc528436041"/>
      <w:bookmarkStart w:id="6264" w:name="_Toc528576629"/>
      <w:bookmarkStart w:id="6265" w:name="_Toc528569785"/>
      <w:bookmarkStart w:id="6266" w:name="_Toc27274"/>
      <w:bookmarkStart w:id="6267" w:name="_Toc50023786"/>
      <w:bookmarkStart w:id="6268" w:name="_Toc50021279"/>
      <w:bookmarkStart w:id="6269" w:name="_Toc9221"/>
      <w:bookmarkStart w:id="6270" w:name="_Toc15624"/>
      <w:bookmarkStart w:id="6271" w:name="_Toc18595"/>
      <w:bookmarkStart w:id="6272" w:name="_Toc50021848"/>
      <w:bookmarkStart w:id="6273" w:name="_Toc54779536"/>
      <w:bookmarkStart w:id="6274" w:name="_Toc44004470"/>
      <w:bookmarkStart w:id="6275" w:name="_Toc50022552"/>
      <w:bookmarkStart w:id="6276" w:name="_Toc50309854"/>
      <w:bookmarkStart w:id="6277" w:name="_Toc101171016"/>
      <w:bookmarkStart w:id="6278" w:name="_Toc50579586"/>
      <w:bookmarkStart w:id="6279" w:name="_Toc59101739"/>
      <w:bookmarkStart w:id="6280" w:name="_Toc43393298"/>
      <w:bookmarkStart w:id="6281" w:name="_Toc54770184"/>
      <w:bookmarkStart w:id="6282" w:name="_Toc13393"/>
      <w:bookmarkStart w:id="6283" w:name="_Toc14273"/>
      <w:bookmarkStart w:id="6284" w:name="_Toc28895"/>
      <w:bookmarkStart w:id="6285" w:name="_Toc20732"/>
      <w:bookmarkStart w:id="6286" w:name="_Toc25048"/>
      <w:bookmarkStart w:id="6287" w:name="_Toc42779223"/>
      <w:bookmarkStart w:id="6288" w:name="_Toc54786496"/>
      <w:bookmarkStart w:id="6289" w:name="_Toc50023201"/>
      <w:bookmarkStart w:id="6290" w:name="_Toc57641386"/>
      <w:bookmarkStart w:id="6291" w:name="_Toc42770167"/>
      <w:bookmarkStart w:id="6292" w:name="_Toc57201348"/>
      <w:bookmarkStart w:id="6293" w:name="_Toc442"/>
      <w:bookmarkStart w:id="6294" w:name="_Toc104433248"/>
      <w:bookmarkStart w:id="6295" w:name="_Toc104467402"/>
      <w:bookmarkStart w:id="6296" w:name="_Toc104467704"/>
      <w:bookmarkStart w:id="6297" w:name="_Toc104468040"/>
      <w:r>
        <w:t>6.</w:t>
      </w:r>
      <w:r>
        <w:rPr>
          <w:lang w:eastAsia="zh-CN"/>
        </w:rPr>
        <w:t>25</w:t>
      </w:r>
      <w:r>
        <w:tab/>
        <w:t xml:space="preserve">Solution </w:t>
      </w:r>
      <w:r>
        <w:rPr>
          <w:lang w:eastAsia="zh-CN"/>
        </w:rPr>
        <w:t>#25</w:t>
      </w:r>
      <w:r>
        <w:t>:</w:t>
      </w:r>
      <w:bookmarkEnd w:id="6263"/>
      <w:bookmarkEnd w:id="6264"/>
      <w:bookmarkEnd w:id="6265"/>
      <w:r>
        <w:t xml:space="preserve"> Outdoors Advertisement use case with finer granularity location information</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pPr>
        <w:pStyle w:val="31"/>
      </w:pPr>
      <w:bookmarkStart w:id="6298" w:name="_Toc57201349"/>
      <w:bookmarkStart w:id="6299" w:name="_Toc528576630"/>
      <w:bookmarkStart w:id="6300" w:name="_Toc54779537"/>
      <w:bookmarkStart w:id="6301" w:name="_Toc50021280"/>
      <w:bookmarkStart w:id="6302" w:name="_Toc50579587"/>
      <w:bookmarkStart w:id="6303" w:name="_Toc528569786"/>
      <w:bookmarkStart w:id="6304" w:name="_Toc50309855"/>
      <w:bookmarkStart w:id="6305" w:name="_Toc57641387"/>
      <w:bookmarkStart w:id="6306" w:name="_Toc54770185"/>
      <w:bookmarkStart w:id="6307" w:name="_Toc44004471"/>
      <w:bookmarkStart w:id="6308" w:name="_Toc21287"/>
      <w:bookmarkStart w:id="6309" w:name="_Toc50023787"/>
      <w:bookmarkStart w:id="6310" w:name="_Toc28522"/>
      <w:bookmarkStart w:id="6311" w:name="_Toc43393299"/>
      <w:bookmarkStart w:id="6312" w:name="_Toc42779224"/>
      <w:bookmarkStart w:id="6313" w:name="_Toc4919"/>
      <w:bookmarkStart w:id="6314" w:name="_Toc17972"/>
      <w:bookmarkStart w:id="6315" w:name="_Toc50022553"/>
      <w:bookmarkStart w:id="6316" w:name="_Toc32521"/>
      <w:bookmarkStart w:id="6317" w:name="_Toc101171017"/>
      <w:bookmarkStart w:id="6318" w:name="_Toc23822"/>
      <w:bookmarkStart w:id="6319" w:name="_Toc50023202"/>
      <w:bookmarkStart w:id="6320" w:name="_Toc42770168"/>
      <w:bookmarkStart w:id="6321" w:name="_Toc21084"/>
      <w:bookmarkStart w:id="6322" w:name="_Toc528436042"/>
      <w:bookmarkStart w:id="6323" w:name="_Toc50021849"/>
      <w:bookmarkStart w:id="6324" w:name="_Toc26955"/>
      <w:bookmarkStart w:id="6325" w:name="_Toc10247"/>
      <w:bookmarkStart w:id="6326" w:name="_Toc59101740"/>
      <w:bookmarkStart w:id="6327" w:name="_Toc54786497"/>
      <w:bookmarkStart w:id="6328" w:name="_Toc10048"/>
      <w:bookmarkStart w:id="6329" w:name="_Toc104433249"/>
      <w:bookmarkStart w:id="6330" w:name="_Toc104467403"/>
      <w:bookmarkStart w:id="6331" w:name="_Toc104467705"/>
      <w:bookmarkStart w:id="6332" w:name="_Toc104468041"/>
      <w:r>
        <w:t>6.</w:t>
      </w:r>
      <w:r>
        <w:rPr>
          <w:lang w:eastAsia="zh-CN"/>
        </w:rPr>
        <w:t>25</w:t>
      </w:r>
      <w:r>
        <w:t>.1</w:t>
      </w:r>
      <w:r>
        <w:tab/>
        <w:t>Description</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r>
        <w:t>This solution addresses Key issue #9: Enhancement of NWDAF with finer granularity of location information.</w:t>
      </w:r>
    </w:p>
    <w:p>
      <w:pPr>
        <w:rPr>
          <w:lang w:eastAsia="ko-KR"/>
        </w:rPr>
      </w:pPr>
      <w:r>
        <w:rPr>
          <w:lang w:eastAsia="ko-KR"/>
        </w:rPr>
        <w:t>In the LCS architecture, the LCS can provide LCS client location information including geographic location, speed, heading, accuracy, timestamp, and so on. Such information precisely represents the location status of a single UE or a group of UE, which can help NWDAF to conduct some valuable statistics and prediction analyses. Therefore, under the permission of users' consent and privacy checking, it is desirable to obtain location information from LCS architecture in line with consumer requirements to help NWDAF make better analyses and predictions.</w:t>
      </w:r>
    </w:p>
    <w:p>
      <w:pPr>
        <w:rPr>
          <w:lang w:eastAsia="ko-KR"/>
        </w:rPr>
      </w:pPr>
      <w:r>
        <w:rPr>
          <w:lang w:eastAsia="ko-KR"/>
        </w:rPr>
        <w:t>Outdoors advertisements statistics business is a potential scenario combining NWDAF and LCS architectures. In this scenario, the positioning information of an uncertain group of UE within a certain area needs to be counted. These amount of UEs is changing.</w:t>
      </w:r>
    </w:p>
    <w:p>
      <w:pPr>
        <w:rPr>
          <w:lang w:eastAsia="ko-KR"/>
        </w:rPr>
      </w:pPr>
      <w:r>
        <w:rPr>
          <w:lang w:eastAsia="ko-KR"/>
        </w:rPr>
        <w:t>In this scenario, the NWDAF consumers can provide clear statistical requirements including the location of a specific billboard, the period to be calculated, the counting distance range, the accuracy information, and so on.</w:t>
      </w:r>
      <w:r>
        <w:t xml:space="preserve"> Then </w:t>
      </w:r>
      <w:r>
        <w:rPr>
          <w:lang w:eastAsia="ko-KR"/>
        </w:rPr>
        <w:t>NWDAF provides billboard location information, statistical period, number of UE passing by, the proportion of valid viewers, average staying time of viewers, proportion of UE staying longer than the specified time, etc. Thus, a new analytic ID needs to be designed.</w:t>
      </w:r>
    </w:p>
    <w:p>
      <w:pPr>
        <w:rPr>
          <w:lang w:eastAsia="ko-KR"/>
        </w:rPr>
      </w:pPr>
      <w:r>
        <w:rPr>
          <w:lang w:eastAsia="ko-KR"/>
        </w:rPr>
        <w:t>Two categories of outdoor advertisements will be studied, expressways advertisements and street advertisements.</w:t>
      </w:r>
    </w:p>
    <w:p>
      <w:pPr>
        <w:rPr>
          <w:lang w:eastAsia="ko-KR"/>
        </w:rPr>
      </w:pPr>
      <w:r>
        <w:rPr>
          <w:lang w:eastAsia="ko-KR"/>
        </w:rPr>
        <w:t xml:space="preserve">For large outdoor advertisements, e.g. roadside advertisements on expressways, advertising information on the billboard can be seen far away. In this way, the granularity of UE location information required by NWDAF may be coarser, such as around 400m near billboards. Therefore, NWDAF only counts the number of users driving towards a correct and </w:t>
      </w:r>
      <w:r>
        <w:rPr>
          <w:lang w:eastAsia="ko-KR"/>
        </w:rPr>
        <w:lastRenderedPageBreak/>
        <w:t>fixed direction. Furtherly, the users whose staying time reach a threshold are counted as valid viewers of the advertisement.</w:t>
      </w:r>
    </w:p>
    <w:p>
      <w:pPr>
        <w:rPr>
          <w:lang w:eastAsia="ko-KR"/>
        </w:rPr>
      </w:pPr>
      <w:r>
        <w:rPr>
          <w:lang w:eastAsia="ko-KR"/>
        </w:rPr>
        <w:t>For small outdoor advertisements, e.g. street or neighbour advertisements, people can see the contents shown on ads when they are close to the billboard. In this way, the UE location information required by NWDAF will be finer granular, such as around 5m near the billboard. At first, NWDAF conducts preliminary screening on the speed and heading information with ignoring users who move at a fast speed. Then, NWDAF determines the duration of the users and counts the number of people passing by and valid viewers in this certain area.</w:t>
      </w:r>
    </w:p>
    <w:p>
      <w:r>
        <w:t>In order to solve the aforementioned issue, this solution proposes a scheme for providing statistics/prediction service under the measuring outdoors advertisements viewers scenario.</w:t>
      </w:r>
    </w:p>
    <w:p>
      <w:pPr>
        <w:pStyle w:val="31"/>
      </w:pPr>
      <w:bookmarkStart w:id="6333" w:name="_Toc42779226"/>
      <w:bookmarkStart w:id="6334" w:name="_Toc54779539"/>
      <w:bookmarkStart w:id="6335" w:name="_Toc28811"/>
      <w:bookmarkStart w:id="6336" w:name="_Toc4290"/>
      <w:bookmarkStart w:id="6337" w:name="_Toc43393301"/>
      <w:bookmarkStart w:id="6338" w:name="_Toc57641389"/>
      <w:bookmarkStart w:id="6339" w:name="_Toc10760"/>
      <w:bookmarkStart w:id="6340" w:name="_Toc50579589"/>
      <w:bookmarkStart w:id="6341" w:name="_Toc101171018"/>
      <w:bookmarkStart w:id="6342" w:name="_Toc54770187"/>
      <w:bookmarkStart w:id="6343" w:name="_Toc32611"/>
      <w:bookmarkStart w:id="6344" w:name="_Toc57201351"/>
      <w:bookmarkStart w:id="6345" w:name="_Toc9654"/>
      <w:bookmarkStart w:id="6346" w:name="_Toc44004473"/>
      <w:bookmarkStart w:id="6347" w:name="_Toc50022555"/>
      <w:bookmarkStart w:id="6348" w:name="_Toc50023204"/>
      <w:bookmarkStart w:id="6349" w:name="_Toc59101742"/>
      <w:bookmarkStart w:id="6350" w:name="_Toc54786499"/>
      <w:bookmarkStart w:id="6351" w:name="_Toc50309857"/>
      <w:bookmarkStart w:id="6352" w:name="_Toc6483"/>
      <w:bookmarkStart w:id="6353" w:name="_Toc50023789"/>
      <w:bookmarkStart w:id="6354" w:name="_Toc42770170"/>
      <w:bookmarkStart w:id="6355" w:name="_Toc6054"/>
      <w:bookmarkStart w:id="6356" w:name="_Toc50021851"/>
      <w:bookmarkStart w:id="6357" w:name="_Toc21788"/>
      <w:bookmarkStart w:id="6358" w:name="_Toc50021282"/>
      <w:bookmarkStart w:id="6359" w:name="_Toc3593"/>
      <w:bookmarkStart w:id="6360" w:name="_Toc19450"/>
      <w:bookmarkStart w:id="6361" w:name="_Toc104433250"/>
      <w:bookmarkStart w:id="6362" w:name="_Toc104467404"/>
      <w:bookmarkStart w:id="6363" w:name="_Toc104467706"/>
      <w:bookmarkStart w:id="6364" w:name="_Toc104468042"/>
      <w:r>
        <w:t>6.</w:t>
      </w:r>
      <w:r>
        <w:rPr>
          <w:lang w:eastAsia="zh-CN"/>
        </w:rPr>
        <w:t>25</w:t>
      </w:r>
      <w:r>
        <w:t>.2</w:t>
      </w:r>
      <w:r>
        <w:tab/>
        <w:t>Input Data</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pPr>
        <w:rPr>
          <w:lang w:eastAsia="ko-KR"/>
        </w:rPr>
      </w:pPr>
      <w:r>
        <w:rPr>
          <w:lang w:eastAsia="ko-KR"/>
        </w:rPr>
        <w:t>The input data for the analytics is described in Table 6.</w:t>
      </w:r>
      <w:r>
        <w:rPr>
          <w:lang w:eastAsia="zh-CN"/>
        </w:rPr>
        <w:t>25</w:t>
      </w:r>
      <w:r>
        <w:rPr>
          <w:lang w:eastAsia="ko-KR"/>
        </w:rPr>
        <w:t>.2-1.</w:t>
      </w:r>
    </w:p>
    <w:p>
      <w:pPr>
        <w:pStyle w:val="TH"/>
      </w:pPr>
      <w:r>
        <w:t>Table 6.</w:t>
      </w:r>
      <w:r>
        <w:rPr>
          <w:lang w:eastAsia="zh-CN"/>
        </w:rPr>
        <w:t>25</w:t>
      </w:r>
      <w:r>
        <w:t xml:space="preserve">.2-1: Input data for measuring the number of </w:t>
      </w:r>
      <w:r>
        <w:rPr>
          <w:lang w:eastAsia="ko-KR"/>
        </w:rPr>
        <w:t>outdoors advertisements viewers</w:t>
      </w:r>
      <w:r>
        <w:t xml:space="preserve"> 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1996"/>
        <w:gridCol w:w="5523"/>
      </w:tblGrid>
      <w:tr>
        <w:trPr>
          <w:cantSplit/>
        </w:trPr>
        <w:tc>
          <w:tcPr>
            <w:tcW w:w="2110" w:type="dxa"/>
          </w:tcPr>
          <w:p>
            <w:pPr>
              <w:pStyle w:val="TAH"/>
              <w:rPr>
                <w:lang w:eastAsia="zh-CN"/>
              </w:rPr>
            </w:pPr>
            <w:r>
              <w:rPr>
                <w:lang w:eastAsia="zh-CN"/>
              </w:rPr>
              <w:t>Information</w:t>
            </w:r>
          </w:p>
        </w:tc>
        <w:tc>
          <w:tcPr>
            <w:tcW w:w="1996" w:type="dxa"/>
          </w:tcPr>
          <w:p>
            <w:pPr>
              <w:pStyle w:val="TAH"/>
              <w:rPr>
                <w:lang w:eastAsia="ko-KR"/>
              </w:rPr>
            </w:pPr>
            <w:r>
              <w:rPr>
                <w:lang w:eastAsia="ko-KR"/>
              </w:rPr>
              <w:t>Source (NOTE)</w:t>
            </w:r>
          </w:p>
        </w:tc>
        <w:tc>
          <w:tcPr>
            <w:tcW w:w="5523" w:type="dxa"/>
          </w:tcPr>
          <w:p>
            <w:pPr>
              <w:pStyle w:val="TAH"/>
              <w:rPr>
                <w:lang w:eastAsia="zh-CN"/>
              </w:rPr>
            </w:pPr>
            <w:r>
              <w:rPr>
                <w:lang w:eastAsia="zh-CN"/>
              </w:rPr>
              <w:t>Description</w:t>
            </w:r>
          </w:p>
        </w:tc>
      </w:tr>
      <w:tr>
        <w:trPr>
          <w:cantSplit/>
        </w:trPr>
        <w:tc>
          <w:tcPr>
            <w:tcW w:w="2110" w:type="dxa"/>
            <w:vAlign w:val="center"/>
          </w:tcPr>
          <w:p>
            <w:pPr>
              <w:pStyle w:val="TAL"/>
              <w:rPr>
                <w:lang w:eastAsia="ko-KR"/>
              </w:rPr>
            </w:pPr>
            <w:r>
              <w:rPr>
                <w:lang w:eastAsia="ko-KR"/>
              </w:rPr>
              <w:t>Timestamp</w:t>
            </w:r>
          </w:p>
        </w:tc>
        <w:tc>
          <w:tcPr>
            <w:tcW w:w="1996" w:type="dxa"/>
          </w:tcPr>
          <w:p>
            <w:pPr>
              <w:pStyle w:val="TAL"/>
              <w:rPr>
                <w:lang w:eastAsia="ko-KR"/>
              </w:rPr>
            </w:pPr>
            <w:r>
              <w:rPr>
                <w:lang w:eastAsia="ko-KR"/>
              </w:rPr>
              <w:t>LCS architecture</w:t>
            </w:r>
          </w:p>
        </w:tc>
        <w:tc>
          <w:tcPr>
            <w:tcW w:w="5523" w:type="dxa"/>
            <w:vAlign w:val="center"/>
          </w:tcPr>
          <w:p>
            <w:pPr>
              <w:pStyle w:val="TAL"/>
              <w:rPr>
                <w:lang w:eastAsia="ko-KR"/>
              </w:rPr>
            </w:pPr>
            <w:r>
              <w:t>A timestamp is associated with the collected information.</w:t>
            </w:r>
          </w:p>
        </w:tc>
      </w:tr>
      <w:tr>
        <w:trPr>
          <w:cantSplit/>
        </w:trPr>
        <w:tc>
          <w:tcPr>
            <w:tcW w:w="2110" w:type="dxa"/>
            <w:vAlign w:val="center"/>
          </w:tcPr>
          <w:p>
            <w:pPr>
              <w:pStyle w:val="TAL"/>
            </w:pPr>
            <w:r>
              <w:t>Location estimate</w:t>
            </w:r>
          </w:p>
        </w:tc>
        <w:tc>
          <w:tcPr>
            <w:tcW w:w="1996" w:type="dxa"/>
          </w:tcPr>
          <w:p>
            <w:pPr>
              <w:pStyle w:val="TAL"/>
              <w:rPr>
                <w:lang w:eastAsia="ko-KR"/>
              </w:rPr>
            </w:pPr>
          </w:p>
        </w:tc>
        <w:tc>
          <w:tcPr>
            <w:tcW w:w="5523" w:type="dxa"/>
            <w:vAlign w:val="center"/>
          </w:tcPr>
          <w:p>
            <w:pPr>
              <w:pStyle w:val="TAL"/>
            </w:pPr>
            <w:r>
              <w:t>The geographical location of UE</w:t>
            </w:r>
          </w:p>
        </w:tc>
      </w:tr>
      <w:tr>
        <w:trPr>
          <w:cantSplit/>
        </w:trPr>
        <w:tc>
          <w:tcPr>
            <w:tcW w:w="2110" w:type="dxa"/>
            <w:vAlign w:val="center"/>
          </w:tcPr>
          <w:p>
            <w:pPr>
              <w:pStyle w:val="TAL"/>
            </w:pPr>
            <w:r>
              <w:t>Velocity estimate</w:t>
            </w:r>
          </w:p>
        </w:tc>
        <w:tc>
          <w:tcPr>
            <w:tcW w:w="1996" w:type="dxa"/>
          </w:tcPr>
          <w:p>
            <w:pPr>
              <w:pStyle w:val="TAL"/>
              <w:rPr>
                <w:lang w:eastAsia="ko-KR"/>
              </w:rPr>
            </w:pPr>
          </w:p>
        </w:tc>
        <w:tc>
          <w:tcPr>
            <w:tcW w:w="5523" w:type="dxa"/>
            <w:vAlign w:val="center"/>
          </w:tcPr>
          <w:p>
            <w:pPr>
              <w:pStyle w:val="TAL"/>
              <w:rPr>
                <w:lang w:eastAsia="ko-KR"/>
              </w:rPr>
            </w:pPr>
            <w:r>
              <w:rPr>
                <w:lang w:eastAsia="ko-KR"/>
              </w:rPr>
              <w:t>Including speed and heading information of UE</w:t>
            </w:r>
          </w:p>
        </w:tc>
      </w:tr>
      <w:tr>
        <w:trPr>
          <w:cantSplit/>
        </w:trPr>
        <w:tc>
          <w:tcPr>
            <w:tcW w:w="2110" w:type="dxa"/>
            <w:vAlign w:val="center"/>
          </w:tcPr>
          <w:p>
            <w:pPr>
              <w:pStyle w:val="TAL"/>
            </w:pPr>
            <w:r>
              <w:t>Accuracy</w:t>
            </w:r>
          </w:p>
        </w:tc>
        <w:tc>
          <w:tcPr>
            <w:tcW w:w="1996" w:type="dxa"/>
          </w:tcPr>
          <w:p>
            <w:pPr>
              <w:pStyle w:val="TAL"/>
              <w:rPr>
                <w:lang w:eastAsia="ko-KR"/>
              </w:rPr>
            </w:pPr>
          </w:p>
        </w:tc>
        <w:tc>
          <w:tcPr>
            <w:tcW w:w="5523" w:type="dxa"/>
            <w:vAlign w:val="center"/>
          </w:tcPr>
          <w:p>
            <w:pPr>
              <w:pStyle w:val="TAL"/>
              <w:rPr>
                <w:lang w:eastAsia="ko-KR"/>
              </w:rPr>
            </w:pPr>
            <w:r>
              <w:rPr>
                <w:lang w:eastAsia="ko-KR"/>
              </w:rPr>
              <w:t>Including horizon accuracy and vertical accuracy</w:t>
            </w:r>
          </w:p>
        </w:tc>
      </w:tr>
      <w:tr>
        <w:trPr>
          <w:cantSplit/>
        </w:trPr>
        <w:tc>
          <w:tcPr>
            <w:tcW w:w="2110" w:type="dxa"/>
          </w:tcPr>
          <w:p>
            <w:pPr>
              <w:pStyle w:val="TAL"/>
              <w:rPr>
                <w:lang w:eastAsia="ko-KR"/>
              </w:rPr>
            </w:pPr>
            <w:r>
              <w:t>Age of location</w:t>
            </w:r>
          </w:p>
        </w:tc>
        <w:tc>
          <w:tcPr>
            <w:tcW w:w="1996" w:type="dxa"/>
          </w:tcPr>
          <w:p>
            <w:pPr>
              <w:pStyle w:val="TAL"/>
              <w:rPr>
                <w:lang w:eastAsia="ko-KR"/>
              </w:rPr>
            </w:pPr>
          </w:p>
        </w:tc>
        <w:tc>
          <w:tcPr>
            <w:tcW w:w="5523" w:type="dxa"/>
          </w:tcPr>
          <w:p>
            <w:pPr>
              <w:pStyle w:val="TAL"/>
              <w:rPr>
                <w:lang w:eastAsia="ko-KR"/>
              </w:rPr>
            </w:pPr>
            <w:r>
              <w:t>The lifetime of location information</w:t>
            </w:r>
          </w:p>
        </w:tc>
      </w:tr>
    </w:tbl>
    <w:p>
      <w:pPr>
        <w:pStyle w:val="FP"/>
      </w:pPr>
    </w:p>
    <w:p>
      <w:pPr>
        <w:pStyle w:val="NO"/>
      </w:pPr>
      <w:r>
        <w:rPr>
          <w:lang w:eastAsia="zh-CN"/>
        </w:rPr>
        <w:t>NOTE:</w:t>
      </w:r>
      <w:r>
        <w:rPr>
          <w:lang w:eastAsia="zh-CN"/>
        </w:rPr>
        <w:tab/>
        <w:t>From which network function to acquire the location information will have some coordination with the FS_eLCS_Ph3 study.</w:t>
      </w:r>
    </w:p>
    <w:p>
      <w:pPr>
        <w:pStyle w:val="31"/>
      </w:pPr>
      <w:bookmarkStart w:id="6365" w:name="_Toc57641390"/>
      <w:bookmarkStart w:id="6366" w:name="_Toc42770171"/>
      <w:bookmarkStart w:id="6367" w:name="_Toc54779540"/>
      <w:bookmarkStart w:id="6368" w:name="_Toc21414"/>
      <w:bookmarkStart w:id="6369" w:name="_Toc50023790"/>
      <w:bookmarkStart w:id="6370" w:name="_Toc42779227"/>
      <w:bookmarkStart w:id="6371" w:name="_Toc43393302"/>
      <w:bookmarkStart w:id="6372" w:name="_Toc21801"/>
      <w:bookmarkStart w:id="6373" w:name="_Toc30585"/>
      <w:bookmarkStart w:id="6374" w:name="_Toc50579590"/>
      <w:bookmarkStart w:id="6375" w:name="_Toc44004474"/>
      <w:bookmarkStart w:id="6376" w:name="_Toc5146"/>
      <w:bookmarkStart w:id="6377" w:name="_Toc59101743"/>
      <w:bookmarkStart w:id="6378" w:name="_Toc50309858"/>
      <w:bookmarkStart w:id="6379" w:name="_Toc50022556"/>
      <w:bookmarkStart w:id="6380" w:name="_Toc1003"/>
      <w:bookmarkStart w:id="6381" w:name="_Toc50021283"/>
      <w:bookmarkStart w:id="6382" w:name="_Toc54770188"/>
      <w:bookmarkStart w:id="6383" w:name="_Toc101171019"/>
      <w:bookmarkStart w:id="6384" w:name="_Toc54786500"/>
      <w:bookmarkStart w:id="6385" w:name="_Toc4724"/>
      <w:bookmarkStart w:id="6386" w:name="_Toc50021852"/>
      <w:bookmarkStart w:id="6387" w:name="_Toc22053"/>
      <w:bookmarkStart w:id="6388" w:name="_Toc2260"/>
      <w:bookmarkStart w:id="6389" w:name="_Toc1799"/>
      <w:bookmarkStart w:id="6390" w:name="_Toc50023205"/>
      <w:bookmarkStart w:id="6391" w:name="_Toc57201352"/>
      <w:bookmarkStart w:id="6392" w:name="_Toc26647"/>
      <w:bookmarkStart w:id="6393" w:name="_Toc104433251"/>
      <w:bookmarkStart w:id="6394" w:name="_Toc104467405"/>
      <w:bookmarkStart w:id="6395" w:name="_Toc104467707"/>
      <w:bookmarkStart w:id="6396" w:name="_Toc104468043"/>
      <w:r>
        <w:t>6.</w:t>
      </w:r>
      <w:r>
        <w:rPr>
          <w:lang w:eastAsia="zh-CN"/>
        </w:rPr>
        <w:t>25</w:t>
      </w:r>
      <w:r>
        <w:t>.3</w:t>
      </w:r>
      <w:r>
        <w:tab/>
        <w:t>Output Analytics</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pPr>
        <w:rPr>
          <w:lang w:eastAsia="ko-KR"/>
        </w:rPr>
      </w:pPr>
      <w:r>
        <w:rPr>
          <w:lang w:eastAsia="ko-KR"/>
        </w:rPr>
        <w:t xml:space="preserve">The output analytics of NWDAF is defined in </w:t>
      </w:r>
      <w:r>
        <w:rPr>
          <w:lang w:eastAsia="zh-CN"/>
        </w:rPr>
        <w:t>Table 6.25.3-1 and Table 6.25.3-2</w:t>
      </w:r>
      <w:r>
        <w:rPr>
          <w:lang w:eastAsia="ko-KR"/>
        </w:rPr>
        <w:t>.</w:t>
      </w:r>
    </w:p>
    <w:p>
      <w:pPr>
        <w:pStyle w:val="TH"/>
        <w:rPr>
          <w:lang w:eastAsia="zh-CN"/>
        </w:rPr>
      </w:pPr>
      <w:r>
        <w:rPr>
          <w:lang w:eastAsia="zh-CN"/>
        </w:rPr>
        <w:t xml:space="preserve">Table 6.25.3-1: </w:t>
      </w:r>
      <w:r>
        <w:t xml:space="preserve">Measuring the number of </w:t>
      </w:r>
      <w:r>
        <w:rPr>
          <w:lang w:eastAsia="ko-KR"/>
        </w:rPr>
        <w:t>outdoors advertisements viewers</w:t>
      </w:r>
      <w:r>
        <w:t xml:space="preserve"> </w:t>
      </w:r>
      <w:r>
        <w:rPr>
          <w:lang w:eastAsia="zh-CN"/>
        </w:rPr>
        <w:t>usage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trPr>
          <w:cantSplit/>
        </w:trPr>
        <w:tc>
          <w:tcPr>
            <w:tcW w:w="2972" w:type="dxa"/>
          </w:tcPr>
          <w:p>
            <w:pPr>
              <w:pStyle w:val="TAH"/>
              <w:rPr>
                <w:lang w:eastAsia="zh-CN"/>
              </w:rPr>
            </w:pPr>
            <w:r>
              <w:rPr>
                <w:lang w:eastAsia="zh-CN"/>
              </w:rPr>
              <w:t>Information</w:t>
            </w:r>
          </w:p>
        </w:tc>
        <w:tc>
          <w:tcPr>
            <w:tcW w:w="6657" w:type="dxa"/>
          </w:tcPr>
          <w:p>
            <w:pPr>
              <w:pStyle w:val="TAH"/>
              <w:rPr>
                <w:lang w:eastAsia="zh-CN"/>
              </w:rPr>
            </w:pPr>
            <w:r>
              <w:rPr>
                <w:lang w:eastAsia="zh-CN"/>
              </w:rPr>
              <w:t>Description</w:t>
            </w:r>
          </w:p>
        </w:tc>
      </w:tr>
      <w:tr>
        <w:trPr>
          <w:cantSplit/>
        </w:trPr>
        <w:tc>
          <w:tcPr>
            <w:tcW w:w="2972" w:type="dxa"/>
            <w:vAlign w:val="center"/>
          </w:tcPr>
          <w:p>
            <w:pPr>
              <w:pStyle w:val="TAL"/>
            </w:pPr>
            <w:r>
              <w:t>Core location</w:t>
            </w:r>
          </w:p>
        </w:tc>
        <w:tc>
          <w:tcPr>
            <w:tcW w:w="6657" w:type="dxa"/>
            <w:vAlign w:val="center"/>
          </w:tcPr>
          <w:p>
            <w:pPr>
              <w:pStyle w:val="TAL"/>
            </w:pPr>
            <w:r>
              <w:t>The location of the outdoor advertisement billboard</w:t>
            </w:r>
          </w:p>
        </w:tc>
      </w:tr>
      <w:tr>
        <w:trPr>
          <w:cantSplit/>
        </w:trPr>
        <w:tc>
          <w:tcPr>
            <w:tcW w:w="2972" w:type="dxa"/>
            <w:vAlign w:val="center"/>
          </w:tcPr>
          <w:p>
            <w:pPr>
              <w:pStyle w:val="TAL"/>
            </w:pPr>
            <w:r>
              <w:t>Collection period</w:t>
            </w:r>
          </w:p>
        </w:tc>
        <w:tc>
          <w:tcPr>
            <w:tcW w:w="6657" w:type="dxa"/>
            <w:vAlign w:val="center"/>
          </w:tcPr>
          <w:p>
            <w:pPr>
              <w:pStyle w:val="TAL"/>
            </w:pPr>
            <w:r>
              <w:t>The time during the beginning and the end of UE location information collection (e.g. 1 hour or 1 day)</w:t>
            </w:r>
          </w:p>
        </w:tc>
      </w:tr>
      <w:tr>
        <w:trPr>
          <w:cantSplit/>
        </w:trPr>
        <w:tc>
          <w:tcPr>
            <w:tcW w:w="2972" w:type="dxa"/>
            <w:vAlign w:val="center"/>
          </w:tcPr>
          <w:p>
            <w:pPr>
              <w:pStyle w:val="TAL"/>
            </w:pPr>
            <w:r>
              <w:t>Total number of users</w:t>
            </w:r>
          </w:p>
        </w:tc>
        <w:tc>
          <w:tcPr>
            <w:tcW w:w="6657" w:type="dxa"/>
            <w:vAlign w:val="center"/>
          </w:tcPr>
          <w:p>
            <w:pPr>
              <w:pStyle w:val="TAL"/>
              <w:rPr>
                <w:lang w:eastAsia="ko-KR"/>
              </w:rPr>
            </w:pPr>
            <w:r>
              <w:rPr>
                <w:lang w:eastAsia="ko-KR"/>
              </w:rPr>
              <w:t>The total number of users pass by during the collection period</w:t>
            </w:r>
          </w:p>
        </w:tc>
      </w:tr>
      <w:tr>
        <w:trPr>
          <w:cantSplit/>
        </w:trPr>
        <w:tc>
          <w:tcPr>
            <w:tcW w:w="2972" w:type="dxa"/>
            <w:vAlign w:val="center"/>
          </w:tcPr>
          <w:p>
            <w:pPr>
              <w:pStyle w:val="TAL"/>
            </w:pPr>
            <w:r>
              <w:t>Viewers proportion</w:t>
            </w:r>
          </w:p>
        </w:tc>
        <w:tc>
          <w:tcPr>
            <w:tcW w:w="6657" w:type="dxa"/>
            <w:vAlign w:val="center"/>
          </w:tcPr>
          <w:p>
            <w:pPr>
              <w:pStyle w:val="TAL"/>
              <w:rPr>
                <w:lang w:eastAsia="ko-KR"/>
              </w:rPr>
            </w:pPr>
            <w:r>
              <w:rPr>
                <w:lang w:eastAsia="ko-KR"/>
              </w:rPr>
              <w:t>The proportion of valid viewers among the total number of users</w:t>
            </w:r>
          </w:p>
        </w:tc>
      </w:tr>
      <w:tr>
        <w:trPr>
          <w:cantSplit/>
        </w:trPr>
        <w:tc>
          <w:tcPr>
            <w:tcW w:w="2972" w:type="dxa"/>
            <w:vAlign w:val="center"/>
          </w:tcPr>
          <w:p>
            <w:pPr>
              <w:pStyle w:val="TAL"/>
            </w:pPr>
            <w:r>
              <w:t>Average staying time</w:t>
            </w:r>
          </w:p>
        </w:tc>
        <w:tc>
          <w:tcPr>
            <w:tcW w:w="6657" w:type="dxa"/>
            <w:vAlign w:val="center"/>
          </w:tcPr>
          <w:p>
            <w:pPr>
              <w:pStyle w:val="TAL"/>
              <w:rPr>
                <w:lang w:eastAsia="ko-KR"/>
              </w:rPr>
            </w:pPr>
            <w:r>
              <w:rPr>
                <w:lang w:eastAsia="ko-KR"/>
              </w:rPr>
              <w:t>The average staying time among all the valid viewers staying time</w:t>
            </w:r>
          </w:p>
        </w:tc>
      </w:tr>
      <w:tr>
        <w:trPr>
          <w:cantSplit/>
        </w:trPr>
        <w:tc>
          <w:tcPr>
            <w:tcW w:w="2972" w:type="dxa"/>
            <w:vAlign w:val="center"/>
          </w:tcPr>
          <w:p>
            <w:pPr>
              <w:pStyle w:val="TAL"/>
            </w:pPr>
            <w:r>
              <w:t>Staying time proportion</w:t>
            </w:r>
          </w:p>
        </w:tc>
        <w:tc>
          <w:tcPr>
            <w:tcW w:w="6657" w:type="dxa"/>
            <w:vAlign w:val="center"/>
          </w:tcPr>
          <w:p>
            <w:pPr>
              <w:pStyle w:val="TAL"/>
              <w:rPr>
                <w:lang w:eastAsia="ko-KR"/>
              </w:rPr>
            </w:pPr>
            <w:r>
              <w:rPr>
                <w:lang w:eastAsia="ko-KR"/>
              </w:rPr>
              <w:t>The proportion of viewers whose staying time longer than a specific time (e.g. staying timer longer than the 20s)</w:t>
            </w:r>
          </w:p>
        </w:tc>
      </w:tr>
    </w:tbl>
    <w:p>
      <w:pPr>
        <w:pStyle w:val="FP"/>
        <w:rPr>
          <w:lang w:eastAsia="zh-CN"/>
        </w:rPr>
      </w:pPr>
    </w:p>
    <w:p>
      <w:pPr>
        <w:pStyle w:val="TH"/>
        <w:rPr>
          <w:lang w:eastAsia="zh-CN"/>
        </w:rPr>
      </w:pPr>
      <w:r>
        <w:rPr>
          <w:lang w:eastAsia="zh-CN"/>
        </w:rPr>
        <w:t>Table 6.25.3-2: M</w:t>
      </w:r>
      <w:r>
        <w:t xml:space="preserve">easuring the number of </w:t>
      </w:r>
      <w:r>
        <w:rPr>
          <w:lang w:eastAsia="ko-KR"/>
        </w:rPr>
        <w:t>outdoors advertisements viewers</w:t>
      </w:r>
      <w:r>
        <w:t xml:space="preserve"> </w:t>
      </w:r>
      <w:r>
        <w:rPr>
          <w:lang w:eastAsia="zh-CN"/>
        </w:rPr>
        <w:t>usage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trPr>
          <w:cantSplit/>
        </w:trPr>
        <w:tc>
          <w:tcPr>
            <w:tcW w:w="2972" w:type="dxa"/>
          </w:tcPr>
          <w:p>
            <w:pPr>
              <w:pStyle w:val="TAH"/>
              <w:rPr>
                <w:lang w:eastAsia="zh-CN"/>
              </w:rPr>
            </w:pPr>
            <w:r>
              <w:rPr>
                <w:lang w:eastAsia="zh-CN"/>
              </w:rPr>
              <w:t>Information</w:t>
            </w:r>
          </w:p>
        </w:tc>
        <w:tc>
          <w:tcPr>
            <w:tcW w:w="6657" w:type="dxa"/>
          </w:tcPr>
          <w:p>
            <w:pPr>
              <w:pStyle w:val="TAH"/>
              <w:rPr>
                <w:lang w:eastAsia="zh-CN"/>
              </w:rPr>
            </w:pPr>
            <w:r>
              <w:rPr>
                <w:lang w:eastAsia="zh-CN"/>
              </w:rPr>
              <w:t>Description</w:t>
            </w:r>
          </w:p>
        </w:tc>
      </w:tr>
      <w:tr>
        <w:trPr>
          <w:cantSplit/>
        </w:trPr>
        <w:tc>
          <w:tcPr>
            <w:tcW w:w="2972" w:type="dxa"/>
            <w:vAlign w:val="center"/>
          </w:tcPr>
          <w:p>
            <w:pPr>
              <w:pStyle w:val="TAL"/>
            </w:pPr>
            <w:r>
              <w:t>Core location</w:t>
            </w:r>
          </w:p>
        </w:tc>
        <w:tc>
          <w:tcPr>
            <w:tcW w:w="6657" w:type="dxa"/>
            <w:vAlign w:val="center"/>
          </w:tcPr>
          <w:p>
            <w:pPr>
              <w:pStyle w:val="TAL"/>
            </w:pPr>
            <w:r>
              <w:t>The location of the outdoor advertisement billboard</w:t>
            </w:r>
          </w:p>
        </w:tc>
      </w:tr>
      <w:tr>
        <w:trPr>
          <w:cantSplit/>
        </w:trPr>
        <w:tc>
          <w:tcPr>
            <w:tcW w:w="2972" w:type="dxa"/>
            <w:vAlign w:val="center"/>
          </w:tcPr>
          <w:p>
            <w:pPr>
              <w:pStyle w:val="TAL"/>
            </w:pPr>
            <w:r>
              <w:rPr>
                <w:lang w:eastAsia="ko-KR"/>
              </w:rPr>
              <w:t>Predicted</w:t>
            </w:r>
            <w:r>
              <w:t xml:space="preserve"> Collection period</w:t>
            </w:r>
          </w:p>
        </w:tc>
        <w:tc>
          <w:tcPr>
            <w:tcW w:w="6657" w:type="dxa"/>
            <w:vAlign w:val="center"/>
          </w:tcPr>
          <w:p>
            <w:pPr>
              <w:pStyle w:val="TAL"/>
            </w:pPr>
            <w:r>
              <w:t>The time during the beginning and the end of UE location information collection (e.g. 1 hour or 1 day)</w:t>
            </w:r>
          </w:p>
        </w:tc>
      </w:tr>
      <w:tr>
        <w:trPr>
          <w:cantSplit/>
        </w:trPr>
        <w:tc>
          <w:tcPr>
            <w:tcW w:w="2972" w:type="dxa"/>
            <w:vAlign w:val="center"/>
          </w:tcPr>
          <w:p>
            <w:pPr>
              <w:pStyle w:val="TAL"/>
            </w:pPr>
            <w:r>
              <w:rPr>
                <w:lang w:eastAsia="ko-KR"/>
              </w:rPr>
              <w:t>Predicted</w:t>
            </w:r>
            <w:r>
              <w:t xml:space="preserve"> Total number of users</w:t>
            </w:r>
          </w:p>
        </w:tc>
        <w:tc>
          <w:tcPr>
            <w:tcW w:w="6657" w:type="dxa"/>
            <w:vAlign w:val="center"/>
          </w:tcPr>
          <w:p>
            <w:pPr>
              <w:pStyle w:val="TAL"/>
              <w:rPr>
                <w:lang w:eastAsia="ko-KR"/>
              </w:rPr>
            </w:pPr>
            <w:r>
              <w:rPr>
                <w:lang w:eastAsia="ko-KR"/>
              </w:rPr>
              <w:t>The total number of users pass by during the collection period</w:t>
            </w:r>
          </w:p>
        </w:tc>
      </w:tr>
      <w:tr>
        <w:trPr>
          <w:cantSplit/>
        </w:trPr>
        <w:tc>
          <w:tcPr>
            <w:tcW w:w="2972" w:type="dxa"/>
            <w:vAlign w:val="center"/>
          </w:tcPr>
          <w:p>
            <w:pPr>
              <w:pStyle w:val="TAL"/>
            </w:pPr>
            <w:r>
              <w:rPr>
                <w:lang w:eastAsia="ko-KR"/>
              </w:rPr>
              <w:t>Predicted</w:t>
            </w:r>
            <w:r>
              <w:t xml:space="preserve"> Viewers proportion</w:t>
            </w:r>
          </w:p>
        </w:tc>
        <w:tc>
          <w:tcPr>
            <w:tcW w:w="6657" w:type="dxa"/>
            <w:vAlign w:val="center"/>
          </w:tcPr>
          <w:p>
            <w:pPr>
              <w:pStyle w:val="TAL"/>
              <w:rPr>
                <w:lang w:eastAsia="ko-KR"/>
              </w:rPr>
            </w:pPr>
            <w:r>
              <w:rPr>
                <w:lang w:eastAsia="ko-KR"/>
              </w:rPr>
              <w:t>The proportion of valid viewers among the total number of users</w:t>
            </w:r>
          </w:p>
        </w:tc>
      </w:tr>
      <w:tr>
        <w:trPr>
          <w:cantSplit/>
        </w:trPr>
        <w:tc>
          <w:tcPr>
            <w:tcW w:w="2972" w:type="dxa"/>
            <w:vAlign w:val="center"/>
          </w:tcPr>
          <w:p>
            <w:pPr>
              <w:pStyle w:val="TAL"/>
            </w:pPr>
            <w:r>
              <w:rPr>
                <w:lang w:eastAsia="ko-KR"/>
              </w:rPr>
              <w:t>Predicted</w:t>
            </w:r>
            <w:r>
              <w:t xml:space="preserve"> Average staying time</w:t>
            </w:r>
          </w:p>
        </w:tc>
        <w:tc>
          <w:tcPr>
            <w:tcW w:w="6657" w:type="dxa"/>
            <w:vAlign w:val="center"/>
          </w:tcPr>
          <w:p>
            <w:pPr>
              <w:pStyle w:val="TAL"/>
              <w:rPr>
                <w:lang w:eastAsia="ko-KR"/>
              </w:rPr>
            </w:pPr>
            <w:r>
              <w:rPr>
                <w:lang w:eastAsia="ko-KR"/>
              </w:rPr>
              <w:t>The average staying time among all the valid viewers staying time</w:t>
            </w:r>
          </w:p>
        </w:tc>
      </w:tr>
      <w:tr>
        <w:trPr>
          <w:cantSplit/>
        </w:trPr>
        <w:tc>
          <w:tcPr>
            <w:tcW w:w="2972" w:type="dxa"/>
            <w:vAlign w:val="center"/>
          </w:tcPr>
          <w:p>
            <w:pPr>
              <w:pStyle w:val="TAL"/>
            </w:pPr>
            <w:r>
              <w:rPr>
                <w:lang w:eastAsia="ko-KR"/>
              </w:rPr>
              <w:t>Predicted</w:t>
            </w:r>
            <w:r>
              <w:t xml:space="preserve"> Staying time proportion</w:t>
            </w:r>
          </w:p>
        </w:tc>
        <w:tc>
          <w:tcPr>
            <w:tcW w:w="6657" w:type="dxa"/>
            <w:vAlign w:val="center"/>
          </w:tcPr>
          <w:p>
            <w:pPr>
              <w:pStyle w:val="TAL"/>
              <w:rPr>
                <w:lang w:eastAsia="ko-KR"/>
              </w:rPr>
            </w:pPr>
            <w:r>
              <w:rPr>
                <w:lang w:eastAsia="ko-KR"/>
              </w:rPr>
              <w:t>The proportion of viewers whose staying time longer than a specific time (e.g. staying timer longer than the 20s)</w:t>
            </w:r>
          </w:p>
        </w:tc>
      </w:tr>
    </w:tbl>
    <w:p>
      <w:pPr>
        <w:pStyle w:val="FP"/>
        <w:rPr>
          <w:lang w:eastAsia="ko-KR"/>
        </w:rPr>
      </w:pPr>
    </w:p>
    <w:p>
      <w:pPr>
        <w:pStyle w:val="31"/>
        <w:rPr>
          <w:lang w:eastAsia="ko-KR"/>
        </w:rPr>
      </w:pPr>
      <w:bookmarkStart w:id="6397" w:name="_Toc101171020"/>
      <w:bookmarkStart w:id="6398" w:name="_Toc29672"/>
      <w:bookmarkStart w:id="6399" w:name="_Toc22098"/>
      <w:bookmarkStart w:id="6400" w:name="_Toc104433252"/>
      <w:bookmarkStart w:id="6401" w:name="_Toc104467406"/>
      <w:bookmarkStart w:id="6402" w:name="_Toc104467708"/>
      <w:bookmarkStart w:id="6403" w:name="_Toc104468044"/>
      <w:r>
        <w:rPr>
          <w:lang w:eastAsia="ko-KR"/>
        </w:rPr>
        <w:t>6.</w:t>
      </w:r>
      <w:r>
        <w:rPr>
          <w:lang w:eastAsia="zh-CN"/>
        </w:rPr>
        <w:t>25</w:t>
      </w:r>
      <w:r>
        <w:rPr>
          <w:lang w:eastAsia="ko-KR"/>
        </w:rPr>
        <w:t>.4</w:t>
      </w:r>
      <w:r>
        <w:rPr>
          <w:lang w:eastAsia="ko-KR"/>
        </w:rPr>
        <w:tab/>
        <w:t>Procedures</w:t>
      </w:r>
      <w:bookmarkEnd w:id="6397"/>
      <w:bookmarkEnd w:id="6398"/>
      <w:bookmarkEnd w:id="6399"/>
      <w:bookmarkEnd w:id="6400"/>
      <w:bookmarkEnd w:id="6401"/>
      <w:bookmarkEnd w:id="6402"/>
      <w:bookmarkEnd w:id="6403"/>
    </w:p>
    <w:p>
      <w:r>
        <w:rPr>
          <w:lang w:eastAsia="ko-KR"/>
        </w:rPr>
        <w:t xml:space="preserve">Figure 6.25.4-1 depicts a procedure for the Outdoor Advertisement use case </w:t>
      </w:r>
      <w:r>
        <w:t>analytics provided by NWDAF.</w:t>
      </w:r>
    </w:p>
    <w:p>
      <w:pPr>
        <w:pStyle w:val="TH"/>
      </w:pPr>
      <w:r>
        <w:object w:dxaOrig="5662" w:dyaOrig="5018">
          <v:shape id="_x0000_i1060" type="#_x0000_t75" style="width:282pt;height:252pt" o:ole="">
            <v:imagedata r:id="rId98" o:title=""/>
          </v:shape>
          <o:OLEObject Type="Embed" ProgID="Visio.Drawing.11" ShapeID="_x0000_i1060" DrawAspect="Content" ObjectID="_1715085475" r:id="rId99"/>
        </w:object>
      </w:r>
    </w:p>
    <w:p>
      <w:pPr>
        <w:pStyle w:val="TF"/>
      </w:pPr>
      <w:r>
        <w:t xml:space="preserve">Figure 6.25.4-1: </w:t>
      </w:r>
      <w:r>
        <w:rPr>
          <w:lang w:eastAsia="ko-KR"/>
        </w:rPr>
        <w:t>Outdoors Advertisement use case</w:t>
      </w:r>
      <w:r>
        <w:t xml:space="preserve"> </w:t>
      </w:r>
      <w:r>
        <w:rPr>
          <w:lang w:eastAsia="ko-KR"/>
        </w:rPr>
        <w:t>analytics</w:t>
      </w:r>
      <w:r>
        <w:t xml:space="preserve"> provided by NWDAF</w:t>
      </w:r>
    </w:p>
    <w:p>
      <w:pPr>
        <w:pStyle w:val="B1"/>
        <w:rPr>
          <w:lang w:eastAsia="zh-CN"/>
        </w:rPr>
      </w:pPr>
      <w:r>
        <w:rPr>
          <w:lang w:eastAsia="zh-CN"/>
        </w:rPr>
        <w:t>1.</w:t>
      </w:r>
      <w:r>
        <w:rPr>
          <w:lang w:eastAsia="zh-CN"/>
        </w:rPr>
        <w:tab/>
        <w:t>The consumer requests or subscribes to analytics information on the Outdoors Advertisement use case provided by NWDAF. The parameters are carried in the request including the location of a specific billboard, category of advertisement, the period to be counted, the counting distance range, the preferred granularity of the counting distance range, and so on.</w:t>
      </w:r>
    </w:p>
    <w:p>
      <w:pPr>
        <w:pStyle w:val="B2"/>
      </w:pPr>
      <w:r>
        <w:t>-</w:t>
      </w:r>
      <w:r>
        <w:tab/>
        <w:t>an Analytics subscription or request (New Analytics ID, Analytics Filter information = AOI, Analytics Reporting information = Analytics target period 1 or prediction target period 2) to the NWDAF by Nnwdaf_AnalyticsSubscription_Subscribe or Nnwdaf_AnalyticsInfo_Request.</w:t>
      </w:r>
    </w:p>
    <w:p>
      <w:pPr>
        <w:pStyle w:val="B1"/>
        <w:rPr>
          <w:lang w:eastAsia="zh-CN"/>
        </w:rPr>
      </w:pPr>
      <w:r>
        <w:rPr>
          <w:lang w:eastAsia="zh-CN"/>
        </w:rPr>
        <w:tab/>
        <w:t>The consumer may include multiple sets of parameters in order to provide different combinations of "Location information" and "Analytics target period" when requesting Outdoors Advertisement analytics.</w:t>
      </w:r>
    </w:p>
    <w:p>
      <w:pPr>
        <w:pStyle w:val="B1"/>
        <w:rPr>
          <w:lang w:eastAsia="zh-CN"/>
        </w:rPr>
      </w:pPr>
      <w:r>
        <w:rPr>
          <w:lang w:eastAsia="zh-CN"/>
        </w:rPr>
        <w:t>2.</w:t>
      </w:r>
      <w:r>
        <w:rPr>
          <w:lang w:eastAsia="zh-CN"/>
        </w:rPr>
        <w:tab/>
        <w:t>The NWDAF collects the UE location information data from the LCS architecture.</w:t>
      </w:r>
    </w:p>
    <w:p>
      <w:pPr>
        <w:pStyle w:val="NO"/>
        <w:rPr>
          <w:lang w:eastAsia="zh-CN"/>
        </w:rPr>
      </w:pPr>
      <w:r>
        <w:t>NOTE:</w:t>
      </w:r>
      <w:r>
        <w:tab/>
        <w:t>UE location information collection principles will be coordinated with FS_eLCS_Ph3 study.</w:t>
      </w:r>
    </w:p>
    <w:p>
      <w:pPr>
        <w:pStyle w:val="B1"/>
        <w:rPr>
          <w:lang w:eastAsia="zh-CN"/>
        </w:rPr>
      </w:pPr>
      <w:r>
        <w:rPr>
          <w:lang w:eastAsia="zh-CN"/>
        </w:rPr>
        <w:t>3.</w:t>
      </w:r>
      <w:r>
        <w:rPr>
          <w:lang w:eastAsia="zh-CN"/>
        </w:rPr>
        <w:tab/>
        <w:t>The NWDAF</w:t>
      </w:r>
      <w:r>
        <w:t xml:space="preserve"> </w:t>
      </w:r>
      <w:r>
        <w:rPr>
          <w:lang w:eastAsia="zh-CN"/>
        </w:rPr>
        <w:t>conducts preliminary screening based on the category of advertisement and then classifies statistics through time stamps and other information. The UE can be counted only when it enters the counting distance range and its location information meets the requirements by the rules of the category of advertisement and NWDAF consumer.</w:t>
      </w:r>
    </w:p>
    <w:p>
      <w:pPr>
        <w:pStyle w:val="B1"/>
        <w:rPr>
          <w:lang w:eastAsia="zh-CN"/>
        </w:rPr>
      </w:pPr>
      <w:r>
        <w:rPr>
          <w:lang w:eastAsia="zh-CN"/>
        </w:rPr>
        <w:tab/>
        <w:t>The number of users passing by and the valid viewers can be counted:</w:t>
      </w:r>
    </w:p>
    <w:p>
      <w:pPr>
        <w:pStyle w:val="B2"/>
      </w:pPr>
      <w:r>
        <w:t>-</w:t>
      </w:r>
      <w:r>
        <w:tab/>
        <w:t>For the expressway advertisements, users whose geographical location is in a large range of the requested counting distance can be counted as users passing by. The users whose speed and heading meet the requirements are counted as valid viewers of the advertisement. The duration between valid viewers entering and leaving the range requested in NWDAF consumers will be regarded as staying time.</w:t>
      </w:r>
    </w:p>
    <w:p>
      <w:pPr>
        <w:pStyle w:val="B2"/>
      </w:pPr>
      <w:r>
        <w:t>-</w:t>
      </w:r>
      <w:r>
        <w:tab/>
        <w:t>For the street advertisements, users whose geographical location is in a smaller range of the requested counting distance can be counted as users passing by. The users who have a limited speed are counted as valid viewers of the advertisement. The duration between valid viewers entering and leaving the range requested in NWDAF consumers will be regarded as staying time.</w:t>
      </w:r>
    </w:p>
    <w:p>
      <w:pPr>
        <w:pStyle w:val="B1"/>
        <w:rPr>
          <w:lang w:eastAsia="zh-CN"/>
        </w:rPr>
      </w:pPr>
      <w:r>
        <w:rPr>
          <w:lang w:eastAsia="zh-CN"/>
        </w:rPr>
        <w:tab/>
        <w:t>The NWDAF verifies whether the triggering conditions are met and derives the requested analytics. The NWDAF can detect the need for notification based on comparing the requested analytics of the preferred granularity of counting distance range provided by the consumer over the requested Analytics target period.</w:t>
      </w:r>
    </w:p>
    <w:p>
      <w:pPr>
        <w:pStyle w:val="B1"/>
        <w:rPr>
          <w:lang w:eastAsia="zh-CN"/>
        </w:rPr>
      </w:pPr>
      <w:r>
        <w:rPr>
          <w:lang w:eastAsia="zh-CN"/>
        </w:rPr>
        <w:t>4.</w:t>
      </w:r>
      <w:r>
        <w:rPr>
          <w:lang w:eastAsia="zh-CN"/>
        </w:rPr>
        <w:tab/>
        <w:t>The NWDAF provides a response or notification on the Outdoors Advertisement use case to the consumer. The details for UE mobility analytics provided by the NWDAF are defined in the output analytics information.</w:t>
      </w:r>
    </w:p>
    <w:p>
      <w:pPr>
        <w:pStyle w:val="31"/>
        <w:rPr>
          <w:lang w:eastAsia="zh-CN"/>
        </w:rPr>
      </w:pPr>
      <w:bookmarkStart w:id="6404" w:name="_Toc50579592"/>
      <w:bookmarkStart w:id="6405" w:name="_Toc12221"/>
      <w:bookmarkStart w:id="6406" w:name="_Toc50309860"/>
      <w:bookmarkStart w:id="6407" w:name="_Toc50023207"/>
      <w:bookmarkStart w:id="6408" w:name="_Toc17240"/>
      <w:bookmarkStart w:id="6409" w:name="_Toc4788"/>
      <w:bookmarkStart w:id="6410" w:name="_Toc42770173"/>
      <w:bookmarkStart w:id="6411" w:name="_Toc54779542"/>
      <w:bookmarkStart w:id="6412" w:name="_Toc54770190"/>
      <w:bookmarkStart w:id="6413" w:name="_Toc20630"/>
      <w:bookmarkStart w:id="6414" w:name="_Toc1647"/>
      <w:bookmarkStart w:id="6415" w:name="_Toc29358"/>
      <w:bookmarkStart w:id="6416" w:name="_Toc57201354"/>
      <w:bookmarkStart w:id="6417" w:name="_Toc50022558"/>
      <w:bookmarkStart w:id="6418" w:name="_Toc57641392"/>
      <w:bookmarkStart w:id="6419" w:name="_Toc26871"/>
      <w:bookmarkStart w:id="6420" w:name="_Toc43393304"/>
      <w:bookmarkStart w:id="6421" w:name="_Toc1431"/>
      <w:bookmarkStart w:id="6422" w:name="_Toc59101745"/>
      <w:bookmarkStart w:id="6423" w:name="_Toc44004476"/>
      <w:bookmarkStart w:id="6424" w:name="_Toc50023792"/>
      <w:bookmarkStart w:id="6425" w:name="_Toc42779229"/>
      <w:bookmarkStart w:id="6426" w:name="_Toc54786502"/>
      <w:bookmarkStart w:id="6427" w:name="_Toc101171021"/>
      <w:bookmarkStart w:id="6428" w:name="_Toc50021285"/>
      <w:bookmarkStart w:id="6429" w:name="_Toc12248"/>
      <w:bookmarkStart w:id="6430" w:name="_Toc50021854"/>
      <w:bookmarkStart w:id="6431" w:name="_Toc24471"/>
      <w:bookmarkStart w:id="6432" w:name="_Toc104433253"/>
      <w:bookmarkStart w:id="6433" w:name="_Toc104467407"/>
      <w:bookmarkStart w:id="6434" w:name="_Toc104467709"/>
      <w:bookmarkStart w:id="6435" w:name="_Toc104468045"/>
      <w:bookmarkStart w:id="6436" w:name="_Toc528569789"/>
      <w:bookmarkStart w:id="6437" w:name="_Toc528436045"/>
      <w:bookmarkStart w:id="6438" w:name="_Toc528576633"/>
      <w:r>
        <w:rPr>
          <w:lang w:eastAsia="zh-CN"/>
        </w:rPr>
        <w:lastRenderedPageBreak/>
        <w:t>6.25.5</w:t>
      </w:r>
      <w:r>
        <w:rPr>
          <w:lang w:eastAsia="zh-CN"/>
        </w:rPr>
        <w:tab/>
      </w:r>
      <w:r>
        <w:t>Impacts on existing nodes and functionality</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bookmarkEnd w:id="6436"/>
    <w:bookmarkEnd w:id="6437"/>
    <w:bookmarkEnd w:id="6438"/>
    <w:p>
      <w:pPr>
        <w:rPr>
          <w:lang w:eastAsia="zh-CN"/>
        </w:rPr>
      </w:pPr>
      <w:r>
        <w:rPr>
          <w:lang w:eastAsia="zh-CN"/>
        </w:rPr>
        <w:t>NWDAF:</w:t>
      </w:r>
    </w:p>
    <w:p>
      <w:pPr>
        <w:pStyle w:val="B1"/>
        <w:rPr>
          <w:lang w:eastAsia="zh-CN"/>
        </w:rPr>
      </w:pPr>
      <w:r>
        <w:rPr>
          <w:lang w:eastAsia="zh-CN"/>
        </w:rPr>
        <w:t>-</w:t>
      </w:r>
      <w:r>
        <w:rPr>
          <w:lang w:eastAsia="zh-CN"/>
        </w:rPr>
        <w:tab/>
        <w:t>The NWDAF collects data from LCS architecture and analyses measuring the number of outdoor advertisements viewers.</w:t>
      </w:r>
    </w:p>
    <w:p>
      <w:pPr>
        <w:pStyle w:val="B1"/>
        <w:rPr>
          <w:lang w:eastAsia="zh-CN"/>
        </w:rPr>
      </w:pPr>
      <w:r>
        <w:rPr>
          <w:lang w:eastAsia="zh-CN"/>
        </w:rPr>
        <w:t>-</w:t>
      </w:r>
      <w:r>
        <w:rPr>
          <w:lang w:eastAsia="zh-CN"/>
        </w:rPr>
        <w:tab/>
        <w:t>The new Analytic ID supporting the Outdoors Advertisement use case needs to be supported.</w:t>
      </w:r>
    </w:p>
    <w:p>
      <w:pPr>
        <w:pStyle w:val="EditorsNote"/>
        <w:rPr>
          <w:lang w:eastAsia="en-US"/>
        </w:rPr>
      </w:pPr>
      <w:r>
        <w:t>Editor's note:</w:t>
      </w:r>
      <w:r>
        <w:tab/>
        <w:t>The name of new analytic ID is FFS.</w:t>
      </w:r>
    </w:p>
    <w:p>
      <w:pPr>
        <w:pStyle w:val="21"/>
        <w:rPr>
          <w:lang w:eastAsia="en-US"/>
        </w:rPr>
      </w:pPr>
      <w:bookmarkStart w:id="6439" w:name="_Toc16592"/>
      <w:bookmarkStart w:id="6440" w:name="_Toc101171022"/>
      <w:bookmarkStart w:id="6441" w:name="_Toc13525"/>
      <w:bookmarkStart w:id="6442" w:name="_Toc104433254"/>
      <w:bookmarkStart w:id="6443" w:name="_Toc104467408"/>
      <w:bookmarkStart w:id="6444" w:name="_Toc104467710"/>
      <w:bookmarkStart w:id="6445" w:name="_Toc104468046"/>
      <w:r>
        <w:rPr>
          <w:lang w:eastAsia="zh-CN"/>
        </w:rPr>
        <w:t>6.26</w:t>
      </w:r>
      <w:r>
        <w:rPr>
          <w:lang w:eastAsia="ko-KR"/>
        </w:rPr>
        <w:tab/>
      </w:r>
      <w:r>
        <w:t>Solution</w:t>
      </w:r>
      <w:r>
        <w:rPr>
          <w:lang w:eastAsia="zh-CN"/>
        </w:rPr>
        <w:t xml:space="preserve"> #26</w:t>
      </w:r>
      <w:r>
        <w:t>: Finer granularity of location information based on cell sequence</w:t>
      </w:r>
      <w:bookmarkEnd w:id="6439"/>
      <w:bookmarkEnd w:id="6440"/>
      <w:bookmarkEnd w:id="6441"/>
      <w:bookmarkEnd w:id="6442"/>
      <w:bookmarkEnd w:id="6443"/>
      <w:bookmarkEnd w:id="6444"/>
      <w:bookmarkEnd w:id="6445"/>
    </w:p>
    <w:p>
      <w:pPr>
        <w:pStyle w:val="31"/>
      </w:pPr>
      <w:bookmarkStart w:id="6446" w:name="_Toc21348"/>
      <w:bookmarkStart w:id="6447" w:name="_Toc101171023"/>
      <w:bookmarkStart w:id="6448" w:name="_Toc23334"/>
      <w:bookmarkStart w:id="6449" w:name="_Toc104433255"/>
      <w:bookmarkStart w:id="6450" w:name="_Toc104467409"/>
      <w:bookmarkStart w:id="6451" w:name="_Toc104467711"/>
      <w:bookmarkStart w:id="6452" w:name="_Toc104468047"/>
      <w:r>
        <w:t>6.26.1</w:t>
      </w:r>
      <w:r>
        <w:tab/>
        <w:t>Description</w:t>
      </w:r>
      <w:bookmarkEnd w:id="6446"/>
      <w:bookmarkEnd w:id="6447"/>
      <w:bookmarkEnd w:id="6448"/>
      <w:bookmarkEnd w:id="6449"/>
      <w:bookmarkEnd w:id="6450"/>
      <w:bookmarkEnd w:id="6451"/>
      <w:bookmarkEnd w:id="6452"/>
    </w:p>
    <w:p>
      <w:pPr>
        <w:rPr>
          <w:lang w:eastAsia="zh-CN"/>
        </w:rPr>
      </w:pPr>
      <w:r>
        <w:rPr>
          <w:lang w:eastAsia="zh-CN"/>
        </w:rPr>
        <w:t>Location information with cell/TA granularity is not enough for some vehicle use cases. For example, while sending warning messages to vehicles running on the road of traffic jam or traffic accident, we need further location information of direction to determine whether the vehicles are running on the up lane or down lane of the same road.</w:t>
      </w:r>
    </w:p>
    <w:p>
      <w:pPr>
        <w:rPr>
          <w:rFonts w:eastAsia="Yu Mincho"/>
        </w:rPr>
      </w:pPr>
      <w:r>
        <w:rPr>
          <w:rFonts w:eastAsia="Yu Mincho"/>
        </w:rPr>
        <w:t>To decide the direction information, we can use the information of cell sequence that the vehicle has went through. Unlike traditional UEs (e.g. mobile phones carried by people) moving irregularly, vehicles can only run forward (cannot run back and forth) along the road so vehicles driving in the same direction of the road tend to go through the same sequence of cells.</w:t>
      </w:r>
    </w:p>
    <w:p>
      <w:pPr>
        <w:pStyle w:val="31"/>
        <w:rPr>
          <w:lang w:eastAsia="en-US"/>
        </w:rPr>
      </w:pPr>
      <w:bookmarkStart w:id="6453" w:name="_Toc20416"/>
      <w:bookmarkStart w:id="6454" w:name="_Toc101171024"/>
      <w:bookmarkStart w:id="6455" w:name="_Toc19077"/>
      <w:bookmarkStart w:id="6456" w:name="_Toc104433256"/>
      <w:bookmarkStart w:id="6457" w:name="_Toc104467410"/>
      <w:bookmarkStart w:id="6458" w:name="_Toc104467712"/>
      <w:bookmarkStart w:id="6459" w:name="_Toc104468048"/>
      <w:r>
        <w:t>6.26.2</w:t>
      </w:r>
      <w:r>
        <w:tab/>
        <w:t>Procedures</w:t>
      </w:r>
      <w:bookmarkEnd w:id="6453"/>
      <w:bookmarkEnd w:id="6454"/>
      <w:bookmarkEnd w:id="6455"/>
      <w:bookmarkEnd w:id="6456"/>
      <w:bookmarkEnd w:id="6457"/>
      <w:bookmarkEnd w:id="6458"/>
      <w:bookmarkEnd w:id="6459"/>
    </w:p>
    <w:p>
      <w:pPr>
        <w:rPr>
          <w:ins w:id="6460" w:author="S2-2205114" w:date="2022-05-25T23:11:00Z"/>
        </w:rPr>
      </w:pPr>
      <w:ins w:id="6461" w:author="S2-2205114" w:date="2022-05-25T23:11:00Z">
        <w:r>
          <w:t>Firstly, a UE Location order indicator should be added in the Analytics Filter information when consumer NF would like to request or subscribe the UE Mobility analytics. The UE Location order indicator indicates the NWDAF should derives the UE Mobility analytics in a UE Location order.</w:t>
        </w:r>
      </w:ins>
    </w:p>
    <w:p>
      <w:pPr>
        <w:rPr>
          <w:rFonts w:eastAsia="Yu Mincho"/>
        </w:rPr>
      </w:pPr>
      <w:r>
        <w:rPr>
          <w:rFonts w:eastAsia="Yu Mincho"/>
        </w:rPr>
        <w:t>UE mobility analytics is specified in clause 6.7.2 of TS 23.288 [5]. The following table is the output analytics of UE mobility statistics. Multiple UE locations can be provided in the indicated time slot. However, there is no clear indication about the order of those locations (cells). To determine the direction of location information using cell sequence, we need to add a new NOTE 4 as follows to make the multiple locations are in the right order. Other procedures such as how to subscribe/notify this location information are the same as clause 6.7.2 of TS 23.288 [5].</w:t>
      </w:r>
    </w:p>
    <w:p>
      <w:pPr>
        <w:pStyle w:val="TH"/>
        <w:rPr>
          <w:lang w:eastAsia="zh-CN"/>
        </w:rPr>
      </w:pPr>
      <w:r>
        <w:t>Table</w:t>
      </w:r>
      <w:r>
        <w:rPr>
          <w:lang w:eastAsia="zh-CN"/>
        </w:rPr>
        <w:t xml:space="preserve"> 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2"/>
        <w:gridCol w:w="5966"/>
      </w:tblGrid>
      <w:tr>
        <w:trPr>
          <w:jc w:val="center"/>
        </w:trPr>
        <w:tc>
          <w:tcPr>
            <w:tcW w:w="0" w:type="auto"/>
            <w:tcBorders>
              <w:top w:val="single" w:sz="4" w:space="0" w:color="auto"/>
              <w:left w:val="single" w:sz="4" w:space="0" w:color="auto"/>
              <w:bottom w:val="single" w:sz="4" w:space="0" w:color="auto"/>
              <w:right w:val="single" w:sz="4" w:space="0" w:color="auto"/>
            </w:tcBorders>
          </w:tcPr>
          <w:p>
            <w:pPr>
              <w:pStyle w:val="TAH"/>
            </w:pPr>
            <w:r>
              <w:t>Information</w:t>
            </w:r>
          </w:p>
        </w:tc>
        <w:tc>
          <w:tcPr>
            <w:tcW w:w="5966" w:type="dxa"/>
            <w:tcBorders>
              <w:top w:val="single" w:sz="4" w:space="0" w:color="auto"/>
              <w:left w:val="single" w:sz="4" w:space="0" w:color="auto"/>
              <w:bottom w:val="single" w:sz="4" w:space="0" w:color="auto"/>
              <w:right w:val="single" w:sz="4" w:space="0" w:color="auto"/>
            </w:tcBorders>
          </w:tcPr>
          <w:p>
            <w:pPr>
              <w:pStyle w:val="TAH"/>
            </w:pPr>
            <w:r>
              <w:t>Description</w:t>
            </w:r>
          </w:p>
        </w:tc>
      </w:tr>
      <w:tr>
        <w:trPr>
          <w:jc w:val="center"/>
        </w:trPr>
        <w:tc>
          <w:tcPr>
            <w:tcW w:w="0" w:type="auto"/>
            <w:tcBorders>
              <w:top w:val="single" w:sz="4" w:space="0" w:color="auto"/>
              <w:left w:val="single" w:sz="4" w:space="0" w:color="auto"/>
              <w:bottom w:val="single" w:sz="4" w:space="0" w:color="auto"/>
              <w:right w:val="single" w:sz="4" w:space="0" w:color="auto"/>
            </w:tcBorders>
          </w:tcPr>
          <w:p>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tcPr>
          <w:p>
            <w:pPr>
              <w:pStyle w:val="TAL"/>
            </w:pPr>
            <w:r>
              <w:t>Identifies a UE or a group of UEs, e.g. internal group ID defined in TS 23.501 [2] clause 5.9.7, SUPI (see NOTE 1).</w:t>
            </w:r>
          </w:p>
        </w:tc>
      </w:tr>
      <w:tr>
        <w:trPr>
          <w:jc w:val="center"/>
        </w:trPr>
        <w:tc>
          <w:tcPr>
            <w:tcW w:w="0" w:type="auto"/>
            <w:tcBorders>
              <w:top w:val="single" w:sz="4" w:space="0" w:color="auto"/>
              <w:left w:val="single" w:sz="4" w:space="0" w:color="auto"/>
              <w:bottom w:val="single" w:sz="4" w:space="0" w:color="auto"/>
              <w:right w:val="single" w:sz="4" w:space="0" w:color="auto"/>
            </w:tcBorders>
          </w:tcPr>
          <w:p>
            <w:pPr>
              <w:pStyle w:val="TAL"/>
            </w:pPr>
            <w:r>
              <w:t>Time slot entry (1..max)</w:t>
            </w:r>
          </w:p>
        </w:tc>
        <w:tc>
          <w:tcPr>
            <w:tcW w:w="5966" w:type="dxa"/>
            <w:tcBorders>
              <w:top w:val="single" w:sz="4" w:space="0" w:color="auto"/>
              <w:left w:val="single" w:sz="4" w:space="0" w:color="auto"/>
              <w:bottom w:val="single" w:sz="4" w:space="0" w:color="auto"/>
              <w:right w:val="single" w:sz="4" w:space="0" w:color="auto"/>
            </w:tcBorders>
          </w:tcPr>
          <w:p>
            <w:pPr>
              <w:pStyle w:val="TAL"/>
            </w:pPr>
            <w:r>
              <w:t>List of time slots during the Analytics target period</w:t>
            </w:r>
          </w:p>
        </w:tc>
      </w:tr>
      <w:tr>
        <w:trPr>
          <w:jc w:val="center"/>
        </w:trPr>
        <w:tc>
          <w:tcPr>
            <w:tcW w:w="0" w:type="auto"/>
            <w:tcBorders>
              <w:top w:val="single" w:sz="4" w:space="0" w:color="auto"/>
              <w:left w:val="single" w:sz="4" w:space="0" w:color="auto"/>
              <w:bottom w:val="single" w:sz="4" w:space="0" w:color="auto"/>
              <w:right w:val="single" w:sz="4" w:space="0" w:color="auto"/>
            </w:tcBorders>
          </w:tcPr>
          <w:p>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tcPr>
          <w:p>
            <w:pPr>
              <w:pStyle w:val="TAL"/>
            </w:pPr>
            <w:r>
              <w:t>Time slot start within the Analytics target period</w:t>
            </w:r>
          </w:p>
        </w:tc>
      </w:tr>
      <w:tr>
        <w:trPr>
          <w:jc w:val="center"/>
        </w:trPr>
        <w:tc>
          <w:tcPr>
            <w:tcW w:w="0" w:type="auto"/>
            <w:tcBorders>
              <w:top w:val="single" w:sz="4" w:space="0" w:color="auto"/>
              <w:left w:val="single" w:sz="4" w:space="0" w:color="auto"/>
              <w:bottom w:val="single" w:sz="4" w:space="0" w:color="auto"/>
              <w:right w:val="single" w:sz="4" w:space="0" w:color="auto"/>
            </w:tcBorders>
          </w:tcPr>
          <w:p>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tcPr>
          <w:p>
            <w:pPr>
              <w:pStyle w:val="TAL"/>
            </w:pPr>
            <w:r>
              <w:t>Duration of the time slot</w:t>
            </w:r>
          </w:p>
        </w:tc>
      </w:tr>
      <w:tr>
        <w:trPr>
          <w:jc w:val="center"/>
        </w:trPr>
        <w:tc>
          <w:tcPr>
            <w:tcW w:w="0" w:type="auto"/>
            <w:tcBorders>
              <w:top w:val="single" w:sz="4" w:space="0" w:color="auto"/>
              <w:left w:val="single" w:sz="4" w:space="0" w:color="auto"/>
              <w:bottom w:val="single" w:sz="4" w:space="0" w:color="auto"/>
              <w:right w:val="single" w:sz="4" w:space="0" w:color="auto"/>
            </w:tcBorders>
          </w:tcPr>
          <w:p>
            <w:pPr>
              <w:pStyle w:val="TAL"/>
            </w:pPr>
            <w:r>
              <w:t xml:space="preserve">  &gt; UE location (1..max)</w:t>
            </w:r>
          </w:p>
        </w:tc>
        <w:tc>
          <w:tcPr>
            <w:tcW w:w="5966" w:type="dxa"/>
            <w:tcBorders>
              <w:top w:val="single" w:sz="4" w:space="0" w:color="auto"/>
              <w:left w:val="single" w:sz="4" w:space="0" w:color="auto"/>
              <w:bottom w:val="single" w:sz="4" w:space="0" w:color="auto"/>
              <w:right w:val="single" w:sz="4" w:space="0" w:color="auto"/>
            </w:tcBorders>
          </w:tcPr>
          <w:p>
            <w:pPr>
              <w:pStyle w:val="TAL"/>
            </w:pPr>
            <w:r>
              <w:t>Observed location statistics (see NOTE 2, 4)</w:t>
            </w:r>
          </w:p>
        </w:tc>
      </w:tr>
      <w:tr>
        <w:trPr>
          <w:jc w:val="center"/>
        </w:trPr>
        <w:tc>
          <w:tcPr>
            <w:tcW w:w="0" w:type="auto"/>
            <w:tcBorders>
              <w:top w:val="single" w:sz="4" w:space="0" w:color="auto"/>
              <w:left w:val="single" w:sz="4" w:space="0" w:color="auto"/>
              <w:bottom w:val="single" w:sz="4" w:space="0" w:color="auto"/>
              <w:right w:val="single" w:sz="4" w:space="0" w:color="auto"/>
            </w:tcBorders>
          </w:tcPr>
          <w:p>
            <w:pPr>
              <w:pStyle w:val="TAL"/>
            </w:pPr>
            <w:r>
              <w:t xml:space="preserve">      &gt;&gt; UE location</w:t>
            </w:r>
          </w:p>
        </w:tc>
        <w:tc>
          <w:tcPr>
            <w:tcW w:w="5966" w:type="dxa"/>
            <w:tcBorders>
              <w:top w:val="single" w:sz="4" w:space="0" w:color="auto"/>
              <w:left w:val="single" w:sz="4" w:space="0" w:color="auto"/>
              <w:bottom w:val="single" w:sz="4" w:space="0" w:color="auto"/>
              <w:right w:val="single" w:sz="4" w:space="0" w:color="auto"/>
            </w:tcBorders>
          </w:tcPr>
          <w:p>
            <w:pPr>
              <w:pStyle w:val="TAL"/>
            </w:pPr>
            <w:r>
              <w:t>TA or cells which the UE stays (see NOTE 3)</w:t>
            </w:r>
          </w:p>
        </w:tc>
      </w:tr>
      <w:tr>
        <w:trPr>
          <w:jc w:val="center"/>
        </w:trPr>
        <w:tc>
          <w:tcPr>
            <w:tcW w:w="0" w:type="auto"/>
            <w:tcBorders>
              <w:top w:val="single" w:sz="4" w:space="0" w:color="auto"/>
              <w:left w:val="single" w:sz="4" w:space="0" w:color="auto"/>
              <w:bottom w:val="single" w:sz="4" w:space="0" w:color="auto"/>
              <w:right w:val="single" w:sz="4" w:space="0" w:color="auto"/>
            </w:tcBorders>
          </w:tcPr>
          <w:p>
            <w:pPr>
              <w:pStyle w:val="TAL"/>
            </w:pPr>
            <w:r>
              <w:t xml:space="preserve">      &gt;&gt; Ratio</w:t>
            </w:r>
          </w:p>
        </w:tc>
        <w:tc>
          <w:tcPr>
            <w:tcW w:w="5966" w:type="dxa"/>
            <w:tcBorders>
              <w:top w:val="single" w:sz="4" w:space="0" w:color="auto"/>
              <w:left w:val="single" w:sz="4" w:space="0" w:color="auto"/>
              <w:bottom w:val="single" w:sz="4" w:space="0" w:color="auto"/>
              <w:right w:val="single" w:sz="4" w:space="0" w:color="auto"/>
            </w:tcBorders>
          </w:tcPr>
          <w:p>
            <w:pPr>
              <w:pStyle w:val="TAL"/>
            </w:pPr>
            <w:r>
              <w:t>Percentage of UEs in the group (in the case of a UE group)</w:t>
            </w:r>
          </w:p>
        </w:tc>
      </w:tr>
    </w:tbl>
    <w:p>
      <w:pPr>
        <w:pStyle w:val="FP"/>
        <w:rPr>
          <w:lang w:eastAsia="zh-CN"/>
        </w:rPr>
      </w:pPr>
    </w:p>
    <w:p>
      <w:pPr>
        <w:pStyle w:val="NO"/>
        <w:rPr>
          <w:lang w:eastAsia="zh-CN"/>
        </w:rPr>
      </w:pPr>
      <w:r>
        <w:rPr>
          <w:lang w:eastAsia="zh-CN"/>
        </w:rPr>
        <w:t>NOTE 1:</w:t>
      </w:r>
      <w:r>
        <w:rPr>
          <w:lang w:eastAsia="zh-CN"/>
        </w:rPr>
        <w:tab/>
        <w:t>When target of analytics reporting is an individual UE, one UE ID (i.e. SUPI) will be included, the NWDAF will provide the analytics mobility result (i.e. list of (predicted) time slots) to NF service consumer(s) for the UE.</w:t>
      </w:r>
    </w:p>
    <w:p>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pPr>
        <w:pStyle w:val="NO"/>
      </w:pPr>
      <w:r>
        <w:t>NOTE 3:</w:t>
      </w:r>
      <w:r>
        <w:tab/>
        <w:t>When possible and applicable to the access type, UE location is provided according to the preferred granularity of location information.</w:t>
      </w:r>
    </w:p>
    <w:p>
      <w:pPr>
        <w:pStyle w:val="NO"/>
      </w:pPr>
      <w:r>
        <w:t>NOTE 4:</w:t>
      </w:r>
      <w:r>
        <w:tab/>
        <w:t>If target of analytics reporting is an individual UE or multiple UE locations are provided, UE locations will be in the order of which the UE passes through.</w:t>
      </w:r>
    </w:p>
    <w:p>
      <w:pPr>
        <w:rPr>
          <w:ins w:id="6462" w:author="S2-2205114" w:date="2022-05-25T23:12:00Z"/>
          <w:lang w:eastAsia="zh-CN"/>
        </w:rPr>
      </w:pPr>
      <w:ins w:id="6463" w:author="S2-2205114" w:date="2022-05-25T23:12:00Z">
        <w:r>
          <w:rPr>
            <w:lang w:eastAsia="zh-CN"/>
          </w:rPr>
          <w:lastRenderedPageBreak/>
          <w:t>To implement the order of the UE locations in the UE Mobility analytics, this solution proposes two alternative solutions:</w:t>
        </w:r>
      </w:ins>
    </w:p>
    <w:p>
      <w:pPr>
        <w:pStyle w:val="B1"/>
        <w:rPr>
          <w:ins w:id="6464" w:author="S2-2205114" w:date="2022-05-25T23:12:00Z"/>
          <w:lang w:eastAsia="zh-CN"/>
        </w:rPr>
      </w:pPr>
      <w:ins w:id="6465" w:author="S2-2205114" w:date="2022-05-25T23:12:00Z">
        <w:r>
          <w:rPr>
            <w:lang w:eastAsia="zh-CN"/>
          </w:rPr>
          <w:t>-</w:t>
        </w:r>
        <w:r>
          <w:rPr>
            <w:lang w:eastAsia="zh-CN"/>
          </w:rPr>
          <w:tab/>
          <w:t xml:space="preserve">Alt#1, update the UE Mobility analytics i.e. add a list of timestamps for each UE location in the “&gt; UE location (1..max)” during the current “duration” parameter; </w:t>
        </w:r>
      </w:ins>
    </w:p>
    <w:p>
      <w:pPr>
        <w:pStyle w:val="B1"/>
        <w:rPr>
          <w:ins w:id="6466" w:author="S2-2205114" w:date="2022-05-25T23:12:00Z"/>
          <w:lang w:eastAsia="zh-CN"/>
        </w:rPr>
      </w:pPr>
      <w:ins w:id="6467" w:author="S2-2205114" w:date="2022-05-25T23:12:00Z">
        <w:r>
          <w:rPr>
            <w:lang w:eastAsia="zh-CN"/>
          </w:rPr>
          <w:t>-</w:t>
        </w:r>
        <w:r>
          <w:rPr>
            <w:lang w:eastAsia="zh-CN"/>
          </w:rPr>
          <w:tab/>
          <w:t>Alt#2, does not update the UE Mobility analytics but proposes that NWDAF does not aggregate the UE locations in a long duration but provides the UE locations one by one in their own time period, i.e. the “UE location (1..max)” in the UE Mobility analytics has only one UE location which indicates the UE is located in this UE location in the duration from the time slot start.</w:t>
        </w:r>
      </w:ins>
    </w:p>
    <w:p>
      <w:pPr>
        <w:pStyle w:val="EditorsNote"/>
        <w:rPr>
          <w:ins w:id="6468" w:author="S2-2205114" w:date="2022-05-25T23:12:00Z"/>
        </w:rPr>
        <w:pPrChange w:id="6469" w:author="Rapporteur" w:date="2022-05-26T01:02:00Z">
          <w:pPr>
            <w:pStyle w:val="EditorsNote"/>
            <w:overflowPunct/>
            <w:autoSpaceDE/>
            <w:autoSpaceDN/>
            <w:adjustRightInd/>
            <w:ind w:left="1560" w:hanging="1276"/>
            <w:textAlignment w:val="auto"/>
          </w:pPr>
        </w:pPrChange>
      </w:pPr>
      <w:ins w:id="6470" w:author="S2-2205114" w:date="2022-05-25T23:12:00Z">
        <w:r>
          <w:t>Editor's note:</w:t>
        </w:r>
        <w:r>
          <w:tab/>
          <w:t>It is FFS which alternative will be selected for the normative standards.</w:t>
        </w:r>
      </w:ins>
    </w:p>
    <w:p>
      <w:pPr>
        <w:pStyle w:val="EditorsNote"/>
        <w:rPr>
          <w:del w:id="6471" w:author="S2-2205114" w:date="2022-05-25T23:12:00Z"/>
          <w:lang w:eastAsia="en-US"/>
        </w:rPr>
      </w:pPr>
      <w:del w:id="6472" w:author="S2-2205114" w:date="2022-05-25T23:12:00Z">
        <w:r>
          <w:delText>Editor's note:</w:delText>
        </w:r>
        <w:r>
          <w:tab/>
          <w:delText>It is FFS on how to implement the order of the UE locations in the UE Mobility analytics.</w:delText>
        </w:r>
      </w:del>
    </w:p>
    <w:p>
      <w:pPr>
        <w:pStyle w:val="31"/>
        <w:rPr>
          <w:lang w:eastAsia="zh-CN"/>
        </w:rPr>
      </w:pPr>
      <w:bookmarkStart w:id="6473" w:name="_Toc101171025"/>
      <w:bookmarkStart w:id="6474" w:name="_Toc30488"/>
      <w:bookmarkStart w:id="6475" w:name="_Toc6181"/>
      <w:bookmarkStart w:id="6476" w:name="_Toc104433257"/>
      <w:bookmarkStart w:id="6477" w:name="_Toc104467411"/>
      <w:bookmarkStart w:id="6478" w:name="_Toc104467713"/>
      <w:bookmarkStart w:id="6479" w:name="_Toc104468049"/>
      <w:r>
        <w:rPr>
          <w:lang w:eastAsia="zh-CN"/>
        </w:rPr>
        <w:t>6.26.3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6473"/>
      <w:bookmarkEnd w:id="6474"/>
      <w:bookmarkEnd w:id="6475"/>
      <w:bookmarkEnd w:id="6476"/>
      <w:bookmarkEnd w:id="6477"/>
      <w:bookmarkEnd w:id="6478"/>
      <w:bookmarkEnd w:id="6479"/>
    </w:p>
    <w:p>
      <w:pPr>
        <w:rPr>
          <w:ins w:id="6480" w:author="S2-2205114" w:date="2022-05-25T23:13:00Z"/>
          <w:lang w:eastAsia="zh-CN"/>
        </w:rPr>
      </w:pPr>
      <w:bookmarkStart w:id="6481" w:name="_Toc97271690"/>
      <w:ins w:id="6482" w:author="S2-2205114" w:date="2022-05-25T23:13:00Z">
        <w:r>
          <w:rPr>
            <w:lang w:eastAsia="zh-CN"/>
          </w:rPr>
          <w:t>Consumer NF (e.g. AMF):</w:t>
        </w:r>
      </w:ins>
    </w:p>
    <w:p>
      <w:pPr>
        <w:pStyle w:val="B1"/>
        <w:rPr>
          <w:ins w:id="6483" w:author="S2-2205114" w:date="2022-05-25T23:13:00Z"/>
          <w:lang w:eastAsia="zh-CN"/>
        </w:rPr>
      </w:pPr>
      <w:ins w:id="6484" w:author="S2-2205114" w:date="2022-05-25T23:13:00Z">
        <w:r>
          <w:rPr>
            <w:lang w:eastAsia="zh-CN"/>
          </w:rPr>
          <w:t>-</w:t>
        </w:r>
        <w:r>
          <w:rPr>
            <w:lang w:eastAsia="zh-CN"/>
          </w:rPr>
          <w:tab/>
          <w:t>Should include a UE Location order indicator into the Analytics Filter when it would like to request/subscribe the UE Mobility Analytics in a UE Location order.</w:t>
        </w:r>
      </w:ins>
    </w:p>
    <w:p>
      <w:pPr>
        <w:rPr>
          <w:ins w:id="6485" w:author="S2-2205114" w:date="2022-05-25T23:13:00Z"/>
          <w:lang w:eastAsia="zh-CN"/>
        </w:rPr>
      </w:pPr>
      <w:ins w:id="6486" w:author="S2-2205114" w:date="2022-05-25T23:13:00Z">
        <w:r>
          <w:rPr>
            <w:lang w:eastAsia="zh-CN"/>
          </w:rPr>
          <w:t>NWDAF:</w:t>
        </w:r>
      </w:ins>
    </w:p>
    <w:p>
      <w:pPr>
        <w:pStyle w:val="B1"/>
        <w:rPr>
          <w:ins w:id="6487" w:author="S2-2205114" w:date="2022-05-25T23:13:00Z"/>
          <w:lang w:eastAsia="zh-CN"/>
        </w:rPr>
      </w:pPr>
      <w:ins w:id="6488" w:author="S2-2205114" w:date="2022-05-25T23:13:00Z">
        <w:r>
          <w:rPr>
            <w:lang w:eastAsia="zh-CN"/>
          </w:rPr>
          <w:t>-</w:t>
        </w:r>
        <w:r>
          <w:rPr>
            <w:lang w:eastAsia="zh-CN"/>
          </w:rPr>
          <w:tab/>
          <w:t>When NWDAF receives a UE location order indicator in the Analytics Filter to request/subscribe the UE Mobility Analytics:</w:t>
        </w:r>
      </w:ins>
    </w:p>
    <w:p>
      <w:pPr>
        <w:pStyle w:val="B1"/>
        <w:ind w:left="851"/>
        <w:rPr>
          <w:ins w:id="6489" w:author="S2-2205114" w:date="2022-05-25T23:13:00Z"/>
          <w:lang w:eastAsia="zh-CN"/>
        </w:rPr>
      </w:pPr>
      <w:ins w:id="6490" w:author="S2-2205114" w:date="2022-05-25T23:13:00Z">
        <w:r>
          <w:rPr>
            <w:lang w:eastAsia="zh-CN"/>
          </w:rPr>
          <w:t>-</w:t>
        </w:r>
        <w:r>
          <w:rPr>
            <w:lang w:eastAsia="zh-CN"/>
          </w:rPr>
          <w:tab/>
          <w:t xml:space="preserve">Alt#1, the NWDAF adds a list of timestamps or orders for each UE location in the “&gt; UE location (1..max)” during the current “duration” parameter; </w:t>
        </w:r>
      </w:ins>
    </w:p>
    <w:p>
      <w:pPr>
        <w:pStyle w:val="B1"/>
        <w:ind w:left="851"/>
        <w:rPr>
          <w:lang w:eastAsia="en-US"/>
        </w:rPr>
      </w:pPr>
      <w:ins w:id="6491" w:author="S2-2205114" w:date="2022-05-25T23:13:00Z">
        <w:r>
          <w:rPr>
            <w:lang w:eastAsia="zh-CN"/>
          </w:rPr>
          <w:t>-</w:t>
        </w:r>
        <w:r>
          <w:rPr>
            <w:lang w:eastAsia="zh-CN"/>
          </w:rPr>
          <w:tab/>
          <w:t>Alt#2, NWDAF does not aggregate the UE locations in a long duration but provides the UE location one by one in their own time period, i.e. the “UE location (1..max)” in the UE Mobility analytics has only one UE location which indicates the UE is located in this UE location in the duration from the time slot start.</w:t>
        </w:r>
      </w:ins>
      <w:del w:id="6492" w:author="S2-2205114" w:date="2022-05-25T23:13:00Z">
        <w:r>
          <w:delText>Editor's note:</w:delText>
        </w:r>
        <w:r>
          <w:tab/>
          <w:delText>This clause will list conclusions that have been agreed during the course of the study item activities.</w:delText>
        </w:r>
      </w:del>
    </w:p>
    <w:p>
      <w:pPr>
        <w:pStyle w:val="21"/>
      </w:pPr>
      <w:bookmarkStart w:id="6493" w:name="_Toc101171026"/>
      <w:bookmarkStart w:id="6494" w:name="_Toc16826"/>
      <w:bookmarkStart w:id="6495" w:name="_Toc21500"/>
      <w:bookmarkStart w:id="6496" w:name="_Toc104433258"/>
      <w:bookmarkStart w:id="6497" w:name="_Toc104467412"/>
      <w:bookmarkStart w:id="6498" w:name="_Toc104467714"/>
      <w:bookmarkStart w:id="6499" w:name="_Toc104468050"/>
      <w:r>
        <w:t>6.27</w:t>
      </w:r>
      <w:r>
        <w:tab/>
        <w:t>Solution #27: Relative Proximity Analytics</w:t>
      </w:r>
      <w:bookmarkStart w:id="6500" w:name="_Toc97271691"/>
      <w:bookmarkStart w:id="6501" w:name="_Toc23145942"/>
      <w:bookmarkEnd w:id="6481"/>
      <w:bookmarkEnd w:id="6493"/>
      <w:bookmarkEnd w:id="6494"/>
      <w:bookmarkEnd w:id="6495"/>
      <w:bookmarkEnd w:id="6496"/>
      <w:bookmarkEnd w:id="6497"/>
      <w:bookmarkEnd w:id="6498"/>
      <w:bookmarkEnd w:id="6499"/>
    </w:p>
    <w:p>
      <w:pPr>
        <w:pStyle w:val="31"/>
      </w:pPr>
      <w:bookmarkStart w:id="6502" w:name="_Toc7685"/>
      <w:bookmarkStart w:id="6503" w:name="_Toc101171027"/>
      <w:bookmarkStart w:id="6504" w:name="_Toc2686"/>
      <w:bookmarkStart w:id="6505" w:name="_Toc104433259"/>
      <w:bookmarkStart w:id="6506" w:name="_Toc104467413"/>
      <w:bookmarkStart w:id="6507" w:name="_Toc104467715"/>
      <w:bookmarkStart w:id="6508" w:name="_Toc104468051"/>
      <w:r>
        <w:t>6.27.1</w:t>
      </w:r>
      <w:r>
        <w:tab/>
        <w:t>Description</w:t>
      </w:r>
      <w:bookmarkEnd w:id="6500"/>
      <w:bookmarkEnd w:id="6501"/>
      <w:bookmarkEnd w:id="6502"/>
      <w:bookmarkEnd w:id="6503"/>
      <w:bookmarkEnd w:id="6504"/>
      <w:bookmarkEnd w:id="6505"/>
      <w:bookmarkEnd w:id="6506"/>
      <w:bookmarkEnd w:id="6507"/>
      <w:bookmarkEnd w:id="6508"/>
    </w:p>
    <w:p>
      <w:bookmarkStart w:id="6509" w:name="_Toc20147943"/>
      <w:bookmarkStart w:id="6510" w:name="_Toc23145943"/>
      <w:r>
        <w:t>In Rel-17, NWDAF location analytics are only available with the coarse resolution of Tracking Area (TA) level or cell level, so KI#9 description in cl. 5.9 requests solutions for location analytics with finer granularity. Furthermore, location information is mainly related to the absolute positioning of a UE and relative proximity of a UE versus other UEs is currently lacking in input data acquired by the NWDAF or the output data provisioned by the NWDAF. Relative proximity information can thus be leveraged by NWDAF to provide location information with finer granularity than TA/cell. In this solution, we propose a set of possible procedures for the NWDAF to assist a consumer NF to more accurately localize a cluster (or a set) of UEs via provisioning statistics or prediction information related to their relative proximity. For example, this analytics type may help the consumer improve the location estimation accuracy of a UE by using proximity information from nearby UEs, or it may help the consumer identify UEs in the vicinity of another UE.</w:t>
      </w:r>
    </w:p>
    <w:p>
      <w:r>
        <w:t>Similar to other analytics described in TS 23.288 [5], this solution describes input data (see Tables 6.27.1-1 and 6.27.1-2), output analytics in the form of statistics and predictions (see Tables 6.27.1-3 and 6.27.1-4), and procedures (see cl. 6.27.2) to support relative proximity analytics.</w:t>
      </w:r>
    </w:p>
    <w:p>
      <w:pPr>
        <w:rPr>
          <w:b/>
          <w:bCs/>
        </w:rPr>
      </w:pPr>
      <w:r>
        <w:rPr>
          <w:b/>
          <w:bCs/>
        </w:rPr>
        <w:t>Input Data to the NWDAF from different sources</w:t>
      </w:r>
    </w:p>
    <w:p>
      <w:pPr>
        <w:pStyle w:val="TH"/>
        <w:overflowPunct/>
        <w:autoSpaceDE/>
        <w:autoSpaceDN/>
        <w:adjustRightInd/>
        <w:textAlignment w:val="auto"/>
        <w:rPr>
          <w:lang w:eastAsia="en-US"/>
        </w:rPr>
      </w:pPr>
      <w:r>
        <w:rPr>
          <w:lang w:eastAsia="en-US"/>
        </w:rPr>
        <w:t>Table 6.27.1-1: Information collected from OAM</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trPr>
          <w:jc w:val="center"/>
        </w:trPr>
        <w:tc>
          <w:tcPr>
            <w:tcW w:w="2599" w:type="dxa"/>
          </w:tcPr>
          <w:p>
            <w:pPr>
              <w:pStyle w:val="TAH"/>
              <w:rPr>
                <w:rFonts w:cs="Arial"/>
              </w:rPr>
            </w:pPr>
            <w:r>
              <w:rPr>
                <w:rFonts w:cs="Arial"/>
              </w:rPr>
              <w:t>Information</w:t>
            </w:r>
          </w:p>
        </w:tc>
        <w:tc>
          <w:tcPr>
            <w:tcW w:w="1695" w:type="dxa"/>
          </w:tcPr>
          <w:p>
            <w:pPr>
              <w:pStyle w:val="TAH"/>
              <w:rPr>
                <w:rFonts w:cs="Arial"/>
              </w:rPr>
            </w:pPr>
            <w:r>
              <w:rPr>
                <w:rFonts w:cs="Arial"/>
              </w:rPr>
              <w:t>Source</w:t>
            </w:r>
          </w:p>
        </w:tc>
        <w:tc>
          <w:tcPr>
            <w:tcW w:w="3173" w:type="dxa"/>
          </w:tcPr>
          <w:p>
            <w:pPr>
              <w:pStyle w:val="TAH"/>
              <w:rPr>
                <w:rFonts w:cs="Arial"/>
              </w:rPr>
            </w:pPr>
            <w:r>
              <w:rPr>
                <w:rFonts w:cs="Arial"/>
              </w:rPr>
              <w:t>Description</w:t>
            </w:r>
          </w:p>
        </w:tc>
      </w:tr>
      <w:tr>
        <w:trPr>
          <w:jc w:val="center"/>
        </w:trPr>
        <w:tc>
          <w:tcPr>
            <w:tcW w:w="2599" w:type="dxa"/>
          </w:tcPr>
          <w:p>
            <w:pPr>
              <w:pStyle w:val="TAL"/>
              <w:rPr>
                <w:rFonts w:cs="Arial"/>
              </w:rPr>
            </w:pPr>
            <w:r>
              <w:rPr>
                <w:rFonts w:cs="Arial"/>
              </w:rPr>
              <w:t>Per UE information</w:t>
            </w:r>
          </w:p>
        </w:tc>
        <w:tc>
          <w:tcPr>
            <w:tcW w:w="1695" w:type="dxa"/>
          </w:tcPr>
          <w:p>
            <w:pPr>
              <w:pStyle w:val="TAC"/>
              <w:rPr>
                <w:rFonts w:cs="Arial"/>
              </w:rPr>
            </w:pPr>
            <w:r>
              <w:rPr>
                <w:rFonts w:cs="Arial"/>
              </w:rPr>
              <w:t>OAM</w:t>
            </w:r>
          </w:p>
        </w:tc>
        <w:tc>
          <w:tcPr>
            <w:tcW w:w="3173" w:type="dxa"/>
          </w:tcPr>
          <w:p>
            <w:pPr>
              <w:pStyle w:val="TAL"/>
              <w:rPr>
                <w:rFonts w:cs="Arial"/>
              </w:rPr>
            </w:pPr>
          </w:p>
        </w:tc>
      </w:tr>
      <w:tr>
        <w:trPr>
          <w:jc w:val="center"/>
        </w:trPr>
        <w:tc>
          <w:tcPr>
            <w:tcW w:w="2599" w:type="dxa"/>
          </w:tcPr>
          <w:p>
            <w:pPr>
              <w:pStyle w:val="TAL"/>
              <w:rPr>
                <w:rFonts w:cs="Arial"/>
              </w:rPr>
            </w:pPr>
            <w:r>
              <w:rPr>
                <w:rFonts w:cs="Arial"/>
              </w:rPr>
              <w:t>&gt;  Speed</w:t>
            </w:r>
          </w:p>
        </w:tc>
        <w:tc>
          <w:tcPr>
            <w:tcW w:w="1695" w:type="dxa"/>
          </w:tcPr>
          <w:p>
            <w:pPr>
              <w:pStyle w:val="TAC"/>
              <w:rPr>
                <w:rFonts w:cs="Arial"/>
              </w:rPr>
            </w:pPr>
          </w:p>
        </w:tc>
        <w:tc>
          <w:tcPr>
            <w:tcW w:w="3173" w:type="dxa"/>
          </w:tcPr>
          <w:p>
            <w:pPr>
              <w:pStyle w:val="TAL"/>
              <w:rPr>
                <w:rFonts w:cs="Arial"/>
              </w:rPr>
            </w:pPr>
            <w:r>
              <w:rPr>
                <w:rFonts w:cs="Arial"/>
              </w:rPr>
              <w:t>UE Speed</w:t>
            </w:r>
          </w:p>
        </w:tc>
      </w:tr>
      <w:tr>
        <w:trPr>
          <w:jc w:val="center"/>
        </w:trPr>
        <w:tc>
          <w:tcPr>
            <w:tcW w:w="2599" w:type="dxa"/>
          </w:tcPr>
          <w:p>
            <w:pPr>
              <w:pStyle w:val="TAL"/>
              <w:rPr>
                <w:rFonts w:cs="Arial"/>
              </w:rPr>
            </w:pPr>
            <w:r>
              <w:rPr>
                <w:rFonts w:cs="Arial"/>
              </w:rPr>
              <w:t>&gt;  Orientation</w:t>
            </w:r>
          </w:p>
        </w:tc>
        <w:tc>
          <w:tcPr>
            <w:tcW w:w="1695" w:type="dxa"/>
          </w:tcPr>
          <w:p>
            <w:pPr>
              <w:pStyle w:val="TAC"/>
              <w:rPr>
                <w:rFonts w:cs="Arial"/>
              </w:rPr>
            </w:pPr>
          </w:p>
        </w:tc>
        <w:tc>
          <w:tcPr>
            <w:tcW w:w="3173" w:type="dxa"/>
          </w:tcPr>
          <w:p>
            <w:pPr>
              <w:pStyle w:val="TAL"/>
              <w:rPr>
                <w:rFonts w:cs="Arial"/>
              </w:rPr>
            </w:pPr>
            <w:r>
              <w:rPr>
                <w:rFonts w:cs="Arial"/>
              </w:rPr>
              <w:t>UE Orientation</w:t>
            </w:r>
          </w:p>
        </w:tc>
      </w:tr>
    </w:tbl>
    <w:p/>
    <w:p>
      <w:pPr>
        <w:pStyle w:val="TH"/>
        <w:overflowPunct/>
        <w:autoSpaceDE/>
        <w:autoSpaceDN/>
        <w:adjustRightInd/>
        <w:textAlignment w:val="auto"/>
        <w:rPr>
          <w:lang w:eastAsia="en-US"/>
        </w:rPr>
      </w:pPr>
      <w:r>
        <w:rPr>
          <w:lang w:eastAsia="en-US"/>
        </w:rPr>
        <w:lastRenderedPageBreak/>
        <w:t>Table 6.27.1-2: Information collected via DCAF/ NEF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trPr>
          <w:jc w:val="center"/>
        </w:trPr>
        <w:tc>
          <w:tcPr>
            <w:tcW w:w="2599" w:type="dxa"/>
          </w:tcPr>
          <w:p>
            <w:pPr>
              <w:pStyle w:val="TAH"/>
              <w:rPr>
                <w:rFonts w:cs="Arial"/>
              </w:rPr>
            </w:pPr>
            <w:r>
              <w:rPr>
                <w:rFonts w:cs="Arial"/>
              </w:rPr>
              <w:t>Information</w:t>
            </w:r>
          </w:p>
        </w:tc>
        <w:tc>
          <w:tcPr>
            <w:tcW w:w="1695" w:type="dxa"/>
          </w:tcPr>
          <w:p>
            <w:pPr>
              <w:pStyle w:val="TAH"/>
              <w:rPr>
                <w:rFonts w:cs="Arial"/>
              </w:rPr>
            </w:pPr>
            <w:r>
              <w:rPr>
                <w:rFonts w:cs="Arial"/>
              </w:rPr>
              <w:t>Source</w:t>
            </w:r>
          </w:p>
        </w:tc>
        <w:tc>
          <w:tcPr>
            <w:tcW w:w="3173" w:type="dxa"/>
          </w:tcPr>
          <w:p>
            <w:pPr>
              <w:pStyle w:val="TAH"/>
              <w:rPr>
                <w:rFonts w:cs="Arial"/>
              </w:rPr>
            </w:pPr>
            <w:r>
              <w:rPr>
                <w:rFonts w:cs="Arial"/>
              </w:rPr>
              <w:t>Description</w:t>
            </w:r>
          </w:p>
        </w:tc>
      </w:tr>
      <w:tr>
        <w:trPr>
          <w:jc w:val="center"/>
        </w:trPr>
        <w:tc>
          <w:tcPr>
            <w:tcW w:w="2599" w:type="dxa"/>
          </w:tcPr>
          <w:p>
            <w:pPr>
              <w:pStyle w:val="TAL"/>
              <w:rPr>
                <w:rFonts w:cs="Arial"/>
              </w:rPr>
            </w:pPr>
            <w:r>
              <w:rPr>
                <w:rFonts w:cs="Arial"/>
              </w:rPr>
              <w:t xml:space="preserve">Proximity Attribute </w:t>
            </w:r>
          </w:p>
        </w:tc>
        <w:tc>
          <w:tcPr>
            <w:tcW w:w="1695" w:type="dxa"/>
          </w:tcPr>
          <w:p>
            <w:pPr>
              <w:pStyle w:val="TAC"/>
              <w:rPr>
                <w:rFonts w:cs="Arial"/>
              </w:rPr>
            </w:pPr>
            <w:r>
              <w:rPr>
                <w:rFonts w:cs="Arial"/>
              </w:rPr>
              <w:t>DCAF / NEF</w:t>
            </w:r>
          </w:p>
        </w:tc>
        <w:tc>
          <w:tcPr>
            <w:tcW w:w="3173" w:type="dxa"/>
          </w:tcPr>
          <w:p>
            <w:pPr>
              <w:pStyle w:val="TAL"/>
              <w:rPr>
                <w:rFonts w:cs="Arial"/>
              </w:rPr>
            </w:pPr>
            <w:r>
              <w:rPr>
                <w:rFonts w:cs="Arial"/>
                <w:lang w:eastAsia="zh-CN"/>
              </w:rPr>
              <w:t>Characterise</w:t>
            </w:r>
            <w:r>
              <w:rPr>
                <w:rFonts w:cs="Arial"/>
              </w:rPr>
              <w:t xml:space="preserve"> a set of UEs in relative proximity based on the criteria set</w:t>
            </w:r>
          </w:p>
        </w:tc>
      </w:tr>
      <w:tr>
        <w:trPr>
          <w:jc w:val="center"/>
        </w:trPr>
        <w:tc>
          <w:tcPr>
            <w:tcW w:w="2599" w:type="dxa"/>
          </w:tcPr>
          <w:p>
            <w:pPr>
              <w:pStyle w:val="TAL"/>
              <w:rPr>
                <w:rFonts w:cs="Arial"/>
              </w:rPr>
            </w:pPr>
            <w:r>
              <w:rPr>
                <w:rFonts w:cs="Arial"/>
              </w:rPr>
              <w:t xml:space="preserve">  &gt; Number of UEs</w:t>
            </w:r>
          </w:p>
        </w:tc>
        <w:tc>
          <w:tcPr>
            <w:tcW w:w="1695" w:type="dxa"/>
          </w:tcPr>
          <w:p>
            <w:pPr>
              <w:pStyle w:val="TAC"/>
              <w:rPr>
                <w:rFonts w:cs="Arial"/>
              </w:rPr>
            </w:pPr>
          </w:p>
        </w:tc>
        <w:tc>
          <w:tcPr>
            <w:tcW w:w="3173" w:type="dxa"/>
          </w:tcPr>
          <w:p>
            <w:pPr>
              <w:pStyle w:val="TAL"/>
              <w:rPr>
                <w:rFonts w:cs="Arial"/>
              </w:rPr>
            </w:pPr>
            <w:r>
              <w:rPr>
                <w:rFonts w:cs="Arial"/>
              </w:rPr>
              <w:t>Total number of UEs</w:t>
            </w:r>
            <w:r>
              <w:rPr>
                <w:rFonts w:cs="Arial"/>
                <w:lang w:eastAsia="zh-CN"/>
              </w:rPr>
              <w:t xml:space="preserve"> </w:t>
            </w:r>
            <w:r>
              <w:rPr>
                <w:rFonts w:cs="Arial"/>
              </w:rPr>
              <w:t>that fulfil a proximity criteria</w:t>
            </w:r>
          </w:p>
        </w:tc>
      </w:tr>
      <w:tr>
        <w:trPr>
          <w:jc w:val="center"/>
        </w:trPr>
        <w:tc>
          <w:tcPr>
            <w:tcW w:w="2599" w:type="dxa"/>
          </w:tcPr>
          <w:p>
            <w:pPr>
              <w:pStyle w:val="TAL"/>
              <w:rPr>
                <w:rFonts w:cs="Arial"/>
              </w:rPr>
            </w:pPr>
            <w:r>
              <w:rPr>
                <w:rFonts w:cs="Arial"/>
              </w:rPr>
              <w:t xml:space="preserve">  &gt; Timestamp</w:t>
            </w:r>
          </w:p>
        </w:tc>
        <w:tc>
          <w:tcPr>
            <w:tcW w:w="1695" w:type="dxa"/>
          </w:tcPr>
          <w:p>
            <w:pPr>
              <w:pStyle w:val="TAC"/>
              <w:rPr>
                <w:rFonts w:cs="Arial"/>
              </w:rPr>
            </w:pPr>
          </w:p>
        </w:tc>
        <w:tc>
          <w:tcPr>
            <w:tcW w:w="3173" w:type="dxa"/>
          </w:tcPr>
          <w:p>
            <w:pPr>
              <w:pStyle w:val="TAL"/>
              <w:rPr>
                <w:rFonts w:cs="Arial"/>
              </w:rPr>
            </w:pPr>
            <w:r>
              <w:rPr>
                <w:rFonts w:cs="Arial"/>
              </w:rPr>
              <w:t>A time stamp of time that the proximity attribute derived.</w:t>
            </w:r>
          </w:p>
        </w:tc>
      </w:tr>
      <w:tr>
        <w:trPr>
          <w:jc w:val="center"/>
        </w:trPr>
        <w:tc>
          <w:tcPr>
            <w:tcW w:w="2599" w:type="dxa"/>
          </w:tcPr>
          <w:p>
            <w:pPr>
              <w:pStyle w:val="TAL"/>
              <w:rPr>
                <w:rFonts w:cs="Arial"/>
              </w:rPr>
            </w:pPr>
            <w:r>
              <w:rPr>
                <w:rFonts w:cs="Arial"/>
              </w:rPr>
              <w:t xml:space="preserve">  &gt; Application ID(s)</w:t>
            </w:r>
          </w:p>
        </w:tc>
        <w:tc>
          <w:tcPr>
            <w:tcW w:w="1695" w:type="dxa"/>
          </w:tcPr>
          <w:p>
            <w:pPr>
              <w:pStyle w:val="TAC"/>
              <w:rPr>
                <w:rFonts w:cs="Arial"/>
              </w:rPr>
            </w:pPr>
          </w:p>
        </w:tc>
        <w:tc>
          <w:tcPr>
            <w:tcW w:w="3173" w:type="dxa"/>
          </w:tcPr>
          <w:p>
            <w:pPr>
              <w:pStyle w:val="TAL"/>
              <w:rPr>
                <w:rFonts w:cs="Arial"/>
              </w:rPr>
            </w:pPr>
            <w:r>
              <w:rPr>
                <w:rFonts w:cs="Arial"/>
                <w:lang w:eastAsia="zh-CN"/>
              </w:rPr>
              <w:t>I</w:t>
            </w:r>
            <w:r>
              <w:rPr>
                <w:rFonts w:cs="Arial"/>
              </w:rPr>
              <w:t>dentify</w:t>
            </w:r>
            <w:r>
              <w:rPr>
                <w:rFonts w:cs="Arial"/>
                <w:lang w:eastAsia="zh-CN"/>
              </w:rPr>
              <w:t>ing</w:t>
            </w:r>
            <w:r>
              <w:rPr>
                <w:rFonts w:cs="Arial"/>
              </w:rPr>
              <w:t xml:space="preserve"> the </w:t>
            </w:r>
            <w:r>
              <w:rPr>
                <w:rFonts w:cs="Arial"/>
                <w:lang w:eastAsia="zh-CN"/>
              </w:rPr>
              <w:t>applications(s) providing this information</w:t>
            </w:r>
          </w:p>
        </w:tc>
      </w:tr>
      <w:tr>
        <w:trPr>
          <w:jc w:val="center"/>
        </w:trPr>
        <w:tc>
          <w:tcPr>
            <w:tcW w:w="2599" w:type="dxa"/>
          </w:tcPr>
          <w:p>
            <w:pPr>
              <w:pStyle w:val="TAL"/>
              <w:rPr>
                <w:rFonts w:cs="Arial"/>
              </w:rPr>
            </w:pPr>
            <w:r>
              <w:rPr>
                <w:rFonts w:cs="Arial"/>
              </w:rPr>
              <w:t xml:space="preserve">  &gt; List of UE IDs</w:t>
            </w:r>
          </w:p>
          <w:p>
            <w:pPr>
              <w:pStyle w:val="TAL"/>
              <w:rPr>
                <w:rFonts w:cs="Arial"/>
              </w:rPr>
            </w:pPr>
          </w:p>
        </w:tc>
        <w:tc>
          <w:tcPr>
            <w:tcW w:w="1695" w:type="dxa"/>
          </w:tcPr>
          <w:p>
            <w:pPr>
              <w:pStyle w:val="TAC"/>
              <w:rPr>
                <w:rFonts w:cs="Arial"/>
              </w:rPr>
            </w:pPr>
          </w:p>
        </w:tc>
        <w:tc>
          <w:tcPr>
            <w:tcW w:w="3173" w:type="dxa"/>
          </w:tcPr>
          <w:p>
            <w:pPr>
              <w:pStyle w:val="TAL"/>
              <w:rPr>
                <w:rFonts w:cs="Arial"/>
              </w:rPr>
            </w:pPr>
            <w:r>
              <w:rPr>
                <w:rFonts w:cs="Arial"/>
              </w:rPr>
              <w:t>UE IDs that fulfil a proximity criteria.</w:t>
            </w:r>
          </w:p>
        </w:tc>
      </w:tr>
      <w:tr>
        <w:trPr>
          <w:jc w:val="center"/>
        </w:trPr>
        <w:tc>
          <w:tcPr>
            <w:tcW w:w="2599" w:type="dxa"/>
          </w:tcPr>
          <w:p>
            <w:pPr>
              <w:pStyle w:val="TAL"/>
              <w:rPr>
                <w:rFonts w:cs="Arial"/>
              </w:rPr>
            </w:pPr>
            <w:r>
              <w:rPr>
                <w:rFonts w:cs="Arial"/>
              </w:rPr>
              <w:t xml:space="preserve">  &gt; Other attribute(s)</w:t>
            </w:r>
          </w:p>
        </w:tc>
        <w:tc>
          <w:tcPr>
            <w:tcW w:w="1695" w:type="dxa"/>
          </w:tcPr>
          <w:p>
            <w:pPr>
              <w:pStyle w:val="TAC"/>
              <w:rPr>
                <w:rFonts w:cs="Arial"/>
              </w:rPr>
            </w:pPr>
          </w:p>
        </w:tc>
        <w:tc>
          <w:tcPr>
            <w:tcW w:w="3173" w:type="dxa"/>
          </w:tcPr>
          <w:p>
            <w:pPr>
              <w:pStyle w:val="TAL"/>
              <w:rPr>
                <w:rFonts w:cs="Arial"/>
              </w:rPr>
            </w:pPr>
            <w:r>
              <w:rPr>
                <w:rFonts w:cs="Arial"/>
              </w:rPr>
              <w:t>Other attributes the set of UEs in proximity fulfil as a collective attribute (e.g. destination, route, average speed, time of arrival)</w:t>
            </w:r>
          </w:p>
        </w:tc>
      </w:tr>
      <w:tr>
        <w:trPr>
          <w:jc w:val="center"/>
        </w:trPr>
        <w:tc>
          <w:tcPr>
            <w:tcW w:w="2599" w:type="dxa"/>
          </w:tcPr>
          <w:p>
            <w:pPr>
              <w:pStyle w:val="TAL"/>
              <w:rPr>
                <w:rFonts w:cs="Arial"/>
              </w:rPr>
            </w:pPr>
            <w:r>
              <w:rPr>
                <w:rFonts w:cs="Arial"/>
              </w:rPr>
              <w:t xml:space="preserve">  &gt; Confidence</w:t>
            </w:r>
          </w:p>
        </w:tc>
        <w:tc>
          <w:tcPr>
            <w:tcW w:w="1695" w:type="dxa"/>
          </w:tcPr>
          <w:p>
            <w:pPr>
              <w:pStyle w:val="TAC"/>
              <w:rPr>
                <w:rFonts w:cs="Arial"/>
              </w:rPr>
            </w:pPr>
          </w:p>
        </w:tc>
        <w:tc>
          <w:tcPr>
            <w:tcW w:w="3173" w:type="dxa"/>
          </w:tcPr>
          <w:p>
            <w:pPr>
              <w:pStyle w:val="TAL"/>
              <w:rPr>
                <w:rFonts w:cs="Arial"/>
              </w:rPr>
            </w:pPr>
            <w:r>
              <w:rPr>
                <w:rFonts w:cs="Arial"/>
              </w:rPr>
              <w:t>Confidence on relative proximity data</w:t>
            </w:r>
          </w:p>
        </w:tc>
      </w:tr>
    </w:tbl>
    <w:p/>
    <w:p>
      <w:pPr>
        <w:pStyle w:val="EditorsNote"/>
        <w:rPr>
          <w:lang w:eastAsia="en-US"/>
        </w:rPr>
      </w:pPr>
      <w:r>
        <w:t>Editor's note:</w:t>
      </w:r>
      <w:r>
        <w:tab/>
        <w:t>Whether the list of UE IDs that fulfil a proximity criteria is provided by UE to DCAF or determined by DCAF is FFS.</w:t>
      </w:r>
    </w:p>
    <w:p>
      <w:pPr>
        <w:rPr>
          <w:b/>
          <w:bCs/>
        </w:rPr>
      </w:pPr>
      <w:r>
        <w:rPr>
          <w:b/>
          <w:bCs/>
        </w:rPr>
        <w:t>Output analytics from the NWDAF to the consumer NF</w:t>
      </w:r>
    </w:p>
    <w:p>
      <w:pPr>
        <w:pStyle w:val="TH"/>
        <w:overflowPunct/>
        <w:autoSpaceDE/>
        <w:autoSpaceDN/>
        <w:adjustRightInd/>
        <w:textAlignment w:val="auto"/>
        <w:rPr>
          <w:lang w:eastAsia="en-US"/>
        </w:rPr>
      </w:pPr>
      <w:r>
        <w:rPr>
          <w:lang w:eastAsia="en-US"/>
        </w:rPr>
        <w:t>Table 6.27.1-3: Relative proximity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8"/>
        <w:gridCol w:w="5966"/>
      </w:tblGrid>
      <w:tr>
        <w:trPr>
          <w:jc w:val="center"/>
        </w:trPr>
        <w:tc>
          <w:tcPr>
            <w:tcW w:w="0" w:type="auto"/>
          </w:tcPr>
          <w:p>
            <w:pPr>
              <w:pStyle w:val="TAH"/>
              <w:rPr>
                <w:rFonts w:cs="Arial"/>
              </w:rPr>
            </w:pPr>
            <w:r>
              <w:rPr>
                <w:rFonts w:cs="Arial"/>
              </w:rPr>
              <w:t>Information</w:t>
            </w:r>
          </w:p>
        </w:tc>
        <w:tc>
          <w:tcPr>
            <w:tcW w:w="5966" w:type="dxa"/>
          </w:tcPr>
          <w:p>
            <w:pPr>
              <w:pStyle w:val="TAH"/>
              <w:rPr>
                <w:rFonts w:cs="Arial"/>
              </w:rPr>
            </w:pPr>
            <w:r>
              <w:rPr>
                <w:rFonts w:cs="Arial"/>
              </w:rPr>
              <w:t>Description</w:t>
            </w:r>
          </w:p>
        </w:tc>
      </w:tr>
      <w:tr>
        <w:trPr>
          <w:jc w:val="center"/>
        </w:trPr>
        <w:tc>
          <w:tcPr>
            <w:tcW w:w="0" w:type="auto"/>
          </w:tcPr>
          <w:p>
            <w:pPr>
              <w:pStyle w:val="TAL"/>
              <w:rPr>
                <w:rFonts w:cs="Arial"/>
              </w:rPr>
            </w:pPr>
            <w:r>
              <w:rPr>
                <w:rFonts w:cs="Arial"/>
              </w:rPr>
              <w:t>UE group ID or set of UE IDs</w:t>
            </w:r>
          </w:p>
        </w:tc>
        <w:tc>
          <w:tcPr>
            <w:tcW w:w="5966" w:type="dxa"/>
          </w:tcPr>
          <w:p>
            <w:pPr>
              <w:pStyle w:val="TAL"/>
              <w:rPr>
                <w:rFonts w:cs="Arial"/>
              </w:rPr>
            </w:pPr>
            <w:r>
              <w:rPr>
                <w:rFonts w:cs="Arial"/>
              </w:rPr>
              <w:t>Identifies a group of UEs or a set of UEs, e.g. internal group ID, external group ID, list of SUPIs, list of GPSIs or other external UE IDs.</w:t>
            </w:r>
          </w:p>
        </w:tc>
      </w:tr>
      <w:tr>
        <w:trPr>
          <w:jc w:val="center"/>
        </w:trPr>
        <w:tc>
          <w:tcPr>
            <w:tcW w:w="0" w:type="auto"/>
          </w:tcPr>
          <w:p>
            <w:pPr>
              <w:pStyle w:val="TAL"/>
              <w:rPr>
                <w:rFonts w:cs="Arial"/>
              </w:rPr>
            </w:pPr>
            <w:r>
              <w:rPr>
                <w:rFonts w:cs="Arial"/>
              </w:rPr>
              <w:t>Time slot entry (1..max)</w:t>
            </w:r>
          </w:p>
        </w:tc>
        <w:tc>
          <w:tcPr>
            <w:tcW w:w="5966" w:type="dxa"/>
          </w:tcPr>
          <w:p>
            <w:pPr>
              <w:pStyle w:val="TAL"/>
              <w:rPr>
                <w:rFonts w:cs="Arial"/>
              </w:rPr>
            </w:pPr>
            <w:r>
              <w:rPr>
                <w:rFonts w:cs="Arial"/>
              </w:rPr>
              <w:t>List of time slots during the Analytics target period</w:t>
            </w:r>
          </w:p>
        </w:tc>
      </w:tr>
      <w:tr>
        <w:trPr>
          <w:jc w:val="center"/>
        </w:trPr>
        <w:tc>
          <w:tcPr>
            <w:tcW w:w="0" w:type="auto"/>
          </w:tcPr>
          <w:p>
            <w:pPr>
              <w:pStyle w:val="TAL"/>
              <w:rPr>
                <w:rFonts w:cs="Arial"/>
              </w:rPr>
            </w:pPr>
            <w:r>
              <w:rPr>
                <w:rFonts w:cs="Arial"/>
              </w:rPr>
              <w:t xml:space="preserve">  &gt; Time slot start</w:t>
            </w:r>
          </w:p>
        </w:tc>
        <w:tc>
          <w:tcPr>
            <w:tcW w:w="5966" w:type="dxa"/>
          </w:tcPr>
          <w:p>
            <w:pPr>
              <w:pStyle w:val="TAL"/>
              <w:rPr>
                <w:rFonts w:cs="Arial"/>
              </w:rPr>
            </w:pPr>
            <w:r>
              <w:rPr>
                <w:rFonts w:cs="Arial"/>
              </w:rPr>
              <w:t>Time slot start within the Analytics target period</w:t>
            </w:r>
          </w:p>
        </w:tc>
      </w:tr>
      <w:tr>
        <w:trPr>
          <w:jc w:val="center"/>
        </w:trPr>
        <w:tc>
          <w:tcPr>
            <w:tcW w:w="0" w:type="auto"/>
          </w:tcPr>
          <w:p>
            <w:pPr>
              <w:pStyle w:val="TAL"/>
              <w:rPr>
                <w:rFonts w:cs="Arial"/>
              </w:rPr>
            </w:pPr>
            <w:r>
              <w:rPr>
                <w:rFonts w:cs="Arial"/>
              </w:rPr>
              <w:t xml:space="preserve">  &gt; Duration</w:t>
            </w:r>
          </w:p>
        </w:tc>
        <w:tc>
          <w:tcPr>
            <w:tcW w:w="5966" w:type="dxa"/>
          </w:tcPr>
          <w:p>
            <w:pPr>
              <w:pStyle w:val="TAL"/>
              <w:rPr>
                <w:rFonts w:cs="Arial"/>
              </w:rPr>
            </w:pPr>
            <w:r>
              <w:rPr>
                <w:rFonts w:cs="Arial"/>
              </w:rPr>
              <w:t>Duration of the time slot</w:t>
            </w:r>
          </w:p>
        </w:tc>
      </w:tr>
      <w:tr>
        <w:trPr>
          <w:jc w:val="center"/>
        </w:trPr>
        <w:tc>
          <w:tcPr>
            <w:tcW w:w="0" w:type="auto"/>
          </w:tcPr>
          <w:p>
            <w:pPr>
              <w:pStyle w:val="TAL"/>
              <w:rPr>
                <w:rFonts w:cs="Arial"/>
              </w:rPr>
            </w:pPr>
            <w:r>
              <w:rPr>
                <w:rFonts w:cs="Arial"/>
              </w:rPr>
              <w:t xml:space="preserve">  &gt; UE proximity attribute </w:t>
            </w:r>
          </w:p>
        </w:tc>
        <w:tc>
          <w:tcPr>
            <w:tcW w:w="5966" w:type="dxa"/>
          </w:tcPr>
          <w:p>
            <w:pPr>
              <w:pStyle w:val="TAL"/>
              <w:rPr>
                <w:rFonts w:cs="Arial"/>
              </w:rPr>
            </w:pPr>
            <w:r>
              <w:rPr>
                <w:rFonts w:cs="Arial"/>
              </w:rPr>
              <w:t>Observed proximity data</w:t>
            </w:r>
          </w:p>
        </w:tc>
      </w:tr>
      <w:tr>
        <w:trPr>
          <w:jc w:val="center"/>
        </w:trPr>
        <w:tc>
          <w:tcPr>
            <w:tcW w:w="0" w:type="auto"/>
          </w:tcPr>
          <w:p>
            <w:pPr>
              <w:pStyle w:val="TAL"/>
              <w:rPr>
                <w:rFonts w:cs="Arial"/>
              </w:rPr>
            </w:pPr>
            <w:r>
              <w:rPr>
                <w:rFonts w:cs="Arial"/>
              </w:rPr>
              <w:t xml:space="preserve">     &gt;&gt; relative proximity information</w:t>
            </w:r>
          </w:p>
        </w:tc>
        <w:tc>
          <w:tcPr>
            <w:tcW w:w="5966" w:type="dxa"/>
          </w:tcPr>
          <w:p>
            <w:pPr>
              <w:pStyle w:val="TAL"/>
              <w:rPr>
                <w:rFonts w:cs="Arial"/>
              </w:rPr>
            </w:pPr>
            <w:r>
              <w:rPr>
                <w:rFonts w:cs="Arial"/>
              </w:rPr>
              <w:t>Observed information of proximity changes</w:t>
            </w:r>
          </w:p>
        </w:tc>
      </w:tr>
      <w:tr>
        <w:trPr>
          <w:jc w:val="center"/>
        </w:trPr>
        <w:tc>
          <w:tcPr>
            <w:tcW w:w="0" w:type="auto"/>
          </w:tcPr>
          <w:p>
            <w:pPr>
              <w:pStyle w:val="TAL"/>
              <w:rPr>
                <w:rFonts w:cs="Arial"/>
              </w:rPr>
            </w:pPr>
            <w:r>
              <w:rPr>
                <w:rFonts w:cs="Arial"/>
              </w:rPr>
              <w:t xml:space="preserve">      &gt;&gt; Sampling Ratio</w:t>
            </w:r>
          </w:p>
        </w:tc>
        <w:tc>
          <w:tcPr>
            <w:tcW w:w="5966" w:type="dxa"/>
          </w:tcPr>
          <w:p>
            <w:pPr>
              <w:pStyle w:val="TAL"/>
              <w:rPr>
                <w:rFonts w:cs="Arial"/>
              </w:rPr>
            </w:pPr>
            <w:r>
              <w:rPr>
                <w:rFonts w:cs="Arial"/>
              </w:rPr>
              <w:t xml:space="preserve">Percentage of UEs accounted based on proximity criteria </w:t>
            </w:r>
          </w:p>
        </w:tc>
      </w:tr>
    </w:tbl>
    <w:p>
      <w:pPr>
        <w:pStyle w:val="FP"/>
        <w:rPr>
          <w:rFonts w:ascii="Book Antiqua" w:hAnsi="Book Antiqua"/>
          <w:lang w:eastAsia="zh-CN"/>
        </w:rPr>
      </w:pPr>
    </w:p>
    <w:p>
      <w:pPr>
        <w:pStyle w:val="TH"/>
        <w:overflowPunct/>
        <w:autoSpaceDE/>
        <w:autoSpaceDN/>
        <w:adjustRightInd/>
        <w:textAlignment w:val="auto"/>
        <w:rPr>
          <w:lang w:eastAsia="en-US"/>
        </w:rPr>
      </w:pPr>
      <w:r>
        <w:rPr>
          <w:lang w:eastAsia="en-US"/>
        </w:rPr>
        <w:t>Table 6.27.1-4: Relative proximity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4"/>
        <w:gridCol w:w="5891"/>
      </w:tblGrid>
      <w:tr>
        <w:trPr>
          <w:jc w:val="center"/>
        </w:trPr>
        <w:tc>
          <w:tcPr>
            <w:tcW w:w="3454" w:type="dxa"/>
          </w:tcPr>
          <w:p>
            <w:pPr>
              <w:pStyle w:val="TAH"/>
              <w:rPr>
                <w:rFonts w:cs="Arial"/>
              </w:rPr>
            </w:pPr>
            <w:r>
              <w:rPr>
                <w:rFonts w:cs="Arial"/>
              </w:rPr>
              <w:t>Information</w:t>
            </w:r>
          </w:p>
        </w:tc>
        <w:tc>
          <w:tcPr>
            <w:tcW w:w="5891" w:type="dxa"/>
          </w:tcPr>
          <w:p>
            <w:pPr>
              <w:pStyle w:val="TAH"/>
              <w:rPr>
                <w:rFonts w:cs="Arial"/>
              </w:rPr>
            </w:pPr>
            <w:r>
              <w:rPr>
                <w:rFonts w:cs="Arial"/>
              </w:rPr>
              <w:t>Description</w:t>
            </w:r>
          </w:p>
        </w:tc>
      </w:tr>
      <w:tr>
        <w:trPr>
          <w:jc w:val="center"/>
        </w:trPr>
        <w:tc>
          <w:tcPr>
            <w:tcW w:w="3454" w:type="dxa"/>
          </w:tcPr>
          <w:p>
            <w:pPr>
              <w:pStyle w:val="TAL"/>
              <w:rPr>
                <w:rFonts w:cs="Arial"/>
              </w:rPr>
            </w:pPr>
            <w:r>
              <w:rPr>
                <w:rFonts w:cs="Arial"/>
              </w:rPr>
              <w:t>UE group ID or set of UE IDs</w:t>
            </w:r>
          </w:p>
        </w:tc>
        <w:tc>
          <w:tcPr>
            <w:tcW w:w="5891" w:type="dxa"/>
          </w:tcPr>
          <w:p>
            <w:pPr>
              <w:pStyle w:val="TAL"/>
              <w:rPr>
                <w:rFonts w:cs="Arial"/>
              </w:rPr>
            </w:pPr>
            <w:r>
              <w:rPr>
                <w:rFonts w:cs="Arial"/>
              </w:rPr>
              <w:t>Identifies a group of UEs or a set of UEs, e.g. internal group ID, external group ID, list of SUPIs, list of GPSIs or other external UE IDs.</w:t>
            </w:r>
          </w:p>
        </w:tc>
      </w:tr>
      <w:tr>
        <w:trPr>
          <w:jc w:val="center"/>
        </w:trPr>
        <w:tc>
          <w:tcPr>
            <w:tcW w:w="3454" w:type="dxa"/>
          </w:tcPr>
          <w:p>
            <w:pPr>
              <w:pStyle w:val="TAL"/>
              <w:rPr>
                <w:rFonts w:cs="Arial"/>
              </w:rPr>
            </w:pPr>
            <w:r>
              <w:rPr>
                <w:rFonts w:cs="Arial"/>
              </w:rPr>
              <w:t>Time slot entry (1..max)</w:t>
            </w:r>
          </w:p>
        </w:tc>
        <w:tc>
          <w:tcPr>
            <w:tcW w:w="5891" w:type="dxa"/>
          </w:tcPr>
          <w:p>
            <w:pPr>
              <w:pStyle w:val="TAL"/>
              <w:rPr>
                <w:rFonts w:cs="Arial"/>
              </w:rPr>
            </w:pPr>
            <w:r>
              <w:rPr>
                <w:rFonts w:cs="Arial"/>
              </w:rPr>
              <w:t>List of predicted time slots</w:t>
            </w:r>
          </w:p>
        </w:tc>
      </w:tr>
      <w:tr>
        <w:trPr>
          <w:jc w:val="center"/>
        </w:trPr>
        <w:tc>
          <w:tcPr>
            <w:tcW w:w="3454" w:type="dxa"/>
          </w:tcPr>
          <w:p>
            <w:pPr>
              <w:pStyle w:val="TAL"/>
              <w:rPr>
                <w:rFonts w:cs="Arial"/>
              </w:rPr>
            </w:pPr>
            <w:r>
              <w:rPr>
                <w:rFonts w:cs="Arial"/>
              </w:rPr>
              <w:t xml:space="preserve">  &gt;Time slot start</w:t>
            </w:r>
          </w:p>
        </w:tc>
        <w:tc>
          <w:tcPr>
            <w:tcW w:w="5891" w:type="dxa"/>
          </w:tcPr>
          <w:p>
            <w:pPr>
              <w:pStyle w:val="TAL"/>
              <w:rPr>
                <w:rFonts w:cs="Arial"/>
              </w:rPr>
            </w:pPr>
            <w:r>
              <w:rPr>
                <w:rFonts w:cs="Arial"/>
              </w:rPr>
              <w:t>Time slot start time within the Analytics target period</w:t>
            </w:r>
          </w:p>
        </w:tc>
      </w:tr>
      <w:tr>
        <w:trPr>
          <w:jc w:val="center"/>
        </w:trPr>
        <w:tc>
          <w:tcPr>
            <w:tcW w:w="3454" w:type="dxa"/>
          </w:tcPr>
          <w:p>
            <w:pPr>
              <w:pStyle w:val="TAL"/>
              <w:rPr>
                <w:rFonts w:cs="Arial"/>
              </w:rPr>
            </w:pPr>
            <w:r>
              <w:rPr>
                <w:rFonts w:cs="Arial"/>
              </w:rPr>
              <w:t xml:space="preserve">  &gt; Duration</w:t>
            </w:r>
          </w:p>
        </w:tc>
        <w:tc>
          <w:tcPr>
            <w:tcW w:w="5891" w:type="dxa"/>
          </w:tcPr>
          <w:p>
            <w:pPr>
              <w:pStyle w:val="TAL"/>
              <w:rPr>
                <w:rFonts w:cs="Arial"/>
              </w:rPr>
            </w:pPr>
            <w:r>
              <w:rPr>
                <w:rFonts w:cs="Arial"/>
              </w:rPr>
              <w:t>Duration of the time slot</w:t>
            </w:r>
            <w:r>
              <w:rPr>
                <w:rFonts w:cs="Arial"/>
                <w:lang w:eastAsia="zh-CN"/>
              </w:rPr>
              <w:t xml:space="preserve"> </w:t>
            </w:r>
          </w:p>
        </w:tc>
      </w:tr>
      <w:tr>
        <w:trPr>
          <w:jc w:val="center"/>
        </w:trPr>
        <w:tc>
          <w:tcPr>
            <w:tcW w:w="3454" w:type="dxa"/>
          </w:tcPr>
          <w:p>
            <w:pPr>
              <w:pStyle w:val="TAL"/>
              <w:rPr>
                <w:rFonts w:cs="Arial"/>
              </w:rPr>
            </w:pPr>
            <w:r>
              <w:rPr>
                <w:rFonts w:cs="Arial"/>
              </w:rPr>
              <w:t xml:space="preserve">  &gt; UE proximity attribute</w:t>
            </w:r>
          </w:p>
        </w:tc>
        <w:tc>
          <w:tcPr>
            <w:tcW w:w="5891" w:type="dxa"/>
          </w:tcPr>
          <w:p>
            <w:pPr>
              <w:pStyle w:val="TAL"/>
              <w:rPr>
                <w:rFonts w:cs="Arial"/>
              </w:rPr>
            </w:pPr>
            <w:r>
              <w:rPr>
                <w:rFonts w:cs="Arial"/>
              </w:rPr>
              <w:t xml:space="preserve">Predicted proximity data </w:t>
            </w:r>
          </w:p>
        </w:tc>
      </w:tr>
      <w:tr>
        <w:trPr>
          <w:jc w:val="center"/>
        </w:trPr>
        <w:tc>
          <w:tcPr>
            <w:tcW w:w="3454" w:type="dxa"/>
          </w:tcPr>
          <w:p>
            <w:pPr>
              <w:pStyle w:val="TAL"/>
              <w:rPr>
                <w:rFonts w:cs="Arial"/>
              </w:rPr>
            </w:pPr>
            <w:r>
              <w:rPr>
                <w:rFonts w:cs="Arial"/>
              </w:rPr>
              <w:t xml:space="preserve">      &gt;&gt; relative proximity information</w:t>
            </w:r>
          </w:p>
        </w:tc>
        <w:tc>
          <w:tcPr>
            <w:tcW w:w="5891" w:type="dxa"/>
          </w:tcPr>
          <w:p>
            <w:pPr>
              <w:pStyle w:val="TAL"/>
              <w:rPr>
                <w:rFonts w:cs="Arial"/>
              </w:rPr>
            </w:pPr>
            <w:r>
              <w:rPr>
                <w:rFonts w:cs="Arial"/>
              </w:rPr>
              <w:t>Predicted information of proximity changes</w:t>
            </w:r>
          </w:p>
        </w:tc>
      </w:tr>
      <w:tr>
        <w:trPr>
          <w:jc w:val="center"/>
        </w:trPr>
        <w:tc>
          <w:tcPr>
            <w:tcW w:w="3454" w:type="dxa"/>
          </w:tcPr>
          <w:p>
            <w:pPr>
              <w:pStyle w:val="TAL"/>
              <w:rPr>
                <w:rFonts w:cs="Arial"/>
              </w:rPr>
            </w:pPr>
            <w:r>
              <w:rPr>
                <w:rFonts w:cs="Arial"/>
              </w:rPr>
              <w:t xml:space="preserve">      &gt;&gt; Confidence</w:t>
            </w:r>
          </w:p>
        </w:tc>
        <w:tc>
          <w:tcPr>
            <w:tcW w:w="5891" w:type="dxa"/>
          </w:tcPr>
          <w:p>
            <w:pPr>
              <w:pStyle w:val="TAL"/>
              <w:rPr>
                <w:rFonts w:cs="Arial"/>
              </w:rPr>
            </w:pPr>
            <w:r>
              <w:rPr>
                <w:rFonts w:cs="Arial"/>
              </w:rPr>
              <w:t>Confidence of this prediction</w:t>
            </w:r>
          </w:p>
        </w:tc>
      </w:tr>
      <w:tr>
        <w:trPr>
          <w:jc w:val="center"/>
        </w:trPr>
        <w:tc>
          <w:tcPr>
            <w:tcW w:w="3454" w:type="dxa"/>
          </w:tcPr>
          <w:p>
            <w:pPr>
              <w:pStyle w:val="TAL"/>
              <w:rPr>
                <w:rFonts w:cs="Arial"/>
              </w:rPr>
            </w:pPr>
            <w:r>
              <w:rPr>
                <w:rFonts w:cs="Arial"/>
              </w:rPr>
              <w:t xml:space="preserve">      &gt;&gt; Sampling Ratio</w:t>
            </w:r>
          </w:p>
        </w:tc>
        <w:tc>
          <w:tcPr>
            <w:tcW w:w="5891" w:type="dxa"/>
          </w:tcPr>
          <w:p>
            <w:pPr>
              <w:pStyle w:val="TAL"/>
              <w:rPr>
                <w:rFonts w:cs="Arial"/>
              </w:rPr>
            </w:pPr>
            <w:r>
              <w:rPr>
                <w:rFonts w:cs="Arial"/>
              </w:rPr>
              <w:t>Percentage of UEs accounted based on proximity criteria</w:t>
            </w:r>
          </w:p>
        </w:tc>
      </w:tr>
    </w:tbl>
    <w:p/>
    <w:p>
      <w:pPr>
        <w:pStyle w:val="31"/>
      </w:pPr>
      <w:bookmarkStart w:id="6511" w:name="_Toc97271692"/>
      <w:bookmarkStart w:id="6512" w:name="_Toc6654"/>
      <w:bookmarkStart w:id="6513" w:name="_Toc101171028"/>
      <w:bookmarkStart w:id="6514" w:name="_Toc24660"/>
      <w:bookmarkStart w:id="6515" w:name="_Toc104433260"/>
      <w:bookmarkStart w:id="6516" w:name="_Toc104467414"/>
      <w:bookmarkStart w:id="6517" w:name="_Toc104467716"/>
      <w:bookmarkStart w:id="6518" w:name="_Toc104468052"/>
      <w:r>
        <w:rPr>
          <w:lang w:eastAsia="zh-CN"/>
        </w:rPr>
        <w:lastRenderedPageBreak/>
        <w:t>6.27.2</w:t>
      </w:r>
      <w:r>
        <w:rPr>
          <w:lang w:eastAsia="zh-CN"/>
        </w:rPr>
        <w:tab/>
      </w:r>
      <w:r>
        <w:t>Procedures</w:t>
      </w:r>
      <w:bookmarkEnd w:id="6511"/>
      <w:bookmarkEnd w:id="6512"/>
      <w:bookmarkEnd w:id="6513"/>
      <w:bookmarkEnd w:id="6514"/>
      <w:bookmarkEnd w:id="6515"/>
      <w:bookmarkEnd w:id="6516"/>
      <w:bookmarkEnd w:id="6517"/>
      <w:bookmarkEnd w:id="6518"/>
    </w:p>
    <w:p>
      <w:pPr>
        <w:pStyle w:val="TH"/>
      </w:pPr>
      <w:r>
        <w:object w:dxaOrig="9349" w:dyaOrig="7560">
          <v:shape id="_x0000_i1061" type="#_x0000_t75" style="width:468pt;height:378pt" o:ole="">
            <v:imagedata r:id="rId100" o:title=""/>
          </v:shape>
          <o:OLEObject Type="Embed" ProgID="Visio.Drawing.11" ShapeID="_x0000_i1061" DrawAspect="Content" ObjectID="_1715085476" r:id="rId101"/>
        </w:object>
      </w:r>
    </w:p>
    <w:p>
      <w:pPr>
        <w:pStyle w:val="TF"/>
        <w:overflowPunct/>
        <w:autoSpaceDE/>
        <w:autoSpaceDN/>
        <w:adjustRightInd/>
        <w:textAlignment w:val="auto"/>
        <w:rPr>
          <w:lang w:eastAsia="zh-CN"/>
        </w:rPr>
      </w:pPr>
      <w:r>
        <w:rPr>
          <w:lang w:eastAsia="zh-CN"/>
        </w:rPr>
        <w:t>Figure 6.27.2-1: Procedure for delivery of relative proximity analytics</w:t>
      </w:r>
    </w:p>
    <w:p>
      <w:pPr>
        <w:pStyle w:val="B1"/>
        <w:rPr>
          <w:lang w:eastAsia="en-US"/>
        </w:rPr>
      </w:pPr>
      <w:r>
        <w:rPr>
          <w:lang w:eastAsia="en-US"/>
        </w:rPr>
        <w:t>1.</w:t>
      </w:r>
      <w:r>
        <w:rPr>
          <w:lang w:eastAsia="en-US"/>
        </w:rPr>
        <w:tab/>
        <w:t>The Consumer NF sends a request to the NWDAF for analytics related to relative proximity, using either the Nnwdaf_AnalyticsInfo or Nnwdaf_AnalyticsSubscription service.</w:t>
      </w:r>
    </w:p>
    <w:p>
      <w:pPr>
        <w:pStyle w:val="B1"/>
        <w:rPr>
          <w:lang w:eastAsia="en-US"/>
        </w:rPr>
      </w:pPr>
      <w:r>
        <w:rPr>
          <w:lang w:eastAsia="en-US"/>
        </w:rPr>
        <w:tab/>
        <w:t>The Analytics ID is set to relative proximity information. The target for analytics reporting can be a single UE, group of UEs (e.g. UE1 and UE2 in Figure 6.27.2-1) or any UE. Analytic filters are set to indicate the proximity range or other criteria to be considered for relative proximity. This can be in the form of an area of interest, specific directions of interest, a ranging distance, or other forms of indication. Other analytics filters can also be set to indicate a minimum or maximum number of UEs to be accounted for relative positioning. Other attributes can be also indicated as part of analytics filters, e.g. defining certain velocity, average speed, orientation or mobility trajectory to be accounted for relative positioning. Furthermore, analytics filters can be set to indicate S-NSSAI, DNN, analytics target period or preferred level of accuracy of the analytics.</w:t>
      </w:r>
    </w:p>
    <w:p>
      <w:pPr>
        <w:pStyle w:val="B1"/>
        <w:rPr>
          <w:lang w:eastAsia="en-US"/>
        </w:rPr>
      </w:pPr>
      <w:r>
        <w:rPr>
          <w:lang w:eastAsia="en-US"/>
        </w:rPr>
        <w:tab/>
        <w:t>The Consumer NF can request statistics or predictions or both for a given time window.</w:t>
      </w:r>
    </w:p>
    <w:p>
      <w:pPr>
        <w:pStyle w:val="B1"/>
        <w:rPr>
          <w:lang w:eastAsia="en-US"/>
        </w:rPr>
      </w:pPr>
      <w:r>
        <w:rPr>
          <w:lang w:eastAsia="en-US"/>
        </w:rPr>
        <w:t>2-5.</w:t>
      </w:r>
      <w:r>
        <w:rPr>
          <w:lang w:eastAsia="en-US"/>
        </w:rPr>
        <w:tab/>
        <w:t>If the request is authorized, and in order to provide the requested analytics, the NWDAF may subscribe to OAM services to retrieve relevant information to proximity analytics. The NWDAF may collect MDT input data per individual UE from OAM. An example set of information to be provided to the NWDAF is defined in Table 6.27.1-1.</w:t>
      </w:r>
    </w:p>
    <w:p>
      <w:pPr>
        <w:pStyle w:val="B1"/>
        <w:rPr>
          <w:lang w:eastAsia="en-US"/>
        </w:rPr>
      </w:pPr>
      <w:r>
        <w:rPr>
          <w:lang w:eastAsia="en-US"/>
        </w:rPr>
        <w:t>6-7.</w:t>
      </w:r>
      <w:r>
        <w:rPr>
          <w:lang w:eastAsia="en-US"/>
        </w:rPr>
        <w:tab/>
        <w:t>For relative proximity information, if the request is authorized, and in order to provide the requested analytics, NWDAF may follow the UE Input Data Collection Procedure via the DCAF. DCAF may collect proximity data directly from the UE Application.</w:t>
      </w:r>
    </w:p>
    <w:p>
      <w:pPr>
        <w:pStyle w:val="EditorsNote"/>
        <w:rPr>
          <w:lang w:eastAsia="en-US"/>
        </w:rPr>
      </w:pPr>
      <w:r>
        <w:t>Editor's note:</w:t>
      </w:r>
      <w:r>
        <w:tab/>
        <w:t>Whether and how DCAF can collect proximity data is FFS</w:t>
      </w:r>
    </w:p>
    <w:p>
      <w:pPr>
        <w:pStyle w:val="NO"/>
        <w:rPr>
          <w:rFonts w:eastAsia="宋体"/>
          <w:lang w:eastAsia="zh-CN"/>
        </w:rPr>
      </w:pPr>
      <w:r>
        <w:rPr>
          <w:rFonts w:eastAsia="宋体"/>
          <w:lang w:eastAsia="zh-CN"/>
        </w:rPr>
        <w:t>NOTE 1:</w:t>
      </w:r>
      <w:r>
        <w:rPr>
          <w:rFonts w:eastAsia="宋体"/>
          <w:lang w:eastAsia="zh-CN"/>
        </w:rPr>
        <w:tab/>
        <w:t>The UE data collection procedure should be based on clause 6.2.8 of TS 23.288 [5].</w:t>
      </w:r>
    </w:p>
    <w:p>
      <w:pPr>
        <w:pStyle w:val="NO"/>
        <w:rPr>
          <w:rFonts w:eastAsia="宋体"/>
          <w:lang w:eastAsia="zh-CN"/>
        </w:rPr>
      </w:pPr>
      <w:r>
        <w:rPr>
          <w:rFonts w:eastAsia="宋体"/>
          <w:lang w:eastAsia="zh-CN"/>
        </w:rPr>
        <w:lastRenderedPageBreak/>
        <w:t>NOTE 2:</w:t>
      </w:r>
      <w:r>
        <w:rPr>
          <w:rFonts w:eastAsia="宋体"/>
          <w:lang w:eastAsia="zh-CN"/>
        </w:rPr>
        <w:tab/>
        <w:t>Different Application IDs of the same DCAF or different DCAFs may be selected for different UEs, since each DCAF can only determine the proximity information for the UEs that have PDU session between UE and DCAF.</w:t>
      </w:r>
    </w:p>
    <w:p>
      <w:pPr>
        <w:pStyle w:val="B1"/>
        <w:rPr>
          <w:lang w:eastAsia="en-US"/>
        </w:rPr>
      </w:pPr>
      <w:r>
        <w:rPr>
          <w:lang w:eastAsia="en-US"/>
        </w:rPr>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pPr>
        <w:pStyle w:val="B1"/>
        <w:rPr>
          <w:lang w:eastAsia="en-US"/>
        </w:rPr>
      </w:pPr>
      <w:r>
        <w:rPr>
          <w:lang w:eastAsia="en-US"/>
        </w:rPr>
        <w:tab/>
        <w:t>Event filters can be defined for relative proximity to indicate to DCAF on how to process the data from individual UEs to determine the set of UEs to be accounted for relative proximity.</w:t>
      </w:r>
    </w:p>
    <w:p>
      <w:pPr>
        <w:pStyle w:val="B1"/>
        <w:rPr>
          <w:lang w:eastAsia="en-US"/>
        </w:rPr>
      </w:pPr>
      <w:r>
        <w:rPr>
          <w:lang w:eastAsia="en-US"/>
        </w:rPr>
        <w:tab/>
        <w:t>In the case of a trusted DCAF, the NWDAF may provide the Area of Interest, proximity range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pPr>
        <w:pStyle w:val="B1"/>
        <w:rPr>
          <w:lang w:eastAsia="en-US"/>
        </w:rPr>
      </w:pPr>
      <w:r>
        <w:rPr>
          <w:lang w:eastAsia="en-US"/>
        </w:rPr>
        <w:tab/>
        <w:t>The DCAF may processes (e.g. anonymize, aggregate and normalize) the data from individual UEs based on Event Filters indicated by the NWDAF to determine the set of UEs to be accounted for relative proximity before notifying that directly (trusted DCAF) or via NEF (for untrusted DCAF) to the NWDAF. An example set of information to be provided to the NWDAF is defined in Table 6.27.1-2.</w:t>
      </w:r>
    </w:p>
    <w:p>
      <w:pPr>
        <w:pStyle w:val="B1"/>
        <w:rPr>
          <w:lang w:eastAsia="en-US"/>
        </w:rPr>
      </w:pPr>
      <w:r>
        <w:rPr>
          <w:lang w:eastAsia="en-US"/>
        </w:rPr>
        <w:t>8.</w:t>
      </w:r>
      <w:r>
        <w:rPr>
          <w:lang w:eastAsia="en-US"/>
        </w:rPr>
        <w:tab/>
        <w:t>The NWDAF derives requested analytics.</w:t>
      </w:r>
    </w:p>
    <w:p>
      <w:pPr>
        <w:pStyle w:val="B1"/>
        <w:rPr>
          <w:lang w:eastAsia="en-US"/>
        </w:rPr>
      </w:pPr>
      <w:r>
        <w:rPr>
          <w:lang w:eastAsia="en-US"/>
        </w:rPr>
        <w:t>9.</w:t>
      </w:r>
      <w:r>
        <w:rPr>
          <w:lang w:eastAsia="en-US"/>
        </w:rPr>
        <w:tab/>
        <w:t>The NWDAF provide requested relative proximity information to the consumer NF along with the corresponding Validity Period or any Validity Area, Validity Direction of interest or ranging distance, using either the Nnwdaf_AnalyticsInfo_Request response or Nnwdaf_AnalyticsSubscription_Subscribe response, depending on the service used in step 1. An example set of information to be provided to the consumer NF from the NWDAF is defined in Table 6.27.1-3 and Table 6.27.1-4.</w:t>
      </w:r>
    </w:p>
    <w:p>
      <w:pPr>
        <w:pStyle w:val="B1"/>
        <w:rPr>
          <w:lang w:eastAsia="en-US"/>
        </w:rPr>
      </w:pPr>
      <w:r>
        <w:rPr>
          <w:lang w:eastAsia="en-US"/>
        </w:rPr>
        <w:t>10-12.</w:t>
      </w:r>
      <w:r>
        <w:rPr>
          <w:lang w:eastAsia="en-US"/>
        </w:rPr>
        <w:tab/>
        <w:t>If at step 1 the consumer NF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w:t>
      </w:r>
    </w:p>
    <w:p>
      <w:pPr>
        <w:pStyle w:val="31"/>
        <w:rPr>
          <w:lang w:eastAsia="zh-CN"/>
        </w:rPr>
      </w:pPr>
      <w:bookmarkStart w:id="6519" w:name="_Toc97271693"/>
      <w:bookmarkStart w:id="6520" w:name="_Toc25400"/>
      <w:bookmarkStart w:id="6521" w:name="_Toc101171029"/>
      <w:bookmarkStart w:id="6522" w:name="_Toc3185"/>
      <w:bookmarkStart w:id="6523" w:name="_Toc104433261"/>
      <w:bookmarkStart w:id="6524" w:name="_Toc104467415"/>
      <w:bookmarkStart w:id="6525" w:name="_Toc104467717"/>
      <w:bookmarkStart w:id="6526" w:name="_Toc104468053"/>
      <w:r>
        <w:rPr>
          <w:lang w:eastAsia="zh-CN"/>
        </w:rPr>
        <w:t>6.27.3</w:t>
      </w:r>
      <w:r>
        <w:rPr>
          <w:lang w:eastAsia="zh-CN"/>
        </w:rPr>
        <w:tab/>
      </w:r>
      <w:bookmarkEnd w:id="6509"/>
      <w:bookmarkEnd w:id="6510"/>
      <w:bookmarkEnd w:id="6519"/>
      <w:r>
        <w:t>Impacts on existing nodes and functionality</w:t>
      </w:r>
      <w:bookmarkEnd w:id="6520"/>
      <w:bookmarkEnd w:id="6521"/>
      <w:bookmarkEnd w:id="6522"/>
      <w:bookmarkEnd w:id="6523"/>
      <w:bookmarkEnd w:id="6524"/>
      <w:bookmarkEnd w:id="6525"/>
      <w:bookmarkEnd w:id="6526"/>
    </w:p>
    <w:p>
      <w:pPr>
        <w:overflowPunct/>
        <w:autoSpaceDE/>
        <w:autoSpaceDN/>
        <w:adjustRightInd/>
        <w:textAlignment w:val="auto"/>
        <w:rPr>
          <w:lang w:eastAsia="en-US"/>
        </w:rPr>
      </w:pPr>
      <w:r>
        <w:rPr>
          <w:lang w:eastAsia="en-US"/>
        </w:rPr>
        <w:t>NWDAF:</w:t>
      </w:r>
    </w:p>
    <w:p>
      <w:pPr>
        <w:pStyle w:val="B1"/>
      </w:pPr>
      <w:r>
        <w:t>-</w:t>
      </w:r>
      <w:r>
        <w:tab/>
        <w:t>An analytics ID for relative proximity information:</w:t>
      </w:r>
    </w:p>
    <w:p>
      <w:pPr>
        <w:pStyle w:val="B2"/>
        <w:overflowPunct/>
        <w:autoSpaceDE/>
        <w:autoSpaceDN/>
        <w:adjustRightInd/>
        <w:textAlignment w:val="auto"/>
        <w:rPr>
          <w:lang w:eastAsia="en-US"/>
        </w:rPr>
      </w:pPr>
      <w:r>
        <w:rPr>
          <w:lang w:eastAsia="en-US"/>
        </w:rPr>
        <w:t>-</w:t>
      </w:r>
      <w:r>
        <w:rPr>
          <w:lang w:eastAsia="en-US"/>
        </w:rPr>
        <w:tab/>
        <w:t>A set of input data from other 5GC NFs (e.g. DCAF) or OAM.</w:t>
      </w:r>
    </w:p>
    <w:p>
      <w:pPr>
        <w:pStyle w:val="B2"/>
        <w:overflowPunct/>
        <w:autoSpaceDE/>
        <w:autoSpaceDN/>
        <w:adjustRightInd/>
        <w:textAlignment w:val="auto"/>
        <w:rPr>
          <w:lang w:eastAsia="en-US"/>
        </w:rPr>
      </w:pPr>
      <w:r>
        <w:rPr>
          <w:lang w:eastAsia="en-US"/>
        </w:rPr>
        <w:t>-</w:t>
      </w:r>
      <w:r>
        <w:rPr>
          <w:lang w:eastAsia="en-US"/>
        </w:rPr>
        <w:tab/>
        <w:t>A set of output data to other 5GC NFs.</w:t>
      </w:r>
    </w:p>
    <w:p>
      <w:pPr>
        <w:pStyle w:val="B2"/>
        <w:overflowPunct/>
        <w:autoSpaceDE/>
        <w:autoSpaceDN/>
        <w:adjustRightInd/>
        <w:textAlignment w:val="auto"/>
        <w:rPr>
          <w:lang w:eastAsia="en-US"/>
        </w:rPr>
      </w:pPr>
      <w:r>
        <w:rPr>
          <w:lang w:eastAsia="en-US"/>
        </w:rPr>
        <w:t>-</w:t>
      </w:r>
      <w:r>
        <w:rPr>
          <w:lang w:eastAsia="en-US"/>
        </w:rPr>
        <w:tab/>
        <w:t>A set of analytics filters.</w:t>
      </w:r>
    </w:p>
    <w:p>
      <w:pPr>
        <w:overflowPunct/>
        <w:autoSpaceDE/>
        <w:autoSpaceDN/>
        <w:adjustRightInd/>
        <w:textAlignment w:val="auto"/>
        <w:rPr>
          <w:lang w:eastAsia="en-US"/>
        </w:rPr>
      </w:pPr>
      <w:r>
        <w:rPr>
          <w:lang w:eastAsia="en-US"/>
        </w:rPr>
        <w:t>AF:</w:t>
      </w:r>
    </w:p>
    <w:p>
      <w:pPr>
        <w:pStyle w:val="B1"/>
        <w:rPr>
          <w:lang w:eastAsia="zh-CN"/>
        </w:rPr>
      </w:pPr>
      <w:r>
        <w:t>-</w:t>
      </w:r>
      <w:r>
        <w:tab/>
        <w:t>A set of event exposures and event filters for proximity information.</w:t>
      </w:r>
    </w:p>
    <w:p>
      <w:pPr>
        <w:overflowPunct/>
        <w:autoSpaceDE/>
        <w:autoSpaceDN/>
        <w:adjustRightInd/>
        <w:textAlignment w:val="auto"/>
        <w:rPr>
          <w:lang w:eastAsia="en-US"/>
        </w:rPr>
      </w:pPr>
      <w:r>
        <w:rPr>
          <w:lang w:eastAsia="en-US"/>
        </w:rPr>
        <w:t>DCAF:</w:t>
      </w:r>
    </w:p>
    <w:p>
      <w:pPr>
        <w:pStyle w:val="B1"/>
        <w:rPr>
          <w:lang w:eastAsia="zh-CN"/>
        </w:rPr>
      </w:pPr>
      <w:r>
        <w:t>-</w:t>
      </w:r>
      <w:r>
        <w:tab/>
        <w:t>Support to determine proximity information between different UEs.</w:t>
      </w:r>
    </w:p>
    <w:p>
      <w:pPr>
        <w:overflowPunct/>
        <w:autoSpaceDE/>
        <w:autoSpaceDN/>
        <w:adjustRightInd/>
        <w:textAlignment w:val="auto"/>
        <w:rPr>
          <w:lang w:eastAsia="en-US"/>
        </w:rPr>
      </w:pPr>
      <w:r>
        <w:rPr>
          <w:lang w:eastAsia="en-US"/>
        </w:rPr>
        <w:t>OAM:</w:t>
      </w:r>
    </w:p>
    <w:p>
      <w:pPr>
        <w:pStyle w:val="B1"/>
        <w:rPr>
          <w:lang w:val="en-US" w:eastAsia="zh-CN"/>
        </w:rPr>
      </w:pPr>
      <w:r>
        <w:t>-</w:t>
      </w:r>
      <w:r>
        <w:tab/>
        <w:t>Input data related to proximity information.</w:t>
      </w:r>
    </w:p>
    <w:p>
      <w:pPr>
        <w:pStyle w:val="21"/>
        <w:rPr>
          <w:ins w:id="6527" w:author="S2-2205071" w:date="2022-05-25T15:04:00Z"/>
        </w:rPr>
      </w:pPr>
      <w:bookmarkStart w:id="6528" w:name="_Toc97057911"/>
      <w:bookmarkStart w:id="6529" w:name="_Toc29228"/>
      <w:bookmarkStart w:id="6530" w:name="_Toc104433262"/>
      <w:bookmarkStart w:id="6531" w:name="_Toc104467416"/>
      <w:bookmarkStart w:id="6532" w:name="_Toc104467718"/>
      <w:bookmarkStart w:id="6533" w:name="_Toc104468054"/>
      <w:bookmarkStart w:id="6534" w:name="_Toc24358"/>
      <w:bookmarkStart w:id="6535" w:name="_Toc97052460"/>
      <w:bookmarkStart w:id="6536" w:name="_Toc250980595"/>
      <w:bookmarkStart w:id="6537" w:name="_Toc101171030"/>
      <w:bookmarkStart w:id="6538" w:name="_Toc97052788"/>
      <w:bookmarkStart w:id="6539" w:name="_Toc97057842"/>
      <w:bookmarkStart w:id="6540" w:name="_Toc326037266"/>
      <w:bookmarkStart w:id="6541" w:name="_Toc510604411"/>
      <w:bookmarkStart w:id="6542" w:name="_Toc510604412"/>
      <w:bookmarkStart w:id="6543" w:name="_Toc310438366"/>
      <w:bookmarkStart w:id="6544" w:name="_Toc326248735"/>
      <w:bookmarkStart w:id="6545" w:name="_Toc324232216"/>
      <w:bookmarkStart w:id="6546" w:name="historyclause"/>
      <w:bookmarkEnd w:id="4331"/>
      <w:bookmarkEnd w:id="4334"/>
      <w:bookmarkEnd w:id="4335"/>
      <w:bookmarkEnd w:id="4336"/>
      <w:ins w:id="6547" w:author="S2-2205071" w:date="2022-05-25T15:04:00Z">
        <w:r>
          <w:rPr>
            <w:lang w:eastAsia="zh-CN"/>
          </w:rPr>
          <w:lastRenderedPageBreak/>
          <w:t>6.</w:t>
        </w:r>
        <w:del w:id="6548" w:author="Rapporteur" w:date="2022-05-25T23:26:00Z">
          <w:r>
            <w:rPr>
              <w:lang w:eastAsia="zh-CN"/>
            </w:rPr>
            <w:delText>X</w:delText>
          </w:r>
        </w:del>
      </w:ins>
      <w:ins w:id="6549" w:author="Rapporteur" w:date="2022-05-25T23:26:00Z">
        <w:r>
          <w:rPr>
            <w:lang w:eastAsia="zh-CN"/>
          </w:rPr>
          <w:t>28</w:t>
        </w:r>
      </w:ins>
      <w:ins w:id="6550" w:author="S2-2205071" w:date="2022-05-25T15:04:00Z">
        <w:r>
          <w:rPr>
            <w:lang w:eastAsia="ko-KR"/>
          </w:rPr>
          <w:tab/>
        </w:r>
        <w:r>
          <w:t>Solution</w:t>
        </w:r>
        <w:r>
          <w:rPr>
            <w:lang w:eastAsia="zh-CN"/>
          </w:rPr>
          <w:t xml:space="preserve"> #</w:t>
        </w:r>
        <w:del w:id="6551" w:author="Rapporteur" w:date="2022-05-25T23:28:00Z">
          <w:r>
            <w:rPr>
              <w:lang w:eastAsia="zh-CN"/>
            </w:rPr>
            <w:delText>X</w:delText>
          </w:r>
        </w:del>
      </w:ins>
      <w:ins w:id="6552" w:author="Rapporteur" w:date="2022-05-25T23:28:00Z">
        <w:r>
          <w:rPr>
            <w:lang w:eastAsia="zh-CN"/>
          </w:rPr>
          <w:t>28</w:t>
        </w:r>
      </w:ins>
      <w:ins w:id="6553" w:author="S2-2205071" w:date="2022-05-25T15:04:00Z">
        <w:r>
          <w:t xml:space="preserve">: </w:t>
        </w:r>
        <w:bookmarkEnd w:id="6528"/>
        <w:r>
          <w:t>Detect and Improve correctness of NWDAF analytics</w:t>
        </w:r>
        <w:bookmarkEnd w:id="6529"/>
        <w:bookmarkEnd w:id="6530"/>
        <w:bookmarkEnd w:id="6531"/>
        <w:bookmarkEnd w:id="6532"/>
        <w:bookmarkEnd w:id="6533"/>
      </w:ins>
    </w:p>
    <w:p>
      <w:pPr>
        <w:pStyle w:val="31"/>
        <w:rPr>
          <w:ins w:id="6554" w:author="S2-2205071" w:date="2022-05-25T15:04:00Z"/>
        </w:rPr>
      </w:pPr>
      <w:bookmarkStart w:id="6555" w:name="_Toc97052785"/>
      <w:bookmarkStart w:id="6556" w:name="_Toc500949099"/>
      <w:bookmarkStart w:id="6557" w:name="_Toc97052457"/>
      <w:bookmarkStart w:id="6558" w:name="_Toc97057912"/>
      <w:bookmarkStart w:id="6559" w:name="_Toc97057839"/>
      <w:bookmarkStart w:id="6560" w:name="_Toc27130"/>
      <w:bookmarkStart w:id="6561" w:name="_Toc104433263"/>
      <w:bookmarkStart w:id="6562" w:name="_Toc104467417"/>
      <w:bookmarkStart w:id="6563" w:name="_Toc104467719"/>
      <w:bookmarkStart w:id="6564" w:name="_Toc104468055"/>
      <w:ins w:id="6565" w:author="S2-2205071" w:date="2022-05-25T15:04:00Z">
        <w:r>
          <w:t>6.</w:t>
        </w:r>
        <w:del w:id="6566" w:author="Rapporteur" w:date="2022-05-25T23:28:00Z">
          <w:r>
            <w:delText>X</w:delText>
          </w:r>
        </w:del>
      </w:ins>
      <w:ins w:id="6567" w:author="Rapporteur" w:date="2022-05-25T23:28:00Z">
        <w:r>
          <w:t>28</w:t>
        </w:r>
      </w:ins>
      <w:ins w:id="6568" w:author="S2-2205071" w:date="2022-05-25T15:04:00Z">
        <w:r>
          <w:t>.1</w:t>
        </w:r>
        <w:r>
          <w:tab/>
          <w:t>Description</w:t>
        </w:r>
        <w:bookmarkEnd w:id="6555"/>
        <w:bookmarkEnd w:id="6556"/>
        <w:bookmarkEnd w:id="6557"/>
        <w:bookmarkEnd w:id="6558"/>
        <w:bookmarkEnd w:id="6559"/>
        <w:bookmarkEnd w:id="6560"/>
        <w:bookmarkEnd w:id="6561"/>
        <w:bookmarkEnd w:id="6562"/>
        <w:bookmarkEnd w:id="6563"/>
        <w:bookmarkEnd w:id="6564"/>
      </w:ins>
    </w:p>
    <w:p>
      <w:pPr>
        <w:jc w:val="both"/>
        <w:rPr>
          <w:ins w:id="6569" w:author="S2-2205071" w:date="2022-05-25T15:04:00Z"/>
          <w:bCs/>
          <w:lang w:val="en-US"/>
        </w:rPr>
      </w:pPr>
      <w:bookmarkStart w:id="6570" w:name="_Toc500949101"/>
      <w:bookmarkStart w:id="6571" w:name="_Toc97052458"/>
      <w:bookmarkStart w:id="6572" w:name="_Toc97057840"/>
      <w:bookmarkStart w:id="6573" w:name="_Toc97057913"/>
      <w:bookmarkStart w:id="6574" w:name="_Toc97052786"/>
      <w:ins w:id="6575" w:author="S2-2205071" w:date="2022-05-25T15:04:00Z">
        <w:r>
          <w:rPr>
            <w:lang w:eastAsia="zh-CN"/>
          </w:rPr>
          <w:t xml:space="preserve">The quality of an NWDAF machine-learning model may affect the NF performance or status, according to the usage of an NWDAF analytics and the decisions they make with them. A not reliable (or not well-trained) analytics ID may not help a NF to make a precise or correct decision, which may has impact on aspects of network performance. Hence, it is important to identify when an analytics ID requires improvement. </w:t>
        </w:r>
        <w:r>
          <w:rPr>
            <w:bCs/>
            <w:lang w:val="en-US"/>
          </w:rPr>
          <w:t>This allows a network the NWDAF inference to keep providing an analytics ID output to one or more NWDAF consumers, which leads to a stable network status. In addition, this enables supporting an NWDAF training to become aware of problems in the configuration and/or generation of an analytics ID, which could lead to an unstable network status.</w:t>
        </w:r>
      </w:ins>
    </w:p>
    <w:p>
      <w:pPr>
        <w:jc w:val="both"/>
        <w:rPr>
          <w:ins w:id="6576" w:author="S2-2205071" w:date="2022-05-25T15:04:00Z"/>
        </w:rPr>
      </w:pPr>
      <w:ins w:id="6577" w:author="S2-2205071" w:date="2022-05-25T15:04:00Z">
        <w:r>
          <w:rPr>
            <w:lang w:eastAsia="zh-CN"/>
          </w:rPr>
          <w:t xml:space="preserve">NWDAF derives statistics and/or predictions, based on requests by analytics consumers. The </w:t>
        </w:r>
        <w:r>
          <w:rPr>
            <w:bCs/>
            <w:lang w:eastAsia="zh-CN"/>
          </w:rPr>
          <w:t>statistics outputs can be considered more accurate than prediction outputs. Hence, correctness improvement analysis can focus on the prediction outputs of NWDAF analytics.</w:t>
        </w:r>
      </w:ins>
    </w:p>
    <w:p>
      <w:pPr>
        <w:jc w:val="both"/>
        <w:rPr>
          <w:ins w:id="6578" w:author="S2-2205071" w:date="2022-05-25T15:04:00Z"/>
          <w:bCs/>
          <w:lang w:eastAsia="zh-CN"/>
        </w:rPr>
      </w:pPr>
      <w:ins w:id="6579" w:author="S2-2205071" w:date="2022-05-25T15:04:00Z">
        <w:r>
          <w:rPr>
            <w:lang w:eastAsia="zh-CN"/>
          </w:rPr>
          <w:t xml:space="preserve">For the </w:t>
        </w:r>
        <w:r>
          <w:rPr>
            <w:bCs/>
            <w:lang w:eastAsia="zh-CN"/>
          </w:rPr>
          <w:t>detection of a need for correctness of an analytics ID it is needed to introduce Analytics ID performance information, which could be derived by:</w:t>
        </w:r>
      </w:ins>
    </w:p>
    <w:p>
      <w:pPr>
        <w:pStyle w:val="B1"/>
        <w:rPr>
          <w:ins w:id="6580" w:author="S2-2205071" w:date="2022-05-25T15:04:00Z"/>
          <w:rPrChange w:id="6581" w:author="Rapporteur" w:date="2022-05-26T10:17:00Z">
            <w:rPr>
              <w:ins w:id="6582" w:author="S2-2205071" w:date="2022-05-25T15:04:00Z"/>
              <w:bCs/>
              <w:lang w:eastAsia="zh-CN"/>
            </w:rPr>
          </w:rPrChange>
        </w:rPr>
        <w:pPrChange w:id="6583" w:author="Rapporteur" w:date="2022-05-26T10:17:00Z">
          <w:pPr>
            <w:pStyle w:val="affff2"/>
            <w:numPr>
              <w:numId w:val="11"/>
            </w:numPr>
            <w:ind w:left="780" w:hanging="420"/>
            <w:jc w:val="both"/>
          </w:pPr>
        </w:pPrChange>
      </w:pPr>
      <w:ins w:id="6584" w:author="Rapporteur" w:date="2022-05-26T10:17:00Z">
        <w:r>
          <w:t>a)</w:t>
        </w:r>
        <w:r>
          <w:tab/>
        </w:r>
      </w:ins>
      <w:ins w:id="6585" w:author="S2-2205071" w:date="2022-05-25T15:04:00Z">
        <w:r>
          <w:rPr>
            <w:rPrChange w:id="6586" w:author="Rapporteur" w:date="2022-05-26T10:17:00Z">
              <w:rPr>
                <w:bCs/>
                <w:lang w:eastAsia="zh-CN"/>
              </w:rPr>
            </w:rPrChange>
          </w:rPr>
          <w:t>Comparing the predicted outputs of an Analytic ID with the real value (i.e., ground truth) of that analytic ID. For instance, the Mean Absolute Error of the predicted analytics ID could be used as an example Analytics ID performance information, and/or</w:t>
        </w:r>
      </w:ins>
    </w:p>
    <w:p>
      <w:pPr>
        <w:pStyle w:val="B1"/>
        <w:rPr>
          <w:ins w:id="6587" w:author="S2-2205071" w:date="2022-05-25T15:04:00Z"/>
          <w:rPrChange w:id="6588" w:author="Rapporteur" w:date="2022-05-26T10:17:00Z">
            <w:rPr>
              <w:ins w:id="6589" w:author="S2-2205071" w:date="2022-05-25T15:04:00Z"/>
              <w:bCs/>
              <w:color w:val="000000"/>
              <w:lang w:eastAsia="zh-CN"/>
            </w:rPr>
          </w:rPrChange>
        </w:rPr>
        <w:pPrChange w:id="6590" w:author="Rapporteur" w:date="2022-05-26T10:17:00Z">
          <w:pPr>
            <w:pStyle w:val="affff2"/>
            <w:numPr>
              <w:numId w:val="11"/>
            </w:numPr>
            <w:ind w:left="780" w:hanging="420"/>
            <w:jc w:val="both"/>
          </w:pPr>
        </w:pPrChange>
      </w:pPr>
      <w:ins w:id="6591" w:author="Rapporteur" w:date="2022-05-26T10:17:00Z">
        <w:r>
          <w:t>b)</w:t>
        </w:r>
        <w:r>
          <w:tab/>
        </w:r>
      </w:ins>
      <w:ins w:id="6592" w:author="S2-2205071" w:date="2022-05-25T15:04:00Z">
        <w:r>
          <w:rPr>
            <w:rPrChange w:id="6593" w:author="Rapporteur" w:date="2022-05-26T10:17:00Z">
              <w:rPr>
                <w:bCs/>
                <w:lang w:eastAsia="zh-CN"/>
              </w:rPr>
            </w:rPrChange>
          </w:rPr>
          <w:t xml:space="preserve">Measuring the impact of the decision of a NF that uses predicted outputs of an Analytic ID. The impact can be calculated according to the change of relevant KPIs of the NF, after the enforcement of a decision that was made, based on a predicted output of an Analytic ID. </w:t>
        </w:r>
        <w:r>
          <w:rPr>
            <w:rPrChange w:id="6594" w:author="Rapporteur" w:date="2022-05-26T10:17:00Z">
              <w:rPr>
                <w:bCs/>
                <w:color w:val="000000"/>
                <w:lang w:eastAsia="zh-CN"/>
              </w:rPr>
            </w:rPrChange>
          </w:rPr>
          <w:t>For example, the Analytics ID performance information can be defined per Analytics ID from the NF who measures the impact of the decision of a NF that uses predicted outputs of the Analytic ID</w:t>
        </w:r>
      </w:ins>
    </w:p>
    <w:p>
      <w:pPr>
        <w:pStyle w:val="B1"/>
        <w:rPr>
          <w:ins w:id="6595" w:author="S2-2205071" w:date="2022-05-25T15:04:00Z"/>
          <w:rPrChange w:id="6596" w:author="Rapporteur" w:date="2022-05-26T10:17:00Z">
            <w:rPr>
              <w:ins w:id="6597" w:author="S2-2205071" w:date="2022-05-25T15:04:00Z"/>
              <w:bCs/>
              <w:color w:val="000000"/>
              <w:lang w:eastAsia="zh-CN"/>
            </w:rPr>
          </w:rPrChange>
        </w:rPr>
        <w:pPrChange w:id="6598" w:author="Rapporteur" w:date="2022-05-26T10:17:00Z">
          <w:pPr>
            <w:ind w:left="360"/>
            <w:jc w:val="both"/>
          </w:pPr>
        </w:pPrChange>
      </w:pPr>
      <w:ins w:id="6599" w:author="S2-2205071" w:date="2022-05-25T15:04:00Z">
        <w:r>
          <w:rPr>
            <w:rPrChange w:id="6600" w:author="Rapporteur" w:date="2022-05-26T10:17:00Z">
              <w:rPr>
                <w:color w:val="000000"/>
                <w:lang w:eastAsia="zh-CN"/>
              </w:rPr>
            </w:rPrChange>
          </w:rPr>
          <w:t>Some examples as the following</w:t>
        </w:r>
        <w:r>
          <w:rPr>
            <w:rPrChange w:id="6601" w:author="Rapporteur" w:date="2022-05-26T10:17:00Z">
              <w:rPr>
                <w:bCs/>
                <w:color w:val="000000"/>
                <w:lang w:eastAsia="zh-CN"/>
              </w:rPr>
            </w:rPrChange>
          </w:rPr>
          <w:t>:</w:t>
        </w:r>
      </w:ins>
    </w:p>
    <w:p>
      <w:pPr>
        <w:pStyle w:val="B2"/>
        <w:rPr>
          <w:ins w:id="6602" w:author="S2-2205071" w:date="2022-05-25T15:04:00Z"/>
          <w:lang w:eastAsia="zh-CN"/>
        </w:rPr>
      </w:pPr>
      <w:ins w:id="6603" w:author="S2-2205071" w:date="2022-05-25T15:04:00Z">
        <w:r>
          <w:rPr>
            <w:lang w:eastAsia="zh-CN"/>
          </w:rPr>
          <w:t>-</w:t>
        </w:r>
        <w:r>
          <w:rPr>
            <w:lang w:eastAsia="zh-CN"/>
          </w:rPr>
          <w:tab/>
          <w:t>Analytics ID="Service Experience" used by PCF to adjust the QoS parameters for an application</w:t>
        </w:r>
        <w:r>
          <w:rPr>
            <w:lang w:val="en-US" w:eastAsia="zh-CN"/>
          </w:rPr>
          <w:t xml:space="preserve"> or NSSF/AMF to control the number of UEs or PDU Sessions in a network slice</w:t>
        </w:r>
        <w:r>
          <w:rPr>
            <w:lang w:eastAsia="zh-CN"/>
          </w:rPr>
          <w:t>: Increased or Decreased service experience value per UE per Application ID from AF;</w:t>
        </w:r>
      </w:ins>
    </w:p>
    <w:p>
      <w:pPr>
        <w:pStyle w:val="B2"/>
        <w:rPr>
          <w:ins w:id="6604" w:author="S2-2205071" w:date="2022-05-25T15:04:00Z"/>
          <w:lang w:eastAsia="zh-CN"/>
        </w:rPr>
      </w:pPr>
      <w:ins w:id="6605" w:author="S2-2205071" w:date="2022-05-25T15:04:00Z">
        <w:r>
          <w:rPr>
            <w:lang w:eastAsia="zh-CN"/>
          </w:rPr>
          <w:t>-</w:t>
        </w:r>
        <w:r>
          <w:rPr>
            <w:lang w:eastAsia="zh-CN"/>
          </w:rPr>
          <w:tab/>
          <w:t>Analytics ID="UE Mobility" used by AMF to adjust the paging strategy: Increased or Decreased number of paging signalling per UE from AMF;</w:t>
        </w:r>
      </w:ins>
    </w:p>
    <w:p>
      <w:pPr>
        <w:pStyle w:val="B2"/>
        <w:rPr>
          <w:ins w:id="6606" w:author="S2-2205071" w:date="2022-05-25T15:04:00Z"/>
          <w:lang w:eastAsia="zh-CN"/>
        </w:rPr>
      </w:pPr>
      <w:ins w:id="6607" w:author="S2-2205071" w:date="2022-05-25T15:04:00Z">
        <w:r>
          <w:rPr>
            <w:lang w:eastAsia="zh-CN"/>
          </w:rPr>
          <w:t>-</w:t>
        </w:r>
        <w:r>
          <w:rPr>
            <w:lang w:eastAsia="zh-CN"/>
          </w:rPr>
          <w:tab/>
          <w:t>Analytics ID="Network Performance" used by PCF to determine the BDT policy: Increased or Decreased Radio Resource Utilization per RAN from OAM.</w:t>
        </w:r>
      </w:ins>
    </w:p>
    <w:p>
      <w:pPr>
        <w:pStyle w:val="NO"/>
        <w:rPr>
          <w:ins w:id="6608" w:author="S2-2205071" w:date="2022-05-25T15:04:00Z"/>
          <w:lang w:eastAsia="zh-CN"/>
        </w:rPr>
      </w:pPr>
      <w:ins w:id="6609" w:author="S2-2205071" w:date="2022-05-25T15:04:00Z">
        <w:r>
          <w:t>NOTE 1:</w:t>
        </w:r>
        <w:r>
          <w:tab/>
        </w:r>
        <w:r>
          <w:rPr>
            <w:lang w:eastAsia="zh-CN"/>
          </w:rPr>
          <w:t>In addition to the Analytics ID performance information feedback by others NF, the NWDAF itself may also evaluate the Analytics ID performance based on the continuous input data from the data sources e.g. the continuous service data as defined in Table 6.4.2-1 for the Analytics ID = "Service Experience".</w:t>
        </w:r>
      </w:ins>
    </w:p>
    <w:p>
      <w:pPr>
        <w:jc w:val="both"/>
        <w:rPr>
          <w:ins w:id="6610" w:author="S2-2205071" w:date="2022-05-25T15:04:00Z"/>
          <w:lang w:eastAsia="zh-CN"/>
        </w:rPr>
      </w:pPr>
      <w:ins w:id="6611" w:author="S2-2205071" w:date="2022-05-25T15:04:00Z">
        <w:r>
          <w:rPr>
            <w:rFonts w:eastAsia="等线"/>
            <w:bCs/>
            <w:lang w:eastAsia="zh-CN"/>
          </w:rPr>
          <w:t xml:space="preserve">The above-mentioned Analytics ID performance information </w:t>
        </w:r>
        <w:r>
          <w:rPr>
            <w:rFonts w:eastAsia="等线" w:hint="eastAsia"/>
            <w:bCs/>
            <w:lang w:eastAsia="zh-CN"/>
          </w:rPr>
          <w:t>is</w:t>
        </w:r>
        <w:r>
          <w:rPr>
            <w:rFonts w:eastAsia="等线"/>
            <w:bCs/>
            <w:lang w:eastAsia="zh-CN"/>
          </w:rPr>
          <w:t xml:space="preserve"> to indicate the execution result of a decided action based on the effect of the analytics ID. It can be calculated at</w:t>
        </w:r>
        <w:r>
          <w:rPr>
            <w:lang w:eastAsia="zh-CN"/>
          </w:rPr>
          <w:t xml:space="preserve"> NWDAF by using the analytics IDs statistics outputs. For instance, the predictions of an Analytics ID will be become the statistics of the respective analytics ID in a future point of time. </w:t>
        </w:r>
        <w:r>
          <w:rPr>
            <w:lang w:val="en-US" w:eastAsia="zh-CN"/>
          </w:rPr>
          <w:t xml:space="preserve">If </w:t>
        </w:r>
        <w:r>
          <w:rPr>
            <w:bCs/>
            <w:lang w:eastAsia="zh-CN"/>
          </w:rPr>
          <w:t>the relevant KPIs of the NF</w:t>
        </w:r>
        <w:r>
          <w:rPr>
            <w:lang w:eastAsia="zh-CN"/>
          </w:rPr>
          <w:t xml:space="preserve"> are in the statistics outputs</w:t>
        </w:r>
        <w:r>
          <w:rPr>
            <w:bCs/>
            <w:lang w:eastAsia="zh-CN"/>
          </w:rPr>
          <w:t xml:space="preserve"> of another</w:t>
        </w:r>
        <w:r>
          <w:rPr>
            <w:lang w:eastAsia="zh-CN"/>
          </w:rPr>
          <w:t xml:space="preserve"> analytics ID which </w:t>
        </w:r>
        <w:r>
          <w:rPr>
            <w:color w:val="000000"/>
            <w:lang w:val="en-US" w:eastAsia="zh-CN"/>
          </w:rPr>
          <w:t>reflects the effects of the action taken by the NF based on the prediction</w:t>
        </w:r>
        <w:r>
          <w:rPr>
            <w:lang w:eastAsia="zh-CN"/>
          </w:rPr>
          <w:t xml:space="preserve">, the NF making decisions may provide the NWDAF the relationship between the above-mentioned Analytics ID performance information and </w:t>
        </w:r>
        <w:r>
          <w:rPr>
            <w:bCs/>
            <w:lang w:eastAsia="zh-CN"/>
          </w:rPr>
          <w:t xml:space="preserve">the </w:t>
        </w:r>
        <w:r>
          <w:rPr>
            <w:lang w:eastAsia="zh-CN"/>
          </w:rPr>
          <w:t>statistics outputs</w:t>
        </w:r>
        <w:r>
          <w:rPr>
            <w:bCs/>
            <w:lang w:eastAsia="zh-CN"/>
          </w:rPr>
          <w:t xml:space="preserve"> of the </w:t>
        </w:r>
        <w:r>
          <w:rPr>
            <w:lang w:eastAsia="zh-CN"/>
          </w:rPr>
          <w:t>analytics ID (i.e. another analytics ID mentioned above).</w:t>
        </w:r>
        <w:r>
          <w:rPr>
            <w:color w:val="000000"/>
            <w:lang w:val="en-US" w:eastAsia="zh-CN"/>
          </w:rPr>
          <w:t xml:space="preserve"> In this case, the NWDAF </w:t>
        </w:r>
        <w:r>
          <w:rPr>
            <w:rFonts w:eastAsia="等线"/>
            <w:bCs/>
            <w:lang w:eastAsia="zh-CN"/>
          </w:rPr>
          <w:t xml:space="preserve">calculates the Analytics ID performance information according to the </w:t>
        </w:r>
        <w:r>
          <w:rPr>
            <w:lang w:eastAsia="zh-CN"/>
          </w:rPr>
          <w:t>statistics outputs</w:t>
        </w:r>
        <w:r>
          <w:rPr>
            <w:bCs/>
            <w:lang w:eastAsia="zh-CN"/>
          </w:rPr>
          <w:t xml:space="preserve"> of </w:t>
        </w:r>
        <w:r>
          <w:rPr>
            <w:lang w:eastAsia="zh-CN"/>
          </w:rPr>
          <w:t>the analytics ID specified by the NF making decisions based on the prediction</w:t>
        </w:r>
        <w:r>
          <w:rPr>
            <w:color w:val="000000"/>
            <w:lang w:val="en-US" w:eastAsia="zh-CN"/>
          </w:rPr>
          <w:t>.</w:t>
        </w:r>
      </w:ins>
    </w:p>
    <w:p>
      <w:pPr>
        <w:jc w:val="both"/>
        <w:rPr>
          <w:ins w:id="6612" w:author="S2-2205071" w:date="2022-05-25T15:04:00Z"/>
          <w:lang w:eastAsia="zh-CN"/>
        </w:rPr>
      </w:pPr>
      <w:ins w:id="6613" w:author="S2-2205071" w:date="2022-05-25T15:04:00Z">
        <w:r>
          <w:rPr>
            <w:rFonts w:eastAsia="等线"/>
            <w:bCs/>
            <w:lang w:eastAsia="zh-CN"/>
          </w:rPr>
          <w:t xml:space="preserve">Alternatively or in conjunction with the NWDAF, the above-mentioned Analytics ID performance information can also be </w:t>
        </w:r>
        <w:r>
          <w:rPr>
            <w:rFonts w:eastAsia="等线" w:hint="eastAsia"/>
            <w:bCs/>
            <w:lang w:eastAsia="zh-CN"/>
          </w:rPr>
          <w:t>provided</w:t>
        </w:r>
        <w:r>
          <w:rPr>
            <w:rFonts w:eastAsia="等线"/>
            <w:bCs/>
            <w:lang w:eastAsia="zh-CN"/>
          </w:rPr>
          <w:t xml:space="preserve"> by </w:t>
        </w:r>
        <w:r>
          <w:rPr>
            <w:lang w:eastAsia="zh-CN"/>
          </w:rPr>
          <w:t>a NF that makes decisions and/or applies decided actions</w:t>
        </w:r>
        <w:r>
          <w:rPr>
            <w:rFonts w:eastAsia="等线"/>
            <w:bCs/>
            <w:lang w:eastAsia="zh-CN"/>
          </w:rPr>
          <w:t xml:space="preserve"> </w:t>
        </w:r>
        <w:r>
          <w:rPr>
            <w:rFonts w:eastAsia="等线" w:hint="eastAsia"/>
            <w:bCs/>
            <w:lang w:eastAsia="zh-CN"/>
          </w:rPr>
          <w:t>via</w:t>
        </w:r>
        <w:r>
          <w:rPr>
            <w:rFonts w:eastAsia="等线"/>
            <w:bCs/>
            <w:lang w:eastAsia="zh-CN"/>
          </w:rPr>
          <w:t xml:space="preserve"> a </w:t>
        </w:r>
        <w:r>
          <w:rPr>
            <w:lang w:eastAsia="zh-CN"/>
          </w:rPr>
          <w:t>feedback, based on the prediction of the analytics ID. The feedback can indicate</w:t>
        </w:r>
        <w:r>
          <w:rPr>
            <w:lang w:val="en-US" w:eastAsia="zh-CN"/>
          </w:rPr>
          <w:t xml:space="preserve"> the execution result of a decided action based on the effect of the predicted analytics ID. For instance, Analytics ID which reflects the effects of the action taken by the NF based on the prediction, the NF making decisions may compare the result with the decision made based on the statistics outputs of the analytics ID and indicates </w:t>
        </w:r>
      </w:ins>
      <w:ins w:id="6614" w:author="Rapporteur" w:date="2022-05-26T12:35:00Z">
        <w:r>
          <w:rPr>
            <w:lang w:eastAsia="zh-CN"/>
          </w:rPr>
          <w:t>"</w:t>
        </w:r>
      </w:ins>
      <w:ins w:id="6615" w:author="S2-2205071" w:date="2022-05-25T15:04:00Z">
        <w:del w:id="6616" w:author="Rapporteur" w:date="2022-05-26T12:35:00Z">
          <w:r>
            <w:rPr>
              <w:lang w:val="en-US" w:eastAsia="zh-CN"/>
            </w:rPr>
            <w:delText>“</w:delText>
          </w:r>
        </w:del>
        <w:r>
          <w:rPr>
            <w:lang w:val="en-US" w:eastAsia="zh-CN"/>
          </w:rPr>
          <w:t>good/hit</w:t>
        </w:r>
      </w:ins>
      <w:ins w:id="6617" w:author="Rapporteur" w:date="2022-05-26T12:35:00Z">
        <w:r>
          <w:rPr>
            <w:lang w:eastAsia="zh-CN"/>
          </w:rPr>
          <w:t>"</w:t>
        </w:r>
      </w:ins>
      <w:ins w:id="6618" w:author="S2-2205071" w:date="2022-05-25T15:04:00Z">
        <w:del w:id="6619" w:author="Rapporteur" w:date="2022-05-26T12:35:00Z">
          <w:r>
            <w:rPr>
              <w:lang w:val="en-US" w:eastAsia="zh-CN"/>
            </w:rPr>
            <w:delText>”</w:delText>
          </w:r>
        </w:del>
        <w:r>
          <w:rPr>
            <w:lang w:val="en-US" w:eastAsia="zh-CN"/>
          </w:rPr>
          <w:t xml:space="preserve"> or </w:t>
        </w:r>
      </w:ins>
      <w:ins w:id="6620" w:author="Rapporteur" w:date="2022-05-26T12:35:00Z">
        <w:r>
          <w:rPr>
            <w:lang w:eastAsia="zh-CN"/>
          </w:rPr>
          <w:t>"</w:t>
        </w:r>
      </w:ins>
      <w:ins w:id="6621" w:author="S2-2205071" w:date="2022-05-25T15:04:00Z">
        <w:del w:id="6622" w:author="Rapporteur" w:date="2022-05-26T12:35:00Z">
          <w:r>
            <w:rPr>
              <w:lang w:val="en-US" w:eastAsia="zh-CN"/>
            </w:rPr>
            <w:delText>“</w:delText>
          </w:r>
        </w:del>
        <w:r>
          <w:rPr>
            <w:lang w:val="en-US" w:eastAsia="zh-CN"/>
          </w:rPr>
          <w:t>not good/hit</w:t>
        </w:r>
      </w:ins>
      <w:ins w:id="6623" w:author="Rapporteur" w:date="2022-05-26T12:35:00Z">
        <w:r>
          <w:rPr>
            <w:lang w:eastAsia="zh-CN"/>
          </w:rPr>
          <w:t>"</w:t>
        </w:r>
      </w:ins>
      <w:ins w:id="6624" w:author="S2-2205071" w:date="2022-05-25T15:04:00Z">
        <w:del w:id="6625" w:author="Rapporteur" w:date="2022-05-26T12:35:00Z">
          <w:r>
            <w:rPr>
              <w:lang w:val="en-US" w:eastAsia="zh-CN"/>
            </w:rPr>
            <w:delText>”</w:delText>
          </w:r>
        </w:del>
        <w:r>
          <w:rPr>
            <w:lang w:val="en-US" w:eastAsia="zh-CN"/>
          </w:rPr>
          <w:t xml:space="preserve"> to the NWDAF.</w:t>
        </w:r>
        <w:del w:id="6626" w:author="Rapporteur" w:date="2022-05-26T10:18:00Z">
          <w:r>
            <w:rPr>
              <w:lang w:val="en-US" w:eastAsia="zh-CN"/>
            </w:rPr>
            <w:delText xml:space="preserve"> </w:delText>
          </w:r>
        </w:del>
      </w:ins>
    </w:p>
    <w:p>
      <w:pPr>
        <w:jc w:val="both"/>
        <w:rPr>
          <w:ins w:id="6627" w:author="S2-2205071" w:date="2022-05-25T15:04:00Z"/>
          <w:bCs/>
          <w:color w:val="000000"/>
          <w:lang w:eastAsia="zh-CN"/>
        </w:rPr>
      </w:pPr>
      <w:ins w:id="6628" w:author="S2-2205071" w:date="2022-05-25T15:04:00Z">
        <w:r>
          <w:rPr>
            <w:bCs/>
            <w:color w:val="000000"/>
            <w:lang w:eastAsia="zh-CN"/>
          </w:rPr>
          <w:lastRenderedPageBreak/>
          <w:t xml:space="preserve">The monitoring of network analytics correctness needs </w:t>
        </w:r>
        <w:r>
          <w:rPr>
            <w:color w:val="000000"/>
            <w:lang w:eastAsia="zh-CN"/>
          </w:rPr>
          <w:t xml:space="preserve">to </w:t>
        </w:r>
        <w:r>
          <w:rPr>
            <w:color w:val="000000"/>
            <w:lang w:val="en-US" w:eastAsia="zh-CN"/>
          </w:rPr>
          <w:t xml:space="preserve">identify the sources of data collection for the KPIs and/or metrics related to the </w:t>
        </w:r>
        <w:r>
          <w:rPr>
            <w:bCs/>
            <w:color w:val="000000"/>
            <w:lang w:eastAsia="zh-CN"/>
          </w:rPr>
          <w:t>Analytics ID performance information.</w:t>
        </w:r>
        <w:r>
          <w:rPr>
            <w:color w:val="000000"/>
            <w:lang w:val="en-US" w:eastAsia="zh-CN"/>
          </w:rPr>
          <w:t xml:space="preserve"> And then to start the data collection from these </w:t>
        </w:r>
        <w:r>
          <w:rPr>
            <w:bCs/>
            <w:color w:val="000000"/>
            <w:lang w:eastAsia="zh-CN"/>
          </w:rPr>
          <w:t>data sources. The monitoring functionality can provide indications about the effect of each Analytics ID:</w:t>
        </w:r>
      </w:ins>
    </w:p>
    <w:p>
      <w:pPr>
        <w:pStyle w:val="B1"/>
        <w:rPr>
          <w:ins w:id="6629" w:author="S2-2205071" w:date="2022-05-25T15:04:00Z"/>
          <w:rPrChange w:id="6630" w:author="Rapporteur" w:date="2022-05-26T10:21:00Z">
            <w:rPr>
              <w:ins w:id="6631" w:author="S2-2205071" w:date="2022-05-25T15:04:00Z"/>
              <w:bCs/>
              <w:lang w:eastAsia="zh-CN"/>
            </w:rPr>
          </w:rPrChange>
        </w:rPr>
        <w:pPrChange w:id="6632" w:author="Rapporteur" w:date="2022-05-26T10:21:00Z">
          <w:pPr>
            <w:pStyle w:val="affff2"/>
            <w:numPr>
              <w:numId w:val="13"/>
            </w:numPr>
            <w:ind w:left="840" w:hanging="420"/>
            <w:jc w:val="both"/>
          </w:pPr>
        </w:pPrChange>
      </w:pPr>
      <w:ins w:id="6633" w:author="Rapporteur" w:date="2022-05-26T10:21:00Z">
        <w:r>
          <w:rPr>
            <w:lang w:eastAsia="zh-CN"/>
          </w:rPr>
          <w:t>-</w:t>
        </w:r>
        <w:r>
          <w:rPr>
            <w:lang w:eastAsia="zh-CN"/>
          </w:rPr>
          <w:tab/>
        </w:r>
      </w:ins>
      <w:ins w:id="6634" w:author="S2-2205071" w:date="2022-05-25T15:04:00Z">
        <w:r>
          <w:rPr>
            <w:rPrChange w:id="6635" w:author="Rapporteur" w:date="2022-05-26T10:21:00Z">
              <w:rPr>
                <w:bCs/>
                <w:lang w:eastAsia="zh-CN"/>
              </w:rPr>
            </w:rPrChange>
          </w:rPr>
          <w:t xml:space="preserve">Analytics ID Grade Information: </w:t>
        </w:r>
        <w:r>
          <w:rPr>
            <w:rPrChange w:id="6636" w:author="Rapporteur" w:date="2022-05-26T10:21:00Z">
              <w:rPr>
                <w:lang w:val="en-US" w:eastAsia="zh-CN"/>
              </w:rPr>
            </w:rPrChange>
          </w:rPr>
          <w:t>information resulting from the calculation of a grade related to the effect of an analytics on the changes in network status after the consumption of analytics.</w:t>
        </w:r>
      </w:ins>
    </w:p>
    <w:p>
      <w:pPr>
        <w:pStyle w:val="B1"/>
        <w:rPr>
          <w:ins w:id="6637" w:author="S2-2205071" w:date="2022-05-25T15:04:00Z"/>
          <w:rPrChange w:id="6638" w:author="Rapporteur" w:date="2022-05-26T10:21:00Z">
            <w:rPr>
              <w:ins w:id="6639" w:author="S2-2205071" w:date="2022-05-25T15:04:00Z"/>
              <w:bCs/>
              <w:lang w:eastAsia="zh-CN"/>
            </w:rPr>
          </w:rPrChange>
        </w:rPr>
        <w:pPrChange w:id="6640" w:author="Rapporteur" w:date="2022-05-26T10:21:00Z">
          <w:pPr>
            <w:pStyle w:val="affff2"/>
            <w:numPr>
              <w:numId w:val="13"/>
            </w:numPr>
            <w:ind w:left="840" w:hanging="420"/>
            <w:jc w:val="both"/>
          </w:pPr>
        </w:pPrChange>
      </w:pPr>
      <w:ins w:id="6641" w:author="Rapporteur" w:date="2022-05-26T10:21:00Z">
        <w:r>
          <w:rPr>
            <w:lang w:eastAsia="zh-CN"/>
          </w:rPr>
          <w:t>-</w:t>
        </w:r>
        <w:r>
          <w:rPr>
            <w:lang w:eastAsia="zh-CN"/>
          </w:rPr>
          <w:tab/>
        </w:r>
      </w:ins>
      <w:ins w:id="6642" w:author="S2-2205071" w:date="2022-05-25T15:04:00Z">
        <w:r>
          <w:rPr>
            <w:rPrChange w:id="6643" w:author="Rapporteur" w:date="2022-05-26T10:21:00Z">
              <w:rPr>
                <w:bCs/>
                <w:lang w:eastAsia="zh-CN"/>
              </w:rPr>
            </w:rPrChange>
          </w:rPr>
          <w:t xml:space="preserve">Unstable Analytics ID Information: </w:t>
        </w:r>
        <w:r>
          <w:rPr>
            <w:rPrChange w:id="6644" w:author="Rapporteur" w:date="2022-05-26T10:21:00Z">
              <w:rPr>
                <w:lang w:val="en-US" w:eastAsia="zh-CN"/>
              </w:rPr>
            </w:rPrChange>
          </w:rPr>
          <w:t>information resulting from the calculation of a grade related to the effect of an analytics on the changes in network status after the consumption of analytics and identifying that this grade as crossing, deviating from thresholds (e.g., thresholds configured by operator) that denote an analytics has been identified as leading to unstable network status.</w:t>
        </w:r>
      </w:ins>
    </w:p>
    <w:p>
      <w:pPr>
        <w:jc w:val="both"/>
        <w:rPr>
          <w:ins w:id="6645" w:author="S2-2205071" w:date="2022-05-25T15:04:00Z"/>
          <w:color w:val="FF0000"/>
          <w:lang w:val="en-US" w:eastAsia="zh-CN"/>
        </w:rPr>
      </w:pPr>
      <w:ins w:id="6646" w:author="S2-2205071" w:date="2022-05-25T15:04:00Z">
        <w:r>
          <w:rPr>
            <w:bCs/>
            <w:lang w:eastAsia="zh-CN"/>
          </w:rPr>
          <w:t>The NWDAF with a tracing function can associate information of the quality of usage of the analytics ID, and the configuration at inference and/or training over time for an analytics ID. The NWADF can keep information about last known stable network states, which is a network state at a given point in time when using a given analytics with the most appropriated configuration.</w:t>
        </w:r>
      </w:ins>
    </w:p>
    <w:p>
      <w:pPr>
        <w:jc w:val="both"/>
        <w:rPr>
          <w:ins w:id="6647" w:author="S2-2205071" w:date="2022-05-25T15:04:00Z"/>
          <w:bCs/>
          <w:lang w:eastAsia="zh-CN"/>
        </w:rPr>
      </w:pPr>
      <w:ins w:id="6648" w:author="S2-2205071" w:date="2022-05-25T15:04:00Z">
        <w:r>
          <w:rPr>
            <w:bCs/>
            <w:lang w:eastAsia="zh-CN"/>
          </w:rPr>
          <w:t>The activation of the tracing and the monitoring of an analytics ID can happen:</w:t>
        </w:r>
      </w:ins>
    </w:p>
    <w:p>
      <w:pPr>
        <w:pStyle w:val="B1"/>
        <w:rPr>
          <w:ins w:id="6649" w:author="S2-2205071" w:date="2022-05-25T15:04:00Z"/>
          <w:rPrChange w:id="6650" w:author="Rapporteur" w:date="2022-05-26T10:22:00Z">
            <w:rPr>
              <w:ins w:id="6651" w:author="S2-2205071" w:date="2022-05-25T15:04:00Z"/>
              <w:bCs/>
              <w:lang w:eastAsia="zh-CN"/>
            </w:rPr>
          </w:rPrChange>
        </w:rPr>
        <w:pPrChange w:id="6652" w:author="Rapporteur" w:date="2022-05-26T10:22:00Z">
          <w:pPr>
            <w:pStyle w:val="affff2"/>
            <w:numPr>
              <w:numId w:val="13"/>
            </w:numPr>
            <w:ind w:left="840" w:hanging="420"/>
            <w:jc w:val="both"/>
          </w:pPr>
        </w:pPrChange>
      </w:pPr>
      <w:bookmarkStart w:id="6653" w:name="OLE_LINK87"/>
      <w:bookmarkStart w:id="6654" w:name="OLE_LINK88"/>
      <w:ins w:id="6655" w:author="Rapporteur" w:date="2022-05-26T10:22:00Z">
        <w:r>
          <w:rPr>
            <w:lang w:eastAsia="zh-CN"/>
          </w:rPr>
          <w:t>-</w:t>
        </w:r>
        <w:r>
          <w:rPr>
            <w:lang w:eastAsia="zh-CN"/>
          </w:rPr>
          <w:tab/>
        </w:r>
      </w:ins>
      <w:ins w:id="6656" w:author="S2-2205071" w:date="2022-05-25T15:04:00Z">
        <w:r>
          <w:rPr>
            <w:rPrChange w:id="6657" w:author="Rapporteur" w:date="2022-05-26T10:22:00Z">
              <w:rPr>
                <w:bCs/>
                <w:lang w:eastAsia="zh-CN"/>
              </w:rPr>
            </w:rPrChange>
          </w:rPr>
          <w:t>with the subscription request of the analytics ID by the analytics consumer that is provided to the NWDAF. The request can include information to indicate that the tracing of an analytics ID needs to be started, optionally together with information about the criteria of the correctness of the analytics ID by the analytics consumer. The criteria of correctness includes the acceptable threshold of Analytics ID performance information and the corresponding correctness evaluation. Based on the criteria, the NWDAF can calculate the Analytics ID Grade Information of the corresponding analytics ID.</w:t>
        </w:r>
      </w:ins>
    </w:p>
    <w:p>
      <w:pPr>
        <w:pStyle w:val="B1"/>
        <w:rPr>
          <w:ins w:id="6658" w:author="S2-2205071" w:date="2022-05-25T15:04:00Z"/>
          <w:rPrChange w:id="6659" w:author="Rapporteur" w:date="2022-05-26T10:22:00Z">
            <w:rPr>
              <w:ins w:id="6660" w:author="S2-2205071" w:date="2022-05-25T15:04:00Z"/>
              <w:bCs/>
              <w:lang w:eastAsia="zh-CN"/>
            </w:rPr>
          </w:rPrChange>
        </w:rPr>
        <w:pPrChange w:id="6661" w:author="Rapporteur" w:date="2022-05-26T10:22:00Z">
          <w:pPr>
            <w:pStyle w:val="affff2"/>
            <w:numPr>
              <w:numId w:val="13"/>
            </w:numPr>
            <w:ind w:left="840" w:hanging="420"/>
            <w:jc w:val="both"/>
          </w:pPr>
        </w:pPrChange>
      </w:pPr>
      <w:ins w:id="6662" w:author="Rapporteur" w:date="2022-05-26T10:22:00Z">
        <w:r>
          <w:rPr>
            <w:lang w:eastAsia="zh-CN"/>
          </w:rPr>
          <w:t>-</w:t>
        </w:r>
        <w:r>
          <w:rPr>
            <w:lang w:eastAsia="zh-CN"/>
          </w:rPr>
          <w:tab/>
        </w:r>
      </w:ins>
      <w:ins w:id="6663" w:author="S2-2205071" w:date="2022-05-25T15:04:00Z">
        <w:r>
          <w:rPr>
            <w:rPrChange w:id="6664" w:author="Rapporteur" w:date="2022-05-26T10:22:00Z">
              <w:rPr>
                <w:bCs/>
                <w:lang w:eastAsia="zh-CN"/>
              </w:rPr>
            </w:rPrChange>
          </w:rPr>
          <w:t>or by the NWDAF itself.</w:t>
        </w:r>
      </w:ins>
    </w:p>
    <w:bookmarkEnd w:id="6653"/>
    <w:bookmarkEnd w:id="6654"/>
    <w:p>
      <w:pPr>
        <w:jc w:val="both"/>
        <w:rPr>
          <w:ins w:id="6665" w:author="S2-2205071" w:date="2022-05-25T15:04:00Z"/>
          <w:bCs/>
          <w:lang w:eastAsia="zh-CN"/>
        </w:rPr>
      </w:pPr>
      <w:ins w:id="6666" w:author="S2-2205071" w:date="2022-05-25T15:04:00Z">
        <w:r>
          <w:rPr>
            <w:bCs/>
            <w:lang w:eastAsia="zh-CN"/>
          </w:rPr>
          <w:t>According to the outputs of tracing and monitoring of an analytics ID, e.g., if the analytics ID is unstable (i.e., low performance), the NWDAF needs to refresh the output of the analytic ID and can decide and provide notifications for actions at the Inference and/or the Training functions. The quality of the NWDAF analytics is affected by various factors e.g., the quality and amount of the collected data to train, the configuration of machine learning model etc. Example actions at the Inference Function (AnLF) include:</w:t>
        </w:r>
      </w:ins>
    </w:p>
    <w:p>
      <w:pPr>
        <w:pStyle w:val="B1"/>
        <w:rPr>
          <w:ins w:id="6667" w:author="S2-2205071" w:date="2022-05-25T15:04:00Z"/>
          <w:rPrChange w:id="6668" w:author="Rapporteur" w:date="2022-05-26T10:23:00Z">
            <w:rPr>
              <w:ins w:id="6669" w:author="S2-2205071" w:date="2022-05-25T15:04:00Z"/>
              <w:bCs/>
              <w:lang w:eastAsia="zh-CN"/>
            </w:rPr>
          </w:rPrChange>
        </w:rPr>
        <w:pPrChange w:id="6670" w:author="Rapporteur" w:date="2022-05-26T10:23:00Z">
          <w:pPr>
            <w:pStyle w:val="affff2"/>
            <w:numPr>
              <w:numId w:val="13"/>
            </w:numPr>
            <w:ind w:left="840" w:hanging="420"/>
            <w:jc w:val="both"/>
          </w:pPr>
        </w:pPrChange>
      </w:pPr>
      <w:ins w:id="6671" w:author="Rapporteur" w:date="2022-05-26T10:24:00Z">
        <w:r>
          <w:rPr>
            <w:lang w:eastAsia="zh-CN"/>
          </w:rPr>
          <w:t>-</w:t>
        </w:r>
        <w:r>
          <w:rPr>
            <w:lang w:eastAsia="zh-CN"/>
          </w:rPr>
          <w:tab/>
        </w:r>
      </w:ins>
      <w:ins w:id="6672" w:author="S2-2205071" w:date="2022-05-25T15:04:00Z">
        <w:r>
          <w:rPr>
            <w:rPrChange w:id="6673" w:author="Rapporteur" w:date="2022-05-26T10:23:00Z">
              <w:rPr>
                <w:bCs/>
                <w:lang w:eastAsia="zh-CN"/>
              </w:rPr>
            </w:rPrChange>
          </w:rPr>
          <w:t>Changing an inference configuration of an analytics ID</w:t>
        </w:r>
      </w:ins>
    </w:p>
    <w:p>
      <w:pPr>
        <w:pStyle w:val="B1"/>
        <w:rPr>
          <w:ins w:id="6674" w:author="S2-2205071" w:date="2022-05-25T15:04:00Z"/>
          <w:rPrChange w:id="6675" w:author="Rapporteur" w:date="2022-05-26T10:23:00Z">
            <w:rPr>
              <w:ins w:id="6676" w:author="S2-2205071" w:date="2022-05-25T15:04:00Z"/>
              <w:bCs/>
              <w:lang w:eastAsia="zh-CN"/>
            </w:rPr>
          </w:rPrChange>
        </w:rPr>
        <w:pPrChange w:id="6677" w:author="Rapporteur" w:date="2022-05-26T10:23:00Z">
          <w:pPr>
            <w:pStyle w:val="affff2"/>
            <w:numPr>
              <w:numId w:val="13"/>
            </w:numPr>
            <w:ind w:left="840" w:hanging="420"/>
            <w:jc w:val="both"/>
          </w:pPr>
        </w:pPrChange>
      </w:pPr>
      <w:ins w:id="6678" w:author="Rapporteur" w:date="2022-05-26T10:24:00Z">
        <w:r>
          <w:rPr>
            <w:lang w:eastAsia="zh-CN"/>
          </w:rPr>
          <w:t>-</w:t>
        </w:r>
        <w:r>
          <w:rPr>
            <w:lang w:eastAsia="zh-CN"/>
          </w:rPr>
          <w:tab/>
        </w:r>
      </w:ins>
      <w:ins w:id="6679" w:author="S2-2205071" w:date="2022-05-25T15:04:00Z">
        <w:r>
          <w:rPr>
            <w:rPrChange w:id="6680" w:author="Rapporteur" w:date="2022-05-26T10:23:00Z">
              <w:rPr>
                <w:bCs/>
                <w:lang w:eastAsia="zh-CN"/>
              </w:rPr>
            </w:rPrChange>
          </w:rPr>
          <w:t>Selecting a new analytics model of an analytics ID</w:t>
        </w:r>
      </w:ins>
    </w:p>
    <w:p>
      <w:pPr>
        <w:pStyle w:val="B1"/>
        <w:rPr>
          <w:ins w:id="6681" w:author="S2-2205071" w:date="2022-05-25T15:04:00Z"/>
          <w:rPrChange w:id="6682" w:author="Rapporteur" w:date="2022-05-26T10:23:00Z">
            <w:rPr>
              <w:ins w:id="6683" w:author="S2-2205071" w:date="2022-05-25T15:04:00Z"/>
              <w:bCs/>
              <w:lang w:eastAsia="zh-CN"/>
            </w:rPr>
          </w:rPrChange>
        </w:rPr>
        <w:pPrChange w:id="6684" w:author="Rapporteur" w:date="2022-05-26T10:23:00Z">
          <w:pPr>
            <w:pStyle w:val="affff2"/>
            <w:numPr>
              <w:numId w:val="13"/>
            </w:numPr>
            <w:ind w:left="840" w:hanging="420"/>
            <w:jc w:val="both"/>
          </w:pPr>
        </w:pPrChange>
      </w:pPr>
      <w:ins w:id="6685" w:author="Rapporteur" w:date="2022-05-26T10:24:00Z">
        <w:r>
          <w:rPr>
            <w:lang w:eastAsia="zh-CN"/>
          </w:rPr>
          <w:t>-</w:t>
        </w:r>
        <w:r>
          <w:rPr>
            <w:lang w:eastAsia="zh-CN"/>
          </w:rPr>
          <w:tab/>
        </w:r>
      </w:ins>
      <w:ins w:id="6686" w:author="S2-2205071" w:date="2022-05-25T15:04:00Z">
        <w:r>
          <w:rPr>
            <w:rPrChange w:id="6687" w:author="Rapporteur" w:date="2022-05-26T10:23:00Z">
              <w:rPr>
                <w:bCs/>
                <w:lang w:eastAsia="zh-CN"/>
              </w:rPr>
            </w:rPrChange>
          </w:rPr>
          <w:t>Deactivate an analytics model of an analytics ID</w:t>
        </w:r>
      </w:ins>
    </w:p>
    <w:p>
      <w:pPr>
        <w:jc w:val="both"/>
        <w:rPr>
          <w:ins w:id="6688" w:author="S2-2205071" w:date="2022-05-25T15:04:00Z"/>
          <w:bCs/>
          <w:lang w:eastAsia="zh-CN"/>
        </w:rPr>
      </w:pPr>
      <w:ins w:id="6689" w:author="S2-2205071" w:date="2022-05-25T15:04:00Z">
        <w:r>
          <w:rPr>
            <w:bCs/>
            <w:lang w:eastAsia="zh-CN"/>
          </w:rPr>
          <w:t>Example actions at the Training Function (MTLF) include:</w:t>
        </w:r>
      </w:ins>
    </w:p>
    <w:p>
      <w:pPr>
        <w:pStyle w:val="B1"/>
        <w:rPr>
          <w:ins w:id="6690" w:author="S2-2205071" w:date="2022-05-25T15:04:00Z"/>
          <w:rPrChange w:id="6691" w:author="Rapporteur" w:date="2022-05-26T10:23:00Z">
            <w:rPr>
              <w:ins w:id="6692" w:author="S2-2205071" w:date="2022-05-25T15:04:00Z"/>
              <w:bCs/>
              <w:lang w:eastAsia="zh-CN"/>
            </w:rPr>
          </w:rPrChange>
        </w:rPr>
        <w:pPrChange w:id="6693" w:author="Rapporteur" w:date="2022-05-26T10:23:00Z">
          <w:pPr>
            <w:pStyle w:val="affff2"/>
            <w:numPr>
              <w:numId w:val="13"/>
            </w:numPr>
            <w:ind w:left="840" w:hanging="420"/>
            <w:jc w:val="both"/>
          </w:pPr>
        </w:pPrChange>
      </w:pPr>
      <w:ins w:id="6694" w:author="Rapporteur" w:date="2022-05-26T10:23:00Z">
        <w:r>
          <w:rPr>
            <w:lang w:eastAsia="zh-CN"/>
          </w:rPr>
          <w:t>-</w:t>
        </w:r>
        <w:r>
          <w:rPr>
            <w:lang w:eastAsia="zh-CN"/>
          </w:rPr>
          <w:tab/>
        </w:r>
      </w:ins>
      <w:ins w:id="6695" w:author="S2-2205071" w:date="2022-05-25T15:04:00Z">
        <w:r>
          <w:rPr>
            <w:rPrChange w:id="6696" w:author="Rapporteur" w:date="2022-05-26T10:23:00Z">
              <w:rPr>
                <w:bCs/>
                <w:lang w:eastAsia="zh-CN"/>
              </w:rPr>
            </w:rPrChange>
          </w:rPr>
          <w:t>Changing a training configuration of an analytics ID</w:t>
        </w:r>
      </w:ins>
    </w:p>
    <w:p>
      <w:pPr>
        <w:pStyle w:val="B1"/>
        <w:rPr>
          <w:ins w:id="6697" w:author="S2-2205071" w:date="2022-05-25T15:04:00Z"/>
          <w:rPrChange w:id="6698" w:author="Rapporteur" w:date="2022-05-26T10:23:00Z">
            <w:rPr>
              <w:ins w:id="6699" w:author="S2-2205071" w:date="2022-05-25T15:04:00Z"/>
              <w:bCs/>
              <w:lang w:eastAsia="zh-CN"/>
            </w:rPr>
          </w:rPrChange>
        </w:rPr>
        <w:pPrChange w:id="6700" w:author="Rapporteur" w:date="2022-05-26T10:23:00Z">
          <w:pPr>
            <w:pStyle w:val="affff2"/>
            <w:numPr>
              <w:numId w:val="13"/>
            </w:numPr>
            <w:ind w:left="840" w:hanging="420"/>
            <w:jc w:val="both"/>
          </w:pPr>
        </w:pPrChange>
      </w:pPr>
      <w:ins w:id="6701" w:author="Rapporteur" w:date="2022-05-26T10:23:00Z">
        <w:r>
          <w:rPr>
            <w:lang w:eastAsia="zh-CN"/>
          </w:rPr>
          <w:t>-</w:t>
        </w:r>
        <w:r>
          <w:rPr>
            <w:lang w:eastAsia="zh-CN"/>
          </w:rPr>
          <w:tab/>
        </w:r>
      </w:ins>
      <w:ins w:id="6702" w:author="S2-2205071" w:date="2022-05-25T15:04:00Z">
        <w:r>
          <w:rPr>
            <w:rPrChange w:id="6703" w:author="Rapporteur" w:date="2022-05-26T10:23:00Z">
              <w:rPr>
                <w:bCs/>
                <w:lang w:eastAsia="zh-CN"/>
              </w:rPr>
            </w:rPrChange>
          </w:rPr>
          <w:t>Perform retraining or reselection of an analytics model of an analytics ID</w:t>
        </w:r>
      </w:ins>
    </w:p>
    <w:p>
      <w:pPr>
        <w:pStyle w:val="B1"/>
        <w:rPr>
          <w:ins w:id="6704" w:author="S2-2205071" w:date="2022-05-25T15:04:00Z"/>
          <w:rPrChange w:id="6705" w:author="Rapporteur" w:date="2022-05-26T10:23:00Z">
            <w:rPr>
              <w:ins w:id="6706" w:author="S2-2205071" w:date="2022-05-25T15:04:00Z"/>
              <w:bCs/>
              <w:lang w:eastAsia="zh-CN"/>
            </w:rPr>
          </w:rPrChange>
        </w:rPr>
        <w:pPrChange w:id="6707" w:author="Rapporteur" w:date="2022-05-26T10:23:00Z">
          <w:pPr>
            <w:pStyle w:val="affff2"/>
            <w:numPr>
              <w:numId w:val="13"/>
            </w:numPr>
            <w:ind w:left="840" w:hanging="420"/>
            <w:jc w:val="both"/>
          </w:pPr>
        </w:pPrChange>
      </w:pPr>
      <w:ins w:id="6708" w:author="Rapporteur" w:date="2022-05-26T10:23:00Z">
        <w:r>
          <w:rPr>
            <w:lang w:eastAsia="zh-CN"/>
          </w:rPr>
          <w:t>-</w:t>
        </w:r>
        <w:r>
          <w:rPr>
            <w:lang w:eastAsia="zh-CN"/>
          </w:rPr>
          <w:tab/>
        </w:r>
      </w:ins>
      <w:ins w:id="6709" w:author="S2-2205071" w:date="2022-05-25T15:04:00Z">
        <w:r>
          <w:rPr>
            <w:rPrChange w:id="6710" w:author="Rapporteur" w:date="2022-05-26T10:23:00Z">
              <w:rPr>
                <w:bCs/>
                <w:lang w:eastAsia="zh-CN"/>
              </w:rPr>
            </w:rPrChange>
          </w:rPr>
          <w:t>Deactivate an analytics model of an analytics ID</w:t>
        </w:r>
      </w:ins>
    </w:p>
    <w:p>
      <w:pPr>
        <w:tabs>
          <w:tab w:val="left" w:pos="720"/>
        </w:tabs>
        <w:jc w:val="both"/>
        <w:rPr>
          <w:ins w:id="6711" w:author="S2-2205071" w:date="2022-05-25T15:04:00Z"/>
          <w:bCs/>
          <w:lang w:eastAsia="zh-CN"/>
        </w:rPr>
      </w:pPr>
      <w:ins w:id="6712" w:author="S2-2205071" w:date="2022-05-25T15:04:00Z">
        <w:r>
          <w:rPr>
            <w:bCs/>
            <w:lang w:eastAsia="zh-CN"/>
          </w:rPr>
          <w:t>The NWDAF can use stored information during tracing of an analytics ID (e.g., on successful configurations of MTLF or AnLF) that have led to a stable or good network status for an analytics consumer, in case that an improvement decision of an analytics ID has been initiated. This information can help the NWDAF in its improvement decision and select improvement action.</w:t>
        </w:r>
      </w:ins>
    </w:p>
    <w:p>
      <w:pPr>
        <w:tabs>
          <w:tab w:val="left" w:pos="720"/>
        </w:tabs>
        <w:jc w:val="both"/>
        <w:rPr>
          <w:ins w:id="6713" w:author="S2-2205071" w:date="2022-05-25T15:04:00Z"/>
          <w:bCs/>
          <w:lang w:eastAsia="zh-CN"/>
        </w:rPr>
      </w:pPr>
      <w:ins w:id="6714" w:author="S2-2205071" w:date="2022-05-25T15:04:00Z">
        <w:r>
          <w:rPr>
            <w:bCs/>
            <w:lang w:eastAsia="zh-CN"/>
          </w:rPr>
          <w:t xml:space="preserve">The Inference Engine (AnLF) can provide </w:t>
        </w:r>
        <w:r>
          <w:rPr>
            <w:lang w:eastAsia="zh-CN"/>
          </w:rPr>
          <w:t xml:space="preserve">Notifications to the analytics consumers, when it is identified that an </w:t>
        </w:r>
        <w:r>
          <w:rPr>
            <w:bCs/>
            <w:lang w:eastAsia="zh-CN"/>
          </w:rPr>
          <w:t>analytics ID is unstable or needs improvement or is stable again:</w:t>
        </w:r>
      </w:ins>
    </w:p>
    <w:p>
      <w:pPr>
        <w:pStyle w:val="B1"/>
        <w:rPr>
          <w:ins w:id="6715" w:author="S2-2205071" w:date="2022-05-25T15:04:00Z"/>
          <w:lang w:eastAsia="en-US"/>
        </w:rPr>
        <w:pPrChange w:id="6716" w:author="Rapporteur" w:date="2022-05-26T11:28:00Z">
          <w:pPr>
            <w:pStyle w:val="affff2"/>
            <w:numPr>
              <w:numId w:val="13"/>
            </w:numPr>
            <w:ind w:left="840" w:hanging="420"/>
            <w:jc w:val="both"/>
          </w:pPr>
        </w:pPrChange>
      </w:pPr>
      <w:ins w:id="6717" w:author="Rapporteur" w:date="2022-05-26T11:28:00Z">
        <w:r>
          <w:rPr>
            <w:lang w:eastAsia="zh-CN"/>
          </w:rPr>
          <w:t>-</w:t>
        </w:r>
        <w:r>
          <w:rPr>
            <w:lang w:eastAsia="zh-CN"/>
          </w:rPr>
          <w:tab/>
        </w:r>
      </w:ins>
      <w:ins w:id="6718" w:author="S2-2205071" w:date="2022-05-25T15:04:00Z">
        <w:r>
          <w:rPr>
            <w:lang w:eastAsia="en-US"/>
          </w:rPr>
          <w:t>a notification for the analytics ID that is unstable (i.e., low performance)</w:t>
        </w:r>
      </w:ins>
    </w:p>
    <w:p>
      <w:pPr>
        <w:pStyle w:val="B1"/>
        <w:rPr>
          <w:ins w:id="6719" w:author="S2-2205071" w:date="2022-05-25T15:04:00Z"/>
          <w:lang w:eastAsia="en-US"/>
        </w:rPr>
        <w:pPrChange w:id="6720" w:author="Rapporteur" w:date="2022-05-26T11:28:00Z">
          <w:pPr>
            <w:pStyle w:val="affff2"/>
            <w:numPr>
              <w:numId w:val="13"/>
            </w:numPr>
            <w:ind w:left="840" w:hanging="420"/>
            <w:jc w:val="both"/>
          </w:pPr>
        </w:pPrChange>
      </w:pPr>
      <w:ins w:id="6721" w:author="Rapporteur" w:date="2022-05-26T11:28:00Z">
        <w:r>
          <w:rPr>
            <w:lang w:eastAsia="zh-CN"/>
          </w:rPr>
          <w:t>-</w:t>
        </w:r>
        <w:r>
          <w:rPr>
            <w:lang w:eastAsia="zh-CN"/>
          </w:rPr>
          <w:tab/>
        </w:r>
      </w:ins>
      <w:ins w:id="6722" w:author="S2-2205071" w:date="2022-05-25T15:04:00Z">
        <w:r>
          <w:rPr>
            <w:lang w:eastAsia="en-US"/>
          </w:rPr>
          <w:t>a status notification that an analytics ID that is stable (i.e., high performance) and the refreshed output of the Analytic ID.</w:t>
        </w:r>
      </w:ins>
    </w:p>
    <w:p>
      <w:pPr>
        <w:pStyle w:val="B1"/>
        <w:rPr>
          <w:ins w:id="6723" w:author="S2-2205071" w:date="2022-05-25T15:04:00Z"/>
          <w:lang w:eastAsia="en-US"/>
        </w:rPr>
        <w:pPrChange w:id="6724" w:author="Rapporteur" w:date="2022-05-26T11:28:00Z">
          <w:pPr>
            <w:pStyle w:val="affff2"/>
            <w:numPr>
              <w:numId w:val="13"/>
            </w:numPr>
            <w:ind w:left="840" w:hanging="420"/>
            <w:jc w:val="both"/>
          </w:pPr>
        </w:pPrChange>
      </w:pPr>
      <w:ins w:id="6725" w:author="Rapporteur" w:date="2022-05-26T11:28:00Z">
        <w:r>
          <w:rPr>
            <w:lang w:eastAsia="zh-CN"/>
          </w:rPr>
          <w:t>-</w:t>
        </w:r>
        <w:r>
          <w:rPr>
            <w:lang w:eastAsia="zh-CN"/>
          </w:rPr>
          <w:tab/>
        </w:r>
      </w:ins>
      <w:ins w:id="6726" w:author="S2-2205071" w:date="2022-05-25T15:04:00Z">
        <w:r>
          <w:rPr>
            <w:lang w:eastAsia="en-US"/>
            <w:rPrChange w:id="6727" w:author="Rapporteur" w:date="2022-05-26T11:28:00Z">
              <w:rPr>
                <w:rFonts w:eastAsia="等线"/>
                <w:lang w:eastAsia="zh-CN"/>
              </w:rPr>
            </w:rPrChange>
          </w:rPr>
          <w:t>a cooling duration indicates NWDAF needs more time to refresh the output of the Analytic ID. The consumer NF can re-request the same Analytic ID after the cooling duration.</w:t>
        </w:r>
      </w:ins>
    </w:p>
    <w:p>
      <w:pPr>
        <w:jc w:val="both"/>
        <w:rPr>
          <w:ins w:id="6728" w:author="S2-2205071" w:date="2022-05-25T15:04:00Z"/>
          <w:lang w:eastAsia="zh-CN"/>
        </w:rPr>
      </w:pPr>
      <w:ins w:id="6729" w:author="S2-2205071" w:date="2022-05-25T15:04:00Z">
        <w:r>
          <w:rPr>
            <w:lang w:eastAsia="zh-CN"/>
          </w:rPr>
          <w:t>This notification can help the NFs to decide whether they can continue consuming the specific analytics ID (that requires improvement).</w:t>
        </w:r>
      </w:ins>
    </w:p>
    <w:p>
      <w:pPr>
        <w:pStyle w:val="31"/>
        <w:rPr>
          <w:ins w:id="6730" w:author="S2-2205071" w:date="2022-05-25T15:04:00Z"/>
        </w:rPr>
      </w:pPr>
      <w:bookmarkStart w:id="6731" w:name="_Toc4607"/>
      <w:bookmarkStart w:id="6732" w:name="_Toc104433264"/>
      <w:bookmarkStart w:id="6733" w:name="_Toc104467418"/>
      <w:bookmarkStart w:id="6734" w:name="_Toc104467720"/>
      <w:bookmarkStart w:id="6735" w:name="_Toc104468056"/>
      <w:ins w:id="6736" w:author="S2-2205071" w:date="2022-05-25T15:04:00Z">
        <w:r>
          <w:lastRenderedPageBreak/>
          <w:t>6.</w:t>
        </w:r>
        <w:del w:id="6737" w:author="Rapporteur" w:date="2022-05-25T23:29:00Z">
          <w:r>
            <w:delText>X</w:delText>
          </w:r>
        </w:del>
      </w:ins>
      <w:ins w:id="6738" w:author="Rapporteur" w:date="2022-05-25T23:29:00Z">
        <w:r>
          <w:t>28</w:t>
        </w:r>
      </w:ins>
      <w:ins w:id="6739" w:author="S2-2205071" w:date="2022-05-25T15:04:00Z">
        <w:r>
          <w:t>.2</w:t>
        </w:r>
        <w:r>
          <w:tab/>
          <w:t>Procedures</w:t>
        </w:r>
        <w:bookmarkEnd w:id="6570"/>
        <w:bookmarkEnd w:id="6571"/>
        <w:bookmarkEnd w:id="6572"/>
        <w:bookmarkEnd w:id="6573"/>
        <w:bookmarkEnd w:id="6574"/>
        <w:bookmarkEnd w:id="6731"/>
        <w:bookmarkEnd w:id="6732"/>
        <w:bookmarkEnd w:id="6733"/>
        <w:bookmarkEnd w:id="6734"/>
        <w:bookmarkEnd w:id="6735"/>
      </w:ins>
    </w:p>
    <w:p>
      <w:pPr>
        <w:rPr>
          <w:ins w:id="6740" w:author="S2-2205071" w:date="2022-05-25T15:04:00Z"/>
          <w:rFonts w:eastAsia="MS Mincho"/>
        </w:rPr>
      </w:pPr>
      <w:ins w:id="6741" w:author="S2-2205071" w:date="2022-05-25T15:04:00Z">
        <w:r>
          <w:rPr>
            <w:noProof/>
            <w:lang w:val="en-US" w:eastAsia="zh-CN"/>
          </w:rPr>
          <mc:AlternateContent>
            <mc:Choice Requires="wpc">
              <w:drawing>
                <wp:inline distT="0" distB="0" distL="0" distR="0">
                  <wp:extent cx="5878195" cy="4762500"/>
                  <wp:effectExtent l="0" t="0" r="122555" b="0"/>
                  <wp:docPr id="5" name="画布 1"/>
                  <wp:cNvGraphicFramePr/>
                  <a:graphic xmlns:a="http://schemas.openxmlformats.org/drawingml/2006/main">
                    <a:graphicData uri="http://schemas.microsoft.com/office/word/2010/wordprocessingCanvas">
                      <wpc:wpc>
                        <wpc:bg/>
                        <wpc:whole/>
                        <wps:wsp>
                          <wps:cNvPr id="3" name="Rectangle 73"/>
                          <wps:cNvSpPr/>
                          <wps:spPr bwMode="auto">
                            <a:xfrm>
                              <a:off x="540040" y="1643553"/>
                              <a:ext cx="5456807" cy="1493872"/>
                            </a:xfrm>
                            <a:prstGeom prst="rect">
                              <a:avLst/>
                            </a:prstGeom>
                            <a:solidFill>
                              <a:sysClr val="window" lastClr="FFFFFF"/>
                            </a:solidFill>
                            <a:ln>
                              <a:solidFill>
                                <a:sysClr val="windowText" lastClr="000000"/>
                              </a:solidFill>
                              <a:prstDash val="dash"/>
                            </a:ln>
                            <a:effectLst/>
                          </wps:spPr>
                          <wps:bodyPr vert="horz" wrap="square" lIns="91440" tIns="45720" rIns="91440" bIns="45720" numCol="1" rtlCol="0" anchor="t" anchorCtr="0" compatLnSpc="1"/>
                        </wps:wsp>
                        <wps:wsp>
                          <wps:cNvPr id="33" name="TextBox 74"/>
                          <wps:cNvSpPr txBox="1"/>
                          <wps:spPr>
                            <a:xfrm>
                              <a:off x="524239" y="1643394"/>
                              <a:ext cx="1361440" cy="262255"/>
                            </a:xfrm>
                            <a:prstGeom prst="rect">
                              <a:avLst/>
                            </a:prstGeom>
                            <a:noFill/>
                          </wps:spPr>
                          <wps:txbx>
                            <w:txbxContent>
                              <w:p>
                                <w:pPr>
                                  <w:pStyle w:val="afff6"/>
                                  <w:spacing w:after="0"/>
                                </w:pPr>
                                <w:r>
                                  <w:rPr>
                                    <w:rFonts w:ascii="Calibri" w:hAnsi="Calibri"/>
                                    <w:b/>
                                    <w:bCs/>
                                    <w:color w:val="000000"/>
                                    <w:kern w:val="24"/>
                                    <w:sz w:val="22"/>
                                    <w:szCs w:val="22"/>
                                  </w:rPr>
                                  <w:t xml:space="preserve">Monitor correctness </w:t>
                                </w:r>
                              </w:p>
                            </w:txbxContent>
                          </wps:txbx>
                          <wps:bodyPr wrap="none" rtlCol="0">
                            <a:spAutoFit/>
                          </wps:bodyPr>
                        </wps:wsp>
                        <wps:wsp>
                          <wps:cNvPr id="34" name="Rectangle 7"/>
                          <wps:cNvSpPr/>
                          <wps:spPr bwMode="auto">
                            <a:xfrm>
                              <a:off x="1604360" y="3299737"/>
                              <a:ext cx="4392488" cy="1224136"/>
                            </a:xfrm>
                            <a:prstGeom prst="rect">
                              <a:avLst/>
                            </a:prstGeom>
                            <a:solidFill>
                              <a:sysClr val="window" lastClr="FFFFFF"/>
                            </a:solidFill>
                            <a:ln>
                              <a:solidFill>
                                <a:sysClr val="windowText" lastClr="000000"/>
                              </a:solidFill>
                              <a:prstDash val="dash"/>
                            </a:ln>
                            <a:effectLst/>
                          </wps:spPr>
                          <wps:bodyPr vert="horz" wrap="square" lIns="91440" tIns="45720" rIns="91440" bIns="45720" numCol="1" rtlCol="0" anchor="t" anchorCtr="0" compatLnSpc="1"/>
                        </wps:wsp>
                        <wps:wsp>
                          <wps:cNvPr id="35" name="Rectangle 9"/>
                          <wps:cNvSpPr/>
                          <wps:spPr bwMode="auto">
                            <a:xfrm>
                              <a:off x="1476144" y="36000"/>
                              <a:ext cx="1008111" cy="331237"/>
                            </a:xfrm>
                            <a:prstGeom prst="rect">
                              <a:avLst/>
                            </a:prstGeom>
                            <a:solidFill>
                              <a:sysClr val="window" lastClr="FFFFFF"/>
                            </a:solidFill>
                            <a:ln>
                              <a:solidFill>
                                <a:sysClr val="windowText" lastClr="000000"/>
                              </a:solidFill>
                            </a:ln>
                            <a:effectLst/>
                          </wps:spPr>
                          <wps:txbx>
                            <w:txbxContent>
                              <w:p>
                                <w:pPr>
                                  <w:pStyle w:val="afff6"/>
                                  <w:spacing w:after="0"/>
                                  <w:jc w:val="center"/>
                                </w:pPr>
                                <w:r>
                                  <w:rPr>
                                    <w:rFonts w:ascii="Arial" w:hAnsi="Arial"/>
                                    <w:color w:val="000000"/>
                                    <w:kern w:val="24"/>
                                    <w:sz w:val="18"/>
                                    <w:szCs w:val="18"/>
                                  </w:rPr>
                                  <w:t>Analytics Consumer (NF)</w:t>
                                </w:r>
                              </w:p>
                            </w:txbxContent>
                          </wps:txbx>
                          <wps:bodyPr vert="horz" wrap="square" lIns="91440" tIns="45720" rIns="91440" bIns="45720" numCol="1" rtlCol="0" anchor="t" anchorCtr="0" compatLnSpc="1"/>
                        </wps:wsp>
                        <wps:wsp>
                          <wps:cNvPr id="36" name="Rectangle 10"/>
                          <wps:cNvSpPr/>
                          <wps:spPr bwMode="auto">
                            <a:xfrm>
                              <a:off x="2643085" y="36000"/>
                              <a:ext cx="837398" cy="331237"/>
                            </a:xfrm>
                            <a:prstGeom prst="rect">
                              <a:avLst/>
                            </a:prstGeom>
                            <a:solidFill>
                              <a:sysClr val="window" lastClr="FFFFFF"/>
                            </a:solidFill>
                            <a:ln>
                              <a:solidFill>
                                <a:sysClr val="windowText" lastClr="000000"/>
                              </a:solidFill>
                            </a:ln>
                            <a:effectLst/>
                          </wps:spPr>
                          <wps:txbx>
                            <w:txbxContent>
                              <w:p>
                                <w:pPr>
                                  <w:pStyle w:val="afff6"/>
                                  <w:spacing w:after="0"/>
                                  <w:jc w:val="center"/>
                                </w:pPr>
                                <w:r>
                                  <w:rPr>
                                    <w:rFonts w:ascii="Arial" w:hAnsi="Arial"/>
                                    <w:color w:val="000000"/>
                                    <w:kern w:val="24"/>
                                    <w:sz w:val="18"/>
                                    <w:szCs w:val="18"/>
                                  </w:rPr>
                                  <w:t>AnLF</w:t>
                                </w:r>
                              </w:p>
                            </w:txbxContent>
                          </wps:txbx>
                          <wps:bodyPr vert="horz" wrap="square" lIns="91440" tIns="45720" rIns="91440" bIns="45720" numCol="1" rtlCol="0" anchor="t" anchorCtr="0" compatLnSpc="1"/>
                        </wps:wsp>
                        <wps:wsp>
                          <wps:cNvPr id="37" name="Rectangle 11"/>
                          <wps:cNvSpPr/>
                          <wps:spPr bwMode="auto">
                            <a:xfrm>
                              <a:off x="3738761" y="36000"/>
                              <a:ext cx="837398" cy="331237"/>
                            </a:xfrm>
                            <a:prstGeom prst="rect">
                              <a:avLst/>
                            </a:prstGeom>
                            <a:solidFill>
                              <a:sysClr val="window" lastClr="FFFFFF"/>
                            </a:solidFill>
                            <a:ln>
                              <a:solidFill>
                                <a:sysClr val="windowText" lastClr="000000"/>
                              </a:solidFill>
                            </a:ln>
                            <a:effectLst/>
                          </wps:spPr>
                          <wps:txbx>
                            <w:txbxContent>
                              <w:p>
                                <w:pPr>
                                  <w:pStyle w:val="afff6"/>
                                  <w:spacing w:after="0"/>
                                  <w:jc w:val="center"/>
                                </w:pPr>
                                <w:r>
                                  <w:rPr>
                                    <w:rFonts w:ascii="Arial" w:hAnsi="Arial"/>
                                    <w:color w:val="000000"/>
                                    <w:kern w:val="24"/>
                                    <w:sz w:val="18"/>
                                    <w:szCs w:val="18"/>
                                  </w:rPr>
                                  <w:t>MTLF</w:t>
                                </w:r>
                              </w:p>
                            </w:txbxContent>
                          </wps:txbx>
                          <wps:bodyPr vert="horz" wrap="square" lIns="91440" tIns="45720" rIns="91440" bIns="45720" numCol="1" rtlCol="0" anchor="t" anchorCtr="0" compatLnSpc="1"/>
                        </wps:wsp>
                        <wps:wsp>
                          <wps:cNvPr id="38" name="Rectangle 12"/>
                          <wps:cNvSpPr/>
                          <wps:spPr bwMode="auto">
                            <a:xfrm>
                              <a:off x="4674910" y="36000"/>
                              <a:ext cx="1207846" cy="331238"/>
                            </a:xfrm>
                            <a:prstGeom prst="rect">
                              <a:avLst/>
                            </a:prstGeom>
                            <a:solidFill>
                              <a:sysClr val="window" lastClr="FFFFFF"/>
                            </a:solidFill>
                            <a:ln>
                              <a:solidFill>
                                <a:sysClr val="windowText" lastClr="000000"/>
                              </a:solidFill>
                            </a:ln>
                            <a:effectLst/>
                          </wps:spPr>
                          <wps:txbx>
                            <w:txbxContent>
                              <w:p>
                                <w:pPr>
                                  <w:pStyle w:val="afff6"/>
                                  <w:spacing w:after="0"/>
                                  <w:jc w:val="center"/>
                                </w:pPr>
                                <w:r>
                                  <w:rPr>
                                    <w:rFonts w:ascii="Arial" w:hAnsi="Arial"/>
                                    <w:color w:val="000000"/>
                                    <w:kern w:val="24"/>
                                    <w:sz w:val="18"/>
                                    <w:szCs w:val="18"/>
                                  </w:rPr>
                                  <w:t>Data Sources</w:t>
                                </w:r>
                              </w:p>
                            </w:txbxContent>
                          </wps:txbx>
                          <wps:bodyPr vert="horz" wrap="square" lIns="91440" tIns="45720" rIns="91440" bIns="45720" numCol="1" rtlCol="0" anchor="t" anchorCtr="0" compatLnSpc="1"/>
                        </wps:wsp>
                        <wps:wsp>
                          <wps:cNvPr id="39" name="Straight Connector 15"/>
                          <wps:cNvCnPr>
                            <a:stCxn id="35" idx="2"/>
                          </wps:cNvCnPr>
                          <wps:spPr bwMode="auto">
                            <a:xfrm>
                              <a:off x="1980200" y="367237"/>
                              <a:ext cx="0" cy="4280963"/>
                            </a:xfrm>
                            <a:prstGeom prst="line">
                              <a:avLst/>
                            </a:prstGeom>
                            <a:noFill/>
                            <a:ln w="6350" cap="flat" cmpd="sng" algn="ctr">
                              <a:solidFill>
                                <a:sysClr val="windowText" lastClr="000000"/>
                              </a:solidFill>
                              <a:prstDash val="solid"/>
                              <a:miter lim="800000"/>
                            </a:ln>
                            <a:effectLst/>
                          </wps:spPr>
                          <wps:bodyPr/>
                        </wps:wsp>
                        <wps:wsp>
                          <wps:cNvPr id="40" name="Straight Connector 16"/>
                          <wps:cNvCnPr/>
                          <wps:spPr bwMode="auto">
                            <a:xfrm>
                              <a:off x="3003868" y="377544"/>
                              <a:ext cx="0" cy="4318281"/>
                            </a:xfrm>
                            <a:prstGeom prst="line">
                              <a:avLst/>
                            </a:prstGeom>
                            <a:noFill/>
                            <a:ln w="6350" cap="flat" cmpd="sng" algn="ctr">
                              <a:solidFill>
                                <a:sysClr val="windowText" lastClr="000000"/>
                              </a:solidFill>
                              <a:prstDash val="solid"/>
                              <a:miter lim="800000"/>
                            </a:ln>
                            <a:effectLst/>
                          </wps:spPr>
                          <wps:bodyPr/>
                        </wps:wsp>
                        <wps:wsp>
                          <wps:cNvPr id="41" name="Straight Connector 17"/>
                          <wps:cNvCnPr/>
                          <wps:spPr bwMode="auto">
                            <a:xfrm>
                              <a:off x="4094733" y="377544"/>
                              <a:ext cx="0" cy="4318280"/>
                            </a:xfrm>
                            <a:prstGeom prst="line">
                              <a:avLst/>
                            </a:prstGeom>
                            <a:noFill/>
                            <a:ln w="6350" cap="flat" cmpd="sng" algn="ctr">
                              <a:solidFill>
                                <a:sysClr val="windowText" lastClr="000000"/>
                              </a:solidFill>
                              <a:prstDash val="solid"/>
                              <a:miter lim="800000"/>
                            </a:ln>
                            <a:effectLst/>
                          </wps:spPr>
                          <wps:bodyPr/>
                        </wps:wsp>
                        <wps:wsp>
                          <wps:cNvPr id="42" name="Straight Connector 18"/>
                          <wps:cNvCnPr/>
                          <wps:spPr bwMode="auto">
                            <a:xfrm>
                              <a:off x="5276767" y="377544"/>
                              <a:ext cx="0" cy="4318279"/>
                            </a:xfrm>
                            <a:prstGeom prst="line">
                              <a:avLst/>
                            </a:prstGeom>
                            <a:noFill/>
                            <a:ln w="6350" cap="flat" cmpd="sng" algn="ctr">
                              <a:solidFill>
                                <a:sysClr val="windowText" lastClr="000000"/>
                              </a:solidFill>
                              <a:prstDash val="solid"/>
                              <a:miter lim="800000"/>
                            </a:ln>
                            <a:effectLst/>
                          </wps:spPr>
                          <wps:bodyPr/>
                        </wps:wsp>
                        <wps:wsp>
                          <wps:cNvPr id="43" name="Straight Arrow Connector 20"/>
                          <wps:cNvCnPr/>
                          <wps:spPr bwMode="auto">
                            <a:xfrm>
                              <a:off x="1980200" y="2363633"/>
                              <a:ext cx="1008112" cy="0"/>
                            </a:xfrm>
                            <a:prstGeom prst="straightConnector1">
                              <a:avLst/>
                            </a:prstGeom>
                            <a:noFill/>
                            <a:ln w="6350" cap="flat" cmpd="sng" algn="ctr">
                              <a:solidFill>
                                <a:sysClr val="windowText" lastClr="000000"/>
                              </a:solidFill>
                              <a:prstDash val="solid"/>
                              <a:miter lim="800000"/>
                              <a:tailEnd type="triangle"/>
                            </a:ln>
                            <a:effectLst/>
                          </wps:spPr>
                          <wps:bodyPr/>
                        </wps:wsp>
                        <wps:wsp>
                          <wps:cNvPr id="44" name="Rectangle 21"/>
                          <wps:cNvSpPr/>
                          <wps:spPr>
                            <a:xfrm>
                              <a:off x="1404136" y="2147609"/>
                              <a:ext cx="3080543" cy="215444"/>
                            </a:xfrm>
                            <a:prstGeom prst="rect">
                              <a:avLst/>
                            </a:prstGeom>
                            <a:noFill/>
                          </wps:spPr>
                          <wps:txbx>
                            <w:txbxContent>
                              <w:p>
                                <w:pPr>
                                  <w:pStyle w:val="afff6"/>
                                  <w:spacing w:after="0"/>
                                </w:pPr>
                                <w:r>
                                  <w:rPr>
                                    <w:rFonts w:ascii="Calibri" w:hAnsi="Calibri" w:cs="Calibri"/>
                                    <w:color w:val="000000"/>
                                    <w:kern w:val="24"/>
                                    <w:sz w:val="16"/>
                                    <w:szCs w:val="16"/>
                                  </w:rPr>
                                  <w:t>4b. NF Feedback for Analytics ID Performance</w:t>
                                </w:r>
                              </w:p>
                            </w:txbxContent>
                          </wps:txbx>
                          <wps:bodyPr wrap="square" rtlCol="0">
                            <a:spAutoFit/>
                          </wps:bodyPr>
                        </wps:wsp>
                        <wps:wsp>
                          <wps:cNvPr id="45" name="Rectangle 29"/>
                          <wps:cNvSpPr/>
                          <wps:spPr>
                            <a:xfrm>
                              <a:off x="1964399" y="4212377"/>
                              <a:ext cx="3878675" cy="215444"/>
                            </a:xfrm>
                            <a:prstGeom prst="rect">
                              <a:avLst/>
                            </a:prstGeom>
                            <a:noFill/>
                          </wps:spPr>
                          <wps:txbx>
                            <w:txbxContent>
                              <w:p>
                                <w:pPr>
                                  <w:pStyle w:val="afff6"/>
                                  <w:spacing w:after="0"/>
                                </w:pPr>
                                <w:r>
                                  <w:rPr>
                                    <w:rFonts w:ascii="Calibri" w:hAnsi="Calibri"/>
                                    <w:color w:val="000000"/>
                                    <w:kern w:val="24"/>
                                    <w:sz w:val="16"/>
                                    <w:szCs w:val="16"/>
                                  </w:rPr>
                                  <w:t>7. Notification on Analytics ID Status (Unstable/Stable/…)</w:t>
                                </w:r>
                              </w:p>
                            </w:txbxContent>
                          </wps:txbx>
                          <wps:bodyPr wrap="square" rtlCol="0">
                            <a:spAutoFit/>
                          </wps:bodyPr>
                        </wps:wsp>
                        <wps:wsp>
                          <wps:cNvPr id="46" name="TextBox 32"/>
                          <wps:cNvSpPr txBox="1"/>
                          <wps:spPr>
                            <a:xfrm>
                              <a:off x="1604359" y="3275388"/>
                              <a:ext cx="1384300" cy="262255"/>
                            </a:xfrm>
                            <a:prstGeom prst="rect">
                              <a:avLst/>
                            </a:prstGeom>
                            <a:noFill/>
                          </wps:spPr>
                          <wps:txbx>
                            <w:txbxContent>
                              <w:p>
                                <w:pPr>
                                  <w:pStyle w:val="afff6"/>
                                  <w:spacing w:after="0"/>
                                </w:pPr>
                                <w:r>
                                  <w:rPr>
                                    <w:rFonts w:ascii="Calibri" w:hAnsi="Calibri"/>
                                    <w:b/>
                                    <w:bCs/>
                                    <w:color w:val="000000"/>
                                    <w:kern w:val="24"/>
                                    <w:sz w:val="22"/>
                                    <w:szCs w:val="22"/>
                                  </w:rPr>
                                  <w:t>Improve Correctness</w:t>
                                </w:r>
                              </w:p>
                            </w:txbxContent>
                          </wps:txbx>
                          <wps:bodyPr wrap="none" rtlCol="0">
                            <a:spAutoFit/>
                          </wps:bodyPr>
                        </wps:wsp>
                        <wps:wsp>
                          <wps:cNvPr id="47" name="Rectangle 33"/>
                          <wps:cNvSpPr/>
                          <wps:spPr bwMode="auto">
                            <a:xfrm>
                              <a:off x="1836184" y="977185"/>
                              <a:ext cx="3600400" cy="216024"/>
                            </a:xfrm>
                            <a:prstGeom prst="rect">
                              <a:avLst/>
                            </a:prstGeom>
                            <a:solidFill>
                              <a:sysClr val="window" lastClr="FFFFFF"/>
                            </a:solidFill>
                            <a:ln w="3175">
                              <a:solidFill>
                                <a:sysClr val="windowText" lastClr="000000"/>
                              </a:solidFill>
                            </a:ln>
                            <a:effectLst/>
                          </wps:spPr>
                          <wps:txbx>
                            <w:txbxContent>
                              <w:p>
                                <w:pPr>
                                  <w:pStyle w:val="afff6"/>
                                  <w:spacing w:after="0"/>
                                  <w:jc w:val="center"/>
                                </w:pPr>
                                <w:r>
                                  <w:rPr>
                                    <w:rFonts w:ascii="Calibri" w:hAnsi="Calibri" w:cs="Calibri"/>
                                    <w:color w:val="000000"/>
                                    <w:kern w:val="24"/>
                                    <w:sz w:val="16"/>
                                    <w:szCs w:val="16"/>
                                  </w:rPr>
                                  <w:t>2. Analytics Generation and Notification</w:t>
                                </w:r>
                              </w:p>
                            </w:txbxContent>
                          </wps:txbx>
                          <wps:bodyPr vert="horz" wrap="square" lIns="91440" tIns="45720" rIns="91440" bIns="45720" numCol="1" rtlCol="0" anchor="t" anchorCtr="0" compatLnSpc="1"/>
                        </wps:wsp>
                        <wps:wsp>
                          <wps:cNvPr id="48" name="Rectangle 35"/>
                          <wps:cNvSpPr/>
                          <wps:spPr bwMode="auto">
                            <a:xfrm>
                              <a:off x="1476144" y="475125"/>
                              <a:ext cx="2232248" cy="376340"/>
                            </a:xfrm>
                            <a:prstGeom prst="rect">
                              <a:avLst/>
                            </a:prstGeom>
                            <a:solidFill>
                              <a:sysClr val="window" lastClr="FFFFFF"/>
                            </a:solidFill>
                            <a:ln w="3175">
                              <a:solidFill>
                                <a:sysClr val="windowText" lastClr="000000"/>
                              </a:solidFill>
                            </a:ln>
                            <a:effectLst/>
                          </wps:spPr>
                          <wps:txbx>
                            <w:txbxContent>
                              <w:p>
                                <w:pPr>
                                  <w:pStyle w:val="afff6"/>
                                  <w:spacing w:after="0"/>
                                  <w:jc w:val="center"/>
                                </w:pPr>
                                <w:r>
                                  <w:rPr>
                                    <w:rFonts w:ascii="Calibri" w:hAnsi="Calibri" w:cs="Calibri"/>
                                    <w:color w:val="000000"/>
                                    <w:kern w:val="24"/>
                                    <w:sz w:val="16"/>
                                    <w:szCs w:val="16"/>
                                  </w:rPr>
                                  <w:t>1. Analytics Subscription with indication for Analytics T</w:t>
                                </w:r>
                                <w:r>
                                  <w:rPr>
                                    <w:rFonts w:ascii="Calibri" w:hAnsi="Calibri"/>
                                    <w:color w:val="000000"/>
                                    <w:kern w:val="24"/>
                                    <w:sz w:val="16"/>
                                    <w:szCs w:val="16"/>
                                  </w:rPr>
                                  <w:t>racing and Monitoring activation</w:t>
                                </w:r>
                              </w:p>
                            </w:txbxContent>
                          </wps:txbx>
                          <wps:bodyPr vert="horz" wrap="square" lIns="91440" tIns="45720" rIns="91440" bIns="45720" numCol="1" rtlCol="0" anchor="t" anchorCtr="0" compatLnSpc="1"/>
                        </wps:wsp>
                        <wps:wsp>
                          <wps:cNvPr id="49" name="Rectangle 42"/>
                          <wps:cNvSpPr/>
                          <wps:spPr bwMode="auto">
                            <a:xfrm>
                              <a:off x="2844297" y="1859577"/>
                              <a:ext cx="2792510" cy="216024"/>
                            </a:xfrm>
                            <a:prstGeom prst="rect">
                              <a:avLst/>
                            </a:prstGeom>
                            <a:solidFill>
                              <a:sysClr val="window" lastClr="FFFFFF"/>
                            </a:solidFill>
                            <a:ln w="3175">
                              <a:solidFill>
                                <a:sysClr val="windowText" lastClr="000000"/>
                              </a:solidFill>
                            </a:ln>
                            <a:effectLst/>
                          </wps:spPr>
                          <wps:txbx>
                            <w:txbxContent>
                              <w:p>
                                <w:pPr>
                                  <w:pStyle w:val="afff6"/>
                                  <w:spacing w:after="0"/>
                                  <w:jc w:val="center"/>
                                </w:pPr>
                                <w:r>
                                  <w:rPr>
                                    <w:rFonts w:ascii="Calibri" w:hAnsi="Calibri" w:cs="Calibri"/>
                                    <w:color w:val="000000"/>
                                    <w:kern w:val="24"/>
                                    <w:sz w:val="16"/>
                                    <w:szCs w:val="16"/>
                                  </w:rPr>
                                  <w:t>4a. Analytics ID Performance Monitoring</w:t>
                                </w:r>
                              </w:p>
                            </w:txbxContent>
                          </wps:txbx>
                          <wps:bodyPr vert="horz" wrap="square" lIns="91440" tIns="45720" rIns="91440" bIns="45720" numCol="1" rtlCol="0" anchor="t" anchorCtr="0" compatLnSpc="1"/>
                        </wps:wsp>
                        <wps:wsp>
                          <wps:cNvPr id="50" name="Straight Arrow Connector 50"/>
                          <wps:cNvCnPr/>
                          <wps:spPr bwMode="auto">
                            <a:xfrm flipH="1">
                              <a:off x="1964399" y="4427821"/>
                              <a:ext cx="1080120" cy="0"/>
                            </a:xfrm>
                            <a:prstGeom prst="straightConnector1">
                              <a:avLst/>
                            </a:prstGeom>
                            <a:noFill/>
                            <a:ln w="6350" cap="flat" cmpd="sng" algn="ctr">
                              <a:solidFill>
                                <a:sysClr val="windowText" lastClr="000000"/>
                              </a:solidFill>
                              <a:prstDash val="solid"/>
                              <a:miter lim="800000"/>
                              <a:tailEnd type="triangle"/>
                            </a:ln>
                            <a:effectLst/>
                          </wps:spPr>
                          <wps:bodyPr/>
                        </wps:wsp>
                        <wps:wsp>
                          <wps:cNvPr id="51" name="Rectangle 59"/>
                          <wps:cNvSpPr/>
                          <wps:spPr bwMode="auto">
                            <a:xfrm>
                              <a:off x="180000" y="65125"/>
                              <a:ext cx="1224136" cy="331237"/>
                            </a:xfrm>
                            <a:prstGeom prst="rect">
                              <a:avLst/>
                            </a:prstGeom>
                            <a:solidFill>
                              <a:sysClr val="window" lastClr="FFFFFF"/>
                            </a:solidFill>
                            <a:ln>
                              <a:solidFill>
                                <a:sysClr val="windowText" lastClr="000000"/>
                              </a:solidFill>
                            </a:ln>
                            <a:effectLst/>
                          </wps:spPr>
                          <wps:txbx>
                            <w:txbxContent>
                              <w:p>
                                <w:pPr>
                                  <w:pStyle w:val="afff6"/>
                                  <w:spacing w:after="0"/>
                                  <w:jc w:val="center"/>
                                </w:pPr>
                                <w:r>
                                  <w:rPr>
                                    <w:rFonts w:ascii="Arial" w:hAnsi="Arial"/>
                                    <w:color w:val="000000"/>
                                    <w:kern w:val="24"/>
                                    <w:sz w:val="18"/>
                                    <w:szCs w:val="18"/>
                                  </w:rPr>
                                  <w:t>Decision Enforcement (NF)</w:t>
                                </w:r>
                              </w:p>
                            </w:txbxContent>
                          </wps:txbx>
                          <wps:bodyPr vert="horz" wrap="square" lIns="91440" tIns="45720" rIns="91440" bIns="45720" numCol="1" rtlCol="0" anchor="t" anchorCtr="0" compatLnSpc="1"/>
                        </wps:wsp>
                        <wps:wsp>
                          <wps:cNvPr id="52" name="Straight Connector 61"/>
                          <wps:cNvCnPr>
                            <a:stCxn id="51" idx="2"/>
                          </wps:cNvCnPr>
                          <wps:spPr bwMode="auto">
                            <a:xfrm flipH="1">
                              <a:off x="781050" y="396362"/>
                              <a:ext cx="11018" cy="4242313"/>
                            </a:xfrm>
                            <a:prstGeom prst="line">
                              <a:avLst/>
                            </a:prstGeom>
                            <a:noFill/>
                            <a:ln w="6350" cap="flat" cmpd="sng" algn="ctr">
                              <a:solidFill>
                                <a:sysClr val="windowText" lastClr="000000"/>
                              </a:solidFill>
                              <a:prstDash val="solid"/>
                              <a:miter lim="800000"/>
                            </a:ln>
                            <a:effectLst/>
                          </wps:spPr>
                          <wps:bodyPr/>
                        </wps:wsp>
                        <wps:wsp>
                          <wps:cNvPr id="53" name="Rectangle 64"/>
                          <wps:cNvSpPr/>
                          <wps:spPr bwMode="auto">
                            <a:xfrm>
                              <a:off x="596247" y="1237125"/>
                              <a:ext cx="1711244" cy="334420"/>
                            </a:xfrm>
                            <a:prstGeom prst="rect">
                              <a:avLst/>
                            </a:prstGeom>
                            <a:solidFill>
                              <a:sysClr val="window" lastClr="FFFFFF"/>
                            </a:solidFill>
                            <a:ln w="9525">
                              <a:solidFill>
                                <a:sysClr val="windowText" lastClr="000000"/>
                              </a:solidFill>
                              <a:prstDash val="dash"/>
                            </a:ln>
                            <a:effectLst/>
                          </wps:spPr>
                          <wps:txbx>
                            <w:txbxContent>
                              <w:p>
                                <w:pPr>
                                  <w:pStyle w:val="afff6"/>
                                  <w:spacing w:after="0"/>
                                  <w:jc w:val="center"/>
                                </w:pPr>
                                <w:r>
                                  <w:rPr>
                                    <w:rFonts w:ascii="Calibri" w:hAnsi="Calibri" w:cs="Calibri"/>
                                    <w:color w:val="000000"/>
                                    <w:kern w:val="24"/>
                                    <w:sz w:val="16"/>
                                    <w:szCs w:val="16"/>
                                  </w:rPr>
                                  <w:t>3.</w:t>
                                </w:r>
                                <w:del w:id="6742" w:author="Rapporteur" w:date="2022-05-26T12:09:00Z">
                                  <w:r>
                                    <w:rPr>
                                      <w:rFonts w:ascii="Calibri" w:hAnsi="Calibri" w:cs="Calibri"/>
                                      <w:color w:val="000000"/>
                                      <w:kern w:val="24"/>
                                      <w:sz w:val="16"/>
                                      <w:szCs w:val="16"/>
                                    </w:rPr>
                                    <w:delText xml:space="preserve">  </w:delText>
                                  </w:r>
                                </w:del>
                                <w:r>
                                  <w:rPr>
                                    <w:rFonts w:ascii="Calibri" w:hAnsi="Calibri" w:cs="Calibri"/>
                                    <w:color w:val="000000"/>
                                    <w:kern w:val="24"/>
                                    <w:sz w:val="16"/>
                                    <w:szCs w:val="16"/>
                                  </w:rPr>
                                  <w:t xml:space="preserve"> Apply actions decided using analytics</w:t>
                                </w:r>
                              </w:p>
                            </w:txbxContent>
                          </wps:txbx>
                          <wps:bodyPr vert="horz" wrap="square" lIns="91440" tIns="45720" rIns="91440" bIns="45720" numCol="1" rtlCol="0" anchor="t" anchorCtr="0" compatLnSpc="1"/>
                        </wps:wsp>
                        <wps:wsp>
                          <wps:cNvPr id="55" name="Straight Arrow Connector 69"/>
                          <wps:cNvCnPr/>
                          <wps:spPr bwMode="auto">
                            <a:xfrm>
                              <a:off x="828072" y="2363633"/>
                              <a:ext cx="1152128" cy="0"/>
                            </a:xfrm>
                            <a:prstGeom prst="straightConnector1">
                              <a:avLst/>
                            </a:prstGeom>
                            <a:noFill/>
                            <a:ln w="9525" cap="flat" cmpd="sng" algn="ctr">
                              <a:solidFill>
                                <a:sysClr val="windowText" lastClr="000000"/>
                              </a:solidFill>
                              <a:prstDash val="dash"/>
                              <a:round/>
                              <a:headEnd type="none" w="med" len="med"/>
                              <a:tailEnd type="none" w="med" len="med"/>
                            </a:ln>
                            <a:effectLst/>
                          </wps:spPr>
                          <wps:bodyPr/>
                        </wps:wsp>
                        <wps:wsp>
                          <wps:cNvPr id="56" name="Rectangle 72"/>
                          <wps:cNvSpPr/>
                          <wps:spPr>
                            <a:xfrm>
                              <a:off x="828072" y="2358465"/>
                              <a:ext cx="2792730" cy="266700"/>
                            </a:xfrm>
                            <a:prstGeom prst="rect">
                              <a:avLst/>
                            </a:prstGeom>
                            <a:noFill/>
                          </wps:spPr>
                          <wps:txbx>
                            <w:txbxContent>
                              <w:p>
                                <w:pPr>
                                  <w:pStyle w:val="afff6"/>
                                  <w:spacing w:after="0"/>
                                </w:pPr>
                              </w:p>
                            </w:txbxContent>
                          </wps:txbx>
                          <wps:bodyPr wrap="square" rtlCol="0">
                            <a:spAutoFit/>
                          </wps:bodyPr>
                        </wps:wsp>
                        <wps:wsp>
                          <wps:cNvPr id="57" name="Rectangle 75"/>
                          <wps:cNvSpPr/>
                          <wps:spPr bwMode="auto">
                            <a:xfrm>
                              <a:off x="2556264" y="2651665"/>
                              <a:ext cx="1872208" cy="360040"/>
                            </a:xfrm>
                            <a:prstGeom prst="rect">
                              <a:avLst/>
                            </a:prstGeom>
                            <a:solidFill>
                              <a:sysClr val="window" lastClr="FFFFFF"/>
                            </a:solidFill>
                            <a:ln w="3175">
                              <a:solidFill>
                                <a:sysClr val="windowText" lastClr="000000"/>
                              </a:solidFill>
                            </a:ln>
                            <a:effectLst/>
                          </wps:spPr>
                          <wps:txbx>
                            <w:txbxContent>
                              <w:p>
                                <w:pPr>
                                  <w:pStyle w:val="afff6"/>
                                  <w:spacing w:after="0"/>
                                  <w:jc w:val="center"/>
                                </w:pPr>
                                <w:r>
                                  <w:rPr>
                                    <w:rFonts w:ascii="Calibri" w:hAnsi="Calibri" w:cs="Calibri"/>
                                    <w:color w:val="000000"/>
                                    <w:kern w:val="24"/>
                                    <w:sz w:val="16"/>
                                    <w:szCs w:val="16"/>
                                  </w:rPr>
                                  <w:t>5. Tracing of Analytics ID and Detect Analytics ID Correctness requirement</w:t>
                                </w:r>
                              </w:p>
                            </w:txbxContent>
                          </wps:txbx>
                          <wps:bodyPr vert="horz" wrap="square" lIns="91440" tIns="45720" rIns="91440" bIns="45720" numCol="1" rtlCol="0" anchor="t" anchorCtr="0" compatLnSpc="1"/>
                        </wps:wsp>
                        <wps:wsp>
                          <wps:cNvPr id="4" name="Rectangle 78"/>
                          <wps:cNvSpPr/>
                          <wps:spPr bwMode="auto">
                            <a:xfrm>
                              <a:off x="2756487" y="3587769"/>
                              <a:ext cx="1872208" cy="360040"/>
                            </a:xfrm>
                            <a:prstGeom prst="rect">
                              <a:avLst/>
                            </a:prstGeom>
                            <a:solidFill>
                              <a:sysClr val="window" lastClr="FFFFFF"/>
                            </a:solidFill>
                            <a:ln w="3175">
                              <a:solidFill>
                                <a:sysClr val="windowText" lastClr="000000"/>
                              </a:solidFill>
                            </a:ln>
                            <a:effectLst/>
                          </wps:spPr>
                          <wps:txbx>
                            <w:txbxContent>
                              <w:p>
                                <w:pPr>
                                  <w:pStyle w:val="afff6"/>
                                  <w:spacing w:after="0"/>
                                  <w:jc w:val="center"/>
                                </w:pPr>
                                <w:r>
                                  <w:rPr>
                                    <w:rFonts w:ascii="Calibri" w:hAnsi="Calibri" w:cs="Calibri"/>
                                    <w:color w:val="000000"/>
                                    <w:kern w:val="24"/>
                                    <w:sz w:val="16"/>
                                    <w:szCs w:val="16"/>
                                  </w:rPr>
                                  <w:t>6. Analytics ID Improvement Actions selection and execution</w:t>
                                </w:r>
                              </w:p>
                            </w:txbxContent>
                          </wps:txbx>
                          <wps:bodyPr vert="horz" wrap="square" lIns="91440" tIns="45720" rIns="91440" bIns="45720" numCol="1" rtlCol="0" anchor="t" anchorCtr="0" compatLnSpc="1"/>
                        </wps:wsp>
                      </wpc:wpc>
                    </a:graphicData>
                  </a:graphic>
                </wp:inline>
              </w:drawing>
            </mc:Choice>
            <mc:Fallback>
              <w:pict>
                <v:group id="画布 1" o:spid="_x0000_s1026" editas="canvas" style="width:462.85pt;height:375pt;mso-position-horizontal-relative:char;mso-position-vertical-relative:line" coordsize="58781,47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">
                  <v:shape id="_x0000_s1027" type="#_x0000_t75" style="position:absolute;width:58781;height:47625;visibility:visible;mso-wrap-style:square">
                    <v:fill o:detectmouseclick="t"/>
                    <v:path o:connecttype="none"/>
                  </v:shape>
                  <v:rect id="Rectangle 73" o:spid="_x0000_s1028" style="position:absolute;left:5400;top:16435;width:54568;height:14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" fillcolor="window" strokecolor="windowText">
                    <v:stroke dashstyle="dash"/>
                  </v:rect>
                  <v:shapetype id="_x0000_t202" coordsize="21600,21600" o:spt="202" path="m,l,21600r21600,l21600,xe">
                    <v:stroke joinstyle="miter"/>
                    <v:path gradientshapeok="t" o:connecttype="rect"/>
                  </v:shapetype>
                  <v:shape id="TextBox 74" o:spid="_x0000_s1029" type="#_x0000_t202" style="position:absolute;left:5242;top:16433;width:13614;height:26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" filled="f" stroked="f">
                    <v:textbox style="mso-fit-shape-to-text:t">
                      <w:txbxContent>
                        <w:p>
                          <w:pPr>
                            <w:pStyle w:val="afff6"/>
                            <w:spacing w:after="0"/>
                          </w:pPr>
                          <w:r>
                            <w:rPr>
                              <w:rFonts w:ascii="Calibri" w:hAnsi="Calibri"/>
                              <w:b/>
                              <w:bCs/>
                              <w:color w:val="000000"/>
                              <w:kern w:val="24"/>
                              <w:sz w:val="22"/>
                              <w:szCs w:val="22"/>
                            </w:rPr>
                            <w:t xml:space="preserve">Monitor correctness </w:t>
                          </w:r>
                        </w:p>
                      </w:txbxContent>
                    </v:textbox>
                  </v:shape>
                  <v:rect id="Rectangle 7" o:spid="_x0000_s1030" style="position:absolute;left:16043;top:32997;width:43925;height:1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" fillcolor="window" strokecolor="windowText">
                    <v:stroke dashstyle="dash"/>
                  </v:rect>
                  <v:rect id="Rectangle 9" o:spid="_x0000_s1031" style="position:absolute;left:14761;top:360;width:10081;height:3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" fillcolor="window" strokecolor="windowText">
                    <v:textbox>
                      <w:txbxContent>
                        <w:p>
                          <w:pPr>
                            <w:pStyle w:val="afff6"/>
                            <w:spacing w:after="0"/>
                            <w:jc w:val="center"/>
                          </w:pPr>
                          <w:r>
                            <w:rPr>
                              <w:rFonts w:ascii="Arial" w:hAnsi="Arial"/>
                              <w:color w:val="000000"/>
                              <w:kern w:val="24"/>
                              <w:sz w:val="18"/>
                              <w:szCs w:val="18"/>
                            </w:rPr>
                            <w:t>Analytics Consumer (NF)</w:t>
                          </w:r>
                        </w:p>
                      </w:txbxContent>
                    </v:textbox>
                  </v:rect>
                  <v:rect id="Rectangle 10" o:spid="_x0000_s1032" style="position:absolute;left:26430;top:360;width:8374;height:3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" fillcolor="window" strokecolor="windowText">
                    <v:textbox>
                      <w:txbxContent>
                        <w:p>
                          <w:pPr>
                            <w:pStyle w:val="afff6"/>
                            <w:spacing w:after="0"/>
                            <w:jc w:val="center"/>
                          </w:pPr>
                          <w:r>
                            <w:rPr>
                              <w:rFonts w:ascii="Arial" w:hAnsi="Arial"/>
                              <w:color w:val="000000"/>
                              <w:kern w:val="24"/>
                              <w:sz w:val="18"/>
                              <w:szCs w:val="18"/>
                            </w:rPr>
                            <w:t>AnLF</w:t>
                          </w:r>
                        </w:p>
                      </w:txbxContent>
                    </v:textbox>
                  </v:rect>
                  <v:rect id="Rectangle 11" o:spid="_x0000_s1033" style="position:absolute;left:37387;top:360;width:8374;height:3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" fillcolor="window" strokecolor="windowText">
                    <v:textbox>
                      <w:txbxContent>
                        <w:p>
                          <w:pPr>
                            <w:pStyle w:val="afff6"/>
                            <w:spacing w:after="0"/>
                            <w:jc w:val="center"/>
                          </w:pPr>
                          <w:r>
                            <w:rPr>
                              <w:rFonts w:ascii="Arial" w:hAnsi="Arial"/>
                              <w:color w:val="000000"/>
                              <w:kern w:val="24"/>
                              <w:sz w:val="18"/>
                              <w:szCs w:val="18"/>
                            </w:rPr>
                            <w:t>MTLF</w:t>
                          </w:r>
                        </w:p>
                      </w:txbxContent>
                    </v:textbox>
                  </v:rect>
                  <v:rect id="Rectangle 12" o:spid="_x0000_s1034" style="position:absolute;left:46749;top:360;width:12078;height:3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" fillcolor="window" strokecolor="windowText">
                    <v:textbox>
                      <w:txbxContent>
                        <w:p>
                          <w:pPr>
                            <w:pStyle w:val="afff6"/>
                            <w:spacing w:after="0"/>
                            <w:jc w:val="center"/>
                          </w:pPr>
                          <w:r>
                            <w:rPr>
                              <w:rFonts w:ascii="Arial" w:hAnsi="Arial"/>
                              <w:color w:val="000000"/>
                              <w:kern w:val="24"/>
                              <w:sz w:val="18"/>
                              <w:szCs w:val="18"/>
                            </w:rPr>
                            <w:t>Data Sources</w:t>
                          </w:r>
                        </w:p>
                      </w:txbxContent>
                    </v:textbox>
                  </v:rect>
                  <v:line id="Straight Connector 15" o:spid="_x0000_s1035" style="position:absolute;visibility:visible;mso-wrap-style:square" from="19802,3672" to="19802,46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" strokecolor="windowText" strokeweight=".5pt">
                    <v:stroke joinstyle="miter"/>
                  </v:line>
                  <v:line id="Straight Connector 16" o:spid="_x0000_s1036" style="position:absolute;visibility:visible;mso-wrap-style:square" from="30038,3775" to="30038,46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" strokecolor="windowText" strokeweight=".5pt">
                    <v:stroke joinstyle="miter"/>
                  </v:line>
                  <v:line id="Straight Connector 17" o:spid="_x0000_s1037" style="position:absolute;visibility:visible;mso-wrap-style:square" from="40947,3775" to="40947,46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" strokecolor="windowText" strokeweight=".5pt">
                    <v:stroke joinstyle="miter"/>
                  </v:line>
                  <v:line id="Straight Connector 18" o:spid="_x0000_s1038" style="position:absolute;visibility:visible;mso-wrap-style:square" from="52767,3775" to="52767,46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" strokecolor="windowText" strokeweight=".5pt">
                    <v:stroke joinstyle="miter"/>
                  </v:line>
                  <v:shapetype id="_x0000_t32" coordsize="21600,21600" o:spt="32" o:oned="t" path="m,l21600,21600e" filled="f">
                    <v:path arrowok="t" fillok="f" o:connecttype="none"/>
                    <o:lock v:ext="edit" shapetype="t"/>
                  </v:shapetype>
                  <v:shape id="Straight Arrow Connector 20" o:spid="_x0000_s1039" type="#_x0000_t32" style="position:absolute;left:19802;top:23636;width:100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" strokecolor="windowText" strokeweight=".5pt">
                    <v:stroke endarrow="block" joinstyle="miter"/>
                  </v:shape>
                  <v:rect id="Rectangle 21" o:spid="_x0000_s1040" style="position:absolute;left:14041;top:21476;width:30805;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" filled="f" stroked="f">
                    <v:textbox style="mso-fit-shape-to-text:t">
                      <w:txbxContent>
                        <w:p>
                          <w:pPr>
                            <w:pStyle w:val="afff6"/>
                            <w:spacing w:after="0"/>
                          </w:pPr>
                          <w:r>
                            <w:rPr>
                              <w:rFonts w:ascii="Calibri" w:hAnsi="Calibri" w:cs="Calibri"/>
                              <w:color w:val="000000"/>
                              <w:kern w:val="24"/>
                              <w:sz w:val="16"/>
                              <w:szCs w:val="16"/>
                            </w:rPr>
                            <w:t>4b. NF Feedback for Analytics ID Performance</w:t>
                          </w:r>
                        </w:p>
                      </w:txbxContent>
                    </v:textbox>
                  </v:rect>
                  <v:rect id="Rectangle 29" o:spid="_x0000_s1041" style="position:absolute;left:19643;top:42123;width:38787;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" filled="f" stroked="f">
                    <v:textbox style="mso-fit-shape-to-text:t">
                      <w:txbxContent>
                        <w:p>
                          <w:pPr>
                            <w:pStyle w:val="afff6"/>
                            <w:spacing w:after="0"/>
                          </w:pPr>
                          <w:r>
                            <w:rPr>
                              <w:rFonts w:ascii="Calibri" w:hAnsi="Calibri"/>
                              <w:color w:val="000000"/>
                              <w:kern w:val="24"/>
                              <w:sz w:val="16"/>
                              <w:szCs w:val="16"/>
                            </w:rPr>
                            <w:t>7. Notification on Analytics ID Status (Unstable/Stable/…)</w:t>
                          </w:r>
                        </w:p>
                      </w:txbxContent>
                    </v:textbox>
                  </v:rect>
                  <v:shape id="TextBox 32" o:spid="_x0000_s1042" type="#_x0000_t202" style="position:absolute;left:16043;top:32753;width:13843;height:26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" filled="f" stroked="f">
                    <v:textbox style="mso-fit-shape-to-text:t">
                      <w:txbxContent>
                        <w:p>
                          <w:pPr>
                            <w:pStyle w:val="afff6"/>
                            <w:spacing w:after="0"/>
                          </w:pPr>
                          <w:r>
                            <w:rPr>
                              <w:rFonts w:ascii="Calibri" w:hAnsi="Calibri"/>
                              <w:b/>
                              <w:bCs/>
                              <w:color w:val="000000"/>
                              <w:kern w:val="24"/>
                              <w:sz w:val="22"/>
                              <w:szCs w:val="22"/>
                            </w:rPr>
                            <w:t>Improve Correctness</w:t>
                          </w:r>
                        </w:p>
                      </w:txbxContent>
                    </v:textbox>
                  </v:shape>
                  <v:rect id="Rectangle 33" o:spid="_x0000_s1043" style="position:absolute;left:18361;top:9771;width:36004;height:2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" fillcolor="window" strokecolor="windowText" strokeweight=".25pt">
                    <v:textbox>
                      <w:txbxContent>
                        <w:p>
                          <w:pPr>
                            <w:pStyle w:val="afff6"/>
                            <w:spacing w:after="0"/>
                            <w:jc w:val="center"/>
                          </w:pPr>
                          <w:r>
                            <w:rPr>
                              <w:rFonts w:ascii="Calibri" w:hAnsi="Calibri" w:cs="Calibri"/>
                              <w:color w:val="000000"/>
                              <w:kern w:val="24"/>
                              <w:sz w:val="16"/>
                              <w:szCs w:val="16"/>
                            </w:rPr>
                            <w:t>2. Analytics Generation and Notification</w:t>
                          </w:r>
                        </w:p>
                      </w:txbxContent>
                    </v:textbox>
                  </v:rect>
                  <v:rect id="Rectangle 35" o:spid="_x0000_s1044" style="position:absolute;left:14761;top:4751;width:22322;height:3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" fillcolor="window" strokecolor="windowText" strokeweight=".25pt">
                    <v:textbox>
                      <w:txbxContent>
                        <w:p>
                          <w:pPr>
                            <w:pStyle w:val="afff6"/>
                            <w:spacing w:after="0"/>
                            <w:jc w:val="center"/>
                          </w:pPr>
                          <w:r>
                            <w:rPr>
                              <w:rFonts w:ascii="Calibri" w:hAnsi="Calibri" w:cs="Calibri"/>
                              <w:color w:val="000000"/>
                              <w:kern w:val="24"/>
                              <w:sz w:val="16"/>
                              <w:szCs w:val="16"/>
                            </w:rPr>
                            <w:t>1. Analytics Subscription with indication for Analytics T</w:t>
                          </w:r>
                          <w:r>
                            <w:rPr>
                              <w:rFonts w:ascii="Calibri" w:hAnsi="Calibri"/>
                              <w:color w:val="000000"/>
                              <w:kern w:val="24"/>
                              <w:sz w:val="16"/>
                              <w:szCs w:val="16"/>
                            </w:rPr>
                            <w:t>racing and Monitoring activation</w:t>
                          </w:r>
                        </w:p>
                      </w:txbxContent>
                    </v:textbox>
                  </v:rect>
                  <v:rect id="Rectangle 42" o:spid="_x0000_s1045" style="position:absolute;left:28442;top:18595;width:27926;height:2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" fillcolor="window" strokecolor="windowText" strokeweight=".25pt">
                    <v:textbox>
                      <w:txbxContent>
                        <w:p>
                          <w:pPr>
                            <w:pStyle w:val="afff6"/>
                            <w:spacing w:after="0"/>
                            <w:jc w:val="center"/>
                          </w:pPr>
                          <w:r>
                            <w:rPr>
                              <w:rFonts w:ascii="Calibri" w:hAnsi="Calibri" w:cs="Calibri"/>
                              <w:color w:val="000000"/>
                              <w:kern w:val="24"/>
                              <w:sz w:val="16"/>
                              <w:szCs w:val="16"/>
                            </w:rPr>
                            <w:t>4a. Analytics ID Performance Monitoring</w:t>
                          </w:r>
                        </w:p>
                      </w:txbxContent>
                    </v:textbox>
                  </v:rect>
                  <v:shape id="Straight Arrow Connector 50" o:spid="_x0000_s1046" type="#_x0000_t32" style="position:absolute;left:19643;top:44278;width:1080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" strokecolor="windowText" strokeweight=".5pt">
                    <v:stroke endarrow="block" joinstyle="miter"/>
                  </v:shape>
                  <v:rect id="Rectangle 59" o:spid="_x0000_s1047" style="position:absolute;left:1800;top:651;width:12241;height:3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" fillcolor="window" strokecolor="windowText">
                    <v:textbox>
                      <w:txbxContent>
                        <w:p>
                          <w:pPr>
                            <w:pStyle w:val="afff6"/>
                            <w:spacing w:after="0"/>
                            <w:jc w:val="center"/>
                          </w:pPr>
                          <w:r>
                            <w:rPr>
                              <w:rFonts w:ascii="Arial" w:hAnsi="Arial"/>
                              <w:color w:val="000000"/>
                              <w:kern w:val="24"/>
                              <w:sz w:val="18"/>
                              <w:szCs w:val="18"/>
                            </w:rPr>
                            <w:t>Decision Enforcement (NF)</w:t>
                          </w:r>
                        </w:p>
                      </w:txbxContent>
                    </v:textbox>
                  </v:rect>
                  <v:line id="Straight Connector 61" o:spid="_x0000_s1048" style="position:absolute;flip:x;visibility:visible;mso-wrap-style:square" from="7810,3963" to="7920,46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" strokecolor="windowText" strokeweight=".5pt">
                    <v:stroke joinstyle="miter"/>
                  </v:line>
                  <v:rect id="Rectangle 64" o:spid="_x0000_s1049" style="position:absolute;left:5962;top:12371;width:17112;height:33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" fillcolor="window" strokecolor="windowText">
                    <v:stroke dashstyle="dash"/>
                    <v:textbox>
                      <w:txbxContent>
                        <w:p>
                          <w:pPr>
                            <w:pStyle w:val="afff6"/>
                            <w:spacing w:after="0"/>
                            <w:jc w:val="center"/>
                          </w:pPr>
                          <w:r>
                            <w:rPr>
                              <w:rFonts w:ascii="Calibri" w:hAnsi="Calibri" w:cs="Calibri"/>
                              <w:color w:val="000000"/>
                              <w:kern w:val="24"/>
                              <w:sz w:val="16"/>
                              <w:szCs w:val="16"/>
                            </w:rPr>
                            <w:t>3.</w:t>
                          </w:r>
                          <w:del w:id="6743" w:author="Rapporteur" w:date="2022-05-26T12:09:00Z">
                            <w:r>
                              <w:rPr>
                                <w:rFonts w:ascii="Calibri" w:hAnsi="Calibri" w:cs="Calibri"/>
                                <w:color w:val="000000"/>
                                <w:kern w:val="24"/>
                                <w:sz w:val="16"/>
                                <w:szCs w:val="16"/>
                              </w:rPr>
                              <w:delText xml:space="preserve">  </w:delText>
                            </w:r>
                          </w:del>
                          <w:r>
                            <w:rPr>
                              <w:rFonts w:ascii="Calibri" w:hAnsi="Calibri" w:cs="Calibri"/>
                              <w:color w:val="000000"/>
                              <w:kern w:val="24"/>
                              <w:sz w:val="16"/>
                              <w:szCs w:val="16"/>
                            </w:rPr>
                            <w:t xml:space="preserve"> Apply actions decided using analytics</w:t>
                          </w:r>
                        </w:p>
                      </w:txbxContent>
                    </v:textbox>
                  </v:rect>
                  <v:shape id="Straight Arrow Connector 69" o:spid="_x0000_s1050" type="#_x0000_t32" style="position:absolute;left:8280;top:23636;width:115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" strokecolor="windowText">
                    <v:stroke dashstyle="dash"/>
                  </v:shape>
                  <v:rect id="Rectangle 72" o:spid="_x0000_s1051" style="position:absolute;left:8280;top:23584;width:27928;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" filled="f" stroked="f">
                    <v:textbox style="mso-fit-shape-to-text:t">
                      <w:txbxContent>
                        <w:p>
                          <w:pPr>
                            <w:pStyle w:val="afff6"/>
                            <w:spacing w:after="0"/>
                          </w:pPr>
                        </w:p>
                      </w:txbxContent>
                    </v:textbox>
                  </v:rect>
                  <v:rect id="Rectangle 75" o:spid="_x0000_s1052" style="position:absolute;left:25562;top:2651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" fillcolor="window" strokecolor="windowText" strokeweight=".25pt">
                    <v:textbox>
                      <w:txbxContent>
                        <w:p>
                          <w:pPr>
                            <w:pStyle w:val="afff6"/>
                            <w:spacing w:after="0"/>
                            <w:jc w:val="center"/>
                          </w:pPr>
                          <w:r>
                            <w:rPr>
                              <w:rFonts w:ascii="Calibri" w:hAnsi="Calibri" w:cs="Calibri"/>
                              <w:color w:val="000000"/>
                              <w:kern w:val="24"/>
                              <w:sz w:val="16"/>
                              <w:szCs w:val="16"/>
                            </w:rPr>
                            <w:t>5. Tracing of Analytics ID and Detect Analytics ID Correctness requirement</w:t>
                          </w:r>
                        </w:p>
                      </w:txbxContent>
                    </v:textbox>
                  </v:rect>
                  <v:rect id="Rectangle 78" o:spid="_x0000_s1053" style="position:absolute;left:27564;top:35877;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" fillcolor="window" strokecolor="windowText" strokeweight=".25pt">
                    <v:textbox>
                      <w:txbxContent>
                        <w:p>
                          <w:pPr>
                            <w:pStyle w:val="afff6"/>
                            <w:spacing w:after="0"/>
                            <w:jc w:val="center"/>
                          </w:pPr>
                          <w:r>
                            <w:rPr>
                              <w:rFonts w:ascii="Calibri" w:hAnsi="Calibri" w:cs="Calibri"/>
                              <w:color w:val="000000"/>
                              <w:kern w:val="24"/>
                              <w:sz w:val="16"/>
                              <w:szCs w:val="16"/>
                            </w:rPr>
                            <w:t>6. Analytics ID Improvement Actions selection and execution</w:t>
                          </w:r>
                        </w:p>
                      </w:txbxContent>
                    </v:textbox>
                  </v:rect>
                  <w10:anchorlock/>
                </v:group>
              </w:pict>
            </mc:Fallback>
          </mc:AlternateContent>
        </w:r>
      </w:ins>
    </w:p>
    <w:p>
      <w:pPr>
        <w:pStyle w:val="ad"/>
        <w:jc w:val="center"/>
        <w:rPr>
          <w:ins w:id="6744" w:author="S2-2205071" w:date="2022-05-25T15:04:00Z"/>
          <w:lang w:eastAsia="zh-CN"/>
        </w:rPr>
      </w:pPr>
      <w:bookmarkStart w:id="6745" w:name="_Toc326248711"/>
      <w:bookmarkStart w:id="6746" w:name="_Toc510604409"/>
      <w:bookmarkStart w:id="6747" w:name="_Toc97057914"/>
      <w:bookmarkStart w:id="6748" w:name="_Toc97052459"/>
      <w:bookmarkStart w:id="6749" w:name="_Toc97052787"/>
      <w:bookmarkStart w:id="6750" w:name="_Toc97057841"/>
      <w:ins w:id="6751" w:author="S2-2205071" w:date="2022-05-25T15:04:00Z">
        <w:r>
          <w:t xml:space="preserve">Figure </w:t>
        </w:r>
      </w:ins>
      <w:ins w:id="6752" w:author="Rapporteur" w:date="2022-05-25T23:34:00Z">
        <w:r>
          <w:rPr>
            <w:lang w:val="en-US"/>
          </w:rPr>
          <w:t>6.28.2-</w:t>
        </w:r>
      </w:ins>
      <w:ins w:id="6753" w:author="S2-2205071" w:date="2022-05-25T15:04:00Z">
        <w:r>
          <w:fldChar w:fldCharType="begin"/>
        </w:r>
        <w:r>
          <w:instrText xml:space="preserve"> SEQ Figure \* ARABIC </w:instrText>
        </w:r>
        <w:r>
          <w:fldChar w:fldCharType="separate"/>
        </w:r>
        <w:r>
          <w:t>1</w:t>
        </w:r>
        <w:r>
          <w:fldChar w:fldCharType="end"/>
        </w:r>
      </w:ins>
      <w:ins w:id="6754" w:author="Rapporteur" w:date="2022-05-26T02:37:00Z">
        <w:r>
          <w:rPr>
            <w:rFonts w:asciiTheme="minorEastAsia" w:eastAsiaTheme="minorEastAsia" w:hAnsiTheme="minorEastAsia" w:hint="eastAsia"/>
            <w:lang w:eastAsia="zh-CN"/>
          </w:rPr>
          <w:t>:</w:t>
        </w:r>
      </w:ins>
      <w:ins w:id="6755" w:author="S2-2205071" w:date="2022-05-25T15:04:00Z">
        <w:r>
          <w:t xml:space="preserve"> Procedure to monitor and improve the correctness of NWDAF analytics</w:t>
        </w:r>
      </w:ins>
    </w:p>
    <w:p>
      <w:pPr>
        <w:pStyle w:val="B1"/>
        <w:rPr>
          <w:ins w:id="6756" w:author="S2-2205071" w:date="2022-05-25T15:04:00Z"/>
          <w:lang w:eastAsia="en-US"/>
          <w:rPrChange w:id="6757" w:author="Rapporteur" w:date="2022-05-26T11:29:00Z">
            <w:rPr>
              <w:ins w:id="6758" w:author="S2-2205071" w:date="2022-05-25T15:04:00Z"/>
              <w:rFonts w:eastAsia="等线"/>
              <w:lang w:eastAsia="zh-CN"/>
            </w:rPr>
          </w:rPrChange>
        </w:rPr>
        <w:pPrChange w:id="6759" w:author="Rapporteur" w:date="2022-05-26T11:29:00Z">
          <w:pPr>
            <w:pStyle w:val="affff2"/>
            <w:numPr>
              <w:numId w:val="15"/>
            </w:numPr>
            <w:ind w:left="360" w:hanging="360"/>
            <w:jc w:val="both"/>
          </w:pPr>
        </w:pPrChange>
      </w:pPr>
      <w:ins w:id="6760" w:author="Rapporteur" w:date="2022-05-26T02:40:00Z">
        <w:r>
          <w:rPr>
            <w:lang w:eastAsia="en-US"/>
          </w:rPr>
          <w:t>1.</w:t>
        </w:r>
        <w:r>
          <w:rPr>
            <w:lang w:eastAsia="en-US"/>
          </w:rPr>
          <w:tab/>
        </w:r>
      </w:ins>
      <w:ins w:id="6761" w:author="S2-2205071" w:date="2022-05-25T15:04:00Z">
        <w:r>
          <w:rPr>
            <w:lang w:eastAsia="en-US"/>
            <w:rPrChange w:id="6762" w:author="Rapporteur" w:date="2022-05-26T11:29:00Z">
              <w:rPr>
                <w:rFonts w:eastAsia="等线"/>
                <w:lang w:eastAsia="zh-CN"/>
              </w:rPr>
            </w:rPrChange>
          </w:rPr>
          <w:t>The analytics consumer subscribes to t</w:t>
        </w:r>
        <w:r>
          <w:rPr>
            <w:lang w:eastAsia="en-US"/>
          </w:rPr>
          <w:t xml:space="preserve">he NWDAF service by invoking the Nnwdaf_AnalyticsSubscription_Subscribe or Nnwdaf_AnalyticsInfo_Request service operation and provides an indication </w:t>
        </w:r>
        <w:r>
          <w:rPr>
            <w:lang w:eastAsia="en-US"/>
            <w:rPrChange w:id="6763" w:author="Rapporteur" w:date="2022-05-26T11:29:00Z">
              <w:rPr>
                <w:bCs/>
                <w:lang w:eastAsia="zh-CN"/>
              </w:rPr>
            </w:rPrChange>
          </w:rPr>
          <w:t xml:space="preserve">that the tracing of an analytics ID needs to be started, optionally together with information about the </w:t>
        </w:r>
        <w:bookmarkStart w:id="6764" w:name="OLE_LINK89"/>
        <w:bookmarkStart w:id="6765" w:name="OLE_LINK90"/>
        <w:r>
          <w:rPr>
            <w:lang w:eastAsia="en-US"/>
            <w:rPrChange w:id="6766" w:author="Rapporteur" w:date="2022-05-26T11:29:00Z">
              <w:rPr>
                <w:bCs/>
                <w:lang w:eastAsia="zh-CN"/>
              </w:rPr>
            </w:rPrChange>
          </w:rPr>
          <w:t>criteria of the correctness of the analytics ID</w:t>
        </w:r>
        <w:bookmarkEnd w:id="6764"/>
        <w:bookmarkEnd w:id="6765"/>
        <w:r>
          <w:rPr>
            <w:lang w:eastAsia="en-US"/>
            <w:rPrChange w:id="6767" w:author="Rapporteur" w:date="2022-05-26T11:29:00Z">
              <w:rPr>
                <w:bCs/>
                <w:lang w:eastAsia="zh-CN"/>
              </w:rPr>
            </w:rPrChange>
          </w:rPr>
          <w:t xml:space="preserve"> consumed by the analytics consumer. The NWDAF may indicate the </w:t>
        </w:r>
        <w:r>
          <w:rPr>
            <w:lang w:eastAsia="en-US"/>
            <w:rPrChange w:id="6768" w:author="Rapporteur" w:date="2022-05-26T11:29:00Z">
              <w:rPr>
                <w:rFonts w:eastAsia="等线"/>
                <w:lang w:eastAsia="zh-CN"/>
              </w:rPr>
            </w:rPrChange>
          </w:rPr>
          <w:t xml:space="preserve">analytics consumer or Decision Enforcement NF (via </w:t>
        </w:r>
        <w:r>
          <w:rPr>
            <w:lang w:eastAsia="en-US"/>
            <w:rPrChange w:id="6769" w:author="Rapporteur" w:date="2022-05-26T11:29:00Z">
              <w:rPr>
                <w:bCs/>
                <w:lang w:eastAsia="zh-CN"/>
              </w:rPr>
            </w:rPrChange>
          </w:rPr>
          <w:t xml:space="preserve">the </w:t>
        </w:r>
        <w:r>
          <w:rPr>
            <w:lang w:eastAsia="en-US"/>
            <w:rPrChange w:id="6770" w:author="Rapporteur" w:date="2022-05-26T11:29:00Z">
              <w:rPr>
                <w:rFonts w:eastAsia="等线"/>
                <w:lang w:eastAsia="zh-CN"/>
              </w:rPr>
            </w:rPrChange>
          </w:rPr>
          <w:t>analytics consumer) to provide feedback to the NWDAF (AnLF) about the performance information of the corresponding analytics ID in the response message.</w:t>
        </w:r>
      </w:ins>
    </w:p>
    <w:p>
      <w:pPr>
        <w:pStyle w:val="B1"/>
        <w:rPr>
          <w:ins w:id="6771" w:author="S2-2205071" w:date="2022-05-25T15:04:00Z"/>
          <w:lang w:eastAsia="en-US"/>
          <w:rPrChange w:id="6772" w:author="Rapporteur" w:date="2022-05-26T11:29:00Z">
            <w:rPr>
              <w:ins w:id="6773" w:author="S2-2205071" w:date="2022-05-25T15:04:00Z"/>
              <w:rFonts w:eastAsia="等线"/>
              <w:lang w:eastAsia="zh-CN"/>
            </w:rPr>
          </w:rPrChange>
        </w:rPr>
        <w:pPrChange w:id="6774" w:author="Rapporteur" w:date="2022-05-26T11:29:00Z">
          <w:pPr>
            <w:pStyle w:val="affff2"/>
            <w:numPr>
              <w:numId w:val="15"/>
            </w:numPr>
            <w:ind w:left="360" w:hanging="360"/>
            <w:jc w:val="both"/>
          </w:pPr>
        </w:pPrChange>
      </w:pPr>
      <w:ins w:id="6775" w:author="Rapporteur" w:date="2022-05-26T02:40:00Z">
        <w:r>
          <w:rPr>
            <w:lang w:eastAsia="en-US"/>
          </w:rPr>
          <w:t>2.</w:t>
        </w:r>
        <w:r>
          <w:rPr>
            <w:lang w:eastAsia="en-US"/>
          </w:rPr>
          <w:tab/>
        </w:r>
      </w:ins>
      <w:ins w:id="6776" w:author="S2-2205071" w:date="2022-05-25T15:04:00Z">
        <w:r>
          <w:rPr>
            <w:lang w:eastAsia="en-US"/>
            <w:rPrChange w:id="6777" w:author="Rapporteur" w:date="2022-05-26T11:29:00Z">
              <w:rPr>
                <w:rFonts w:eastAsia="等线"/>
                <w:lang w:eastAsia="zh-CN"/>
              </w:rPr>
            </w:rPrChange>
          </w:rPr>
          <w:t xml:space="preserve">The NWDAF (AnLF), generates the analytics output, according to the requested analytics ID and provides the notifications to analytics consumer, </w:t>
        </w:r>
        <w:r>
          <w:rPr>
            <w:lang w:eastAsia="en-US"/>
          </w:rPr>
          <w:t>by invoking Nnwdaf_AnalyticsSubscription_Notify or Nnwdaf_AnalyticsSubscription_Notify service operation (as presented in section 6.1, TS 23.288</w:t>
        </w:r>
      </w:ins>
      <w:ins w:id="6778" w:author="Rapporteur" w:date="2022-05-26T01:48:00Z">
        <w:r>
          <w:rPr>
            <w:lang w:eastAsia="en-US"/>
          </w:rPr>
          <w:t xml:space="preserve"> [5]</w:t>
        </w:r>
      </w:ins>
      <w:ins w:id="6779" w:author="S2-2205071" w:date="2022-05-25T15:04:00Z">
        <w:r>
          <w:rPr>
            <w:lang w:eastAsia="en-US"/>
          </w:rPr>
          <w:t>)</w:t>
        </w:r>
      </w:ins>
    </w:p>
    <w:p>
      <w:pPr>
        <w:pStyle w:val="B1"/>
        <w:rPr>
          <w:ins w:id="6780" w:author="S2-2205071" w:date="2022-05-25T15:04:00Z"/>
          <w:lang w:eastAsia="en-US"/>
          <w:rPrChange w:id="6781" w:author="Rapporteur" w:date="2022-05-26T11:29:00Z">
            <w:rPr>
              <w:ins w:id="6782" w:author="S2-2205071" w:date="2022-05-25T15:04:00Z"/>
              <w:rFonts w:eastAsia="等线"/>
              <w:lang w:eastAsia="zh-CN"/>
            </w:rPr>
          </w:rPrChange>
        </w:rPr>
        <w:pPrChange w:id="6783" w:author="Rapporteur" w:date="2022-05-26T11:29:00Z">
          <w:pPr>
            <w:pStyle w:val="affff2"/>
            <w:numPr>
              <w:numId w:val="15"/>
            </w:numPr>
            <w:ind w:left="360" w:hanging="360"/>
            <w:jc w:val="both"/>
          </w:pPr>
        </w:pPrChange>
      </w:pPr>
      <w:ins w:id="6784" w:author="Rapporteur" w:date="2022-05-26T02:40:00Z">
        <w:r>
          <w:rPr>
            <w:lang w:eastAsia="en-US"/>
          </w:rPr>
          <w:t>3.</w:t>
        </w:r>
        <w:r>
          <w:rPr>
            <w:lang w:eastAsia="en-US"/>
          </w:rPr>
          <w:tab/>
        </w:r>
      </w:ins>
      <w:ins w:id="6785" w:author="S2-2205071" w:date="2022-05-25T15:04:00Z">
        <w:r>
          <w:rPr>
            <w:lang w:eastAsia="en-US"/>
            <w:rPrChange w:id="6786" w:author="Rapporteur" w:date="2022-05-26T11:29:00Z">
              <w:rPr>
                <w:rFonts w:eastAsia="等线"/>
                <w:lang w:eastAsia="zh-CN"/>
              </w:rPr>
            </w:rPrChange>
          </w:rPr>
          <w:t>The analytics consumer (NF) may use the received analytics outputs to make decisions that can be applied (or executed) either directly by the same NF (i.e., the analytics consumer) or the analytics consumer (NF) may use the received analytics outputs to make decisions that can be applied by another NF (i.e., Decision Enforcement NF) e.g. when the analytics consumer is PCF.</w:t>
        </w:r>
      </w:ins>
    </w:p>
    <w:p>
      <w:pPr>
        <w:pStyle w:val="B1"/>
        <w:rPr>
          <w:ins w:id="6787" w:author="S2-2205071" w:date="2022-05-25T15:04:00Z"/>
          <w:lang w:eastAsia="en-US"/>
          <w:rPrChange w:id="6788" w:author="Rapporteur" w:date="2022-05-26T11:29:00Z">
            <w:rPr>
              <w:ins w:id="6789" w:author="S2-2205071" w:date="2022-05-25T15:04:00Z"/>
              <w:rFonts w:eastAsia="等线"/>
              <w:lang w:eastAsia="zh-CN"/>
            </w:rPr>
          </w:rPrChange>
        </w:rPr>
        <w:pPrChange w:id="6790" w:author="Rapporteur" w:date="2022-05-26T11:29:00Z">
          <w:pPr>
            <w:pStyle w:val="affff2"/>
            <w:numPr>
              <w:numId w:val="15"/>
            </w:numPr>
            <w:ind w:left="360" w:hanging="360"/>
            <w:jc w:val="both"/>
          </w:pPr>
        </w:pPrChange>
      </w:pPr>
      <w:ins w:id="6791" w:author="Rapporteur" w:date="2022-05-26T02:40:00Z">
        <w:r>
          <w:rPr>
            <w:lang w:eastAsia="en-US"/>
          </w:rPr>
          <w:t>4.</w:t>
        </w:r>
        <w:r>
          <w:rPr>
            <w:lang w:eastAsia="en-US"/>
          </w:rPr>
          <w:tab/>
        </w:r>
      </w:ins>
      <w:ins w:id="6792" w:author="S2-2205071" w:date="2022-05-25T15:04:00Z">
        <w:r>
          <w:rPr>
            <w:lang w:eastAsia="en-US"/>
            <w:rPrChange w:id="6793" w:author="Rapporteur" w:date="2022-05-26T11:29:00Z">
              <w:rPr>
                <w:rFonts w:eastAsia="等线"/>
                <w:lang w:eastAsia="zh-CN"/>
              </w:rPr>
            </w:rPrChange>
          </w:rPr>
          <w:t>In the case that the monitoring of the correctness of an analytics ID has been initiated then performance information of the corresponding analytics ID are calculated within the NWDAF and/or with the support of involved NFs.</w:t>
        </w:r>
      </w:ins>
    </w:p>
    <w:p>
      <w:pPr>
        <w:pStyle w:val="B1"/>
        <w:rPr>
          <w:ins w:id="6794" w:author="S2-2205071" w:date="2022-05-25T15:04:00Z"/>
          <w:lang w:eastAsia="en-US"/>
          <w:rPrChange w:id="6795" w:author="Rapporteur" w:date="2022-05-26T11:29:00Z">
            <w:rPr>
              <w:ins w:id="6796" w:author="S2-2205071" w:date="2022-05-25T15:04:00Z"/>
              <w:color w:val="FF0000"/>
              <w:lang w:eastAsia="zh-CN"/>
            </w:rPr>
          </w:rPrChange>
        </w:rPr>
        <w:pPrChange w:id="6797" w:author="Rapporteur" w:date="2022-05-26T11:29:00Z">
          <w:pPr>
            <w:pStyle w:val="affff2"/>
            <w:ind w:left="360"/>
            <w:jc w:val="both"/>
          </w:pPr>
        </w:pPrChange>
      </w:pPr>
      <w:ins w:id="6798" w:author="S2-2205071" w:date="2022-05-25T15:04:00Z">
        <w:r>
          <w:rPr>
            <w:lang w:eastAsia="en-US"/>
            <w:rPrChange w:id="6799" w:author="Rapporteur" w:date="2022-05-26T11:29:00Z">
              <w:rPr>
                <w:rFonts w:eastAsia="等线"/>
                <w:lang w:eastAsia="zh-CN"/>
              </w:rPr>
            </w:rPrChange>
          </w:rPr>
          <w:t>4a.</w:t>
        </w:r>
        <w:del w:id="6800" w:author="Rapporteur" w:date="2022-05-26T02:40:00Z">
          <w:r>
            <w:rPr>
              <w:lang w:eastAsia="en-US"/>
              <w:rPrChange w:id="6801" w:author="Rapporteur" w:date="2022-05-26T11:29:00Z">
                <w:rPr>
                  <w:rFonts w:eastAsia="等线"/>
                  <w:lang w:eastAsia="zh-CN"/>
                </w:rPr>
              </w:rPrChange>
            </w:rPr>
            <w:delText xml:space="preserve"> </w:delText>
          </w:r>
        </w:del>
      </w:ins>
      <w:ins w:id="6802" w:author="Rapporteur" w:date="2022-05-26T02:40:00Z">
        <w:r>
          <w:rPr>
            <w:lang w:eastAsia="en-US"/>
          </w:rPr>
          <w:tab/>
        </w:r>
      </w:ins>
      <w:ins w:id="6803" w:author="S2-2205071" w:date="2022-05-25T15:04:00Z">
        <w:r>
          <w:rPr>
            <w:lang w:eastAsia="en-US"/>
            <w:rPrChange w:id="6804" w:author="Rapporteur" w:date="2022-05-26T11:29:00Z">
              <w:rPr>
                <w:rFonts w:eastAsia="等线"/>
                <w:lang w:eastAsia="zh-CN"/>
              </w:rPr>
            </w:rPrChange>
          </w:rPr>
          <w:t xml:space="preserve">The NWDAF can calculate performance information of the analytics ID by </w:t>
        </w:r>
        <w:r>
          <w:rPr>
            <w:lang w:eastAsia="en-US"/>
            <w:rPrChange w:id="6805" w:author="Rapporteur" w:date="2022-05-26T11:29:00Z">
              <w:rPr>
                <w:rFonts w:eastAsia="等线"/>
                <w:color w:val="000000"/>
                <w:lang w:eastAsia="zh-CN"/>
              </w:rPr>
            </w:rPrChange>
          </w:rPr>
          <w:t xml:space="preserve">deriving </w:t>
        </w:r>
        <w:r>
          <w:rPr>
            <w:lang w:eastAsia="en-US"/>
            <w:rPrChange w:id="6806" w:author="Rapporteur" w:date="2022-05-26T11:29:00Z">
              <w:rPr>
                <w:bCs/>
                <w:color w:val="000000"/>
                <w:lang w:eastAsia="zh-CN"/>
              </w:rPr>
            </w:rPrChange>
          </w:rPr>
          <w:t xml:space="preserve">statistics of </w:t>
        </w:r>
        <w:r>
          <w:rPr>
            <w:lang w:eastAsia="en-US"/>
          </w:rPr>
          <w:t xml:space="preserve">same (i.e. predicted) analytics ID and/or statistics of (one or more other) analytics ID that reflect the effects of the action taken by the NF based on the predicted outputs according to the criteria of the correctness of the analytics ID. The NWDAF collects data from </w:t>
        </w:r>
        <w:r>
          <w:rPr>
            <w:lang w:eastAsia="en-US"/>
            <w:rPrChange w:id="6807" w:author="Rapporteur" w:date="2022-05-26T11:29:00Z">
              <w:rPr>
                <w:rFonts w:eastAsia="等线"/>
                <w:lang w:eastAsia="zh-CN"/>
              </w:rPr>
            </w:rPrChange>
          </w:rPr>
          <w:t xml:space="preserve">the analytics consumer (NF) and/or </w:t>
        </w:r>
        <w:r>
          <w:rPr>
            <w:lang w:eastAsia="en-US"/>
          </w:rPr>
          <w:t xml:space="preserve">the </w:t>
        </w:r>
        <w:r>
          <w:rPr>
            <w:lang w:eastAsia="en-US"/>
            <w:rPrChange w:id="6808" w:author="Rapporteur" w:date="2022-05-26T11:29:00Z">
              <w:rPr>
                <w:rFonts w:eastAsia="等线"/>
                <w:lang w:eastAsia="zh-CN"/>
              </w:rPr>
            </w:rPrChange>
          </w:rPr>
          <w:t>Decision Enforcement NF to generate the output of the tracing Analytics ID.</w:t>
        </w:r>
        <w:del w:id="6809" w:author="Rapporteur" w:date="2022-05-26T11:29:00Z">
          <w:r>
            <w:rPr>
              <w:lang w:eastAsia="en-US"/>
              <w:rPrChange w:id="6810" w:author="Rapporteur" w:date="2022-05-26T11:29:00Z">
                <w:rPr>
                  <w:rFonts w:eastAsia="等线"/>
                  <w:lang w:eastAsia="zh-CN"/>
                </w:rPr>
              </w:rPrChange>
            </w:rPr>
            <w:delText xml:space="preserve"> </w:delText>
          </w:r>
        </w:del>
      </w:ins>
    </w:p>
    <w:p>
      <w:pPr>
        <w:pStyle w:val="B1"/>
        <w:rPr>
          <w:ins w:id="6811" w:author="S2-2205071" w:date="2022-05-25T15:04:00Z"/>
          <w:lang w:eastAsia="en-US"/>
          <w:rPrChange w:id="6812" w:author="Rapporteur" w:date="2022-05-26T11:29:00Z">
            <w:rPr>
              <w:ins w:id="6813" w:author="S2-2205071" w:date="2022-05-25T15:04:00Z"/>
              <w:lang w:val="en-US" w:eastAsia="zh-CN"/>
            </w:rPr>
          </w:rPrChange>
        </w:rPr>
        <w:pPrChange w:id="6814" w:author="Rapporteur" w:date="2022-05-26T11:29:00Z">
          <w:pPr>
            <w:pStyle w:val="affff2"/>
            <w:ind w:left="360"/>
            <w:jc w:val="both"/>
          </w:pPr>
        </w:pPrChange>
      </w:pPr>
      <w:ins w:id="6815" w:author="S2-2205071" w:date="2022-05-25T15:04:00Z">
        <w:r>
          <w:rPr>
            <w:lang w:eastAsia="en-US"/>
            <w:rPrChange w:id="6816" w:author="Rapporteur" w:date="2022-05-26T11:29:00Z">
              <w:rPr>
                <w:rFonts w:eastAsia="等线"/>
                <w:lang w:eastAsia="zh-CN"/>
              </w:rPr>
            </w:rPrChange>
          </w:rPr>
          <w:lastRenderedPageBreak/>
          <w:t>4b.</w:t>
        </w:r>
        <w:del w:id="6817" w:author="Rapporteur" w:date="2022-05-26T02:40:00Z">
          <w:r>
            <w:rPr>
              <w:lang w:eastAsia="en-US"/>
              <w:rPrChange w:id="6818" w:author="Rapporteur" w:date="2022-05-26T11:29:00Z">
                <w:rPr>
                  <w:rFonts w:eastAsia="等线"/>
                  <w:lang w:eastAsia="zh-CN"/>
                </w:rPr>
              </w:rPrChange>
            </w:rPr>
            <w:delText xml:space="preserve"> </w:delText>
          </w:r>
        </w:del>
      </w:ins>
      <w:ins w:id="6819" w:author="Rapporteur" w:date="2022-05-26T02:40:00Z">
        <w:r>
          <w:rPr>
            <w:lang w:eastAsia="en-US"/>
          </w:rPr>
          <w:tab/>
        </w:r>
      </w:ins>
      <w:ins w:id="6820" w:author="S2-2205071" w:date="2022-05-25T15:04:00Z">
        <w:r>
          <w:rPr>
            <w:lang w:eastAsia="en-US"/>
            <w:rPrChange w:id="6821" w:author="Rapporteur" w:date="2022-05-26T11:29:00Z">
              <w:rPr>
                <w:rFonts w:eastAsia="等线"/>
                <w:lang w:eastAsia="zh-CN"/>
              </w:rPr>
            </w:rPrChange>
          </w:rPr>
          <w:t xml:space="preserve">The analytics consumer (NF) can provide the feedback to the NWDAF (AnLF) about the performance information of the corresponding analytics ID, optionally by receiving information by a Decision Enforcement NF (if involved). The analytics consumer NF or the Decision Enforcement NF, can provide feedback of </w:t>
        </w:r>
        <w:r>
          <w:rPr>
            <w:lang w:eastAsia="en-US"/>
            <w:rPrChange w:id="6822" w:author="Rapporteur" w:date="2022-05-26T11:29:00Z">
              <w:rPr>
                <w:lang w:val="en-US" w:eastAsia="zh-CN"/>
              </w:rPr>
            </w:rPrChange>
          </w:rPr>
          <w:t xml:space="preserve">the execution result (e.g. based on </w:t>
        </w:r>
        <w:r>
          <w:rPr>
            <w:lang w:eastAsia="en-US"/>
            <w:rPrChange w:id="6823" w:author="Rapporteur" w:date="2022-05-26T11:29:00Z">
              <w:rPr>
                <w:color w:val="000000"/>
                <w:lang w:val="en-US" w:eastAsia="zh-CN"/>
              </w:rPr>
            </w:rPrChange>
          </w:rPr>
          <w:t xml:space="preserve">changes </w:t>
        </w:r>
        <w:r>
          <w:rPr>
            <w:lang w:eastAsia="en-US"/>
          </w:rPr>
          <w:t>of relevant KPIs of the NF</w:t>
        </w:r>
        <w:r>
          <w:rPr>
            <w:lang w:eastAsia="en-US"/>
            <w:rPrChange w:id="6824" w:author="Rapporteur" w:date="2022-05-26T11:29:00Z">
              <w:rPr>
                <w:lang w:val="en-US" w:eastAsia="zh-CN"/>
              </w:rPr>
            </w:rPrChange>
          </w:rPr>
          <w:t>) of a decided action based on the effect of the predicted analytics ID.</w:t>
        </w:r>
      </w:ins>
    </w:p>
    <w:p>
      <w:pPr>
        <w:pStyle w:val="EditorsNote"/>
        <w:rPr>
          <w:ins w:id="6825" w:author="S2-2205071" w:date="2022-05-25T15:04:00Z"/>
          <w:lang w:eastAsia="zh-CN"/>
        </w:rPr>
      </w:pPr>
      <w:bookmarkStart w:id="6826" w:name="_Hlk103784823"/>
      <w:ins w:id="6827" w:author="S2-2205071" w:date="2022-05-25T15:04:00Z">
        <w:r>
          <w:rPr>
            <w:lang w:eastAsia="zh-CN"/>
          </w:rPr>
          <w:t>Editor</w:t>
        </w:r>
      </w:ins>
      <w:ins w:id="6828" w:author="Rapporteur" w:date="2022-05-26T01:03:00Z">
        <w:r>
          <w:rPr>
            <w:lang w:eastAsia="zh-CN"/>
          </w:rPr>
          <w:t>'</w:t>
        </w:r>
      </w:ins>
      <w:ins w:id="6829" w:author="S2-2205071" w:date="2022-05-25T15:04:00Z">
        <w:del w:id="6830" w:author="Rapporteur" w:date="2022-05-26T01:03:00Z">
          <w:r>
            <w:rPr>
              <w:lang w:eastAsia="zh-CN"/>
            </w:rPr>
            <w:delText>’</w:delText>
          </w:r>
        </w:del>
        <w:r>
          <w:rPr>
            <w:lang w:eastAsia="zh-CN"/>
          </w:rPr>
          <w:t>s note:</w:t>
        </w:r>
        <w:r>
          <w:rPr>
            <w:lang w:eastAsia="zh-CN"/>
          </w:rPr>
          <w:tab/>
          <w:t>The feedback details are FFS.</w:t>
        </w:r>
      </w:ins>
    </w:p>
    <w:bookmarkEnd w:id="6826"/>
    <w:p>
      <w:pPr>
        <w:pStyle w:val="B1"/>
        <w:rPr>
          <w:ins w:id="6831" w:author="S2-2205071" w:date="2022-05-25T15:04:00Z"/>
          <w:lang w:eastAsia="en-US"/>
          <w:rPrChange w:id="6832" w:author="Rapporteur" w:date="2022-05-26T11:30:00Z">
            <w:rPr>
              <w:ins w:id="6833" w:author="S2-2205071" w:date="2022-05-25T15:04:00Z"/>
              <w:lang w:val="en-US" w:eastAsia="zh-CN"/>
            </w:rPr>
          </w:rPrChange>
        </w:rPr>
        <w:pPrChange w:id="6834" w:author="Rapporteur" w:date="2022-05-26T11:30:00Z">
          <w:pPr>
            <w:pStyle w:val="affff2"/>
            <w:numPr>
              <w:numId w:val="15"/>
            </w:numPr>
            <w:ind w:left="360" w:hanging="360"/>
            <w:jc w:val="both"/>
          </w:pPr>
        </w:pPrChange>
      </w:pPr>
      <w:ins w:id="6835" w:author="Rapporteur" w:date="2022-05-26T02:41:00Z">
        <w:r>
          <w:rPr>
            <w:lang w:eastAsia="en-US"/>
          </w:rPr>
          <w:t>5.</w:t>
        </w:r>
        <w:r>
          <w:rPr>
            <w:lang w:eastAsia="en-US"/>
          </w:rPr>
          <w:tab/>
        </w:r>
      </w:ins>
      <w:ins w:id="6836" w:author="S2-2205071" w:date="2022-05-25T15:04:00Z">
        <w:r>
          <w:rPr>
            <w:lang w:eastAsia="en-US"/>
            <w:rPrChange w:id="6837" w:author="Rapporteur" w:date="2022-05-26T11:30:00Z">
              <w:rPr>
                <w:rFonts w:eastAsia="等线"/>
                <w:lang w:eastAsia="zh-CN"/>
              </w:rPr>
            </w:rPrChange>
          </w:rPr>
          <w:t xml:space="preserve">The NWDAF (AnLF) </w:t>
        </w:r>
        <w:r>
          <w:rPr>
            <w:lang w:eastAsia="en-US"/>
            <w:rPrChange w:id="6838" w:author="Rapporteur" w:date="2022-05-26T11:30:00Z">
              <w:rPr>
                <w:bCs/>
                <w:lang w:eastAsia="zh-CN"/>
              </w:rPr>
            </w:rPrChange>
          </w:rPr>
          <w:t xml:space="preserve">detects whether there is need for improvement of an Analytics ID, which is leading to unstable network status. By comparing monitored </w:t>
        </w:r>
        <w:r>
          <w:rPr>
            <w:lang w:eastAsia="en-US"/>
            <w:rPrChange w:id="6839" w:author="Rapporteur" w:date="2022-05-26T11:30:00Z">
              <w:rPr>
                <w:rFonts w:eastAsia="等线"/>
                <w:lang w:eastAsia="zh-CN"/>
              </w:rPr>
            </w:rPrChange>
          </w:rPr>
          <w:t>analytics ID performance information with th</w:t>
        </w:r>
        <w:r>
          <w:rPr>
            <w:lang w:eastAsia="en-US"/>
            <w:rPrChange w:id="6840" w:author="Rapporteur" w:date="2022-05-26T11:30:00Z">
              <w:rPr>
                <w:bCs/>
                <w:lang w:eastAsia="zh-CN"/>
              </w:rPr>
            </w:rPrChange>
          </w:rPr>
          <w:t xml:space="preserve">e criteria of the correctness of an analytics ID (i.e., that have been provided by the analytics consumer or set in the NWDAF), the NWDAF calculate the </w:t>
        </w:r>
        <w:bookmarkStart w:id="6841" w:name="OLE_LINK91"/>
        <w:r>
          <w:rPr>
            <w:lang w:eastAsia="en-US"/>
            <w:rPrChange w:id="6842" w:author="Rapporteur" w:date="2022-05-26T11:30:00Z">
              <w:rPr>
                <w:bCs/>
                <w:lang w:eastAsia="zh-CN"/>
              </w:rPr>
            </w:rPrChange>
          </w:rPr>
          <w:t>Analytics ID grade information</w:t>
        </w:r>
        <w:bookmarkEnd w:id="6841"/>
        <w:r>
          <w:rPr>
            <w:lang w:eastAsia="en-US"/>
            <w:rPrChange w:id="6843" w:author="Rapporteur" w:date="2022-05-26T11:30:00Z">
              <w:rPr>
                <w:bCs/>
                <w:lang w:eastAsia="zh-CN"/>
              </w:rPr>
            </w:rPrChange>
          </w:rPr>
          <w:t>. The NWDAF will decide whether the correction is needed according to the Analytics ID grade information. The unstable Analytics ID information already known are also taken into account.</w:t>
        </w:r>
      </w:ins>
    </w:p>
    <w:p>
      <w:pPr>
        <w:pStyle w:val="B1"/>
        <w:ind w:firstLine="0"/>
        <w:rPr>
          <w:ins w:id="6844" w:author="S2-2205071" w:date="2022-05-25T15:04:00Z"/>
          <w:lang w:eastAsia="en-US"/>
          <w:rPrChange w:id="6845" w:author="Rapporteur" w:date="2022-05-26T11:30:00Z">
            <w:rPr>
              <w:ins w:id="6846" w:author="S2-2205071" w:date="2022-05-25T15:04:00Z"/>
              <w:bCs/>
              <w:lang w:eastAsia="zh-CN"/>
            </w:rPr>
          </w:rPrChange>
        </w:rPr>
        <w:pPrChange w:id="6847" w:author="Rapporteur" w:date="2022-05-26T11:30:00Z">
          <w:pPr>
            <w:pStyle w:val="affff2"/>
            <w:ind w:left="360"/>
            <w:jc w:val="both"/>
          </w:pPr>
        </w:pPrChange>
      </w:pPr>
      <w:ins w:id="6848" w:author="S2-2205071" w:date="2022-05-25T15:04:00Z">
        <w:r>
          <w:rPr>
            <w:lang w:eastAsia="en-US"/>
            <w:rPrChange w:id="6849" w:author="Rapporteur" w:date="2022-05-26T11:30:00Z">
              <w:rPr>
                <w:bCs/>
                <w:lang w:eastAsia="zh-CN"/>
              </w:rPr>
            </w:rPrChange>
          </w:rPr>
          <w:t>The NWDAF (AnLF) can also associate information about the quality of usage of the analytics ID, and the configuration at inference and/or training over time for an analytics ID, via a tracing function included in the NWDAF (AnLF). The NWDAF (AnLF) can keep information about last known stable network states, which is a network state at a given point in time when using a given analytics with the most appropriated configuration. The above can facilitate the decision making of the improvement process.</w:t>
        </w:r>
      </w:ins>
    </w:p>
    <w:p>
      <w:pPr>
        <w:pStyle w:val="EditorsNote"/>
        <w:rPr>
          <w:ins w:id="6850" w:author="S2-2205071" w:date="2022-05-25T15:04:00Z"/>
          <w:lang w:val="en-US" w:eastAsia="zh-CN"/>
        </w:rPr>
      </w:pPr>
      <w:bookmarkStart w:id="6851" w:name="_Hlk103784832"/>
      <w:ins w:id="6852" w:author="S2-2205071" w:date="2022-05-25T15:04:00Z">
        <w:r>
          <w:rPr>
            <w:lang w:val="en-US" w:eastAsia="zh-CN"/>
          </w:rPr>
          <w:t>Editor</w:t>
        </w:r>
      </w:ins>
      <w:ins w:id="6853" w:author="Rapporteur" w:date="2022-05-26T01:03:00Z">
        <w:r>
          <w:rPr>
            <w:lang w:val="en-US" w:eastAsia="zh-CN"/>
          </w:rPr>
          <w:t>'</w:t>
        </w:r>
      </w:ins>
      <w:ins w:id="6854" w:author="S2-2205071" w:date="2022-05-25T15:04:00Z">
        <w:del w:id="6855" w:author="Rapporteur" w:date="2022-05-26T01:03:00Z">
          <w:r>
            <w:rPr>
              <w:lang w:val="en-US" w:eastAsia="zh-CN"/>
            </w:rPr>
            <w:delText>’</w:delText>
          </w:r>
        </w:del>
        <w:r>
          <w:rPr>
            <w:lang w:val="en-US" w:eastAsia="zh-CN"/>
          </w:rPr>
          <w:t>s note:</w:t>
        </w:r>
        <w:r>
          <w:rPr>
            <w:lang w:val="en-US" w:eastAsia="zh-CN"/>
          </w:rPr>
          <w:tab/>
          <w:t>It is FFS what network information or status NWDAF is tracing and how?</w:t>
        </w:r>
      </w:ins>
    </w:p>
    <w:bookmarkEnd w:id="6851"/>
    <w:p>
      <w:pPr>
        <w:pStyle w:val="B1"/>
        <w:rPr>
          <w:ins w:id="6856" w:author="S2-2205071" w:date="2022-05-25T15:04:00Z"/>
          <w:lang w:eastAsia="en-US"/>
          <w:rPrChange w:id="6857" w:author="Rapporteur" w:date="2022-05-26T11:30:00Z">
            <w:rPr>
              <w:ins w:id="6858" w:author="S2-2205071" w:date="2022-05-25T15:04:00Z"/>
              <w:bCs/>
              <w:lang w:eastAsia="zh-CN"/>
            </w:rPr>
          </w:rPrChange>
        </w:rPr>
        <w:pPrChange w:id="6859" w:author="Rapporteur" w:date="2022-05-26T11:30:00Z">
          <w:pPr>
            <w:pStyle w:val="affff2"/>
            <w:numPr>
              <w:numId w:val="15"/>
            </w:numPr>
            <w:ind w:left="360" w:hanging="360"/>
            <w:jc w:val="both"/>
          </w:pPr>
        </w:pPrChange>
      </w:pPr>
      <w:ins w:id="6860" w:author="Rapporteur" w:date="2022-05-26T02:41:00Z">
        <w:r>
          <w:rPr>
            <w:lang w:eastAsia="en-US"/>
          </w:rPr>
          <w:t>6.</w:t>
        </w:r>
        <w:r>
          <w:rPr>
            <w:lang w:eastAsia="en-US"/>
          </w:rPr>
          <w:tab/>
        </w:r>
      </w:ins>
      <w:ins w:id="6861" w:author="S2-2205071" w:date="2022-05-25T15:04:00Z">
        <w:r>
          <w:rPr>
            <w:lang w:eastAsia="en-US"/>
            <w:rPrChange w:id="6862" w:author="Rapporteur" w:date="2022-05-26T11:30:00Z">
              <w:rPr>
                <w:rFonts w:eastAsia="等线"/>
                <w:lang w:eastAsia="zh-CN"/>
              </w:rPr>
            </w:rPrChange>
          </w:rPr>
          <w:t>In the case that the need for correctness of analytics ID has been detected then an improvement process should be initiated. T</w:t>
        </w:r>
        <w:r>
          <w:rPr>
            <w:lang w:eastAsia="en-US"/>
          </w:rPr>
          <w:t>he decision for improvement of the unstable analytics ID at the NWDAF can be made using analytics ID performance information. The specific improvement action that will be triggered is an internal decision of the NWDAF and can involve the AnLF and/or the MTLF.</w:t>
        </w:r>
      </w:ins>
    </w:p>
    <w:p>
      <w:pPr>
        <w:pStyle w:val="B2"/>
        <w:rPr>
          <w:ins w:id="6863" w:author="S2-2205071" w:date="2022-05-25T15:04:00Z"/>
          <w:lang w:eastAsia="zh-CN"/>
        </w:rPr>
        <w:pPrChange w:id="6864" w:author="Rapporteur" w:date="2022-05-26T11:34:00Z">
          <w:pPr>
            <w:pStyle w:val="affff2"/>
            <w:numPr>
              <w:numId w:val="13"/>
            </w:numPr>
            <w:ind w:left="840" w:hanging="420"/>
            <w:jc w:val="both"/>
          </w:pPr>
        </w:pPrChange>
      </w:pPr>
      <w:ins w:id="6865" w:author="Rapporteur" w:date="2022-05-26T02:42:00Z">
        <w:r>
          <w:rPr>
            <w:lang w:eastAsia="zh-CN"/>
          </w:rPr>
          <w:t>-</w:t>
        </w:r>
        <w:r>
          <w:rPr>
            <w:lang w:eastAsia="zh-CN"/>
          </w:rPr>
          <w:tab/>
        </w:r>
      </w:ins>
      <w:ins w:id="6866" w:author="S2-2205071" w:date="2022-05-25T15:04:00Z">
        <w:r>
          <w:rPr>
            <w:lang w:eastAsia="zh-CN"/>
          </w:rPr>
          <w:t xml:space="preserve">Example actions at the Inference Function (AnLF) could be: change an inference configuration of an analytics ID, </w:t>
        </w:r>
        <w:del w:id="6867" w:author="Rapporteur" w:date="2022-05-26T04:03:00Z">
          <w:r>
            <w:rPr>
              <w:lang w:eastAsia="zh-CN"/>
            </w:rPr>
            <w:delText>S</w:delText>
          </w:r>
        </w:del>
      </w:ins>
      <w:ins w:id="6868" w:author="Rapporteur" w:date="2022-05-26T04:03:00Z">
        <w:r>
          <w:rPr>
            <w:lang w:eastAsia="zh-CN"/>
          </w:rPr>
          <w:t>s</w:t>
        </w:r>
      </w:ins>
      <w:ins w:id="6869" w:author="S2-2205071" w:date="2022-05-25T15:04:00Z">
        <w:r>
          <w:rPr>
            <w:lang w:eastAsia="zh-CN"/>
          </w:rPr>
          <w:t>electing a new analytics model of an analytics ID, Deactivate an analytics model of an analytics ID.</w:t>
        </w:r>
      </w:ins>
    </w:p>
    <w:p>
      <w:pPr>
        <w:pStyle w:val="B2"/>
        <w:rPr>
          <w:ins w:id="6870" w:author="S2-2205071" w:date="2022-05-25T15:04:00Z"/>
          <w:lang w:eastAsia="zh-CN"/>
        </w:rPr>
        <w:pPrChange w:id="6871" w:author="Rapporteur" w:date="2022-05-26T11:34:00Z">
          <w:pPr>
            <w:pStyle w:val="affff2"/>
            <w:numPr>
              <w:numId w:val="13"/>
            </w:numPr>
            <w:ind w:left="840" w:hanging="420"/>
            <w:jc w:val="both"/>
          </w:pPr>
        </w:pPrChange>
      </w:pPr>
      <w:ins w:id="6872" w:author="Rapporteur" w:date="2022-05-26T02:42:00Z">
        <w:r>
          <w:rPr>
            <w:lang w:eastAsia="zh-CN"/>
          </w:rPr>
          <w:t>-</w:t>
        </w:r>
        <w:r>
          <w:rPr>
            <w:lang w:eastAsia="zh-CN"/>
          </w:rPr>
          <w:tab/>
        </w:r>
      </w:ins>
      <w:ins w:id="6873" w:author="S2-2205071" w:date="2022-05-25T15:04:00Z">
        <w:r>
          <w:rPr>
            <w:lang w:eastAsia="zh-CN"/>
          </w:rPr>
          <w:t>Example actions at the Training Function (MTLF) could be: changing a training configuration of an analytics ID, perform retraining or reselection of an analytics model of an analytics ID, deactivate an analytics model of an analytics ID.</w:t>
        </w:r>
      </w:ins>
    </w:p>
    <w:p>
      <w:pPr>
        <w:pStyle w:val="B1"/>
        <w:ind w:hanging="1"/>
        <w:rPr>
          <w:ins w:id="6874" w:author="S2-2205071" w:date="2022-05-25T15:04:00Z"/>
          <w:lang w:eastAsia="zh-CN"/>
        </w:rPr>
        <w:pPrChange w:id="6875" w:author="Rapporteur" w:date="2022-05-26T11:35:00Z">
          <w:pPr>
            <w:pStyle w:val="affff2"/>
            <w:ind w:left="360"/>
            <w:jc w:val="both"/>
          </w:pPr>
        </w:pPrChange>
      </w:pPr>
      <w:ins w:id="6876" w:author="S2-2205071" w:date="2022-05-25T15:04:00Z">
        <w:r>
          <w:rPr>
            <w:lang w:eastAsia="zh-CN"/>
          </w:rPr>
          <w:t>The NWDAF can use stored information during tracing of an analytics ID (e.g., on successful configurations of MTLF or AnLF) that have led to a stable or good network status for an analytics consumer to support an improvement decision for an analytics ID.</w:t>
        </w:r>
      </w:ins>
    </w:p>
    <w:p>
      <w:pPr>
        <w:pStyle w:val="B1"/>
        <w:rPr>
          <w:ins w:id="6877" w:author="S2-2205071" w:date="2022-05-25T15:04:00Z"/>
          <w:bCs/>
          <w:lang w:eastAsia="zh-CN"/>
        </w:rPr>
        <w:pPrChange w:id="6878" w:author="Rapporteur" w:date="2022-05-26T11:35:00Z">
          <w:pPr>
            <w:pStyle w:val="affff2"/>
            <w:numPr>
              <w:numId w:val="15"/>
            </w:numPr>
            <w:ind w:left="360" w:hanging="360"/>
            <w:jc w:val="both"/>
          </w:pPr>
        </w:pPrChange>
      </w:pPr>
      <w:ins w:id="6879" w:author="Rapporteur" w:date="2022-05-26T02:41:00Z">
        <w:r>
          <w:t>7.</w:t>
        </w:r>
        <w:r>
          <w:tab/>
        </w:r>
      </w:ins>
      <w:ins w:id="6880" w:author="S2-2205071" w:date="2022-05-25T15:04:00Z">
        <w:r>
          <w:t xml:space="preserve">A notification to the consumer of the NWDAF analytics ID is provided, when it is identified that an </w:t>
        </w:r>
        <w:r>
          <w:rPr>
            <w:bCs/>
            <w:lang w:eastAsia="zh-CN"/>
          </w:rPr>
          <w:t>analytics ID is unstable or needs improvement. The notification message can include:</w:t>
        </w:r>
      </w:ins>
    </w:p>
    <w:p>
      <w:pPr>
        <w:pStyle w:val="B2"/>
        <w:rPr>
          <w:ins w:id="6881" w:author="S2-2205071" w:date="2022-05-25T15:04:00Z"/>
          <w:lang w:eastAsia="zh-CN"/>
        </w:rPr>
        <w:pPrChange w:id="6882" w:author="Rapporteur" w:date="2022-05-26T11:35:00Z">
          <w:pPr>
            <w:pStyle w:val="affff2"/>
            <w:numPr>
              <w:numId w:val="16"/>
            </w:numPr>
            <w:ind w:left="840" w:hanging="420"/>
            <w:jc w:val="both"/>
          </w:pPr>
        </w:pPrChange>
      </w:pPr>
      <w:ins w:id="6883" w:author="Rapporteur" w:date="2022-05-26T02:42:00Z">
        <w:r>
          <w:rPr>
            <w:lang w:eastAsia="zh-CN"/>
          </w:rPr>
          <w:t>-</w:t>
        </w:r>
        <w:r>
          <w:rPr>
            <w:lang w:eastAsia="zh-CN"/>
          </w:rPr>
          <w:tab/>
        </w:r>
      </w:ins>
      <w:ins w:id="6884" w:author="S2-2205071" w:date="2022-05-25T15:04:00Z">
        <w:r>
          <w:rPr>
            <w:lang w:eastAsia="zh-CN"/>
          </w:rPr>
          <w:t>a notification for the analytics ID that is unstable (i.e., low performance)</w:t>
        </w:r>
      </w:ins>
    </w:p>
    <w:p>
      <w:pPr>
        <w:pStyle w:val="B2"/>
        <w:rPr>
          <w:ins w:id="6885" w:author="S2-2205071" w:date="2022-05-25T15:04:00Z"/>
          <w:lang w:eastAsia="zh-CN"/>
        </w:rPr>
        <w:pPrChange w:id="6886" w:author="Rapporteur" w:date="2022-05-26T11:35:00Z">
          <w:pPr>
            <w:pStyle w:val="affff2"/>
            <w:numPr>
              <w:numId w:val="16"/>
            </w:numPr>
            <w:ind w:left="840" w:hanging="420"/>
            <w:jc w:val="both"/>
          </w:pPr>
        </w:pPrChange>
      </w:pPr>
      <w:ins w:id="6887" w:author="Rapporteur" w:date="2022-05-26T02:42:00Z">
        <w:r>
          <w:rPr>
            <w:lang w:eastAsia="zh-CN"/>
          </w:rPr>
          <w:t>-</w:t>
        </w:r>
        <w:r>
          <w:rPr>
            <w:lang w:eastAsia="zh-CN"/>
          </w:rPr>
          <w:tab/>
        </w:r>
      </w:ins>
      <w:ins w:id="6888" w:author="S2-2205071" w:date="2022-05-25T15:04:00Z">
        <w:r>
          <w:rPr>
            <w:lang w:eastAsia="zh-CN"/>
          </w:rPr>
          <w:t>a status notification that an analytics ID that is stable (i.e., high performance) and the refreshed output of the Analytic ID</w:t>
        </w:r>
      </w:ins>
    </w:p>
    <w:p>
      <w:pPr>
        <w:pStyle w:val="B2"/>
        <w:rPr>
          <w:ins w:id="6889" w:author="S2-2205071" w:date="2022-05-25T15:04:00Z"/>
          <w:rFonts w:eastAsia="等线"/>
          <w:lang w:eastAsia="zh-CN"/>
        </w:rPr>
        <w:pPrChange w:id="6890" w:author="Rapporteur" w:date="2022-05-26T11:35:00Z">
          <w:pPr>
            <w:pStyle w:val="affff2"/>
            <w:numPr>
              <w:numId w:val="16"/>
            </w:numPr>
            <w:ind w:left="840" w:hanging="420"/>
            <w:jc w:val="both"/>
          </w:pPr>
        </w:pPrChange>
      </w:pPr>
      <w:ins w:id="6891" w:author="Rapporteur" w:date="2022-05-26T02:42:00Z">
        <w:r>
          <w:rPr>
            <w:lang w:eastAsia="zh-CN"/>
          </w:rPr>
          <w:t>-</w:t>
        </w:r>
        <w:r>
          <w:rPr>
            <w:lang w:eastAsia="zh-CN"/>
          </w:rPr>
          <w:tab/>
        </w:r>
      </w:ins>
      <w:ins w:id="6892" w:author="S2-2205071" w:date="2022-05-25T15:04:00Z">
        <w:r>
          <w:rPr>
            <w:rFonts w:eastAsia="等线"/>
            <w:lang w:eastAsia="zh-CN"/>
          </w:rPr>
          <w:t>a cooling duration indicates NWDAF needs more time to refresh the output of the Analytic ID. The consumer NF can re-request the same Analytic ID after the cooling duration.</w:t>
        </w:r>
      </w:ins>
    </w:p>
    <w:p>
      <w:pPr>
        <w:pStyle w:val="31"/>
        <w:rPr>
          <w:ins w:id="6893" w:author="S2-2205071" w:date="2022-05-25T15:04:00Z"/>
          <w:lang w:eastAsia="zh-CN"/>
        </w:rPr>
      </w:pPr>
      <w:bookmarkStart w:id="6894" w:name="_Toc3151"/>
      <w:bookmarkStart w:id="6895" w:name="_Toc104433265"/>
      <w:bookmarkStart w:id="6896" w:name="_Toc104467419"/>
      <w:bookmarkStart w:id="6897" w:name="_Toc104467721"/>
      <w:bookmarkStart w:id="6898" w:name="_Toc104468057"/>
      <w:ins w:id="6899" w:author="S2-2205071" w:date="2022-05-25T15:04:00Z">
        <w:r>
          <w:rPr>
            <w:lang w:eastAsia="zh-CN"/>
          </w:rPr>
          <w:t>6.</w:t>
        </w:r>
        <w:del w:id="6900" w:author="Rapporteur" w:date="2022-05-25T23:34:00Z">
          <w:r>
            <w:rPr>
              <w:lang w:eastAsia="zh-CN"/>
            </w:rPr>
            <w:delText>X</w:delText>
          </w:r>
        </w:del>
      </w:ins>
      <w:ins w:id="6901" w:author="Rapporteur" w:date="2022-05-25T23:34:00Z">
        <w:r>
          <w:rPr>
            <w:lang w:eastAsia="zh-CN"/>
          </w:rPr>
          <w:t>28</w:t>
        </w:r>
      </w:ins>
      <w:ins w:id="6902" w:author="S2-2205071" w:date="2022-05-25T15:04:00Z">
        <w:r>
          <w:rPr>
            <w:lang w:eastAsia="zh-CN"/>
          </w:rPr>
          <w:t>.3</w:t>
        </w:r>
        <w:r>
          <w:rPr>
            <w:lang w:eastAsia="zh-CN"/>
          </w:rPr>
          <w:tab/>
        </w:r>
        <w:bookmarkEnd w:id="6745"/>
        <w:r>
          <w:t xml:space="preserve">Impacts on </w:t>
        </w:r>
        <w:r>
          <w:rPr>
            <w:lang w:eastAsia="zh-CN"/>
          </w:rPr>
          <w:t>E</w:t>
        </w:r>
        <w:r>
          <w:t xml:space="preserve">xisting </w:t>
        </w:r>
        <w:r>
          <w:rPr>
            <w:lang w:eastAsia="zh-CN"/>
          </w:rPr>
          <w:t>N</w:t>
        </w:r>
        <w:r>
          <w:t xml:space="preserve">odes and </w:t>
        </w:r>
        <w:r>
          <w:rPr>
            <w:lang w:eastAsia="zh-CN"/>
          </w:rPr>
          <w:t>F</w:t>
        </w:r>
        <w:r>
          <w:t>unctionality</w:t>
        </w:r>
        <w:bookmarkEnd w:id="6746"/>
        <w:bookmarkEnd w:id="6747"/>
        <w:bookmarkEnd w:id="6748"/>
        <w:bookmarkEnd w:id="6749"/>
        <w:bookmarkEnd w:id="6750"/>
        <w:bookmarkEnd w:id="6894"/>
        <w:bookmarkEnd w:id="6895"/>
        <w:bookmarkEnd w:id="6896"/>
        <w:bookmarkEnd w:id="6897"/>
        <w:bookmarkEnd w:id="6898"/>
      </w:ins>
    </w:p>
    <w:p>
      <w:pPr>
        <w:rPr>
          <w:ins w:id="6903" w:author="S2-2205071" w:date="2022-05-25T15:04:00Z"/>
          <w:lang w:eastAsia="zh-CN"/>
        </w:rPr>
      </w:pPr>
      <w:ins w:id="6904" w:author="S2-2205071" w:date="2022-05-25T15:04:00Z">
        <w:r>
          <w:rPr>
            <w:lang w:eastAsia="zh-CN"/>
          </w:rPr>
          <w:t>NWDAF:</w:t>
        </w:r>
      </w:ins>
    </w:p>
    <w:p>
      <w:pPr>
        <w:pStyle w:val="B1"/>
        <w:rPr>
          <w:ins w:id="6905" w:author="S2-2205071" w:date="2022-05-25T15:04:00Z"/>
        </w:rPr>
        <w:pPrChange w:id="6906" w:author="Rapporteur" w:date="2022-05-26T11:35:00Z">
          <w:pPr>
            <w:pStyle w:val="affff2"/>
            <w:numPr>
              <w:numId w:val="16"/>
            </w:numPr>
            <w:ind w:left="840" w:hanging="420"/>
          </w:pPr>
        </w:pPrChange>
      </w:pPr>
      <w:ins w:id="6907" w:author="Rapporteur" w:date="2022-05-26T02:42:00Z">
        <w:r>
          <w:rPr>
            <w:lang w:eastAsia="zh-CN"/>
          </w:rPr>
          <w:t>-</w:t>
        </w:r>
        <w:r>
          <w:rPr>
            <w:lang w:eastAsia="zh-CN"/>
          </w:rPr>
          <w:tab/>
        </w:r>
      </w:ins>
      <w:ins w:id="6908" w:author="S2-2205071" w:date="2022-05-25T15:04:00Z">
        <w:r>
          <w:rPr>
            <w:rFonts w:eastAsia="等线"/>
            <w:lang w:eastAsia="zh-CN"/>
          </w:rPr>
          <w:t>Monitor the correctness of an analytics ID, calculating performance information of an analytics ID</w:t>
        </w:r>
      </w:ins>
    </w:p>
    <w:p>
      <w:pPr>
        <w:pStyle w:val="B1"/>
        <w:rPr>
          <w:ins w:id="6909" w:author="S2-2205071" w:date="2022-05-25T15:04:00Z"/>
        </w:rPr>
        <w:pPrChange w:id="6910" w:author="Rapporteur" w:date="2022-05-26T11:35:00Z">
          <w:pPr>
            <w:pStyle w:val="affff2"/>
            <w:numPr>
              <w:numId w:val="16"/>
            </w:numPr>
            <w:ind w:left="840" w:hanging="420"/>
          </w:pPr>
        </w:pPrChange>
      </w:pPr>
      <w:ins w:id="6911" w:author="Rapporteur" w:date="2022-05-26T02:42:00Z">
        <w:r>
          <w:rPr>
            <w:lang w:eastAsia="zh-CN"/>
          </w:rPr>
          <w:t>-</w:t>
        </w:r>
        <w:r>
          <w:rPr>
            <w:lang w:eastAsia="zh-CN"/>
          </w:rPr>
          <w:tab/>
        </w:r>
      </w:ins>
      <w:ins w:id="6912" w:author="S2-2205071" w:date="2022-05-25T15:04:00Z">
        <w:r>
          <w:rPr>
            <w:lang w:eastAsia="zh-CN"/>
          </w:rPr>
          <w:t xml:space="preserve">Tracing </w:t>
        </w:r>
        <w:r>
          <w:rPr>
            <w:rFonts w:eastAsia="等线"/>
            <w:lang w:eastAsia="zh-CN"/>
          </w:rPr>
          <w:t>correctness of an analytics ID</w:t>
        </w:r>
        <w:r>
          <w:rPr>
            <w:lang w:eastAsia="zh-CN"/>
          </w:rPr>
          <w:t xml:space="preserve"> and detect whether there is need for improvement of an Analytics ID</w:t>
        </w:r>
      </w:ins>
    </w:p>
    <w:p>
      <w:pPr>
        <w:pStyle w:val="B1"/>
        <w:rPr>
          <w:ins w:id="6913" w:author="S2-2205071" w:date="2022-05-25T15:04:00Z"/>
        </w:rPr>
        <w:pPrChange w:id="6914" w:author="Rapporteur" w:date="2022-05-26T11:35:00Z">
          <w:pPr>
            <w:pStyle w:val="affff2"/>
            <w:numPr>
              <w:numId w:val="16"/>
            </w:numPr>
            <w:ind w:left="840" w:hanging="420"/>
          </w:pPr>
        </w:pPrChange>
      </w:pPr>
      <w:ins w:id="6915" w:author="Rapporteur" w:date="2022-05-26T02:42:00Z">
        <w:r>
          <w:rPr>
            <w:lang w:eastAsia="zh-CN"/>
          </w:rPr>
          <w:t>-</w:t>
        </w:r>
        <w:r>
          <w:rPr>
            <w:lang w:eastAsia="zh-CN"/>
          </w:rPr>
          <w:tab/>
        </w:r>
      </w:ins>
      <w:ins w:id="6916" w:author="S2-2205071" w:date="2022-05-25T15:04:00Z">
        <w:r>
          <w:rPr>
            <w:lang w:eastAsia="zh-CN"/>
          </w:rPr>
          <w:t xml:space="preserve">Decide and apply appropriate action for the </w:t>
        </w:r>
        <w:r>
          <w:t xml:space="preserve">improvement </w:t>
        </w:r>
        <w:r>
          <w:rPr>
            <w:lang w:eastAsia="zh-CN"/>
          </w:rPr>
          <w:t>of an Analytics ID</w:t>
        </w:r>
      </w:ins>
    </w:p>
    <w:p>
      <w:pPr>
        <w:pStyle w:val="B1"/>
        <w:rPr>
          <w:ins w:id="6917" w:author="S2-2205071" w:date="2022-05-25T15:04:00Z"/>
        </w:rPr>
        <w:pPrChange w:id="6918" w:author="Rapporteur" w:date="2022-05-26T11:35:00Z">
          <w:pPr>
            <w:pStyle w:val="affff2"/>
            <w:numPr>
              <w:numId w:val="16"/>
            </w:numPr>
            <w:ind w:left="840" w:hanging="420"/>
          </w:pPr>
        </w:pPrChange>
      </w:pPr>
      <w:ins w:id="6919" w:author="Rapporteur" w:date="2022-05-26T02:42:00Z">
        <w:r>
          <w:rPr>
            <w:lang w:eastAsia="zh-CN"/>
          </w:rPr>
          <w:t>-</w:t>
        </w:r>
        <w:r>
          <w:rPr>
            <w:lang w:eastAsia="zh-CN"/>
          </w:rPr>
          <w:tab/>
        </w:r>
      </w:ins>
      <w:ins w:id="6920" w:author="S2-2205071" w:date="2022-05-25T15:04:00Z">
        <w:r>
          <w:t xml:space="preserve">Provide notification to the consumer of an analytics ID, when it is identified that an </w:t>
        </w:r>
        <w:r>
          <w:rPr>
            <w:bCs/>
            <w:lang w:eastAsia="zh-CN"/>
          </w:rPr>
          <w:t>analytics ID is unstable or needs improvement.</w:t>
        </w:r>
      </w:ins>
    </w:p>
    <w:p>
      <w:pPr>
        <w:rPr>
          <w:ins w:id="6921" w:author="S2-2205071" w:date="2022-05-25T15:04:00Z"/>
          <w:lang w:eastAsia="zh-CN"/>
        </w:rPr>
      </w:pPr>
      <w:ins w:id="6922" w:author="S2-2205071" w:date="2022-05-25T15:04:00Z">
        <w:r>
          <w:rPr>
            <w:lang w:eastAsia="zh-CN"/>
          </w:rPr>
          <w:t>Consumer NFs:</w:t>
        </w:r>
      </w:ins>
    </w:p>
    <w:p>
      <w:pPr>
        <w:pStyle w:val="B1"/>
        <w:rPr>
          <w:ins w:id="6923" w:author="S2-2205071" w:date="2022-05-25T15:04:00Z"/>
        </w:rPr>
        <w:pPrChange w:id="6924" w:author="Rapporteur" w:date="2022-05-26T11:35:00Z">
          <w:pPr>
            <w:pStyle w:val="affff2"/>
            <w:numPr>
              <w:numId w:val="16"/>
            </w:numPr>
            <w:ind w:left="840" w:hanging="420"/>
          </w:pPr>
        </w:pPrChange>
      </w:pPr>
      <w:ins w:id="6925" w:author="Rapporteur" w:date="2022-05-26T02:42:00Z">
        <w:r>
          <w:rPr>
            <w:lang w:eastAsia="zh-CN"/>
          </w:rPr>
          <w:lastRenderedPageBreak/>
          <w:t>-</w:t>
        </w:r>
        <w:r>
          <w:rPr>
            <w:lang w:eastAsia="zh-CN"/>
          </w:rPr>
          <w:tab/>
        </w:r>
      </w:ins>
      <w:ins w:id="6926" w:author="S2-2205071" w:date="2022-05-25T15:04:00Z">
        <w:r>
          <w:t xml:space="preserve">Indicate </w:t>
        </w:r>
        <w:r>
          <w:rPr>
            <w:lang w:eastAsia="zh-CN"/>
          </w:rPr>
          <w:t>that the tracing of an analytics ID needs to be started, providing (optionally) information about the criteria of the correctness of the analytics ID</w:t>
        </w:r>
      </w:ins>
    </w:p>
    <w:p>
      <w:pPr>
        <w:pStyle w:val="B1"/>
        <w:rPr>
          <w:ins w:id="6927" w:author="S2-2205071" w:date="2022-05-25T15:04:00Z"/>
        </w:rPr>
        <w:pPrChange w:id="6928" w:author="Rapporteur" w:date="2022-05-26T11:35:00Z">
          <w:pPr>
            <w:pStyle w:val="affff2"/>
            <w:numPr>
              <w:numId w:val="16"/>
            </w:numPr>
            <w:ind w:left="840" w:hanging="420"/>
          </w:pPr>
        </w:pPrChange>
      </w:pPr>
      <w:ins w:id="6929" w:author="Rapporteur" w:date="2022-05-26T02:42:00Z">
        <w:r>
          <w:rPr>
            <w:lang w:eastAsia="zh-CN"/>
          </w:rPr>
          <w:t>-</w:t>
        </w:r>
        <w:r>
          <w:rPr>
            <w:lang w:eastAsia="zh-CN"/>
          </w:rPr>
          <w:tab/>
        </w:r>
      </w:ins>
      <w:ins w:id="6930" w:author="S2-2205071" w:date="2022-05-25T15:04:00Z">
        <w:r>
          <w:rPr>
            <w:rFonts w:eastAsia="等线"/>
            <w:lang w:eastAsia="zh-CN"/>
          </w:rPr>
          <w:t xml:space="preserve">Provide feedback to the NWDAF about the performance information of an analytics ID on </w:t>
        </w:r>
        <w:r>
          <w:rPr>
            <w:lang w:val="en-US" w:eastAsia="zh-CN"/>
          </w:rPr>
          <w:t xml:space="preserve">the execution result (e.g. based on </w:t>
        </w:r>
        <w:r>
          <w:rPr>
            <w:color w:val="000000"/>
            <w:lang w:val="en-US" w:eastAsia="zh-CN"/>
          </w:rPr>
          <w:t xml:space="preserve">changes </w:t>
        </w:r>
        <w:r>
          <w:rPr>
            <w:bCs/>
            <w:lang w:eastAsia="zh-CN"/>
          </w:rPr>
          <w:t>of relevant KPIs of the NF</w:t>
        </w:r>
        <w:r>
          <w:rPr>
            <w:lang w:val="en-US" w:eastAsia="zh-CN"/>
          </w:rPr>
          <w:t>) of a decided action based on the effect of the predicted analytics ID.</w:t>
        </w:r>
      </w:ins>
    </w:p>
    <w:p>
      <w:pPr>
        <w:rPr>
          <w:ins w:id="6931" w:author="S2-2205071" w:date="2022-05-25T15:04:00Z"/>
          <w:lang w:eastAsia="zh-CN"/>
        </w:rPr>
      </w:pPr>
      <w:ins w:id="6932" w:author="S2-2205071" w:date="2022-05-25T15:04:00Z">
        <w:r>
          <w:rPr>
            <w:rFonts w:eastAsia="等线"/>
            <w:lang w:eastAsia="zh-CN"/>
          </w:rPr>
          <w:t xml:space="preserve">Decision Enforcement </w:t>
        </w:r>
        <w:r>
          <w:rPr>
            <w:lang w:eastAsia="zh-CN"/>
          </w:rPr>
          <w:t>NFs:</w:t>
        </w:r>
      </w:ins>
    </w:p>
    <w:p>
      <w:pPr>
        <w:pStyle w:val="B1"/>
        <w:rPr>
          <w:ins w:id="6933" w:author="S2-2205071" w:date="2022-05-25T15:04:00Z"/>
        </w:rPr>
        <w:pPrChange w:id="6934" w:author="Rapporteur" w:date="2022-05-26T11:35:00Z">
          <w:pPr>
            <w:pStyle w:val="affff2"/>
            <w:numPr>
              <w:numId w:val="16"/>
            </w:numPr>
            <w:ind w:left="840" w:hanging="420"/>
          </w:pPr>
        </w:pPrChange>
      </w:pPr>
      <w:ins w:id="6935" w:author="Rapporteur" w:date="2022-05-26T02:43:00Z">
        <w:r>
          <w:rPr>
            <w:lang w:eastAsia="zh-CN"/>
          </w:rPr>
          <w:t>-</w:t>
        </w:r>
        <w:r>
          <w:rPr>
            <w:lang w:eastAsia="zh-CN"/>
          </w:rPr>
          <w:tab/>
        </w:r>
      </w:ins>
      <w:ins w:id="6936" w:author="S2-2205071" w:date="2022-05-25T15:04:00Z">
        <w:r>
          <w:rPr>
            <w:rFonts w:eastAsia="等线"/>
            <w:lang w:eastAsia="zh-CN"/>
          </w:rPr>
          <w:t xml:space="preserve">Provide feedback to the NWDAF or to the Consumer NF about the performance information of an analytics ID and </w:t>
        </w:r>
        <w:r>
          <w:rPr>
            <w:lang w:val="en-US" w:eastAsia="zh-CN"/>
          </w:rPr>
          <w:t xml:space="preserve">the execution result (e.g. based on </w:t>
        </w:r>
        <w:r>
          <w:rPr>
            <w:color w:val="000000"/>
            <w:lang w:val="en-US" w:eastAsia="zh-CN"/>
          </w:rPr>
          <w:t xml:space="preserve">changes </w:t>
        </w:r>
        <w:r>
          <w:rPr>
            <w:bCs/>
            <w:lang w:eastAsia="zh-CN"/>
          </w:rPr>
          <w:t>of relevant KPIs of the NF</w:t>
        </w:r>
        <w:r>
          <w:rPr>
            <w:lang w:val="en-US" w:eastAsia="zh-CN"/>
          </w:rPr>
          <w:t>) of a decided action based on the effect of the predicted analytics ID.</w:t>
        </w:r>
      </w:ins>
    </w:p>
    <w:p>
      <w:pPr>
        <w:pStyle w:val="21"/>
        <w:ind w:left="0" w:firstLine="0"/>
        <w:rPr>
          <w:ins w:id="6937" w:author="S2-2205072" w:date="2022-05-25T15:06:00Z"/>
        </w:rPr>
      </w:pPr>
      <w:bookmarkStart w:id="6938" w:name="_Toc9269"/>
      <w:bookmarkStart w:id="6939" w:name="_Toc104433266"/>
      <w:bookmarkStart w:id="6940" w:name="_Toc104467420"/>
      <w:bookmarkStart w:id="6941" w:name="_Toc104467722"/>
      <w:bookmarkStart w:id="6942" w:name="_Toc104468058"/>
      <w:ins w:id="6943" w:author="S2-2205072" w:date="2022-05-25T15:06:00Z">
        <w:r>
          <w:rPr>
            <w:lang w:eastAsia="zh-CN"/>
          </w:rPr>
          <w:t>6.</w:t>
        </w:r>
        <w:del w:id="6944" w:author="Rapporteur" w:date="2022-05-25T23:35:00Z">
          <w:r>
            <w:rPr>
              <w:lang w:eastAsia="zh-CN"/>
            </w:rPr>
            <w:delText>X</w:delText>
          </w:r>
        </w:del>
      </w:ins>
      <w:ins w:id="6945" w:author="Rapporteur" w:date="2022-05-25T23:35:00Z">
        <w:r>
          <w:rPr>
            <w:lang w:eastAsia="zh-CN"/>
          </w:rPr>
          <w:t>29</w:t>
        </w:r>
      </w:ins>
      <w:ins w:id="6946" w:author="S2-2205072" w:date="2022-05-25T15:06:00Z">
        <w:r>
          <w:rPr>
            <w:lang w:eastAsia="ko-KR"/>
          </w:rPr>
          <w:tab/>
        </w:r>
        <w:r>
          <w:t>Solution</w:t>
        </w:r>
        <w:r>
          <w:rPr>
            <w:lang w:eastAsia="zh-CN"/>
          </w:rPr>
          <w:t xml:space="preserve"> #</w:t>
        </w:r>
        <w:del w:id="6947" w:author="Rapporteur" w:date="2022-05-25T23:35:00Z">
          <w:r>
            <w:rPr>
              <w:lang w:eastAsia="zh-CN"/>
            </w:rPr>
            <w:delText>X</w:delText>
          </w:r>
        </w:del>
      </w:ins>
      <w:ins w:id="6948" w:author="Rapporteur" w:date="2022-05-25T23:35:00Z">
        <w:r>
          <w:rPr>
            <w:lang w:eastAsia="zh-CN"/>
          </w:rPr>
          <w:t>29</w:t>
        </w:r>
      </w:ins>
      <w:ins w:id="6949" w:author="S2-2205072" w:date="2022-05-25T15:06:00Z">
        <w:r>
          <w:t>: Detection of ML Model degradation and actions</w:t>
        </w:r>
        <w:bookmarkEnd w:id="6938"/>
        <w:bookmarkEnd w:id="6939"/>
        <w:bookmarkEnd w:id="6940"/>
        <w:bookmarkEnd w:id="6941"/>
        <w:bookmarkEnd w:id="6942"/>
      </w:ins>
    </w:p>
    <w:p>
      <w:pPr>
        <w:pStyle w:val="31"/>
        <w:ind w:left="0" w:firstLine="0"/>
        <w:rPr>
          <w:ins w:id="6950" w:author="S2-2205072" w:date="2022-05-25T15:06:00Z"/>
        </w:rPr>
      </w:pPr>
      <w:bookmarkStart w:id="6951" w:name="_Toc28215"/>
      <w:bookmarkStart w:id="6952" w:name="_Toc104433267"/>
      <w:bookmarkStart w:id="6953" w:name="_Toc104467421"/>
      <w:bookmarkStart w:id="6954" w:name="_Toc104467723"/>
      <w:bookmarkStart w:id="6955" w:name="_Toc104468059"/>
      <w:ins w:id="6956" w:author="S2-2205072" w:date="2022-05-25T15:06:00Z">
        <w:r>
          <w:t>6.</w:t>
        </w:r>
        <w:del w:id="6957" w:author="Rapporteur" w:date="2022-05-25T23:35:00Z">
          <w:r>
            <w:delText>X</w:delText>
          </w:r>
        </w:del>
      </w:ins>
      <w:ins w:id="6958" w:author="Rapporteur" w:date="2022-05-25T23:35:00Z">
        <w:r>
          <w:t>29</w:t>
        </w:r>
      </w:ins>
      <w:ins w:id="6959" w:author="S2-2205072" w:date="2022-05-25T15:06:00Z">
        <w:r>
          <w:t>.1</w:t>
        </w:r>
        <w:r>
          <w:tab/>
          <w:t>Description</w:t>
        </w:r>
        <w:bookmarkEnd w:id="6951"/>
        <w:bookmarkEnd w:id="6952"/>
        <w:bookmarkEnd w:id="6953"/>
        <w:bookmarkEnd w:id="6954"/>
        <w:bookmarkEnd w:id="6955"/>
      </w:ins>
    </w:p>
    <w:p>
      <w:pPr>
        <w:rPr>
          <w:ins w:id="6960" w:author="S2-2205072" w:date="2022-05-25T15:06:00Z"/>
        </w:rPr>
      </w:pPr>
      <w:ins w:id="6961" w:author="S2-2205072" w:date="2022-05-25T15:06:00Z">
        <w:r>
          <w:t>This is a solution for KI#1, on how to improve correctness of NWDAF analytics and addresses the following item in this KI:</w:t>
        </w:r>
      </w:ins>
    </w:p>
    <w:p>
      <w:pPr>
        <w:pStyle w:val="B1"/>
        <w:rPr>
          <w:ins w:id="6962" w:author="S2-2205072" w:date="2022-05-25T15:06:00Z"/>
        </w:rPr>
      </w:pPr>
      <w:ins w:id="6963" w:author="S2-2205072" w:date="2022-05-25T15:06:00Z">
        <w:r>
          <w:t>-</w:t>
        </w:r>
        <w:r>
          <w:tab/>
          <w:t>How and which information is needed to enhance the ML model provisioning to improve the correctness of NWDAF Analytics.</w:t>
        </w:r>
      </w:ins>
    </w:p>
    <w:p>
      <w:pPr>
        <w:pStyle w:val="B1"/>
        <w:rPr>
          <w:ins w:id="6964" w:author="S2-2205072" w:date="2022-05-25T15:06:00Z"/>
        </w:rPr>
      </w:pPr>
      <w:ins w:id="6965" w:author="S2-2205072" w:date="2022-05-25T15:06:00Z">
        <w:r>
          <w:t>-</w:t>
        </w:r>
        <w:r>
          <w:tab/>
          <w:t>Study mechanisms to detect that degradation on an ML model has happened and whether and which actions should be triggered.</w:t>
        </w:r>
      </w:ins>
    </w:p>
    <w:p>
      <w:pPr>
        <w:rPr>
          <w:ins w:id="6966" w:author="S2-2205072" w:date="2022-05-25T15:06:00Z"/>
          <w:lang w:eastAsia="zh-CN"/>
        </w:rPr>
      </w:pPr>
      <w:ins w:id="6967" w:author="S2-2205072" w:date="2022-05-25T15:06:00Z">
        <w:r>
          <w:rPr>
            <w:rFonts w:hint="eastAsia"/>
            <w:lang w:val="en-US" w:eastAsia="zh-CN"/>
          </w:rPr>
          <w:t xml:space="preserve">In current </w:t>
        </w:r>
        <w:r>
          <w:rPr>
            <w:lang w:val="en-US" w:eastAsia="zh-CN"/>
          </w:rPr>
          <w:t xml:space="preserve">ML model provisioning </w:t>
        </w:r>
        <w:r>
          <w:rPr>
            <w:rFonts w:hint="eastAsia"/>
            <w:lang w:val="en-US" w:eastAsia="zh-CN"/>
          </w:rPr>
          <w:t xml:space="preserve">procedure defined in </w:t>
        </w:r>
        <w:r>
          <w:t>TS 23.288 </w:t>
        </w:r>
        <w:r>
          <w:rPr>
            <w:rFonts w:hint="eastAsia"/>
            <w:lang w:eastAsia="zh-CN"/>
          </w:rPr>
          <w:t>[5], an NWDAF containing MTLF provides a trained ML model to an NWDAF containing AnLF</w:t>
        </w:r>
        <w:r>
          <w:t xml:space="preserve"> </w:t>
        </w:r>
        <w:r>
          <w:rPr>
            <w:rFonts w:hint="eastAsia"/>
            <w:lang w:eastAsia="zh-CN"/>
          </w:rPr>
          <w:t xml:space="preserve">which invokes the </w:t>
        </w:r>
        <w:r>
          <w:rPr>
            <w:lang w:eastAsia="zh-CN"/>
          </w:rPr>
          <w:t xml:space="preserve">Nnwdaf_MLModelProvision_Subscribe </w:t>
        </w:r>
        <w:r>
          <w:rPr>
            <w:rFonts w:hint="eastAsia"/>
            <w:lang w:eastAsia="zh-CN"/>
          </w:rPr>
          <w:t>towards the NWDAF containing MTLF.</w:t>
        </w:r>
      </w:ins>
    </w:p>
    <w:p>
      <w:pPr>
        <w:rPr>
          <w:ins w:id="6968" w:author="S2-2205072" w:date="2022-05-25T15:06:00Z"/>
          <w:lang w:eastAsia="zh-CN"/>
        </w:rPr>
      </w:pPr>
      <w:ins w:id="6969" w:author="S2-2205072" w:date="2022-05-25T15:06:00Z">
        <w:r>
          <w:rPr>
            <w:rFonts w:hint="eastAsia"/>
            <w:lang w:eastAsia="zh-CN"/>
          </w:rPr>
          <w:t xml:space="preserve">However, the performance of the trained ML model when used for analytics, e.g. accuracy level or confidence of the predictions using the trained ML model, may not meet the analytics requirement(s) of the NWDAF containing AnLF according to the analytics request(s)/subscription(s) from analytics consumer NF(s). Also the performance of the trained ML model may degrade, due to e.g. </w:t>
        </w:r>
        <w:r>
          <w:rPr>
            <w:lang w:eastAsia="zh-CN"/>
          </w:rPr>
          <w:t>changes</w:t>
        </w:r>
        <w:r>
          <w:rPr>
            <w:rFonts w:hint="eastAsia"/>
            <w:lang w:eastAsia="zh-CN"/>
          </w:rPr>
          <w:t xml:space="preserve"> of network status </w:t>
        </w:r>
        <w:r>
          <w:rPr>
            <w:lang w:eastAsia="zh-CN"/>
          </w:rPr>
          <w:t>and changes of</w:t>
        </w:r>
        <w:r>
          <w:rPr>
            <w:rFonts w:hint="eastAsia"/>
            <w:lang w:eastAsia="zh-CN"/>
          </w:rPr>
          <w:t xml:space="preserve"> </w:t>
        </w:r>
        <w:r>
          <w:rPr>
            <w:lang w:eastAsia="zh-CN"/>
          </w:rPr>
          <w:t>UE communication patterns, etc</w:t>
        </w:r>
        <w:r>
          <w:rPr>
            <w:rFonts w:hint="eastAsia"/>
            <w:lang w:eastAsia="zh-CN"/>
          </w:rPr>
          <w:t>.</w:t>
        </w:r>
      </w:ins>
    </w:p>
    <w:p>
      <w:pPr>
        <w:rPr>
          <w:ins w:id="6970" w:author="S2-2205072" w:date="2022-05-25T15:06:00Z"/>
        </w:rPr>
      </w:pPr>
      <w:ins w:id="6971" w:author="S2-2205072" w:date="2022-05-25T15:06:00Z">
        <w:r>
          <w:t>This solution considers two aspects of the ML Model degradation problem:</w:t>
        </w:r>
      </w:ins>
    </w:p>
    <w:p>
      <w:pPr>
        <w:pStyle w:val="B1"/>
        <w:rPr>
          <w:ins w:id="6972" w:author="S2-2205072" w:date="2022-05-25T15:06:00Z"/>
        </w:rPr>
      </w:pPr>
      <w:ins w:id="6973" w:author="S2-2205072" w:date="2022-05-25T15:06:00Z">
        <w:r>
          <w:t>-</w:t>
        </w:r>
        <w:r>
          <w:tab/>
          <w:t>Detection of the degradation of an ML model.</w:t>
        </w:r>
      </w:ins>
    </w:p>
    <w:p>
      <w:pPr>
        <w:pStyle w:val="B1"/>
        <w:rPr>
          <w:ins w:id="6974" w:author="S2-2205072" w:date="2022-05-25T15:06:00Z"/>
        </w:rPr>
      </w:pPr>
      <w:ins w:id="6975" w:author="S2-2205072" w:date="2022-05-25T15:06:00Z">
        <w:r>
          <w:t>-</w:t>
        </w:r>
        <w:r>
          <w:tab/>
          <w:t>Triggering of a proper action in case any degradation in an ML model is observed.</w:t>
        </w:r>
      </w:ins>
    </w:p>
    <w:p>
      <w:pPr>
        <w:rPr>
          <w:ins w:id="6976" w:author="S2-2205072" w:date="2022-05-25T15:06:00Z"/>
          <w:del w:id="6977" w:author="Rapporteur" w:date="2022-05-25T23:35:00Z"/>
          <w:lang w:eastAsia="zh-CN"/>
        </w:rPr>
      </w:pPr>
      <w:ins w:id="6978" w:author="S2-2205072" w:date="2022-05-25T15:06:00Z">
        <w:r>
          <w:rPr>
            <w:lang w:eastAsia="zh-CN"/>
          </w:rPr>
          <w:t>T</w:t>
        </w:r>
        <w:r>
          <w:rPr>
            <w:rFonts w:hint="eastAsia"/>
            <w:lang w:eastAsia="zh-CN"/>
          </w:rPr>
          <w:t xml:space="preserve">he trained ML model needs to be updated by the NWDAF containing MTLF in order to guarantee or improve the </w:t>
        </w:r>
        <w:r>
          <w:rPr>
            <w:lang w:eastAsia="zh-CN"/>
          </w:rPr>
          <w:t xml:space="preserve">correctness of </w:t>
        </w:r>
        <w:r>
          <w:rPr>
            <w:rFonts w:hint="eastAsia"/>
            <w:lang w:eastAsia="zh-CN"/>
          </w:rPr>
          <w:t>a</w:t>
        </w:r>
        <w:r>
          <w:rPr>
            <w:lang w:eastAsia="zh-CN"/>
          </w:rPr>
          <w:t>nalytics</w:t>
        </w:r>
        <w:r>
          <w:rPr>
            <w:rFonts w:hint="eastAsia"/>
            <w:lang w:eastAsia="zh-CN"/>
          </w:rPr>
          <w:t xml:space="preserve"> by the NWDAF containing AnLF.</w:t>
        </w:r>
        <w:r>
          <w:rPr>
            <w:lang w:eastAsia="zh-CN"/>
          </w:rPr>
          <w:t xml:space="preserve"> </w:t>
        </w:r>
        <w:r>
          <w:rPr>
            <w:rFonts w:hint="eastAsia"/>
            <w:lang w:val="en-US" w:eastAsia="zh-CN"/>
          </w:rPr>
          <w:t>Hence, a solution of e</w:t>
        </w:r>
        <w:r>
          <w:rPr>
            <w:lang w:val="en-US" w:eastAsia="zh-CN"/>
          </w:rPr>
          <w:t>nhanc</w:t>
        </w:r>
        <w:r>
          <w:rPr>
            <w:rFonts w:hint="eastAsia"/>
            <w:lang w:val="en-US" w:eastAsia="zh-CN"/>
          </w:rPr>
          <w:t>ing existing</w:t>
        </w:r>
        <w:r>
          <w:rPr>
            <w:lang w:val="en-US" w:eastAsia="zh-CN"/>
          </w:rPr>
          <w:t xml:space="preserve"> ML model provisioning </w:t>
        </w:r>
        <w:r>
          <w:rPr>
            <w:rFonts w:hint="eastAsia"/>
            <w:lang w:val="en-US" w:eastAsia="zh-CN"/>
          </w:rPr>
          <w:t xml:space="preserve">procedure is proposed, so that the NWDAF containing MTLF can detect the degradation of an ML model, update the ML model towards the </w:t>
        </w:r>
        <w:r>
          <w:rPr>
            <w:rFonts w:hint="eastAsia"/>
            <w:lang w:eastAsia="zh-CN"/>
          </w:rPr>
          <w:t>NWDAF containing AnLF</w:t>
        </w:r>
        <w:r>
          <w:rPr>
            <w:rFonts w:hint="eastAsia"/>
            <w:lang w:val="en-US" w:eastAsia="zh-CN"/>
          </w:rPr>
          <w:t xml:space="preserve"> accordingly and thus improve the </w:t>
        </w:r>
        <w:r>
          <w:rPr>
            <w:lang w:eastAsia="zh-CN"/>
          </w:rPr>
          <w:t xml:space="preserve">correctness of </w:t>
        </w:r>
        <w:r>
          <w:rPr>
            <w:rFonts w:hint="eastAsia"/>
            <w:lang w:eastAsia="zh-CN"/>
          </w:rPr>
          <w:t>NWDAF a</w:t>
        </w:r>
        <w:r>
          <w:rPr>
            <w:lang w:eastAsia="zh-CN"/>
          </w:rPr>
          <w:t>nalytics</w:t>
        </w:r>
        <w:r>
          <w:rPr>
            <w:rFonts w:hint="eastAsia"/>
            <w:lang w:eastAsia="zh-CN"/>
          </w:rPr>
          <w:t>.</w:t>
        </w:r>
      </w:ins>
    </w:p>
    <w:p>
      <w:pPr>
        <w:rPr>
          <w:ins w:id="6979" w:author="S2-2205072" w:date="2022-05-25T15:06:00Z"/>
          <w:lang w:eastAsia="zh-CN"/>
        </w:rPr>
      </w:pPr>
    </w:p>
    <w:p>
      <w:pPr>
        <w:pStyle w:val="31"/>
        <w:ind w:left="0" w:firstLine="0"/>
        <w:rPr>
          <w:ins w:id="6980" w:author="S2-2205072" w:date="2022-05-25T15:06:00Z"/>
        </w:rPr>
      </w:pPr>
      <w:bookmarkStart w:id="6981" w:name="_Toc10372"/>
      <w:bookmarkStart w:id="6982" w:name="_Toc104433268"/>
      <w:bookmarkStart w:id="6983" w:name="_Toc104467422"/>
      <w:bookmarkStart w:id="6984" w:name="_Toc104467724"/>
      <w:bookmarkStart w:id="6985" w:name="_Toc104468060"/>
      <w:ins w:id="6986" w:author="S2-2205072" w:date="2022-05-25T15:06:00Z">
        <w:r>
          <w:t>6.</w:t>
        </w:r>
        <w:del w:id="6987" w:author="Rapporteur" w:date="2022-05-25T23:35:00Z">
          <w:r>
            <w:delText>X</w:delText>
          </w:r>
        </w:del>
      </w:ins>
      <w:ins w:id="6988" w:author="Rapporteur" w:date="2022-05-25T23:35:00Z">
        <w:r>
          <w:t>29</w:t>
        </w:r>
      </w:ins>
      <w:ins w:id="6989" w:author="S2-2205072" w:date="2022-05-25T15:06:00Z">
        <w:r>
          <w:t>.2</w:t>
        </w:r>
        <w:r>
          <w:tab/>
          <w:t>Procedures</w:t>
        </w:r>
        <w:bookmarkEnd w:id="6981"/>
        <w:bookmarkEnd w:id="6982"/>
        <w:bookmarkEnd w:id="6983"/>
        <w:bookmarkEnd w:id="6984"/>
        <w:bookmarkEnd w:id="6985"/>
      </w:ins>
    </w:p>
    <w:p>
      <w:pPr>
        <w:pStyle w:val="41"/>
        <w:ind w:left="0" w:firstLine="0"/>
        <w:rPr>
          <w:ins w:id="6990" w:author="S2-2205072" w:date="2022-05-25T15:06:00Z"/>
        </w:rPr>
      </w:pPr>
      <w:bookmarkStart w:id="6991" w:name="_Toc104433269"/>
      <w:bookmarkStart w:id="6992" w:name="_Toc104467725"/>
      <w:bookmarkStart w:id="6993" w:name="_Toc104468061"/>
      <w:ins w:id="6994" w:author="S2-2205072" w:date="2022-05-25T15:06:00Z">
        <w:r>
          <w:t>6.</w:t>
        </w:r>
        <w:del w:id="6995" w:author="Rapporteur" w:date="2022-05-25T23:35:00Z">
          <w:r>
            <w:delText>X</w:delText>
          </w:r>
        </w:del>
      </w:ins>
      <w:ins w:id="6996" w:author="Rapporteur" w:date="2022-05-25T23:35:00Z">
        <w:r>
          <w:t>29</w:t>
        </w:r>
      </w:ins>
      <w:ins w:id="6997" w:author="S2-2205072" w:date="2022-05-25T15:06:00Z">
        <w:r>
          <w:t>.2.1</w:t>
        </w:r>
        <w:r>
          <w:tab/>
          <w:t>General</w:t>
        </w:r>
        <w:bookmarkEnd w:id="6991"/>
        <w:bookmarkEnd w:id="6992"/>
        <w:bookmarkEnd w:id="6993"/>
      </w:ins>
    </w:p>
    <w:p>
      <w:pPr>
        <w:rPr>
          <w:ins w:id="6998" w:author="S2-2205072" w:date="2022-05-25T15:06:00Z"/>
        </w:rPr>
      </w:pPr>
      <w:ins w:id="6999" w:author="S2-2205072" w:date="2022-05-25T15:06:00Z">
        <w:r>
          <w:t>The proposed solution consists of two main parts:</w:t>
        </w:r>
      </w:ins>
    </w:p>
    <w:p>
      <w:pPr>
        <w:pStyle w:val="B1"/>
        <w:rPr>
          <w:ins w:id="7000" w:author="S2-2205072" w:date="2022-05-25T15:06:00Z"/>
        </w:rPr>
      </w:pPr>
      <w:ins w:id="7001" w:author="S2-2205072" w:date="2022-05-25T15:06:00Z">
        <w:r>
          <w:t>-</w:t>
        </w:r>
        <w:r>
          <w:tab/>
          <w:t>How to detect whether an ML model has been degraded.</w:t>
        </w:r>
      </w:ins>
    </w:p>
    <w:p>
      <w:pPr>
        <w:pStyle w:val="B1"/>
        <w:rPr>
          <w:ins w:id="7002" w:author="S2-2205072" w:date="2022-05-25T15:06:00Z"/>
        </w:rPr>
      </w:pPr>
      <w:ins w:id="7003" w:author="S2-2205072" w:date="2022-05-25T15:06:00Z">
        <w:r>
          <w:t>-</w:t>
        </w:r>
        <w:r>
          <w:tab/>
          <w:t>Trigger proper action in case ML model degradation has been observed.</w:t>
        </w:r>
      </w:ins>
    </w:p>
    <w:p>
      <w:pPr>
        <w:rPr>
          <w:ins w:id="7004" w:author="S2-2205072" w:date="2022-05-25T15:06:00Z"/>
        </w:rPr>
      </w:pPr>
      <w:ins w:id="7005" w:author="S2-2205072" w:date="2022-05-25T15:06:00Z">
        <w:r>
          <w:t>Each part is discussed in the following subsections.</w:t>
        </w:r>
        <w:del w:id="7006" w:author="Rapporteur" w:date="2022-05-26T12:17:00Z">
          <w:r>
            <w:delText xml:space="preserve"> </w:delText>
          </w:r>
        </w:del>
      </w:ins>
    </w:p>
    <w:p>
      <w:pPr>
        <w:pStyle w:val="41"/>
        <w:ind w:left="0" w:firstLine="0"/>
        <w:rPr>
          <w:ins w:id="7007" w:author="S2-2205072" w:date="2022-05-25T15:06:00Z"/>
        </w:rPr>
      </w:pPr>
      <w:bookmarkStart w:id="7008" w:name="_Toc104433270"/>
      <w:bookmarkStart w:id="7009" w:name="_Toc104467726"/>
      <w:bookmarkStart w:id="7010" w:name="_Toc104468062"/>
      <w:ins w:id="7011" w:author="S2-2205072" w:date="2022-05-25T15:06:00Z">
        <w:r>
          <w:lastRenderedPageBreak/>
          <w:t>6.</w:t>
        </w:r>
        <w:del w:id="7012" w:author="Rapporteur" w:date="2022-05-25T23:35:00Z">
          <w:r>
            <w:delText>X</w:delText>
          </w:r>
        </w:del>
      </w:ins>
      <w:ins w:id="7013" w:author="Rapporteur" w:date="2022-05-25T23:35:00Z">
        <w:r>
          <w:t>29</w:t>
        </w:r>
      </w:ins>
      <w:ins w:id="7014" w:author="S2-2205072" w:date="2022-05-25T15:06:00Z">
        <w:r>
          <w:t>.2.2</w:t>
        </w:r>
        <w:r>
          <w:tab/>
          <w:t>Detection of ML Model Degradation</w:t>
        </w:r>
        <w:bookmarkEnd w:id="7008"/>
        <w:bookmarkEnd w:id="7009"/>
        <w:bookmarkEnd w:id="7010"/>
      </w:ins>
    </w:p>
    <w:p>
      <w:pPr>
        <w:rPr>
          <w:ins w:id="7015" w:author="S2-2205072" w:date="2022-05-25T15:06:00Z"/>
        </w:rPr>
      </w:pPr>
      <w:ins w:id="7016" w:author="S2-2205072" w:date="2022-05-25T15:06:00Z">
        <w:r>
          <w:t>Figure 6.</w:t>
        </w:r>
        <w:del w:id="7017" w:author="Rapporteur" w:date="2022-05-25T23:35:00Z">
          <w:r>
            <w:delText>X</w:delText>
          </w:r>
        </w:del>
      </w:ins>
      <w:ins w:id="7018" w:author="Rapporteur" w:date="2022-05-25T23:35:00Z">
        <w:r>
          <w:t>29</w:t>
        </w:r>
      </w:ins>
      <w:ins w:id="7019" w:author="S2-2205072" w:date="2022-05-25T15:06:00Z">
        <w:r>
          <w:t>.2.2-1 illustrates an NWDAF containing MTLF subscribing to the monitoring of an ML model at an NWDAF containing AnLF. If any degradation in the ML model is detected, the NWDAF containing AnLF generates a notification to the NWDAF containing MTLF.</w:t>
        </w:r>
        <w:del w:id="7020" w:author="Rapporteur" w:date="2022-05-26T12:18:00Z">
          <w:r>
            <w:delText xml:space="preserve"> </w:delText>
          </w:r>
        </w:del>
      </w:ins>
    </w:p>
    <w:p>
      <w:pPr>
        <w:rPr>
          <w:ins w:id="7021" w:author="S2-2205072" w:date="2022-05-25T15:06:00Z"/>
        </w:rPr>
      </w:pPr>
      <w:ins w:id="7022" w:author="S2-2205072" w:date="2022-05-25T15:06:00Z">
        <w:r>
          <w:t>In this solution, the NWDAF containing AnLF may start the monitoring process when it starts making use of an ML model, and it registers with the MTLF that is responsible for training/updating this ML model. The NWDAF containing MTLF, due to the registration of monitoring from NWDAF containing AnLF or due to local policies, subscribes to the NWDAF containing AnLF for receiving notifications of the detection of degradation of the ML Model.</w:t>
        </w:r>
      </w:ins>
    </w:p>
    <w:p>
      <w:pPr>
        <w:rPr>
          <w:ins w:id="7023" w:author="S2-2205072" w:date="2022-05-25T15:06:00Z"/>
        </w:rPr>
      </w:pPr>
      <w:ins w:id="7024" w:author="S2-2205072" w:date="2022-05-25T15:06:00Z">
        <w:r>
          <w:t>When the subscription request is received, the NWDAF containing AnLF is assumed to be in possession of possible ML model’s associated information, included in the ML model file, that can be used to support the AnLF performing the monitoring of the ML model. The NWDAF containing AnLF may start the monitoring process when it starts making use of the ML model. NWDAF containing AnLF monitors the performance of the ML model and notifies NWDAF containing MTLF if any degradation is detected.</w:t>
        </w:r>
      </w:ins>
    </w:p>
    <w:p>
      <w:pPr>
        <w:pStyle w:val="TH"/>
        <w:rPr>
          <w:ins w:id="7025" w:author="S2-2205072" w:date="2022-05-25T15:06:00Z"/>
        </w:rPr>
        <w:pPrChange w:id="7026" w:author="Rapporteur" w:date="2022-05-26T12:18:00Z">
          <w:pPr>
            <w:keepNext/>
            <w:keepLines/>
            <w:jc w:val="center"/>
          </w:pPr>
        </w:pPrChange>
      </w:pPr>
      <w:ins w:id="7027" w:author="S2-2205072" w:date="2022-05-25T15:06:00Z">
        <w:r>
          <w:object w:dxaOrig="7745" w:dyaOrig="2575">
            <v:shape id="_x0000_i1062" type="#_x0000_t75" style="width:390pt;height:132pt" o:ole="">
              <v:imagedata r:id="rId102" o:title=""/>
            </v:shape>
            <o:OLEObject Type="Embed" ProgID="Visio.Drawing.15" ShapeID="_x0000_i1062" DrawAspect="Content" ObjectID="_1715085477" r:id="rId103"/>
          </w:object>
        </w:r>
      </w:ins>
    </w:p>
    <w:p>
      <w:pPr>
        <w:pStyle w:val="TF"/>
        <w:keepNext/>
        <w:rPr>
          <w:ins w:id="7028" w:author="S2-2205072" w:date="2022-05-25T15:06:00Z"/>
          <w:del w:id="7029" w:author="Rapporteur" w:date="2022-05-25T23:35:00Z"/>
        </w:rPr>
      </w:pPr>
      <w:bookmarkStart w:id="7030" w:name="_Ref97200285"/>
      <w:ins w:id="7031" w:author="S2-2205072" w:date="2022-05-25T15:06:00Z">
        <w:r>
          <w:t>Figure 6</w:t>
        </w:r>
        <w:bookmarkEnd w:id="7030"/>
        <w:r>
          <w:t>.</w:t>
        </w:r>
        <w:del w:id="7032" w:author="Rapporteur" w:date="2022-05-25T23:35:00Z">
          <w:r>
            <w:delText>X</w:delText>
          </w:r>
        </w:del>
      </w:ins>
      <w:ins w:id="7033" w:author="Rapporteur" w:date="2022-05-25T23:35:00Z">
        <w:r>
          <w:t>29</w:t>
        </w:r>
      </w:ins>
      <w:ins w:id="7034" w:author="S2-2205072" w:date="2022-05-25T15:06:00Z">
        <w:r>
          <w:t>.2.2-1: Monitoring an ML model and report degradation if detected.</w:t>
        </w:r>
      </w:ins>
    </w:p>
    <w:p>
      <w:pPr>
        <w:pStyle w:val="TF"/>
        <w:keepNext/>
        <w:rPr>
          <w:ins w:id="7035" w:author="S2-2205072" w:date="2022-05-25T15:06:00Z"/>
        </w:rPr>
        <w:pPrChange w:id="7036" w:author="Rapporteur" w:date="2022-05-25T23:35:00Z">
          <w:pPr/>
        </w:pPrChange>
      </w:pPr>
    </w:p>
    <w:p>
      <w:pPr>
        <w:pStyle w:val="41"/>
        <w:ind w:left="0" w:firstLine="0"/>
        <w:rPr>
          <w:ins w:id="7037" w:author="S2-2205072" w:date="2022-05-25T15:06:00Z"/>
        </w:rPr>
      </w:pPr>
      <w:bookmarkStart w:id="7038" w:name="_Toc104433271"/>
      <w:bookmarkStart w:id="7039" w:name="_Toc104467727"/>
      <w:bookmarkStart w:id="7040" w:name="_Toc104468063"/>
      <w:ins w:id="7041" w:author="S2-2205072" w:date="2022-05-25T15:06:00Z">
        <w:r>
          <w:t>6.</w:t>
        </w:r>
        <w:del w:id="7042" w:author="Rapporteur" w:date="2022-05-25T23:35:00Z">
          <w:r>
            <w:delText>X</w:delText>
          </w:r>
        </w:del>
      </w:ins>
      <w:ins w:id="7043" w:author="Rapporteur" w:date="2022-05-25T23:35:00Z">
        <w:r>
          <w:t>29</w:t>
        </w:r>
      </w:ins>
      <w:ins w:id="7044" w:author="S2-2205072" w:date="2022-05-25T15:06:00Z">
        <w:r>
          <w:t>.2.3</w:t>
        </w:r>
        <w:r>
          <w:tab/>
          <w:t>Act Upon ML Model Degradation</w:t>
        </w:r>
        <w:bookmarkEnd w:id="7038"/>
        <w:bookmarkEnd w:id="7039"/>
        <w:bookmarkEnd w:id="7040"/>
      </w:ins>
    </w:p>
    <w:p>
      <w:pPr>
        <w:rPr>
          <w:ins w:id="7045" w:author="S2-2205072" w:date="2022-05-25T15:06:00Z"/>
        </w:rPr>
      </w:pPr>
      <w:ins w:id="7046" w:author="S2-2205072" w:date="2022-05-25T15:06:00Z">
        <w:r>
          <w:t xml:space="preserve">In case of detecting degradation of an ML model which has been monitored, an NWDAF containing AnLF notifies the subscribed NWDAF containing MTLF of this detection. The NWDAF containing MTLF may not declare an ML model as </w:t>
        </w:r>
      </w:ins>
      <w:ins w:id="7047" w:author="Rapporteur" w:date="2022-05-26T12:36:00Z">
        <w:r>
          <w:rPr>
            <w:lang w:eastAsia="zh-CN"/>
          </w:rPr>
          <w:t>"</w:t>
        </w:r>
      </w:ins>
      <w:ins w:id="7048" w:author="S2-2205072" w:date="2022-05-25T15:06:00Z">
        <w:del w:id="7049" w:author="Rapporteur" w:date="2022-05-26T12:36:00Z">
          <w:r>
            <w:delText>“</w:delText>
          </w:r>
        </w:del>
        <w:r>
          <w:t>degraded</w:t>
        </w:r>
      </w:ins>
      <w:ins w:id="7050" w:author="Rapporteur" w:date="2022-05-26T12:36:00Z">
        <w:r>
          <w:rPr>
            <w:lang w:eastAsia="zh-CN"/>
          </w:rPr>
          <w:t>"</w:t>
        </w:r>
      </w:ins>
      <w:ins w:id="7051" w:author="S2-2205072" w:date="2022-05-25T15:06:00Z">
        <w:del w:id="7052" w:author="Rapporteur" w:date="2022-05-26T12:36:00Z">
          <w:r>
            <w:delText>”</w:delText>
          </w:r>
        </w:del>
        <w:r>
          <w:t xml:space="preserve"> until enough degradation detection notifications have been received. When the NWDAF containing MTLF determines that an ML model is </w:t>
        </w:r>
      </w:ins>
      <w:ins w:id="7053" w:author="Rapporteur" w:date="2022-05-26T12:36:00Z">
        <w:r>
          <w:rPr>
            <w:lang w:eastAsia="zh-CN"/>
          </w:rPr>
          <w:t>"</w:t>
        </w:r>
      </w:ins>
      <w:ins w:id="7054" w:author="S2-2205072" w:date="2022-05-25T15:06:00Z">
        <w:del w:id="7055" w:author="Rapporteur" w:date="2022-05-26T12:36:00Z">
          <w:r>
            <w:delText>“</w:delText>
          </w:r>
        </w:del>
        <w:r>
          <w:t>degraded</w:t>
        </w:r>
      </w:ins>
      <w:ins w:id="7056" w:author="Rapporteur" w:date="2022-05-26T12:36:00Z">
        <w:r>
          <w:rPr>
            <w:lang w:eastAsia="zh-CN"/>
          </w:rPr>
          <w:t>"</w:t>
        </w:r>
      </w:ins>
      <w:ins w:id="7057" w:author="S2-2205072" w:date="2022-05-25T15:06:00Z">
        <w:del w:id="7058" w:author="Rapporteur" w:date="2022-05-26T12:36:00Z">
          <w:r>
            <w:delText>”</w:delText>
          </w:r>
        </w:del>
        <w:r>
          <w:t>, it marks it with an indication in the ML model information (see 3GPP TS 23.288</w:t>
        </w:r>
      </w:ins>
      <w:ins w:id="7059" w:author="Rapporteur" w:date="2022-05-25T23:35:00Z">
        <w:r>
          <w:t xml:space="preserve"> [5]</w:t>
        </w:r>
      </w:ins>
      <w:ins w:id="7060" w:author="S2-2205072" w:date="2022-05-25T15:06:00Z">
        <w:r>
          <w:t xml:space="preserve"> clause 6.2A.2 for existing contents).</w:t>
        </w:r>
      </w:ins>
    </w:p>
    <w:p>
      <w:pPr>
        <w:rPr>
          <w:ins w:id="7061" w:author="S2-2205072" w:date="2022-05-25T15:06:00Z"/>
        </w:rPr>
      </w:pPr>
      <w:ins w:id="7062" w:author="S2-2205072" w:date="2022-05-25T15:06:00Z">
        <w:r>
          <w:t>It is then up to the NWDAF containing MTLF to determine the actual actions to be taken. These actions include, e.g.:</w:t>
        </w:r>
      </w:ins>
    </w:p>
    <w:p>
      <w:pPr>
        <w:pStyle w:val="B1"/>
        <w:rPr>
          <w:ins w:id="7063" w:author="S2-2205072" w:date="2022-05-25T15:06:00Z"/>
        </w:rPr>
      </w:pPr>
      <w:ins w:id="7064" w:author="S2-2205072" w:date="2022-05-25T15:06:00Z">
        <w:r>
          <w:t>-</w:t>
        </w:r>
        <w:r>
          <w:tab/>
          <w:t>Trigger a re-training process with an extended data set, including that the NWDAF containing MTLF may need to collect new data (e.g., statistics) from, e.g., ADRF.</w:t>
        </w:r>
      </w:ins>
    </w:p>
    <w:p>
      <w:pPr>
        <w:pStyle w:val="B1"/>
        <w:rPr>
          <w:ins w:id="7065" w:author="S2-2205072" w:date="2022-05-25T15:06:00Z"/>
        </w:rPr>
      </w:pPr>
      <w:ins w:id="7066" w:author="S2-2205072" w:date="2022-05-25T15:06:00Z">
        <w:r>
          <w:t>-</w:t>
        </w:r>
        <w:r>
          <w:tab/>
          <w:t>In case of existing more than one ML model for an Analytics ID, based on the records of ML model performance metrics, another ML model might be chosen without re-training any of the existing ML models.</w:t>
        </w:r>
      </w:ins>
    </w:p>
    <w:p>
      <w:pPr>
        <w:pStyle w:val="41"/>
        <w:ind w:left="0" w:firstLine="0"/>
        <w:rPr>
          <w:ins w:id="7067" w:author="S2-2205072" w:date="2022-05-25T15:06:00Z"/>
        </w:rPr>
      </w:pPr>
      <w:bookmarkStart w:id="7068" w:name="_Toc104433272"/>
      <w:bookmarkStart w:id="7069" w:name="_Toc104467728"/>
      <w:bookmarkStart w:id="7070" w:name="_Toc104468064"/>
      <w:ins w:id="7071" w:author="S2-2205072" w:date="2022-05-25T15:06:00Z">
        <w:r>
          <w:t>6.</w:t>
        </w:r>
        <w:del w:id="7072" w:author="Rapporteur" w:date="2022-05-25T23:36:00Z">
          <w:r>
            <w:delText>X</w:delText>
          </w:r>
        </w:del>
      </w:ins>
      <w:ins w:id="7073" w:author="Rapporteur" w:date="2022-05-25T23:36:00Z">
        <w:r>
          <w:t>29</w:t>
        </w:r>
      </w:ins>
      <w:ins w:id="7074" w:author="S2-2205072" w:date="2022-05-25T15:06:00Z">
        <w:r>
          <w:t>.2.4</w:t>
        </w:r>
        <w:r>
          <w:tab/>
          <w:t>Procedure for the registration of ML model monitoring</w:t>
        </w:r>
        <w:bookmarkEnd w:id="7068"/>
        <w:bookmarkEnd w:id="7069"/>
        <w:bookmarkEnd w:id="7070"/>
      </w:ins>
    </w:p>
    <w:p>
      <w:pPr>
        <w:rPr>
          <w:ins w:id="7075" w:author="S2-2205072" w:date="2022-05-25T15:06:00Z"/>
        </w:rPr>
      </w:pPr>
      <w:ins w:id="7076" w:author="S2-2205072" w:date="2022-05-25T15:06:00Z">
        <w:r>
          <w:t>Figure 6.</w:t>
        </w:r>
        <w:del w:id="7077" w:author="Rapporteur" w:date="2022-05-25T23:36:00Z">
          <w:r>
            <w:delText>X</w:delText>
          </w:r>
        </w:del>
      </w:ins>
      <w:ins w:id="7078" w:author="Rapporteur" w:date="2022-05-25T23:36:00Z">
        <w:r>
          <w:t>29</w:t>
        </w:r>
      </w:ins>
      <w:ins w:id="7079" w:author="S2-2205072" w:date="2022-05-25T15:06:00Z">
        <w:r>
          <w:t>.2.4-1 illustrates the procedure by which an NWDAF containing AnLF registers with an NWDAF containing MTLF that it is starting to monitor the degradation of an ML model. A new Nnwdaf_MLModelMonitor_Register service operation is used for that purpose.</w:t>
        </w:r>
      </w:ins>
    </w:p>
    <w:p>
      <w:pPr>
        <w:pStyle w:val="TH"/>
        <w:rPr>
          <w:ins w:id="7080" w:author="S2-2205072" w:date="2022-05-25T15:06:00Z"/>
        </w:rPr>
        <w:pPrChange w:id="7081" w:author="Rapporteur" w:date="2022-05-26T12:20:00Z">
          <w:pPr>
            <w:jc w:val="center"/>
          </w:pPr>
        </w:pPrChange>
      </w:pPr>
      <w:ins w:id="7082" w:author="S2-2205072" w:date="2022-05-25T15:06:00Z">
        <w:r>
          <w:object w:dxaOrig="7745" w:dyaOrig="3175">
            <v:shape id="_x0000_i1063" type="#_x0000_t75" style="width:390pt;height:162pt" o:ole="">
              <v:imagedata r:id="rId104" o:title=""/>
            </v:shape>
            <o:OLEObject Type="Embed" ProgID="Visio.Drawing.15" ShapeID="_x0000_i1063" DrawAspect="Content" ObjectID="_1715085478" r:id="rId105"/>
          </w:object>
        </w:r>
      </w:ins>
    </w:p>
    <w:p>
      <w:pPr>
        <w:pStyle w:val="TF"/>
        <w:rPr>
          <w:ins w:id="7083" w:author="S2-2205072" w:date="2022-05-25T15:06:00Z"/>
        </w:rPr>
      </w:pPr>
      <w:ins w:id="7084" w:author="S2-2205072" w:date="2022-05-25T15:06:00Z">
        <w:r>
          <w:t>Figure 6.</w:t>
        </w:r>
        <w:del w:id="7085" w:author="Rapporteur" w:date="2022-05-25T23:36:00Z">
          <w:r>
            <w:delText>x</w:delText>
          </w:r>
        </w:del>
      </w:ins>
      <w:ins w:id="7086" w:author="Rapporteur" w:date="2022-05-25T23:36:00Z">
        <w:r>
          <w:t>29</w:t>
        </w:r>
      </w:ins>
      <w:ins w:id="7087" w:author="S2-2205072" w:date="2022-05-25T15:06:00Z">
        <w:r>
          <w:t>.2.4-1: Procedure for ML model monitoring registration</w:t>
        </w:r>
      </w:ins>
    </w:p>
    <w:p>
      <w:pPr>
        <w:pStyle w:val="B1"/>
        <w:rPr>
          <w:ins w:id="7088" w:author="S2-2205072" w:date="2022-05-25T15:06:00Z"/>
        </w:rPr>
      </w:pPr>
      <w:ins w:id="7089" w:author="S2-2205072" w:date="2022-05-25T15:06:00Z">
        <w:r>
          <w:t>1.</w:t>
        </w:r>
        <w:r>
          <w:tab/>
          <w:t>An NWDAF containing AnLF starts monitoring an ML model, due to start using the ML model for producing analytics</w:t>
        </w:r>
      </w:ins>
    </w:p>
    <w:p>
      <w:pPr>
        <w:pStyle w:val="B1"/>
        <w:rPr>
          <w:ins w:id="7090" w:author="S2-2205072" w:date="2022-05-25T15:06:00Z"/>
        </w:rPr>
      </w:pPr>
      <w:ins w:id="7091" w:author="S2-2205072" w:date="2022-05-25T15:06:00Z">
        <w:r>
          <w:t>2-3.</w:t>
        </w:r>
        <w:del w:id="7092" w:author="Rapporteur" w:date="2022-05-26T02:43:00Z">
          <w:r>
            <w:delText xml:space="preserve"> </w:delText>
          </w:r>
        </w:del>
      </w:ins>
      <w:ins w:id="7093" w:author="Rapporteur" w:date="2022-05-26T02:43:00Z">
        <w:r>
          <w:tab/>
        </w:r>
      </w:ins>
      <w:ins w:id="7094" w:author="S2-2205072" w:date="2022-05-25T15:06:00Z">
        <w:r>
          <w:t>The NWDAF containing AnLF sends an Nnwdaf_MLModelMonitor_Register request to an NWDAF containing MTLF (NWDAF containing AnLF NF ID, unique identifier of the ML model, optionally: subscription endpoint of the ML Monitoring service operation). The NWDAF containing MTFL is now aware of the NF ID of the NWDAF containing AnLF that are monitoring that ML model.</w:t>
        </w:r>
      </w:ins>
    </w:p>
    <w:p>
      <w:pPr>
        <w:rPr>
          <w:ins w:id="7095" w:author="S2-2205072" w:date="2022-05-25T15:06:00Z"/>
        </w:rPr>
      </w:pPr>
      <w:ins w:id="7096" w:author="S2-2205072" w:date="2022-05-25T15:06:00Z">
        <w:r>
          <w:t>When the NWDAF containing AnLF does no longer monitor the ML model, it sends an Nnwdaf_MLModelMontior_Unregister service operation. The NWDAF containing MTLF deletes the associated data.</w:t>
        </w:r>
      </w:ins>
    </w:p>
    <w:p>
      <w:pPr>
        <w:pStyle w:val="EditorsNote"/>
        <w:rPr>
          <w:ins w:id="7097" w:author="S2-2205072" w:date="2022-05-25T15:06:00Z"/>
        </w:rPr>
      </w:pPr>
      <w:ins w:id="7098" w:author="S2-2205072" w:date="2022-05-25T15:06:00Z">
        <w:r>
          <w:t>Editor</w:t>
        </w:r>
      </w:ins>
      <w:ins w:id="7099" w:author="Rapporteur" w:date="2022-05-26T01:03:00Z">
        <w:r>
          <w:t>'</w:t>
        </w:r>
      </w:ins>
      <w:ins w:id="7100" w:author="S2-2205072" w:date="2022-05-25T15:06:00Z">
        <w:del w:id="7101" w:author="Rapporteur" w:date="2022-05-26T01:03:00Z">
          <w:r>
            <w:delText>’</w:delText>
          </w:r>
        </w:del>
        <w:r>
          <w:t>s note:</w:t>
        </w:r>
        <w:del w:id="7102" w:author="Rapporteur" w:date="2022-05-26T01:03:00Z">
          <w:r>
            <w:delText xml:space="preserve"> </w:delText>
          </w:r>
        </w:del>
      </w:ins>
      <w:ins w:id="7103" w:author="Rapporteur" w:date="2022-05-26T01:03:00Z">
        <w:r>
          <w:tab/>
        </w:r>
      </w:ins>
      <w:ins w:id="7104" w:author="S2-2205072" w:date="2022-05-25T15:06:00Z">
        <w:del w:id="7105" w:author="Rapporteur" w:date="2022-05-26T01:03:00Z">
          <w:r>
            <w:delText>i</w:delText>
          </w:r>
        </w:del>
      </w:ins>
      <w:ins w:id="7106" w:author="Rapporteur" w:date="2022-05-26T01:03:00Z">
        <w:r>
          <w:t>I</w:t>
        </w:r>
      </w:ins>
      <w:ins w:id="7107" w:author="S2-2205072" w:date="2022-05-25T15:06:00Z">
        <w:r>
          <w:t>t is FFS whether and how AnLF indicates its support of ML model monitoring during the ML model provisioning procedure</w:t>
        </w:r>
      </w:ins>
    </w:p>
    <w:p>
      <w:pPr>
        <w:pStyle w:val="41"/>
        <w:ind w:left="0" w:firstLine="0"/>
        <w:rPr>
          <w:ins w:id="7108" w:author="S2-2205072" w:date="2022-05-25T15:06:00Z"/>
        </w:rPr>
      </w:pPr>
      <w:bookmarkStart w:id="7109" w:name="_Toc104433273"/>
      <w:bookmarkStart w:id="7110" w:name="_Toc104467729"/>
      <w:bookmarkStart w:id="7111" w:name="_Toc104468065"/>
      <w:ins w:id="7112" w:author="S2-2205072" w:date="2022-05-25T15:06:00Z">
        <w:r>
          <w:t>6.</w:t>
        </w:r>
        <w:del w:id="7113" w:author="Rapporteur" w:date="2022-05-25T23:36:00Z">
          <w:r>
            <w:delText>X</w:delText>
          </w:r>
        </w:del>
      </w:ins>
      <w:ins w:id="7114" w:author="Rapporteur" w:date="2022-05-25T23:36:00Z">
        <w:r>
          <w:t>29</w:t>
        </w:r>
      </w:ins>
      <w:ins w:id="7115" w:author="S2-2205072" w:date="2022-05-25T15:06:00Z">
        <w:r>
          <w:t>.2.5</w:t>
        </w:r>
        <w:r>
          <w:tab/>
          <w:t>Procedure for the detection of ML model degradation</w:t>
        </w:r>
        <w:bookmarkEnd w:id="7109"/>
        <w:bookmarkEnd w:id="7110"/>
        <w:bookmarkEnd w:id="7111"/>
      </w:ins>
    </w:p>
    <w:p>
      <w:pPr>
        <w:rPr>
          <w:ins w:id="7116" w:author="S2-2205072" w:date="2022-05-25T15:06:00Z"/>
          <w:del w:id="7117" w:author="Rapporteur" w:date="2022-05-26T02:43:00Z"/>
        </w:rPr>
      </w:pPr>
      <w:ins w:id="7118" w:author="S2-2205072" w:date="2022-05-25T15:06:00Z">
        <w:r>
          <w:t>Figure 6.</w:t>
        </w:r>
        <w:del w:id="7119" w:author="Rapporteur" w:date="2022-05-25T23:36:00Z">
          <w:r>
            <w:delText>X</w:delText>
          </w:r>
        </w:del>
      </w:ins>
      <w:ins w:id="7120" w:author="Rapporteur" w:date="2022-05-25T23:36:00Z">
        <w:r>
          <w:t>29</w:t>
        </w:r>
      </w:ins>
      <w:ins w:id="7121" w:author="S2-2205072" w:date="2022-05-25T15:06:00Z">
        <w:r>
          <w:t xml:space="preserve">.2.5-1 illustrates the procedure for the detection of ML model degradation. A new Nnwdaf_MLModelMonitor_Subscribe and Nnwdaf_MLModelMonitor_Notify service operations are used for that purpose. An </w:t>
        </w:r>
        <w:r>
          <w:rPr>
            <w:rFonts w:hint="eastAsia"/>
            <w:lang w:eastAsia="zh-CN"/>
          </w:rPr>
          <w:t xml:space="preserve">NWDAF </w:t>
        </w:r>
        <w:r>
          <w:rPr>
            <w:lang w:eastAsia="ko-KR"/>
          </w:rPr>
          <w:t xml:space="preserve">service consumer, i.e. </w:t>
        </w:r>
        <w:r>
          <w:rPr>
            <w:rFonts w:hint="eastAsia"/>
            <w:lang w:eastAsia="zh-CN"/>
          </w:rPr>
          <w:t>an NWDAF containing MTLF, subscribe</w:t>
        </w:r>
        <w:r>
          <w:rPr>
            <w:lang w:eastAsia="zh-CN"/>
          </w:rPr>
          <w:t>s</w:t>
        </w:r>
        <w:r>
          <w:rPr>
            <w:rFonts w:hint="eastAsia"/>
            <w:lang w:eastAsia="zh-CN"/>
          </w:rPr>
          <w:t xml:space="preserve"> at </w:t>
        </w:r>
        <w:r>
          <w:rPr>
            <w:lang w:eastAsia="ko-KR"/>
          </w:rPr>
          <w:t xml:space="preserve">another NWDAF, i.e. </w:t>
        </w:r>
        <w:r>
          <w:rPr>
            <w:rFonts w:hint="eastAsia"/>
            <w:lang w:eastAsia="zh-CN"/>
          </w:rPr>
          <w:t xml:space="preserve">an NWDAF containing AnLF, to be notified when the performance of the previously provisioned trained MT model </w:t>
        </w:r>
        <w:r>
          <w:rPr>
            <w:lang w:eastAsia="zh-CN"/>
          </w:rPr>
          <w:t>degrades.</w:t>
        </w:r>
      </w:ins>
    </w:p>
    <w:p>
      <w:pPr>
        <w:rPr>
          <w:ins w:id="7122" w:author="S2-2205072" w:date="2022-05-25T15:06:00Z"/>
        </w:rPr>
      </w:pPr>
    </w:p>
    <w:p>
      <w:pPr>
        <w:pStyle w:val="TH"/>
        <w:rPr>
          <w:ins w:id="7123" w:author="S2-2205072" w:date="2022-05-25T15:06:00Z"/>
        </w:rPr>
        <w:pPrChange w:id="7124" w:author="Rapporteur" w:date="2022-05-26T12:20:00Z">
          <w:pPr>
            <w:jc w:val="center"/>
          </w:pPr>
        </w:pPrChange>
      </w:pPr>
      <w:ins w:id="7125" w:author="S2-2205072" w:date="2022-05-25T15:06:00Z">
        <w:r>
          <w:object w:dxaOrig="7745" w:dyaOrig="7265">
            <v:shape id="_x0000_i1064" type="#_x0000_t75" style="width:390pt;height:366pt" o:ole="">
              <v:imagedata r:id="rId106" o:title=""/>
            </v:shape>
            <o:OLEObject Type="Embed" ProgID="Visio.Drawing.15" ShapeID="_x0000_i1064" DrawAspect="Content" ObjectID="_1715085479" r:id="rId107"/>
          </w:object>
        </w:r>
      </w:ins>
    </w:p>
    <w:p>
      <w:pPr>
        <w:pStyle w:val="TF"/>
        <w:rPr>
          <w:ins w:id="7126" w:author="S2-2205072" w:date="2022-05-25T15:06:00Z"/>
        </w:rPr>
      </w:pPr>
      <w:ins w:id="7127" w:author="S2-2205072" w:date="2022-05-25T15:06:00Z">
        <w:r>
          <w:t>Figure 6.</w:t>
        </w:r>
        <w:del w:id="7128" w:author="Rapporteur" w:date="2022-05-25T23:36:00Z">
          <w:r>
            <w:delText>X</w:delText>
          </w:r>
        </w:del>
      </w:ins>
      <w:ins w:id="7129" w:author="Rapporteur" w:date="2022-05-25T23:36:00Z">
        <w:r>
          <w:t>29</w:t>
        </w:r>
      </w:ins>
      <w:ins w:id="7130" w:author="S2-2205072" w:date="2022-05-25T15:06:00Z">
        <w:r>
          <w:t>.2.5-1: Procedure for ML model degradation detection</w:t>
        </w:r>
      </w:ins>
    </w:p>
    <w:p>
      <w:pPr>
        <w:pStyle w:val="B1"/>
        <w:rPr>
          <w:ins w:id="7131" w:author="S2-2205072" w:date="2022-05-25T15:06:00Z"/>
        </w:rPr>
      </w:pPr>
      <w:ins w:id="7132" w:author="S2-2205072" w:date="2022-05-25T15:06:00Z">
        <w:r>
          <w:t>0.</w:t>
        </w:r>
        <w:del w:id="7133" w:author="Rapporteur" w:date="2022-05-26T02:44:00Z">
          <w:r>
            <w:delText xml:space="preserve"> </w:delText>
          </w:r>
        </w:del>
        <w:r>
          <w:tab/>
          <w:t>An NWDAF containing MTLF receives a trigger for subscribing to the ML model monitor at an NWDAF containing an AnLF. This trigger could be the reception of an Nnwdaf_MLModelMonitor_Register request, an administrative action, or determined by local policy. The NWDAF containing MTLF reads the information registered by the AnLF, such as the NF ID, unique identifier of the ML model, MLModelMonitor subscription endpoint, etc.</w:t>
        </w:r>
      </w:ins>
    </w:p>
    <w:p>
      <w:pPr>
        <w:pStyle w:val="B1"/>
        <w:rPr>
          <w:ins w:id="7134" w:author="S2-2205072" w:date="2022-05-25T15:06:00Z"/>
        </w:rPr>
      </w:pPr>
      <w:ins w:id="7135" w:author="S2-2205072" w:date="2022-05-25T15:06:00Z">
        <w:r>
          <w:t>1.</w:t>
        </w:r>
        <w:r>
          <w:tab/>
          <w:t xml:space="preserve">The NWDAF containing MTLF sends an Nnwdaf_MLModelMonitor_Subscribe request (Analytics ID, unique identifier of the ML model to be monitored, </w:t>
        </w:r>
        <w:r>
          <w:rPr>
            <w:rFonts w:hint="eastAsia"/>
            <w:lang w:eastAsia="zh-CN"/>
          </w:rPr>
          <w:t>optionally Reporting Threshold(s)</w:t>
        </w:r>
        <w:r>
          <w:t>) to an NWDAF containing AnLF subscription endpoint.</w:t>
        </w:r>
      </w:ins>
    </w:p>
    <w:p>
      <w:pPr>
        <w:pStyle w:val="B1"/>
        <w:rPr>
          <w:ins w:id="7136" w:author="S2-2205072" w:date="2022-05-25T15:06:00Z"/>
        </w:rPr>
      </w:pPr>
      <w:ins w:id="7137" w:author="S2-2205072" w:date="2022-05-25T15:06:00Z">
        <w:r>
          <w:t>2.</w:t>
        </w:r>
        <w:r>
          <w:tab/>
          <w:t>The NWDAF containing AnLF sends a response to the NWDAF containing MTLF.</w:t>
        </w:r>
      </w:ins>
    </w:p>
    <w:p>
      <w:pPr>
        <w:pStyle w:val="B1"/>
        <w:rPr>
          <w:ins w:id="7138" w:author="S2-2205072" w:date="2022-05-25T15:06:00Z"/>
        </w:rPr>
      </w:pPr>
      <w:ins w:id="7139" w:author="S2-2205072" w:date="2022-05-25T15:06:00Z">
        <w:r>
          <w:t>3.</w:t>
        </w:r>
        <w:r>
          <w:tab/>
          <w:t>NWDAF containing AnLF starts an internal process for monitoring the degradation of the ML model.</w:t>
        </w:r>
      </w:ins>
    </w:p>
    <w:p>
      <w:pPr>
        <w:pStyle w:val="NO"/>
        <w:rPr>
          <w:ins w:id="7140" w:author="S2-2205072" w:date="2022-05-25T15:06:00Z"/>
          <w:lang w:val="en-US"/>
        </w:rPr>
      </w:pPr>
      <w:ins w:id="7141" w:author="S2-2205072" w:date="2022-05-25T15:06:00Z">
        <w:r>
          <w:t>NOTE:</w:t>
        </w:r>
        <w:r>
          <w:tab/>
          <w:t>NWDAF containing AnLF can monitor the model performance or accuracy in many ways: e.g. get ground truth value of the predictions, subscribe to NF events that related to the analytics ID, or following the instructions embedded in the model from the MTLF, etc.</w:t>
        </w:r>
      </w:ins>
    </w:p>
    <w:p>
      <w:pPr>
        <w:pStyle w:val="B1"/>
        <w:rPr>
          <w:ins w:id="7142" w:author="S2-2205072" w:date="2022-05-25T15:06:00Z"/>
        </w:rPr>
      </w:pPr>
      <w:ins w:id="7143" w:author="S2-2205072" w:date="2022-05-25T15:06:00Z">
        <w:r>
          <w:t>4,5</w:t>
        </w:r>
        <w:r>
          <w:tab/>
          <w:t xml:space="preserve">Upon detection of the degradation of the ML model, and if </w:t>
        </w:r>
        <w:r>
          <w:rPr>
            <w:rFonts w:hint="eastAsia"/>
            <w:lang w:eastAsia="zh-CN"/>
          </w:rPr>
          <w:t>deviation (i.e. deviation of the output analytics using the trained ML model from the actual network running data) is greater than the Reporting Threshold(s) if received in t</w:t>
        </w:r>
        <w:r>
          <w:rPr>
            <w:lang w:eastAsia="zh-CN"/>
          </w:rPr>
          <w:t xml:space="preserve">he </w:t>
        </w:r>
        <w:r>
          <w:t>Subscribe, the NWDAF containing AnLF sends an Nnwdaf_MLModelMonitor_Notify request to the notification endpoint (e.g., the NWDAF containing MTLF). The Notify request should include a Deviation value.</w:t>
        </w:r>
      </w:ins>
    </w:p>
    <w:p>
      <w:pPr>
        <w:pStyle w:val="B1"/>
        <w:rPr>
          <w:ins w:id="7144" w:author="S2-2205072" w:date="2022-05-25T15:06:00Z"/>
        </w:rPr>
      </w:pPr>
      <w:ins w:id="7145" w:author="S2-2205072" w:date="2022-05-25T15:06:00Z">
        <w:r>
          <w:t>6.</w:t>
        </w:r>
        <w:r>
          <w:tab/>
          <w:t>The NWDAF containing MTLF sends a response indicating that it has received ML model monitor notification from respective instance of NWDAF containing AnLF.</w:t>
        </w:r>
      </w:ins>
    </w:p>
    <w:p>
      <w:pPr>
        <w:pStyle w:val="B1"/>
        <w:rPr>
          <w:ins w:id="7146" w:author="S2-2205072" w:date="2022-05-25T15:06:00Z"/>
        </w:rPr>
      </w:pPr>
      <w:ins w:id="7147" w:author="S2-2205072" w:date="2022-05-25T15:06:00Z">
        <w:r>
          <w:t>7.</w:t>
        </w:r>
        <w:r>
          <w:tab/>
          <w:t xml:space="preserve">The NWDAF containing MTLF adds an indication to the ML Model Information as </w:t>
        </w:r>
      </w:ins>
      <w:ins w:id="7148" w:author="Rapporteur" w:date="2022-05-26T12:36:00Z">
        <w:r>
          <w:rPr>
            <w:lang w:eastAsia="zh-CN"/>
          </w:rPr>
          <w:t>"</w:t>
        </w:r>
      </w:ins>
      <w:ins w:id="7149" w:author="S2-2205072" w:date="2022-05-25T15:06:00Z">
        <w:del w:id="7150" w:author="Rapporteur" w:date="2022-05-26T12:36:00Z">
          <w:r>
            <w:delText>“</w:delText>
          </w:r>
        </w:del>
        <w:r>
          <w:t>degraded</w:t>
        </w:r>
      </w:ins>
      <w:ins w:id="7151" w:author="Rapporteur" w:date="2022-05-26T12:36:00Z">
        <w:r>
          <w:rPr>
            <w:lang w:eastAsia="zh-CN"/>
          </w:rPr>
          <w:t>"</w:t>
        </w:r>
      </w:ins>
      <w:ins w:id="7152" w:author="S2-2205072" w:date="2022-05-25T15:06:00Z">
        <w:del w:id="7153" w:author="Rapporteur" w:date="2022-05-26T12:36:00Z">
          <w:r>
            <w:delText>”</w:delText>
          </w:r>
        </w:del>
        <w:r>
          <w:t>.</w:t>
        </w:r>
      </w:ins>
    </w:p>
    <w:p>
      <w:pPr>
        <w:pStyle w:val="B1"/>
        <w:rPr>
          <w:ins w:id="7154" w:author="S2-2205072" w:date="2022-05-25T15:06:00Z"/>
        </w:rPr>
      </w:pPr>
      <w:ins w:id="7155" w:author="S2-2205072" w:date="2022-05-25T15:06:00Z">
        <w:r>
          <w:lastRenderedPageBreak/>
          <w:t>8.</w:t>
        </w:r>
        <w:r>
          <w:tab/>
          <w:t>The NWDAF containing MTLF takes an appropriate action. This can be, e.g., re-training the ML model with additional data.</w:t>
        </w:r>
      </w:ins>
    </w:p>
    <w:p>
      <w:pPr>
        <w:pStyle w:val="41"/>
        <w:ind w:left="0" w:firstLine="0"/>
        <w:rPr>
          <w:ins w:id="7156" w:author="S2-2205072" w:date="2022-05-25T15:06:00Z"/>
        </w:rPr>
      </w:pPr>
      <w:bookmarkStart w:id="7157" w:name="_Toc104433274"/>
      <w:bookmarkStart w:id="7158" w:name="_Toc104467730"/>
      <w:bookmarkStart w:id="7159" w:name="_Toc104468066"/>
      <w:ins w:id="7160" w:author="S2-2205072" w:date="2022-05-25T15:06:00Z">
        <w:r>
          <w:t>6.</w:t>
        </w:r>
        <w:del w:id="7161" w:author="Rapporteur" w:date="2022-05-25T23:37:00Z">
          <w:r>
            <w:delText>X</w:delText>
          </w:r>
        </w:del>
      </w:ins>
      <w:ins w:id="7162" w:author="Rapporteur" w:date="2022-05-25T23:37:00Z">
        <w:r>
          <w:t>29</w:t>
        </w:r>
      </w:ins>
      <w:ins w:id="7163" w:author="S2-2205072" w:date="2022-05-25T15:06:00Z">
        <w:r>
          <w:t>.2.6</w:t>
        </w:r>
        <w:r>
          <w:tab/>
          <w:t>Procedures for ML Model Provisioning</w:t>
        </w:r>
        <w:bookmarkEnd w:id="7157"/>
        <w:bookmarkEnd w:id="7158"/>
        <w:bookmarkEnd w:id="7159"/>
      </w:ins>
    </w:p>
    <w:p>
      <w:pPr>
        <w:rPr>
          <w:ins w:id="7164" w:author="S2-2205072" w:date="2022-05-25T15:06:00Z"/>
        </w:rPr>
      </w:pPr>
      <w:ins w:id="7165" w:author="S2-2205072" w:date="2022-05-25T15:06:00Z">
        <w:r>
          <w:t>Model provisioning is affected by the proposed solution in a way that provisioning can be postponed if an action might be required, in case of detection of an ML model degradation.</w:t>
        </w:r>
      </w:ins>
    </w:p>
    <w:p>
      <w:pPr>
        <w:rPr>
          <w:ins w:id="7166" w:author="S2-2205072" w:date="2022-05-25T15:06:00Z"/>
        </w:rPr>
      </w:pPr>
      <w:ins w:id="7167" w:author="S2-2205072" w:date="2022-05-25T15:06:00Z">
        <w:r>
          <w:t xml:space="preserve">When NWDAF containing MTLF receives a subscription request from a NWDAF’s service consumer for ML model provision, upon accepting the subscription, the NWDAF containing MTLF generates a regular notification request including the required ML model information including an indication of the </w:t>
        </w:r>
      </w:ins>
      <w:ins w:id="7168" w:author="Rapporteur" w:date="2022-05-26T12:36:00Z">
        <w:r>
          <w:rPr>
            <w:lang w:eastAsia="zh-CN"/>
          </w:rPr>
          <w:t>"</w:t>
        </w:r>
      </w:ins>
      <w:ins w:id="7169" w:author="S2-2205072" w:date="2022-05-25T15:06:00Z">
        <w:del w:id="7170" w:author="Rapporteur" w:date="2022-05-26T12:36:00Z">
          <w:r>
            <w:delText>“</w:delText>
          </w:r>
        </w:del>
        <w:r>
          <w:t>degraded</w:t>
        </w:r>
      </w:ins>
      <w:ins w:id="7171" w:author="Rapporteur" w:date="2022-05-26T12:36:00Z">
        <w:r>
          <w:rPr>
            <w:lang w:eastAsia="zh-CN"/>
          </w:rPr>
          <w:t>"</w:t>
        </w:r>
      </w:ins>
      <w:ins w:id="7172" w:author="S2-2205072" w:date="2022-05-25T15:06:00Z">
        <w:del w:id="7173" w:author="Rapporteur" w:date="2022-05-26T12:36:00Z">
          <w:r>
            <w:delText>”</w:delText>
          </w:r>
        </w:del>
        <w:r>
          <w:t xml:space="preserve"> status.</w:t>
        </w:r>
      </w:ins>
    </w:p>
    <w:p>
      <w:pPr>
        <w:rPr>
          <w:ins w:id="7174" w:author="S2-2205072" w:date="2022-05-25T15:06:00Z"/>
        </w:rPr>
      </w:pPr>
      <w:ins w:id="7175" w:author="S2-2205072" w:date="2022-05-25T15:06:00Z">
        <w:r>
          <w:t>Figure 6.</w:t>
        </w:r>
        <w:del w:id="7176" w:author="Rapporteur" w:date="2022-05-25T23:37:00Z">
          <w:r>
            <w:delText>X</w:delText>
          </w:r>
        </w:del>
      </w:ins>
      <w:ins w:id="7177" w:author="Rapporteur" w:date="2022-05-25T23:37:00Z">
        <w:r>
          <w:t>29</w:t>
        </w:r>
      </w:ins>
      <w:ins w:id="7178" w:author="S2-2205072" w:date="2022-05-25T15:06:00Z">
        <w:r>
          <w:t>.2.6-1 shows an enhanced procedure for signalling whether a model is degraded.</w:t>
        </w:r>
      </w:ins>
    </w:p>
    <w:p>
      <w:pPr>
        <w:pStyle w:val="TH"/>
        <w:rPr>
          <w:ins w:id="7179" w:author="S2-2205072" w:date="2022-05-25T15:06:00Z"/>
        </w:rPr>
        <w:pPrChange w:id="7180" w:author="Rapporteur" w:date="2022-05-26T12:21:00Z">
          <w:pPr>
            <w:jc w:val="center"/>
          </w:pPr>
        </w:pPrChange>
      </w:pPr>
      <w:ins w:id="7181" w:author="S2-2205072" w:date="2022-05-25T15:06:00Z">
        <w:r>
          <w:object w:dxaOrig="7898" w:dyaOrig="6316">
            <v:shape id="_x0000_i1065" type="#_x0000_t75" style="width:396pt;height:318pt" o:ole="">
              <v:imagedata r:id="rId108" o:title=""/>
            </v:shape>
            <o:OLEObject Type="Embed" ProgID="Visio.Drawing.15" ShapeID="_x0000_i1065" DrawAspect="Content" ObjectID="_1715085480" r:id="rId109"/>
          </w:object>
        </w:r>
      </w:ins>
    </w:p>
    <w:p>
      <w:pPr>
        <w:pStyle w:val="TF"/>
        <w:rPr>
          <w:ins w:id="7182" w:author="S2-2205072" w:date="2022-05-25T15:06:00Z"/>
        </w:rPr>
      </w:pPr>
      <w:ins w:id="7183" w:author="S2-2205072" w:date="2022-05-25T15:06:00Z">
        <w:r>
          <w:t>Figure 6.</w:t>
        </w:r>
        <w:del w:id="7184" w:author="Rapporteur" w:date="2022-05-25T23:37:00Z">
          <w:r>
            <w:delText>X</w:delText>
          </w:r>
        </w:del>
      </w:ins>
      <w:ins w:id="7185" w:author="Rapporteur" w:date="2022-05-25T23:37:00Z">
        <w:r>
          <w:t>29</w:t>
        </w:r>
      </w:ins>
      <w:ins w:id="7186" w:author="S2-2205072" w:date="2022-05-25T15:06:00Z">
        <w:r>
          <w:t>.2.6-1: Procedure for enhanced ML model provisioning</w:t>
        </w:r>
      </w:ins>
    </w:p>
    <w:p>
      <w:pPr>
        <w:pStyle w:val="B1"/>
        <w:rPr>
          <w:ins w:id="7187" w:author="S2-2205072" w:date="2022-05-25T15:06:00Z"/>
        </w:rPr>
      </w:pPr>
      <w:ins w:id="7188" w:author="S2-2205072" w:date="2022-05-25T15:06:00Z">
        <w:r>
          <w:t>1.</w:t>
        </w:r>
        <w:r>
          <w:tab/>
          <w:t>An ML Model Provisioning service consumer (i.e., an NWDAF containing AnLF) sends an Nnwdaf_MLModelProvisioning_Subscribe request for subscribing to a (set of) ML models associated to a (set of) Analytics ID.</w:t>
        </w:r>
      </w:ins>
    </w:p>
    <w:p>
      <w:pPr>
        <w:pStyle w:val="B1"/>
        <w:rPr>
          <w:ins w:id="7189" w:author="S2-2205072" w:date="2022-05-25T15:06:00Z"/>
        </w:rPr>
      </w:pPr>
      <w:ins w:id="7190" w:author="S2-2205072" w:date="2022-05-25T15:06:00Z">
        <w:r>
          <w:t>2.</w:t>
        </w:r>
        <w:r>
          <w:tab/>
          <w:t>The NWDAF containing MTLF sends a response.</w:t>
        </w:r>
      </w:ins>
    </w:p>
    <w:p>
      <w:pPr>
        <w:pStyle w:val="B1"/>
        <w:rPr>
          <w:ins w:id="7191" w:author="S2-2205072" w:date="2022-05-25T15:06:00Z"/>
        </w:rPr>
      </w:pPr>
      <w:ins w:id="7192" w:author="S2-2205072" w:date="2022-05-25T15:06:00Z">
        <w:r>
          <w:t>3,4.</w:t>
        </w:r>
        <w:del w:id="7193" w:author="Rapporteur" w:date="2022-05-26T02:44:00Z">
          <w:r>
            <w:delText xml:space="preserve"> </w:delText>
          </w:r>
        </w:del>
      </w:ins>
      <w:ins w:id="7194" w:author="Rapporteur" w:date="2022-05-26T02:44:00Z">
        <w:r>
          <w:tab/>
        </w:r>
      </w:ins>
      <w:ins w:id="7195" w:author="S2-2205072" w:date="2022-05-25T15:06:00Z">
        <w:r>
          <w:t xml:space="preserve">Prior to sending a notification, the NWDAF containing MTLF determines whether the model is marked as </w:t>
        </w:r>
      </w:ins>
      <w:ins w:id="7196" w:author="Rapporteur" w:date="2022-05-26T12:36:00Z">
        <w:r>
          <w:rPr>
            <w:lang w:eastAsia="zh-CN"/>
          </w:rPr>
          <w:t>"</w:t>
        </w:r>
      </w:ins>
      <w:ins w:id="7197" w:author="S2-2205072" w:date="2022-05-25T15:06:00Z">
        <w:del w:id="7198" w:author="Rapporteur" w:date="2022-05-26T12:36:00Z">
          <w:r>
            <w:delText>“</w:delText>
          </w:r>
        </w:del>
        <w:r>
          <w:t>degraded</w:t>
        </w:r>
      </w:ins>
      <w:ins w:id="7199" w:author="Rapporteur" w:date="2022-05-26T12:36:00Z">
        <w:r>
          <w:rPr>
            <w:lang w:eastAsia="zh-CN"/>
          </w:rPr>
          <w:t>"</w:t>
        </w:r>
      </w:ins>
      <w:ins w:id="7200" w:author="S2-2205072" w:date="2022-05-25T15:06:00Z">
        <w:del w:id="7201" w:author="Rapporteur" w:date="2022-05-26T12:36:00Z">
          <w:r>
            <w:delText>”</w:delText>
          </w:r>
        </w:del>
        <w:r>
          <w:t xml:space="preserve">. Then the NWDAF containing MTLF sends an Nnwdaf_MLModelProvisioning_Notify request (ML model Information, including the file address of the trained ML model and its </w:t>
        </w:r>
      </w:ins>
      <w:ins w:id="7202" w:author="Rapporteur" w:date="2022-05-26T12:36:00Z">
        <w:r>
          <w:rPr>
            <w:lang w:eastAsia="zh-CN"/>
          </w:rPr>
          <w:t>"</w:t>
        </w:r>
      </w:ins>
      <w:ins w:id="7203" w:author="S2-2205072" w:date="2022-05-25T15:06:00Z">
        <w:del w:id="7204" w:author="Rapporteur" w:date="2022-05-26T12:36:00Z">
          <w:r>
            <w:delText>“</w:delText>
          </w:r>
        </w:del>
        <w:r>
          <w:t>degradation</w:t>
        </w:r>
      </w:ins>
      <w:ins w:id="7205" w:author="Rapporteur" w:date="2022-05-26T12:36:00Z">
        <w:r>
          <w:rPr>
            <w:lang w:eastAsia="zh-CN"/>
          </w:rPr>
          <w:t>"</w:t>
        </w:r>
      </w:ins>
      <w:ins w:id="7206" w:author="S2-2205072" w:date="2022-05-25T15:06:00Z">
        <w:del w:id="7207" w:author="Rapporteur" w:date="2022-05-26T12:36:00Z">
          <w:r>
            <w:delText>”</w:delText>
          </w:r>
        </w:del>
        <w:r>
          <w:t xml:space="preserve"> indication status).</w:t>
        </w:r>
      </w:ins>
    </w:p>
    <w:p>
      <w:pPr>
        <w:pStyle w:val="B1"/>
        <w:rPr>
          <w:ins w:id="7208" w:author="S2-2205072" w:date="2022-05-25T15:06:00Z"/>
        </w:rPr>
      </w:pPr>
      <w:ins w:id="7209" w:author="S2-2205072" w:date="2022-05-25T15:06:00Z">
        <w:r>
          <w:t>5,6.</w:t>
        </w:r>
        <w:del w:id="7210" w:author="Rapporteur" w:date="2022-05-26T02:44:00Z">
          <w:r>
            <w:delText xml:space="preserve"> </w:delText>
          </w:r>
        </w:del>
      </w:ins>
      <w:ins w:id="7211" w:author="Rapporteur" w:date="2022-05-26T02:44:00Z">
        <w:r>
          <w:tab/>
        </w:r>
      </w:ins>
      <w:ins w:id="7212" w:author="S2-2205072" w:date="2022-05-25T15:06:00Z">
        <w:r>
          <w:t xml:space="preserve">The NWDAF containing AnLF sends a response and determines, based on the </w:t>
        </w:r>
      </w:ins>
      <w:ins w:id="7213" w:author="Rapporteur" w:date="2022-05-26T12:36:00Z">
        <w:r>
          <w:rPr>
            <w:lang w:eastAsia="zh-CN"/>
          </w:rPr>
          <w:t>"</w:t>
        </w:r>
      </w:ins>
      <w:ins w:id="7214" w:author="S2-2205072" w:date="2022-05-25T15:06:00Z">
        <w:del w:id="7215" w:author="Rapporteur" w:date="2022-05-26T12:36:00Z">
          <w:r>
            <w:delText>“</w:delText>
          </w:r>
        </w:del>
        <w:r>
          <w:t>degraded</w:t>
        </w:r>
      </w:ins>
      <w:ins w:id="7216" w:author="Rapporteur" w:date="2022-05-26T12:36:00Z">
        <w:r>
          <w:rPr>
            <w:lang w:eastAsia="zh-CN"/>
          </w:rPr>
          <w:t>"</w:t>
        </w:r>
      </w:ins>
      <w:ins w:id="7217" w:author="S2-2205072" w:date="2022-05-25T15:06:00Z">
        <w:del w:id="7218" w:author="Rapporteur" w:date="2022-05-26T12:36:00Z">
          <w:r>
            <w:delText>”</w:delText>
          </w:r>
        </w:del>
        <w:r>
          <w:t xml:space="preserve"> indication in the ML Model information, whether it still wants to download the ML model or not.</w:t>
        </w:r>
      </w:ins>
    </w:p>
    <w:p>
      <w:pPr>
        <w:pStyle w:val="B1"/>
        <w:rPr>
          <w:ins w:id="7219" w:author="S2-2205072" w:date="2022-05-25T15:06:00Z"/>
        </w:rPr>
      </w:pPr>
      <w:ins w:id="7220" w:author="S2-2205072" w:date="2022-05-25T15:06:00Z">
        <w:r>
          <w:t>7.</w:t>
        </w:r>
        <w:r>
          <w:tab/>
          <w:t xml:space="preserve">Later, the NWDAF containing MTLF finishes the re-training and a new ML model becomes available. The MTLF clears the </w:t>
        </w:r>
      </w:ins>
      <w:ins w:id="7221" w:author="Rapporteur" w:date="2022-05-26T12:36:00Z">
        <w:r>
          <w:rPr>
            <w:lang w:eastAsia="zh-CN"/>
          </w:rPr>
          <w:t>"</w:t>
        </w:r>
      </w:ins>
      <w:ins w:id="7222" w:author="S2-2205072" w:date="2022-05-25T15:06:00Z">
        <w:del w:id="7223" w:author="Rapporteur" w:date="2022-05-26T12:36:00Z">
          <w:r>
            <w:delText>“</w:delText>
          </w:r>
        </w:del>
        <w:r>
          <w:t>degraded</w:t>
        </w:r>
      </w:ins>
      <w:ins w:id="7224" w:author="Rapporteur" w:date="2022-05-26T12:36:00Z">
        <w:r>
          <w:rPr>
            <w:lang w:eastAsia="zh-CN"/>
          </w:rPr>
          <w:t>"</w:t>
        </w:r>
      </w:ins>
      <w:ins w:id="7225" w:author="S2-2205072" w:date="2022-05-25T15:06:00Z">
        <w:del w:id="7226" w:author="Rapporteur" w:date="2022-05-26T12:36:00Z">
          <w:r>
            <w:delText>”</w:delText>
          </w:r>
        </w:del>
        <w:r>
          <w:t xml:space="preserve"> indication of the ML Model Information.</w:t>
        </w:r>
      </w:ins>
    </w:p>
    <w:p>
      <w:pPr>
        <w:pStyle w:val="B1"/>
        <w:rPr>
          <w:ins w:id="7227" w:author="S2-2205072" w:date="2022-05-25T15:06:00Z"/>
        </w:rPr>
      </w:pPr>
      <w:ins w:id="7228" w:author="S2-2205072" w:date="2022-05-25T15:06:00Z">
        <w:r>
          <w:t>8.</w:t>
        </w:r>
        <w:r>
          <w:tab/>
          <w:t>The NWDAF containing MTLF sends an Nnwdaf_MLModelProvisioning_Notify request (ML Model Information, addresses of the file address of the trained ML model).</w:t>
        </w:r>
      </w:ins>
    </w:p>
    <w:p>
      <w:pPr>
        <w:pStyle w:val="B1"/>
        <w:rPr>
          <w:ins w:id="7229" w:author="S2-2205072" w:date="2022-05-25T15:06:00Z"/>
        </w:rPr>
      </w:pPr>
      <w:ins w:id="7230" w:author="S2-2205072" w:date="2022-05-25T15:06:00Z">
        <w:r>
          <w:lastRenderedPageBreak/>
          <w:t>9.</w:t>
        </w:r>
        <w:del w:id="7231" w:author="Rapporteur" w:date="2022-05-26T02:44:00Z">
          <w:r>
            <w:delText xml:space="preserve"> </w:delText>
          </w:r>
        </w:del>
        <w:r>
          <w:tab/>
          <w:t>The service consumer acknowledges NWDAF containing MTLF by sending back Nnwdaf_MLModelProvision_Notify response.</w:t>
        </w:r>
      </w:ins>
    </w:p>
    <w:p>
      <w:pPr>
        <w:rPr>
          <w:ins w:id="7232" w:author="S2-2205072" w:date="2022-05-25T15:06:00Z"/>
          <w:del w:id="7233" w:author="Rapporteur" w:date="2022-05-25T23:37:00Z"/>
        </w:rPr>
      </w:pPr>
      <w:ins w:id="7234" w:author="S2-2205072" w:date="2022-05-25T15:06:00Z">
        <w:r>
          <w:t xml:space="preserve">The ML Model Information (including the new </w:t>
        </w:r>
      </w:ins>
      <w:ins w:id="7235" w:author="Rapporteur" w:date="2022-05-26T12:36:00Z">
        <w:r>
          <w:rPr>
            <w:lang w:eastAsia="zh-CN"/>
          </w:rPr>
          <w:t>"</w:t>
        </w:r>
      </w:ins>
      <w:ins w:id="7236" w:author="S2-2205072" w:date="2022-05-25T15:06:00Z">
        <w:del w:id="7237" w:author="Rapporteur" w:date="2022-05-26T12:36:00Z">
          <w:r>
            <w:delText>“</w:delText>
          </w:r>
        </w:del>
        <w:r>
          <w:t>degraded</w:t>
        </w:r>
      </w:ins>
      <w:ins w:id="7238" w:author="Rapporteur" w:date="2022-05-26T12:36:00Z">
        <w:r>
          <w:rPr>
            <w:lang w:eastAsia="zh-CN"/>
          </w:rPr>
          <w:t>"</w:t>
        </w:r>
      </w:ins>
      <w:ins w:id="7239" w:author="S2-2205072" w:date="2022-05-25T15:06:00Z">
        <w:del w:id="7240" w:author="Rapporteur" w:date="2022-05-26T12:36:00Z">
          <w:r>
            <w:delText>”</w:delText>
          </w:r>
        </w:del>
        <w:r>
          <w:t xml:space="preserve"> indication) is also available through the Nnwdaf_MLModelInfo_Request service operation.</w:t>
        </w:r>
      </w:ins>
    </w:p>
    <w:p>
      <w:pPr>
        <w:rPr>
          <w:ins w:id="7241" w:author="S2-2205072" w:date="2022-05-25T15:06:00Z"/>
        </w:rPr>
      </w:pPr>
    </w:p>
    <w:p>
      <w:pPr>
        <w:pStyle w:val="31"/>
        <w:ind w:left="0" w:firstLine="0"/>
        <w:rPr>
          <w:ins w:id="7242" w:author="S2-2205072" w:date="2022-05-25T15:06:00Z"/>
          <w:lang w:eastAsia="zh-CN"/>
        </w:rPr>
      </w:pPr>
      <w:bookmarkStart w:id="7243" w:name="_Toc2134"/>
      <w:bookmarkStart w:id="7244" w:name="_Toc104433275"/>
      <w:bookmarkStart w:id="7245" w:name="_Toc104467423"/>
      <w:bookmarkStart w:id="7246" w:name="_Toc104467731"/>
      <w:bookmarkStart w:id="7247" w:name="_Toc104468067"/>
      <w:ins w:id="7248" w:author="S2-2205072" w:date="2022-05-25T15:06:00Z">
        <w:r>
          <w:rPr>
            <w:lang w:eastAsia="zh-CN"/>
          </w:rPr>
          <w:t>6.</w:t>
        </w:r>
        <w:del w:id="7249" w:author="Rapporteur" w:date="2022-05-25T23:37:00Z">
          <w:r>
            <w:rPr>
              <w:lang w:eastAsia="zh-CN"/>
            </w:rPr>
            <w:delText>X</w:delText>
          </w:r>
        </w:del>
      </w:ins>
      <w:ins w:id="7250" w:author="Rapporteur" w:date="2022-05-25T23:37:00Z">
        <w:r>
          <w:rPr>
            <w:lang w:eastAsia="zh-CN"/>
          </w:rPr>
          <w:t>29</w:t>
        </w:r>
      </w:ins>
      <w:ins w:id="7251" w:author="S2-2205072" w:date="2022-05-25T15:06:00Z">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7243"/>
        <w:bookmarkEnd w:id="7244"/>
        <w:bookmarkEnd w:id="7245"/>
        <w:bookmarkEnd w:id="7246"/>
        <w:bookmarkEnd w:id="7247"/>
      </w:ins>
    </w:p>
    <w:p>
      <w:pPr>
        <w:rPr>
          <w:ins w:id="7252" w:author="S2-2205072" w:date="2022-05-25T15:06:00Z"/>
        </w:rPr>
      </w:pPr>
      <w:ins w:id="7253" w:author="S2-2205072" w:date="2022-05-25T15:06:00Z">
        <w:r>
          <w:t>NWDAF containing AnLF:</w:t>
        </w:r>
      </w:ins>
    </w:p>
    <w:p>
      <w:pPr>
        <w:pStyle w:val="B1"/>
        <w:rPr>
          <w:ins w:id="7254" w:author="S2-2205072" w:date="2022-05-25T15:06:00Z"/>
        </w:rPr>
      </w:pPr>
      <w:ins w:id="7255" w:author="S2-2205072" w:date="2022-05-25T15:06:00Z">
        <w:r>
          <w:t>-</w:t>
        </w:r>
        <w:r>
          <w:tab/>
          <w:t>New functionality for monitoring the degradation of an ML model and registering/unregistering the monitoring of an ML model using the Nnwdaf_MLModelMonitor_Register service operation.</w:t>
        </w:r>
      </w:ins>
    </w:p>
    <w:p>
      <w:pPr>
        <w:pStyle w:val="B1"/>
        <w:rPr>
          <w:ins w:id="7256" w:author="S2-2205072" w:date="2022-05-25T15:06:00Z"/>
        </w:rPr>
      </w:pPr>
      <w:ins w:id="7257" w:author="S2-2205072" w:date="2022-05-25T15:06:00Z">
        <w:r>
          <w:t>-</w:t>
        </w:r>
        <w:r>
          <w:tab/>
          <w:t>New functionality for receiving subscription requests for monitoring the degradation of an ML model (Nwdaf_MLModelMonitor_Subscribe/Unsubscribe) and generating their corresponding notifications (Nnwdaf_MLModelMonitor_Notify).</w:t>
        </w:r>
      </w:ins>
    </w:p>
    <w:p>
      <w:pPr>
        <w:pStyle w:val="B1"/>
        <w:rPr>
          <w:ins w:id="7258" w:author="S2-2205072" w:date="2022-05-25T15:06:00Z"/>
        </w:rPr>
      </w:pPr>
      <w:ins w:id="7259" w:author="S2-2205072" w:date="2022-05-25T15:06:00Z">
        <w:r>
          <w:t>-</w:t>
        </w:r>
        <w:r>
          <w:tab/>
          <w:t xml:space="preserve">Upon requesting the provisioning of an ML model, new functionality for receiving a notification with the ML model information containing the </w:t>
        </w:r>
      </w:ins>
      <w:ins w:id="7260" w:author="Rapporteur" w:date="2022-05-26T12:36:00Z">
        <w:r>
          <w:rPr>
            <w:lang w:eastAsia="zh-CN"/>
          </w:rPr>
          <w:t>"</w:t>
        </w:r>
      </w:ins>
      <w:ins w:id="7261" w:author="S2-2205072" w:date="2022-05-25T15:06:00Z">
        <w:del w:id="7262" w:author="Rapporteur" w:date="2022-05-26T12:36:00Z">
          <w:r>
            <w:delText>“</w:delText>
          </w:r>
        </w:del>
        <w:r>
          <w:t>degraded</w:t>
        </w:r>
      </w:ins>
      <w:ins w:id="7263" w:author="Rapporteur" w:date="2022-05-26T12:36:00Z">
        <w:r>
          <w:rPr>
            <w:lang w:eastAsia="zh-CN"/>
          </w:rPr>
          <w:t>"</w:t>
        </w:r>
      </w:ins>
      <w:ins w:id="7264" w:author="S2-2205072" w:date="2022-05-25T15:06:00Z">
        <w:del w:id="7265" w:author="Rapporteur" w:date="2022-05-26T12:36:00Z">
          <w:r>
            <w:delText>”</w:delText>
          </w:r>
        </w:del>
        <w:r>
          <w:t xml:space="preserve"> indication in Nnwdaf_MLModelProvisioning_Notify request and response to Nnwdaf_MLModelInfo_Request.</w:t>
        </w:r>
      </w:ins>
    </w:p>
    <w:p>
      <w:pPr>
        <w:pStyle w:val="B1"/>
        <w:rPr>
          <w:ins w:id="7266" w:author="S2-2205072" w:date="2022-05-25T15:06:00Z"/>
          <w:del w:id="7267" w:author="Rapporteur" w:date="2022-05-25T23:37:00Z"/>
        </w:rPr>
      </w:pPr>
    </w:p>
    <w:p>
      <w:pPr>
        <w:rPr>
          <w:ins w:id="7268" w:author="S2-2205072" w:date="2022-05-25T15:06:00Z"/>
        </w:rPr>
      </w:pPr>
      <w:ins w:id="7269" w:author="S2-2205072" w:date="2022-05-25T15:06:00Z">
        <w:r>
          <w:t>NWDAF containing MTLF:</w:t>
        </w:r>
      </w:ins>
    </w:p>
    <w:p>
      <w:pPr>
        <w:pStyle w:val="B1"/>
        <w:rPr>
          <w:ins w:id="7270" w:author="S2-2205072" w:date="2022-05-25T15:06:00Z"/>
        </w:rPr>
      </w:pPr>
      <w:ins w:id="7271" w:author="S2-2205072" w:date="2022-05-25T15:06:00Z">
        <w:r>
          <w:t>-</w:t>
        </w:r>
        <w:r>
          <w:tab/>
          <w:t>New functionality for registering/unregistering and storing NF ID of NFs which are monitoring of an ML model by receiving the Nnwdaf_MLModelMonitor_Register service operation.</w:t>
        </w:r>
      </w:ins>
    </w:p>
    <w:p>
      <w:pPr>
        <w:pStyle w:val="B1"/>
        <w:rPr>
          <w:ins w:id="7272" w:author="S2-2205072" w:date="2022-05-25T15:06:00Z"/>
        </w:rPr>
      </w:pPr>
      <w:ins w:id="7273" w:author="S2-2205072" w:date="2022-05-25T15:06:00Z">
        <w:r>
          <w:t>-</w:t>
        </w:r>
        <w:r>
          <w:tab/>
          <w:t>New functionality for subscribing to notifications of the degradation of an ML model (Nnwdaf_MLModelMontior_Subscribe/Unsubscribe and Nnwdaf_MLModelMonitor_Notify).</w:t>
        </w:r>
      </w:ins>
    </w:p>
    <w:p>
      <w:pPr>
        <w:pStyle w:val="B1"/>
        <w:rPr>
          <w:ins w:id="7274" w:author="S2-2205072" w:date="2022-05-25T15:06:00Z"/>
        </w:rPr>
      </w:pPr>
      <w:ins w:id="7275" w:author="S2-2205072" w:date="2022-05-25T15:06:00Z">
        <w:r>
          <w:t>-</w:t>
        </w:r>
        <w:r>
          <w:tab/>
          <w:t>New functionality for triggering an NWDAF containing MTLF action upon receiving information of the degradation of an ML model. Such actions may include, starting a procedure for re-training the degraded ML model.</w:t>
        </w:r>
      </w:ins>
    </w:p>
    <w:p>
      <w:pPr>
        <w:pStyle w:val="B1"/>
        <w:rPr>
          <w:ins w:id="7276" w:author="S2-2205072" w:date="2022-05-25T15:06:00Z"/>
        </w:rPr>
      </w:pPr>
      <w:ins w:id="7277" w:author="S2-2205072" w:date="2022-05-25T15:06:00Z">
        <w:r>
          <w:t>-</w:t>
        </w:r>
        <w:r>
          <w:tab/>
          <w:t xml:space="preserve">New functionality for including a </w:t>
        </w:r>
      </w:ins>
      <w:ins w:id="7278" w:author="Rapporteur" w:date="2022-05-26T12:36:00Z">
        <w:r>
          <w:rPr>
            <w:lang w:eastAsia="zh-CN"/>
          </w:rPr>
          <w:t>"</w:t>
        </w:r>
      </w:ins>
      <w:ins w:id="7279" w:author="S2-2205072" w:date="2022-05-25T15:06:00Z">
        <w:del w:id="7280" w:author="Rapporteur" w:date="2022-05-26T12:36:00Z">
          <w:r>
            <w:delText>“</w:delText>
          </w:r>
        </w:del>
        <w:r>
          <w:t>degraded</w:t>
        </w:r>
      </w:ins>
      <w:ins w:id="7281" w:author="Rapporteur" w:date="2022-05-26T12:36:00Z">
        <w:r>
          <w:rPr>
            <w:lang w:eastAsia="zh-CN"/>
          </w:rPr>
          <w:t>"</w:t>
        </w:r>
      </w:ins>
      <w:ins w:id="7282" w:author="S2-2205072" w:date="2022-05-25T15:06:00Z">
        <w:del w:id="7283" w:author="Rapporteur" w:date="2022-05-26T12:36:00Z">
          <w:r>
            <w:delText>”</w:delText>
          </w:r>
        </w:del>
        <w:r>
          <w:t xml:space="preserve"> indication in the ML model information, Nnwdaf_MLModelProvisioning_Notify request and response to Nnwdaf_MLModelInfo_Request.</w:t>
        </w:r>
      </w:ins>
    </w:p>
    <w:p>
      <w:pPr>
        <w:pStyle w:val="21"/>
        <w:numPr>
          <w:ilvl w:val="1"/>
          <w:numId w:val="0"/>
        </w:numPr>
        <w:ind w:left="1134" w:hanging="1134"/>
        <w:rPr>
          <w:ins w:id="7284" w:author="S2-2205074" w:date="2022-05-25T15:13:00Z"/>
        </w:rPr>
      </w:pPr>
      <w:bookmarkStart w:id="7285" w:name="_Toc30114"/>
      <w:bookmarkStart w:id="7286" w:name="_Toc104433276"/>
      <w:bookmarkStart w:id="7287" w:name="_Toc104467424"/>
      <w:bookmarkStart w:id="7288" w:name="_Toc104467732"/>
      <w:bookmarkStart w:id="7289" w:name="_Toc104468068"/>
      <w:ins w:id="7290" w:author="S2-2205074" w:date="2022-05-25T15:13:00Z">
        <w:r>
          <w:rPr>
            <w:lang w:eastAsia="zh-CN"/>
          </w:rPr>
          <w:t>6.</w:t>
        </w:r>
        <w:del w:id="7291" w:author="Rapporteur" w:date="2022-05-25T23:37:00Z">
          <w:r>
            <w:rPr>
              <w:lang w:eastAsia="zh-CN"/>
            </w:rPr>
            <w:delText>X</w:delText>
          </w:r>
        </w:del>
      </w:ins>
      <w:ins w:id="7292" w:author="Rapporteur" w:date="2022-05-25T23:37:00Z">
        <w:r>
          <w:rPr>
            <w:lang w:eastAsia="zh-CN"/>
          </w:rPr>
          <w:t>30</w:t>
        </w:r>
      </w:ins>
      <w:ins w:id="7293" w:author="S2-2205074" w:date="2022-05-25T15:13:00Z">
        <w:r>
          <w:tab/>
          <w:t>Solution</w:t>
        </w:r>
        <w:r>
          <w:rPr>
            <w:lang w:eastAsia="zh-CN"/>
          </w:rPr>
          <w:t xml:space="preserve"> #</w:t>
        </w:r>
        <w:del w:id="7294" w:author="Rapporteur" w:date="2022-05-25T23:38:00Z">
          <w:r>
            <w:rPr>
              <w:lang w:eastAsia="zh-CN"/>
            </w:rPr>
            <w:delText>xx</w:delText>
          </w:r>
        </w:del>
      </w:ins>
      <w:ins w:id="7295" w:author="Rapporteur" w:date="2022-05-25T23:38:00Z">
        <w:r>
          <w:rPr>
            <w:lang w:eastAsia="zh-CN"/>
          </w:rPr>
          <w:t>30</w:t>
        </w:r>
      </w:ins>
      <w:ins w:id="7296" w:author="S2-2205074" w:date="2022-05-25T15:13:00Z">
        <w:r>
          <w:t xml:space="preserve">: </w:t>
        </w:r>
        <w:del w:id="7297" w:author="Rapporteur" w:date="2022-05-26T12:23:00Z">
          <w:r>
            <w:rPr>
              <w:rFonts w:asciiTheme="minorEastAsia" w:eastAsiaTheme="minorEastAsia" w:hAnsiTheme="minorEastAsia" w:hint="eastAsia"/>
              <w:lang w:eastAsia="zh-CN"/>
            </w:rPr>
            <w:delText>i</w:delText>
          </w:r>
        </w:del>
      </w:ins>
      <w:ins w:id="7298" w:author="Rapporteur" w:date="2022-05-26T12:23:00Z">
        <w:r>
          <w:rPr>
            <w:lang w:val="en-US"/>
          </w:rPr>
          <w:t>I</w:t>
        </w:r>
      </w:ins>
      <w:ins w:id="7299" w:author="S2-2205074" w:date="2022-05-25T15:13:00Z">
        <w:r>
          <w:t>mprove correctness of NWDAF analytics</w:t>
        </w:r>
        <w:bookmarkEnd w:id="7285"/>
        <w:bookmarkEnd w:id="7286"/>
        <w:bookmarkEnd w:id="7287"/>
        <w:bookmarkEnd w:id="7288"/>
        <w:bookmarkEnd w:id="7289"/>
      </w:ins>
    </w:p>
    <w:p>
      <w:pPr>
        <w:pStyle w:val="31"/>
        <w:overflowPunct/>
        <w:autoSpaceDE/>
        <w:autoSpaceDN/>
        <w:adjustRightInd/>
        <w:textAlignment w:val="auto"/>
        <w:rPr>
          <w:ins w:id="7300" w:author="S2-2205074" w:date="2022-05-25T15:13:00Z"/>
          <w:lang w:eastAsia="en-US"/>
        </w:rPr>
      </w:pPr>
      <w:bookmarkStart w:id="7301" w:name="_Toc7331"/>
      <w:bookmarkStart w:id="7302" w:name="_Toc104433277"/>
      <w:bookmarkStart w:id="7303" w:name="_Toc104467425"/>
      <w:bookmarkStart w:id="7304" w:name="_Toc104467733"/>
      <w:bookmarkStart w:id="7305" w:name="_Toc104468069"/>
      <w:ins w:id="7306" w:author="S2-2205074" w:date="2022-05-25T15:13:00Z">
        <w:r>
          <w:rPr>
            <w:lang w:eastAsia="en-US"/>
          </w:rPr>
          <w:t>6.</w:t>
        </w:r>
        <w:del w:id="7307" w:author="Rapporteur" w:date="2022-05-25T23:38:00Z">
          <w:r>
            <w:rPr>
              <w:lang w:eastAsia="en-US"/>
            </w:rPr>
            <w:delText>X</w:delText>
          </w:r>
        </w:del>
      </w:ins>
      <w:ins w:id="7308" w:author="Rapporteur" w:date="2022-05-25T23:38:00Z">
        <w:r>
          <w:rPr>
            <w:lang w:eastAsia="en-US"/>
          </w:rPr>
          <w:t>30</w:t>
        </w:r>
      </w:ins>
      <w:ins w:id="7309" w:author="S2-2205074" w:date="2022-05-25T15:13:00Z">
        <w:r>
          <w:rPr>
            <w:lang w:eastAsia="en-US"/>
          </w:rPr>
          <w:t>.1</w:t>
        </w:r>
        <w:r>
          <w:rPr>
            <w:lang w:eastAsia="en-US"/>
          </w:rPr>
          <w:tab/>
          <w:t>Description</w:t>
        </w:r>
        <w:bookmarkEnd w:id="7301"/>
        <w:bookmarkEnd w:id="7302"/>
        <w:bookmarkEnd w:id="7303"/>
        <w:bookmarkEnd w:id="7304"/>
        <w:bookmarkEnd w:id="7305"/>
      </w:ins>
    </w:p>
    <w:p>
      <w:pPr>
        <w:rPr>
          <w:ins w:id="7310" w:author="S2-2205074" w:date="2022-05-25T15:13:00Z"/>
          <w:lang w:eastAsia="en-US"/>
        </w:rPr>
      </w:pPr>
      <w:ins w:id="7311" w:author="S2-2205074" w:date="2022-05-25T15:13:00Z">
        <w:r>
          <w:rPr>
            <w:lang w:eastAsia="en-US"/>
          </w:rPr>
          <w:t>This is a solution for Key Issue #1: "How to improve correctness of NWDAF analytics".</w:t>
        </w:r>
      </w:ins>
    </w:p>
    <w:p>
      <w:pPr>
        <w:rPr>
          <w:ins w:id="7312" w:author="S2-2205074" w:date="2022-05-25T15:13:00Z"/>
          <w:lang w:eastAsia="en-US"/>
        </w:rPr>
      </w:pPr>
      <w:ins w:id="7313" w:author="S2-2205074" w:date="2022-05-25T15:13:00Z">
        <w:r>
          <w:rPr>
            <w:lang w:eastAsia="en-US"/>
          </w:rPr>
          <w:t xml:space="preserve">After MTLF providing one or multiple ML models related to an analytics ID to the AnLF, based on </w:t>
        </w:r>
        <w:r>
          <w:rPr>
            <w:rFonts w:hint="eastAsia"/>
            <w:lang w:eastAsia="zh-CN"/>
          </w:rPr>
          <w:t>some</w:t>
        </w:r>
        <w:r>
          <w:rPr>
            <w:lang w:eastAsia="en-US"/>
          </w:rPr>
          <w:t xml:space="preserve"> specific monitoring mechanism</w:t>
        </w:r>
        <w:r>
          <w:rPr>
            <w:lang w:eastAsia="zh-CN"/>
          </w:rPr>
          <w:t>,</w:t>
        </w:r>
        <w:r>
          <w:rPr>
            <w:lang w:eastAsia="en-US"/>
          </w:rPr>
          <w:t xml:space="preserve"> the analytics correctness for the one model or multiple models can be evaluated by the AnLF or MTLF. The analytics correctness evaluation result (e.g. Accuracy in Use or MAE in Use, etc.) will be obtained or reported to the MTLF meanwhile with the model usage scope for each model, which indicates the target scope (area, DNN, S-NSSSAI and target UE(s)) the model is used in the real network.</w:t>
        </w:r>
      </w:ins>
    </w:p>
    <w:p>
      <w:pPr>
        <w:rPr>
          <w:ins w:id="7314" w:author="S2-2205074" w:date="2022-05-25T15:13:00Z"/>
          <w:lang w:eastAsia="zh-CN"/>
        </w:rPr>
      </w:pPr>
      <w:ins w:id="7315" w:author="S2-2205074" w:date="2022-05-25T15:13:00Z">
        <w:r>
          <w:rPr>
            <w:lang w:eastAsia="zh-CN"/>
          </w:rPr>
          <w:t xml:space="preserve">By updating the model repeatedly, or choosing from the multiple models, the MTLF will get a model with good enough performance e.g. according to </w:t>
        </w:r>
        <w:r>
          <w:rPr>
            <w:lang w:eastAsia="en-US"/>
          </w:rPr>
          <w:t>analytics correctness evaluation result</w:t>
        </w:r>
        <w:r>
          <w:rPr>
            <w:lang w:eastAsia="zh-CN"/>
          </w:rPr>
          <w:t xml:space="preserve"> </w:t>
        </w:r>
        <w:r>
          <w:rPr>
            <w:lang w:eastAsia="en-US"/>
          </w:rPr>
          <w:t>(e.g. Accuracy in Use or MAE in Use, etc.)</w:t>
        </w:r>
        <w:r>
          <w:rPr>
            <w:lang w:eastAsia="zh-CN"/>
          </w:rPr>
          <w:t>. The MTLF stores the model information with and its corresponding model usage scope.</w:t>
        </w:r>
      </w:ins>
    </w:p>
    <w:p>
      <w:pPr>
        <w:rPr>
          <w:ins w:id="7316" w:author="S2-2205074" w:date="2022-05-25T15:13:00Z"/>
          <w:del w:id="7317" w:author="Rapporteur" w:date="2022-05-25T23:38:00Z"/>
          <w:lang w:eastAsia="zh-CN"/>
        </w:rPr>
      </w:pPr>
      <w:ins w:id="7318" w:author="S2-2205074" w:date="2022-05-25T15:13:00Z">
        <w:r>
          <w:rPr>
            <w:lang w:eastAsia="zh-CN"/>
          </w:rPr>
          <w:t>When the same A</w:t>
        </w:r>
        <w:r>
          <w:rPr>
            <w:rFonts w:hint="eastAsia"/>
            <w:lang w:eastAsia="zh-CN"/>
          </w:rPr>
          <w:t>nLF</w:t>
        </w:r>
        <w:r>
          <w:rPr>
            <w:lang w:eastAsia="zh-CN"/>
          </w:rPr>
          <w:t xml:space="preserve"> (e.g. due to abnormal loss of model information) or some other AnLF subscribes a trained ML model to the MTLF, if the requested analytics ID and model filter information matches with the model information, then the MTLF provides it to the requested A</w:t>
        </w:r>
        <w:r>
          <w:rPr>
            <w:rFonts w:hint="eastAsia"/>
            <w:lang w:eastAsia="zh-CN"/>
          </w:rPr>
          <w:t>nLF</w:t>
        </w:r>
        <w:r>
          <w:rPr>
            <w:lang w:eastAsia="zh-CN"/>
          </w:rPr>
          <w:t>.</w:t>
        </w:r>
      </w:ins>
    </w:p>
    <w:p>
      <w:pPr>
        <w:rPr>
          <w:ins w:id="7319" w:author="S2-2205074" w:date="2022-05-25T15:13:00Z"/>
          <w:lang w:eastAsia="en-US"/>
        </w:rPr>
      </w:pPr>
    </w:p>
    <w:p>
      <w:pPr>
        <w:pStyle w:val="31"/>
        <w:overflowPunct/>
        <w:autoSpaceDE/>
        <w:autoSpaceDN/>
        <w:adjustRightInd/>
        <w:textAlignment w:val="auto"/>
        <w:rPr>
          <w:ins w:id="7320" w:author="S2-2205074" w:date="2022-05-25T15:13:00Z"/>
        </w:rPr>
      </w:pPr>
      <w:bookmarkStart w:id="7321" w:name="_Toc23394"/>
      <w:bookmarkStart w:id="7322" w:name="_Toc104433278"/>
      <w:bookmarkStart w:id="7323" w:name="_Toc104467426"/>
      <w:bookmarkStart w:id="7324" w:name="_Toc104467734"/>
      <w:bookmarkStart w:id="7325" w:name="_Toc104468070"/>
      <w:ins w:id="7326" w:author="S2-2205074" w:date="2022-05-25T15:13:00Z">
        <w:r>
          <w:lastRenderedPageBreak/>
          <w:t>6.</w:t>
        </w:r>
        <w:del w:id="7327" w:author="Rapporteur" w:date="2022-05-25T23:38:00Z">
          <w:r>
            <w:delText>X</w:delText>
          </w:r>
        </w:del>
      </w:ins>
      <w:ins w:id="7328" w:author="Rapporteur" w:date="2022-05-25T23:38:00Z">
        <w:r>
          <w:t>30</w:t>
        </w:r>
      </w:ins>
      <w:ins w:id="7329" w:author="S2-2205074" w:date="2022-05-25T15:13:00Z">
        <w:r>
          <w:t>.2</w:t>
        </w:r>
        <w:r>
          <w:tab/>
          <w:t>Procedures</w:t>
        </w:r>
        <w:bookmarkEnd w:id="7321"/>
        <w:bookmarkEnd w:id="7322"/>
        <w:bookmarkEnd w:id="7323"/>
        <w:bookmarkEnd w:id="7324"/>
        <w:bookmarkEnd w:id="7325"/>
      </w:ins>
    </w:p>
    <w:p>
      <w:pPr>
        <w:pStyle w:val="41"/>
        <w:rPr>
          <w:ins w:id="7330" w:author="S2-2205074" w:date="2022-05-25T15:13:00Z"/>
          <w:lang w:eastAsia="en-US"/>
        </w:rPr>
      </w:pPr>
      <w:bookmarkStart w:id="7331" w:name="_Toc104433279"/>
      <w:bookmarkStart w:id="7332" w:name="_Toc104467735"/>
      <w:bookmarkStart w:id="7333" w:name="_Toc104468071"/>
      <w:ins w:id="7334" w:author="S2-2205074" w:date="2022-05-25T15:13:00Z">
        <w:r>
          <w:rPr>
            <w:lang w:eastAsia="en-US"/>
          </w:rPr>
          <w:t>6.</w:t>
        </w:r>
        <w:del w:id="7335" w:author="Rapporteur" w:date="2022-05-25T23:38:00Z">
          <w:r>
            <w:rPr>
              <w:lang w:eastAsia="en-US"/>
            </w:rPr>
            <w:delText>x</w:delText>
          </w:r>
        </w:del>
      </w:ins>
      <w:ins w:id="7336" w:author="Rapporteur" w:date="2022-05-25T23:38:00Z">
        <w:r>
          <w:rPr>
            <w:lang w:eastAsia="en-US"/>
          </w:rPr>
          <w:t>30</w:t>
        </w:r>
      </w:ins>
      <w:ins w:id="7337" w:author="S2-2205074" w:date="2022-05-25T15:13:00Z">
        <w:r>
          <w:rPr>
            <w:lang w:eastAsia="en-US"/>
          </w:rPr>
          <w:t>.2.1</w:t>
        </w:r>
        <w:r>
          <w:rPr>
            <w:lang w:eastAsia="en-US"/>
          </w:rPr>
          <w:tab/>
          <w:t>Procedures for improving model performance based on analytics correctness evaluation of one candidate model</w:t>
        </w:r>
        <w:bookmarkEnd w:id="7331"/>
        <w:bookmarkEnd w:id="7332"/>
        <w:bookmarkEnd w:id="7333"/>
      </w:ins>
    </w:p>
    <w:p>
      <w:pPr>
        <w:rPr>
          <w:ins w:id="7338" w:author="S2-2205074" w:date="2022-05-25T15:13:00Z"/>
          <w:del w:id="7339" w:author="Rapporteur" w:date="2022-05-26T12:23:00Z"/>
          <w:rFonts w:eastAsia="Yu Mincho"/>
        </w:rPr>
      </w:pPr>
    </w:p>
    <w:p>
      <w:pPr>
        <w:pStyle w:val="TH"/>
        <w:rPr>
          <w:ins w:id="7340" w:author="S2-2205074" w:date="2022-05-25T15:13:00Z"/>
          <w:lang w:eastAsia="en-US"/>
        </w:rPr>
      </w:pPr>
      <w:ins w:id="7341" w:author="S2-2205074" w:date="2022-05-25T15:13:00Z">
        <w:r>
          <w:object w:dxaOrig="7407" w:dyaOrig="7036">
            <v:shape id="_x0000_i1066" type="#_x0000_t75" style="width:372pt;height:354pt" o:ole="">
              <v:imagedata r:id="rId110" o:title=""/>
            </v:shape>
            <o:OLEObject Type="Embed" ProgID="Visio.Drawing.15" ShapeID="_x0000_i1066" DrawAspect="Content" ObjectID="_1715085481" r:id="rId111"/>
          </w:object>
        </w:r>
      </w:ins>
    </w:p>
    <w:p>
      <w:pPr>
        <w:pStyle w:val="TF"/>
        <w:rPr>
          <w:ins w:id="7342" w:author="S2-2205074" w:date="2022-05-25T15:13:00Z"/>
          <w:color w:val="000000"/>
          <w:lang w:eastAsia="en-US"/>
        </w:rPr>
        <w:pPrChange w:id="7343" w:author="Rapporteur" w:date="2022-05-26T00:32:00Z">
          <w:pPr>
            <w:pStyle w:val="41"/>
            <w:jc w:val="center"/>
          </w:pPr>
        </w:pPrChange>
      </w:pPr>
      <w:ins w:id="7344" w:author="S2-2205074" w:date="2022-05-25T15:13:00Z">
        <w:r>
          <w:rPr>
            <w:color w:val="000000"/>
            <w:lang w:eastAsia="en-US"/>
          </w:rPr>
          <w:t>Figure 6.</w:t>
        </w:r>
        <w:del w:id="7345" w:author="Rapporteur" w:date="2022-05-25T23:38:00Z">
          <w:r>
            <w:rPr>
              <w:color w:val="000000"/>
              <w:lang w:eastAsia="en-US"/>
            </w:rPr>
            <w:delText>x</w:delText>
          </w:r>
        </w:del>
      </w:ins>
      <w:ins w:id="7346" w:author="Rapporteur" w:date="2022-05-25T23:38:00Z">
        <w:r>
          <w:rPr>
            <w:color w:val="000000"/>
            <w:lang w:eastAsia="en-US"/>
          </w:rPr>
          <w:t>30</w:t>
        </w:r>
      </w:ins>
      <w:ins w:id="7347" w:author="S2-2205074" w:date="2022-05-25T15:13:00Z">
        <w:r>
          <w:rPr>
            <w:color w:val="000000"/>
            <w:lang w:eastAsia="en-US"/>
          </w:rPr>
          <w:t>.2-1: procedures for improving model performance based on analytics correctness evaluation of one candidate model</w:t>
        </w:r>
      </w:ins>
    </w:p>
    <w:p>
      <w:pPr>
        <w:pStyle w:val="B1"/>
        <w:rPr>
          <w:ins w:id="7348" w:author="S2-2205074" w:date="2022-05-25T15:13:00Z"/>
        </w:rPr>
        <w:pPrChange w:id="7349" w:author="Rapporteur" w:date="2022-05-26T02:44:00Z">
          <w:pPr>
            <w:pStyle w:val="B1"/>
            <w:numPr>
              <w:numId w:val="17"/>
            </w:numPr>
            <w:ind w:left="928" w:hanging="360"/>
          </w:pPr>
        </w:pPrChange>
      </w:pPr>
      <w:ins w:id="7350" w:author="Rapporteur" w:date="2022-05-26T02:45:00Z">
        <w:r>
          <w:t>1.</w:t>
        </w:r>
        <w:r>
          <w:tab/>
        </w:r>
      </w:ins>
      <w:ins w:id="7351" w:author="S2-2205074" w:date="2022-05-25T15:13:00Z">
        <w:r>
          <w:t xml:space="preserve">The NWDAF containing AnLF1 subscribes to a trained ML model associated with an Analytics ID </w:t>
        </w:r>
        <w:r>
          <w:rPr>
            <w:rFonts w:hint="eastAsia"/>
          </w:rPr>
          <w:t>and</w:t>
        </w:r>
        <w:r>
          <w:t xml:space="preserve"> </w:t>
        </w:r>
        <w:r>
          <w:rPr>
            <w:rFonts w:hint="eastAsia"/>
          </w:rPr>
          <w:t>model</w:t>
        </w:r>
        <w:r>
          <w:t xml:space="preserve"> </w:t>
        </w:r>
        <w:r>
          <w:rPr>
            <w:rFonts w:hint="eastAsia"/>
          </w:rPr>
          <w:t>filter</w:t>
        </w:r>
        <w:r>
          <w:t xml:space="preserve"> </w:t>
        </w:r>
        <w:r>
          <w:rPr>
            <w:rFonts w:hint="eastAsia"/>
          </w:rPr>
          <w:t>information</w:t>
        </w:r>
        <w:r>
          <w:t xml:space="preserve"> by invoking Nnwdaf_MLModelProvision_Subscribe or Nnwdaf_MLModelProvision_Request service operation as defined in TS 23.288[5].</w:t>
        </w:r>
      </w:ins>
    </w:p>
    <w:p>
      <w:pPr>
        <w:pStyle w:val="B1"/>
        <w:ind w:firstLine="0"/>
        <w:rPr>
          <w:ins w:id="7352" w:author="S2-2205074" w:date="2022-05-25T15:13:00Z"/>
        </w:rPr>
        <w:pPrChange w:id="7353" w:author="Rapporteur" w:date="2022-05-26T02:45:00Z">
          <w:pPr>
            <w:pStyle w:val="B1"/>
            <w:ind w:left="360" w:firstLine="0"/>
          </w:pPr>
        </w:pPrChange>
      </w:pPr>
      <w:ins w:id="7354" w:author="S2-2205074" w:date="2022-05-25T15:13:00Z">
        <w:r>
          <w:t>T</w:t>
        </w:r>
        <w:r>
          <w:rPr>
            <w:rFonts w:hint="eastAsia"/>
          </w:rPr>
          <w:t>he</w:t>
        </w:r>
        <w:r>
          <w:t xml:space="preserve"> NWDAF containing MTLF </w:t>
        </w:r>
        <w:r>
          <w:rPr>
            <w:rFonts w:hint="eastAsia"/>
          </w:rPr>
          <w:t>provides</w:t>
        </w:r>
        <w:r>
          <w:t xml:space="preserve"> a </w:t>
        </w:r>
        <w:r>
          <w:rPr>
            <w:rFonts w:hint="eastAsia"/>
          </w:rPr>
          <w:t>matched</w:t>
        </w:r>
        <w:r>
          <w:t xml:space="preserve"> ML </w:t>
        </w:r>
        <w:r>
          <w:rPr>
            <w:rFonts w:hint="eastAsia"/>
          </w:rPr>
          <w:t>model</w:t>
        </w:r>
        <w:r>
          <w:t xml:space="preserve"> </w:t>
        </w:r>
        <w:r>
          <w:rPr>
            <w:rFonts w:hint="eastAsia"/>
          </w:rPr>
          <w:t>information</w:t>
        </w:r>
        <w:r>
          <w:t xml:space="preserve"> </w:t>
        </w:r>
        <w:r>
          <w:rPr>
            <w:rFonts w:hint="eastAsia"/>
          </w:rPr>
          <w:t>by</w:t>
        </w:r>
        <w:r>
          <w:t xml:space="preserve"> invoking Nnwdaf_MLModelProvision_N</w:t>
        </w:r>
        <w:r>
          <w:rPr>
            <w:rFonts w:hint="eastAsia"/>
          </w:rPr>
          <w:t>otify</w:t>
        </w:r>
        <w:r>
          <w:t xml:space="preserve"> or Nnwdaf_MLModelProvision_Re</w:t>
        </w:r>
        <w:r>
          <w:rPr>
            <w:rFonts w:hint="eastAsia"/>
          </w:rPr>
          <w:t>sponse</w:t>
        </w:r>
        <w:r>
          <w:t xml:space="preserve"> service operation</w:t>
        </w:r>
        <w:r>
          <w:rPr>
            <w:rFonts w:hint="eastAsia"/>
          </w:rPr>
          <w:t>.</w:t>
        </w:r>
      </w:ins>
    </w:p>
    <w:p>
      <w:pPr>
        <w:pStyle w:val="B1"/>
        <w:rPr>
          <w:ins w:id="7355" w:author="S2-2205074" w:date="2022-05-25T15:13:00Z"/>
        </w:rPr>
        <w:pPrChange w:id="7356" w:author="Rapporteur" w:date="2022-05-26T02:45:00Z">
          <w:pPr>
            <w:pStyle w:val="B1"/>
            <w:numPr>
              <w:numId w:val="17"/>
            </w:numPr>
            <w:ind w:left="928" w:hanging="360"/>
          </w:pPr>
        </w:pPrChange>
      </w:pPr>
      <w:ins w:id="7357" w:author="Rapporteur" w:date="2022-05-26T02:45:00Z">
        <w:r>
          <w:t>2.</w:t>
        </w:r>
        <w:r>
          <w:tab/>
        </w:r>
      </w:ins>
      <w:ins w:id="7358" w:author="S2-2205074" w:date="2022-05-25T15:13:00Z">
        <w:r>
          <w:t>The NWDAF containing AnLF1 retrieves analytics based on the obtained ML model and provides the analytics result to the analytics NF consumer, which is described in TS 23.288[5].</w:t>
        </w:r>
      </w:ins>
    </w:p>
    <w:p>
      <w:pPr>
        <w:pStyle w:val="B1"/>
        <w:ind w:firstLine="0"/>
        <w:rPr>
          <w:ins w:id="7359" w:author="S2-2205074" w:date="2022-05-25T15:13:00Z"/>
        </w:rPr>
        <w:pPrChange w:id="7360" w:author="Rapporteur" w:date="2022-05-26T02:45:00Z">
          <w:pPr>
            <w:pStyle w:val="B1"/>
            <w:ind w:left="360" w:firstLine="0"/>
          </w:pPr>
        </w:pPrChange>
      </w:pPr>
      <w:ins w:id="7361" w:author="S2-2205074" w:date="2022-05-25T15:13:00Z">
        <w:r>
          <w:t xml:space="preserve">During the analytics inference procedure and analytics usage procedure in the real network, the analytics correctness can be evaluated by </w:t>
        </w:r>
        <w:r>
          <w:rPr>
            <w:rFonts w:hint="eastAsia"/>
          </w:rPr>
          <w:t>the</w:t>
        </w:r>
        <w:r>
          <w:t xml:space="preserve"> A</w:t>
        </w:r>
        <w:r>
          <w:rPr>
            <w:rFonts w:hint="eastAsia"/>
          </w:rPr>
          <w:t>nLF</w:t>
        </w:r>
        <w:r>
          <w:t xml:space="preserve">1 or MTLF, e.g. based on </w:t>
        </w:r>
        <w:r>
          <w:rPr>
            <w:rFonts w:hint="eastAsia"/>
          </w:rPr>
          <w:t>monitoring</w:t>
        </w:r>
        <w:r>
          <w:t xml:space="preserve"> </w:t>
        </w:r>
        <w:r>
          <w:rPr>
            <w:rFonts w:hint="eastAsia"/>
          </w:rPr>
          <w:t>mechanism</w:t>
        </w:r>
        <w:r>
          <w:t xml:space="preserve"> defined in the solution 1, 3, 4, 5, 6 or others. The analytics correctness evaluation result (e.g. Accuracy in Use or MAE in Use, etc.) will be obtained or reported to the MTLF as well </w:t>
        </w:r>
        <w:r>
          <w:rPr>
            <w:rFonts w:hint="eastAsia"/>
          </w:rPr>
          <w:t>with</w:t>
        </w:r>
        <w:r>
          <w:t xml:space="preserve"> </w:t>
        </w:r>
        <w:r>
          <w:rPr>
            <w:rFonts w:hint="eastAsia"/>
          </w:rPr>
          <w:t>the</w:t>
        </w:r>
        <w:r>
          <w:t xml:space="preserve"> </w:t>
        </w:r>
        <w:r>
          <w:rPr>
            <w:rFonts w:hint="eastAsia"/>
          </w:rPr>
          <w:t>model</w:t>
        </w:r>
        <w:r>
          <w:t xml:space="preserve"> </w:t>
        </w:r>
        <w:r>
          <w:rPr>
            <w:rFonts w:hint="eastAsia"/>
          </w:rPr>
          <w:t>usage</w:t>
        </w:r>
        <w:r>
          <w:t xml:space="preserve"> </w:t>
        </w:r>
        <w:r>
          <w:rPr>
            <w:rFonts w:hint="eastAsia"/>
          </w:rPr>
          <w:t>scope,</w:t>
        </w:r>
        <w:r>
          <w:t xml:space="preserve"> which indicates the </w:t>
        </w:r>
        <w:r>
          <w:rPr>
            <w:rFonts w:hint="eastAsia"/>
          </w:rPr>
          <w:t>target</w:t>
        </w:r>
        <w:r>
          <w:t xml:space="preserve"> scope (area, DNN, S-NSSSAI </w:t>
        </w:r>
        <w:r>
          <w:rPr>
            <w:rFonts w:hint="eastAsia"/>
          </w:rPr>
          <w:t>and</w:t>
        </w:r>
        <w:r>
          <w:t xml:space="preserve"> </w:t>
        </w:r>
        <w:r>
          <w:rPr>
            <w:rFonts w:hint="eastAsia"/>
          </w:rPr>
          <w:t>target</w:t>
        </w:r>
        <w:r>
          <w:t xml:space="preserve"> UE(s)) the model is used in the real network.</w:t>
        </w:r>
      </w:ins>
    </w:p>
    <w:p>
      <w:pPr>
        <w:pStyle w:val="NO"/>
        <w:rPr>
          <w:ins w:id="7362" w:author="S2-2205074" w:date="2022-05-25T15:13:00Z"/>
          <w:rPrChange w:id="7363" w:author="Rapporteur" w:date="2022-05-26T01:36:00Z">
            <w:rPr>
              <w:ins w:id="7364" w:author="S2-2205074" w:date="2022-05-25T15:13:00Z"/>
              <w:color w:val="FF0000"/>
              <w:lang w:eastAsia="zh-CN"/>
            </w:rPr>
          </w:rPrChange>
        </w:rPr>
      </w:pPr>
      <w:ins w:id="7365" w:author="S2-2205074" w:date="2022-05-25T15:13:00Z">
        <w:r>
          <w:rPr>
            <w:rPrChange w:id="7366" w:author="Rapporteur" w:date="2022-05-26T01:36:00Z">
              <w:rPr>
                <w:color w:val="FF0000"/>
                <w:lang w:eastAsia="zh-CN"/>
              </w:rPr>
            </w:rPrChange>
          </w:rPr>
          <w:t>N</w:t>
        </w:r>
        <w:del w:id="7367" w:author="Rapporteur" w:date="2022-05-26T01:36:00Z">
          <w:r>
            <w:rPr>
              <w:rPrChange w:id="7368" w:author="Rapporteur" w:date="2022-05-26T01:36:00Z">
                <w:rPr>
                  <w:color w:val="FF0000"/>
                  <w:lang w:eastAsia="zh-CN"/>
                </w:rPr>
              </w:rPrChange>
            </w:rPr>
            <w:delText>ote</w:delText>
          </w:r>
        </w:del>
      </w:ins>
      <w:ins w:id="7369" w:author="Rapporteur" w:date="2022-05-26T01:36:00Z">
        <w:r>
          <w:rPr>
            <w:rPrChange w:id="7370" w:author="Rapporteur" w:date="2022-05-26T01:36:00Z">
              <w:rPr>
                <w:color w:val="FF0000"/>
                <w:lang w:eastAsia="zh-CN"/>
              </w:rPr>
            </w:rPrChange>
          </w:rPr>
          <w:t>OTE</w:t>
        </w:r>
      </w:ins>
      <w:ins w:id="7371" w:author="S2-2205074" w:date="2022-05-25T15:13:00Z">
        <w:r>
          <w:rPr>
            <w:rPrChange w:id="7372" w:author="Rapporteur" w:date="2022-05-26T01:36:00Z">
              <w:rPr>
                <w:color w:val="FF0000"/>
              </w:rPr>
            </w:rPrChange>
          </w:rPr>
          <w:t>:</w:t>
        </w:r>
        <w:bookmarkStart w:id="7373" w:name="_Hlk103621184"/>
        <w:del w:id="7374" w:author="Rapporteur" w:date="2022-05-26T01:36:00Z">
          <w:r>
            <w:rPr>
              <w:rPrChange w:id="7375" w:author="Rapporteur" w:date="2022-05-26T01:36:00Z">
                <w:rPr>
                  <w:color w:val="FF0000"/>
                </w:rPr>
              </w:rPrChange>
            </w:rPr>
            <w:delText xml:space="preserve"> </w:delText>
          </w:r>
        </w:del>
      </w:ins>
      <w:ins w:id="7376" w:author="Rapporteur" w:date="2022-05-26T01:36:00Z">
        <w:r>
          <w:rPr>
            <w:rPrChange w:id="7377" w:author="Rapporteur" w:date="2022-05-26T01:36:00Z">
              <w:rPr>
                <w:color w:val="FF0000"/>
              </w:rPr>
            </w:rPrChange>
          </w:rPr>
          <w:tab/>
        </w:r>
      </w:ins>
      <w:ins w:id="7378" w:author="S2-2205074" w:date="2022-05-25T15:13:00Z">
        <w:r>
          <w:rPr>
            <w:rPrChange w:id="7379" w:author="Rapporteur" w:date="2022-05-26T01:36:00Z">
              <w:rPr>
                <w:color w:val="FF0000"/>
              </w:rPr>
            </w:rPrChange>
          </w:rPr>
          <w:t>how does the AnLF and MTLF evaluate analytics correctness should depend on the conclusion of KI#1.</w:t>
        </w:r>
        <w:bookmarkEnd w:id="7373"/>
      </w:ins>
    </w:p>
    <w:p>
      <w:pPr>
        <w:pStyle w:val="B1"/>
        <w:rPr>
          <w:ins w:id="7380" w:author="S2-2205074" w:date="2022-05-25T15:13:00Z"/>
        </w:rPr>
        <w:pPrChange w:id="7381" w:author="Rapporteur" w:date="2022-05-26T02:45:00Z">
          <w:pPr>
            <w:pStyle w:val="B1"/>
            <w:numPr>
              <w:numId w:val="17"/>
            </w:numPr>
            <w:ind w:left="928" w:hanging="360"/>
          </w:pPr>
        </w:pPrChange>
      </w:pPr>
      <w:ins w:id="7382" w:author="Rapporteur" w:date="2022-05-26T02:46:00Z">
        <w:r>
          <w:t>3.</w:t>
        </w:r>
        <w:r>
          <w:tab/>
        </w:r>
      </w:ins>
      <w:ins w:id="7383" w:author="S2-2205074" w:date="2022-05-25T15:13:00Z">
        <w:r>
          <w:t>If the analytics correctness is low and doesn</w:t>
        </w:r>
      </w:ins>
      <w:ins w:id="7384" w:author="Rapporteur" w:date="2022-05-26T12:32:00Z">
        <w:r>
          <w:rPr>
            <w:lang w:eastAsia="zh-CN"/>
          </w:rPr>
          <w:t>'</w:t>
        </w:r>
      </w:ins>
      <w:ins w:id="7385" w:author="S2-2205074" w:date="2022-05-25T15:13:00Z">
        <w:del w:id="7386" w:author="Rapporteur" w:date="2022-05-26T12:32:00Z">
          <w:r>
            <w:delText>’</w:delText>
          </w:r>
        </w:del>
        <w:r>
          <w:t xml:space="preserve">t achieves the configured goal, then the MTLF will reselect a new ML model or retrain the provided ML model for the corresponding </w:t>
        </w:r>
        <w:r>
          <w:rPr>
            <w:rFonts w:hint="eastAsia"/>
          </w:rPr>
          <w:t>model</w:t>
        </w:r>
        <w:r>
          <w:t xml:space="preserve"> </w:t>
        </w:r>
        <w:r>
          <w:rPr>
            <w:rFonts w:hint="eastAsia"/>
          </w:rPr>
          <w:t>usage</w:t>
        </w:r>
        <w:r>
          <w:t xml:space="preserve"> </w:t>
        </w:r>
        <w:r>
          <w:rPr>
            <w:rFonts w:hint="eastAsia"/>
          </w:rPr>
          <w:t>scope</w:t>
        </w:r>
        <w:r>
          <w:t>.</w:t>
        </w:r>
      </w:ins>
    </w:p>
    <w:p>
      <w:pPr>
        <w:pStyle w:val="B1"/>
        <w:rPr>
          <w:ins w:id="7387" w:author="S2-2205074" w:date="2022-05-25T15:13:00Z"/>
        </w:rPr>
        <w:pPrChange w:id="7388" w:author="Rapporteur" w:date="2022-05-26T02:45:00Z">
          <w:pPr>
            <w:pStyle w:val="B1"/>
            <w:numPr>
              <w:numId w:val="17"/>
            </w:numPr>
            <w:ind w:left="928" w:hanging="360"/>
          </w:pPr>
        </w:pPrChange>
      </w:pPr>
      <w:ins w:id="7389" w:author="Rapporteur" w:date="2022-05-26T02:46:00Z">
        <w:r>
          <w:t>4.</w:t>
        </w:r>
        <w:r>
          <w:tab/>
        </w:r>
      </w:ins>
      <w:ins w:id="7390" w:author="S2-2205074" w:date="2022-05-25T15:13:00Z">
        <w:r>
          <w:t>The NWDAF containing MTLF provides a new model or the updated model to the NWDAF containing AnLF1, with a corresponding</w:t>
        </w:r>
        <w:bookmarkStart w:id="7391" w:name="_Hlk103695205"/>
        <w:r>
          <w:t xml:space="preserve"> model ID</w:t>
        </w:r>
        <w:r>
          <w:rPr>
            <w:rFonts w:hint="eastAsia"/>
          </w:rPr>
          <w:t>,</w:t>
        </w:r>
        <w:r>
          <w:t xml:space="preserve"> </w:t>
        </w:r>
        <w:r>
          <w:rPr>
            <w:rFonts w:hint="eastAsia"/>
          </w:rPr>
          <w:t>which</w:t>
        </w:r>
        <w:r>
          <w:t xml:space="preserve"> uniquely identifies a model instance.</w:t>
        </w:r>
        <w:bookmarkEnd w:id="7391"/>
      </w:ins>
    </w:p>
    <w:p>
      <w:pPr>
        <w:pStyle w:val="B1"/>
        <w:rPr>
          <w:ins w:id="7392" w:author="S2-2205074" w:date="2022-05-25T15:13:00Z"/>
        </w:rPr>
        <w:pPrChange w:id="7393" w:author="Rapporteur" w:date="2022-05-26T02:45:00Z">
          <w:pPr>
            <w:pStyle w:val="B1"/>
            <w:numPr>
              <w:numId w:val="17"/>
            </w:numPr>
            <w:ind w:left="928" w:hanging="360"/>
          </w:pPr>
        </w:pPrChange>
      </w:pPr>
      <w:ins w:id="7394" w:author="Rapporteur" w:date="2022-05-26T02:46:00Z">
        <w:r>
          <w:lastRenderedPageBreak/>
          <w:t>5.</w:t>
        </w:r>
        <w:r>
          <w:tab/>
        </w:r>
      </w:ins>
      <w:ins w:id="7395" w:author="S2-2205074" w:date="2022-05-25T15:13:00Z">
        <w:r>
          <w:t xml:space="preserve">Similar as the step 2, the analytics correctness for the new model or the updated model can be re-evaluated. And then steps 3-5 will be repeated until the analytics correctness is well enough </w:t>
        </w:r>
        <w:r>
          <w:rPr>
            <w:rFonts w:hint="eastAsia"/>
          </w:rPr>
          <w:t>as</w:t>
        </w:r>
        <w:r>
          <w:t xml:space="preserve"> </w:t>
        </w:r>
        <w:r>
          <w:rPr>
            <w:rFonts w:hint="eastAsia"/>
          </w:rPr>
          <w:t>described</w:t>
        </w:r>
        <w:r>
          <w:t xml:space="preserve"> </w:t>
        </w:r>
        <w:r>
          <w:rPr>
            <w:rFonts w:hint="eastAsia"/>
          </w:rPr>
          <w:t>i</w:t>
        </w:r>
        <w:r>
          <w:t>n step 6.</w:t>
        </w:r>
      </w:ins>
    </w:p>
    <w:p>
      <w:pPr>
        <w:pStyle w:val="B1"/>
        <w:rPr>
          <w:ins w:id="7396" w:author="S2-2205074" w:date="2022-05-25T15:13:00Z"/>
        </w:rPr>
        <w:pPrChange w:id="7397" w:author="Rapporteur" w:date="2022-05-26T02:45:00Z">
          <w:pPr>
            <w:pStyle w:val="B1"/>
            <w:numPr>
              <w:numId w:val="17"/>
            </w:numPr>
            <w:ind w:left="928" w:hanging="360"/>
          </w:pPr>
        </w:pPrChange>
      </w:pPr>
      <w:ins w:id="7398" w:author="Rapporteur" w:date="2022-05-26T02:46:00Z">
        <w:r>
          <w:t>6.</w:t>
        </w:r>
        <w:r>
          <w:tab/>
        </w:r>
      </w:ins>
      <w:ins w:id="7399" w:author="S2-2205074" w:date="2022-05-25T15:13:00Z">
        <w:r>
          <w:t xml:space="preserve">If the analytics correctness is good </w:t>
        </w:r>
        <w:r>
          <w:rPr>
            <w:rFonts w:hint="eastAsia"/>
          </w:rPr>
          <w:t>enough</w:t>
        </w:r>
        <w:r>
          <w:t xml:space="preserve"> e.g. based on configuration in MTLF, </w:t>
        </w:r>
        <w:r>
          <w:rPr>
            <w:rFonts w:hint="eastAsia"/>
          </w:rPr>
          <w:t>then</w:t>
        </w:r>
        <w:r>
          <w:t xml:space="preserve"> the NWDAF containing MTLF stores the model information and its corresponding model usage scope.</w:t>
        </w:r>
      </w:ins>
    </w:p>
    <w:p>
      <w:pPr>
        <w:pStyle w:val="B1"/>
        <w:rPr>
          <w:ins w:id="7400" w:author="S2-2205074" w:date="2022-05-25T15:13:00Z"/>
        </w:rPr>
        <w:pPrChange w:id="7401" w:author="Rapporteur" w:date="2022-05-26T02:45:00Z">
          <w:pPr>
            <w:pStyle w:val="B1"/>
            <w:numPr>
              <w:numId w:val="17"/>
            </w:numPr>
            <w:ind w:left="928" w:hanging="360"/>
          </w:pPr>
        </w:pPrChange>
      </w:pPr>
      <w:ins w:id="7402" w:author="Rapporteur" w:date="2022-05-26T02:46:00Z">
        <w:r>
          <w:t>7.</w:t>
        </w:r>
        <w:r>
          <w:tab/>
        </w:r>
      </w:ins>
      <w:ins w:id="7403" w:author="S2-2205074" w:date="2022-05-25T15:13:00Z">
        <w:r>
          <w:t xml:space="preserve">The NWDAF containing AnLF1(e.g. due to abnormal loss of model information) or NWDAF containing AnLF2 subscribes to a trained ML model associated with an Analytics ID </w:t>
        </w:r>
        <w:r>
          <w:rPr>
            <w:rFonts w:hint="eastAsia"/>
          </w:rPr>
          <w:t>and</w:t>
        </w:r>
        <w:r>
          <w:t xml:space="preserve"> </w:t>
        </w:r>
        <w:r>
          <w:rPr>
            <w:rFonts w:hint="eastAsia"/>
          </w:rPr>
          <w:t>model</w:t>
        </w:r>
        <w:r>
          <w:t xml:space="preserve"> </w:t>
        </w:r>
        <w:r>
          <w:rPr>
            <w:rFonts w:hint="eastAsia"/>
          </w:rPr>
          <w:t>filter</w:t>
        </w:r>
        <w:r>
          <w:t xml:space="preserve"> </w:t>
        </w:r>
        <w:r>
          <w:rPr>
            <w:rFonts w:hint="eastAsia"/>
          </w:rPr>
          <w:t>information</w:t>
        </w:r>
        <w:r>
          <w:t>, which is similar as step 1.</w:t>
        </w:r>
      </w:ins>
    </w:p>
    <w:p>
      <w:pPr>
        <w:pStyle w:val="B1"/>
        <w:rPr>
          <w:ins w:id="7404" w:author="S2-2205074" w:date="2022-05-25T15:13:00Z"/>
        </w:rPr>
        <w:pPrChange w:id="7405" w:author="Rapporteur" w:date="2022-05-26T02:45:00Z">
          <w:pPr>
            <w:pStyle w:val="B1"/>
            <w:numPr>
              <w:numId w:val="17"/>
            </w:numPr>
            <w:ind w:left="928" w:hanging="360"/>
          </w:pPr>
        </w:pPrChange>
      </w:pPr>
      <w:ins w:id="7406" w:author="Rapporteur" w:date="2022-05-26T02:46:00Z">
        <w:r>
          <w:t>8.</w:t>
        </w:r>
        <w:r>
          <w:tab/>
        </w:r>
      </w:ins>
      <w:ins w:id="7407" w:author="S2-2205074" w:date="2022-05-25T15:13:00Z">
        <w:r>
          <w:t xml:space="preserve">If NWDAF containing MTLF determines the requested analytics ID and model filter information matches with </w:t>
        </w:r>
        <w:r>
          <w:rPr>
            <w:rFonts w:hint="eastAsia"/>
          </w:rPr>
          <w:t>model</w:t>
        </w:r>
        <w:r>
          <w:t xml:space="preserve"> </w:t>
        </w:r>
        <w:r>
          <w:rPr>
            <w:rFonts w:hint="eastAsia"/>
          </w:rPr>
          <w:t>filter</w:t>
        </w:r>
        <w:r>
          <w:t xml:space="preserve"> </w:t>
        </w:r>
        <w:r>
          <w:rPr>
            <w:rFonts w:hint="eastAsia"/>
          </w:rPr>
          <w:t>information</w:t>
        </w:r>
        <w:r>
          <w:t xml:space="preserve"> and the model usage </w:t>
        </w:r>
        <w:r>
          <w:rPr>
            <w:rFonts w:hint="eastAsia"/>
          </w:rPr>
          <w:t>scope</w:t>
        </w:r>
        <w:r>
          <w:t>, then it will perform step 9 to provide the model information to the AnLF.</w:t>
        </w:r>
      </w:ins>
    </w:p>
    <w:p>
      <w:pPr>
        <w:pStyle w:val="B1"/>
        <w:rPr>
          <w:ins w:id="7408" w:author="S2-2205074" w:date="2022-05-25T15:13:00Z"/>
          <w:del w:id="7409" w:author="Rapporteur" w:date="2022-05-25T23:38:00Z"/>
        </w:rPr>
        <w:pPrChange w:id="7410" w:author="Rapporteur" w:date="2022-05-26T02:45:00Z">
          <w:pPr>
            <w:pStyle w:val="B1"/>
            <w:numPr>
              <w:numId w:val="17"/>
            </w:numPr>
            <w:ind w:left="928" w:hanging="360"/>
          </w:pPr>
        </w:pPrChange>
      </w:pPr>
      <w:ins w:id="7411" w:author="Rapporteur" w:date="2022-05-26T02:46:00Z">
        <w:r>
          <w:t>9</w:t>
        </w:r>
      </w:ins>
      <w:ins w:id="7412" w:author="Rapporteur" w:date="2022-05-26T02:45:00Z">
        <w:r>
          <w:t>.</w:t>
        </w:r>
        <w:r>
          <w:tab/>
        </w:r>
      </w:ins>
      <w:ins w:id="7413" w:author="S2-2205074" w:date="2022-05-25T15:13:00Z">
        <w:r>
          <w:t>T</w:t>
        </w:r>
        <w:r>
          <w:rPr>
            <w:rFonts w:hint="eastAsia"/>
          </w:rPr>
          <w:t>he</w:t>
        </w:r>
        <w:r>
          <w:t xml:space="preserve"> NWDAF containing MTLF </w:t>
        </w:r>
        <w:r>
          <w:rPr>
            <w:rFonts w:hint="eastAsia"/>
          </w:rPr>
          <w:t>provides</w:t>
        </w:r>
        <w:r>
          <w:t xml:space="preserve"> the </w:t>
        </w:r>
        <w:r>
          <w:rPr>
            <w:rFonts w:hint="eastAsia"/>
          </w:rPr>
          <w:t>matched</w:t>
        </w:r>
        <w:r>
          <w:t xml:space="preserve"> ML </w:t>
        </w:r>
        <w:r>
          <w:rPr>
            <w:rFonts w:hint="eastAsia"/>
          </w:rPr>
          <w:t>model</w:t>
        </w:r>
        <w:r>
          <w:t xml:space="preserve"> </w:t>
        </w:r>
        <w:r>
          <w:rPr>
            <w:rFonts w:hint="eastAsia"/>
          </w:rPr>
          <w:t>information</w:t>
        </w:r>
        <w:r>
          <w:t xml:space="preserve"> determined in step 8 </w:t>
        </w:r>
        <w:r>
          <w:rPr>
            <w:rFonts w:hint="eastAsia"/>
          </w:rPr>
          <w:t>by</w:t>
        </w:r>
        <w:r>
          <w:t xml:space="preserve"> invoking Nnwdaf_MLModelProvision_N</w:t>
        </w:r>
        <w:r>
          <w:rPr>
            <w:rFonts w:hint="eastAsia"/>
          </w:rPr>
          <w:t>otify</w:t>
        </w:r>
        <w:r>
          <w:t xml:space="preserve"> or Nnwdaf_MLModelProvision_Re</w:t>
        </w:r>
        <w:r>
          <w:rPr>
            <w:rFonts w:hint="eastAsia"/>
          </w:rPr>
          <w:t>sponse</w:t>
        </w:r>
        <w:r>
          <w:t xml:space="preserve"> service operation</w:t>
        </w:r>
        <w:r>
          <w:rPr>
            <w:rFonts w:hint="eastAsia"/>
          </w:rPr>
          <w:t>.</w:t>
        </w:r>
      </w:ins>
    </w:p>
    <w:p>
      <w:pPr>
        <w:pStyle w:val="B1"/>
        <w:rPr>
          <w:ins w:id="7414" w:author="S2-2205074" w:date="2022-05-25T15:13:00Z"/>
          <w:rPrChange w:id="7415" w:author="Rapporteur" w:date="2022-05-26T02:45:00Z">
            <w:rPr>
              <w:ins w:id="7416" w:author="S2-2205074" w:date="2022-05-25T15:13:00Z"/>
              <w:lang w:eastAsia="zh-CN"/>
            </w:rPr>
          </w:rPrChange>
        </w:rPr>
        <w:pPrChange w:id="7417" w:author="Rapporteur" w:date="2022-05-26T02:45:00Z">
          <w:pPr>
            <w:pStyle w:val="B1"/>
            <w:ind w:left="360" w:firstLine="0"/>
          </w:pPr>
        </w:pPrChange>
      </w:pPr>
    </w:p>
    <w:p>
      <w:pPr>
        <w:pStyle w:val="41"/>
        <w:rPr>
          <w:ins w:id="7418" w:author="S2-2205074" w:date="2022-05-25T15:13:00Z"/>
          <w:lang w:eastAsia="en-US"/>
        </w:rPr>
      </w:pPr>
      <w:bookmarkStart w:id="7419" w:name="_Toc104433280"/>
      <w:bookmarkStart w:id="7420" w:name="_Toc104467736"/>
      <w:bookmarkStart w:id="7421" w:name="_Toc104468072"/>
      <w:ins w:id="7422" w:author="S2-2205074" w:date="2022-05-25T15:13:00Z">
        <w:r>
          <w:rPr>
            <w:lang w:eastAsia="en-US"/>
          </w:rPr>
          <w:t>6.</w:t>
        </w:r>
        <w:del w:id="7423" w:author="Rapporteur" w:date="2022-05-25T23:38:00Z">
          <w:r>
            <w:rPr>
              <w:lang w:eastAsia="en-US"/>
            </w:rPr>
            <w:delText>x</w:delText>
          </w:r>
        </w:del>
      </w:ins>
      <w:ins w:id="7424" w:author="Rapporteur" w:date="2022-05-25T23:38:00Z">
        <w:r>
          <w:rPr>
            <w:lang w:eastAsia="en-US"/>
          </w:rPr>
          <w:t>30</w:t>
        </w:r>
      </w:ins>
      <w:ins w:id="7425" w:author="S2-2205074" w:date="2022-05-25T15:13:00Z">
        <w:r>
          <w:rPr>
            <w:lang w:eastAsia="en-US"/>
          </w:rPr>
          <w:t>.2.2</w:t>
        </w:r>
        <w:r>
          <w:rPr>
            <w:lang w:eastAsia="en-US"/>
          </w:rPr>
          <w:tab/>
          <w:t>Procedures for improving model performance based on analytics correctness evaluation of multiple candidate models</w:t>
        </w:r>
        <w:bookmarkEnd w:id="7419"/>
        <w:bookmarkEnd w:id="7420"/>
        <w:bookmarkEnd w:id="7421"/>
      </w:ins>
    </w:p>
    <w:p>
      <w:pPr>
        <w:pStyle w:val="TH"/>
        <w:rPr>
          <w:ins w:id="7426" w:author="S2-2205074" w:date="2022-05-25T15:13:00Z"/>
        </w:rPr>
        <w:pPrChange w:id="7427" w:author="Rapporteur" w:date="2022-05-26T12:24:00Z">
          <w:pPr>
            <w:pStyle w:val="B1"/>
            <w:ind w:left="0" w:firstLine="0"/>
            <w:jc w:val="center"/>
          </w:pPr>
        </w:pPrChange>
      </w:pPr>
      <w:ins w:id="7428" w:author="S2-2205074" w:date="2022-05-25T15:13:00Z">
        <w:r>
          <w:object w:dxaOrig="8160" w:dyaOrig="5607">
            <v:shape id="_x0000_i1067" type="#_x0000_t75" style="width:408pt;height:282pt" o:ole="">
              <v:imagedata r:id="rId112" o:title=""/>
            </v:shape>
            <o:OLEObject Type="Embed" ProgID="Visio.Drawing.15" ShapeID="_x0000_i1067" DrawAspect="Content" ObjectID="_1715085482" r:id="rId113"/>
          </w:object>
        </w:r>
      </w:ins>
    </w:p>
    <w:p>
      <w:pPr>
        <w:pStyle w:val="TF"/>
        <w:rPr>
          <w:ins w:id="7429" w:author="S2-2205074" w:date="2022-05-25T15:13:00Z"/>
          <w:color w:val="000000"/>
          <w:lang w:eastAsia="en-US"/>
        </w:rPr>
        <w:pPrChange w:id="7430" w:author="Rapporteur" w:date="2022-05-26T00:32:00Z">
          <w:pPr>
            <w:pStyle w:val="41"/>
            <w:jc w:val="center"/>
          </w:pPr>
        </w:pPrChange>
      </w:pPr>
      <w:ins w:id="7431" w:author="S2-2205074" w:date="2022-05-25T15:13:00Z">
        <w:r>
          <w:rPr>
            <w:color w:val="000000"/>
            <w:lang w:eastAsia="en-US"/>
          </w:rPr>
          <w:t>Figure 6.</w:t>
        </w:r>
      </w:ins>
      <w:ins w:id="7432" w:author="Rapporteur" w:date="2022-05-25T23:38:00Z">
        <w:r>
          <w:rPr>
            <w:color w:val="000000"/>
            <w:lang w:eastAsia="en-US"/>
          </w:rPr>
          <w:t>30</w:t>
        </w:r>
      </w:ins>
      <w:ins w:id="7433" w:author="S2-2205074" w:date="2022-05-25T15:13:00Z">
        <w:del w:id="7434" w:author="Rapporteur" w:date="2022-05-25T23:38:00Z">
          <w:r>
            <w:rPr>
              <w:color w:val="000000"/>
              <w:lang w:eastAsia="en-US"/>
            </w:rPr>
            <w:delText>x</w:delText>
          </w:r>
        </w:del>
        <w:r>
          <w:rPr>
            <w:color w:val="000000"/>
            <w:lang w:eastAsia="en-US"/>
          </w:rPr>
          <w:t>.2-2: procedures for improving model performance based on analytics correctness evaluation of multiple candidate models</w:t>
        </w:r>
      </w:ins>
    </w:p>
    <w:p>
      <w:pPr>
        <w:ind w:left="568" w:hanging="284"/>
        <w:rPr>
          <w:ins w:id="7435" w:author="S2-2205074" w:date="2022-05-25T15:13:00Z"/>
          <w:del w:id="7436" w:author="Rapporteur" w:date="2022-05-25T23:39:00Z"/>
          <w:rFonts w:eastAsiaTheme="minorEastAsia"/>
          <w:lang w:eastAsia="zh-CN"/>
          <w:rPrChange w:id="7437" w:author="Rapporteur" w:date="2022-05-26T02:46:00Z">
            <w:rPr>
              <w:ins w:id="7438" w:author="S2-2205074" w:date="2022-05-25T15:13:00Z"/>
              <w:del w:id="7439" w:author="Rapporteur" w:date="2022-05-25T23:39:00Z"/>
            </w:rPr>
          </w:rPrChange>
        </w:rPr>
        <w:pPrChange w:id="7440" w:author="Rapporteur" w:date="2022-05-26T02:46:00Z">
          <w:pPr/>
        </w:pPrChange>
      </w:pPr>
      <w:ins w:id="7441" w:author="Rapporteur" w:date="2022-05-26T02:46:00Z">
        <w:r>
          <w:rPr>
            <w:rFonts w:eastAsiaTheme="minorEastAsia" w:hint="eastAsia"/>
            <w:lang w:eastAsia="zh-CN"/>
          </w:rPr>
          <w:t>1.</w:t>
        </w:r>
        <w:r>
          <w:rPr>
            <w:rFonts w:eastAsiaTheme="minorEastAsia" w:hint="eastAsia"/>
            <w:lang w:eastAsia="zh-CN"/>
          </w:rPr>
          <w:tab/>
        </w:r>
      </w:ins>
    </w:p>
    <w:p>
      <w:pPr>
        <w:pStyle w:val="B1"/>
        <w:rPr>
          <w:ins w:id="7442" w:author="S2-2205074" w:date="2022-05-25T15:13:00Z"/>
        </w:rPr>
        <w:pPrChange w:id="7443" w:author="Rapporteur" w:date="2022-05-26T02:46:00Z">
          <w:pPr>
            <w:pStyle w:val="B1"/>
            <w:numPr>
              <w:numId w:val="18"/>
            </w:numPr>
            <w:ind w:left="720" w:hanging="360"/>
          </w:pPr>
        </w:pPrChange>
      </w:pPr>
      <w:ins w:id="7444" w:author="S2-2205074" w:date="2022-05-25T15:13:00Z">
        <w:r>
          <w:t xml:space="preserve">The NWDAF containing AnLF1 subscribes to a trained ML model associated with an Analytics ID </w:t>
        </w:r>
        <w:r>
          <w:rPr>
            <w:rFonts w:hint="eastAsia"/>
          </w:rPr>
          <w:t>and</w:t>
        </w:r>
        <w:r>
          <w:t xml:space="preserve"> </w:t>
        </w:r>
        <w:r>
          <w:rPr>
            <w:rFonts w:hint="eastAsia"/>
          </w:rPr>
          <w:t>model</w:t>
        </w:r>
        <w:r>
          <w:t xml:space="preserve"> </w:t>
        </w:r>
        <w:r>
          <w:rPr>
            <w:rFonts w:hint="eastAsia"/>
          </w:rPr>
          <w:t>filter</w:t>
        </w:r>
        <w:r>
          <w:t xml:space="preserve"> </w:t>
        </w:r>
        <w:r>
          <w:rPr>
            <w:rFonts w:hint="eastAsia"/>
          </w:rPr>
          <w:t>information</w:t>
        </w:r>
        <w:r>
          <w:t xml:space="preserve"> by invoking Nnwdaf_MLModelProvision_Subscribe or Nnwdaf_MLModelProvision_Request service operation as defined in TS 23.288[5].</w:t>
        </w:r>
      </w:ins>
    </w:p>
    <w:p>
      <w:pPr>
        <w:pStyle w:val="B1"/>
        <w:ind w:firstLine="0"/>
        <w:rPr>
          <w:ins w:id="7445" w:author="S2-2205074" w:date="2022-05-25T15:13:00Z"/>
        </w:rPr>
        <w:pPrChange w:id="7446" w:author="Rapporteur" w:date="2022-05-26T02:46:00Z">
          <w:pPr>
            <w:pStyle w:val="B1"/>
            <w:ind w:left="360" w:firstLine="0"/>
          </w:pPr>
        </w:pPrChange>
      </w:pPr>
      <w:ins w:id="7447" w:author="S2-2205074" w:date="2022-05-25T15:13:00Z">
        <w:r>
          <w:t>If there are multiple candidate models match</w:t>
        </w:r>
        <w:r>
          <w:rPr>
            <w:rFonts w:hint="eastAsia"/>
          </w:rPr>
          <w:t>ing</w:t>
        </w:r>
        <w:r>
          <w:t xml:space="preserve"> with the model request in the NWDAF containing MTLF, and optionally NWDAF containing AnLF indicates its support for multiple ML models, then NWDAF containing MTLF </w:t>
        </w:r>
        <w:r>
          <w:rPr>
            <w:rFonts w:hint="eastAsia"/>
          </w:rPr>
          <w:t>provides</w:t>
        </w:r>
        <w:r>
          <w:t xml:space="preserve"> multiple </w:t>
        </w:r>
        <w:r>
          <w:rPr>
            <w:rFonts w:hint="eastAsia"/>
          </w:rPr>
          <w:t>matched</w:t>
        </w:r>
        <w:r>
          <w:t xml:space="preserve"> ML </w:t>
        </w:r>
        <w:r>
          <w:rPr>
            <w:rFonts w:hint="eastAsia"/>
          </w:rPr>
          <w:t>model</w:t>
        </w:r>
        <w:r>
          <w:t xml:space="preserve">s IDs and corresponding model </w:t>
        </w:r>
        <w:r>
          <w:rPr>
            <w:rFonts w:hint="eastAsia"/>
          </w:rPr>
          <w:t>information</w:t>
        </w:r>
        <w:r>
          <w:t xml:space="preserve"> </w:t>
        </w:r>
        <w:r>
          <w:rPr>
            <w:rFonts w:hint="eastAsia"/>
          </w:rPr>
          <w:t>by</w:t>
        </w:r>
        <w:r>
          <w:t xml:space="preserve"> invoking Nnwdaf_MLModelProvision_N</w:t>
        </w:r>
        <w:r>
          <w:rPr>
            <w:rFonts w:hint="eastAsia"/>
          </w:rPr>
          <w:t>otify</w:t>
        </w:r>
        <w:r>
          <w:t xml:space="preserve"> or Nnwdaf_MLModelProvision_Re</w:t>
        </w:r>
        <w:r>
          <w:rPr>
            <w:rFonts w:hint="eastAsia"/>
          </w:rPr>
          <w:t>sponse</w:t>
        </w:r>
        <w:r>
          <w:t xml:space="preserve"> service operation</w:t>
        </w:r>
        <w:r>
          <w:rPr>
            <w:rFonts w:hint="eastAsia"/>
          </w:rPr>
          <w:t>.</w:t>
        </w:r>
      </w:ins>
    </w:p>
    <w:p>
      <w:pPr>
        <w:pStyle w:val="B1"/>
        <w:rPr>
          <w:ins w:id="7448" w:author="S2-2205074" w:date="2022-05-25T15:13:00Z"/>
        </w:rPr>
        <w:pPrChange w:id="7449" w:author="Rapporteur" w:date="2022-05-26T02:46:00Z">
          <w:pPr>
            <w:pStyle w:val="B1"/>
            <w:numPr>
              <w:numId w:val="18"/>
            </w:numPr>
            <w:ind w:left="720" w:hanging="360"/>
          </w:pPr>
        </w:pPrChange>
      </w:pPr>
      <w:ins w:id="7450" w:author="Rapporteur" w:date="2022-05-26T02:46:00Z">
        <w:r>
          <w:t>2.</w:t>
        </w:r>
        <w:r>
          <w:tab/>
        </w:r>
      </w:ins>
      <w:ins w:id="7451" w:author="S2-2205074" w:date="2022-05-25T15:13:00Z">
        <w:r>
          <w:t xml:space="preserve">For the multiple obtained ML models, the analytics correctness for each model can be evaluated by </w:t>
        </w:r>
        <w:r>
          <w:rPr>
            <w:rFonts w:hint="eastAsia"/>
          </w:rPr>
          <w:t>the</w:t>
        </w:r>
        <w:r>
          <w:t xml:space="preserve"> A</w:t>
        </w:r>
        <w:r>
          <w:rPr>
            <w:rFonts w:hint="eastAsia"/>
          </w:rPr>
          <w:t>nLF</w:t>
        </w:r>
        <w:r>
          <w:t xml:space="preserve">1 or MTLF, e.g. based on </w:t>
        </w:r>
        <w:r>
          <w:rPr>
            <w:rFonts w:hint="eastAsia"/>
          </w:rPr>
          <w:t>monitoring</w:t>
        </w:r>
        <w:r>
          <w:t xml:space="preserve"> </w:t>
        </w:r>
        <w:r>
          <w:rPr>
            <w:rFonts w:hint="eastAsia"/>
          </w:rPr>
          <w:t>mechanism</w:t>
        </w:r>
        <w:r>
          <w:t xml:space="preserve"> defined in the solution 1, 3, 4, 5, 6 or others. The analytics correctness evaluation result for each model (e.g. Accuracy in Use or MAE in Use, etc.) will be obtained or reported to the MTLF as well </w:t>
        </w:r>
        <w:r>
          <w:rPr>
            <w:rFonts w:hint="eastAsia"/>
          </w:rPr>
          <w:t>with</w:t>
        </w:r>
        <w:r>
          <w:t xml:space="preserve"> </w:t>
        </w:r>
        <w:r>
          <w:rPr>
            <w:rFonts w:hint="eastAsia"/>
          </w:rPr>
          <w:t>the</w:t>
        </w:r>
        <w:r>
          <w:t xml:space="preserve"> </w:t>
        </w:r>
        <w:r>
          <w:rPr>
            <w:rFonts w:hint="eastAsia"/>
          </w:rPr>
          <w:t>model</w:t>
        </w:r>
        <w:r>
          <w:t xml:space="preserve"> </w:t>
        </w:r>
        <w:r>
          <w:rPr>
            <w:rFonts w:hint="eastAsia"/>
          </w:rPr>
          <w:t>usage</w:t>
        </w:r>
        <w:r>
          <w:t xml:space="preserve"> </w:t>
        </w:r>
        <w:r>
          <w:rPr>
            <w:rFonts w:hint="eastAsia"/>
          </w:rPr>
          <w:t>scope,</w:t>
        </w:r>
        <w:r>
          <w:t xml:space="preserve"> which indicates the </w:t>
        </w:r>
        <w:r>
          <w:rPr>
            <w:rFonts w:hint="eastAsia"/>
          </w:rPr>
          <w:t>target</w:t>
        </w:r>
        <w:r>
          <w:t xml:space="preserve"> scope (area, DNN, S-NSSSAI </w:t>
        </w:r>
        <w:r>
          <w:rPr>
            <w:rFonts w:hint="eastAsia"/>
          </w:rPr>
          <w:t>and</w:t>
        </w:r>
        <w:r>
          <w:t xml:space="preserve"> </w:t>
        </w:r>
        <w:r>
          <w:rPr>
            <w:rFonts w:hint="eastAsia"/>
          </w:rPr>
          <w:t>target</w:t>
        </w:r>
        <w:r>
          <w:t xml:space="preserve"> UE(s)) the model is used in the real network.</w:t>
        </w:r>
      </w:ins>
    </w:p>
    <w:p>
      <w:pPr>
        <w:pStyle w:val="B1"/>
        <w:rPr>
          <w:ins w:id="7452" w:author="S2-2205074" w:date="2022-05-25T15:13:00Z"/>
        </w:rPr>
        <w:pPrChange w:id="7453" w:author="Rapporteur" w:date="2022-05-26T02:47:00Z">
          <w:pPr>
            <w:pStyle w:val="B1"/>
            <w:numPr>
              <w:numId w:val="18"/>
            </w:numPr>
            <w:ind w:left="720" w:hanging="360"/>
          </w:pPr>
        </w:pPrChange>
      </w:pPr>
      <w:ins w:id="7454" w:author="Rapporteur" w:date="2022-05-26T02:47:00Z">
        <w:r>
          <w:lastRenderedPageBreak/>
          <w:t>3.</w:t>
        </w:r>
        <w:r>
          <w:tab/>
        </w:r>
      </w:ins>
      <w:ins w:id="7455" w:author="S2-2205074" w:date="2022-05-25T15:13:00Z">
        <w:r>
          <w:t xml:space="preserve">Based on the received analytics correctness evaluation result for the multiple candidate ML models, the NWDAF containing MTLF chooses the one(s) whose analytics correctness is good </w:t>
        </w:r>
        <w:r>
          <w:rPr>
            <w:rFonts w:hint="eastAsia"/>
          </w:rPr>
          <w:t>enough</w:t>
        </w:r>
        <w:r>
          <w:t xml:space="preserve"> e.g. based on configuration in MTLF, and stores the model information and the corresponding model usage scope.</w:t>
        </w:r>
      </w:ins>
    </w:p>
    <w:p>
      <w:pPr>
        <w:pStyle w:val="B1"/>
        <w:rPr>
          <w:ins w:id="7456" w:author="S2-2205074" w:date="2022-05-25T15:13:00Z"/>
        </w:rPr>
        <w:pPrChange w:id="7457" w:author="Rapporteur" w:date="2022-05-26T02:47:00Z">
          <w:pPr>
            <w:pStyle w:val="B1"/>
            <w:numPr>
              <w:numId w:val="18"/>
            </w:numPr>
            <w:ind w:left="720" w:hanging="360"/>
          </w:pPr>
        </w:pPrChange>
      </w:pPr>
      <w:ins w:id="7458" w:author="Rapporteur" w:date="2022-05-26T02:47:00Z">
        <w:r>
          <w:t>4.</w:t>
        </w:r>
        <w:r>
          <w:tab/>
        </w:r>
      </w:ins>
      <w:ins w:id="7459" w:author="S2-2205074" w:date="2022-05-25T15:13:00Z">
        <w:r>
          <w:t xml:space="preserve">The NWDAF containing AnLF1(e.g. due to abnormal loss of model information) or NWDAF containing AnLF2 subscribes to a trained ML model associated with an Analytics ID </w:t>
        </w:r>
        <w:r>
          <w:rPr>
            <w:rFonts w:hint="eastAsia"/>
          </w:rPr>
          <w:t>and</w:t>
        </w:r>
        <w:r>
          <w:t xml:space="preserve"> </w:t>
        </w:r>
        <w:r>
          <w:rPr>
            <w:rFonts w:hint="eastAsia"/>
          </w:rPr>
          <w:t>model</w:t>
        </w:r>
        <w:r>
          <w:t xml:space="preserve"> </w:t>
        </w:r>
        <w:r>
          <w:rPr>
            <w:rFonts w:hint="eastAsia"/>
          </w:rPr>
          <w:t>filter</w:t>
        </w:r>
        <w:r>
          <w:t xml:space="preserve"> </w:t>
        </w:r>
        <w:r>
          <w:rPr>
            <w:rFonts w:hint="eastAsia"/>
          </w:rPr>
          <w:t>information</w:t>
        </w:r>
        <w:r>
          <w:t>, which is similar as step 1.</w:t>
        </w:r>
      </w:ins>
    </w:p>
    <w:p>
      <w:pPr>
        <w:pStyle w:val="B1"/>
        <w:rPr>
          <w:ins w:id="7460" w:author="S2-2205074" w:date="2022-05-25T15:13:00Z"/>
        </w:rPr>
        <w:pPrChange w:id="7461" w:author="Rapporteur" w:date="2022-05-26T02:47:00Z">
          <w:pPr>
            <w:pStyle w:val="B1"/>
            <w:numPr>
              <w:numId w:val="18"/>
            </w:numPr>
            <w:ind w:left="720" w:hanging="360"/>
          </w:pPr>
        </w:pPrChange>
      </w:pPr>
      <w:ins w:id="7462" w:author="Rapporteur" w:date="2022-05-26T02:47:00Z">
        <w:r>
          <w:t>5.</w:t>
        </w:r>
        <w:r>
          <w:tab/>
        </w:r>
      </w:ins>
      <w:ins w:id="7463" w:author="S2-2205074" w:date="2022-05-25T15:13:00Z">
        <w:r>
          <w:t xml:space="preserve">If NWDAF containing MTLF determines the requested analytics ID and model filter information matches with </w:t>
        </w:r>
        <w:r>
          <w:rPr>
            <w:rFonts w:hint="eastAsia"/>
          </w:rPr>
          <w:t>model</w:t>
        </w:r>
        <w:r>
          <w:t xml:space="preserve"> </w:t>
        </w:r>
        <w:r>
          <w:rPr>
            <w:rFonts w:hint="eastAsia"/>
          </w:rPr>
          <w:t>filter</w:t>
        </w:r>
        <w:r>
          <w:t xml:space="preserve"> </w:t>
        </w:r>
        <w:r>
          <w:rPr>
            <w:rFonts w:hint="eastAsia"/>
          </w:rPr>
          <w:t>information</w:t>
        </w:r>
        <w:r>
          <w:t xml:space="preserve"> and the model usage </w:t>
        </w:r>
        <w:r>
          <w:rPr>
            <w:rFonts w:hint="eastAsia"/>
          </w:rPr>
          <w:t>scope</w:t>
        </w:r>
        <w:r>
          <w:t>, then it will perform step 6 to provide the model information to the AnLF.</w:t>
        </w:r>
      </w:ins>
    </w:p>
    <w:p>
      <w:pPr>
        <w:pStyle w:val="B1"/>
        <w:rPr>
          <w:ins w:id="7464" w:author="S2-2205074" w:date="2022-05-25T15:13:00Z"/>
          <w:del w:id="7465" w:author="Rapporteur" w:date="2022-05-25T23:39:00Z"/>
        </w:rPr>
        <w:pPrChange w:id="7466" w:author="Rapporteur" w:date="2022-05-26T02:47:00Z">
          <w:pPr>
            <w:pStyle w:val="B1"/>
            <w:numPr>
              <w:numId w:val="18"/>
            </w:numPr>
            <w:ind w:left="720" w:hanging="360"/>
          </w:pPr>
        </w:pPrChange>
      </w:pPr>
      <w:ins w:id="7467" w:author="Rapporteur" w:date="2022-05-26T02:47:00Z">
        <w:r>
          <w:t>6.</w:t>
        </w:r>
        <w:r>
          <w:tab/>
        </w:r>
      </w:ins>
      <w:ins w:id="7468" w:author="S2-2205074" w:date="2022-05-25T15:13:00Z">
        <w:r>
          <w:t>T</w:t>
        </w:r>
        <w:r>
          <w:rPr>
            <w:rFonts w:hint="eastAsia"/>
          </w:rPr>
          <w:t>he</w:t>
        </w:r>
        <w:r>
          <w:t xml:space="preserve"> NWDAF containing MTLF </w:t>
        </w:r>
        <w:r>
          <w:rPr>
            <w:rFonts w:hint="eastAsia"/>
          </w:rPr>
          <w:t>provides</w:t>
        </w:r>
        <w:r>
          <w:t xml:space="preserve"> the </w:t>
        </w:r>
        <w:r>
          <w:rPr>
            <w:rFonts w:hint="eastAsia"/>
          </w:rPr>
          <w:t>matched</w:t>
        </w:r>
        <w:r>
          <w:t xml:space="preserve"> ML </w:t>
        </w:r>
        <w:r>
          <w:rPr>
            <w:rFonts w:hint="eastAsia"/>
          </w:rPr>
          <w:t>model</w:t>
        </w:r>
        <w:r>
          <w:t xml:space="preserve"> </w:t>
        </w:r>
        <w:r>
          <w:rPr>
            <w:rFonts w:hint="eastAsia"/>
          </w:rPr>
          <w:t>information</w:t>
        </w:r>
        <w:r>
          <w:t xml:space="preserve"> determined in step 8 </w:t>
        </w:r>
        <w:r>
          <w:rPr>
            <w:rFonts w:hint="eastAsia"/>
          </w:rPr>
          <w:t>by</w:t>
        </w:r>
        <w:r>
          <w:t xml:space="preserve"> invoking Nnwdaf_MLModelProvision_N</w:t>
        </w:r>
        <w:r>
          <w:rPr>
            <w:rFonts w:hint="eastAsia"/>
          </w:rPr>
          <w:t>otify</w:t>
        </w:r>
        <w:r>
          <w:t xml:space="preserve"> or Nnwdaf_MLModelProvision_Re</w:t>
        </w:r>
        <w:r>
          <w:rPr>
            <w:rFonts w:hint="eastAsia"/>
          </w:rPr>
          <w:t>sponse</w:t>
        </w:r>
        <w:r>
          <w:t xml:space="preserve"> service operation</w:t>
        </w:r>
        <w:r>
          <w:rPr>
            <w:rFonts w:hint="eastAsia"/>
          </w:rPr>
          <w:t>.</w:t>
        </w:r>
      </w:ins>
    </w:p>
    <w:p>
      <w:pPr>
        <w:pStyle w:val="B1"/>
        <w:rPr>
          <w:ins w:id="7469" w:author="S2-2205074" w:date="2022-05-25T15:13:00Z"/>
          <w:rPrChange w:id="7470" w:author="Rapporteur" w:date="2022-05-26T02:47:00Z">
            <w:rPr>
              <w:ins w:id="7471" w:author="S2-2205074" w:date="2022-05-25T15:13:00Z"/>
              <w:rFonts w:eastAsia="Yu Mincho"/>
            </w:rPr>
          </w:rPrChange>
        </w:rPr>
        <w:pPrChange w:id="7472" w:author="Rapporteur" w:date="2022-05-26T02:47:00Z">
          <w:pPr>
            <w:pStyle w:val="B1"/>
            <w:ind w:left="0" w:firstLine="0"/>
          </w:pPr>
        </w:pPrChange>
      </w:pPr>
    </w:p>
    <w:p>
      <w:pPr>
        <w:pStyle w:val="31"/>
        <w:rPr>
          <w:ins w:id="7473" w:author="S2-2205074" w:date="2022-05-25T15:13:00Z"/>
          <w:lang w:eastAsia="zh-CN"/>
        </w:rPr>
      </w:pPr>
      <w:bookmarkStart w:id="7474" w:name="_Toc17044"/>
      <w:bookmarkStart w:id="7475" w:name="_Toc104433281"/>
      <w:bookmarkStart w:id="7476" w:name="_Toc104467427"/>
      <w:bookmarkStart w:id="7477" w:name="_Toc104467737"/>
      <w:bookmarkStart w:id="7478" w:name="_Toc104468073"/>
      <w:ins w:id="7479" w:author="S2-2205074" w:date="2022-05-25T15:13:00Z">
        <w:r>
          <w:rPr>
            <w:lang w:eastAsia="zh-CN"/>
          </w:rPr>
          <w:t>6.</w:t>
        </w:r>
        <w:del w:id="7480" w:author="Rapporteur" w:date="2022-05-25T23:39:00Z">
          <w:r>
            <w:rPr>
              <w:lang w:eastAsia="zh-CN"/>
            </w:rPr>
            <w:delText>X</w:delText>
          </w:r>
        </w:del>
      </w:ins>
      <w:ins w:id="7481" w:author="Rapporteur" w:date="2022-05-25T23:39:00Z">
        <w:r>
          <w:rPr>
            <w:lang w:eastAsia="zh-CN"/>
          </w:rPr>
          <w:t>30</w:t>
        </w:r>
      </w:ins>
      <w:ins w:id="7482" w:author="S2-2205074" w:date="2022-05-25T15:13:00Z">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7474"/>
        <w:bookmarkEnd w:id="7475"/>
        <w:bookmarkEnd w:id="7476"/>
        <w:bookmarkEnd w:id="7477"/>
        <w:bookmarkEnd w:id="7478"/>
      </w:ins>
    </w:p>
    <w:p>
      <w:pPr>
        <w:rPr>
          <w:ins w:id="7483" w:author="S2-2205074" w:date="2022-05-25T15:13:00Z"/>
          <w:lang w:eastAsia="zh-CN"/>
        </w:rPr>
        <w:pPrChange w:id="7484" w:author="Rapporteur" w:date="2022-05-26T12:24:00Z">
          <w:pPr>
            <w:pStyle w:val="B1"/>
          </w:pPr>
        </w:pPrChange>
      </w:pPr>
      <w:ins w:id="7485" w:author="S2-2205074" w:date="2022-05-25T15:13:00Z">
        <w:r>
          <w:rPr>
            <w:rFonts w:hint="eastAsia"/>
            <w:lang w:eastAsia="zh-CN"/>
          </w:rPr>
          <w:t>N</w:t>
        </w:r>
        <w:r>
          <w:rPr>
            <w:lang w:eastAsia="zh-CN"/>
          </w:rPr>
          <w:t>WDAF containing MTLF</w:t>
        </w:r>
        <w:r>
          <w:rPr>
            <w:rFonts w:ascii="宋体" w:eastAsia="宋体" w:hAnsi="宋体" w:cs="宋体" w:hint="eastAsia"/>
            <w:lang w:eastAsia="zh-CN"/>
          </w:rPr>
          <w:t>：</w:t>
        </w:r>
      </w:ins>
    </w:p>
    <w:p>
      <w:pPr>
        <w:pStyle w:val="B1"/>
        <w:rPr>
          <w:ins w:id="7486" w:author="S2-2205074" w:date="2022-05-25T15:13:00Z"/>
        </w:rPr>
        <w:pPrChange w:id="7487" w:author="Rapporteur" w:date="2022-05-26T02:47:00Z">
          <w:pPr>
            <w:pStyle w:val="B1"/>
            <w:numPr>
              <w:numId w:val="19"/>
            </w:numPr>
            <w:ind w:left="360" w:hanging="360"/>
          </w:pPr>
        </w:pPrChange>
      </w:pPr>
      <w:ins w:id="7488" w:author="Rapporteur" w:date="2022-05-26T02:47:00Z">
        <w:r>
          <w:rPr>
            <w:lang w:eastAsia="zh-CN"/>
          </w:rPr>
          <w:t>-</w:t>
        </w:r>
        <w:r>
          <w:rPr>
            <w:lang w:eastAsia="zh-CN"/>
          </w:rPr>
          <w:tab/>
        </w:r>
      </w:ins>
      <w:ins w:id="7489" w:author="S2-2205074" w:date="2022-05-25T15:13:00Z">
        <w:r>
          <w:t>O</w:t>
        </w:r>
        <w:r>
          <w:rPr>
            <w:rFonts w:hint="eastAsia"/>
          </w:rPr>
          <w:t>btains</w:t>
        </w:r>
        <w:r>
          <w:t xml:space="preserve"> </w:t>
        </w:r>
        <w:r>
          <w:rPr>
            <w:rFonts w:hint="eastAsia"/>
          </w:rPr>
          <w:t>by</w:t>
        </w:r>
        <w:r>
          <w:t xml:space="preserve"> </w:t>
        </w:r>
        <w:r>
          <w:rPr>
            <w:rFonts w:hint="eastAsia"/>
          </w:rPr>
          <w:t>itself</w:t>
        </w:r>
        <w:r>
          <w:t xml:space="preserve"> </w:t>
        </w:r>
        <w:r>
          <w:rPr>
            <w:rFonts w:hint="eastAsia"/>
          </w:rPr>
          <w:t>or</w:t>
        </w:r>
        <w:r>
          <w:t xml:space="preserve"> </w:t>
        </w:r>
        <w:r>
          <w:rPr>
            <w:rFonts w:hint="eastAsia"/>
          </w:rPr>
          <w:t>from</w:t>
        </w:r>
        <w:r>
          <w:t xml:space="preserve"> </w:t>
        </w:r>
        <w:r>
          <w:rPr>
            <w:rFonts w:hint="eastAsia"/>
          </w:rPr>
          <w:t xml:space="preserve">the </w:t>
        </w:r>
        <w:r>
          <w:t>A</w:t>
        </w:r>
        <w:r>
          <w:rPr>
            <w:rFonts w:hint="eastAsia"/>
          </w:rPr>
          <w:t>nLF</w:t>
        </w:r>
        <w:r>
          <w:t xml:space="preserve"> </w:t>
        </w:r>
        <w:r>
          <w:rPr>
            <w:rFonts w:hint="eastAsia"/>
          </w:rPr>
          <w:t>the</w:t>
        </w:r>
        <w:r>
          <w:t xml:space="preserve"> analytics correctness evaluation result for each model (e.g. Accuracy in Use or MAE in Use, etc.) </w:t>
        </w:r>
        <w:r>
          <w:rPr>
            <w:rFonts w:hint="eastAsia"/>
          </w:rPr>
          <w:t>and</w:t>
        </w:r>
        <w:r>
          <w:t xml:space="preserve"> the </w:t>
        </w:r>
        <w:r>
          <w:rPr>
            <w:rFonts w:hint="eastAsia"/>
          </w:rPr>
          <w:t>corresponding</w:t>
        </w:r>
        <w:r>
          <w:t xml:space="preserve"> </w:t>
        </w:r>
        <w:r>
          <w:rPr>
            <w:rFonts w:hint="eastAsia"/>
          </w:rPr>
          <w:t>model</w:t>
        </w:r>
        <w:r>
          <w:t xml:space="preserve"> </w:t>
        </w:r>
        <w:r>
          <w:rPr>
            <w:rFonts w:hint="eastAsia"/>
          </w:rPr>
          <w:t>usage</w:t>
        </w:r>
        <w:r>
          <w:t xml:space="preserve"> </w:t>
        </w:r>
        <w:r>
          <w:rPr>
            <w:rFonts w:hint="eastAsia"/>
          </w:rPr>
          <w:t>scope;</w:t>
        </w:r>
      </w:ins>
    </w:p>
    <w:p>
      <w:pPr>
        <w:pStyle w:val="B1"/>
        <w:rPr>
          <w:ins w:id="7490" w:author="S2-2205074" w:date="2022-05-25T15:13:00Z"/>
        </w:rPr>
        <w:pPrChange w:id="7491" w:author="Rapporteur" w:date="2022-05-26T02:47:00Z">
          <w:pPr>
            <w:pStyle w:val="B1"/>
            <w:numPr>
              <w:numId w:val="19"/>
            </w:numPr>
            <w:ind w:left="360" w:hanging="360"/>
          </w:pPr>
        </w:pPrChange>
      </w:pPr>
      <w:ins w:id="7492" w:author="Rapporteur" w:date="2022-05-26T02:47:00Z">
        <w:r>
          <w:rPr>
            <w:lang w:eastAsia="zh-CN"/>
          </w:rPr>
          <w:t>-</w:t>
        </w:r>
        <w:r>
          <w:rPr>
            <w:lang w:eastAsia="zh-CN"/>
          </w:rPr>
          <w:tab/>
        </w:r>
      </w:ins>
      <w:ins w:id="7493" w:author="S2-2205074" w:date="2022-05-25T15:13:00Z">
        <w:r>
          <w:t>Stores the model information with the good enough performance and its corresponding model usage scope.;</w:t>
        </w:r>
      </w:ins>
    </w:p>
    <w:p>
      <w:pPr>
        <w:pStyle w:val="B1"/>
        <w:rPr>
          <w:ins w:id="7494" w:author="S2-2205074" w:date="2022-05-25T15:13:00Z"/>
        </w:rPr>
        <w:pPrChange w:id="7495" w:author="Rapporteur" w:date="2022-05-26T02:47:00Z">
          <w:pPr>
            <w:pStyle w:val="B1"/>
            <w:numPr>
              <w:numId w:val="19"/>
            </w:numPr>
            <w:ind w:left="360" w:hanging="360"/>
          </w:pPr>
        </w:pPrChange>
      </w:pPr>
      <w:ins w:id="7496" w:author="Rapporteur" w:date="2022-05-26T02:47:00Z">
        <w:r>
          <w:rPr>
            <w:lang w:eastAsia="zh-CN"/>
          </w:rPr>
          <w:t>-</w:t>
        </w:r>
        <w:r>
          <w:rPr>
            <w:lang w:eastAsia="zh-CN"/>
          </w:rPr>
          <w:tab/>
        </w:r>
      </w:ins>
      <w:ins w:id="7497" w:author="S2-2205074" w:date="2022-05-25T15:13:00Z">
        <w:r>
          <w:t>Provides the model information with good enough performance to the AnLF, based on the analytics ID, model filter information and model usage scope.</w:t>
        </w:r>
      </w:ins>
    </w:p>
    <w:p>
      <w:pPr>
        <w:pStyle w:val="21"/>
        <w:rPr>
          <w:ins w:id="7498" w:author="S2-2205076" w:date="2022-05-25T15:37:00Z"/>
          <w:lang w:eastAsia="ko-KR"/>
        </w:rPr>
      </w:pPr>
      <w:bookmarkStart w:id="7499" w:name="_Toc9884"/>
      <w:bookmarkStart w:id="7500" w:name="_Toc104433282"/>
      <w:bookmarkStart w:id="7501" w:name="_Toc104467428"/>
      <w:bookmarkStart w:id="7502" w:name="_Toc104467738"/>
      <w:bookmarkStart w:id="7503" w:name="_Toc104468074"/>
      <w:ins w:id="7504" w:author="S2-2205076" w:date="2022-05-25T15:37:00Z">
        <w:r>
          <w:rPr>
            <w:lang w:eastAsia="ko-KR"/>
          </w:rPr>
          <w:t>6.</w:t>
        </w:r>
        <w:del w:id="7505" w:author="Rapporteur" w:date="2022-05-25T23:39:00Z">
          <w:r>
            <w:rPr>
              <w:lang w:eastAsia="ko-KR"/>
            </w:rPr>
            <w:delText>x</w:delText>
          </w:r>
        </w:del>
      </w:ins>
      <w:ins w:id="7506" w:author="Rapporteur" w:date="2022-05-25T23:39:00Z">
        <w:r>
          <w:rPr>
            <w:lang w:eastAsia="ko-KR"/>
          </w:rPr>
          <w:t>31</w:t>
        </w:r>
      </w:ins>
      <w:ins w:id="7507" w:author="S2-2205076" w:date="2022-05-25T15:37:00Z">
        <w:r>
          <w:rPr>
            <w:lang w:eastAsia="ko-KR"/>
          </w:rPr>
          <w:tab/>
          <w:t>Solution #</w:t>
        </w:r>
        <w:del w:id="7508" w:author="Rapporteur" w:date="2022-05-25T23:39:00Z">
          <w:r>
            <w:rPr>
              <w:lang w:eastAsia="ko-KR"/>
            </w:rPr>
            <w:delText>x</w:delText>
          </w:r>
        </w:del>
      </w:ins>
      <w:ins w:id="7509" w:author="Rapporteur" w:date="2022-05-25T23:39:00Z">
        <w:r>
          <w:rPr>
            <w:lang w:eastAsia="ko-KR"/>
          </w:rPr>
          <w:t>31</w:t>
        </w:r>
      </w:ins>
      <w:ins w:id="7510" w:author="S2-2205076" w:date="2022-05-25T15:37:00Z">
        <w:r>
          <w:rPr>
            <w:lang w:eastAsia="ko-KR"/>
          </w:rPr>
          <w:t>: Multiple Analytics outputs based NF action decision</w:t>
        </w:r>
        <w:bookmarkEnd w:id="7499"/>
        <w:bookmarkEnd w:id="7500"/>
        <w:bookmarkEnd w:id="7501"/>
        <w:bookmarkEnd w:id="7502"/>
        <w:bookmarkEnd w:id="7503"/>
      </w:ins>
    </w:p>
    <w:p>
      <w:pPr>
        <w:pStyle w:val="31"/>
        <w:rPr>
          <w:ins w:id="7511" w:author="S2-2205076" w:date="2022-05-25T15:37:00Z"/>
        </w:rPr>
      </w:pPr>
      <w:bookmarkStart w:id="7512" w:name="_Toc25046"/>
      <w:bookmarkStart w:id="7513" w:name="_Toc104433283"/>
      <w:bookmarkStart w:id="7514" w:name="_Toc104467429"/>
      <w:bookmarkStart w:id="7515" w:name="_Toc104467739"/>
      <w:bookmarkStart w:id="7516" w:name="_Toc104468075"/>
      <w:ins w:id="7517" w:author="S2-2205076" w:date="2022-05-25T15:37:00Z">
        <w:r>
          <w:t>6.</w:t>
        </w:r>
        <w:del w:id="7518" w:author="Rapporteur" w:date="2022-05-25T23:39:00Z">
          <w:r>
            <w:delText>x</w:delText>
          </w:r>
        </w:del>
      </w:ins>
      <w:ins w:id="7519" w:author="Rapporteur" w:date="2022-05-25T23:39:00Z">
        <w:r>
          <w:t>31</w:t>
        </w:r>
      </w:ins>
      <w:ins w:id="7520" w:author="S2-2205076" w:date="2022-05-25T15:37:00Z">
        <w:r>
          <w:t>.1</w:t>
        </w:r>
        <w:r>
          <w:tab/>
          <w:t>Description</w:t>
        </w:r>
        <w:bookmarkEnd w:id="7512"/>
        <w:bookmarkEnd w:id="7513"/>
        <w:bookmarkEnd w:id="7514"/>
        <w:bookmarkEnd w:id="7515"/>
        <w:bookmarkEnd w:id="7516"/>
      </w:ins>
    </w:p>
    <w:p>
      <w:pPr>
        <w:rPr>
          <w:ins w:id="7521" w:author="S2-2205076" w:date="2022-05-25T15:37:00Z"/>
          <w:lang w:eastAsia="ko-KR"/>
        </w:rPr>
      </w:pPr>
      <w:ins w:id="7522" w:author="S2-2205076" w:date="2022-05-25T15:37:00Z">
        <w:r>
          <w:rPr>
            <w:lang w:eastAsia="ko-KR"/>
          </w:rPr>
          <w:t>This is a solution for Key Issue #1: "How to improve correctness of NWDAF analytics".</w:t>
        </w:r>
      </w:ins>
    </w:p>
    <w:p>
      <w:pPr>
        <w:rPr>
          <w:ins w:id="7523" w:author="S2-2205076" w:date="2022-05-25T15:37:00Z"/>
          <w:lang w:eastAsia="ko-KR"/>
        </w:rPr>
      </w:pPr>
      <w:ins w:id="7524" w:author="S2-2205076" w:date="2022-05-25T15:37:00Z">
        <w:r>
          <w:rPr>
            <w:lang w:eastAsia="ko-KR"/>
          </w:rPr>
          <w:t xml:space="preserve">When the consumer NF requests analytics for the prediction and willing to decide the action based on the prediction, there exists a certain risk on incorrect prediction by NWDAF. Specifically, the NWDAF provides a single prediction output as specified in current TS 23.288 [5], the consumer NF only can determine the action based on the single prediction, even if the single prediction has low probability to true (e.g., 0.51) but high probability to fail (e.g., 0.49). </w:t>
        </w:r>
      </w:ins>
    </w:p>
    <w:p>
      <w:pPr>
        <w:rPr>
          <w:ins w:id="7525" w:author="S2-2205076" w:date="2022-05-25T15:37:00Z"/>
          <w:del w:id="7526" w:author="Rapporteur" w:date="2022-05-25T23:39:00Z"/>
          <w:lang w:eastAsia="ko-KR"/>
        </w:rPr>
      </w:pPr>
      <w:ins w:id="7527" w:author="S2-2205076" w:date="2022-05-25T15:37:00Z">
        <w:r>
          <w:rPr>
            <w:lang w:eastAsia="ko-KR"/>
          </w:rPr>
          <w:t>In order to minimize the effect of incorrect analytics on NF action, this solution proposes that NWDAF provides multiple prediction outputs with the certain probability to the consumer NF, and then, the consumer NF takes an action which considers all the possible ground truth from multiple analytics outputs.</w:t>
        </w:r>
      </w:ins>
    </w:p>
    <w:p>
      <w:pPr>
        <w:rPr>
          <w:ins w:id="7528" w:author="S2-2205076" w:date="2022-05-25T15:37:00Z"/>
          <w:rFonts w:eastAsia="Malgun Gothic"/>
          <w:lang w:eastAsia="ko-KR"/>
          <w:rPrChange w:id="7529" w:author="Rapporteur" w:date="2022-05-25T23:39:00Z">
            <w:rPr>
              <w:ins w:id="7530" w:author="S2-2205076" w:date="2022-05-25T15:37:00Z"/>
              <w:lang w:eastAsia="ko-KR"/>
            </w:rPr>
          </w:rPrChange>
        </w:rPr>
      </w:pPr>
    </w:p>
    <w:p>
      <w:pPr>
        <w:pStyle w:val="31"/>
        <w:rPr>
          <w:ins w:id="7531" w:author="S2-2205076" w:date="2022-05-25T15:37:00Z"/>
        </w:rPr>
      </w:pPr>
      <w:bookmarkStart w:id="7532" w:name="_Toc7586"/>
      <w:bookmarkStart w:id="7533" w:name="_Toc104433284"/>
      <w:bookmarkStart w:id="7534" w:name="_Toc104467430"/>
      <w:bookmarkStart w:id="7535" w:name="_Toc104467740"/>
      <w:bookmarkStart w:id="7536" w:name="_Toc104468076"/>
      <w:ins w:id="7537" w:author="S2-2205076" w:date="2022-05-25T15:37:00Z">
        <w:r>
          <w:t>6.</w:t>
        </w:r>
        <w:del w:id="7538" w:author="Rapporteur" w:date="2022-05-25T23:39:00Z">
          <w:r>
            <w:delText>x</w:delText>
          </w:r>
        </w:del>
      </w:ins>
      <w:ins w:id="7539" w:author="Rapporteur" w:date="2022-05-25T23:39:00Z">
        <w:r>
          <w:t>31</w:t>
        </w:r>
      </w:ins>
      <w:ins w:id="7540" w:author="S2-2205076" w:date="2022-05-25T15:37:00Z">
        <w:r>
          <w:t>.2</w:t>
        </w:r>
        <w:r>
          <w:tab/>
          <w:t>Procedures</w:t>
        </w:r>
        <w:bookmarkEnd w:id="7532"/>
        <w:bookmarkEnd w:id="7533"/>
        <w:bookmarkEnd w:id="7534"/>
        <w:bookmarkEnd w:id="7535"/>
        <w:bookmarkEnd w:id="7536"/>
      </w:ins>
    </w:p>
    <w:p>
      <w:pPr>
        <w:rPr>
          <w:ins w:id="7541" w:author="S2-2205076" w:date="2022-05-25T15:37:00Z"/>
          <w:lang w:eastAsia="ko-KR"/>
        </w:rPr>
      </w:pPr>
      <w:ins w:id="7542" w:author="S2-2205076" w:date="2022-05-25T15:37:00Z">
        <w:r>
          <w:rPr>
            <w:lang w:eastAsia="ko-KR"/>
          </w:rPr>
          <w:t>Figure 6.</w:t>
        </w:r>
        <w:del w:id="7543" w:author="Rapporteur" w:date="2022-05-25T23:39:00Z">
          <w:r>
            <w:rPr>
              <w:lang w:eastAsia="ko-KR"/>
            </w:rPr>
            <w:delText>x</w:delText>
          </w:r>
        </w:del>
      </w:ins>
      <w:ins w:id="7544" w:author="Rapporteur" w:date="2022-05-25T23:39:00Z">
        <w:r>
          <w:rPr>
            <w:lang w:eastAsia="ko-KR"/>
          </w:rPr>
          <w:t>31</w:t>
        </w:r>
      </w:ins>
      <w:ins w:id="7545" w:author="S2-2205076" w:date="2022-05-25T15:37:00Z">
        <w:r>
          <w:rPr>
            <w:lang w:eastAsia="ko-KR"/>
          </w:rPr>
          <w:t xml:space="preserve">.2-1 depicts the procedures for providing multiple analytics to consumer NF. </w:t>
        </w:r>
      </w:ins>
    </w:p>
    <w:p>
      <w:pPr>
        <w:pStyle w:val="TH"/>
        <w:rPr>
          <w:ins w:id="7546" w:author="S2-2205076" w:date="2022-05-25T15:37:00Z"/>
        </w:rPr>
      </w:pPr>
      <w:ins w:id="7547" w:author="S2-2205076" w:date="2022-05-25T15:37:00Z">
        <w:r>
          <w:object w:dxaOrig="6142" w:dyaOrig="4484">
            <v:shape id="_x0000_i1068" type="#_x0000_t75" style="width:306pt;height:222pt" o:ole="">
              <v:imagedata r:id="rId114" o:title=""/>
            </v:shape>
            <o:OLEObject Type="Embed" ProgID="Visio.Drawing.15" ShapeID="_x0000_i1068" DrawAspect="Content" ObjectID="_1715085483" r:id="rId115"/>
          </w:object>
        </w:r>
      </w:ins>
    </w:p>
    <w:p>
      <w:pPr>
        <w:pStyle w:val="TF"/>
        <w:overflowPunct/>
        <w:autoSpaceDE/>
        <w:adjustRightInd/>
        <w:rPr>
          <w:ins w:id="7548" w:author="S2-2205076" w:date="2022-05-25T15:37:00Z"/>
          <w:lang w:eastAsia="en-US"/>
        </w:rPr>
      </w:pPr>
      <w:ins w:id="7549" w:author="S2-2205076" w:date="2022-05-25T15:37:00Z">
        <w:r>
          <w:rPr>
            <w:lang w:eastAsia="en-US"/>
          </w:rPr>
          <w:t>Figure 6.</w:t>
        </w:r>
        <w:del w:id="7550" w:author="Rapporteur" w:date="2022-05-25T23:39:00Z">
          <w:r>
            <w:rPr>
              <w:lang w:eastAsia="en-US"/>
            </w:rPr>
            <w:delText>x</w:delText>
          </w:r>
        </w:del>
      </w:ins>
      <w:ins w:id="7551" w:author="Rapporteur" w:date="2022-05-25T23:39:00Z">
        <w:r>
          <w:rPr>
            <w:lang w:eastAsia="en-US"/>
          </w:rPr>
          <w:t>31</w:t>
        </w:r>
      </w:ins>
      <w:ins w:id="7552" w:author="S2-2205076" w:date="2022-05-25T15:37:00Z">
        <w:r>
          <w:rPr>
            <w:lang w:eastAsia="en-US"/>
          </w:rPr>
          <w:t>.2-1: Procedures for providing multiple Analytics outputs</w:t>
        </w:r>
      </w:ins>
    </w:p>
    <w:p>
      <w:pPr>
        <w:pStyle w:val="B1"/>
        <w:rPr>
          <w:ins w:id="7553" w:author="S2-2205076" w:date="2022-05-25T15:37:00Z"/>
        </w:rPr>
        <w:pPrChange w:id="7554" w:author="Rapporteur" w:date="2022-05-26T02:48:00Z">
          <w:pPr>
            <w:pStyle w:val="B1"/>
            <w:numPr>
              <w:numId w:val="20"/>
            </w:numPr>
            <w:ind w:left="644" w:hanging="360"/>
          </w:pPr>
        </w:pPrChange>
      </w:pPr>
      <w:ins w:id="7555" w:author="Rapporteur" w:date="2022-05-26T02:48:00Z">
        <w:r>
          <w:t>0.</w:t>
        </w:r>
        <w:r>
          <w:tab/>
        </w:r>
      </w:ins>
      <w:ins w:id="7556" w:author="S2-2205076" w:date="2022-05-25T15:37:00Z">
        <w:r>
          <w:t xml:space="preserve">The NWDAF containing AnLF registers the capability to supports multiple analytics output to NRF. </w:t>
        </w:r>
      </w:ins>
    </w:p>
    <w:p>
      <w:pPr>
        <w:pStyle w:val="B1"/>
        <w:rPr>
          <w:ins w:id="7557" w:author="S2-2205076" w:date="2022-05-25T15:37:00Z"/>
        </w:rPr>
      </w:pPr>
      <w:ins w:id="7558" w:author="S2-2205076" w:date="2022-05-25T15:37:00Z">
        <w:r>
          <w:t>1a-1b.</w:t>
        </w:r>
        <w:r>
          <w:tab/>
          <w:t>The analytics consumer NF discovers the NWDAF containing AnLF via NRF by invoking Nnrf_NFDiscovery Request with the indication of multiple analytics outputs, and selects the serving NWDAF from the candidate NWDAFs.</w:t>
        </w:r>
        <w:del w:id="7559" w:author="Rapporteur" w:date="2022-05-26T02:48:00Z">
          <w:r>
            <w:delText xml:space="preserve"> </w:delText>
          </w:r>
        </w:del>
      </w:ins>
    </w:p>
    <w:p>
      <w:pPr>
        <w:pStyle w:val="B1"/>
        <w:rPr>
          <w:ins w:id="7560" w:author="S2-2205076" w:date="2022-05-25T15:37:00Z"/>
          <w:lang w:eastAsia="ko-KR"/>
        </w:rPr>
      </w:pPr>
      <w:ins w:id="7561" w:author="S2-2205076" w:date="2022-05-25T15:37:00Z">
        <w:r>
          <w:rPr>
            <w:lang w:eastAsia="ko-KR"/>
          </w:rPr>
          <w:t>2a-2b.</w:t>
        </w:r>
        <w:r>
          <w:rPr>
            <w:lang w:eastAsia="ko-KR"/>
          </w:rPr>
          <w:tab/>
          <w:t xml:space="preserve">The analytic consumer NF requests analytics to the NWDAF by invoking Nnwdaf_AnalyticsInfo_reqeust/Nnwdaf_AnalyticsSubscription_Subscribe service operation with the indication of multiple analytics outputs which includes either </w:t>
        </w:r>
      </w:ins>
      <w:ins w:id="7562" w:author="Rapporteur" w:date="2022-05-26T12:36:00Z">
        <w:r>
          <w:rPr>
            <w:lang w:eastAsia="zh-CN"/>
          </w:rPr>
          <w:t>"</w:t>
        </w:r>
      </w:ins>
      <w:ins w:id="7563" w:author="S2-2205076" w:date="2022-05-25T15:37:00Z">
        <w:del w:id="7564" w:author="Rapporteur" w:date="2022-05-26T12:36:00Z">
          <w:r>
            <w:rPr>
              <w:lang w:eastAsia="ko-KR"/>
            </w:rPr>
            <w:delText>“</w:delText>
          </w:r>
        </w:del>
        <w:r>
          <w:rPr>
            <w:lang w:eastAsia="ko-KR"/>
          </w:rPr>
          <w:t>the number of required</w:t>
        </w:r>
        <w:del w:id="7565" w:author="Rapporteur" w:date="2022-05-26T03:02:00Z">
          <w:r>
            <w:rPr>
              <w:lang w:eastAsia="ko-KR"/>
            </w:rPr>
            <w:delText xml:space="preserve"> </w:delText>
          </w:r>
        </w:del>
        <w:r>
          <w:rPr>
            <w:lang w:eastAsia="ko-KR"/>
          </w:rPr>
          <w:t xml:space="preserve"> analytics outputs</w:t>
        </w:r>
      </w:ins>
      <w:ins w:id="7566" w:author="Rapporteur" w:date="2022-05-26T12:36:00Z">
        <w:r>
          <w:rPr>
            <w:lang w:eastAsia="zh-CN"/>
          </w:rPr>
          <w:t>"</w:t>
        </w:r>
      </w:ins>
      <w:ins w:id="7567" w:author="S2-2205076" w:date="2022-05-25T15:37:00Z">
        <w:del w:id="7568" w:author="Rapporteur" w:date="2022-05-26T12:36:00Z">
          <w:r>
            <w:rPr>
              <w:lang w:eastAsia="ko-KR"/>
            </w:rPr>
            <w:delText>”</w:delText>
          </w:r>
        </w:del>
        <w:r>
          <w:rPr>
            <w:lang w:eastAsia="ko-KR"/>
          </w:rPr>
          <w:t xml:space="preserve"> or </w:t>
        </w:r>
      </w:ins>
      <w:ins w:id="7569" w:author="Rapporteur" w:date="2022-05-26T12:36:00Z">
        <w:r>
          <w:rPr>
            <w:lang w:eastAsia="zh-CN"/>
          </w:rPr>
          <w:t>"</w:t>
        </w:r>
      </w:ins>
      <w:ins w:id="7570" w:author="S2-2205076" w:date="2022-05-25T15:37:00Z">
        <w:del w:id="7571" w:author="Rapporteur" w:date="2022-05-26T12:36:00Z">
          <w:r>
            <w:rPr>
              <w:lang w:eastAsia="ko-KR"/>
            </w:rPr>
            <w:delText>“</w:delText>
          </w:r>
        </w:del>
        <w:r>
          <w:rPr>
            <w:lang w:eastAsia="ko-KR"/>
          </w:rPr>
          <w:t>the lowest probability of analytics</w:t>
        </w:r>
      </w:ins>
      <w:ins w:id="7572" w:author="Rapporteur" w:date="2022-05-26T12:36:00Z">
        <w:r>
          <w:rPr>
            <w:lang w:eastAsia="zh-CN"/>
          </w:rPr>
          <w:t>"</w:t>
        </w:r>
      </w:ins>
      <w:ins w:id="7573" w:author="S2-2205076" w:date="2022-05-25T15:37:00Z">
        <w:del w:id="7574" w:author="Rapporteur" w:date="2022-05-26T12:36:00Z">
          <w:r>
            <w:rPr>
              <w:lang w:eastAsia="ko-KR"/>
            </w:rPr>
            <w:delText>”</w:delText>
          </w:r>
        </w:del>
        <w:r>
          <w:rPr>
            <w:lang w:eastAsia="ko-KR"/>
          </w:rPr>
          <w:t xml:space="preserve">, and then, the NWDAF provides the multiple outputs (i.e., prediction results) with the probability (i.e., confidence in output parameter) as indicated by </w:t>
        </w:r>
      </w:ins>
      <w:ins w:id="7575" w:author="Rapporteur" w:date="2022-05-26T12:37:00Z">
        <w:r>
          <w:rPr>
            <w:lang w:eastAsia="zh-CN"/>
          </w:rPr>
          <w:t>"</w:t>
        </w:r>
      </w:ins>
      <w:ins w:id="7576" w:author="S2-2205076" w:date="2022-05-25T15:37:00Z">
        <w:del w:id="7577" w:author="Rapporteur" w:date="2022-05-26T12:37:00Z">
          <w:r>
            <w:rPr>
              <w:lang w:eastAsia="ko-KR"/>
            </w:rPr>
            <w:delText>“</w:delText>
          </w:r>
        </w:del>
        <w:r>
          <w:rPr>
            <w:lang w:eastAsia="ko-KR"/>
          </w:rPr>
          <w:t>the number of required analytics outputs</w:t>
        </w:r>
      </w:ins>
      <w:ins w:id="7578" w:author="Rapporteur" w:date="2022-05-26T12:37:00Z">
        <w:r>
          <w:rPr>
            <w:lang w:eastAsia="zh-CN"/>
          </w:rPr>
          <w:t>"</w:t>
        </w:r>
      </w:ins>
      <w:ins w:id="7579" w:author="S2-2205076" w:date="2022-05-25T15:37:00Z">
        <w:del w:id="7580" w:author="Rapporteur" w:date="2022-05-26T12:37:00Z">
          <w:r>
            <w:rPr>
              <w:lang w:eastAsia="ko-KR"/>
            </w:rPr>
            <w:delText>”</w:delText>
          </w:r>
        </w:del>
        <w:r>
          <w:rPr>
            <w:lang w:eastAsia="ko-KR"/>
          </w:rPr>
          <w:t xml:space="preserve"> or the outputs which has larger probability than </w:t>
        </w:r>
      </w:ins>
      <w:ins w:id="7581" w:author="Rapporteur" w:date="2022-05-26T12:37:00Z">
        <w:r>
          <w:rPr>
            <w:lang w:eastAsia="zh-CN"/>
          </w:rPr>
          <w:t>"</w:t>
        </w:r>
      </w:ins>
      <w:ins w:id="7582" w:author="S2-2205076" w:date="2022-05-25T15:37:00Z">
        <w:del w:id="7583" w:author="Rapporteur" w:date="2022-05-26T12:37:00Z">
          <w:r>
            <w:rPr>
              <w:lang w:eastAsia="ko-KR"/>
            </w:rPr>
            <w:delText>“</w:delText>
          </w:r>
        </w:del>
        <w:r>
          <w:rPr>
            <w:lang w:eastAsia="ko-KR"/>
          </w:rPr>
          <w:t>the lowest probability of analytics</w:t>
        </w:r>
      </w:ins>
      <w:ins w:id="7584" w:author="Rapporteur" w:date="2022-05-26T12:37:00Z">
        <w:r>
          <w:rPr>
            <w:lang w:eastAsia="zh-CN"/>
          </w:rPr>
          <w:t>"</w:t>
        </w:r>
      </w:ins>
      <w:ins w:id="7585" w:author="S2-2205076" w:date="2022-05-25T15:37:00Z">
        <w:del w:id="7586" w:author="Rapporteur" w:date="2022-05-26T12:37:00Z">
          <w:r>
            <w:rPr>
              <w:lang w:eastAsia="ko-KR"/>
            </w:rPr>
            <w:delText>”</w:delText>
          </w:r>
        </w:del>
        <w:r>
          <w:rPr>
            <w:lang w:eastAsia="ko-KR"/>
          </w:rPr>
          <w:t xml:space="preserve"> for an Analytics to the analytics consumer NF. </w:t>
        </w:r>
      </w:ins>
    </w:p>
    <w:p>
      <w:pPr>
        <w:pStyle w:val="NO"/>
        <w:rPr>
          <w:ins w:id="7587" w:author="S2-2205076" w:date="2022-05-25T15:37:00Z"/>
        </w:rPr>
      </w:pPr>
      <w:ins w:id="7588" w:author="S2-2205076" w:date="2022-05-25T15:37:00Z">
        <w:r>
          <w:t>NOTE:</w:t>
        </w:r>
        <w:r>
          <w:tab/>
          <w:t xml:space="preserve">The sum of the probability </w:t>
        </w:r>
        <w:r>
          <w:rPr>
            <w:lang w:eastAsia="ko-KR"/>
          </w:rPr>
          <w:t xml:space="preserve">(i.e., confidence in output parameter) </w:t>
        </w:r>
        <w:r>
          <w:t xml:space="preserve">for all the outputs should be less than or equal to 100. </w:t>
        </w:r>
      </w:ins>
    </w:p>
    <w:p>
      <w:pPr>
        <w:pStyle w:val="EditorsNote"/>
        <w:rPr>
          <w:ins w:id="7589" w:author="S2-2205076" w:date="2022-05-25T15:37:00Z"/>
          <w:rFonts w:eastAsia="Malgun Gothic"/>
          <w:lang w:eastAsia="ko-KR"/>
        </w:rPr>
      </w:pPr>
      <w:ins w:id="7590" w:author="S2-2205076" w:date="2022-05-25T15:37:00Z">
        <w:r>
          <w:rPr>
            <w:rFonts w:eastAsia="Malgun Gothic" w:hint="eastAsia"/>
            <w:lang w:eastAsia="ko-KR"/>
          </w:rPr>
          <w:t>E</w:t>
        </w:r>
        <w:r>
          <w:rPr>
            <w:rFonts w:eastAsia="Malgun Gothic"/>
            <w:lang w:eastAsia="ko-KR"/>
          </w:rPr>
          <w:t>ditor</w:t>
        </w:r>
      </w:ins>
      <w:ins w:id="7591" w:author="Rapporteur" w:date="2022-05-26T01:03:00Z">
        <w:r>
          <w:rPr>
            <w:rFonts w:eastAsia="Malgun Gothic"/>
            <w:lang w:eastAsia="ko-KR"/>
          </w:rPr>
          <w:t>'</w:t>
        </w:r>
      </w:ins>
      <w:ins w:id="7592" w:author="S2-2205076" w:date="2022-05-25T15:37:00Z">
        <w:del w:id="7593" w:author="Rapporteur" w:date="2022-05-26T01:03:00Z">
          <w:r>
            <w:rPr>
              <w:rFonts w:eastAsia="Malgun Gothic"/>
              <w:lang w:eastAsia="ko-KR"/>
            </w:rPr>
            <w:delText>’</w:delText>
          </w:r>
        </w:del>
        <w:r>
          <w:rPr>
            <w:rFonts w:eastAsia="Malgun Gothic"/>
            <w:lang w:eastAsia="ko-KR"/>
          </w:rPr>
          <w:t xml:space="preserve">s </w:t>
        </w:r>
        <w:del w:id="7594" w:author="Rapporteur" w:date="2022-05-26T01:03:00Z">
          <w:r>
            <w:rPr>
              <w:rFonts w:eastAsia="Malgun Gothic"/>
              <w:lang w:eastAsia="ko-KR"/>
            </w:rPr>
            <w:delText>N</w:delText>
          </w:r>
        </w:del>
      </w:ins>
      <w:ins w:id="7595" w:author="Rapporteur" w:date="2022-05-26T01:03:00Z">
        <w:r>
          <w:rPr>
            <w:rFonts w:eastAsia="Malgun Gothic"/>
            <w:lang w:eastAsia="ko-KR"/>
          </w:rPr>
          <w:t>n</w:t>
        </w:r>
      </w:ins>
      <w:ins w:id="7596" w:author="S2-2205076" w:date="2022-05-25T15:37:00Z">
        <w:r>
          <w:rPr>
            <w:rFonts w:eastAsia="Malgun Gothic"/>
            <w:lang w:eastAsia="ko-KR"/>
          </w:rPr>
          <w:t>ote:</w:t>
        </w:r>
        <w:del w:id="7597" w:author="Rapporteur" w:date="2022-05-26T01:03:00Z">
          <w:r>
            <w:rPr>
              <w:rFonts w:eastAsia="Malgun Gothic"/>
              <w:lang w:eastAsia="ko-KR"/>
            </w:rPr>
            <w:delText xml:space="preserve"> </w:delText>
          </w:r>
        </w:del>
      </w:ins>
      <w:ins w:id="7598" w:author="Rapporteur" w:date="2022-05-26T01:03:00Z">
        <w:r>
          <w:rPr>
            <w:rFonts w:eastAsia="Malgun Gothic"/>
            <w:lang w:eastAsia="ko-KR"/>
          </w:rPr>
          <w:tab/>
        </w:r>
      </w:ins>
      <w:ins w:id="7599" w:author="S2-2205076" w:date="2022-05-25T15:37:00Z">
        <w:r>
          <w:t>It is FFS the maximum number of required analytics outputs can be achieved by Maximum number of objects in Analytics Reporting Information.</w:t>
        </w:r>
      </w:ins>
    </w:p>
    <w:p>
      <w:pPr>
        <w:pStyle w:val="B1"/>
        <w:rPr>
          <w:ins w:id="7600" w:author="S2-2205076" w:date="2022-05-25T15:37:00Z"/>
        </w:rPr>
      </w:pPr>
      <w:ins w:id="7601" w:author="S2-2205076" w:date="2022-05-25T15:37:00Z">
        <w:r>
          <w:t>3.</w:t>
        </w:r>
        <w:r>
          <w:tab/>
          <w:t>The analytics consumer NF decides an action which considers all the possible ground truth from multiple analytics outputs.</w:t>
        </w:r>
      </w:ins>
    </w:p>
    <w:p>
      <w:pPr>
        <w:pStyle w:val="31"/>
        <w:rPr>
          <w:ins w:id="7602" w:author="S2-2205076" w:date="2022-05-25T15:37:00Z"/>
        </w:rPr>
      </w:pPr>
      <w:bookmarkStart w:id="7603" w:name="_Toc30593"/>
      <w:bookmarkStart w:id="7604" w:name="_Toc104433285"/>
      <w:bookmarkStart w:id="7605" w:name="_Toc104467431"/>
      <w:bookmarkStart w:id="7606" w:name="_Toc104467741"/>
      <w:bookmarkStart w:id="7607" w:name="_Toc104468077"/>
      <w:ins w:id="7608" w:author="S2-2205076" w:date="2022-05-25T15:37:00Z">
        <w:r>
          <w:rPr>
            <w:lang w:eastAsia="zh-CN"/>
          </w:rPr>
          <w:t>6.</w:t>
        </w:r>
        <w:del w:id="7609" w:author="Rapporteur" w:date="2022-05-25T23:39:00Z">
          <w:r>
            <w:rPr>
              <w:lang w:eastAsia="zh-CN"/>
            </w:rPr>
            <w:delText>x</w:delText>
          </w:r>
        </w:del>
      </w:ins>
      <w:ins w:id="7610" w:author="Rapporteur" w:date="2022-05-25T23:39:00Z">
        <w:r>
          <w:rPr>
            <w:lang w:eastAsia="zh-CN"/>
          </w:rPr>
          <w:t>31</w:t>
        </w:r>
      </w:ins>
      <w:ins w:id="7611" w:author="S2-2205076" w:date="2022-05-25T15:37:00Z">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7603"/>
        <w:bookmarkEnd w:id="7604"/>
        <w:bookmarkEnd w:id="7605"/>
        <w:bookmarkEnd w:id="7606"/>
        <w:bookmarkEnd w:id="7607"/>
      </w:ins>
    </w:p>
    <w:p>
      <w:pPr>
        <w:rPr>
          <w:ins w:id="7612" w:author="S2-2205076" w:date="2022-05-25T15:37:00Z"/>
          <w:lang w:eastAsia="ko-KR"/>
        </w:rPr>
      </w:pPr>
      <w:ins w:id="7613" w:author="S2-2205076" w:date="2022-05-25T15:37:00Z">
        <w:r>
          <w:t>NWDAF:</w:t>
        </w:r>
      </w:ins>
    </w:p>
    <w:p>
      <w:pPr>
        <w:pStyle w:val="B1"/>
        <w:rPr>
          <w:ins w:id="7614" w:author="S2-2205076" w:date="2022-05-25T15:37:00Z"/>
        </w:rPr>
      </w:pPr>
      <w:ins w:id="7615" w:author="S2-2205076" w:date="2022-05-25T15:37:00Z">
        <w:r>
          <w:t>-</w:t>
        </w:r>
        <w:r>
          <w:tab/>
          <w:t>NWDAF registers the capability to provide multiple analytics output to NRF.</w:t>
        </w:r>
      </w:ins>
    </w:p>
    <w:p>
      <w:pPr>
        <w:pStyle w:val="B1"/>
        <w:rPr>
          <w:ins w:id="7616" w:author="S2-2205076" w:date="2022-05-25T15:37:00Z"/>
        </w:rPr>
      </w:pPr>
      <w:ins w:id="7617" w:author="S2-2205076" w:date="2022-05-25T15:37:00Z">
        <w:r>
          <w:rPr>
            <w:rFonts w:hint="eastAsia"/>
          </w:rPr>
          <w:t>-</w:t>
        </w:r>
        <w:r>
          <w:tab/>
          <w:t xml:space="preserve">In case prediction, NWDAF provides multiple analytics outputs with each probability in confidence field. </w:t>
        </w:r>
      </w:ins>
    </w:p>
    <w:p>
      <w:pPr>
        <w:rPr>
          <w:ins w:id="7618" w:author="S2-2205076" w:date="2022-05-25T15:37:00Z"/>
          <w:lang w:eastAsia="ko-KR"/>
        </w:rPr>
      </w:pPr>
      <w:ins w:id="7619" w:author="S2-2205076" w:date="2022-05-25T15:37:00Z">
        <w:r>
          <w:t>NF:</w:t>
        </w:r>
      </w:ins>
    </w:p>
    <w:p>
      <w:pPr>
        <w:pStyle w:val="B1"/>
        <w:rPr>
          <w:ins w:id="7620" w:author="S2-2205076" w:date="2022-05-25T15:37:00Z"/>
          <w:rFonts w:eastAsia="等线"/>
          <w:lang w:eastAsia="zh-CN"/>
        </w:rPr>
      </w:pPr>
      <w:ins w:id="7621" w:author="S2-2205076" w:date="2022-05-25T15:37:00Z">
        <w:r>
          <w:t>-</w:t>
        </w:r>
        <w:r>
          <w:tab/>
          <w:t xml:space="preserve">Analytics consumer NF decides an action based on multiple NWDAF analytics outputs. </w:t>
        </w:r>
      </w:ins>
    </w:p>
    <w:p>
      <w:pPr>
        <w:pStyle w:val="21"/>
        <w:rPr>
          <w:ins w:id="7622" w:author="S2-2205077" w:date="2022-05-25T15:39:00Z"/>
          <w:lang w:eastAsia="zh-CN"/>
        </w:rPr>
      </w:pPr>
      <w:bookmarkStart w:id="7623" w:name="_Toc268"/>
      <w:bookmarkStart w:id="7624" w:name="_Toc104433286"/>
      <w:bookmarkStart w:id="7625" w:name="_Toc104467432"/>
      <w:bookmarkStart w:id="7626" w:name="_Toc104467742"/>
      <w:bookmarkStart w:id="7627" w:name="_Toc104468078"/>
      <w:ins w:id="7628" w:author="S2-2205077" w:date="2022-05-25T15:39:00Z">
        <w:r>
          <w:rPr>
            <w:lang w:eastAsia="zh-CN"/>
          </w:rPr>
          <w:t>6.</w:t>
        </w:r>
        <w:del w:id="7629" w:author="Rapporteur" w:date="2022-05-25T23:40:00Z">
          <w:r>
            <w:rPr>
              <w:lang w:eastAsia="zh-CN"/>
            </w:rPr>
            <w:delText>X</w:delText>
          </w:r>
        </w:del>
      </w:ins>
      <w:ins w:id="7630" w:author="Rapporteur" w:date="2022-05-25T23:40:00Z">
        <w:r>
          <w:rPr>
            <w:lang w:eastAsia="zh-CN"/>
          </w:rPr>
          <w:t>32</w:t>
        </w:r>
      </w:ins>
      <w:ins w:id="7631" w:author="S2-2205077" w:date="2022-05-25T15:39:00Z">
        <w:r>
          <w:rPr>
            <w:lang w:eastAsia="ko-KR"/>
          </w:rPr>
          <w:tab/>
        </w:r>
        <w:r>
          <w:t>Solution</w:t>
        </w:r>
        <w:r>
          <w:rPr>
            <w:lang w:eastAsia="zh-CN"/>
          </w:rPr>
          <w:t xml:space="preserve"> #</w:t>
        </w:r>
        <w:del w:id="7632" w:author="Rapporteur" w:date="2022-05-25T23:40:00Z">
          <w:r>
            <w:rPr>
              <w:lang w:eastAsia="zh-CN"/>
            </w:rPr>
            <w:delText>X</w:delText>
          </w:r>
        </w:del>
      </w:ins>
      <w:ins w:id="7633" w:author="Rapporteur" w:date="2022-05-25T23:40:00Z">
        <w:r>
          <w:rPr>
            <w:lang w:eastAsia="zh-CN"/>
          </w:rPr>
          <w:t>32</w:t>
        </w:r>
      </w:ins>
      <w:ins w:id="7634" w:author="S2-2205077" w:date="2022-05-25T15:39:00Z">
        <w:r>
          <w:t>: Enhanced ML model provisioning</w:t>
        </w:r>
        <w:bookmarkEnd w:id="7623"/>
        <w:bookmarkEnd w:id="7624"/>
        <w:bookmarkEnd w:id="7625"/>
        <w:bookmarkEnd w:id="7626"/>
        <w:bookmarkEnd w:id="7627"/>
      </w:ins>
    </w:p>
    <w:p>
      <w:pPr>
        <w:pStyle w:val="31"/>
        <w:rPr>
          <w:ins w:id="7635" w:author="S2-2205077" w:date="2022-05-25T15:39:00Z"/>
        </w:rPr>
      </w:pPr>
      <w:bookmarkStart w:id="7636" w:name="_Toc8742"/>
      <w:bookmarkStart w:id="7637" w:name="_Toc104433287"/>
      <w:bookmarkStart w:id="7638" w:name="_Toc104467433"/>
      <w:bookmarkStart w:id="7639" w:name="_Toc104467743"/>
      <w:bookmarkStart w:id="7640" w:name="_Toc104468079"/>
      <w:ins w:id="7641" w:author="S2-2205077" w:date="2022-05-25T15:39:00Z">
        <w:r>
          <w:t>6.</w:t>
        </w:r>
        <w:del w:id="7642" w:author="Rapporteur" w:date="2022-05-25T23:40:00Z">
          <w:r>
            <w:delText>X</w:delText>
          </w:r>
        </w:del>
      </w:ins>
      <w:ins w:id="7643" w:author="Rapporteur" w:date="2022-05-25T23:40:00Z">
        <w:r>
          <w:t>32</w:t>
        </w:r>
      </w:ins>
      <w:ins w:id="7644" w:author="S2-2205077" w:date="2022-05-25T15:39:00Z">
        <w:r>
          <w:t>.1</w:t>
        </w:r>
        <w:r>
          <w:tab/>
          <w:t>Description</w:t>
        </w:r>
        <w:bookmarkEnd w:id="7636"/>
        <w:bookmarkEnd w:id="7637"/>
        <w:bookmarkEnd w:id="7638"/>
        <w:bookmarkEnd w:id="7639"/>
        <w:bookmarkEnd w:id="7640"/>
      </w:ins>
    </w:p>
    <w:p>
      <w:pPr>
        <w:rPr>
          <w:ins w:id="7645" w:author="S2-2205077" w:date="2022-05-25T15:39:00Z"/>
          <w:lang w:eastAsia="zh-CN"/>
        </w:rPr>
      </w:pPr>
      <w:ins w:id="7646" w:author="S2-2205077" w:date="2022-05-25T15:39:00Z">
        <w:r>
          <w:rPr>
            <w:rFonts w:hint="eastAsia"/>
            <w:lang w:eastAsia="zh-CN"/>
          </w:rPr>
          <w:t xml:space="preserve">This solution addresses key issue </w:t>
        </w:r>
        <w:r>
          <w:rPr>
            <w:lang w:eastAsia="zh-CN"/>
          </w:rPr>
          <w:t>#</w:t>
        </w:r>
        <w:r>
          <w:rPr>
            <w:rFonts w:hint="eastAsia"/>
            <w:lang w:eastAsia="zh-CN"/>
          </w:rPr>
          <w:t>1</w:t>
        </w:r>
        <w:r>
          <w:rPr>
            <w:lang w:eastAsia="zh-CN"/>
          </w:rPr>
          <w:t xml:space="preserve"> </w:t>
        </w:r>
        <w:r>
          <w:rPr>
            <w:rFonts w:hint="eastAsia"/>
            <w:lang w:eastAsia="zh-CN"/>
          </w:rPr>
          <w:t>"</w:t>
        </w:r>
        <w:r>
          <w:rPr>
            <w:lang w:eastAsia="zh-CN"/>
          </w:rPr>
          <w:t>How to improve correctness of NWDAF analytics</w:t>
        </w:r>
        <w:r>
          <w:rPr>
            <w:rFonts w:hint="eastAsia"/>
            <w:lang w:eastAsia="zh-CN"/>
          </w:rPr>
          <w:t>".</w:t>
        </w:r>
      </w:ins>
    </w:p>
    <w:p>
      <w:pPr>
        <w:rPr>
          <w:ins w:id="7647" w:author="S2-2205077" w:date="2022-05-25T15:39:00Z"/>
          <w:lang w:eastAsia="zh-CN"/>
        </w:rPr>
      </w:pPr>
      <w:ins w:id="7648" w:author="S2-2205077" w:date="2022-05-25T15:39:00Z">
        <w:r>
          <w:rPr>
            <w:rFonts w:hint="eastAsia"/>
            <w:lang w:val="en-US" w:eastAsia="zh-CN"/>
          </w:rPr>
          <w:lastRenderedPageBreak/>
          <w:t xml:space="preserve">In current </w:t>
        </w:r>
        <w:r>
          <w:rPr>
            <w:lang w:val="en-US" w:eastAsia="zh-CN"/>
          </w:rPr>
          <w:t xml:space="preserve">ML model provisioning </w:t>
        </w:r>
        <w:r>
          <w:rPr>
            <w:rFonts w:hint="eastAsia"/>
            <w:lang w:val="en-US" w:eastAsia="zh-CN"/>
          </w:rPr>
          <w:t xml:space="preserve">procedure defined in </w:t>
        </w:r>
        <w:r>
          <w:t>TS 23.288 </w:t>
        </w:r>
        <w:r>
          <w:rPr>
            <w:rFonts w:hint="eastAsia"/>
            <w:lang w:eastAsia="zh-CN"/>
          </w:rPr>
          <w:t>[5], an NWDAF containing MTLF provides a trained ML model to an NWDAF containing AnLF</w:t>
        </w:r>
        <w:r>
          <w:t xml:space="preserve"> </w:t>
        </w:r>
        <w:r>
          <w:rPr>
            <w:rFonts w:hint="eastAsia"/>
            <w:lang w:eastAsia="zh-CN"/>
          </w:rPr>
          <w:t xml:space="preserve">which invokes the </w:t>
        </w:r>
        <w:r>
          <w:rPr>
            <w:lang w:eastAsia="zh-CN"/>
          </w:rPr>
          <w:t xml:space="preserve">Nnwdaf_MLModelProvision_Subscribe </w:t>
        </w:r>
        <w:r>
          <w:rPr>
            <w:rFonts w:hint="eastAsia"/>
            <w:lang w:eastAsia="zh-CN"/>
          </w:rPr>
          <w:t>towards the NWDAF containing MTLF.</w:t>
        </w:r>
      </w:ins>
    </w:p>
    <w:p>
      <w:pPr>
        <w:rPr>
          <w:ins w:id="7649" w:author="S2-2205077" w:date="2022-05-25T15:39:00Z"/>
          <w:lang w:eastAsia="zh-CN"/>
        </w:rPr>
      </w:pPr>
      <w:ins w:id="7650" w:author="S2-2205077" w:date="2022-05-25T15:39:00Z">
        <w:r>
          <w:rPr>
            <w:rFonts w:hint="eastAsia"/>
            <w:lang w:eastAsia="zh-CN"/>
          </w:rPr>
          <w:t>However, the performance of the trained ML model when used for analytics, e.g. accuracy level or confidence of the predictions using the trained ML model, may not meet the analytics requirement(s) of the NWDAF containing AnLF according to the analytics request(s)/subscription(s) from analytics consumer NF(s). Also the performance of the trained ML model may degrade, due to e.g. change of network status / collected network data.</w:t>
        </w:r>
      </w:ins>
    </w:p>
    <w:p>
      <w:pPr>
        <w:rPr>
          <w:ins w:id="7651" w:author="S2-2205077" w:date="2022-05-25T15:39:00Z"/>
          <w:lang w:eastAsia="zh-CN"/>
        </w:rPr>
      </w:pPr>
      <w:ins w:id="7652" w:author="S2-2205077" w:date="2022-05-25T15:39:00Z">
        <w:r>
          <w:rPr>
            <w:rFonts w:hint="eastAsia"/>
            <w:lang w:eastAsia="zh-CN"/>
          </w:rPr>
          <w:t xml:space="preserve">In those cases, the trained ML model needs to be updated by the NWDAF containing MTLF in order to guarantee or improve the </w:t>
        </w:r>
        <w:r>
          <w:rPr>
            <w:lang w:eastAsia="zh-CN"/>
          </w:rPr>
          <w:t xml:space="preserve">correctness of </w:t>
        </w:r>
        <w:r>
          <w:rPr>
            <w:rFonts w:hint="eastAsia"/>
            <w:lang w:eastAsia="zh-CN"/>
          </w:rPr>
          <w:t>a</w:t>
        </w:r>
        <w:r>
          <w:rPr>
            <w:lang w:eastAsia="zh-CN"/>
          </w:rPr>
          <w:t>nalytics</w:t>
        </w:r>
        <w:r>
          <w:rPr>
            <w:rFonts w:hint="eastAsia"/>
            <w:lang w:eastAsia="zh-CN"/>
          </w:rPr>
          <w:t xml:space="preserve"> by the NWDAF containing AnLF.</w:t>
        </w:r>
      </w:ins>
    </w:p>
    <w:p>
      <w:pPr>
        <w:rPr>
          <w:ins w:id="7653" w:author="S2-2205077" w:date="2022-05-25T15:39:00Z"/>
          <w:lang w:eastAsia="zh-CN"/>
        </w:rPr>
      </w:pPr>
      <w:ins w:id="7654" w:author="S2-2205077" w:date="2022-05-25T15:39:00Z">
        <w:r>
          <w:rPr>
            <w:rFonts w:hint="eastAsia"/>
            <w:lang w:val="en-US" w:eastAsia="zh-CN"/>
          </w:rPr>
          <w:t>Hence, a solution of e</w:t>
        </w:r>
        <w:r>
          <w:rPr>
            <w:lang w:val="en-US" w:eastAsia="zh-CN"/>
          </w:rPr>
          <w:t>nhanc</w:t>
        </w:r>
        <w:r>
          <w:rPr>
            <w:rFonts w:hint="eastAsia"/>
            <w:lang w:val="en-US" w:eastAsia="zh-CN"/>
          </w:rPr>
          <w:t>ing existing</w:t>
        </w:r>
        <w:r>
          <w:rPr>
            <w:lang w:val="en-US" w:eastAsia="zh-CN"/>
          </w:rPr>
          <w:t xml:space="preserve"> ML model provisioning </w:t>
        </w:r>
        <w:r>
          <w:rPr>
            <w:rFonts w:hint="eastAsia"/>
            <w:lang w:val="en-US" w:eastAsia="zh-CN"/>
          </w:rPr>
          <w:t xml:space="preserve">procedure is proposed, so that the NWDAF containing MTLF can detect the performance requirements or degradation of an ML model, update the ML model towards the </w:t>
        </w:r>
        <w:r>
          <w:rPr>
            <w:rFonts w:hint="eastAsia"/>
            <w:lang w:eastAsia="zh-CN"/>
          </w:rPr>
          <w:t>NWDAF containing AnLF</w:t>
        </w:r>
        <w:r>
          <w:rPr>
            <w:rFonts w:hint="eastAsia"/>
            <w:lang w:val="en-US" w:eastAsia="zh-CN"/>
          </w:rPr>
          <w:t xml:space="preserve"> accordingly and thus improve the </w:t>
        </w:r>
        <w:r>
          <w:rPr>
            <w:lang w:eastAsia="zh-CN"/>
          </w:rPr>
          <w:t xml:space="preserve">correctness of </w:t>
        </w:r>
        <w:r>
          <w:rPr>
            <w:rFonts w:hint="eastAsia"/>
            <w:lang w:eastAsia="zh-CN"/>
          </w:rPr>
          <w:t>NWDAF a</w:t>
        </w:r>
        <w:r>
          <w:rPr>
            <w:lang w:eastAsia="zh-CN"/>
          </w:rPr>
          <w:t>nalytics</w:t>
        </w:r>
        <w:r>
          <w:rPr>
            <w:rFonts w:hint="eastAsia"/>
            <w:lang w:eastAsia="zh-CN"/>
          </w:rPr>
          <w:t>.</w:t>
        </w:r>
      </w:ins>
    </w:p>
    <w:p>
      <w:pPr>
        <w:pStyle w:val="31"/>
        <w:rPr>
          <w:ins w:id="7655" w:author="S2-2205077" w:date="2022-05-25T15:39:00Z"/>
        </w:rPr>
      </w:pPr>
      <w:bookmarkStart w:id="7656" w:name="_Toc15384"/>
      <w:bookmarkStart w:id="7657" w:name="_Toc104433288"/>
      <w:bookmarkStart w:id="7658" w:name="_Toc104467434"/>
      <w:bookmarkStart w:id="7659" w:name="_Toc104467744"/>
      <w:bookmarkStart w:id="7660" w:name="_Toc104468080"/>
      <w:ins w:id="7661" w:author="S2-2205077" w:date="2022-05-25T15:39:00Z">
        <w:r>
          <w:t>6.</w:t>
        </w:r>
        <w:del w:id="7662" w:author="Rapporteur" w:date="2022-05-25T23:40:00Z">
          <w:r>
            <w:delText>X</w:delText>
          </w:r>
        </w:del>
      </w:ins>
      <w:ins w:id="7663" w:author="Rapporteur" w:date="2022-05-25T23:40:00Z">
        <w:r>
          <w:t>32</w:t>
        </w:r>
      </w:ins>
      <w:ins w:id="7664" w:author="S2-2205077" w:date="2022-05-25T15:39:00Z">
        <w:r>
          <w:t>.2</w:t>
        </w:r>
        <w:r>
          <w:tab/>
          <w:t>Procedures</w:t>
        </w:r>
        <w:bookmarkEnd w:id="7656"/>
        <w:bookmarkEnd w:id="7657"/>
        <w:bookmarkEnd w:id="7658"/>
        <w:bookmarkEnd w:id="7659"/>
        <w:bookmarkEnd w:id="7660"/>
      </w:ins>
    </w:p>
    <w:p>
      <w:pPr>
        <w:rPr>
          <w:ins w:id="7665" w:author="S2-2205077" w:date="2022-05-25T15:39:00Z"/>
          <w:lang w:eastAsia="zh-CN"/>
        </w:rPr>
      </w:pPr>
      <w:ins w:id="7666" w:author="S2-2205077" w:date="2022-05-25T15:39:00Z">
        <w:r>
          <w:rPr>
            <w:rFonts w:hint="eastAsia"/>
            <w:lang w:eastAsia="zh-CN"/>
          </w:rPr>
          <w:t xml:space="preserve">The procedure in </w:t>
        </w:r>
        <w:r>
          <w:rPr>
            <w:lang w:eastAsia="ko-KR"/>
          </w:rPr>
          <w:t>Figure 6.</w:t>
        </w:r>
        <w:del w:id="7667" w:author="Rapporteur" w:date="2022-05-25T23:40:00Z">
          <w:r>
            <w:rPr>
              <w:rFonts w:hint="eastAsia"/>
              <w:lang w:eastAsia="zh-CN"/>
            </w:rPr>
            <w:delText>X</w:delText>
          </w:r>
        </w:del>
      </w:ins>
      <w:ins w:id="7668" w:author="Rapporteur" w:date="2022-05-25T23:40:00Z">
        <w:r>
          <w:rPr>
            <w:lang w:eastAsia="zh-CN"/>
          </w:rPr>
          <w:t>32</w:t>
        </w:r>
      </w:ins>
      <w:ins w:id="7669" w:author="S2-2205077" w:date="2022-05-25T15:39:00Z">
        <w:r>
          <w:rPr>
            <w:lang w:eastAsia="ko-KR"/>
          </w:rPr>
          <w:t>.</w:t>
        </w:r>
        <w:r>
          <w:rPr>
            <w:rFonts w:hint="eastAsia"/>
            <w:lang w:eastAsia="zh-CN"/>
          </w:rPr>
          <w:t>2</w:t>
        </w:r>
        <w:r>
          <w:rPr>
            <w:lang w:eastAsia="ko-KR"/>
          </w:rPr>
          <w:t xml:space="preserve">-1 </w:t>
        </w:r>
        <w:r>
          <w:rPr>
            <w:rFonts w:hint="eastAsia"/>
            <w:lang w:eastAsia="zh-CN"/>
          </w:rPr>
          <w:t xml:space="preserve">is used by an NWDAF </w:t>
        </w:r>
        <w:r>
          <w:rPr>
            <w:lang w:eastAsia="ko-KR"/>
          </w:rPr>
          <w:t xml:space="preserve">service consumer, i.e. </w:t>
        </w:r>
        <w:r>
          <w:rPr>
            <w:rFonts w:hint="eastAsia"/>
            <w:lang w:eastAsia="zh-CN"/>
          </w:rPr>
          <w:t xml:space="preserve">an NWDAF containing MTLF, to subscribe at </w:t>
        </w:r>
        <w:r>
          <w:rPr>
            <w:lang w:eastAsia="ko-KR"/>
          </w:rPr>
          <w:t xml:space="preserve">another NWDAF, i.e. </w:t>
        </w:r>
        <w:r>
          <w:rPr>
            <w:rFonts w:hint="eastAsia"/>
            <w:lang w:eastAsia="zh-CN"/>
          </w:rPr>
          <w:t>an NWDAF containing AnLF, to be notified when the performance of the previously provisioned trained MT model does not meet the analytics requirements or degrade.</w:t>
        </w:r>
      </w:ins>
    </w:p>
    <w:p>
      <w:pPr>
        <w:pStyle w:val="NO"/>
        <w:rPr>
          <w:ins w:id="7670" w:author="S2-2205077" w:date="2022-05-25T15:39:00Z"/>
          <w:lang w:eastAsia="zh-CN"/>
        </w:rPr>
      </w:pPr>
      <w:ins w:id="7671" w:author="S2-2205077" w:date="2022-05-25T15:39:00Z">
        <w:r>
          <w:t>NOTE</w:t>
        </w:r>
      </w:ins>
      <w:ins w:id="7672" w:author="Rapporteur" w:date="2022-05-26T01:37:00Z">
        <w:r>
          <w:t> 1</w:t>
        </w:r>
      </w:ins>
      <w:ins w:id="7673" w:author="S2-2205077" w:date="2022-05-25T15:39:00Z">
        <w:r>
          <w:t>:</w:t>
        </w:r>
        <w:r>
          <w:tab/>
          <w:t xml:space="preserve">The </w:t>
        </w:r>
        <w:r>
          <w:rPr>
            <w:rFonts w:hint="eastAsia"/>
            <w:lang w:eastAsia="zh-CN"/>
          </w:rPr>
          <w:t>service</w:t>
        </w:r>
        <w:r>
          <w:t xml:space="preserve"> names in the procedure</w:t>
        </w:r>
        <w:r>
          <w:rPr>
            <w:rFonts w:hint="eastAsia"/>
            <w:lang w:eastAsia="zh-CN"/>
          </w:rPr>
          <w:t xml:space="preserve"> </w:t>
        </w:r>
        <w:r>
          <w:t>are descriptive</w:t>
        </w:r>
        <w:r>
          <w:rPr>
            <w:rFonts w:hint="eastAsia"/>
            <w:lang w:eastAsia="zh-CN"/>
          </w:rPr>
          <w:t xml:space="preserve"> and</w:t>
        </w:r>
        <w:r>
          <w:t xml:space="preserve"> </w:t>
        </w:r>
        <w:r>
          <w:rPr>
            <w:rFonts w:hint="eastAsia"/>
            <w:lang w:eastAsia="zh-CN"/>
          </w:rPr>
          <w:t>may be</w:t>
        </w:r>
        <w:r>
          <w:t xml:space="preserve"> updated where applicable during the normative phase.</w:t>
        </w:r>
      </w:ins>
    </w:p>
    <w:p>
      <w:pPr>
        <w:pStyle w:val="TH"/>
        <w:rPr>
          <w:ins w:id="7674" w:author="S2-2205077" w:date="2022-05-25T15:39:00Z"/>
          <w:lang w:eastAsia="zh-CN"/>
        </w:rPr>
      </w:pPr>
      <w:ins w:id="7675" w:author="S2-2205077" w:date="2022-05-25T15:39:00Z">
        <w:r>
          <w:object w:dxaOrig="9633" w:dyaOrig="6109">
            <v:shape id="_x0000_i1069" type="#_x0000_t75" style="width:480pt;height:306pt" o:ole="">
              <v:imagedata r:id="rId116" o:title=""/>
            </v:shape>
            <o:OLEObject Type="Embed" ProgID="Visio.Drawing.11" ShapeID="_x0000_i1069" DrawAspect="Content" ObjectID="_1715085484" r:id="rId117"/>
          </w:object>
        </w:r>
      </w:ins>
    </w:p>
    <w:p>
      <w:pPr>
        <w:pStyle w:val="TF"/>
        <w:rPr>
          <w:ins w:id="7676" w:author="S2-2205077" w:date="2022-05-25T15:39:00Z"/>
          <w:lang w:eastAsia="ko-KR"/>
        </w:rPr>
      </w:pPr>
      <w:ins w:id="7677" w:author="S2-2205077" w:date="2022-05-25T15:39:00Z">
        <w:r>
          <w:rPr>
            <w:lang w:eastAsia="ko-KR"/>
          </w:rPr>
          <w:t>Figure 6.</w:t>
        </w:r>
        <w:del w:id="7678" w:author="Rapporteur" w:date="2022-05-25T23:40:00Z">
          <w:r>
            <w:rPr>
              <w:rFonts w:hint="eastAsia"/>
              <w:lang w:eastAsia="zh-CN"/>
            </w:rPr>
            <w:delText>X</w:delText>
          </w:r>
        </w:del>
      </w:ins>
      <w:ins w:id="7679" w:author="Rapporteur" w:date="2022-05-25T23:40:00Z">
        <w:r>
          <w:rPr>
            <w:lang w:eastAsia="zh-CN"/>
          </w:rPr>
          <w:t>32</w:t>
        </w:r>
      </w:ins>
      <w:ins w:id="7680" w:author="S2-2205077" w:date="2022-05-25T15:39:00Z">
        <w:r>
          <w:rPr>
            <w:lang w:eastAsia="ko-KR"/>
          </w:rPr>
          <w:t>.</w:t>
        </w:r>
        <w:r>
          <w:rPr>
            <w:rFonts w:hint="eastAsia"/>
            <w:lang w:eastAsia="zh-CN"/>
          </w:rPr>
          <w:t>2</w:t>
        </w:r>
        <w:r>
          <w:rPr>
            <w:lang w:eastAsia="ko-KR"/>
          </w:rPr>
          <w:t xml:space="preserve">-1: </w:t>
        </w:r>
        <w:r>
          <w:rPr>
            <w:rFonts w:hint="eastAsia"/>
            <w:lang w:eastAsia="zh-CN"/>
          </w:rPr>
          <w:t>Procedure of enhanced ML model provisioning</w:t>
        </w:r>
      </w:ins>
    </w:p>
    <w:p>
      <w:pPr>
        <w:pStyle w:val="B1"/>
        <w:rPr>
          <w:ins w:id="7681" w:author="S2-2205077" w:date="2022-05-25T15:39:00Z"/>
          <w:lang w:eastAsia="zh-CN"/>
        </w:rPr>
      </w:pPr>
      <w:ins w:id="7682" w:author="S2-2205077" w:date="2022-05-25T15:39:00Z">
        <w:r>
          <w:rPr>
            <w:rFonts w:hint="eastAsia"/>
            <w:lang w:eastAsia="zh-CN"/>
          </w:rPr>
          <w:t>1.</w:t>
        </w:r>
        <w:r>
          <w:rPr>
            <w:rFonts w:hint="eastAsia"/>
            <w:lang w:eastAsia="zh-CN"/>
          </w:rPr>
          <w:tab/>
          <w:t xml:space="preserve">NWDAF1 containing MTLF provisions the same ML model to </w:t>
        </w:r>
        <w:r>
          <w:rPr>
            <w:lang w:eastAsia="zh-CN"/>
          </w:rPr>
          <w:t>NWDAF</w:t>
        </w:r>
        <w:r>
          <w:rPr>
            <w:rFonts w:hint="eastAsia"/>
            <w:lang w:eastAsia="zh-CN"/>
          </w:rPr>
          <w:t>2</w:t>
        </w:r>
        <w:r>
          <w:rPr>
            <w:lang w:eastAsia="zh-CN"/>
          </w:rPr>
          <w:t xml:space="preserve"> containing AnLF</w:t>
        </w:r>
        <w:r>
          <w:rPr>
            <w:rFonts w:hint="eastAsia"/>
            <w:lang w:eastAsia="zh-CN"/>
          </w:rPr>
          <w:t xml:space="preserve">, </w:t>
        </w:r>
        <w:r>
          <w:rPr>
            <w:lang w:eastAsia="zh-CN"/>
          </w:rPr>
          <w:t>NWDAF</w:t>
        </w:r>
        <w:r>
          <w:rPr>
            <w:rFonts w:hint="eastAsia"/>
            <w:lang w:eastAsia="zh-CN"/>
          </w:rPr>
          <w:t>3</w:t>
        </w:r>
        <w:r>
          <w:rPr>
            <w:lang w:eastAsia="zh-CN"/>
          </w:rPr>
          <w:t xml:space="preserve"> containing AnLF</w:t>
        </w:r>
        <w:r>
          <w:rPr>
            <w:rFonts w:hint="eastAsia"/>
            <w:lang w:eastAsia="zh-CN"/>
          </w:rPr>
          <w:t xml:space="preserve"> and </w:t>
        </w:r>
        <w:r>
          <w:rPr>
            <w:lang w:eastAsia="zh-CN"/>
          </w:rPr>
          <w:t>NWDAF</w:t>
        </w:r>
        <w:r>
          <w:rPr>
            <w:rFonts w:hint="eastAsia"/>
            <w:lang w:eastAsia="zh-CN"/>
          </w:rPr>
          <w:t>4</w:t>
        </w:r>
        <w:r>
          <w:rPr>
            <w:lang w:eastAsia="zh-CN"/>
          </w:rPr>
          <w:t xml:space="preserve"> containing AnLF</w:t>
        </w:r>
        <w:r>
          <w:rPr>
            <w:rFonts w:hint="eastAsia"/>
            <w:lang w:eastAsia="zh-CN"/>
          </w:rPr>
          <w:t xml:space="preserve"> based on the </w:t>
        </w:r>
        <w:r>
          <w:rPr>
            <w:lang w:eastAsia="zh-CN"/>
          </w:rPr>
          <w:t>Nnwdaf_MLModelProvision_Subscribe service operation</w:t>
        </w:r>
        <w:r>
          <w:rPr>
            <w:rFonts w:hint="eastAsia"/>
            <w:lang w:eastAsia="zh-CN"/>
          </w:rPr>
          <w:t>s from those NWDAFs, using the procedure described</w:t>
        </w:r>
        <w:r>
          <w:rPr>
            <w:lang w:eastAsia="zh-CN"/>
          </w:rPr>
          <w:t xml:space="preserve"> in clause 6.2A.</w:t>
        </w:r>
        <w:r>
          <w:rPr>
            <w:rFonts w:hint="eastAsia"/>
            <w:lang w:eastAsia="zh-CN"/>
          </w:rPr>
          <w:t xml:space="preserve">1 of </w:t>
        </w:r>
        <w:r>
          <w:t>TS 23.288 </w:t>
        </w:r>
        <w:r>
          <w:rPr>
            <w:rFonts w:hint="eastAsia"/>
            <w:lang w:eastAsia="zh-CN"/>
          </w:rPr>
          <w:t>[5]</w:t>
        </w:r>
        <w:r>
          <w:rPr>
            <w:lang w:eastAsia="zh-CN"/>
          </w:rPr>
          <w:t>.</w:t>
        </w:r>
        <w:r>
          <w:rPr>
            <w:rFonts w:hint="eastAsia"/>
            <w:lang w:eastAsia="zh-CN"/>
          </w:rPr>
          <w:t xml:space="preserve"> T</w:t>
        </w:r>
        <w:r>
          <w:rPr>
            <w:lang w:eastAsia="zh-CN"/>
          </w:rPr>
          <w:t>h</w:t>
        </w:r>
        <w:r>
          <w:rPr>
            <w:rFonts w:hint="eastAsia"/>
            <w:lang w:eastAsia="zh-CN"/>
          </w:rPr>
          <w:t xml:space="preserve">e </w:t>
        </w:r>
        <w:r>
          <w:rPr>
            <w:lang w:eastAsia="zh-CN"/>
          </w:rPr>
          <w:t>NWDAF</w:t>
        </w:r>
        <w:r>
          <w:rPr>
            <w:rFonts w:hint="eastAsia"/>
            <w:lang w:eastAsia="zh-CN"/>
          </w:rPr>
          <w:t>2</w:t>
        </w:r>
        <w:r>
          <w:rPr>
            <w:lang w:eastAsia="zh-CN"/>
          </w:rPr>
          <w:t xml:space="preserve"> containing AnLF</w:t>
        </w:r>
        <w:r>
          <w:rPr>
            <w:rFonts w:hint="eastAsia"/>
            <w:lang w:eastAsia="zh-CN"/>
          </w:rPr>
          <w:t xml:space="preserve">, as well as </w:t>
        </w:r>
        <w:r>
          <w:rPr>
            <w:lang w:eastAsia="zh-CN"/>
          </w:rPr>
          <w:t>NWDAF</w:t>
        </w:r>
        <w:r>
          <w:rPr>
            <w:rFonts w:hint="eastAsia"/>
            <w:lang w:eastAsia="zh-CN"/>
          </w:rPr>
          <w:t>3</w:t>
        </w:r>
        <w:r>
          <w:rPr>
            <w:lang w:eastAsia="zh-CN"/>
          </w:rPr>
          <w:t xml:space="preserve"> containing AnLF</w:t>
        </w:r>
        <w:r>
          <w:rPr>
            <w:rFonts w:hint="eastAsia"/>
            <w:lang w:eastAsia="zh-CN"/>
          </w:rPr>
          <w:t xml:space="preserve">, indicated its capability of providing ML model performance feedback information in the </w:t>
        </w:r>
        <w:r>
          <w:rPr>
            <w:lang w:eastAsia="ko-KR"/>
          </w:rPr>
          <w:t>Nnwdaf_MLModelProvision_Subscribe</w:t>
        </w:r>
        <w:r>
          <w:rPr>
            <w:rFonts w:hint="eastAsia"/>
            <w:lang w:eastAsia="zh-CN"/>
          </w:rPr>
          <w:t xml:space="preserve"> </w:t>
        </w:r>
        <w:r>
          <w:rPr>
            <w:lang w:eastAsia="ko-KR"/>
          </w:rPr>
          <w:t>service operation</w:t>
        </w:r>
        <w:r>
          <w:rPr>
            <w:rFonts w:hint="eastAsia"/>
            <w:lang w:eastAsia="zh-CN"/>
          </w:rPr>
          <w:t>.</w:t>
        </w:r>
      </w:ins>
    </w:p>
    <w:p>
      <w:pPr>
        <w:pStyle w:val="B1"/>
        <w:rPr>
          <w:ins w:id="7683" w:author="S2-2205077" w:date="2022-05-25T15:39:00Z"/>
          <w:lang w:eastAsia="zh-CN"/>
        </w:rPr>
      </w:pPr>
      <w:ins w:id="7684" w:author="S2-2205077" w:date="2022-05-25T15:39:00Z">
        <w:r>
          <w:rPr>
            <w:rFonts w:hint="eastAsia"/>
            <w:lang w:eastAsia="zh-CN"/>
          </w:rPr>
          <w:t>2a-2b.</w:t>
        </w:r>
        <w:r>
          <w:rPr>
            <w:rFonts w:hint="eastAsia"/>
            <w:lang w:eastAsia="zh-CN"/>
          </w:rPr>
          <w:tab/>
          <w:t xml:space="preserve">NWDAF1 containing MTLF decides to subscribe to notifications on the trained ML model performance. Based on the indicated </w:t>
        </w:r>
        <w:r>
          <w:rPr>
            <w:lang w:eastAsia="zh-CN"/>
          </w:rPr>
          <w:t>capability of providing ML model performance feedback information in the Nnwdaf_MLModelProvision_Subscribe service operation</w:t>
        </w:r>
        <w:r>
          <w:rPr>
            <w:rFonts w:hint="eastAsia"/>
            <w:lang w:eastAsia="zh-CN"/>
          </w:rPr>
          <w:t xml:space="preserve">, NWDAF1 containing MTLF invokes the </w:t>
        </w:r>
        <w:r>
          <w:rPr>
            <w:lang w:eastAsia="ko-KR"/>
          </w:rPr>
          <w:lastRenderedPageBreak/>
          <w:t>Nnwdaf_MLModelPerformance_Subscribe service operation</w:t>
        </w:r>
        <w:r>
          <w:rPr>
            <w:rFonts w:hint="eastAsia"/>
            <w:lang w:eastAsia="zh-CN"/>
          </w:rPr>
          <w:t xml:space="preserve"> towards NWDAF2 containing AnLF and NWDAF3 containing AnLF respectively. The </w:t>
        </w:r>
        <w:r>
          <w:rPr>
            <w:lang w:eastAsia="ko-KR"/>
          </w:rPr>
          <w:t>Nnwdaf_MLModelPerformance_Subscribe</w:t>
        </w:r>
        <w:r>
          <w:rPr>
            <w:rFonts w:hint="eastAsia"/>
            <w:lang w:eastAsia="zh-CN"/>
          </w:rPr>
          <w:t xml:space="preserve"> contains the Analytics ID(s) associated with the</w:t>
        </w:r>
        <w:r>
          <w:rPr>
            <w:lang w:eastAsia="zh-CN"/>
          </w:rPr>
          <w:t xml:space="preserve"> trained ML Model(s)</w:t>
        </w:r>
        <w:r>
          <w:rPr>
            <w:rFonts w:hint="eastAsia"/>
            <w:lang w:eastAsia="zh-CN"/>
          </w:rPr>
          <w:t xml:space="preserve"> and optionally Reporting Threshold(s) for trained ML model performance. Here the</w:t>
        </w:r>
        <w:r>
          <w:rPr>
            <w:lang w:eastAsia="zh-CN"/>
          </w:rPr>
          <w:t xml:space="preserve"> </w:t>
        </w:r>
        <w:r>
          <w:rPr>
            <w:rFonts w:hint="eastAsia"/>
            <w:lang w:eastAsia="zh-CN"/>
          </w:rPr>
          <w:t xml:space="preserve">Reporting Threshold(s) refers to the average and/or variance of the </w:t>
        </w:r>
        <w:r>
          <w:rPr>
            <w:lang w:eastAsia="zh-CN"/>
          </w:rPr>
          <w:t xml:space="preserve">deviation of the </w:t>
        </w:r>
        <w:r>
          <w:rPr>
            <w:rFonts w:hint="eastAsia"/>
            <w:lang w:eastAsia="zh-CN"/>
          </w:rPr>
          <w:t xml:space="preserve">predictions (i.e. </w:t>
        </w:r>
        <w:r>
          <w:rPr>
            <w:lang w:eastAsia="zh-CN"/>
          </w:rPr>
          <w:t>predict</w:t>
        </w:r>
        <w:r>
          <w:rPr>
            <w:rFonts w:hint="eastAsia"/>
            <w:lang w:eastAsia="zh-CN"/>
          </w:rPr>
          <w:t>ed data)</w:t>
        </w:r>
        <w:r>
          <w:rPr>
            <w:lang w:eastAsia="zh-CN"/>
          </w:rPr>
          <w:t xml:space="preserve"> using the trained ML model from the actual network data</w:t>
        </w:r>
        <w:r>
          <w:rPr>
            <w:rFonts w:hint="eastAsia"/>
            <w:lang w:eastAsia="zh-CN"/>
          </w:rPr>
          <w:t>,</w:t>
        </w:r>
        <w:r>
          <w:rPr>
            <w:lang w:eastAsia="zh-CN"/>
          </w:rPr>
          <w:t xml:space="preserve"> in terms of e.g. Mean Absolute Error or Accuracy</w:t>
        </w:r>
        <w:r>
          <w:rPr>
            <w:rFonts w:hint="eastAsia"/>
            <w:lang w:eastAsia="zh-CN"/>
          </w:rPr>
          <w:t>.</w:t>
        </w:r>
      </w:ins>
    </w:p>
    <w:p>
      <w:pPr>
        <w:pStyle w:val="B1"/>
        <w:rPr>
          <w:ins w:id="7685" w:author="S2-2205077" w:date="2022-05-25T15:39:00Z"/>
          <w:lang w:eastAsia="zh-CN"/>
        </w:rPr>
      </w:pPr>
      <w:ins w:id="7686" w:author="S2-2205077" w:date="2022-05-25T15:39:00Z">
        <w:r>
          <w:rPr>
            <w:rFonts w:hint="eastAsia"/>
            <w:lang w:eastAsia="zh-CN"/>
          </w:rPr>
          <w:t>3a-3b.</w:t>
        </w:r>
        <w:r>
          <w:rPr>
            <w:rFonts w:hint="eastAsia"/>
            <w:lang w:eastAsia="zh-CN"/>
          </w:rPr>
          <w:tab/>
          <w:t>NWDAF2 containing AnLF (/NWDAF3 containing AnLF) determines whether/when to send notifications on the performance of trained ML model to the NWDAF containing MTLF. When NWDAF2 containing AnLF (/NWDAF3 containing AnLF) detects that the analytics deviation (i.e. deviation of the predictions using the trained ML model from the actual network data) is greater than the Reporting Threshold(s) if received in t</w:t>
        </w:r>
        <w:r>
          <w:rPr>
            <w:lang w:eastAsia="zh-CN"/>
          </w:rPr>
          <w:t xml:space="preserve">he Nnwdaf_MLModelPerformance_Subscribe </w:t>
        </w:r>
        <w:r>
          <w:rPr>
            <w:rFonts w:hint="eastAsia"/>
            <w:lang w:eastAsia="zh-CN"/>
          </w:rPr>
          <w:t>in Step</w:t>
        </w:r>
        <w:r>
          <w:rPr>
            <w:lang w:eastAsia="zh-CN"/>
          </w:rPr>
          <w:t> </w:t>
        </w:r>
        <w:r>
          <w:rPr>
            <w:rFonts w:hint="eastAsia"/>
            <w:lang w:eastAsia="zh-CN"/>
          </w:rPr>
          <w:t xml:space="preserve">2, or greater than the Reporting Threshold(s) which is set according to local policy, NWDAF2 containing AnLF (/NWDAF3 containing AnLF) invokes an </w:t>
        </w:r>
        <w:r>
          <w:rPr>
            <w:lang w:eastAsia="ko-KR"/>
          </w:rPr>
          <w:t>Nnwdaf_MLModelPerformance_</w:t>
        </w:r>
        <w:r>
          <w:rPr>
            <w:rFonts w:hint="eastAsia"/>
            <w:lang w:eastAsia="zh-CN"/>
          </w:rPr>
          <w:t>Notify</w:t>
        </w:r>
        <w:r>
          <w:rPr>
            <w:lang w:eastAsia="ko-KR"/>
          </w:rPr>
          <w:t xml:space="preserve"> service operation</w:t>
        </w:r>
        <w:r>
          <w:rPr>
            <w:rFonts w:hint="eastAsia"/>
            <w:lang w:eastAsia="zh-CN"/>
          </w:rPr>
          <w:t xml:space="preserve"> towards NWDAF1 containing MTLF. The </w:t>
        </w:r>
        <w:r>
          <w:rPr>
            <w:lang w:eastAsia="ko-KR"/>
          </w:rPr>
          <w:t>Nnwdaf_MLModelPerformance_</w:t>
        </w:r>
        <w:r>
          <w:rPr>
            <w:rFonts w:hint="eastAsia"/>
            <w:lang w:eastAsia="zh-CN"/>
          </w:rPr>
          <w:t>Notify</w:t>
        </w:r>
        <w:r>
          <w:rPr>
            <w:lang w:eastAsia="ko-KR"/>
          </w:rPr>
          <w:t xml:space="preserve"> </w:t>
        </w:r>
        <w:r>
          <w:rPr>
            <w:rFonts w:hint="eastAsia"/>
            <w:lang w:eastAsia="zh-CN"/>
          </w:rPr>
          <w:t>indicates the analytics deviation which is greater than the Reporting Threshold(s), and optionally the data set for the detected deviation when the deviation occurs. The</w:t>
        </w:r>
        <w:r>
          <w:t xml:space="preserve"> </w:t>
        </w:r>
        <w:r>
          <w:rPr>
            <w:lang w:eastAsia="zh-CN"/>
          </w:rPr>
          <w:t>ML model accuracy</w:t>
        </w:r>
        <w:r>
          <w:rPr>
            <w:rFonts w:hint="eastAsia"/>
            <w:lang w:eastAsia="zh-CN"/>
          </w:rPr>
          <w:t xml:space="preserve"> (i.e. level of accuracy of the analytics</w:t>
        </w:r>
        <w:r>
          <w:rPr>
            <w:lang w:eastAsia="zh-CN"/>
          </w:rPr>
          <w:t xml:space="preserve"> using the trained ML model</w:t>
        </w:r>
        <w:r>
          <w:rPr>
            <w:rFonts w:hint="eastAsia"/>
            <w:lang w:eastAsia="zh-CN"/>
          </w:rPr>
          <w:t xml:space="preserve">) may also be included in the </w:t>
        </w:r>
        <w:r>
          <w:rPr>
            <w:lang w:eastAsia="ko-KR"/>
          </w:rPr>
          <w:t>Nnwdaf_MLModelPerformance_</w:t>
        </w:r>
        <w:r>
          <w:rPr>
            <w:rFonts w:hint="eastAsia"/>
            <w:lang w:eastAsia="zh-CN"/>
          </w:rPr>
          <w:t xml:space="preserve">Notify. The information contained in the </w:t>
        </w:r>
        <w:r>
          <w:rPr>
            <w:lang w:eastAsia="ko-KR"/>
          </w:rPr>
          <w:t>Nnwdaf_MLModelPerformance_</w:t>
        </w:r>
        <w:r>
          <w:rPr>
            <w:rFonts w:hint="eastAsia"/>
            <w:lang w:eastAsia="zh-CN"/>
          </w:rPr>
          <w:t xml:space="preserve">Notify is shown in </w:t>
        </w:r>
        <w:r>
          <w:rPr>
            <w:lang w:eastAsia="zh-CN"/>
          </w:rPr>
          <w:t>Table 6.</w:t>
        </w:r>
        <w:del w:id="7687" w:author="Rapporteur" w:date="2022-05-25T23:40:00Z">
          <w:r>
            <w:rPr>
              <w:lang w:eastAsia="zh-CN"/>
            </w:rPr>
            <w:delText>X</w:delText>
          </w:r>
        </w:del>
      </w:ins>
      <w:ins w:id="7688" w:author="Rapporteur" w:date="2022-05-25T23:40:00Z">
        <w:r>
          <w:rPr>
            <w:lang w:eastAsia="zh-CN"/>
          </w:rPr>
          <w:t>32</w:t>
        </w:r>
      </w:ins>
      <w:ins w:id="7689" w:author="S2-2205077" w:date="2022-05-25T15:39:00Z">
        <w:r>
          <w:rPr>
            <w:lang w:eastAsia="zh-CN"/>
          </w:rPr>
          <w:t>.2-1</w:t>
        </w:r>
        <w:r>
          <w:rPr>
            <w:rFonts w:hint="eastAsia"/>
            <w:lang w:eastAsia="zh-CN"/>
          </w:rPr>
          <w:t>.</w:t>
        </w:r>
      </w:ins>
    </w:p>
    <w:p>
      <w:pPr>
        <w:pStyle w:val="TH"/>
        <w:overflowPunct/>
        <w:autoSpaceDE/>
        <w:autoSpaceDN/>
        <w:adjustRightInd/>
        <w:textAlignment w:val="auto"/>
        <w:rPr>
          <w:ins w:id="7690" w:author="S2-2205077" w:date="2022-05-25T15:39:00Z"/>
          <w:rFonts w:eastAsia="等线"/>
          <w:b w:val="0"/>
          <w:lang w:eastAsia="en-US"/>
          <w:rPrChange w:id="7691" w:author="Rapporteur" w:date="2022-05-26T02:22:00Z">
            <w:rPr>
              <w:ins w:id="7692" w:author="S2-2205077" w:date="2022-05-25T15:39:00Z"/>
              <w:rFonts w:ascii="Arial" w:eastAsia="等线" w:hAnsi="Arial"/>
              <w:b/>
              <w:lang w:eastAsia="zh-CN"/>
            </w:rPr>
          </w:rPrChange>
        </w:rPr>
        <w:pPrChange w:id="7693" w:author="Rapporteur" w:date="2022-05-26T02:22:00Z">
          <w:pPr>
            <w:keepNext/>
            <w:keepLines/>
            <w:spacing w:before="60"/>
            <w:jc w:val="center"/>
          </w:pPr>
        </w:pPrChange>
      </w:pPr>
      <w:ins w:id="7694" w:author="S2-2205077" w:date="2022-05-25T15:39:00Z">
        <w:r>
          <w:rPr>
            <w:rFonts w:eastAsia="等线"/>
            <w:lang w:eastAsia="en-US"/>
            <w:rPrChange w:id="7695" w:author="Rapporteur" w:date="2022-05-26T02:22:00Z">
              <w:rPr>
                <w:rFonts w:eastAsia="等线"/>
                <w:b/>
              </w:rPr>
            </w:rPrChange>
          </w:rPr>
          <w:t xml:space="preserve">Table </w:t>
        </w:r>
        <w:r>
          <w:rPr>
            <w:rFonts w:eastAsia="等线"/>
            <w:lang w:eastAsia="en-US"/>
            <w:rPrChange w:id="7696" w:author="Rapporteur" w:date="2022-05-26T02:22:00Z">
              <w:rPr>
                <w:rFonts w:eastAsia="等线"/>
                <w:b/>
                <w:lang w:eastAsia="zh-CN"/>
              </w:rPr>
            </w:rPrChange>
          </w:rPr>
          <w:t>6.</w:t>
        </w:r>
        <w:del w:id="7697" w:author="Rapporteur" w:date="2022-05-25T23:40:00Z">
          <w:r>
            <w:rPr>
              <w:rFonts w:eastAsia="等线"/>
              <w:lang w:eastAsia="en-US"/>
              <w:rPrChange w:id="7698" w:author="Rapporteur" w:date="2022-05-26T02:22:00Z">
                <w:rPr>
                  <w:rFonts w:eastAsia="等线"/>
                  <w:b/>
                  <w:lang w:eastAsia="zh-CN"/>
                </w:rPr>
              </w:rPrChange>
            </w:rPr>
            <w:delText>X</w:delText>
          </w:r>
        </w:del>
      </w:ins>
      <w:ins w:id="7699" w:author="Rapporteur" w:date="2022-05-25T23:40:00Z">
        <w:r>
          <w:rPr>
            <w:rFonts w:eastAsia="等线"/>
            <w:lang w:eastAsia="en-US"/>
            <w:rPrChange w:id="7700" w:author="Rapporteur" w:date="2022-05-26T02:22:00Z">
              <w:rPr>
                <w:rFonts w:eastAsia="等线"/>
                <w:b/>
                <w:lang w:eastAsia="zh-CN"/>
              </w:rPr>
            </w:rPrChange>
          </w:rPr>
          <w:t>32</w:t>
        </w:r>
      </w:ins>
      <w:ins w:id="7701" w:author="S2-2205077" w:date="2022-05-25T15:39:00Z">
        <w:r>
          <w:rPr>
            <w:rFonts w:eastAsia="等线"/>
            <w:lang w:eastAsia="en-US"/>
            <w:rPrChange w:id="7702" w:author="Rapporteur" w:date="2022-05-26T02:22:00Z">
              <w:rPr>
                <w:rFonts w:eastAsia="等线"/>
                <w:b/>
                <w:lang w:eastAsia="zh-CN"/>
              </w:rPr>
            </w:rPrChange>
          </w:rPr>
          <w:t>.2-1</w:t>
        </w:r>
        <w:r>
          <w:rPr>
            <w:rFonts w:eastAsia="等线"/>
            <w:lang w:eastAsia="en-US"/>
            <w:rPrChange w:id="7703" w:author="Rapporteur" w:date="2022-05-26T02:22:00Z">
              <w:rPr>
                <w:rFonts w:eastAsia="等线"/>
                <w:b/>
              </w:rPr>
            </w:rPrChange>
          </w:rPr>
          <w:t xml:space="preserve">: ML model performance </w:t>
        </w:r>
        <w:r>
          <w:rPr>
            <w:rFonts w:eastAsia="等线"/>
            <w:lang w:eastAsia="en-US"/>
            <w:rPrChange w:id="7704" w:author="Rapporteur" w:date="2022-05-26T02:22:00Z">
              <w:rPr>
                <w:rFonts w:eastAsia="等线"/>
                <w:b/>
                <w:lang w:eastAsia="zh-CN"/>
              </w:rPr>
            </w:rPrChange>
          </w:rPr>
          <w:t>d</w:t>
        </w:r>
        <w:r>
          <w:rPr>
            <w:rFonts w:eastAsia="等线"/>
            <w:lang w:eastAsia="en-US"/>
            <w:rPrChange w:id="7705" w:author="Rapporteur" w:date="2022-05-26T02:22:00Z">
              <w:rPr>
                <w:rFonts w:eastAsia="等线"/>
                <w:b/>
              </w:rPr>
            </w:rPrChange>
          </w:rPr>
          <w:t xml:space="preserve">ata from </w:t>
        </w:r>
        <w:r>
          <w:rPr>
            <w:rFonts w:eastAsia="等线"/>
            <w:lang w:eastAsia="en-US"/>
            <w:rPrChange w:id="7706" w:author="Rapporteur" w:date="2022-05-26T02:22:00Z">
              <w:rPr>
                <w:rFonts w:eastAsia="等线"/>
                <w:b/>
                <w:lang w:eastAsia="zh-CN"/>
              </w:rPr>
            </w:rPrChange>
          </w:rPr>
          <w:t>the NWDAF containing AnLF</w:t>
        </w:r>
      </w:ins>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trPr>
          <w:jc w:val="center"/>
          <w:ins w:id="7707" w:author="S2-2205077" w:date="2022-05-25T15:39:00Z"/>
        </w:trPr>
        <w:tc>
          <w:tcPr>
            <w:tcW w:w="2584" w:type="dxa"/>
          </w:tcPr>
          <w:p>
            <w:pPr>
              <w:keepNext/>
              <w:keepLines/>
              <w:spacing w:after="0"/>
              <w:jc w:val="center"/>
              <w:rPr>
                <w:ins w:id="7708" w:author="S2-2205077" w:date="2022-05-25T15:39:00Z"/>
                <w:rFonts w:ascii="Arial" w:eastAsia="等线" w:hAnsi="Arial"/>
                <w:b/>
                <w:sz w:val="18"/>
              </w:rPr>
            </w:pPr>
            <w:ins w:id="7709" w:author="S2-2205077" w:date="2022-05-25T15:39:00Z">
              <w:r>
                <w:rPr>
                  <w:rFonts w:ascii="Arial" w:eastAsia="等线" w:hAnsi="Arial"/>
                  <w:b/>
                  <w:sz w:val="18"/>
                </w:rPr>
                <w:t>Information</w:t>
              </w:r>
            </w:ins>
          </w:p>
        </w:tc>
        <w:tc>
          <w:tcPr>
            <w:tcW w:w="1701" w:type="dxa"/>
          </w:tcPr>
          <w:p>
            <w:pPr>
              <w:keepNext/>
              <w:keepLines/>
              <w:spacing w:after="0"/>
              <w:jc w:val="center"/>
              <w:rPr>
                <w:ins w:id="7710" w:author="S2-2205077" w:date="2022-05-25T15:39:00Z"/>
                <w:rFonts w:ascii="Arial" w:eastAsia="等线" w:hAnsi="Arial"/>
                <w:b/>
                <w:sz w:val="18"/>
              </w:rPr>
            </w:pPr>
            <w:ins w:id="7711" w:author="S2-2205077" w:date="2022-05-25T15:39:00Z">
              <w:r>
                <w:rPr>
                  <w:rFonts w:ascii="Arial" w:eastAsia="等线" w:hAnsi="Arial"/>
                  <w:b/>
                  <w:sz w:val="18"/>
                </w:rPr>
                <w:t>Source</w:t>
              </w:r>
            </w:ins>
          </w:p>
        </w:tc>
        <w:tc>
          <w:tcPr>
            <w:tcW w:w="5420" w:type="dxa"/>
          </w:tcPr>
          <w:p>
            <w:pPr>
              <w:keepNext/>
              <w:keepLines/>
              <w:spacing w:after="0"/>
              <w:jc w:val="center"/>
              <w:rPr>
                <w:ins w:id="7712" w:author="S2-2205077" w:date="2022-05-25T15:39:00Z"/>
                <w:rFonts w:ascii="Arial" w:eastAsia="等线" w:hAnsi="Arial"/>
                <w:b/>
                <w:sz w:val="18"/>
              </w:rPr>
            </w:pPr>
            <w:ins w:id="7713" w:author="S2-2205077" w:date="2022-05-25T15:39:00Z">
              <w:r>
                <w:rPr>
                  <w:rFonts w:ascii="Arial" w:eastAsia="等线" w:hAnsi="Arial"/>
                  <w:b/>
                  <w:sz w:val="18"/>
                </w:rPr>
                <w:t>Description</w:t>
              </w:r>
            </w:ins>
          </w:p>
        </w:tc>
      </w:tr>
      <w:tr>
        <w:trPr>
          <w:jc w:val="center"/>
          <w:ins w:id="7714" w:author="S2-2205077" w:date="2022-05-25T15:39:00Z"/>
        </w:trPr>
        <w:tc>
          <w:tcPr>
            <w:tcW w:w="2584" w:type="dxa"/>
          </w:tcPr>
          <w:p>
            <w:pPr>
              <w:keepNext/>
              <w:keepLines/>
              <w:spacing w:after="0"/>
              <w:rPr>
                <w:ins w:id="7715" w:author="S2-2205077" w:date="2022-05-25T15:39:00Z"/>
                <w:rFonts w:ascii="Arial" w:eastAsia="等线" w:hAnsi="Arial"/>
                <w:sz w:val="18"/>
              </w:rPr>
            </w:pPr>
            <w:ins w:id="7716" w:author="S2-2205077" w:date="2022-05-25T15:39:00Z">
              <w:r>
                <w:rPr>
                  <w:rFonts w:ascii="Arial" w:eastAsia="等线" w:hAnsi="Arial"/>
                  <w:sz w:val="18"/>
                </w:rPr>
                <w:t>A</w:t>
              </w:r>
              <w:r>
                <w:rPr>
                  <w:rFonts w:ascii="Arial" w:eastAsia="等线" w:hAnsi="Arial" w:hint="eastAsia"/>
                  <w:sz w:val="18"/>
                  <w:lang w:eastAsia="zh-CN"/>
                </w:rPr>
                <w:t>nalytics</w:t>
              </w:r>
              <w:r>
                <w:rPr>
                  <w:rFonts w:ascii="Arial" w:eastAsia="等线" w:hAnsi="Arial"/>
                  <w:sz w:val="18"/>
                </w:rPr>
                <w:t xml:space="preserve"> ID</w:t>
              </w:r>
            </w:ins>
          </w:p>
        </w:tc>
        <w:tc>
          <w:tcPr>
            <w:tcW w:w="1701" w:type="dxa"/>
          </w:tcPr>
          <w:p>
            <w:pPr>
              <w:pStyle w:val="TAC"/>
              <w:rPr>
                <w:ins w:id="7717" w:author="S2-2205077" w:date="2022-05-25T15:39:00Z"/>
                <w:rFonts w:eastAsia="等线"/>
                <w:lang w:eastAsia="zh-CN"/>
              </w:rPr>
            </w:pPr>
            <w:ins w:id="7718" w:author="S2-2205077" w:date="2022-05-25T15:39:00Z">
              <w:r>
                <w:rPr>
                  <w:rFonts w:eastAsia="等线" w:hint="eastAsia"/>
                  <w:lang w:eastAsia="zh-CN"/>
                </w:rPr>
                <w:t>NWDAF</w:t>
              </w:r>
            </w:ins>
          </w:p>
        </w:tc>
        <w:tc>
          <w:tcPr>
            <w:tcW w:w="5420" w:type="dxa"/>
          </w:tcPr>
          <w:p>
            <w:pPr>
              <w:keepNext/>
              <w:keepLines/>
              <w:spacing w:after="0"/>
              <w:rPr>
                <w:ins w:id="7719" w:author="S2-2205077" w:date="2022-05-25T15:39:00Z"/>
                <w:rFonts w:ascii="Arial" w:eastAsia="等线" w:hAnsi="Arial"/>
                <w:sz w:val="18"/>
                <w:lang w:eastAsia="zh-CN"/>
              </w:rPr>
            </w:pPr>
            <w:ins w:id="7720" w:author="S2-2205077" w:date="2022-05-25T15:39:00Z">
              <w:r>
                <w:rPr>
                  <w:rFonts w:ascii="Arial" w:eastAsia="等线" w:hAnsi="Arial"/>
                  <w:sz w:val="18"/>
                </w:rPr>
                <w:t>The Analytics ID(s) associated with the trained ML Model(s)</w:t>
              </w:r>
              <w:r>
                <w:rPr>
                  <w:rFonts w:ascii="Arial" w:eastAsia="等线" w:hAnsi="Arial" w:hint="eastAsia"/>
                  <w:sz w:val="18"/>
                  <w:lang w:eastAsia="zh-CN"/>
                </w:rPr>
                <w:t>.</w:t>
              </w:r>
            </w:ins>
          </w:p>
        </w:tc>
      </w:tr>
      <w:tr>
        <w:trPr>
          <w:jc w:val="center"/>
          <w:ins w:id="7721" w:author="S2-2205077" w:date="2022-05-25T15:39:00Z"/>
        </w:trPr>
        <w:tc>
          <w:tcPr>
            <w:tcW w:w="2584" w:type="dxa"/>
          </w:tcPr>
          <w:p>
            <w:pPr>
              <w:keepNext/>
              <w:keepLines/>
              <w:spacing w:after="0"/>
              <w:rPr>
                <w:ins w:id="7722" w:author="S2-2205077" w:date="2022-05-25T15:39:00Z"/>
                <w:rFonts w:ascii="Arial" w:eastAsia="等线" w:hAnsi="Arial"/>
                <w:sz w:val="18"/>
              </w:rPr>
            </w:pPr>
            <w:ins w:id="7723" w:author="S2-2205077" w:date="2022-05-25T15:39:00Z">
              <w:r>
                <w:rPr>
                  <w:rFonts w:ascii="Arial" w:eastAsia="等线" w:hAnsi="Arial" w:hint="eastAsia"/>
                  <w:sz w:val="18"/>
                  <w:lang w:eastAsia="zh-CN"/>
                </w:rPr>
                <w:t>A</w:t>
              </w:r>
              <w:r>
                <w:rPr>
                  <w:rFonts w:ascii="Arial" w:eastAsia="等线" w:hAnsi="Arial"/>
                  <w:sz w:val="18"/>
                </w:rPr>
                <w:t xml:space="preserve">nalytics </w:t>
              </w:r>
              <w:r>
                <w:rPr>
                  <w:rFonts w:ascii="Arial" w:eastAsia="等线" w:hAnsi="Arial" w:hint="eastAsia"/>
                  <w:sz w:val="18"/>
                  <w:lang w:eastAsia="zh-CN"/>
                </w:rPr>
                <w:t>d</w:t>
              </w:r>
              <w:r>
                <w:rPr>
                  <w:rFonts w:ascii="Arial" w:eastAsia="等线" w:hAnsi="Arial"/>
                  <w:sz w:val="18"/>
                </w:rPr>
                <w:t>eviation</w:t>
              </w:r>
            </w:ins>
          </w:p>
        </w:tc>
        <w:tc>
          <w:tcPr>
            <w:tcW w:w="1701" w:type="dxa"/>
          </w:tcPr>
          <w:p>
            <w:pPr>
              <w:keepNext/>
              <w:keepLines/>
              <w:spacing w:after="0"/>
              <w:jc w:val="center"/>
              <w:rPr>
                <w:ins w:id="7724" w:author="S2-2205077" w:date="2022-05-25T15:39:00Z"/>
                <w:rFonts w:ascii="Arial" w:eastAsia="等线" w:hAnsi="Arial"/>
                <w:sz w:val="18"/>
              </w:rPr>
            </w:pPr>
            <w:ins w:id="7725" w:author="S2-2205077" w:date="2022-05-25T15:39:00Z">
              <w:r>
                <w:rPr>
                  <w:rFonts w:ascii="Arial" w:eastAsia="等线" w:hAnsi="Arial" w:hint="eastAsia"/>
                  <w:sz w:val="18"/>
                  <w:lang w:eastAsia="zh-CN"/>
                </w:rPr>
                <w:t>NWDAF</w:t>
              </w:r>
            </w:ins>
          </w:p>
        </w:tc>
        <w:tc>
          <w:tcPr>
            <w:tcW w:w="5420" w:type="dxa"/>
          </w:tcPr>
          <w:p>
            <w:pPr>
              <w:keepNext/>
              <w:keepLines/>
              <w:spacing w:after="0"/>
              <w:rPr>
                <w:ins w:id="7726" w:author="S2-2205077" w:date="2022-05-25T15:39:00Z"/>
                <w:rFonts w:ascii="Arial" w:eastAsia="等线" w:hAnsi="Arial"/>
                <w:sz w:val="18"/>
              </w:rPr>
            </w:pPr>
            <w:ins w:id="7727" w:author="S2-2205077" w:date="2022-05-25T15:39:00Z">
              <w:r>
                <w:rPr>
                  <w:rFonts w:ascii="Arial" w:eastAsia="等线" w:hAnsi="Arial" w:hint="eastAsia"/>
                  <w:sz w:val="18"/>
                  <w:lang w:eastAsia="zh-CN"/>
                </w:rPr>
                <w:t>D</w:t>
              </w:r>
              <w:r>
                <w:rPr>
                  <w:rFonts w:ascii="Arial" w:eastAsia="等线" w:hAnsi="Arial"/>
                  <w:sz w:val="18"/>
                </w:rPr>
                <w:t xml:space="preserve">eviation of the </w:t>
              </w:r>
              <w:r>
                <w:rPr>
                  <w:rFonts w:ascii="Arial" w:eastAsia="等线" w:hAnsi="Arial" w:hint="eastAsia"/>
                  <w:sz w:val="18"/>
                  <w:lang w:eastAsia="zh-CN"/>
                </w:rPr>
                <w:t>predictions</w:t>
              </w:r>
              <w:r>
                <w:rPr>
                  <w:rFonts w:ascii="Arial" w:eastAsia="等线" w:hAnsi="Arial"/>
                  <w:sz w:val="18"/>
                </w:rPr>
                <w:t xml:space="preserve"> using the trained ML model from the actual network data</w:t>
              </w:r>
              <w:r>
                <w:rPr>
                  <w:rFonts w:ascii="Arial" w:eastAsia="等线" w:hAnsi="Arial" w:hint="eastAsia"/>
                  <w:sz w:val="18"/>
                  <w:lang w:eastAsia="zh-CN"/>
                </w:rPr>
                <w:t>,</w:t>
              </w:r>
              <w:r>
                <w:rPr>
                  <w:lang w:eastAsia="zh-CN"/>
                </w:rPr>
                <w:t xml:space="preserve"> in terms of e.g. Mean Absolute Error or Accuracy</w:t>
              </w:r>
              <w:r>
                <w:rPr>
                  <w:rFonts w:hint="eastAsia"/>
                  <w:lang w:eastAsia="zh-CN"/>
                </w:rPr>
                <w:t>.</w:t>
              </w:r>
            </w:ins>
          </w:p>
        </w:tc>
      </w:tr>
      <w:tr>
        <w:trPr>
          <w:jc w:val="center"/>
          <w:ins w:id="7728" w:author="S2-2205077" w:date="2022-05-25T15:39:00Z"/>
        </w:trPr>
        <w:tc>
          <w:tcPr>
            <w:tcW w:w="2584" w:type="dxa"/>
          </w:tcPr>
          <w:p>
            <w:pPr>
              <w:keepNext/>
              <w:keepLines/>
              <w:spacing w:after="0"/>
              <w:rPr>
                <w:ins w:id="7729" w:author="S2-2205077" w:date="2022-05-25T15:39:00Z"/>
                <w:rFonts w:ascii="Arial" w:eastAsia="等线" w:hAnsi="Arial"/>
                <w:sz w:val="18"/>
                <w:lang w:eastAsia="zh-CN"/>
              </w:rPr>
            </w:pPr>
            <w:ins w:id="7730" w:author="S2-2205077" w:date="2022-05-25T15:39:00Z">
              <w:r>
                <w:rPr>
                  <w:rFonts w:ascii="Arial" w:eastAsia="等线" w:hAnsi="Arial" w:hint="eastAsia"/>
                  <w:sz w:val="18"/>
                  <w:lang w:eastAsia="zh-CN"/>
                </w:rPr>
                <w:t>ML model accuracy</w:t>
              </w:r>
            </w:ins>
          </w:p>
        </w:tc>
        <w:tc>
          <w:tcPr>
            <w:tcW w:w="1701" w:type="dxa"/>
          </w:tcPr>
          <w:p>
            <w:pPr>
              <w:keepNext/>
              <w:keepLines/>
              <w:spacing w:after="0"/>
              <w:jc w:val="center"/>
              <w:rPr>
                <w:ins w:id="7731" w:author="S2-2205077" w:date="2022-05-25T15:39:00Z"/>
                <w:rFonts w:ascii="Arial" w:eastAsia="等线" w:hAnsi="Arial"/>
                <w:sz w:val="18"/>
                <w:lang w:eastAsia="zh-CN"/>
              </w:rPr>
            </w:pPr>
            <w:ins w:id="7732" w:author="S2-2205077" w:date="2022-05-25T15:39:00Z">
              <w:r>
                <w:rPr>
                  <w:rFonts w:ascii="Arial" w:eastAsia="等线" w:hAnsi="Arial" w:hint="eastAsia"/>
                  <w:sz w:val="18"/>
                  <w:lang w:eastAsia="zh-CN"/>
                </w:rPr>
                <w:t>NWDAF</w:t>
              </w:r>
            </w:ins>
          </w:p>
        </w:tc>
        <w:tc>
          <w:tcPr>
            <w:tcW w:w="5420" w:type="dxa"/>
          </w:tcPr>
          <w:p>
            <w:pPr>
              <w:keepNext/>
              <w:keepLines/>
              <w:spacing w:after="0"/>
              <w:rPr>
                <w:ins w:id="7733" w:author="S2-2205077" w:date="2022-05-25T15:39:00Z"/>
                <w:rFonts w:ascii="Arial" w:eastAsia="等线" w:hAnsi="Arial"/>
                <w:sz w:val="18"/>
                <w:lang w:eastAsia="zh-CN"/>
              </w:rPr>
            </w:pPr>
            <w:bookmarkStart w:id="7734" w:name="_Hlk103721970"/>
            <w:ins w:id="7735" w:author="S2-2205077" w:date="2022-05-25T15:39:00Z">
              <w:r>
                <w:rPr>
                  <w:rFonts w:ascii="Arial" w:eastAsia="等线" w:hAnsi="Arial" w:hint="eastAsia"/>
                  <w:sz w:val="18"/>
                  <w:lang w:eastAsia="zh-CN"/>
                </w:rPr>
                <w:t>Level of accuracy of the analytics</w:t>
              </w:r>
              <w:r>
                <w:rPr>
                  <w:rFonts w:ascii="Arial" w:eastAsia="等线" w:hAnsi="Arial"/>
                  <w:sz w:val="18"/>
                </w:rPr>
                <w:t xml:space="preserve"> using the trained ML model</w:t>
              </w:r>
              <w:bookmarkEnd w:id="7734"/>
              <w:r>
                <w:rPr>
                  <w:rFonts w:ascii="Arial" w:eastAsia="等线" w:hAnsi="Arial" w:hint="eastAsia"/>
                  <w:sz w:val="18"/>
                  <w:lang w:eastAsia="zh-CN"/>
                </w:rPr>
                <w:t>.</w:t>
              </w:r>
            </w:ins>
          </w:p>
        </w:tc>
      </w:tr>
      <w:tr>
        <w:trPr>
          <w:jc w:val="center"/>
          <w:ins w:id="7736" w:author="S2-2205077" w:date="2022-05-25T15:39:00Z"/>
        </w:trPr>
        <w:tc>
          <w:tcPr>
            <w:tcW w:w="2584" w:type="dxa"/>
          </w:tcPr>
          <w:p>
            <w:pPr>
              <w:keepNext/>
              <w:keepLines/>
              <w:spacing w:after="0"/>
              <w:rPr>
                <w:ins w:id="7737" w:author="S2-2205077" w:date="2022-05-25T15:39:00Z"/>
                <w:rFonts w:ascii="Arial" w:eastAsia="等线" w:hAnsi="Arial"/>
                <w:sz w:val="18"/>
                <w:lang w:eastAsia="zh-CN"/>
              </w:rPr>
            </w:pPr>
            <w:ins w:id="7738" w:author="S2-2205077" w:date="2022-05-25T15:39:00Z">
              <w:r>
                <w:rPr>
                  <w:rFonts w:ascii="Arial" w:eastAsia="等线" w:hAnsi="Arial" w:hint="eastAsia"/>
                  <w:sz w:val="18"/>
                  <w:lang w:eastAsia="zh-CN"/>
                </w:rPr>
                <w:t>Data set</w:t>
              </w:r>
              <w:r>
                <w:t xml:space="preserve"> </w:t>
              </w:r>
              <w:r>
                <w:rPr>
                  <w:rFonts w:ascii="Arial" w:eastAsia="等线" w:hAnsi="Arial"/>
                  <w:sz w:val="18"/>
                  <w:lang w:eastAsia="zh-CN"/>
                </w:rPr>
                <w:t>for the detected deviation</w:t>
              </w:r>
            </w:ins>
          </w:p>
        </w:tc>
        <w:tc>
          <w:tcPr>
            <w:tcW w:w="1701" w:type="dxa"/>
          </w:tcPr>
          <w:p>
            <w:pPr>
              <w:keepNext/>
              <w:keepLines/>
              <w:spacing w:after="0"/>
              <w:jc w:val="center"/>
              <w:rPr>
                <w:ins w:id="7739" w:author="S2-2205077" w:date="2022-05-25T15:39:00Z"/>
                <w:rFonts w:ascii="Arial" w:eastAsia="等线" w:hAnsi="Arial"/>
                <w:sz w:val="18"/>
              </w:rPr>
            </w:pPr>
            <w:ins w:id="7740" w:author="S2-2205077" w:date="2022-05-25T15:39:00Z">
              <w:r>
                <w:rPr>
                  <w:rFonts w:ascii="Arial" w:eastAsia="等线" w:hAnsi="Arial" w:hint="eastAsia"/>
                  <w:sz w:val="18"/>
                  <w:lang w:eastAsia="zh-CN"/>
                </w:rPr>
                <w:t>NWDAF</w:t>
              </w:r>
            </w:ins>
          </w:p>
        </w:tc>
        <w:tc>
          <w:tcPr>
            <w:tcW w:w="5420" w:type="dxa"/>
          </w:tcPr>
          <w:p>
            <w:pPr>
              <w:keepNext/>
              <w:keepLines/>
              <w:spacing w:after="0"/>
              <w:rPr>
                <w:ins w:id="7741" w:author="S2-2205077" w:date="2022-05-25T15:39:00Z"/>
                <w:rFonts w:ascii="Arial" w:eastAsia="等线" w:hAnsi="Arial"/>
                <w:sz w:val="18"/>
                <w:lang w:eastAsia="zh-CN"/>
              </w:rPr>
            </w:pPr>
            <w:ins w:id="7742" w:author="S2-2205077" w:date="2022-05-25T15:39:00Z">
              <w:r>
                <w:rPr>
                  <w:rFonts w:ascii="Arial" w:eastAsia="等线" w:hAnsi="Arial" w:hint="eastAsia"/>
                  <w:sz w:val="18"/>
                  <w:lang w:eastAsia="zh-CN"/>
                </w:rPr>
                <w:t>The input</w:t>
              </w:r>
              <w:r>
                <w:rPr>
                  <w:rFonts w:ascii="Arial" w:eastAsia="等线" w:hAnsi="Arial"/>
                  <w:sz w:val="18"/>
                  <w:lang w:eastAsia="zh-CN"/>
                </w:rPr>
                <w:t xml:space="preserve"> data</w:t>
              </w:r>
              <w:r>
                <w:rPr>
                  <w:rFonts w:ascii="Arial" w:eastAsia="等线" w:hAnsi="Arial" w:hint="eastAsia"/>
                  <w:sz w:val="18"/>
                  <w:lang w:eastAsia="zh-CN"/>
                </w:rPr>
                <w:t xml:space="preserve">, output predictions and actual network data </w:t>
              </w:r>
              <w:r>
                <w:rPr>
                  <w:rFonts w:ascii="Arial" w:eastAsia="等线" w:hAnsi="Arial"/>
                  <w:sz w:val="18"/>
                  <w:lang w:eastAsia="zh-CN"/>
                </w:rPr>
                <w:t>when the deviation occurs</w:t>
              </w:r>
              <w:r>
                <w:rPr>
                  <w:rFonts w:ascii="Arial" w:eastAsia="等线" w:hAnsi="Arial" w:hint="eastAsia"/>
                  <w:sz w:val="18"/>
                  <w:lang w:eastAsia="zh-CN"/>
                </w:rPr>
                <w:t>.</w:t>
              </w:r>
            </w:ins>
          </w:p>
        </w:tc>
      </w:tr>
      <w:tr>
        <w:trPr>
          <w:jc w:val="center"/>
          <w:ins w:id="7743" w:author="S2-2205077" w:date="2022-05-25T15:39:00Z"/>
        </w:trPr>
        <w:tc>
          <w:tcPr>
            <w:tcW w:w="2584" w:type="dxa"/>
          </w:tcPr>
          <w:p>
            <w:pPr>
              <w:pStyle w:val="TAL"/>
              <w:rPr>
                <w:ins w:id="7744" w:author="S2-2205077" w:date="2022-05-25T15:39:00Z"/>
              </w:rPr>
            </w:pPr>
            <w:ins w:id="7745" w:author="S2-2205077" w:date="2022-05-25T15:39:00Z">
              <w:r>
                <w:t>Timestamp</w:t>
              </w:r>
            </w:ins>
          </w:p>
        </w:tc>
        <w:tc>
          <w:tcPr>
            <w:tcW w:w="1701" w:type="dxa"/>
          </w:tcPr>
          <w:p>
            <w:pPr>
              <w:pStyle w:val="TAC"/>
              <w:rPr>
                <w:ins w:id="7746" w:author="S2-2205077" w:date="2022-05-25T15:39:00Z"/>
              </w:rPr>
            </w:pPr>
            <w:ins w:id="7747" w:author="S2-2205077" w:date="2022-05-25T15:39:00Z">
              <w:r>
                <w:rPr>
                  <w:rFonts w:eastAsia="等线" w:hint="eastAsia"/>
                  <w:lang w:eastAsia="zh-CN"/>
                </w:rPr>
                <w:t>NWDAF</w:t>
              </w:r>
            </w:ins>
          </w:p>
        </w:tc>
        <w:tc>
          <w:tcPr>
            <w:tcW w:w="5420" w:type="dxa"/>
          </w:tcPr>
          <w:p>
            <w:pPr>
              <w:pStyle w:val="TAL"/>
              <w:rPr>
                <w:ins w:id="7748" w:author="S2-2205077" w:date="2022-05-25T15:39:00Z"/>
              </w:rPr>
            </w:pPr>
            <w:ins w:id="7749" w:author="S2-2205077" w:date="2022-05-25T15:39:00Z">
              <w:r>
                <w:t xml:space="preserve">A time stamp associated to the </w:t>
              </w:r>
              <w:r>
                <w:rPr>
                  <w:rFonts w:hint="eastAsia"/>
                  <w:lang w:eastAsia="zh-CN"/>
                </w:rPr>
                <w:t>ML model performance information</w:t>
              </w:r>
              <w:r>
                <w:t xml:space="preserve"> provided by the </w:t>
              </w:r>
              <w:r>
                <w:rPr>
                  <w:rFonts w:hint="eastAsia"/>
                  <w:lang w:eastAsia="zh-CN"/>
                </w:rPr>
                <w:t>NWDA</w:t>
              </w:r>
              <w:r>
                <w:t>F.</w:t>
              </w:r>
            </w:ins>
          </w:p>
        </w:tc>
      </w:tr>
      <w:tr>
        <w:trPr>
          <w:jc w:val="center"/>
          <w:ins w:id="7750" w:author="S2-2205077" w:date="2022-05-25T15:39:00Z"/>
        </w:trPr>
        <w:tc>
          <w:tcPr>
            <w:tcW w:w="2584" w:type="dxa"/>
          </w:tcPr>
          <w:p>
            <w:pPr>
              <w:pStyle w:val="TAL"/>
              <w:rPr>
                <w:ins w:id="7751" w:author="S2-2205077" w:date="2022-05-25T15:39:00Z"/>
              </w:rPr>
            </w:pPr>
            <w:ins w:id="7752" w:author="S2-2205077" w:date="2022-05-25T15:39:00Z">
              <w:r>
                <w:rPr>
                  <w:rFonts w:hint="eastAsia"/>
                  <w:lang w:eastAsia="zh-CN"/>
                </w:rPr>
                <w:t>NWDAF</w:t>
              </w:r>
              <w:r>
                <w:t xml:space="preserve"> Instance</w:t>
              </w:r>
            </w:ins>
          </w:p>
        </w:tc>
        <w:tc>
          <w:tcPr>
            <w:tcW w:w="1701" w:type="dxa"/>
          </w:tcPr>
          <w:p>
            <w:pPr>
              <w:pStyle w:val="TAC"/>
              <w:rPr>
                <w:ins w:id="7753" w:author="S2-2205077" w:date="2022-05-25T15:39:00Z"/>
              </w:rPr>
            </w:pPr>
            <w:ins w:id="7754" w:author="S2-2205077" w:date="2022-05-25T15:39:00Z">
              <w:r>
                <w:rPr>
                  <w:rFonts w:eastAsia="等线" w:hint="eastAsia"/>
                  <w:lang w:eastAsia="zh-CN"/>
                </w:rPr>
                <w:t>NWDAF</w:t>
              </w:r>
            </w:ins>
          </w:p>
        </w:tc>
        <w:tc>
          <w:tcPr>
            <w:tcW w:w="5420" w:type="dxa"/>
          </w:tcPr>
          <w:p>
            <w:pPr>
              <w:pStyle w:val="TAL"/>
              <w:rPr>
                <w:ins w:id="7755" w:author="S2-2205077" w:date="2022-05-25T15:39:00Z"/>
              </w:rPr>
            </w:pPr>
            <w:ins w:id="7756" w:author="S2-2205077" w:date="2022-05-25T15:39:00Z">
              <w:r>
                <w:t>The</w:t>
              </w:r>
              <w:r>
                <w:rPr>
                  <w:rFonts w:hint="eastAsia"/>
                  <w:lang w:eastAsia="zh-CN"/>
                </w:rPr>
                <w:t xml:space="preserve"> ID </w:t>
              </w:r>
              <w:r>
                <w:t xml:space="preserve">of the </w:t>
              </w:r>
              <w:r>
                <w:rPr>
                  <w:rFonts w:hint="eastAsia"/>
                  <w:lang w:eastAsia="zh-CN"/>
                </w:rPr>
                <w:t>NWDAF</w:t>
              </w:r>
              <w:r>
                <w:t xml:space="preserve"> </w:t>
              </w:r>
              <w:r>
                <w:rPr>
                  <w:rFonts w:hint="eastAsia"/>
                  <w:lang w:eastAsia="zh-CN"/>
                </w:rPr>
                <w:t>which provides the ML model performance information</w:t>
              </w:r>
              <w:r>
                <w:t>.</w:t>
              </w:r>
            </w:ins>
          </w:p>
        </w:tc>
      </w:tr>
    </w:tbl>
    <w:p>
      <w:pPr>
        <w:pStyle w:val="B1"/>
        <w:rPr>
          <w:ins w:id="7757" w:author="S2-2205077" w:date="2022-05-25T15:39:00Z"/>
          <w:lang w:eastAsia="zh-CN"/>
        </w:rPr>
      </w:pPr>
    </w:p>
    <w:p>
      <w:pPr>
        <w:pStyle w:val="NO"/>
        <w:rPr>
          <w:ins w:id="7758" w:author="S2-2205077" w:date="2022-05-25T15:39:00Z"/>
          <w:lang w:eastAsia="zh-CN"/>
        </w:rPr>
      </w:pPr>
      <w:ins w:id="7759" w:author="S2-2205077" w:date="2022-05-25T15:39:00Z">
        <w:r>
          <w:rPr>
            <w:rFonts w:hint="eastAsia"/>
            <w:lang w:eastAsia="zh-CN"/>
          </w:rPr>
          <w:t>NOTE</w:t>
        </w:r>
        <w:r>
          <w:t> </w:t>
        </w:r>
        <w:r>
          <w:rPr>
            <w:rFonts w:hint="eastAsia"/>
            <w:lang w:eastAsia="zh-CN"/>
          </w:rPr>
          <w:t>2:</w:t>
        </w:r>
        <w:r>
          <w:rPr>
            <w:rFonts w:hint="eastAsia"/>
            <w:lang w:eastAsia="zh-CN"/>
          </w:rPr>
          <w:tab/>
        </w:r>
        <w:r>
          <w:rPr>
            <w:lang w:eastAsia="zh-CN"/>
          </w:rPr>
          <w:t xml:space="preserve">The address (e.g. URL) of the data set </w:t>
        </w:r>
        <w:r>
          <w:rPr>
            <w:rFonts w:hint="eastAsia"/>
            <w:lang w:eastAsia="zh-CN"/>
          </w:rPr>
          <w:t xml:space="preserve">for the detected deviation can be included in the </w:t>
        </w:r>
        <w:r>
          <w:rPr>
            <w:lang w:eastAsia="zh-CN"/>
          </w:rPr>
          <w:t>ML model performance data</w:t>
        </w:r>
        <w:r>
          <w:rPr>
            <w:rFonts w:hint="eastAsia"/>
            <w:lang w:eastAsia="zh-CN"/>
          </w:rPr>
          <w:t>, instead of including the data set, to reduce the size of the notification</w:t>
        </w:r>
        <w:r>
          <w:rPr>
            <w:lang w:eastAsia="zh-CN"/>
          </w:rPr>
          <w:t>.</w:t>
        </w:r>
        <w:r>
          <w:rPr>
            <w:rFonts w:hint="eastAsia"/>
            <w:lang w:eastAsia="zh-CN"/>
          </w:rPr>
          <w:t xml:space="preserve"> </w:t>
        </w:r>
      </w:ins>
    </w:p>
    <w:p>
      <w:pPr>
        <w:pStyle w:val="B1"/>
        <w:rPr>
          <w:ins w:id="7760" w:author="S2-2205077" w:date="2022-05-25T15:39:00Z"/>
          <w:lang w:eastAsia="zh-CN"/>
        </w:rPr>
      </w:pPr>
      <w:ins w:id="7761" w:author="S2-2205077" w:date="2022-05-25T15:39:00Z">
        <w:r>
          <w:rPr>
            <w:rFonts w:hint="eastAsia"/>
            <w:lang w:eastAsia="zh-CN"/>
          </w:rPr>
          <w:t>4.</w:t>
        </w:r>
        <w:r>
          <w:rPr>
            <w:rFonts w:hint="eastAsia"/>
            <w:lang w:eastAsia="zh-CN"/>
          </w:rPr>
          <w:tab/>
          <w:t xml:space="preserve">NWDAF1 containing MTLF decides whether update of the trained ML model is needed, based on the </w:t>
        </w:r>
        <w:del w:id="7762" w:author="Rapporteur" w:date="2022-05-26T02:57:00Z">
          <w:r>
            <w:rPr>
              <w:rFonts w:hint="eastAsia"/>
              <w:lang w:eastAsia="zh-CN"/>
            </w:rPr>
            <w:delText xml:space="preserve"> </w:delText>
          </w:r>
        </w:del>
        <w:r>
          <w:rPr>
            <w:rFonts w:hint="eastAsia"/>
            <w:lang w:eastAsia="zh-CN"/>
          </w:rPr>
          <w:t>notifications received in step</w:t>
        </w:r>
        <w:r>
          <w:rPr>
            <w:lang w:eastAsia="zh-CN"/>
          </w:rPr>
          <w:t> </w:t>
        </w:r>
        <w:r>
          <w:rPr>
            <w:rFonts w:hint="eastAsia"/>
            <w:lang w:eastAsia="zh-CN"/>
          </w:rPr>
          <w:t xml:space="preserve">3a-3b. NWDAF1 containing MTLF may, if supports, use the </w:t>
        </w:r>
        <w:r>
          <w:rPr>
            <w:lang w:eastAsia="zh-CN"/>
          </w:rPr>
          <w:t>ML model performance</w:t>
        </w:r>
        <w:r>
          <w:rPr>
            <w:rFonts w:hint="eastAsia"/>
            <w:lang w:eastAsia="zh-CN"/>
          </w:rPr>
          <w:t xml:space="preserve"> data in the notifications as input data to perform analytics on the trained ML model performance, and decide whether or not to update the trained ML model based on the statistics and/or predictions of the ML model performance. </w:t>
        </w:r>
        <w:r>
          <w:rPr>
            <w:lang w:eastAsia="zh-CN"/>
          </w:rPr>
          <w:t xml:space="preserve">The </w:t>
        </w:r>
        <w:r>
          <w:rPr>
            <w:rFonts w:hint="eastAsia"/>
            <w:lang w:eastAsia="zh-CN"/>
          </w:rPr>
          <w:t>information in ML model performance</w:t>
        </w:r>
        <w:r>
          <w:rPr>
            <w:lang w:eastAsia="zh-CN"/>
          </w:rPr>
          <w:t xml:space="preserve"> </w:t>
        </w:r>
        <w:r>
          <w:rPr>
            <w:rFonts w:hint="eastAsia"/>
            <w:lang w:eastAsia="zh-CN"/>
          </w:rPr>
          <w:t>statistics and predictions</w:t>
        </w:r>
        <w:r>
          <w:rPr>
            <w:lang w:eastAsia="zh-CN"/>
          </w:rPr>
          <w:t xml:space="preserve"> </w:t>
        </w:r>
        <w:r>
          <w:rPr>
            <w:rFonts w:hint="eastAsia"/>
            <w:lang w:eastAsia="zh-CN"/>
          </w:rPr>
          <w:t>is</w:t>
        </w:r>
        <w:r>
          <w:rPr>
            <w:lang w:eastAsia="zh-CN"/>
          </w:rPr>
          <w:t xml:space="preserve"> shown in Table 6.</w:t>
        </w:r>
        <w:del w:id="7763" w:author="Rapporteur" w:date="2022-05-25T23:40:00Z">
          <w:r>
            <w:rPr>
              <w:lang w:eastAsia="zh-CN"/>
            </w:rPr>
            <w:delText>X</w:delText>
          </w:r>
        </w:del>
      </w:ins>
      <w:ins w:id="7764" w:author="Rapporteur" w:date="2022-05-25T23:40:00Z">
        <w:r>
          <w:rPr>
            <w:lang w:eastAsia="zh-CN"/>
          </w:rPr>
          <w:t>32</w:t>
        </w:r>
      </w:ins>
      <w:ins w:id="7765" w:author="S2-2205077" w:date="2022-05-25T15:39:00Z">
        <w:r>
          <w:rPr>
            <w:lang w:eastAsia="zh-CN"/>
          </w:rPr>
          <w:t>.2-</w:t>
        </w:r>
        <w:r>
          <w:rPr>
            <w:rFonts w:hint="eastAsia"/>
            <w:lang w:eastAsia="zh-CN"/>
          </w:rPr>
          <w:t xml:space="preserve">2 and </w:t>
        </w:r>
        <w:r>
          <w:rPr>
            <w:lang w:eastAsia="zh-CN"/>
          </w:rPr>
          <w:t>Table 6.</w:t>
        </w:r>
        <w:del w:id="7766" w:author="Rapporteur" w:date="2022-05-25T23:41:00Z">
          <w:r>
            <w:rPr>
              <w:lang w:eastAsia="zh-CN"/>
            </w:rPr>
            <w:delText>X</w:delText>
          </w:r>
        </w:del>
      </w:ins>
      <w:ins w:id="7767" w:author="Rapporteur" w:date="2022-05-25T23:41:00Z">
        <w:r>
          <w:rPr>
            <w:lang w:eastAsia="zh-CN"/>
          </w:rPr>
          <w:t>32</w:t>
        </w:r>
      </w:ins>
      <w:ins w:id="7768" w:author="S2-2205077" w:date="2022-05-25T15:39:00Z">
        <w:r>
          <w:rPr>
            <w:lang w:eastAsia="zh-CN"/>
          </w:rPr>
          <w:t>.2-</w:t>
        </w:r>
        <w:r>
          <w:rPr>
            <w:rFonts w:hint="eastAsia"/>
            <w:lang w:eastAsia="zh-CN"/>
          </w:rPr>
          <w:t>3</w:t>
        </w:r>
        <w:r>
          <w:rPr>
            <w:lang w:eastAsia="zh-CN"/>
          </w:rPr>
          <w:t>.</w:t>
        </w:r>
      </w:ins>
    </w:p>
    <w:p>
      <w:pPr>
        <w:pStyle w:val="TH"/>
        <w:overflowPunct/>
        <w:autoSpaceDE/>
        <w:autoSpaceDN/>
        <w:adjustRightInd/>
        <w:textAlignment w:val="auto"/>
        <w:rPr>
          <w:ins w:id="7769" w:author="S2-2205077" w:date="2022-05-25T15:39:00Z"/>
          <w:rFonts w:eastAsia="等线"/>
          <w:b w:val="0"/>
          <w:lang w:eastAsia="en-US"/>
          <w:rPrChange w:id="7770" w:author="Rapporteur" w:date="2022-05-26T02:22:00Z">
            <w:rPr>
              <w:ins w:id="7771" w:author="S2-2205077" w:date="2022-05-25T15:39:00Z"/>
              <w:rFonts w:ascii="Arial" w:eastAsia="等线" w:hAnsi="Arial"/>
              <w:b/>
              <w:lang w:eastAsia="zh-CN"/>
            </w:rPr>
          </w:rPrChange>
        </w:rPr>
        <w:pPrChange w:id="7772" w:author="Rapporteur" w:date="2022-05-26T02:22:00Z">
          <w:pPr>
            <w:keepNext/>
            <w:keepLines/>
            <w:spacing w:before="60"/>
            <w:jc w:val="center"/>
          </w:pPr>
        </w:pPrChange>
      </w:pPr>
      <w:ins w:id="7773" w:author="S2-2205077" w:date="2022-05-25T15:39:00Z">
        <w:r>
          <w:rPr>
            <w:rFonts w:eastAsia="等线"/>
            <w:lang w:eastAsia="en-US"/>
            <w:rPrChange w:id="7774" w:author="Rapporteur" w:date="2022-05-26T02:22:00Z">
              <w:rPr>
                <w:rFonts w:eastAsia="等线"/>
                <w:b/>
              </w:rPr>
            </w:rPrChange>
          </w:rPr>
          <w:t xml:space="preserve">Table </w:t>
        </w:r>
        <w:r>
          <w:rPr>
            <w:rFonts w:eastAsia="等线"/>
            <w:lang w:eastAsia="en-US"/>
            <w:rPrChange w:id="7775" w:author="Rapporteur" w:date="2022-05-26T02:22:00Z">
              <w:rPr>
                <w:rFonts w:eastAsia="等线"/>
                <w:b/>
                <w:lang w:eastAsia="zh-CN"/>
              </w:rPr>
            </w:rPrChange>
          </w:rPr>
          <w:t>6.</w:t>
        </w:r>
        <w:del w:id="7776" w:author="Rapporteur" w:date="2022-05-25T23:41:00Z">
          <w:r>
            <w:rPr>
              <w:rFonts w:eastAsia="等线"/>
              <w:lang w:eastAsia="en-US"/>
              <w:rPrChange w:id="7777" w:author="Rapporteur" w:date="2022-05-26T02:22:00Z">
                <w:rPr>
                  <w:rFonts w:eastAsia="等线"/>
                  <w:b/>
                  <w:lang w:eastAsia="zh-CN"/>
                </w:rPr>
              </w:rPrChange>
            </w:rPr>
            <w:delText>X</w:delText>
          </w:r>
        </w:del>
      </w:ins>
      <w:ins w:id="7778" w:author="Rapporteur" w:date="2022-05-25T23:41:00Z">
        <w:r>
          <w:rPr>
            <w:rFonts w:eastAsia="等线"/>
            <w:lang w:eastAsia="en-US"/>
            <w:rPrChange w:id="7779" w:author="Rapporteur" w:date="2022-05-26T02:22:00Z">
              <w:rPr>
                <w:rFonts w:eastAsia="等线"/>
                <w:b/>
                <w:lang w:eastAsia="zh-CN"/>
              </w:rPr>
            </w:rPrChange>
          </w:rPr>
          <w:t>32</w:t>
        </w:r>
      </w:ins>
      <w:ins w:id="7780" w:author="S2-2205077" w:date="2022-05-25T15:39:00Z">
        <w:r>
          <w:rPr>
            <w:rFonts w:eastAsia="等线"/>
            <w:lang w:eastAsia="en-US"/>
            <w:rPrChange w:id="7781" w:author="Rapporteur" w:date="2022-05-26T02:22:00Z">
              <w:rPr>
                <w:rFonts w:eastAsia="等线"/>
                <w:b/>
                <w:lang w:eastAsia="zh-CN"/>
              </w:rPr>
            </w:rPrChange>
          </w:rPr>
          <w:t>.2-2</w:t>
        </w:r>
        <w:r>
          <w:rPr>
            <w:rFonts w:eastAsia="等线"/>
            <w:lang w:eastAsia="en-US"/>
            <w:rPrChange w:id="7782" w:author="Rapporteur" w:date="2022-05-26T02:22:00Z">
              <w:rPr>
                <w:rFonts w:eastAsia="等线"/>
                <w:b/>
              </w:rPr>
            </w:rPrChange>
          </w:rPr>
          <w:t>: ML model performance statistics</w:t>
        </w:r>
      </w:ins>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trPr>
          <w:jc w:val="center"/>
          <w:ins w:id="7783" w:author="S2-2205077" w:date="2022-05-25T15:39:00Z"/>
        </w:trPr>
        <w:tc>
          <w:tcPr>
            <w:tcW w:w="2584" w:type="dxa"/>
          </w:tcPr>
          <w:p>
            <w:pPr>
              <w:keepNext/>
              <w:keepLines/>
              <w:spacing w:after="0"/>
              <w:jc w:val="center"/>
              <w:rPr>
                <w:ins w:id="7784" w:author="S2-2205077" w:date="2022-05-25T15:39:00Z"/>
                <w:rFonts w:ascii="Arial" w:eastAsia="等线" w:hAnsi="Arial"/>
                <w:b/>
                <w:sz w:val="18"/>
              </w:rPr>
            </w:pPr>
            <w:ins w:id="7785" w:author="S2-2205077" w:date="2022-05-25T15:39:00Z">
              <w:r>
                <w:rPr>
                  <w:rFonts w:ascii="Arial" w:eastAsia="等线" w:hAnsi="Arial"/>
                  <w:b/>
                  <w:sz w:val="18"/>
                </w:rPr>
                <w:t>Information</w:t>
              </w:r>
            </w:ins>
          </w:p>
        </w:tc>
        <w:tc>
          <w:tcPr>
            <w:tcW w:w="5420" w:type="dxa"/>
          </w:tcPr>
          <w:p>
            <w:pPr>
              <w:keepNext/>
              <w:keepLines/>
              <w:spacing w:after="0"/>
              <w:jc w:val="center"/>
              <w:rPr>
                <w:ins w:id="7786" w:author="S2-2205077" w:date="2022-05-25T15:39:00Z"/>
                <w:rFonts w:ascii="Arial" w:eastAsia="等线" w:hAnsi="Arial"/>
                <w:b/>
                <w:sz w:val="18"/>
              </w:rPr>
            </w:pPr>
            <w:ins w:id="7787" w:author="S2-2205077" w:date="2022-05-25T15:39:00Z">
              <w:r>
                <w:rPr>
                  <w:rFonts w:ascii="Arial" w:eastAsia="等线" w:hAnsi="Arial"/>
                  <w:b/>
                  <w:sz w:val="18"/>
                </w:rPr>
                <w:t>Description</w:t>
              </w:r>
            </w:ins>
          </w:p>
        </w:tc>
      </w:tr>
      <w:tr>
        <w:trPr>
          <w:jc w:val="center"/>
          <w:ins w:id="7788" w:author="S2-2205077" w:date="2022-05-25T15:39:00Z"/>
        </w:trPr>
        <w:tc>
          <w:tcPr>
            <w:tcW w:w="2584" w:type="dxa"/>
          </w:tcPr>
          <w:p>
            <w:pPr>
              <w:keepNext/>
              <w:keepLines/>
              <w:spacing w:after="0"/>
              <w:rPr>
                <w:ins w:id="7789" w:author="S2-2205077" w:date="2022-05-25T15:39:00Z"/>
                <w:rFonts w:ascii="Arial" w:eastAsia="等线" w:hAnsi="Arial"/>
                <w:sz w:val="18"/>
              </w:rPr>
            </w:pPr>
            <w:ins w:id="7790" w:author="S2-2205077" w:date="2022-05-25T15:39:00Z">
              <w:r>
                <w:rPr>
                  <w:rFonts w:ascii="Arial" w:eastAsia="等线" w:hAnsi="Arial"/>
                  <w:sz w:val="18"/>
                </w:rPr>
                <w:t>A</w:t>
              </w:r>
              <w:r>
                <w:rPr>
                  <w:rFonts w:ascii="Arial" w:eastAsia="等线" w:hAnsi="Arial" w:hint="eastAsia"/>
                  <w:sz w:val="18"/>
                  <w:lang w:eastAsia="zh-CN"/>
                </w:rPr>
                <w:t>nalytics</w:t>
              </w:r>
              <w:r>
                <w:rPr>
                  <w:rFonts w:ascii="Arial" w:eastAsia="等线" w:hAnsi="Arial"/>
                  <w:sz w:val="18"/>
                </w:rPr>
                <w:t xml:space="preserve"> ID</w:t>
              </w:r>
            </w:ins>
          </w:p>
        </w:tc>
        <w:tc>
          <w:tcPr>
            <w:tcW w:w="5420" w:type="dxa"/>
          </w:tcPr>
          <w:p>
            <w:pPr>
              <w:keepNext/>
              <w:keepLines/>
              <w:spacing w:after="0"/>
              <w:rPr>
                <w:ins w:id="7791" w:author="S2-2205077" w:date="2022-05-25T15:39:00Z"/>
                <w:rFonts w:ascii="Arial" w:eastAsia="等线" w:hAnsi="Arial"/>
                <w:sz w:val="18"/>
                <w:lang w:eastAsia="zh-CN"/>
              </w:rPr>
            </w:pPr>
            <w:ins w:id="7792" w:author="S2-2205077" w:date="2022-05-25T15:39:00Z">
              <w:r>
                <w:rPr>
                  <w:rFonts w:ascii="Arial" w:eastAsia="等线" w:hAnsi="Arial"/>
                  <w:sz w:val="18"/>
                </w:rPr>
                <w:t>The Analytics ID(s) associated with the trained ML Model(s)</w:t>
              </w:r>
              <w:r>
                <w:rPr>
                  <w:rFonts w:ascii="Arial" w:eastAsia="等线" w:hAnsi="Arial" w:hint="eastAsia"/>
                  <w:sz w:val="18"/>
                  <w:lang w:eastAsia="zh-CN"/>
                </w:rPr>
                <w:t>.</w:t>
              </w:r>
            </w:ins>
          </w:p>
        </w:tc>
      </w:tr>
      <w:tr>
        <w:trPr>
          <w:jc w:val="center"/>
          <w:ins w:id="7793" w:author="S2-2205077" w:date="2022-05-25T15:39:00Z"/>
        </w:trPr>
        <w:tc>
          <w:tcPr>
            <w:tcW w:w="2584" w:type="dxa"/>
          </w:tcPr>
          <w:p>
            <w:pPr>
              <w:keepNext/>
              <w:keepLines/>
              <w:spacing w:after="0"/>
              <w:rPr>
                <w:ins w:id="7794" w:author="S2-2205077" w:date="2022-05-25T15:39:00Z"/>
                <w:rFonts w:ascii="Arial" w:eastAsia="等线" w:hAnsi="Arial"/>
                <w:sz w:val="18"/>
              </w:rPr>
            </w:pPr>
            <w:ins w:id="7795" w:author="S2-2205077" w:date="2022-05-25T15:39:00Z">
              <w:r>
                <w:rPr>
                  <w:rFonts w:ascii="Arial" w:eastAsia="等线" w:hAnsi="Arial" w:hint="eastAsia"/>
                  <w:sz w:val="18"/>
                  <w:lang w:eastAsia="zh-CN"/>
                </w:rPr>
                <w:t>A</w:t>
              </w:r>
              <w:r>
                <w:rPr>
                  <w:rFonts w:ascii="Arial" w:eastAsia="等线" w:hAnsi="Arial"/>
                  <w:sz w:val="18"/>
                </w:rPr>
                <w:t xml:space="preserve">nalytics </w:t>
              </w:r>
              <w:r>
                <w:rPr>
                  <w:rFonts w:ascii="Arial" w:eastAsia="等线" w:hAnsi="Arial" w:hint="eastAsia"/>
                  <w:sz w:val="18"/>
                  <w:lang w:eastAsia="zh-CN"/>
                </w:rPr>
                <w:t>d</w:t>
              </w:r>
              <w:r>
                <w:rPr>
                  <w:rFonts w:ascii="Arial" w:eastAsia="等线" w:hAnsi="Arial"/>
                  <w:sz w:val="18"/>
                </w:rPr>
                <w:t>eviation</w:t>
              </w:r>
            </w:ins>
          </w:p>
        </w:tc>
        <w:tc>
          <w:tcPr>
            <w:tcW w:w="5420" w:type="dxa"/>
          </w:tcPr>
          <w:p>
            <w:pPr>
              <w:keepNext/>
              <w:keepLines/>
              <w:spacing w:after="0"/>
              <w:rPr>
                <w:ins w:id="7796" w:author="S2-2205077" w:date="2022-05-25T15:39:00Z"/>
                <w:rFonts w:ascii="Arial" w:eastAsia="等线" w:hAnsi="Arial"/>
                <w:sz w:val="18"/>
              </w:rPr>
            </w:pPr>
            <w:ins w:id="7797" w:author="S2-2205077" w:date="2022-05-25T15:39:00Z">
              <w:r>
                <w:rPr>
                  <w:rFonts w:ascii="Arial" w:eastAsia="等线" w:hAnsi="Arial" w:hint="eastAsia"/>
                  <w:sz w:val="18"/>
                  <w:lang w:eastAsia="zh-CN"/>
                </w:rPr>
                <w:t>D</w:t>
              </w:r>
              <w:r>
                <w:rPr>
                  <w:rFonts w:ascii="Arial" w:eastAsia="等线" w:hAnsi="Arial"/>
                  <w:sz w:val="18"/>
                </w:rPr>
                <w:t xml:space="preserve">eviation of the </w:t>
              </w:r>
              <w:r>
                <w:rPr>
                  <w:rFonts w:ascii="Arial" w:eastAsia="等线" w:hAnsi="Arial" w:hint="eastAsia"/>
                  <w:sz w:val="18"/>
                  <w:lang w:eastAsia="zh-CN"/>
                </w:rPr>
                <w:t>predictions</w:t>
              </w:r>
              <w:r>
                <w:rPr>
                  <w:rFonts w:ascii="Arial" w:eastAsia="等线" w:hAnsi="Arial"/>
                  <w:sz w:val="18"/>
                </w:rPr>
                <w:t xml:space="preserve"> using the trained ML model from the actual network data</w:t>
              </w:r>
            </w:ins>
          </w:p>
        </w:tc>
      </w:tr>
      <w:tr>
        <w:trPr>
          <w:jc w:val="center"/>
          <w:ins w:id="7798" w:author="S2-2205077" w:date="2022-05-25T15:39:00Z"/>
        </w:trPr>
        <w:tc>
          <w:tcPr>
            <w:tcW w:w="2584" w:type="dxa"/>
          </w:tcPr>
          <w:p>
            <w:pPr>
              <w:keepNext/>
              <w:keepLines/>
              <w:spacing w:after="0"/>
              <w:rPr>
                <w:ins w:id="7799" w:author="S2-2205077" w:date="2022-05-25T15:39:00Z"/>
                <w:rFonts w:ascii="Arial" w:eastAsia="等线" w:hAnsi="Arial"/>
                <w:sz w:val="18"/>
                <w:lang w:eastAsia="zh-CN"/>
              </w:rPr>
            </w:pPr>
            <w:ins w:id="7800" w:author="S2-2205077" w:date="2022-05-25T15:39:00Z">
              <w:r>
                <w:rPr>
                  <w:rFonts w:ascii="Arial" w:eastAsia="等线" w:hAnsi="Arial" w:hint="eastAsia"/>
                  <w:sz w:val="18"/>
                  <w:lang w:eastAsia="zh-CN"/>
                </w:rPr>
                <w:t>ML model accuracy</w:t>
              </w:r>
            </w:ins>
          </w:p>
        </w:tc>
        <w:tc>
          <w:tcPr>
            <w:tcW w:w="5420" w:type="dxa"/>
          </w:tcPr>
          <w:p>
            <w:pPr>
              <w:keepNext/>
              <w:keepLines/>
              <w:spacing w:after="0"/>
              <w:rPr>
                <w:ins w:id="7801" w:author="S2-2205077" w:date="2022-05-25T15:39:00Z"/>
                <w:rFonts w:ascii="Arial" w:eastAsia="等线" w:hAnsi="Arial"/>
                <w:sz w:val="18"/>
                <w:lang w:eastAsia="zh-CN"/>
              </w:rPr>
            </w:pPr>
            <w:ins w:id="7802" w:author="S2-2205077" w:date="2022-05-25T15:39:00Z">
              <w:r>
                <w:rPr>
                  <w:rFonts w:ascii="Arial" w:eastAsia="等线" w:hAnsi="Arial" w:hint="eastAsia"/>
                  <w:sz w:val="18"/>
                  <w:lang w:eastAsia="zh-CN"/>
                </w:rPr>
                <w:t>Accuracy of the analytics</w:t>
              </w:r>
              <w:r>
                <w:rPr>
                  <w:rFonts w:ascii="Arial" w:eastAsia="等线" w:hAnsi="Arial"/>
                  <w:sz w:val="18"/>
                </w:rPr>
                <w:t xml:space="preserve"> using the trained ML model</w:t>
              </w:r>
            </w:ins>
          </w:p>
        </w:tc>
      </w:tr>
      <w:tr>
        <w:trPr>
          <w:jc w:val="center"/>
          <w:ins w:id="7803" w:author="S2-2205077" w:date="2022-05-25T15:39:00Z"/>
        </w:trPr>
        <w:tc>
          <w:tcPr>
            <w:tcW w:w="2584" w:type="dxa"/>
          </w:tcPr>
          <w:p>
            <w:pPr>
              <w:pStyle w:val="TAL"/>
              <w:rPr>
                <w:ins w:id="7804" w:author="S2-2205077" w:date="2022-05-25T15:39:00Z"/>
              </w:rPr>
            </w:pPr>
            <w:ins w:id="7805" w:author="S2-2205077" w:date="2022-05-25T15:39:00Z">
              <w:r>
                <w:t>Spatial validity</w:t>
              </w:r>
            </w:ins>
          </w:p>
        </w:tc>
        <w:tc>
          <w:tcPr>
            <w:tcW w:w="5420" w:type="dxa"/>
          </w:tcPr>
          <w:p>
            <w:pPr>
              <w:pStyle w:val="TAL"/>
              <w:rPr>
                <w:ins w:id="7806" w:author="S2-2205077" w:date="2022-05-25T15:39:00Z"/>
              </w:rPr>
            </w:pPr>
            <w:ins w:id="7807" w:author="S2-2205077" w:date="2022-05-25T15:39:00Z">
              <w:r>
                <w:t xml:space="preserve">Area where the </w:t>
              </w:r>
              <w:r>
                <w:rPr>
                  <w:rFonts w:eastAsia="等线"/>
                </w:rPr>
                <w:t>trained ML Model(s)</w:t>
              </w:r>
              <w:r>
                <w:rPr>
                  <w:rFonts w:eastAsia="等线" w:hint="eastAsia"/>
                  <w:lang w:eastAsia="zh-CN"/>
                </w:rPr>
                <w:t xml:space="preserve"> performance</w:t>
              </w:r>
              <w:r>
                <w:t xml:space="preserve"> analytics applies.</w:t>
              </w:r>
            </w:ins>
          </w:p>
        </w:tc>
      </w:tr>
      <w:tr>
        <w:trPr>
          <w:jc w:val="center"/>
          <w:ins w:id="7808" w:author="S2-2205077" w:date="2022-05-25T15:39:00Z"/>
        </w:trPr>
        <w:tc>
          <w:tcPr>
            <w:tcW w:w="2584" w:type="dxa"/>
          </w:tcPr>
          <w:p>
            <w:pPr>
              <w:pStyle w:val="TAL"/>
              <w:rPr>
                <w:ins w:id="7809" w:author="S2-2205077" w:date="2022-05-25T15:39:00Z"/>
              </w:rPr>
            </w:pPr>
            <w:ins w:id="7810" w:author="S2-2205077" w:date="2022-05-25T15:39:00Z">
              <w:r>
                <w:t>Validity period</w:t>
              </w:r>
            </w:ins>
          </w:p>
        </w:tc>
        <w:tc>
          <w:tcPr>
            <w:tcW w:w="5420" w:type="dxa"/>
          </w:tcPr>
          <w:p>
            <w:pPr>
              <w:pStyle w:val="TAL"/>
              <w:rPr>
                <w:ins w:id="7811" w:author="S2-2205077" w:date="2022-05-25T15:39:00Z"/>
              </w:rPr>
            </w:pPr>
            <w:ins w:id="7812" w:author="S2-2205077" w:date="2022-05-25T15:39:00Z">
              <w:r>
                <w:t xml:space="preserve">Validity period for the </w:t>
              </w:r>
              <w:r>
                <w:rPr>
                  <w:rFonts w:eastAsia="等线"/>
                </w:rPr>
                <w:t>trained ML Model(s)</w:t>
              </w:r>
              <w:r>
                <w:rPr>
                  <w:rFonts w:eastAsia="等线" w:hint="eastAsia"/>
                  <w:lang w:eastAsia="zh-CN"/>
                </w:rPr>
                <w:t xml:space="preserve"> performance</w:t>
              </w:r>
              <w:r>
                <w:t xml:space="preserve"> analytics.</w:t>
              </w:r>
            </w:ins>
          </w:p>
        </w:tc>
      </w:tr>
    </w:tbl>
    <w:p>
      <w:pPr>
        <w:pStyle w:val="B1"/>
        <w:rPr>
          <w:ins w:id="7813" w:author="S2-2205077" w:date="2022-05-25T15:39:00Z"/>
          <w:lang w:eastAsia="zh-CN"/>
        </w:rPr>
      </w:pPr>
    </w:p>
    <w:p>
      <w:pPr>
        <w:pStyle w:val="TH"/>
        <w:overflowPunct/>
        <w:autoSpaceDE/>
        <w:autoSpaceDN/>
        <w:adjustRightInd/>
        <w:textAlignment w:val="auto"/>
        <w:rPr>
          <w:ins w:id="7814" w:author="S2-2205077" w:date="2022-05-25T15:39:00Z"/>
          <w:rFonts w:eastAsia="等线"/>
          <w:b w:val="0"/>
          <w:lang w:eastAsia="en-US"/>
          <w:rPrChange w:id="7815" w:author="Rapporteur" w:date="2022-05-26T02:22:00Z">
            <w:rPr>
              <w:ins w:id="7816" w:author="S2-2205077" w:date="2022-05-25T15:39:00Z"/>
              <w:rFonts w:ascii="Arial" w:eastAsia="等线" w:hAnsi="Arial"/>
              <w:b/>
              <w:lang w:eastAsia="zh-CN"/>
            </w:rPr>
          </w:rPrChange>
        </w:rPr>
        <w:pPrChange w:id="7817" w:author="Rapporteur" w:date="2022-05-26T02:22:00Z">
          <w:pPr>
            <w:keepNext/>
            <w:keepLines/>
            <w:spacing w:before="60"/>
            <w:jc w:val="center"/>
          </w:pPr>
        </w:pPrChange>
      </w:pPr>
      <w:ins w:id="7818" w:author="S2-2205077" w:date="2022-05-25T15:39:00Z">
        <w:r>
          <w:rPr>
            <w:rFonts w:eastAsia="等线"/>
            <w:lang w:eastAsia="en-US"/>
            <w:rPrChange w:id="7819" w:author="Rapporteur" w:date="2022-05-26T02:22:00Z">
              <w:rPr>
                <w:rFonts w:eastAsia="等线"/>
                <w:b/>
              </w:rPr>
            </w:rPrChange>
          </w:rPr>
          <w:lastRenderedPageBreak/>
          <w:t xml:space="preserve">Table </w:t>
        </w:r>
        <w:r>
          <w:rPr>
            <w:rFonts w:eastAsia="等线"/>
            <w:lang w:eastAsia="en-US"/>
            <w:rPrChange w:id="7820" w:author="Rapporteur" w:date="2022-05-26T02:22:00Z">
              <w:rPr>
                <w:rFonts w:eastAsia="等线"/>
                <w:b/>
                <w:lang w:eastAsia="zh-CN"/>
              </w:rPr>
            </w:rPrChange>
          </w:rPr>
          <w:t>6.</w:t>
        </w:r>
        <w:del w:id="7821" w:author="Rapporteur" w:date="2022-05-25T23:41:00Z">
          <w:r>
            <w:rPr>
              <w:rFonts w:eastAsia="等线"/>
              <w:lang w:eastAsia="en-US"/>
              <w:rPrChange w:id="7822" w:author="Rapporteur" w:date="2022-05-26T02:22:00Z">
                <w:rPr>
                  <w:rFonts w:eastAsia="等线"/>
                  <w:b/>
                  <w:lang w:eastAsia="zh-CN"/>
                </w:rPr>
              </w:rPrChange>
            </w:rPr>
            <w:delText>X</w:delText>
          </w:r>
        </w:del>
      </w:ins>
      <w:ins w:id="7823" w:author="Rapporteur" w:date="2022-05-25T23:41:00Z">
        <w:r>
          <w:rPr>
            <w:rFonts w:eastAsia="等线"/>
            <w:lang w:eastAsia="en-US"/>
            <w:rPrChange w:id="7824" w:author="Rapporteur" w:date="2022-05-26T02:22:00Z">
              <w:rPr>
                <w:rFonts w:eastAsia="等线"/>
                <w:b/>
                <w:lang w:eastAsia="zh-CN"/>
              </w:rPr>
            </w:rPrChange>
          </w:rPr>
          <w:t>32</w:t>
        </w:r>
      </w:ins>
      <w:ins w:id="7825" w:author="S2-2205077" w:date="2022-05-25T15:39:00Z">
        <w:r>
          <w:rPr>
            <w:rFonts w:eastAsia="等线"/>
            <w:lang w:eastAsia="en-US"/>
            <w:rPrChange w:id="7826" w:author="Rapporteur" w:date="2022-05-26T02:22:00Z">
              <w:rPr>
                <w:rFonts w:eastAsia="等线"/>
                <w:b/>
                <w:lang w:eastAsia="zh-CN"/>
              </w:rPr>
            </w:rPrChange>
          </w:rPr>
          <w:t>.2-3</w:t>
        </w:r>
        <w:r>
          <w:rPr>
            <w:rFonts w:eastAsia="等线"/>
            <w:lang w:eastAsia="en-US"/>
            <w:rPrChange w:id="7827" w:author="Rapporteur" w:date="2022-05-26T02:22:00Z">
              <w:rPr>
                <w:rFonts w:eastAsia="等线"/>
                <w:b/>
              </w:rPr>
            </w:rPrChange>
          </w:rPr>
          <w:t>: ML model performance predictions</w:t>
        </w:r>
      </w:ins>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trPr>
          <w:jc w:val="center"/>
          <w:ins w:id="7828" w:author="S2-2205077" w:date="2022-05-25T15:39:00Z"/>
        </w:trPr>
        <w:tc>
          <w:tcPr>
            <w:tcW w:w="2584" w:type="dxa"/>
          </w:tcPr>
          <w:p>
            <w:pPr>
              <w:keepNext/>
              <w:keepLines/>
              <w:spacing w:after="0"/>
              <w:jc w:val="center"/>
              <w:rPr>
                <w:ins w:id="7829" w:author="S2-2205077" w:date="2022-05-25T15:39:00Z"/>
                <w:rFonts w:ascii="Arial" w:eastAsia="等线" w:hAnsi="Arial"/>
                <w:b/>
                <w:sz w:val="18"/>
              </w:rPr>
            </w:pPr>
            <w:ins w:id="7830" w:author="S2-2205077" w:date="2022-05-25T15:39:00Z">
              <w:r>
                <w:rPr>
                  <w:rFonts w:ascii="Arial" w:eastAsia="等线" w:hAnsi="Arial"/>
                  <w:b/>
                  <w:sz w:val="18"/>
                </w:rPr>
                <w:t>Information</w:t>
              </w:r>
            </w:ins>
          </w:p>
        </w:tc>
        <w:tc>
          <w:tcPr>
            <w:tcW w:w="5420" w:type="dxa"/>
          </w:tcPr>
          <w:p>
            <w:pPr>
              <w:keepNext/>
              <w:keepLines/>
              <w:spacing w:after="0"/>
              <w:jc w:val="center"/>
              <w:rPr>
                <w:ins w:id="7831" w:author="S2-2205077" w:date="2022-05-25T15:39:00Z"/>
                <w:rFonts w:ascii="Arial" w:eastAsia="等线" w:hAnsi="Arial"/>
                <w:b/>
                <w:sz w:val="18"/>
              </w:rPr>
            </w:pPr>
            <w:ins w:id="7832" w:author="S2-2205077" w:date="2022-05-25T15:39:00Z">
              <w:r>
                <w:rPr>
                  <w:rFonts w:ascii="Arial" w:eastAsia="等线" w:hAnsi="Arial"/>
                  <w:b/>
                  <w:sz w:val="18"/>
                </w:rPr>
                <w:t>Description</w:t>
              </w:r>
            </w:ins>
          </w:p>
        </w:tc>
      </w:tr>
      <w:tr>
        <w:trPr>
          <w:jc w:val="center"/>
          <w:ins w:id="7833" w:author="S2-2205077" w:date="2022-05-25T15:39:00Z"/>
        </w:trPr>
        <w:tc>
          <w:tcPr>
            <w:tcW w:w="2584" w:type="dxa"/>
          </w:tcPr>
          <w:p>
            <w:pPr>
              <w:keepNext/>
              <w:keepLines/>
              <w:spacing w:after="0"/>
              <w:rPr>
                <w:ins w:id="7834" w:author="S2-2205077" w:date="2022-05-25T15:39:00Z"/>
                <w:rFonts w:ascii="Arial" w:eastAsia="等线" w:hAnsi="Arial"/>
                <w:sz w:val="18"/>
              </w:rPr>
            </w:pPr>
            <w:ins w:id="7835" w:author="S2-2205077" w:date="2022-05-25T15:39:00Z">
              <w:r>
                <w:rPr>
                  <w:rFonts w:ascii="Arial" w:eastAsia="等线" w:hAnsi="Arial"/>
                  <w:sz w:val="18"/>
                </w:rPr>
                <w:t>A</w:t>
              </w:r>
              <w:r>
                <w:rPr>
                  <w:rFonts w:ascii="Arial" w:eastAsia="等线" w:hAnsi="Arial" w:hint="eastAsia"/>
                  <w:sz w:val="18"/>
                  <w:lang w:eastAsia="zh-CN"/>
                </w:rPr>
                <w:t>nalytics</w:t>
              </w:r>
              <w:r>
                <w:rPr>
                  <w:rFonts w:ascii="Arial" w:eastAsia="等线" w:hAnsi="Arial"/>
                  <w:sz w:val="18"/>
                </w:rPr>
                <w:t xml:space="preserve"> ID</w:t>
              </w:r>
            </w:ins>
          </w:p>
        </w:tc>
        <w:tc>
          <w:tcPr>
            <w:tcW w:w="5420" w:type="dxa"/>
          </w:tcPr>
          <w:p>
            <w:pPr>
              <w:keepNext/>
              <w:keepLines/>
              <w:spacing w:after="0"/>
              <w:rPr>
                <w:ins w:id="7836" w:author="S2-2205077" w:date="2022-05-25T15:39:00Z"/>
                <w:rFonts w:ascii="Arial" w:eastAsia="等线" w:hAnsi="Arial"/>
                <w:sz w:val="18"/>
                <w:lang w:eastAsia="zh-CN"/>
              </w:rPr>
            </w:pPr>
            <w:ins w:id="7837" w:author="S2-2205077" w:date="2022-05-25T15:39:00Z">
              <w:r>
                <w:rPr>
                  <w:rFonts w:ascii="Arial" w:eastAsia="等线" w:hAnsi="Arial"/>
                  <w:sz w:val="18"/>
                </w:rPr>
                <w:t>The Analytics ID(s) associated with the trained ML Model(s)</w:t>
              </w:r>
              <w:r>
                <w:rPr>
                  <w:rFonts w:ascii="Arial" w:eastAsia="等线" w:hAnsi="Arial" w:hint="eastAsia"/>
                  <w:sz w:val="18"/>
                  <w:lang w:eastAsia="zh-CN"/>
                </w:rPr>
                <w:t>.</w:t>
              </w:r>
            </w:ins>
          </w:p>
        </w:tc>
      </w:tr>
      <w:tr>
        <w:trPr>
          <w:jc w:val="center"/>
          <w:ins w:id="7838" w:author="S2-2205077" w:date="2022-05-25T15:39:00Z"/>
        </w:trPr>
        <w:tc>
          <w:tcPr>
            <w:tcW w:w="2584" w:type="dxa"/>
          </w:tcPr>
          <w:p>
            <w:pPr>
              <w:keepNext/>
              <w:keepLines/>
              <w:spacing w:after="0"/>
              <w:rPr>
                <w:ins w:id="7839" w:author="S2-2205077" w:date="2022-05-25T15:39:00Z"/>
                <w:rFonts w:ascii="Arial" w:eastAsia="等线" w:hAnsi="Arial"/>
                <w:sz w:val="18"/>
              </w:rPr>
            </w:pPr>
            <w:ins w:id="7840" w:author="S2-2205077" w:date="2022-05-25T15:39:00Z">
              <w:r>
                <w:rPr>
                  <w:rFonts w:ascii="Arial" w:eastAsia="等线" w:hAnsi="Arial" w:hint="eastAsia"/>
                  <w:sz w:val="18"/>
                  <w:lang w:eastAsia="zh-CN"/>
                </w:rPr>
                <w:t>A</w:t>
              </w:r>
              <w:r>
                <w:rPr>
                  <w:rFonts w:ascii="Arial" w:eastAsia="等线" w:hAnsi="Arial"/>
                  <w:sz w:val="18"/>
                </w:rPr>
                <w:t xml:space="preserve">nalytics </w:t>
              </w:r>
              <w:r>
                <w:rPr>
                  <w:rFonts w:ascii="Arial" w:eastAsia="等线" w:hAnsi="Arial" w:hint="eastAsia"/>
                  <w:sz w:val="18"/>
                  <w:lang w:eastAsia="zh-CN"/>
                </w:rPr>
                <w:t>d</w:t>
              </w:r>
              <w:r>
                <w:rPr>
                  <w:rFonts w:ascii="Arial" w:eastAsia="等线" w:hAnsi="Arial"/>
                  <w:sz w:val="18"/>
                </w:rPr>
                <w:t>eviation</w:t>
              </w:r>
            </w:ins>
          </w:p>
        </w:tc>
        <w:tc>
          <w:tcPr>
            <w:tcW w:w="5420" w:type="dxa"/>
          </w:tcPr>
          <w:p>
            <w:pPr>
              <w:keepNext/>
              <w:keepLines/>
              <w:spacing w:after="0"/>
              <w:rPr>
                <w:ins w:id="7841" w:author="S2-2205077" w:date="2022-05-25T15:39:00Z"/>
                <w:rFonts w:ascii="Arial" w:eastAsia="等线" w:hAnsi="Arial"/>
                <w:sz w:val="18"/>
              </w:rPr>
            </w:pPr>
            <w:ins w:id="7842" w:author="S2-2205077" w:date="2022-05-25T15:39:00Z">
              <w:r>
                <w:rPr>
                  <w:rFonts w:ascii="Arial" w:eastAsia="等线" w:hAnsi="Arial" w:hint="eastAsia"/>
                  <w:sz w:val="18"/>
                  <w:lang w:eastAsia="zh-CN"/>
                </w:rPr>
                <w:t>D</w:t>
              </w:r>
              <w:r>
                <w:rPr>
                  <w:rFonts w:ascii="Arial" w:eastAsia="等线" w:hAnsi="Arial"/>
                  <w:sz w:val="18"/>
                </w:rPr>
                <w:t xml:space="preserve">eviation of the </w:t>
              </w:r>
              <w:r>
                <w:rPr>
                  <w:rFonts w:ascii="Arial" w:eastAsia="等线" w:hAnsi="Arial" w:hint="eastAsia"/>
                  <w:sz w:val="18"/>
                  <w:lang w:eastAsia="zh-CN"/>
                </w:rPr>
                <w:t>predictions</w:t>
              </w:r>
              <w:r>
                <w:rPr>
                  <w:rFonts w:ascii="Arial" w:eastAsia="等线" w:hAnsi="Arial"/>
                  <w:sz w:val="18"/>
                </w:rPr>
                <w:t xml:space="preserve"> using the trained ML model from the actual network data</w:t>
              </w:r>
            </w:ins>
          </w:p>
        </w:tc>
      </w:tr>
      <w:tr>
        <w:trPr>
          <w:jc w:val="center"/>
          <w:ins w:id="7843" w:author="S2-2205077" w:date="2022-05-25T15:39:00Z"/>
        </w:trPr>
        <w:tc>
          <w:tcPr>
            <w:tcW w:w="2584" w:type="dxa"/>
          </w:tcPr>
          <w:p>
            <w:pPr>
              <w:keepNext/>
              <w:keepLines/>
              <w:spacing w:after="0"/>
              <w:rPr>
                <w:ins w:id="7844" w:author="S2-2205077" w:date="2022-05-25T15:39:00Z"/>
                <w:rFonts w:ascii="Arial" w:eastAsia="等线" w:hAnsi="Arial"/>
                <w:sz w:val="18"/>
                <w:lang w:eastAsia="zh-CN"/>
              </w:rPr>
            </w:pPr>
            <w:ins w:id="7845" w:author="S2-2205077" w:date="2022-05-25T15:39:00Z">
              <w:r>
                <w:rPr>
                  <w:rFonts w:ascii="Arial" w:eastAsia="等线" w:hAnsi="Arial" w:hint="eastAsia"/>
                  <w:sz w:val="18"/>
                  <w:lang w:eastAsia="zh-CN"/>
                </w:rPr>
                <w:t>ML model accuracy</w:t>
              </w:r>
            </w:ins>
          </w:p>
        </w:tc>
        <w:tc>
          <w:tcPr>
            <w:tcW w:w="5420" w:type="dxa"/>
          </w:tcPr>
          <w:p>
            <w:pPr>
              <w:keepNext/>
              <w:keepLines/>
              <w:spacing w:after="0"/>
              <w:rPr>
                <w:ins w:id="7846" w:author="S2-2205077" w:date="2022-05-25T15:39:00Z"/>
                <w:rFonts w:ascii="Arial" w:eastAsia="等线" w:hAnsi="Arial"/>
                <w:sz w:val="18"/>
                <w:lang w:eastAsia="zh-CN"/>
              </w:rPr>
            </w:pPr>
            <w:ins w:id="7847" w:author="S2-2205077" w:date="2022-05-25T15:39:00Z">
              <w:r>
                <w:rPr>
                  <w:rFonts w:ascii="Arial" w:eastAsia="等线" w:hAnsi="Arial" w:hint="eastAsia"/>
                  <w:sz w:val="18"/>
                  <w:lang w:eastAsia="zh-CN"/>
                </w:rPr>
                <w:t>Accuracy of the analytics</w:t>
              </w:r>
              <w:r>
                <w:rPr>
                  <w:rFonts w:ascii="Arial" w:eastAsia="等线" w:hAnsi="Arial"/>
                  <w:sz w:val="18"/>
                </w:rPr>
                <w:t xml:space="preserve"> using the trained ML model</w:t>
              </w:r>
            </w:ins>
          </w:p>
        </w:tc>
      </w:tr>
      <w:tr>
        <w:trPr>
          <w:jc w:val="center"/>
          <w:ins w:id="7848" w:author="S2-2205077" w:date="2022-05-25T15:39:00Z"/>
        </w:trPr>
        <w:tc>
          <w:tcPr>
            <w:tcW w:w="2584" w:type="dxa"/>
          </w:tcPr>
          <w:p>
            <w:pPr>
              <w:pStyle w:val="TAL"/>
              <w:rPr>
                <w:ins w:id="7849" w:author="S2-2205077" w:date="2022-05-25T15:39:00Z"/>
              </w:rPr>
            </w:pPr>
            <w:ins w:id="7850" w:author="S2-2205077" w:date="2022-05-25T15:39:00Z">
              <w:r>
                <w:t>Spatial validity</w:t>
              </w:r>
            </w:ins>
          </w:p>
        </w:tc>
        <w:tc>
          <w:tcPr>
            <w:tcW w:w="5420" w:type="dxa"/>
          </w:tcPr>
          <w:p>
            <w:pPr>
              <w:pStyle w:val="TAL"/>
              <w:rPr>
                <w:ins w:id="7851" w:author="S2-2205077" w:date="2022-05-25T15:39:00Z"/>
              </w:rPr>
            </w:pPr>
            <w:ins w:id="7852" w:author="S2-2205077" w:date="2022-05-25T15:39:00Z">
              <w:r>
                <w:t xml:space="preserve">Area where the </w:t>
              </w:r>
              <w:r>
                <w:rPr>
                  <w:rFonts w:eastAsia="等线"/>
                </w:rPr>
                <w:t>trained ML Model(s)</w:t>
              </w:r>
              <w:r>
                <w:rPr>
                  <w:rFonts w:eastAsia="等线" w:hint="eastAsia"/>
                  <w:lang w:eastAsia="zh-CN"/>
                </w:rPr>
                <w:t xml:space="preserve"> performance</w:t>
              </w:r>
              <w:r>
                <w:t xml:space="preserve"> analytics applies.</w:t>
              </w:r>
            </w:ins>
          </w:p>
        </w:tc>
      </w:tr>
      <w:tr>
        <w:trPr>
          <w:jc w:val="center"/>
          <w:ins w:id="7853" w:author="S2-2205077" w:date="2022-05-25T15:39:00Z"/>
        </w:trPr>
        <w:tc>
          <w:tcPr>
            <w:tcW w:w="2584" w:type="dxa"/>
          </w:tcPr>
          <w:p>
            <w:pPr>
              <w:pStyle w:val="TAL"/>
              <w:rPr>
                <w:ins w:id="7854" w:author="S2-2205077" w:date="2022-05-25T15:39:00Z"/>
              </w:rPr>
            </w:pPr>
            <w:ins w:id="7855" w:author="S2-2205077" w:date="2022-05-25T15:39:00Z">
              <w:r>
                <w:t>Validity period</w:t>
              </w:r>
            </w:ins>
          </w:p>
        </w:tc>
        <w:tc>
          <w:tcPr>
            <w:tcW w:w="5420" w:type="dxa"/>
          </w:tcPr>
          <w:p>
            <w:pPr>
              <w:pStyle w:val="TAL"/>
              <w:rPr>
                <w:ins w:id="7856" w:author="S2-2205077" w:date="2022-05-25T15:39:00Z"/>
              </w:rPr>
            </w:pPr>
            <w:ins w:id="7857" w:author="S2-2205077" w:date="2022-05-25T15:39:00Z">
              <w:r>
                <w:t xml:space="preserve">Validity period for the </w:t>
              </w:r>
              <w:r>
                <w:rPr>
                  <w:rFonts w:eastAsia="等线"/>
                </w:rPr>
                <w:t>trained ML Model(s)</w:t>
              </w:r>
              <w:r>
                <w:rPr>
                  <w:rFonts w:eastAsia="等线" w:hint="eastAsia"/>
                  <w:lang w:eastAsia="zh-CN"/>
                </w:rPr>
                <w:t xml:space="preserve"> performance</w:t>
              </w:r>
              <w:r>
                <w:t xml:space="preserve"> analytics.</w:t>
              </w:r>
            </w:ins>
          </w:p>
        </w:tc>
      </w:tr>
      <w:tr>
        <w:trPr>
          <w:jc w:val="center"/>
          <w:ins w:id="7858" w:author="S2-2205077" w:date="2022-05-25T15:39:00Z"/>
        </w:trPr>
        <w:tc>
          <w:tcPr>
            <w:tcW w:w="2584" w:type="dxa"/>
          </w:tcPr>
          <w:p>
            <w:pPr>
              <w:pStyle w:val="TAL"/>
              <w:rPr>
                <w:ins w:id="7859" w:author="S2-2205077" w:date="2022-05-25T15:39:00Z"/>
              </w:rPr>
            </w:pPr>
            <w:ins w:id="7860" w:author="S2-2205077" w:date="2022-05-25T15:39:00Z">
              <w:r>
                <w:t>Confidence</w:t>
              </w:r>
            </w:ins>
          </w:p>
        </w:tc>
        <w:tc>
          <w:tcPr>
            <w:tcW w:w="5420" w:type="dxa"/>
          </w:tcPr>
          <w:p>
            <w:pPr>
              <w:pStyle w:val="TAL"/>
              <w:rPr>
                <w:ins w:id="7861" w:author="S2-2205077" w:date="2022-05-25T15:39:00Z"/>
              </w:rPr>
            </w:pPr>
            <w:ins w:id="7862" w:author="S2-2205077" w:date="2022-05-25T15:39:00Z">
              <w:r>
                <w:t>Confidence of this prediction</w:t>
              </w:r>
            </w:ins>
          </w:p>
        </w:tc>
      </w:tr>
    </w:tbl>
    <w:p>
      <w:pPr>
        <w:pStyle w:val="B1"/>
        <w:rPr>
          <w:ins w:id="7863" w:author="S2-2205077" w:date="2022-05-25T15:39:00Z"/>
          <w:lang w:eastAsia="zh-CN"/>
        </w:rPr>
      </w:pPr>
    </w:p>
    <w:p>
      <w:pPr>
        <w:pStyle w:val="NO"/>
        <w:rPr>
          <w:ins w:id="7864" w:author="S2-2205077" w:date="2022-05-25T15:39:00Z"/>
          <w:lang w:eastAsia="zh-CN"/>
        </w:rPr>
      </w:pPr>
      <w:ins w:id="7865" w:author="S2-2205077" w:date="2022-05-25T15:39:00Z">
        <w:r>
          <w:rPr>
            <w:rFonts w:hint="eastAsia"/>
            <w:lang w:eastAsia="zh-CN"/>
          </w:rPr>
          <w:t>NOTE</w:t>
        </w:r>
        <w:r>
          <w:t> </w:t>
        </w:r>
        <w:r>
          <w:rPr>
            <w:rFonts w:hint="eastAsia"/>
            <w:lang w:eastAsia="zh-CN"/>
          </w:rPr>
          <w:t>3:</w:t>
        </w:r>
        <w:r>
          <w:rPr>
            <w:rFonts w:hint="eastAsia"/>
            <w:lang w:eastAsia="zh-CN"/>
          </w:rPr>
          <w:tab/>
          <w:t>Here it is assumed that the NWDAF1 containing MTLF is capable of performing analytics (</w:t>
        </w:r>
        <w:r>
          <w:rPr>
            <w:lang w:eastAsia="zh-CN"/>
          </w:rPr>
          <w:t>statistics and/or predictions</w:t>
        </w:r>
        <w:r>
          <w:rPr>
            <w:rFonts w:hint="eastAsia"/>
            <w:lang w:eastAsia="zh-CN"/>
          </w:rPr>
          <w:t>) on ML model performance, based on</w:t>
        </w:r>
        <w:r>
          <w:t xml:space="preserve"> </w:t>
        </w:r>
        <w:r>
          <w:rPr>
            <w:lang w:eastAsia="zh-CN"/>
          </w:rPr>
          <w:t xml:space="preserve">the ML model performance data in the notifications </w:t>
        </w:r>
        <w:r>
          <w:rPr>
            <w:rFonts w:hint="eastAsia"/>
            <w:lang w:eastAsia="zh-CN"/>
          </w:rPr>
          <w:t xml:space="preserve">from the </w:t>
        </w:r>
        <w:r>
          <w:rPr>
            <w:lang w:eastAsia="zh-CN"/>
          </w:rPr>
          <w:t>NWDAF</w:t>
        </w:r>
        <w:r>
          <w:rPr>
            <w:rFonts w:hint="eastAsia"/>
            <w:lang w:eastAsia="zh-CN"/>
          </w:rPr>
          <w:t>(s)</w:t>
        </w:r>
        <w:r>
          <w:rPr>
            <w:lang w:eastAsia="zh-CN"/>
          </w:rPr>
          <w:t xml:space="preserve"> containing AnLF</w:t>
        </w:r>
        <w:r>
          <w:rPr>
            <w:rFonts w:hint="eastAsia"/>
            <w:lang w:eastAsia="zh-CN"/>
          </w:rPr>
          <w:t xml:space="preserve">, though the NWDAF1 containing MTLF does not support network analytics as described in </w:t>
        </w:r>
        <w:r>
          <w:t>TS 23.288 </w:t>
        </w:r>
        <w:r>
          <w:rPr>
            <w:rFonts w:hint="eastAsia"/>
            <w:lang w:eastAsia="zh-CN"/>
          </w:rPr>
          <w:t>[5].</w:t>
        </w:r>
      </w:ins>
    </w:p>
    <w:p>
      <w:pPr>
        <w:pStyle w:val="B1"/>
        <w:rPr>
          <w:ins w:id="7866" w:author="S2-2205077" w:date="2022-05-25T15:39:00Z"/>
          <w:lang w:eastAsia="zh-CN"/>
        </w:rPr>
      </w:pPr>
      <w:ins w:id="7867" w:author="S2-2205077" w:date="2022-05-25T15:39:00Z">
        <w:r>
          <w:rPr>
            <w:rFonts w:hint="eastAsia"/>
            <w:lang w:eastAsia="zh-CN"/>
          </w:rPr>
          <w:tab/>
          <w:t xml:space="preserve">If update of the trained ML model is needed, NWDAF1 containing MTLF retrains the ML model using the data set (if provided) in the </w:t>
        </w:r>
        <w:r>
          <w:rPr>
            <w:lang w:eastAsia="ko-KR"/>
          </w:rPr>
          <w:t>Nnwdaf_MLModelPerformance_</w:t>
        </w:r>
        <w:r>
          <w:rPr>
            <w:rFonts w:hint="eastAsia"/>
            <w:lang w:eastAsia="zh-CN"/>
          </w:rPr>
          <w:t>Notify, or using the data collected from 5GC NF(s), OAM and/or UE application(s).</w:t>
        </w:r>
      </w:ins>
    </w:p>
    <w:p>
      <w:pPr>
        <w:pStyle w:val="B1"/>
        <w:rPr>
          <w:ins w:id="7868" w:author="S2-2205077" w:date="2022-05-25T15:39:00Z"/>
          <w:lang w:eastAsia="zh-CN"/>
        </w:rPr>
      </w:pPr>
      <w:ins w:id="7869" w:author="S2-2205077" w:date="2022-05-25T15:39:00Z">
        <w:r>
          <w:rPr>
            <w:rFonts w:hint="eastAsia"/>
            <w:lang w:eastAsia="zh-CN"/>
          </w:rPr>
          <w:t>5a-5c.</w:t>
        </w:r>
        <w:r>
          <w:rPr>
            <w:rFonts w:hint="eastAsia"/>
            <w:lang w:eastAsia="zh-CN"/>
          </w:rPr>
          <w:tab/>
          <w:t xml:space="preserve">NWDAF1 containing MTLF </w:t>
        </w:r>
        <w:r>
          <w:rPr>
            <w:lang w:eastAsia="ko-KR"/>
          </w:rPr>
          <w:t>notifies NWDAF</w:t>
        </w:r>
        <w:r>
          <w:rPr>
            <w:rFonts w:hint="eastAsia"/>
            <w:lang w:eastAsia="zh-CN"/>
          </w:rPr>
          <w:t>2</w:t>
        </w:r>
        <w:r>
          <w:rPr>
            <w:lang w:eastAsia="ko-KR"/>
          </w:rPr>
          <w:t xml:space="preserve"> </w:t>
        </w:r>
        <w:r>
          <w:rPr>
            <w:rFonts w:hint="eastAsia"/>
            <w:lang w:eastAsia="zh-CN"/>
          </w:rPr>
          <w:t xml:space="preserve">containing AnLF, </w:t>
        </w:r>
        <w:r>
          <w:rPr>
            <w:lang w:eastAsia="zh-CN"/>
          </w:rPr>
          <w:t>NWDAF</w:t>
        </w:r>
        <w:r>
          <w:rPr>
            <w:rFonts w:hint="eastAsia"/>
            <w:lang w:eastAsia="zh-CN"/>
          </w:rPr>
          <w:t>3</w:t>
        </w:r>
        <w:r>
          <w:rPr>
            <w:lang w:eastAsia="zh-CN"/>
          </w:rPr>
          <w:t xml:space="preserve"> containing AnLF</w:t>
        </w:r>
        <w:r>
          <w:rPr>
            <w:rFonts w:hint="eastAsia"/>
            <w:lang w:eastAsia="zh-CN"/>
          </w:rPr>
          <w:t xml:space="preserve"> and </w:t>
        </w:r>
        <w:r>
          <w:rPr>
            <w:lang w:eastAsia="zh-CN"/>
          </w:rPr>
          <w:t>NWDAF</w:t>
        </w:r>
        <w:r>
          <w:rPr>
            <w:rFonts w:hint="eastAsia"/>
            <w:lang w:eastAsia="zh-CN"/>
          </w:rPr>
          <w:t>4</w:t>
        </w:r>
        <w:r>
          <w:rPr>
            <w:lang w:eastAsia="zh-CN"/>
          </w:rPr>
          <w:t xml:space="preserve"> containing AnLF</w:t>
        </w:r>
        <w:r>
          <w:rPr>
            <w:rFonts w:hint="eastAsia"/>
            <w:lang w:eastAsia="zh-CN"/>
          </w:rPr>
          <w:t xml:space="preserve"> </w:t>
        </w:r>
        <w:r>
          <w:rPr>
            <w:lang w:eastAsia="ko-KR"/>
          </w:rPr>
          <w:t xml:space="preserve">with the </w:t>
        </w:r>
        <w:r>
          <w:rPr>
            <w:rFonts w:hint="eastAsia"/>
            <w:lang w:eastAsia="zh-CN"/>
          </w:rPr>
          <w:t xml:space="preserve">updated </w:t>
        </w:r>
        <w:r>
          <w:rPr>
            <w:lang w:eastAsia="ko-KR"/>
          </w:rPr>
          <w:t xml:space="preserve">trained ML Model </w:t>
        </w:r>
        <w:r>
          <w:rPr>
            <w:rFonts w:hint="eastAsia"/>
            <w:lang w:eastAsia="zh-CN"/>
          </w:rPr>
          <w:t>i</w:t>
        </w:r>
        <w:r>
          <w:rPr>
            <w:lang w:eastAsia="ko-KR"/>
          </w:rPr>
          <w:t>nformation by invoking Nnwdaf_MLModelProvision_Notify service operation</w:t>
        </w:r>
        <w:r>
          <w:rPr>
            <w:rFonts w:hint="eastAsia"/>
            <w:lang w:eastAsia="zh-CN"/>
          </w:rPr>
          <w:t>, as described</w:t>
        </w:r>
        <w:r>
          <w:rPr>
            <w:lang w:eastAsia="zh-CN"/>
          </w:rPr>
          <w:t xml:space="preserve"> in clause 6.2A.</w:t>
        </w:r>
        <w:r>
          <w:rPr>
            <w:rFonts w:hint="eastAsia"/>
            <w:lang w:eastAsia="zh-CN"/>
          </w:rPr>
          <w:t xml:space="preserve">1 of </w:t>
        </w:r>
        <w:r>
          <w:t>TS 23.288 </w:t>
        </w:r>
        <w:r>
          <w:rPr>
            <w:rFonts w:hint="eastAsia"/>
            <w:lang w:eastAsia="zh-CN"/>
          </w:rPr>
          <w:t>[5]</w:t>
        </w:r>
        <w:r>
          <w:rPr>
            <w:lang w:eastAsia="zh-CN"/>
          </w:rPr>
          <w:t>.</w:t>
        </w:r>
      </w:ins>
    </w:p>
    <w:p>
      <w:pPr>
        <w:pStyle w:val="NO"/>
        <w:rPr>
          <w:ins w:id="7870" w:author="S2-2205077" w:date="2022-05-25T15:39:00Z"/>
          <w:lang w:eastAsia="zh-CN"/>
        </w:rPr>
      </w:pPr>
      <w:ins w:id="7871" w:author="S2-2205077" w:date="2022-05-25T15:39:00Z">
        <w:r>
          <w:rPr>
            <w:rFonts w:hint="eastAsia"/>
            <w:lang w:eastAsia="zh-CN"/>
          </w:rPr>
          <w:t>NOTE</w:t>
        </w:r>
        <w:r>
          <w:t> </w:t>
        </w:r>
        <w:r>
          <w:rPr>
            <w:rFonts w:hint="eastAsia"/>
            <w:lang w:eastAsia="zh-CN"/>
          </w:rPr>
          <w:t>4:</w:t>
        </w:r>
        <w:r>
          <w:rPr>
            <w:rFonts w:hint="eastAsia"/>
            <w:lang w:eastAsia="zh-CN"/>
          </w:rPr>
          <w:tab/>
          <w:t>Here without step</w:t>
        </w:r>
        <w:r>
          <w:rPr>
            <w:lang w:eastAsia="zh-CN"/>
          </w:rPr>
          <w:t> </w:t>
        </w:r>
        <w:r>
          <w:rPr>
            <w:rFonts w:hint="eastAsia"/>
            <w:lang w:eastAsia="zh-CN"/>
          </w:rPr>
          <w:t>2 and step</w:t>
        </w:r>
        <w:r>
          <w:rPr>
            <w:lang w:eastAsia="zh-CN"/>
          </w:rPr>
          <w:t> </w:t>
        </w:r>
        <w:r>
          <w:rPr>
            <w:rFonts w:hint="eastAsia"/>
            <w:lang w:eastAsia="zh-CN"/>
          </w:rPr>
          <w:t xml:space="preserve">3 performed towards/by </w:t>
        </w:r>
        <w:r>
          <w:rPr>
            <w:lang w:eastAsia="zh-CN"/>
          </w:rPr>
          <w:t>NWDAF</w:t>
        </w:r>
        <w:r>
          <w:rPr>
            <w:rFonts w:hint="eastAsia"/>
            <w:lang w:eastAsia="zh-CN"/>
          </w:rPr>
          <w:t>4</w:t>
        </w:r>
        <w:r>
          <w:rPr>
            <w:lang w:eastAsia="zh-CN"/>
          </w:rPr>
          <w:t xml:space="preserve"> containing AnLF</w:t>
        </w:r>
        <w:r>
          <w:rPr>
            <w:rFonts w:hint="eastAsia"/>
            <w:lang w:eastAsia="zh-CN"/>
          </w:rPr>
          <w:t xml:space="preserve">, NWDAF1 containing MTLF also updates the trained ML model towards </w:t>
        </w:r>
        <w:r>
          <w:rPr>
            <w:lang w:eastAsia="zh-CN"/>
          </w:rPr>
          <w:t>NWDAF</w:t>
        </w:r>
        <w:r>
          <w:rPr>
            <w:rFonts w:hint="eastAsia"/>
            <w:lang w:eastAsia="zh-CN"/>
          </w:rPr>
          <w:t>4</w:t>
        </w:r>
        <w:r>
          <w:rPr>
            <w:lang w:eastAsia="zh-CN"/>
          </w:rPr>
          <w:t xml:space="preserve"> containing AnLF</w:t>
        </w:r>
        <w:r>
          <w:rPr>
            <w:rFonts w:hint="eastAsia"/>
            <w:lang w:eastAsia="zh-CN"/>
          </w:rPr>
          <w:t xml:space="preserve"> based on the subscriptions in step</w:t>
        </w:r>
        <w:r>
          <w:rPr>
            <w:lang w:eastAsia="zh-CN"/>
          </w:rPr>
          <w:t> </w:t>
        </w:r>
        <w:r>
          <w:rPr>
            <w:rFonts w:hint="eastAsia"/>
            <w:lang w:eastAsia="zh-CN"/>
          </w:rPr>
          <w:t>1.</w:t>
        </w:r>
      </w:ins>
    </w:p>
    <w:p>
      <w:pPr>
        <w:pStyle w:val="31"/>
        <w:rPr>
          <w:ins w:id="7872" w:author="S2-2205077" w:date="2022-05-25T15:39:00Z"/>
          <w:lang w:eastAsia="zh-CN"/>
        </w:rPr>
      </w:pPr>
      <w:bookmarkStart w:id="7873" w:name="_Toc4914"/>
      <w:bookmarkStart w:id="7874" w:name="_Toc104433289"/>
      <w:bookmarkStart w:id="7875" w:name="_Toc104467435"/>
      <w:bookmarkStart w:id="7876" w:name="_Toc104467745"/>
      <w:bookmarkStart w:id="7877" w:name="_Toc104468081"/>
      <w:ins w:id="7878" w:author="S2-2205077" w:date="2022-05-25T15:39:00Z">
        <w:r>
          <w:rPr>
            <w:lang w:eastAsia="zh-CN"/>
          </w:rPr>
          <w:t>6.</w:t>
        </w:r>
        <w:del w:id="7879" w:author="Rapporteur" w:date="2022-05-25T23:41:00Z">
          <w:r>
            <w:rPr>
              <w:lang w:eastAsia="zh-CN"/>
            </w:rPr>
            <w:delText>X</w:delText>
          </w:r>
        </w:del>
      </w:ins>
      <w:ins w:id="7880" w:author="Rapporteur" w:date="2022-05-25T23:41:00Z">
        <w:r>
          <w:rPr>
            <w:lang w:eastAsia="zh-CN"/>
          </w:rPr>
          <w:t>32</w:t>
        </w:r>
      </w:ins>
      <w:ins w:id="7881" w:author="S2-2205077" w:date="2022-05-25T15:39:00Z">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7873"/>
        <w:bookmarkEnd w:id="7874"/>
        <w:bookmarkEnd w:id="7875"/>
        <w:bookmarkEnd w:id="7876"/>
        <w:bookmarkEnd w:id="7877"/>
      </w:ins>
    </w:p>
    <w:p>
      <w:pPr>
        <w:rPr>
          <w:ins w:id="7882" w:author="S2-2205077" w:date="2022-05-25T15:39:00Z"/>
          <w:lang w:eastAsia="zh-CN"/>
        </w:rPr>
      </w:pPr>
      <w:ins w:id="7883" w:author="S2-2205077" w:date="2022-05-25T15:39:00Z">
        <w:r>
          <w:rPr>
            <w:rFonts w:hint="eastAsia"/>
            <w:lang w:eastAsia="zh-CN"/>
          </w:rPr>
          <w:t>NWDAF containing MTLF:</w:t>
        </w:r>
      </w:ins>
    </w:p>
    <w:p>
      <w:pPr>
        <w:pStyle w:val="B1"/>
        <w:rPr>
          <w:ins w:id="7884" w:author="S2-2205077" w:date="2022-05-25T15:39:00Z"/>
          <w:lang w:eastAsia="zh-CN"/>
        </w:rPr>
      </w:pPr>
      <w:ins w:id="7885" w:author="S2-2205077" w:date="2022-05-25T15:39:00Z">
        <w:r>
          <w:rPr>
            <w:rFonts w:eastAsia="等线"/>
          </w:rPr>
          <w:t>-</w:t>
        </w:r>
        <w:r>
          <w:rPr>
            <w:rFonts w:eastAsia="等线"/>
          </w:rPr>
          <w:tab/>
        </w:r>
        <w:r>
          <w:rPr>
            <w:rFonts w:hint="eastAsia"/>
            <w:lang w:eastAsia="zh-CN"/>
          </w:rPr>
          <w:t>Subscribes to notifications of the trained ML model performance feedback information.</w:t>
        </w:r>
      </w:ins>
    </w:p>
    <w:p>
      <w:pPr>
        <w:pStyle w:val="B1"/>
        <w:rPr>
          <w:ins w:id="7886" w:author="S2-2205077" w:date="2022-05-25T15:39:00Z"/>
          <w:rFonts w:eastAsia="等线"/>
          <w:lang w:eastAsia="zh-CN"/>
        </w:rPr>
      </w:pPr>
      <w:ins w:id="7887" w:author="S2-2205077" w:date="2022-05-25T15:39:00Z">
        <w:r>
          <w:rPr>
            <w:rFonts w:eastAsia="等线" w:hint="eastAsia"/>
            <w:lang w:eastAsia="zh-CN"/>
          </w:rPr>
          <w:t>-</w:t>
        </w:r>
        <w:r>
          <w:rPr>
            <w:rFonts w:eastAsia="等线" w:hint="eastAsia"/>
            <w:lang w:eastAsia="zh-CN"/>
          </w:rPr>
          <w:tab/>
          <w:t>U</w:t>
        </w:r>
        <w:r>
          <w:rPr>
            <w:rFonts w:eastAsia="等线"/>
            <w:lang w:eastAsia="zh-CN"/>
          </w:rPr>
          <w:t>se</w:t>
        </w:r>
        <w:r>
          <w:rPr>
            <w:rFonts w:eastAsia="等线" w:hint="eastAsia"/>
            <w:lang w:eastAsia="zh-CN"/>
          </w:rPr>
          <w:t>s</w:t>
        </w:r>
        <w:r>
          <w:rPr>
            <w:rFonts w:eastAsia="等线"/>
            <w:lang w:eastAsia="zh-CN"/>
          </w:rPr>
          <w:t xml:space="preserve"> the ML model performance data in the notifications as input data to perform analytics on the trained ML model performance, and decide whether or not to update the trained ML model based on the statistics and/or predictions of the ML model performance.</w:t>
        </w:r>
      </w:ins>
    </w:p>
    <w:p>
      <w:pPr>
        <w:rPr>
          <w:ins w:id="7888" w:author="S2-2205077" w:date="2022-05-25T15:39:00Z"/>
          <w:lang w:eastAsia="zh-CN"/>
        </w:rPr>
      </w:pPr>
      <w:ins w:id="7889" w:author="S2-2205077" w:date="2022-05-25T15:39:00Z">
        <w:r>
          <w:rPr>
            <w:rFonts w:hint="eastAsia"/>
            <w:lang w:eastAsia="zh-CN"/>
          </w:rPr>
          <w:t>NWDAF containing AnLF:</w:t>
        </w:r>
      </w:ins>
    </w:p>
    <w:p>
      <w:pPr>
        <w:pStyle w:val="B1"/>
        <w:rPr>
          <w:ins w:id="7890" w:author="S2-2205077" w:date="2022-05-25T15:39:00Z"/>
          <w:lang w:eastAsia="zh-CN"/>
        </w:rPr>
      </w:pPr>
      <w:ins w:id="7891" w:author="S2-2205077" w:date="2022-05-25T15:39:00Z">
        <w:r>
          <w:rPr>
            <w:rFonts w:eastAsia="等线"/>
          </w:rPr>
          <w:t>-</w:t>
        </w:r>
        <w:r>
          <w:rPr>
            <w:rFonts w:eastAsia="等线"/>
          </w:rPr>
          <w:tab/>
        </w:r>
        <w:r>
          <w:rPr>
            <w:rFonts w:hint="eastAsia"/>
            <w:lang w:eastAsia="zh-CN"/>
          </w:rPr>
          <w:t>P</w:t>
        </w:r>
        <w:r>
          <w:rPr>
            <w:lang w:eastAsia="zh-CN"/>
          </w:rPr>
          <w:t>rovides notifications of the trained ML model performance feedback information to the NWDAF containing MTLF</w:t>
        </w:r>
        <w:r>
          <w:rPr>
            <w:rFonts w:hint="eastAsia"/>
            <w:lang w:eastAsia="zh-CN"/>
          </w:rPr>
          <w:t>.</w:t>
        </w:r>
      </w:ins>
    </w:p>
    <w:p>
      <w:pPr>
        <w:keepNext/>
        <w:keepLines/>
        <w:snapToGrid w:val="0"/>
        <w:spacing w:before="180"/>
        <w:ind w:left="1134" w:hanging="1134"/>
        <w:outlineLvl w:val="1"/>
        <w:rPr>
          <w:ins w:id="7892" w:author="S2-2205079" w:date="2022-05-25T15:44:00Z"/>
          <w:rFonts w:ascii="Arial" w:eastAsia="宋体" w:hAnsi="Arial"/>
          <w:sz w:val="32"/>
        </w:rPr>
      </w:pPr>
      <w:bookmarkStart w:id="7893" w:name="_Toc104467436"/>
      <w:bookmarkStart w:id="7894" w:name="_Toc104467746"/>
      <w:bookmarkStart w:id="7895" w:name="_Toc104468082"/>
      <w:bookmarkStart w:id="7896" w:name="_Toc2304"/>
      <w:ins w:id="7897" w:author="S2-2205079" w:date="2022-05-25T15:44:00Z">
        <w:r>
          <w:rPr>
            <w:rFonts w:ascii="Arial" w:eastAsia="宋体" w:hAnsi="Arial"/>
            <w:sz w:val="32"/>
          </w:rPr>
          <w:t>6.</w:t>
        </w:r>
        <w:del w:id="7898" w:author="Rapporteur" w:date="2022-05-25T23:41:00Z">
          <w:r>
            <w:rPr>
              <w:rFonts w:ascii="Arial" w:eastAsia="宋体" w:hAnsi="Arial"/>
              <w:sz w:val="32"/>
            </w:rPr>
            <w:delText>X</w:delText>
          </w:r>
        </w:del>
      </w:ins>
      <w:ins w:id="7899" w:author="Rapporteur" w:date="2022-05-25T23:41:00Z">
        <w:r>
          <w:rPr>
            <w:rFonts w:ascii="Arial" w:eastAsia="宋体" w:hAnsi="Arial"/>
            <w:sz w:val="32"/>
          </w:rPr>
          <w:t>33</w:t>
        </w:r>
      </w:ins>
      <w:ins w:id="7900" w:author="S2-2205079" w:date="2022-05-25T15:44:00Z">
        <w:r>
          <w:rPr>
            <w:rFonts w:ascii="Arial" w:eastAsia="宋体" w:hAnsi="Arial"/>
            <w:sz w:val="32"/>
          </w:rPr>
          <w:tab/>
          <w:t>Solution #</w:t>
        </w:r>
        <w:del w:id="7901" w:author="Rapporteur" w:date="2022-05-25T23:41:00Z">
          <w:r>
            <w:rPr>
              <w:rFonts w:ascii="Arial" w:eastAsia="宋体" w:hAnsi="Arial"/>
              <w:sz w:val="32"/>
            </w:rPr>
            <w:delText>X</w:delText>
          </w:r>
        </w:del>
      </w:ins>
      <w:ins w:id="7902" w:author="Rapporteur" w:date="2022-05-25T23:41:00Z">
        <w:r>
          <w:rPr>
            <w:rFonts w:ascii="Arial" w:eastAsia="宋体" w:hAnsi="Arial"/>
            <w:sz w:val="32"/>
          </w:rPr>
          <w:t>33</w:t>
        </w:r>
      </w:ins>
      <w:ins w:id="7903" w:author="S2-2205079" w:date="2022-05-25T15:44:00Z">
        <w:r>
          <w:rPr>
            <w:rFonts w:ascii="Arial" w:eastAsia="宋体" w:hAnsi="Arial"/>
            <w:sz w:val="32"/>
          </w:rPr>
          <w:t xml:space="preserve">: </w:t>
        </w:r>
        <w:del w:id="7904" w:author="Rapporteur" w:date="2022-05-25T23:41:00Z">
          <w:r>
            <w:rPr>
              <w:rFonts w:ascii="Arial" w:eastAsia="宋体" w:hAnsi="Arial"/>
              <w:sz w:val="32"/>
            </w:rPr>
            <w:delText>&lt;</w:delText>
          </w:r>
          <w:r>
            <w:delText xml:space="preserve"> </w:delText>
          </w:r>
        </w:del>
        <w:r>
          <w:rPr>
            <w:rFonts w:ascii="Arial" w:eastAsia="宋体" w:hAnsi="Arial"/>
            <w:sz w:val="32"/>
          </w:rPr>
          <w:t>Improving correctness of NWDAF analytics by providing correction information</w:t>
        </w:r>
        <w:bookmarkEnd w:id="7893"/>
        <w:bookmarkEnd w:id="7894"/>
        <w:bookmarkEnd w:id="7895"/>
        <w:del w:id="7905" w:author="Rapporteur" w:date="2022-05-25T23:41:00Z">
          <w:r>
            <w:rPr>
              <w:rFonts w:ascii="Arial" w:eastAsia="宋体" w:hAnsi="Arial"/>
              <w:sz w:val="32"/>
            </w:rPr>
            <w:delText xml:space="preserve"> &gt;</w:delText>
          </w:r>
        </w:del>
        <w:bookmarkEnd w:id="7896"/>
      </w:ins>
    </w:p>
    <w:p>
      <w:pPr>
        <w:pStyle w:val="31"/>
        <w:snapToGrid w:val="0"/>
        <w:spacing w:before="180"/>
        <w:rPr>
          <w:ins w:id="7906" w:author="S2-2205079" w:date="2022-05-25T15:44:00Z"/>
          <w:rFonts w:eastAsia="宋体"/>
          <w:lang w:eastAsia="en-US"/>
        </w:rPr>
        <w:pPrChange w:id="7907" w:author="Rapporteur" w:date="2022-05-26T00:33:00Z">
          <w:pPr>
            <w:keepNext/>
            <w:keepLines/>
            <w:snapToGrid w:val="0"/>
            <w:spacing w:before="180"/>
            <w:outlineLvl w:val="1"/>
          </w:pPr>
        </w:pPrChange>
      </w:pPr>
      <w:bookmarkStart w:id="7908" w:name="_Toc14453"/>
      <w:bookmarkStart w:id="7909" w:name="_Toc104433290"/>
      <w:bookmarkStart w:id="7910" w:name="_Toc104467437"/>
      <w:bookmarkStart w:id="7911" w:name="_Toc104467747"/>
      <w:bookmarkStart w:id="7912" w:name="_Toc104468083"/>
      <w:ins w:id="7913" w:author="S2-2205079" w:date="2022-05-25T15:44:00Z">
        <w:r>
          <w:rPr>
            <w:rFonts w:eastAsia="宋体"/>
            <w:lang w:eastAsia="en-US"/>
          </w:rPr>
          <w:t>6.</w:t>
        </w:r>
        <w:del w:id="7914" w:author="Rapporteur" w:date="2022-05-25T23:41:00Z">
          <w:r>
            <w:rPr>
              <w:rFonts w:eastAsia="宋体"/>
              <w:lang w:eastAsia="en-US"/>
            </w:rPr>
            <w:delText>X</w:delText>
          </w:r>
        </w:del>
      </w:ins>
      <w:ins w:id="7915" w:author="Rapporteur" w:date="2022-05-25T23:41:00Z">
        <w:r>
          <w:rPr>
            <w:rFonts w:eastAsia="宋体"/>
            <w:lang w:eastAsia="en-US"/>
          </w:rPr>
          <w:t>33</w:t>
        </w:r>
      </w:ins>
      <w:ins w:id="7916" w:author="S2-2205079" w:date="2022-05-25T15:44:00Z">
        <w:r>
          <w:rPr>
            <w:rFonts w:eastAsia="宋体"/>
            <w:lang w:eastAsia="en-US"/>
          </w:rPr>
          <w:t>.1</w:t>
        </w:r>
        <w:r>
          <w:rPr>
            <w:rFonts w:eastAsia="宋体"/>
            <w:lang w:eastAsia="en-US"/>
          </w:rPr>
          <w:tab/>
          <w:t>Description</w:t>
        </w:r>
        <w:bookmarkEnd w:id="7908"/>
        <w:bookmarkEnd w:id="7909"/>
        <w:bookmarkEnd w:id="7910"/>
        <w:bookmarkEnd w:id="7911"/>
        <w:bookmarkEnd w:id="7912"/>
      </w:ins>
    </w:p>
    <w:p>
      <w:pPr>
        <w:snapToGrid w:val="0"/>
        <w:rPr>
          <w:ins w:id="7917" w:author="S2-2205079" w:date="2022-05-25T15:44:00Z"/>
          <w:rFonts w:eastAsia="宋体"/>
          <w:lang w:eastAsia="ko-KR"/>
        </w:rPr>
      </w:pPr>
      <w:ins w:id="7918" w:author="S2-2205079" w:date="2022-05-25T15:44:00Z">
        <w:r>
          <w:rPr>
            <w:rFonts w:eastAsia="宋体" w:hint="eastAsia"/>
          </w:rPr>
          <w:t>T</w:t>
        </w:r>
        <w:r>
          <w:rPr>
            <w:rFonts w:eastAsia="宋体"/>
          </w:rPr>
          <w:t xml:space="preserve">his solution is proposed to address Key Issue #1: </w:t>
        </w:r>
        <w:r>
          <w:rPr>
            <w:rFonts w:eastAsia="宋体"/>
            <w:lang w:eastAsia="ko-KR"/>
          </w:rPr>
          <w:t>how to improve correctness of NWDAF analytics.</w:t>
        </w:r>
      </w:ins>
    </w:p>
    <w:p>
      <w:pPr>
        <w:snapToGrid w:val="0"/>
        <w:rPr>
          <w:ins w:id="7919" w:author="S2-2205079" w:date="2022-05-25T15:44:00Z"/>
          <w:rFonts w:eastAsia="宋体"/>
        </w:rPr>
      </w:pPr>
      <w:ins w:id="7920" w:author="S2-2205079" w:date="2022-05-25T15:44:00Z">
        <w:r>
          <w:rPr>
            <w:rFonts w:eastAsia="宋体"/>
            <w:lang w:eastAsia="ko-KR"/>
          </w:rPr>
          <w:t>Analytics consumer</w:t>
        </w:r>
        <w:r>
          <w:rPr>
            <w:rFonts w:eastAsia="宋体"/>
          </w:rPr>
          <w:t xml:space="preserve"> may not use the analytics as soon as it receives analytics from NWDAF, while it may use the analytics only when it needs to make a decision, or the analytics consumer may use the analytics for a period of time and make several decisions during this time. In this case, there is a time period between the analytics received and the analytics actually used by the analytics consumer. Meanwhile, the NWDAF may improve the accuracy of the analytics or find the provided analytics is incorrect due to various factors (e.g., update of ML model, reselection of ML model, parameter adjustment, more data input, etc.) and the improved analytics may have positive impact to consumer's decision. Therefore, it is useful that NWDAF can provide correction information for provided analytics to the consumer (e.g., information to update provided analytics, notification of stopping using provided analytics, incorrect content of provided analytics, etc.).</w:t>
        </w:r>
      </w:ins>
    </w:p>
    <w:p>
      <w:pPr>
        <w:snapToGrid w:val="0"/>
        <w:rPr>
          <w:ins w:id="7921" w:author="S2-2205079" w:date="2022-05-25T15:44:00Z"/>
          <w:rFonts w:eastAsia="宋体"/>
        </w:rPr>
      </w:pPr>
      <w:ins w:id="7922" w:author="S2-2205079" w:date="2022-05-25T15:44:00Z">
        <w:r>
          <w:rPr>
            <w:rFonts w:eastAsia="宋体"/>
          </w:rPr>
          <w:lastRenderedPageBreak/>
          <w:t xml:space="preserve">As described in TS 23.288[5], analytics consumer may provide preferred level of accuracy and output strategy, which means accuracy variation within a certain range may not influence some consumers, therefore, different analytics consumer should determine whether it receives the correction information and the time period during which the correction information can be provided. To reduce signaling load, the frequency and condition of providing correction information should also be designated by analytics consumer, for example, the consumer can give a </w:t>
        </w:r>
        <w:bookmarkStart w:id="7923" w:name="OLE_LINK3"/>
        <w:bookmarkStart w:id="7924" w:name="OLE_LINK4"/>
        <w:r>
          <w:rPr>
            <w:rFonts w:eastAsia="宋体"/>
          </w:rPr>
          <w:t>correction threshold</w:t>
        </w:r>
        <w:bookmarkEnd w:id="7923"/>
        <w:bookmarkEnd w:id="7924"/>
        <w:r>
          <w:rPr>
            <w:rFonts w:eastAsia="宋体"/>
          </w:rPr>
          <w:t>, requiring NWDAF to provide correction information when NWDAF finds the accuracy improved over the threshold.</w:t>
        </w:r>
      </w:ins>
    </w:p>
    <w:p>
      <w:pPr>
        <w:snapToGrid w:val="0"/>
        <w:rPr>
          <w:ins w:id="7925" w:author="S2-2205079" w:date="2022-05-25T15:44:00Z"/>
          <w:rFonts w:eastAsia="宋体"/>
        </w:rPr>
      </w:pPr>
      <w:ins w:id="7926" w:author="S2-2205079" w:date="2022-05-25T15:44:00Z">
        <w:r>
          <w:rPr>
            <w:rFonts w:eastAsia="宋体"/>
          </w:rPr>
          <w:t>This solution proposes that consumers may provide requirement on correction information in subscription, and NWDAF maintains provided analytics and provides correction information for the latest provided analytics to the consumer.</w:t>
        </w:r>
      </w:ins>
    </w:p>
    <w:p>
      <w:pPr>
        <w:snapToGrid w:val="0"/>
        <w:rPr>
          <w:ins w:id="7927" w:author="S2-2205079" w:date="2022-05-25T15:44:00Z"/>
          <w:rFonts w:eastAsia="宋体"/>
        </w:rPr>
      </w:pPr>
      <w:ins w:id="7928" w:author="S2-2205079" w:date="2022-05-25T15:44:00Z">
        <w:r>
          <w:rPr>
            <w:rFonts w:eastAsia="宋体"/>
          </w:rPr>
          <w:t>In this solution, the following functionalities are proposed to take into consideration:</w:t>
        </w:r>
      </w:ins>
    </w:p>
    <w:p>
      <w:pPr>
        <w:pStyle w:val="B1"/>
        <w:rPr>
          <w:ins w:id="7929" w:author="S2-2205079" w:date="2022-05-25T15:44:00Z"/>
          <w:rFonts w:eastAsia="Malgun Gothic"/>
          <w:lang w:eastAsia="ko-KR"/>
        </w:rPr>
        <w:pPrChange w:id="7930" w:author="Rapporteur" w:date="2022-05-26T13:38:00Z">
          <w:pPr>
            <w:pStyle w:val="affff2"/>
            <w:numPr>
              <w:numId w:val="21"/>
            </w:numPr>
            <w:overflowPunct/>
            <w:autoSpaceDE/>
            <w:autoSpaceDN/>
            <w:snapToGrid w:val="0"/>
            <w:ind w:left="644" w:hanging="360"/>
            <w:textAlignment w:val="auto"/>
          </w:pPr>
        </w:pPrChange>
      </w:pPr>
      <w:ins w:id="7931" w:author="Rapporteur" w:date="2022-05-26T02:49:00Z">
        <w:r>
          <w:rPr>
            <w:lang w:eastAsia="zh-CN"/>
          </w:rPr>
          <w:t>-</w:t>
        </w:r>
        <w:r>
          <w:rPr>
            <w:lang w:eastAsia="zh-CN"/>
          </w:rPr>
          <w:tab/>
        </w:r>
      </w:ins>
      <w:ins w:id="7932" w:author="S2-2205079" w:date="2022-05-25T15:44:00Z">
        <w:r>
          <w:t>Analytics consumer provides following information in subscription if it requires to receive correction information:</w:t>
        </w:r>
      </w:ins>
    </w:p>
    <w:p>
      <w:pPr>
        <w:pStyle w:val="B2"/>
        <w:rPr>
          <w:ins w:id="7933" w:author="S2-2205079" w:date="2022-05-25T15:44:00Z"/>
          <w:rFonts w:eastAsia="Malgun Gothic"/>
          <w:lang w:eastAsia="zh-CN"/>
          <w:rPrChange w:id="7934" w:author="Rapporteur" w:date="2022-05-26T02:50:00Z">
            <w:rPr>
              <w:ins w:id="7935" w:author="S2-2205079" w:date="2022-05-25T15:44:00Z"/>
              <w:rFonts w:eastAsia="Malgun Gothic"/>
              <w:lang w:eastAsia="ko-KR"/>
            </w:rPr>
          </w:rPrChange>
        </w:rPr>
        <w:pPrChange w:id="7936" w:author="Rapporteur" w:date="2022-05-26T13:38:00Z">
          <w:pPr>
            <w:pStyle w:val="affff2"/>
            <w:numPr>
              <w:ilvl w:val="1"/>
              <w:numId w:val="21"/>
            </w:numPr>
            <w:overflowPunct/>
            <w:autoSpaceDE/>
            <w:autoSpaceDN/>
            <w:snapToGrid w:val="0"/>
            <w:ind w:left="1084" w:hanging="400"/>
            <w:textAlignment w:val="auto"/>
          </w:pPr>
        </w:pPrChange>
      </w:pPr>
      <w:ins w:id="7937" w:author="Rapporteur" w:date="2022-05-26T02:50:00Z">
        <w:r>
          <w:rPr>
            <w:lang w:eastAsia="zh-CN"/>
          </w:rPr>
          <w:t>-</w:t>
        </w:r>
        <w:r>
          <w:rPr>
            <w:lang w:eastAsia="zh-CN"/>
          </w:rPr>
          <w:tab/>
        </w:r>
      </w:ins>
      <w:ins w:id="7938" w:author="S2-2205079" w:date="2022-05-25T15:44:00Z">
        <w:r>
          <w:rPr>
            <w:lang w:eastAsia="zh-CN"/>
          </w:rPr>
          <w:t>Correction time period: defines the time interval during which the correction information can be accepted by the consumer. It is a relative time interval as the gap with respect to analytics is provided.</w:t>
        </w:r>
      </w:ins>
    </w:p>
    <w:p>
      <w:pPr>
        <w:pStyle w:val="B2"/>
        <w:rPr>
          <w:ins w:id="7939" w:author="S2-2205079" w:date="2022-05-25T15:44:00Z"/>
          <w:rFonts w:eastAsia="Malgun Gothic"/>
          <w:lang w:eastAsia="zh-CN"/>
          <w:rPrChange w:id="7940" w:author="Rapporteur" w:date="2022-05-26T02:50:00Z">
            <w:rPr>
              <w:ins w:id="7941" w:author="S2-2205079" w:date="2022-05-25T15:44:00Z"/>
              <w:rFonts w:eastAsia="Malgun Gothic"/>
              <w:lang w:eastAsia="ko-KR"/>
            </w:rPr>
          </w:rPrChange>
        </w:rPr>
        <w:pPrChange w:id="7942" w:author="Rapporteur" w:date="2022-05-26T13:38:00Z">
          <w:pPr>
            <w:pStyle w:val="affff2"/>
            <w:numPr>
              <w:ilvl w:val="1"/>
              <w:numId w:val="21"/>
            </w:numPr>
            <w:overflowPunct/>
            <w:autoSpaceDE/>
            <w:autoSpaceDN/>
            <w:snapToGrid w:val="0"/>
            <w:ind w:left="1084" w:hanging="400"/>
            <w:textAlignment w:val="auto"/>
          </w:pPr>
        </w:pPrChange>
      </w:pPr>
      <w:ins w:id="7943" w:author="Rapporteur" w:date="2022-05-26T02:50:00Z">
        <w:r>
          <w:rPr>
            <w:lang w:eastAsia="zh-CN"/>
          </w:rPr>
          <w:t>-</w:t>
        </w:r>
        <w:r>
          <w:rPr>
            <w:lang w:eastAsia="zh-CN"/>
          </w:rPr>
          <w:tab/>
        </w:r>
      </w:ins>
      <w:ins w:id="7944" w:author="S2-2205079" w:date="2022-05-25T15:44:00Z">
        <w:r>
          <w:rPr>
            <w:lang w:eastAsia="zh-CN"/>
          </w:rPr>
          <w:t xml:space="preserve">Condition of providing correction information: defines the </w:t>
        </w:r>
        <w:r>
          <w:rPr>
            <w:rFonts w:hint="eastAsia"/>
            <w:lang w:eastAsia="zh-CN"/>
          </w:rPr>
          <w:t>condition</w:t>
        </w:r>
        <w:r>
          <w:rPr>
            <w:lang w:eastAsia="zh-CN"/>
          </w:rPr>
          <w:t xml:space="preserve"> when the correction information can be provided to the consumer, e.g., </w:t>
        </w:r>
        <w:r>
          <w:rPr>
            <w:rFonts w:eastAsia="宋体"/>
            <w:lang w:eastAsia="zh-CN"/>
            <w:rPrChange w:id="7945" w:author="Rapporteur" w:date="2022-05-26T02:50:00Z">
              <w:rPr>
                <w:rFonts w:eastAsia="宋体"/>
              </w:rPr>
            </w:rPrChange>
          </w:rPr>
          <w:t>correction threshold</w:t>
        </w:r>
        <w:r>
          <w:rPr>
            <w:lang w:eastAsia="zh-CN"/>
          </w:rPr>
          <w:t xml:space="preserve"> (when NWDAF finds the accuracy difference between new analytics and provided analytics </w:t>
        </w:r>
        <w:r>
          <w:rPr>
            <w:rFonts w:hint="eastAsia"/>
            <w:lang w:eastAsia="zh-CN"/>
          </w:rPr>
          <w:t>e</w:t>
        </w:r>
        <w:r>
          <w:rPr>
            <w:lang w:eastAsia="zh-CN"/>
          </w:rPr>
          <w:t>xceeding the specified threshold);</w:t>
        </w:r>
      </w:ins>
    </w:p>
    <w:p>
      <w:pPr>
        <w:pStyle w:val="B2"/>
        <w:rPr>
          <w:ins w:id="7946" w:author="S2-2205079" w:date="2022-05-25T15:44:00Z"/>
          <w:rFonts w:eastAsia="Malgun Gothic"/>
          <w:lang w:eastAsia="zh-CN"/>
          <w:rPrChange w:id="7947" w:author="Rapporteur" w:date="2022-05-26T02:50:00Z">
            <w:rPr>
              <w:ins w:id="7948" w:author="S2-2205079" w:date="2022-05-25T15:44:00Z"/>
              <w:rFonts w:eastAsia="Malgun Gothic"/>
              <w:lang w:eastAsia="ko-KR"/>
            </w:rPr>
          </w:rPrChange>
        </w:rPr>
        <w:pPrChange w:id="7949" w:author="Rapporteur" w:date="2022-05-26T13:38:00Z">
          <w:pPr>
            <w:pStyle w:val="affff2"/>
            <w:numPr>
              <w:ilvl w:val="1"/>
              <w:numId w:val="21"/>
            </w:numPr>
            <w:overflowPunct/>
            <w:autoSpaceDE/>
            <w:autoSpaceDN/>
            <w:snapToGrid w:val="0"/>
            <w:ind w:left="1084" w:hanging="400"/>
            <w:textAlignment w:val="auto"/>
          </w:pPr>
        </w:pPrChange>
      </w:pPr>
      <w:ins w:id="7950" w:author="Rapporteur" w:date="2022-05-26T02:50:00Z">
        <w:r>
          <w:rPr>
            <w:lang w:eastAsia="zh-CN"/>
          </w:rPr>
          <w:t>-</w:t>
        </w:r>
        <w:r>
          <w:rPr>
            <w:lang w:eastAsia="zh-CN"/>
          </w:rPr>
          <w:tab/>
        </w:r>
      </w:ins>
      <w:ins w:id="7951" w:author="S2-2205079" w:date="2022-05-25T15:44:00Z">
        <w:r>
          <w:rPr>
            <w:lang w:eastAsia="zh-CN"/>
          </w:rPr>
          <w:t>Preferred correction information form: defines the information form in which the consumer requires to receive. It can be set as following values:</w:t>
        </w:r>
      </w:ins>
    </w:p>
    <w:p>
      <w:pPr>
        <w:pStyle w:val="B3"/>
        <w:rPr>
          <w:ins w:id="7952" w:author="S2-2205079" w:date="2022-05-25T15:44:00Z"/>
          <w:rFonts w:eastAsiaTheme="minorEastAsia"/>
          <w:lang w:eastAsia="en-US"/>
          <w:rPrChange w:id="7953" w:author="Rapporteur" w:date="2022-05-26T02:54:00Z">
            <w:rPr>
              <w:ins w:id="7954" w:author="S2-2205079" w:date="2022-05-25T15:44:00Z"/>
              <w:rFonts w:eastAsia="Malgun Gothic"/>
              <w:lang w:eastAsia="ko-KR"/>
            </w:rPr>
          </w:rPrChange>
        </w:rPr>
        <w:pPrChange w:id="7955" w:author="Rapporteur" w:date="2022-05-26T13:38:00Z">
          <w:pPr>
            <w:pStyle w:val="affff2"/>
            <w:numPr>
              <w:ilvl w:val="2"/>
              <w:numId w:val="21"/>
            </w:numPr>
            <w:overflowPunct/>
            <w:autoSpaceDE/>
            <w:autoSpaceDN/>
            <w:snapToGrid w:val="0"/>
            <w:ind w:left="1484" w:hanging="400"/>
            <w:textAlignment w:val="auto"/>
          </w:pPr>
        </w:pPrChange>
      </w:pPr>
      <w:ins w:id="7956" w:author="Rapporteur" w:date="2022-05-26T02:55:00Z">
        <w:r>
          <w:rPr>
            <w:rFonts w:eastAsiaTheme="minorEastAsia"/>
            <w:lang w:eastAsia="en-US"/>
            <w:rPrChange w:id="7957" w:author="Rapporteur" w:date="2022-05-26T02:55:00Z">
              <w:rPr>
                <w:lang w:eastAsia="zh-CN"/>
              </w:rPr>
            </w:rPrChange>
          </w:rPr>
          <w:t>-</w:t>
        </w:r>
        <w:r>
          <w:rPr>
            <w:rFonts w:eastAsiaTheme="minorEastAsia"/>
            <w:lang w:eastAsia="en-US"/>
            <w:rPrChange w:id="7958" w:author="Rapporteur" w:date="2022-05-26T02:55:00Z">
              <w:rPr>
                <w:lang w:eastAsia="zh-CN"/>
              </w:rPr>
            </w:rPrChange>
          </w:rPr>
          <w:tab/>
        </w:r>
      </w:ins>
      <w:ins w:id="7959" w:author="S2-2205079" w:date="2022-05-25T15:44:00Z">
        <w:r>
          <w:rPr>
            <w:rFonts w:eastAsiaTheme="minorEastAsia"/>
            <w:lang w:eastAsia="en-US"/>
            <w:rPrChange w:id="7960" w:author="Rapporteur" w:date="2022-05-26T02:54:00Z">
              <w:rPr/>
            </w:rPrChange>
          </w:rPr>
          <w:t>an incorrectness notification: used to notify the consumer provided analytics is incorrect;</w:t>
        </w:r>
      </w:ins>
    </w:p>
    <w:p>
      <w:pPr>
        <w:pStyle w:val="B3"/>
        <w:rPr>
          <w:ins w:id="7961" w:author="S2-2205079" w:date="2022-05-25T15:44:00Z"/>
          <w:rFonts w:eastAsiaTheme="minorEastAsia"/>
          <w:lang w:eastAsia="en-US"/>
          <w:rPrChange w:id="7962" w:author="Rapporteur" w:date="2022-05-26T02:54:00Z">
            <w:rPr>
              <w:ins w:id="7963" w:author="S2-2205079" w:date="2022-05-25T15:44:00Z"/>
              <w:rFonts w:eastAsia="Malgun Gothic"/>
              <w:lang w:eastAsia="ko-KR"/>
            </w:rPr>
          </w:rPrChange>
        </w:rPr>
        <w:pPrChange w:id="7964" w:author="Rapporteur" w:date="2022-05-26T13:38:00Z">
          <w:pPr>
            <w:pStyle w:val="affff2"/>
            <w:numPr>
              <w:ilvl w:val="2"/>
              <w:numId w:val="21"/>
            </w:numPr>
            <w:overflowPunct/>
            <w:autoSpaceDE/>
            <w:autoSpaceDN/>
            <w:snapToGrid w:val="0"/>
            <w:ind w:left="1484" w:hanging="400"/>
            <w:textAlignment w:val="auto"/>
          </w:pPr>
        </w:pPrChange>
      </w:pPr>
      <w:ins w:id="7965" w:author="Rapporteur" w:date="2022-05-26T02:55:00Z">
        <w:r>
          <w:rPr>
            <w:rFonts w:eastAsiaTheme="minorEastAsia"/>
            <w:lang w:eastAsia="en-US"/>
            <w:rPrChange w:id="7966" w:author="Rapporteur" w:date="2022-05-26T02:55:00Z">
              <w:rPr>
                <w:lang w:eastAsia="zh-CN"/>
              </w:rPr>
            </w:rPrChange>
          </w:rPr>
          <w:t>-</w:t>
        </w:r>
        <w:r>
          <w:rPr>
            <w:rFonts w:eastAsiaTheme="minorEastAsia"/>
            <w:lang w:eastAsia="en-US"/>
            <w:rPrChange w:id="7967" w:author="Rapporteur" w:date="2022-05-26T02:55:00Z">
              <w:rPr>
                <w:lang w:eastAsia="zh-CN"/>
              </w:rPr>
            </w:rPrChange>
          </w:rPr>
          <w:tab/>
        </w:r>
      </w:ins>
      <w:ins w:id="7968" w:author="S2-2205079" w:date="2022-05-25T15:44:00Z">
        <w:r>
          <w:rPr>
            <w:rFonts w:eastAsiaTheme="minorEastAsia"/>
            <w:lang w:eastAsia="en-US"/>
            <w:rPrChange w:id="7969" w:author="Rapporteur" w:date="2022-05-26T02:54:00Z">
              <w:rPr/>
            </w:rPrChange>
          </w:rPr>
          <w:t>an updated analytics: the NWDAF can provide an updated analytics to replace provided analytics;</w:t>
        </w:r>
      </w:ins>
    </w:p>
    <w:p>
      <w:pPr>
        <w:pStyle w:val="B3"/>
        <w:rPr>
          <w:ins w:id="7970" w:author="S2-2205079" w:date="2022-05-25T15:44:00Z"/>
          <w:rFonts w:eastAsiaTheme="minorEastAsia"/>
          <w:lang w:eastAsia="en-US"/>
          <w:rPrChange w:id="7971" w:author="Rapporteur" w:date="2022-05-26T02:54:00Z">
            <w:rPr>
              <w:ins w:id="7972" w:author="S2-2205079" w:date="2022-05-25T15:44:00Z"/>
              <w:rFonts w:eastAsia="Malgun Gothic"/>
              <w:lang w:eastAsia="ko-KR"/>
            </w:rPr>
          </w:rPrChange>
        </w:rPr>
        <w:pPrChange w:id="7973" w:author="Rapporteur" w:date="2022-05-26T13:38:00Z">
          <w:pPr>
            <w:pStyle w:val="affff2"/>
            <w:numPr>
              <w:ilvl w:val="2"/>
              <w:numId w:val="21"/>
            </w:numPr>
            <w:overflowPunct/>
            <w:autoSpaceDE/>
            <w:autoSpaceDN/>
            <w:snapToGrid w:val="0"/>
            <w:ind w:left="1484" w:hanging="400"/>
            <w:textAlignment w:val="auto"/>
          </w:pPr>
        </w:pPrChange>
      </w:pPr>
      <w:ins w:id="7974" w:author="Rapporteur" w:date="2022-05-26T02:55:00Z">
        <w:r>
          <w:rPr>
            <w:rFonts w:eastAsiaTheme="minorEastAsia"/>
            <w:lang w:eastAsia="en-US"/>
            <w:rPrChange w:id="7975" w:author="Rapporteur" w:date="2022-05-26T02:55:00Z">
              <w:rPr>
                <w:lang w:eastAsia="zh-CN"/>
              </w:rPr>
            </w:rPrChange>
          </w:rPr>
          <w:t>-</w:t>
        </w:r>
        <w:r>
          <w:rPr>
            <w:rFonts w:eastAsiaTheme="minorEastAsia"/>
            <w:lang w:eastAsia="en-US"/>
            <w:rPrChange w:id="7976" w:author="Rapporteur" w:date="2022-05-26T02:55:00Z">
              <w:rPr>
                <w:lang w:eastAsia="zh-CN"/>
              </w:rPr>
            </w:rPrChange>
          </w:rPr>
          <w:tab/>
        </w:r>
      </w:ins>
      <w:ins w:id="7977" w:author="S2-2205079" w:date="2022-05-25T15:44:00Z">
        <w:r>
          <w:rPr>
            <w:rFonts w:eastAsiaTheme="minorEastAsia"/>
            <w:lang w:eastAsia="en-US"/>
            <w:rPrChange w:id="7978" w:author="Rapporteur" w:date="2022-05-26T02:54:00Z">
              <w:rPr/>
            </w:rPrChange>
          </w:rPr>
          <w:t>an error value: NWDAF can provide a delta compared to the provided analytics.</w:t>
        </w:r>
      </w:ins>
    </w:p>
    <w:p>
      <w:pPr>
        <w:pStyle w:val="B2"/>
        <w:rPr>
          <w:ins w:id="7979" w:author="S2-2205079" w:date="2022-05-25T15:44:00Z"/>
          <w:rFonts w:eastAsia="Malgun Gothic"/>
          <w:lang w:eastAsia="zh-CN"/>
          <w:rPrChange w:id="7980" w:author="Rapporteur" w:date="2022-05-26T02:51:00Z">
            <w:rPr>
              <w:ins w:id="7981" w:author="S2-2205079" w:date="2022-05-25T15:44:00Z"/>
              <w:rFonts w:eastAsia="Malgun Gothic"/>
              <w:lang w:eastAsia="ko-KR"/>
            </w:rPr>
          </w:rPrChange>
        </w:rPr>
        <w:pPrChange w:id="7982" w:author="Rapporteur" w:date="2022-05-26T13:38:00Z">
          <w:pPr>
            <w:pStyle w:val="affff2"/>
            <w:numPr>
              <w:numId w:val="21"/>
            </w:numPr>
            <w:overflowPunct/>
            <w:autoSpaceDE/>
            <w:autoSpaceDN/>
            <w:snapToGrid w:val="0"/>
            <w:ind w:left="644" w:hanging="360"/>
            <w:textAlignment w:val="auto"/>
          </w:pPr>
        </w:pPrChange>
      </w:pPr>
      <w:ins w:id="7983" w:author="Rapporteur" w:date="2022-05-26T02:51:00Z">
        <w:r>
          <w:rPr>
            <w:lang w:eastAsia="zh-CN"/>
          </w:rPr>
          <w:t>-</w:t>
        </w:r>
        <w:r>
          <w:rPr>
            <w:lang w:eastAsia="zh-CN"/>
          </w:rPr>
          <w:tab/>
        </w:r>
      </w:ins>
      <w:ins w:id="7984" w:author="S2-2205079" w:date="2022-05-25T15:44:00Z">
        <w:r>
          <w:rPr>
            <w:lang w:eastAsia="zh-CN"/>
          </w:rPr>
          <w:t>NWDAF maintains provided analytics during correction time period.</w:t>
        </w:r>
      </w:ins>
    </w:p>
    <w:p>
      <w:pPr>
        <w:pStyle w:val="B2"/>
        <w:rPr>
          <w:ins w:id="7985" w:author="S2-2205079" w:date="2022-05-25T15:44:00Z"/>
          <w:del w:id="7986" w:author="Rapporteur" w:date="2022-05-25T23:41:00Z"/>
          <w:rFonts w:eastAsia="Malgun Gothic"/>
          <w:lang w:eastAsia="zh-CN"/>
          <w:rPrChange w:id="7987" w:author="Rapporteur" w:date="2022-05-26T02:51:00Z">
            <w:rPr>
              <w:ins w:id="7988" w:author="S2-2205079" w:date="2022-05-25T15:44:00Z"/>
              <w:del w:id="7989" w:author="Rapporteur" w:date="2022-05-25T23:41:00Z"/>
              <w:rFonts w:eastAsia="Malgun Gothic"/>
              <w:lang w:eastAsia="ko-KR"/>
            </w:rPr>
          </w:rPrChange>
        </w:rPr>
        <w:pPrChange w:id="7990" w:author="Rapporteur" w:date="2022-05-26T13:38:00Z">
          <w:pPr>
            <w:pStyle w:val="affff2"/>
            <w:numPr>
              <w:numId w:val="21"/>
            </w:numPr>
            <w:overflowPunct/>
            <w:autoSpaceDE/>
            <w:autoSpaceDN/>
            <w:snapToGrid w:val="0"/>
            <w:ind w:left="644" w:hanging="360"/>
            <w:textAlignment w:val="auto"/>
          </w:pPr>
        </w:pPrChange>
      </w:pPr>
      <w:ins w:id="7991" w:author="Rapporteur" w:date="2022-05-26T02:51:00Z">
        <w:r>
          <w:rPr>
            <w:lang w:eastAsia="zh-CN"/>
          </w:rPr>
          <w:t>-</w:t>
        </w:r>
        <w:r>
          <w:rPr>
            <w:lang w:eastAsia="zh-CN"/>
          </w:rPr>
          <w:tab/>
        </w:r>
      </w:ins>
      <w:ins w:id="7992" w:author="S2-2205079" w:date="2022-05-25T15:44:00Z">
        <w:r>
          <w:rPr>
            <w:lang w:eastAsia="zh-CN"/>
          </w:rPr>
          <w:t>NWDAF provides correction information for the latest provided analytics to consumer according to the preferred correction information form in subscription.</w:t>
        </w:r>
      </w:ins>
    </w:p>
    <w:p>
      <w:pPr>
        <w:pStyle w:val="B2"/>
        <w:rPr>
          <w:ins w:id="7993" w:author="S2-2205079" w:date="2022-05-25T15:44:00Z"/>
          <w:rFonts w:eastAsia="宋体"/>
          <w:lang w:eastAsia="zh-CN"/>
          <w:rPrChange w:id="7994" w:author="Rapporteur" w:date="2022-05-26T02:51:00Z">
            <w:rPr>
              <w:ins w:id="7995" w:author="S2-2205079" w:date="2022-05-25T15:44:00Z"/>
              <w:rFonts w:eastAsia="宋体"/>
            </w:rPr>
          </w:rPrChange>
        </w:rPr>
        <w:pPrChange w:id="7996" w:author="Rapporteur" w:date="2022-05-26T13:38:00Z">
          <w:pPr>
            <w:snapToGrid w:val="0"/>
          </w:pPr>
        </w:pPrChange>
      </w:pPr>
    </w:p>
    <w:p>
      <w:pPr>
        <w:pStyle w:val="31"/>
        <w:snapToGrid w:val="0"/>
        <w:rPr>
          <w:ins w:id="7997" w:author="S2-2205079" w:date="2022-05-25T15:44:00Z"/>
          <w:rFonts w:eastAsia="等线"/>
          <w:lang w:eastAsia="en-US"/>
        </w:rPr>
        <w:pPrChange w:id="7998" w:author="Rapporteur" w:date="2022-05-26T00:33:00Z">
          <w:pPr>
            <w:keepNext/>
            <w:keepLines/>
            <w:snapToGrid w:val="0"/>
            <w:spacing w:before="120"/>
            <w:ind w:left="1134" w:hanging="1134"/>
            <w:outlineLvl w:val="2"/>
          </w:pPr>
        </w:pPrChange>
      </w:pPr>
      <w:bookmarkStart w:id="7999" w:name="_Toc12519"/>
      <w:bookmarkStart w:id="8000" w:name="_Toc104433291"/>
      <w:bookmarkStart w:id="8001" w:name="_Toc104467438"/>
      <w:bookmarkStart w:id="8002" w:name="_Toc104467748"/>
      <w:bookmarkStart w:id="8003" w:name="_Toc104468084"/>
      <w:ins w:id="8004" w:author="S2-2205079" w:date="2022-05-25T15:44:00Z">
        <w:r>
          <w:rPr>
            <w:rFonts w:eastAsia="宋体"/>
            <w:lang w:eastAsia="en-US"/>
          </w:rPr>
          <w:t>6.</w:t>
        </w:r>
        <w:del w:id="8005" w:author="Rapporteur" w:date="2022-05-25T23:41:00Z">
          <w:r>
            <w:rPr>
              <w:rFonts w:eastAsia="宋体"/>
              <w:lang w:eastAsia="en-US"/>
            </w:rPr>
            <w:delText>X</w:delText>
          </w:r>
        </w:del>
      </w:ins>
      <w:ins w:id="8006" w:author="Rapporteur" w:date="2022-05-25T23:41:00Z">
        <w:r>
          <w:rPr>
            <w:rFonts w:eastAsia="宋体"/>
            <w:lang w:eastAsia="en-US"/>
          </w:rPr>
          <w:t>33</w:t>
        </w:r>
      </w:ins>
      <w:ins w:id="8007" w:author="S2-2205079" w:date="2022-05-25T15:44:00Z">
        <w:r>
          <w:rPr>
            <w:rFonts w:eastAsia="宋体"/>
            <w:lang w:eastAsia="en-US"/>
          </w:rPr>
          <w:t>.2</w:t>
        </w:r>
        <w:r>
          <w:rPr>
            <w:rFonts w:eastAsia="宋体"/>
            <w:lang w:eastAsia="en-US"/>
          </w:rPr>
          <w:tab/>
          <w:t>Procedures</w:t>
        </w:r>
        <w:bookmarkEnd w:id="7999"/>
        <w:bookmarkEnd w:id="8000"/>
        <w:bookmarkEnd w:id="8001"/>
        <w:bookmarkEnd w:id="8002"/>
        <w:bookmarkEnd w:id="8003"/>
      </w:ins>
    </w:p>
    <w:p>
      <w:pPr>
        <w:snapToGrid w:val="0"/>
        <w:rPr>
          <w:ins w:id="8008" w:author="S2-2205079" w:date="2022-05-25T15:44:00Z"/>
          <w:rFonts w:eastAsia="宋体"/>
        </w:rPr>
      </w:pPr>
      <w:ins w:id="8009" w:author="S2-2205079" w:date="2022-05-25T15:44:00Z">
        <w:r>
          <w:rPr>
            <w:rFonts w:eastAsia="宋体"/>
          </w:rPr>
          <w:t>F</w:t>
        </w:r>
        <w:r>
          <w:rPr>
            <w:rFonts w:eastAsia="宋体" w:hint="eastAsia"/>
          </w:rPr>
          <w:t>igure</w:t>
        </w:r>
        <w:r>
          <w:rPr>
            <w:rFonts w:eastAsia="宋体"/>
          </w:rPr>
          <w:t xml:space="preserve"> 6.</w:t>
        </w:r>
        <w:del w:id="8010" w:author="Rapporteur" w:date="2022-05-25T23:41:00Z">
          <w:r>
            <w:rPr>
              <w:rFonts w:eastAsia="宋体"/>
            </w:rPr>
            <w:delText>X</w:delText>
          </w:r>
        </w:del>
      </w:ins>
      <w:ins w:id="8011" w:author="Rapporteur" w:date="2022-05-25T23:41:00Z">
        <w:r>
          <w:rPr>
            <w:rFonts w:eastAsia="宋体"/>
          </w:rPr>
          <w:t>33</w:t>
        </w:r>
      </w:ins>
      <w:ins w:id="8012" w:author="S2-2205079" w:date="2022-05-25T15:44:00Z">
        <w:r>
          <w:rPr>
            <w:rFonts w:eastAsia="宋体"/>
          </w:rPr>
          <w:t>.2-1 illustrates the procedure for NWDAF providing correction information.</w:t>
        </w:r>
      </w:ins>
    </w:p>
    <w:p>
      <w:pPr>
        <w:pStyle w:val="TH"/>
        <w:snapToGrid w:val="0"/>
        <w:rPr>
          <w:ins w:id="8013" w:author="S2-2205079" w:date="2022-05-25T15:44:00Z"/>
        </w:rPr>
        <w:pPrChange w:id="8014" w:author="Rapporteur" w:date="2022-05-26T00:34:00Z">
          <w:pPr>
            <w:snapToGrid w:val="0"/>
            <w:jc w:val="center"/>
          </w:pPr>
        </w:pPrChange>
      </w:pPr>
      <w:ins w:id="8015" w:author="S2-2205079" w:date="2022-05-25T15:44:00Z">
        <w:r>
          <w:object w:dxaOrig="7287" w:dyaOrig="6665">
            <v:shape id="_x0000_i1070" type="#_x0000_t75" style="width:366pt;height:336pt" o:ole="">
              <v:imagedata r:id="rId118" o:title="" cropbottom="15146f" cropright="14910f"/>
            </v:shape>
            <o:OLEObject Type="Embed" ProgID="Visio.Drawing.15" ShapeID="_x0000_i1070" DrawAspect="Content" ObjectID="_1715085485" r:id="rId119"/>
          </w:object>
        </w:r>
      </w:ins>
    </w:p>
    <w:p>
      <w:pPr>
        <w:pStyle w:val="TF"/>
        <w:snapToGrid w:val="0"/>
        <w:rPr>
          <w:ins w:id="8016" w:author="S2-2205079" w:date="2022-05-25T15:44:00Z"/>
          <w:rFonts w:eastAsia="宋体"/>
          <w:lang w:eastAsia="ko-KR"/>
          <w:rPrChange w:id="8017" w:author="Rapporteur" w:date="2022-05-26T00:33:00Z">
            <w:rPr>
              <w:ins w:id="8018" w:author="S2-2205079" w:date="2022-05-25T15:44:00Z"/>
              <w:rFonts w:eastAsia="宋体"/>
              <w:lang w:eastAsia="en-US"/>
            </w:rPr>
          </w:rPrChange>
        </w:rPr>
        <w:pPrChange w:id="8019" w:author="Rapporteur" w:date="2022-05-26T00:33:00Z">
          <w:pPr>
            <w:snapToGrid w:val="0"/>
            <w:jc w:val="center"/>
          </w:pPr>
        </w:pPrChange>
      </w:pPr>
      <w:ins w:id="8020" w:author="S2-2205079" w:date="2022-05-25T15:44:00Z">
        <w:r>
          <w:rPr>
            <w:rFonts w:cs="Arial"/>
            <w:lang w:eastAsia="ko-KR"/>
            <w:rPrChange w:id="8021" w:author="Rapporteur" w:date="2022-05-26T00:33:00Z">
              <w:rPr>
                <w:rFonts w:cs="Arial"/>
                <w:b/>
                <w:lang w:eastAsia="en-US"/>
              </w:rPr>
            </w:rPrChange>
          </w:rPr>
          <w:t>Figure 6.</w:t>
        </w:r>
        <w:del w:id="8022" w:author="Rapporteur" w:date="2022-05-25T23:41:00Z">
          <w:r>
            <w:rPr>
              <w:rFonts w:cs="Arial"/>
              <w:lang w:eastAsia="ko-KR"/>
              <w:rPrChange w:id="8023" w:author="Rapporteur" w:date="2022-05-26T00:33:00Z">
                <w:rPr>
                  <w:rFonts w:cs="Arial"/>
                  <w:b/>
                  <w:lang w:eastAsia="en-US"/>
                </w:rPr>
              </w:rPrChange>
            </w:rPr>
            <w:delText>x</w:delText>
          </w:r>
        </w:del>
      </w:ins>
      <w:ins w:id="8024" w:author="Rapporteur" w:date="2022-05-25T23:41:00Z">
        <w:r>
          <w:rPr>
            <w:rFonts w:cs="Arial"/>
            <w:lang w:eastAsia="ko-KR"/>
            <w:rPrChange w:id="8025" w:author="Rapporteur" w:date="2022-05-26T00:33:00Z">
              <w:rPr>
                <w:rFonts w:cs="Arial"/>
                <w:b/>
                <w:lang w:eastAsia="en-US"/>
              </w:rPr>
            </w:rPrChange>
          </w:rPr>
          <w:t>33</w:t>
        </w:r>
      </w:ins>
      <w:ins w:id="8026" w:author="S2-2205079" w:date="2022-05-25T15:44:00Z">
        <w:r>
          <w:rPr>
            <w:rFonts w:cs="Arial"/>
            <w:lang w:eastAsia="ko-KR"/>
            <w:rPrChange w:id="8027" w:author="Rapporteur" w:date="2022-05-26T00:33:00Z">
              <w:rPr>
                <w:rFonts w:cs="Arial"/>
                <w:b/>
                <w:lang w:eastAsia="en-US"/>
              </w:rPr>
            </w:rPrChange>
          </w:rPr>
          <w:t>.2-1: Procedures for improving correctness of NWDAF analytics by providing correction information</w:t>
        </w:r>
      </w:ins>
    </w:p>
    <w:p>
      <w:pPr>
        <w:pStyle w:val="B1"/>
        <w:rPr>
          <w:ins w:id="8028" w:author="S2-2205079" w:date="2022-05-25T15:44:00Z"/>
          <w:rFonts w:eastAsia="宋体"/>
          <w:lang w:eastAsia="zh-CN"/>
          <w:rPrChange w:id="8029" w:author="Rapporteur" w:date="2022-05-26T02:55:00Z">
            <w:rPr>
              <w:ins w:id="8030" w:author="S2-2205079" w:date="2022-05-25T15:44:00Z"/>
              <w:rFonts w:eastAsia="宋体"/>
            </w:rPr>
          </w:rPrChange>
        </w:rPr>
        <w:pPrChange w:id="8031" w:author="Rapporteur" w:date="2022-05-26T13:38:00Z">
          <w:pPr>
            <w:pStyle w:val="affff2"/>
            <w:numPr>
              <w:numId w:val="22"/>
            </w:numPr>
            <w:overflowPunct/>
            <w:autoSpaceDE/>
            <w:autoSpaceDN/>
            <w:snapToGrid w:val="0"/>
            <w:spacing w:before="240"/>
            <w:ind w:left="749" w:hanging="360"/>
            <w:textAlignment w:val="auto"/>
          </w:pPr>
        </w:pPrChange>
      </w:pPr>
      <w:ins w:id="8032" w:author="Rapporteur" w:date="2022-05-26T02:55:00Z">
        <w:r>
          <w:rPr>
            <w:lang w:eastAsia="zh-CN"/>
          </w:rPr>
          <w:t>1.</w:t>
        </w:r>
        <w:r>
          <w:rPr>
            <w:lang w:eastAsia="zh-CN"/>
          </w:rPr>
          <w:tab/>
        </w:r>
      </w:ins>
      <w:ins w:id="8033" w:author="S2-2205079" w:date="2022-05-25T15:44:00Z">
        <w:r>
          <w:rPr>
            <w:rFonts w:eastAsia="宋体"/>
            <w:lang w:eastAsia="zh-CN"/>
            <w:rPrChange w:id="8034" w:author="Rapporteur" w:date="2022-05-26T02:55:00Z">
              <w:rPr>
                <w:rFonts w:eastAsia="宋体"/>
              </w:rPr>
            </w:rPrChange>
          </w:rPr>
          <w:t>The NF (analytics consumer) sends Nnwdaf_AnalyticsSubscription_Subscribe/ Nnwdaf_AnalyticsInfo_Request. This service operation is enhanced with providing more parameters which include</w:t>
        </w:r>
        <w:r>
          <w:rPr>
            <w:lang w:eastAsia="zh-CN"/>
          </w:rPr>
          <w:t xml:space="preserve"> correction time period</w:t>
        </w:r>
        <w:r>
          <w:rPr>
            <w:rFonts w:eastAsia="宋体"/>
            <w:lang w:eastAsia="zh-CN"/>
            <w:rPrChange w:id="8035" w:author="Rapporteur" w:date="2022-05-26T02:55:00Z">
              <w:rPr>
                <w:rFonts w:eastAsia="宋体"/>
              </w:rPr>
            </w:rPrChange>
          </w:rPr>
          <w:t xml:space="preserve">, condition of providing correction information (e.g., </w:t>
        </w:r>
        <w:r>
          <w:rPr>
            <w:lang w:eastAsia="zh-CN"/>
          </w:rPr>
          <w:t>correction threshold</w:t>
        </w:r>
        <w:r>
          <w:rPr>
            <w:rFonts w:eastAsia="宋体"/>
            <w:lang w:eastAsia="zh-CN"/>
            <w:rPrChange w:id="8036" w:author="Rapporteur" w:date="2022-05-26T02:55:00Z">
              <w:rPr>
                <w:rFonts w:eastAsia="宋体"/>
              </w:rPr>
            </w:rPrChange>
          </w:rPr>
          <w:t xml:space="preserve">), </w:t>
        </w:r>
        <w:r>
          <w:rPr>
            <w:lang w:eastAsia="zh-CN"/>
          </w:rPr>
          <w:t>preferred correction information form (e.g., incorrectness notification, updated analytics, …),</w:t>
        </w:r>
        <w:r>
          <w:rPr>
            <w:rFonts w:eastAsia="宋体"/>
            <w:lang w:eastAsia="zh-CN"/>
            <w:rPrChange w:id="8037" w:author="Rapporteur" w:date="2022-05-26T02:55:00Z">
              <w:rPr>
                <w:rFonts w:eastAsia="宋体"/>
              </w:rPr>
            </w:rPrChange>
          </w:rPr>
          <w:t xml:space="preserve"> if the NF requires the correction information for provided analytics.</w:t>
        </w:r>
      </w:ins>
    </w:p>
    <w:p>
      <w:pPr>
        <w:pStyle w:val="B1"/>
        <w:rPr>
          <w:ins w:id="8038" w:author="S2-2205079" w:date="2022-05-25T15:44:00Z"/>
          <w:rFonts w:eastAsia="宋体"/>
          <w:lang w:eastAsia="zh-CN"/>
          <w:rPrChange w:id="8039" w:author="Rapporteur" w:date="2022-05-26T02:55:00Z">
            <w:rPr>
              <w:ins w:id="8040" w:author="S2-2205079" w:date="2022-05-25T15:44:00Z"/>
              <w:rFonts w:eastAsia="宋体"/>
            </w:rPr>
          </w:rPrChange>
        </w:rPr>
        <w:pPrChange w:id="8041" w:author="Rapporteur" w:date="2022-05-26T13:38:00Z">
          <w:pPr>
            <w:pStyle w:val="affff2"/>
            <w:numPr>
              <w:numId w:val="22"/>
            </w:numPr>
            <w:overflowPunct/>
            <w:autoSpaceDE/>
            <w:autoSpaceDN/>
            <w:snapToGrid w:val="0"/>
            <w:ind w:left="749" w:hanging="360"/>
            <w:textAlignment w:val="auto"/>
          </w:pPr>
        </w:pPrChange>
      </w:pPr>
      <w:ins w:id="8042" w:author="Rapporteur" w:date="2022-05-26T02:55:00Z">
        <w:r>
          <w:rPr>
            <w:lang w:eastAsia="zh-CN"/>
          </w:rPr>
          <w:t>2.</w:t>
        </w:r>
        <w:r>
          <w:rPr>
            <w:lang w:eastAsia="zh-CN"/>
          </w:rPr>
          <w:tab/>
        </w:r>
      </w:ins>
      <w:ins w:id="8043" w:author="S2-2205079" w:date="2022-05-25T15:44:00Z">
        <w:r>
          <w:rPr>
            <w:rFonts w:eastAsia="宋体"/>
            <w:lang w:eastAsia="zh-CN"/>
            <w:rPrChange w:id="8044" w:author="Rapporteur" w:date="2022-05-26T02:55:00Z">
              <w:rPr>
                <w:rFonts w:eastAsia="宋体"/>
              </w:rPr>
            </w:rPrChange>
          </w:rPr>
          <w:t>The NWDAF collects input data and performs analytics as the procedures in TS 23.288[5].</w:t>
        </w:r>
      </w:ins>
    </w:p>
    <w:p>
      <w:pPr>
        <w:pStyle w:val="B1"/>
        <w:rPr>
          <w:ins w:id="8045" w:author="S2-2205079" w:date="2022-05-25T15:44:00Z"/>
          <w:rFonts w:eastAsia="宋体"/>
          <w:lang w:eastAsia="zh-CN"/>
          <w:rPrChange w:id="8046" w:author="Rapporteur" w:date="2022-05-26T02:55:00Z">
            <w:rPr>
              <w:ins w:id="8047" w:author="S2-2205079" w:date="2022-05-25T15:44:00Z"/>
              <w:rFonts w:eastAsia="宋体"/>
            </w:rPr>
          </w:rPrChange>
        </w:rPr>
        <w:pPrChange w:id="8048" w:author="Rapporteur" w:date="2022-05-26T13:38:00Z">
          <w:pPr>
            <w:pStyle w:val="affff2"/>
            <w:numPr>
              <w:numId w:val="22"/>
            </w:numPr>
            <w:overflowPunct/>
            <w:autoSpaceDE/>
            <w:autoSpaceDN/>
            <w:snapToGrid w:val="0"/>
            <w:ind w:left="749" w:hanging="360"/>
            <w:textAlignment w:val="auto"/>
          </w:pPr>
        </w:pPrChange>
      </w:pPr>
      <w:ins w:id="8049" w:author="Rapporteur" w:date="2022-05-26T02:55:00Z">
        <w:r>
          <w:rPr>
            <w:lang w:eastAsia="zh-CN"/>
          </w:rPr>
          <w:t>3.</w:t>
        </w:r>
      </w:ins>
      <w:ins w:id="8050" w:author="Rapporteur" w:date="2022-05-26T02:56:00Z">
        <w:r>
          <w:rPr>
            <w:lang w:eastAsia="zh-CN"/>
          </w:rPr>
          <w:tab/>
        </w:r>
      </w:ins>
      <w:ins w:id="8051" w:author="S2-2205079" w:date="2022-05-25T15:44:00Z">
        <w:r>
          <w:rPr>
            <w:rFonts w:eastAsia="宋体"/>
            <w:lang w:eastAsia="zh-CN"/>
            <w:rPrChange w:id="8052" w:author="Rapporteur" w:date="2022-05-26T02:55:00Z">
              <w:rPr>
                <w:rFonts w:eastAsia="宋体"/>
              </w:rPr>
            </w:rPrChange>
          </w:rPr>
          <w:t>The NWDAF sends the analytics output to NF as the procedures in TS 23.288[5].</w:t>
        </w:r>
      </w:ins>
    </w:p>
    <w:p>
      <w:pPr>
        <w:pStyle w:val="B1"/>
        <w:rPr>
          <w:ins w:id="8053" w:author="S2-2205079" w:date="2022-05-25T15:44:00Z"/>
          <w:rFonts w:eastAsia="宋体"/>
          <w:lang w:eastAsia="zh-CN"/>
          <w:rPrChange w:id="8054" w:author="Rapporteur" w:date="2022-05-26T02:55:00Z">
            <w:rPr>
              <w:ins w:id="8055" w:author="S2-2205079" w:date="2022-05-25T15:44:00Z"/>
              <w:rFonts w:eastAsia="宋体"/>
            </w:rPr>
          </w:rPrChange>
        </w:rPr>
        <w:pPrChange w:id="8056" w:author="Rapporteur" w:date="2022-05-26T13:38:00Z">
          <w:pPr>
            <w:pStyle w:val="affff2"/>
            <w:numPr>
              <w:numId w:val="22"/>
            </w:numPr>
            <w:overflowPunct/>
            <w:autoSpaceDE/>
            <w:autoSpaceDN/>
            <w:snapToGrid w:val="0"/>
            <w:ind w:left="749" w:hanging="360"/>
            <w:textAlignment w:val="auto"/>
          </w:pPr>
        </w:pPrChange>
      </w:pPr>
      <w:ins w:id="8057" w:author="Rapporteur" w:date="2022-05-26T02:56:00Z">
        <w:r>
          <w:rPr>
            <w:lang w:eastAsia="zh-CN"/>
          </w:rPr>
          <w:t>4.</w:t>
        </w:r>
        <w:r>
          <w:rPr>
            <w:lang w:eastAsia="zh-CN"/>
          </w:rPr>
          <w:tab/>
        </w:r>
      </w:ins>
      <w:ins w:id="8058" w:author="S2-2205079" w:date="2022-05-25T15:44:00Z">
        <w:r>
          <w:rPr>
            <w:rFonts w:eastAsia="宋体"/>
            <w:lang w:eastAsia="zh-CN"/>
            <w:rPrChange w:id="8059" w:author="Rapporteur" w:date="2022-05-26T02:55:00Z">
              <w:rPr>
                <w:rFonts w:eastAsia="宋体"/>
              </w:rPr>
            </w:rPrChange>
          </w:rPr>
          <w:t>The maintenance of provided analytics will be triggered depending on various factors (e.g., model updated, reselection of ML model, parameter adjustment, more input data, etc.).</w:t>
        </w:r>
      </w:ins>
    </w:p>
    <w:p>
      <w:pPr>
        <w:pStyle w:val="B1"/>
        <w:rPr>
          <w:ins w:id="8060" w:author="S2-2205079" w:date="2022-05-25T15:44:00Z"/>
          <w:rFonts w:eastAsia="宋体"/>
          <w:lang w:eastAsia="zh-CN"/>
          <w:rPrChange w:id="8061" w:author="Rapporteur" w:date="2022-05-26T02:55:00Z">
            <w:rPr>
              <w:ins w:id="8062" w:author="S2-2205079" w:date="2022-05-25T15:44:00Z"/>
              <w:rFonts w:eastAsia="宋体"/>
            </w:rPr>
          </w:rPrChange>
        </w:rPr>
        <w:pPrChange w:id="8063" w:author="Rapporteur" w:date="2022-05-26T13:38:00Z">
          <w:pPr>
            <w:pStyle w:val="affff2"/>
            <w:numPr>
              <w:numId w:val="22"/>
            </w:numPr>
            <w:overflowPunct/>
            <w:autoSpaceDE/>
            <w:autoSpaceDN/>
            <w:snapToGrid w:val="0"/>
            <w:ind w:left="749" w:hanging="360"/>
            <w:textAlignment w:val="auto"/>
          </w:pPr>
        </w:pPrChange>
      </w:pPr>
      <w:ins w:id="8064" w:author="Rapporteur" w:date="2022-05-26T02:56:00Z">
        <w:r>
          <w:rPr>
            <w:lang w:eastAsia="zh-CN"/>
          </w:rPr>
          <w:t>5.</w:t>
        </w:r>
        <w:r>
          <w:rPr>
            <w:lang w:eastAsia="zh-CN"/>
          </w:rPr>
          <w:tab/>
        </w:r>
      </w:ins>
      <w:ins w:id="8065" w:author="S2-2205079" w:date="2022-05-25T15:44:00Z">
        <w:r>
          <w:rPr>
            <w:rFonts w:eastAsia="宋体"/>
            <w:lang w:eastAsia="zh-CN"/>
            <w:rPrChange w:id="8066" w:author="Rapporteur" w:date="2022-05-26T02:55:00Z">
              <w:rPr>
                <w:rFonts w:eastAsia="宋体"/>
              </w:rPr>
            </w:rPrChange>
          </w:rPr>
          <w:t xml:space="preserve">If step 4 occurs within </w:t>
        </w:r>
        <w:r>
          <w:rPr>
            <w:lang w:eastAsia="zh-CN"/>
          </w:rPr>
          <w:t>correction time period</w:t>
        </w:r>
        <w:r>
          <w:rPr>
            <w:rFonts w:eastAsia="宋体"/>
            <w:lang w:eastAsia="zh-CN"/>
            <w:rPrChange w:id="8067" w:author="Rapporteur" w:date="2022-05-26T02:55:00Z">
              <w:rPr>
                <w:rFonts w:eastAsia="宋体"/>
              </w:rPr>
            </w:rPrChange>
          </w:rPr>
          <w:t>, NWDAF maintains provided analytics.</w:t>
        </w:r>
        <w:del w:id="8068" w:author="Rapporteur" w:date="2022-05-26T15:14:00Z">
          <w:r>
            <w:rPr>
              <w:rFonts w:eastAsia="宋体"/>
              <w:lang w:eastAsia="zh-CN"/>
              <w:rPrChange w:id="8069" w:author="Rapporteur" w:date="2022-05-26T02:55:00Z">
                <w:rPr>
                  <w:rFonts w:eastAsia="宋体"/>
                </w:rPr>
              </w:rPrChange>
            </w:rPr>
            <w:delText xml:space="preserve"> </w:delText>
          </w:r>
        </w:del>
      </w:ins>
    </w:p>
    <w:p>
      <w:pPr>
        <w:pStyle w:val="B1"/>
        <w:ind w:firstLine="0"/>
        <w:rPr>
          <w:ins w:id="8070" w:author="S2-2205079" w:date="2022-05-25T15:44:00Z"/>
          <w:rFonts w:eastAsia="宋体"/>
          <w:lang w:eastAsia="zh-CN"/>
          <w:rPrChange w:id="8071" w:author="Rapporteur" w:date="2022-05-26T02:55:00Z">
            <w:rPr>
              <w:ins w:id="8072" w:author="S2-2205079" w:date="2022-05-25T15:44:00Z"/>
              <w:rFonts w:eastAsia="宋体"/>
            </w:rPr>
          </w:rPrChange>
        </w:rPr>
        <w:pPrChange w:id="8073" w:author="Rapporteur" w:date="2022-05-26T13:38:00Z">
          <w:pPr>
            <w:pStyle w:val="affff2"/>
            <w:snapToGrid w:val="0"/>
            <w:ind w:left="360"/>
          </w:pPr>
        </w:pPrChange>
      </w:pPr>
      <w:ins w:id="8074" w:author="S2-2205079" w:date="2022-05-25T15:44:00Z">
        <w:r>
          <w:rPr>
            <w:rFonts w:eastAsia="宋体"/>
            <w:lang w:eastAsia="zh-CN"/>
            <w:rPrChange w:id="8075" w:author="Rapporteur" w:date="2022-05-26T02:55:00Z">
              <w:rPr>
                <w:rFonts w:eastAsia="宋体"/>
              </w:rPr>
            </w:rPrChange>
          </w:rPr>
          <w:t xml:space="preserve">If condition of providing correction information is met, the NWDAF generates the correction information in </w:t>
        </w:r>
        <w:r>
          <w:rPr>
            <w:lang w:eastAsia="zh-CN"/>
          </w:rPr>
          <w:t>preferred correction information form</w:t>
        </w:r>
        <w:r>
          <w:rPr>
            <w:rFonts w:eastAsia="宋体"/>
            <w:lang w:eastAsia="zh-CN"/>
            <w:rPrChange w:id="8076" w:author="Rapporteur" w:date="2022-05-26T02:55:00Z">
              <w:rPr>
                <w:rFonts w:eastAsia="宋体"/>
              </w:rPr>
            </w:rPrChange>
          </w:rPr>
          <w:t xml:space="preserve"> as the consumer required.</w:t>
        </w:r>
      </w:ins>
    </w:p>
    <w:p>
      <w:pPr>
        <w:pStyle w:val="B1"/>
        <w:rPr>
          <w:ins w:id="8077" w:author="S2-2205079" w:date="2022-05-25T15:44:00Z"/>
          <w:del w:id="8078" w:author="Rapporteur" w:date="2022-05-25T23:41:00Z"/>
          <w:rFonts w:eastAsia="宋体"/>
          <w:lang w:eastAsia="zh-CN"/>
          <w:rPrChange w:id="8079" w:author="Rapporteur" w:date="2022-05-26T02:55:00Z">
            <w:rPr>
              <w:ins w:id="8080" w:author="S2-2205079" w:date="2022-05-25T15:44:00Z"/>
              <w:del w:id="8081" w:author="Rapporteur" w:date="2022-05-25T23:41:00Z"/>
              <w:rFonts w:eastAsia="宋体"/>
            </w:rPr>
          </w:rPrChange>
        </w:rPr>
        <w:pPrChange w:id="8082" w:author="Rapporteur" w:date="2022-05-26T13:38:00Z">
          <w:pPr>
            <w:pStyle w:val="affff2"/>
            <w:numPr>
              <w:numId w:val="22"/>
            </w:numPr>
            <w:overflowPunct/>
            <w:autoSpaceDE/>
            <w:autoSpaceDN/>
            <w:snapToGrid w:val="0"/>
            <w:ind w:left="749" w:hanging="360"/>
            <w:textAlignment w:val="auto"/>
          </w:pPr>
        </w:pPrChange>
      </w:pPr>
      <w:ins w:id="8083" w:author="Rapporteur" w:date="2022-05-26T02:56:00Z">
        <w:r>
          <w:rPr>
            <w:lang w:eastAsia="zh-CN"/>
          </w:rPr>
          <w:t>6.</w:t>
        </w:r>
        <w:r>
          <w:rPr>
            <w:lang w:eastAsia="zh-CN"/>
          </w:rPr>
          <w:tab/>
        </w:r>
      </w:ins>
      <w:ins w:id="8084" w:author="S2-2205079" w:date="2022-05-25T15:44:00Z">
        <w:r>
          <w:rPr>
            <w:rFonts w:eastAsia="宋体"/>
            <w:lang w:eastAsia="zh-CN"/>
            <w:rPrChange w:id="8085" w:author="Rapporteur" w:date="2022-05-26T02:55:00Z">
              <w:rPr>
                <w:rFonts w:eastAsia="宋体"/>
              </w:rPr>
            </w:rPrChange>
          </w:rPr>
          <w:t>The NWDAF sends the correction information for the latest provided analytics to NF.</w:t>
        </w:r>
        <w:del w:id="8086" w:author="Rapporteur" w:date="2022-05-26T15:14:00Z">
          <w:r>
            <w:rPr>
              <w:rFonts w:eastAsia="宋体"/>
              <w:lang w:eastAsia="zh-CN"/>
              <w:rPrChange w:id="8087" w:author="Rapporteur" w:date="2022-05-26T02:55:00Z">
                <w:rPr>
                  <w:rFonts w:eastAsia="宋体"/>
                </w:rPr>
              </w:rPrChange>
            </w:rPr>
            <w:delText xml:space="preserve"> </w:delText>
          </w:r>
        </w:del>
      </w:ins>
    </w:p>
    <w:p>
      <w:pPr>
        <w:pStyle w:val="B1"/>
        <w:rPr>
          <w:ins w:id="8088" w:author="S2-2205079" w:date="2022-05-25T15:44:00Z"/>
          <w:rFonts w:eastAsia="宋体"/>
          <w:lang w:eastAsia="zh-CN"/>
          <w:rPrChange w:id="8089" w:author="Rapporteur" w:date="2022-05-26T02:56:00Z">
            <w:rPr>
              <w:ins w:id="8090" w:author="S2-2205079" w:date="2022-05-25T15:44:00Z"/>
              <w:rFonts w:eastAsia="宋体"/>
              <w:lang w:eastAsia="en-US"/>
            </w:rPr>
          </w:rPrChange>
        </w:rPr>
        <w:pPrChange w:id="8091" w:author="Rapporteur" w:date="2022-05-26T13:38:00Z">
          <w:pPr>
            <w:snapToGrid w:val="0"/>
          </w:pPr>
        </w:pPrChange>
      </w:pPr>
    </w:p>
    <w:p>
      <w:pPr>
        <w:pStyle w:val="31"/>
        <w:snapToGrid w:val="0"/>
        <w:rPr>
          <w:ins w:id="8092" w:author="S2-2205079" w:date="2022-05-25T15:44:00Z"/>
          <w:rFonts w:eastAsia="宋体"/>
          <w:lang w:eastAsia="en-US"/>
        </w:rPr>
        <w:pPrChange w:id="8093" w:author="Rapporteur" w:date="2022-05-26T00:33:00Z">
          <w:pPr>
            <w:keepNext/>
            <w:keepLines/>
            <w:snapToGrid w:val="0"/>
            <w:spacing w:before="120"/>
            <w:ind w:left="1134" w:hanging="1134"/>
            <w:outlineLvl w:val="2"/>
          </w:pPr>
        </w:pPrChange>
      </w:pPr>
      <w:bookmarkStart w:id="8094" w:name="_Toc18127"/>
      <w:bookmarkStart w:id="8095" w:name="_Toc104433292"/>
      <w:bookmarkStart w:id="8096" w:name="_Toc104467439"/>
      <w:bookmarkStart w:id="8097" w:name="_Toc104467749"/>
      <w:bookmarkStart w:id="8098" w:name="_Toc104468085"/>
      <w:ins w:id="8099" w:author="S2-2205079" w:date="2022-05-25T15:44:00Z">
        <w:r>
          <w:rPr>
            <w:rFonts w:eastAsia="宋体"/>
          </w:rPr>
          <w:t>6.</w:t>
        </w:r>
        <w:del w:id="8100" w:author="Rapporteur" w:date="2022-05-25T23:41:00Z">
          <w:r>
            <w:rPr>
              <w:rFonts w:eastAsia="宋体"/>
            </w:rPr>
            <w:delText>X</w:delText>
          </w:r>
        </w:del>
      </w:ins>
      <w:ins w:id="8101" w:author="Rapporteur" w:date="2022-05-25T23:41:00Z">
        <w:r>
          <w:rPr>
            <w:rFonts w:eastAsia="宋体"/>
          </w:rPr>
          <w:t>33</w:t>
        </w:r>
      </w:ins>
      <w:ins w:id="8102" w:author="S2-2205079" w:date="2022-05-25T15:44:00Z">
        <w:r>
          <w:rPr>
            <w:rFonts w:eastAsia="宋体"/>
          </w:rPr>
          <w:t>.3</w:t>
        </w:r>
        <w:r>
          <w:rPr>
            <w:rFonts w:eastAsia="宋体"/>
          </w:rPr>
          <w:tab/>
        </w:r>
        <w:r>
          <w:rPr>
            <w:rFonts w:eastAsia="宋体"/>
            <w:lang w:eastAsia="en-US"/>
          </w:rPr>
          <w:t xml:space="preserve">Impacts on </w:t>
        </w:r>
        <w:r>
          <w:rPr>
            <w:rFonts w:eastAsia="宋体"/>
          </w:rPr>
          <w:t>E</w:t>
        </w:r>
        <w:r>
          <w:rPr>
            <w:rFonts w:eastAsia="宋体"/>
            <w:lang w:eastAsia="en-US"/>
          </w:rPr>
          <w:t xml:space="preserve">xisting </w:t>
        </w:r>
        <w:r>
          <w:rPr>
            <w:rFonts w:eastAsia="宋体"/>
          </w:rPr>
          <w:t>N</w:t>
        </w:r>
        <w:r>
          <w:rPr>
            <w:rFonts w:eastAsia="宋体"/>
            <w:lang w:eastAsia="en-US"/>
          </w:rPr>
          <w:t xml:space="preserve">odes and </w:t>
        </w:r>
        <w:r>
          <w:rPr>
            <w:rFonts w:eastAsia="宋体"/>
          </w:rPr>
          <w:t>F</w:t>
        </w:r>
        <w:r>
          <w:rPr>
            <w:rFonts w:eastAsia="宋体"/>
            <w:lang w:eastAsia="en-US"/>
          </w:rPr>
          <w:t>unctionality</w:t>
        </w:r>
        <w:bookmarkEnd w:id="8094"/>
        <w:bookmarkEnd w:id="8095"/>
        <w:bookmarkEnd w:id="8096"/>
        <w:bookmarkEnd w:id="8097"/>
        <w:bookmarkEnd w:id="8098"/>
      </w:ins>
    </w:p>
    <w:p>
      <w:pPr>
        <w:snapToGrid w:val="0"/>
        <w:rPr>
          <w:ins w:id="8103" w:author="S2-2205079" w:date="2022-05-25T15:44:00Z"/>
          <w:rFonts w:eastAsia="宋体"/>
          <w:lang w:eastAsia="en-US"/>
        </w:rPr>
      </w:pPr>
      <w:ins w:id="8104" w:author="S2-2205079" w:date="2022-05-25T15:44:00Z">
        <w:r>
          <w:rPr>
            <w:rFonts w:eastAsia="宋体"/>
            <w:lang w:eastAsia="en-US"/>
          </w:rPr>
          <w:t xml:space="preserve">NWDAF: </w:t>
        </w:r>
      </w:ins>
    </w:p>
    <w:p>
      <w:pPr>
        <w:pStyle w:val="B1"/>
        <w:rPr>
          <w:ins w:id="8105" w:author="S2-2205079" w:date="2022-05-25T15:44:00Z"/>
          <w:rFonts w:eastAsia="宋体"/>
          <w:lang w:eastAsia="zh-CN"/>
          <w:rPrChange w:id="8106" w:author="Rapporteur" w:date="2022-05-26T02:56:00Z">
            <w:rPr>
              <w:ins w:id="8107" w:author="S2-2205079" w:date="2022-05-25T15:44:00Z"/>
              <w:rFonts w:eastAsia="宋体"/>
              <w:lang w:eastAsia="en-US"/>
            </w:rPr>
          </w:rPrChange>
        </w:rPr>
        <w:pPrChange w:id="8108" w:author="Rapporteur" w:date="2022-05-26T13:39:00Z">
          <w:pPr>
            <w:pStyle w:val="affff2"/>
            <w:numPr>
              <w:numId w:val="23"/>
            </w:numPr>
            <w:overflowPunct/>
            <w:autoSpaceDE/>
            <w:autoSpaceDN/>
            <w:snapToGrid w:val="0"/>
            <w:ind w:hanging="360"/>
            <w:textAlignment w:val="auto"/>
          </w:pPr>
        </w:pPrChange>
      </w:pPr>
      <w:ins w:id="8109" w:author="Rapporteur" w:date="2022-05-26T02:56:00Z">
        <w:r>
          <w:rPr>
            <w:lang w:eastAsia="zh-CN"/>
          </w:rPr>
          <w:t>-</w:t>
        </w:r>
        <w:r>
          <w:rPr>
            <w:lang w:eastAsia="zh-CN"/>
          </w:rPr>
          <w:tab/>
        </w:r>
      </w:ins>
      <w:ins w:id="8110" w:author="S2-2205079" w:date="2022-05-25T15:44:00Z">
        <w:r>
          <w:rPr>
            <w:rFonts w:eastAsia="宋体"/>
            <w:lang w:eastAsia="zh-CN"/>
            <w:rPrChange w:id="8111" w:author="Rapporteur" w:date="2022-05-26T02:56:00Z">
              <w:rPr>
                <w:rFonts w:eastAsia="宋体"/>
              </w:rPr>
            </w:rPrChange>
          </w:rPr>
          <w:t>Support on maintaining provided analytics.</w:t>
        </w:r>
      </w:ins>
    </w:p>
    <w:p>
      <w:pPr>
        <w:pStyle w:val="B1"/>
        <w:rPr>
          <w:ins w:id="8112" w:author="S2-2205079" w:date="2022-05-25T15:44:00Z"/>
          <w:rFonts w:eastAsia="宋体"/>
          <w:lang w:eastAsia="zh-CN"/>
          <w:rPrChange w:id="8113" w:author="Rapporteur" w:date="2022-05-26T02:56:00Z">
            <w:rPr>
              <w:ins w:id="8114" w:author="S2-2205079" w:date="2022-05-25T15:44:00Z"/>
              <w:rFonts w:eastAsia="宋体"/>
              <w:lang w:eastAsia="en-US"/>
            </w:rPr>
          </w:rPrChange>
        </w:rPr>
        <w:pPrChange w:id="8115" w:author="Rapporteur" w:date="2022-05-26T13:39:00Z">
          <w:pPr>
            <w:pStyle w:val="affff2"/>
            <w:numPr>
              <w:numId w:val="23"/>
            </w:numPr>
            <w:overflowPunct/>
            <w:autoSpaceDE/>
            <w:autoSpaceDN/>
            <w:snapToGrid w:val="0"/>
            <w:ind w:hanging="360"/>
            <w:textAlignment w:val="auto"/>
          </w:pPr>
        </w:pPrChange>
      </w:pPr>
      <w:ins w:id="8116" w:author="Rapporteur" w:date="2022-05-26T02:56:00Z">
        <w:r>
          <w:rPr>
            <w:lang w:eastAsia="zh-CN"/>
          </w:rPr>
          <w:t>-</w:t>
        </w:r>
        <w:r>
          <w:rPr>
            <w:lang w:eastAsia="zh-CN"/>
          </w:rPr>
          <w:tab/>
        </w:r>
      </w:ins>
      <w:ins w:id="8117" w:author="S2-2205079" w:date="2022-05-25T15:44:00Z">
        <w:r>
          <w:rPr>
            <w:rFonts w:eastAsia="宋体"/>
            <w:lang w:eastAsia="zh-CN"/>
            <w:rPrChange w:id="8118" w:author="Rapporteur" w:date="2022-05-26T02:56:00Z">
              <w:rPr>
                <w:rFonts w:eastAsia="宋体"/>
              </w:rPr>
            </w:rPrChange>
          </w:rPr>
          <w:t>Support on generating correction information for the latest provided analytics.</w:t>
        </w:r>
      </w:ins>
    </w:p>
    <w:p>
      <w:pPr>
        <w:snapToGrid w:val="0"/>
        <w:rPr>
          <w:ins w:id="8119" w:author="S2-2205079" w:date="2022-05-25T15:44:00Z"/>
          <w:rFonts w:eastAsia="宋体"/>
        </w:rPr>
      </w:pPr>
      <w:ins w:id="8120" w:author="S2-2205079" w:date="2022-05-25T15:44:00Z">
        <w:r>
          <w:rPr>
            <w:rFonts w:eastAsia="宋体"/>
          </w:rPr>
          <w:t>Analytics consumer:</w:t>
        </w:r>
      </w:ins>
    </w:p>
    <w:p>
      <w:pPr>
        <w:pStyle w:val="B1"/>
        <w:rPr>
          <w:ins w:id="8121" w:author="S2-2205079" w:date="2022-05-25T15:44:00Z"/>
          <w:rFonts w:eastAsia="宋体"/>
          <w:lang w:eastAsia="zh-CN"/>
          <w:rPrChange w:id="8122" w:author="Rapporteur" w:date="2022-05-26T02:56:00Z">
            <w:rPr>
              <w:ins w:id="8123" w:author="S2-2205079" w:date="2022-05-25T15:44:00Z"/>
              <w:rFonts w:eastAsia="宋体"/>
            </w:rPr>
          </w:rPrChange>
        </w:rPr>
        <w:pPrChange w:id="8124" w:author="Rapporteur" w:date="2022-05-26T13:39:00Z">
          <w:pPr>
            <w:pStyle w:val="affff2"/>
            <w:numPr>
              <w:numId w:val="24"/>
            </w:numPr>
            <w:overflowPunct/>
            <w:autoSpaceDE/>
            <w:autoSpaceDN/>
            <w:snapToGrid w:val="0"/>
            <w:ind w:hanging="360"/>
            <w:textAlignment w:val="auto"/>
          </w:pPr>
        </w:pPrChange>
      </w:pPr>
      <w:ins w:id="8125" w:author="Rapporteur" w:date="2022-05-26T02:56:00Z">
        <w:r>
          <w:rPr>
            <w:lang w:eastAsia="zh-CN"/>
          </w:rPr>
          <w:t>-</w:t>
        </w:r>
        <w:r>
          <w:rPr>
            <w:lang w:eastAsia="zh-CN"/>
          </w:rPr>
          <w:tab/>
        </w:r>
      </w:ins>
      <w:ins w:id="8126" w:author="S2-2205079" w:date="2022-05-25T15:44:00Z">
        <w:r>
          <w:rPr>
            <w:rFonts w:eastAsia="宋体"/>
            <w:lang w:eastAsia="zh-CN"/>
            <w:rPrChange w:id="8127" w:author="Rapporteur" w:date="2022-05-26T02:56:00Z">
              <w:rPr>
                <w:rFonts w:eastAsia="宋体"/>
              </w:rPr>
            </w:rPrChange>
          </w:rPr>
          <w:t>Support on providing requirement related to correction information in subscription information.</w:t>
        </w:r>
      </w:ins>
    </w:p>
    <w:p>
      <w:pPr>
        <w:keepNext/>
        <w:keepLines/>
        <w:spacing w:before="180"/>
        <w:ind w:left="1134" w:hanging="1134"/>
        <w:outlineLvl w:val="1"/>
        <w:rPr>
          <w:ins w:id="8128" w:author="S2-2205080" w:date="2022-05-25T15:49:00Z"/>
          <w:rFonts w:ascii="Arial" w:hAnsi="Arial"/>
          <w:sz w:val="32"/>
        </w:rPr>
      </w:pPr>
      <w:bookmarkStart w:id="8129" w:name="_Toc3152"/>
      <w:bookmarkStart w:id="8130" w:name="_Toc104467440"/>
      <w:bookmarkStart w:id="8131" w:name="_Toc104467750"/>
      <w:bookmarkStart w:id="8132" w:name="_Toc104468086"/>
      <w:ins w:id="8133" w:author="S2-2205080" w:date="2022-05-25T15:49:00Z">
        <w:r>
          <w:rPr>
            <w:rFonts w:ascii="Arial" w:hAnsi="Arial"/>
            <w:sz w:val="32"/>
          </w:rPr>
          <w:lastRenderedPageBreak/>
          <w:t>6.</w:t>
        </w:r>
        <w:del w:id="8134" w:author="Rapporteur" w:date="2022-05-25T23:42:00Z">
          <w:r>
            <w:rPr>
              <w:rFonts w:ascii="Arial" w:hAnsi="Arial"/>
              <w:sz w:val="32"/>
            </w:rPr>
            <w:delText>X</w:delText>
          </w:r>
        </w:del>
      </w:ins>
      <w:ins w:id="8135" w:author="Rapporteur" w:date="2022-05-25T23:42:00Z">
        <w:r>
          <w:rPr>
            <w:rFonts w:ascii="Arial" w:hAnsi="Arial"/>
            <w:sz w:val="32"/>
          </w:rPr>
          <w:t>34</w:t>
        </w:r>
      </w:ins>
      <w:ins w:id="8136" w:author="S2-2205080" w:date="2022-05-25T15:49:00Z">
        <w:r>
          <w:rPr>
            <w:rFonts w:ascii="Arial" w:hAnsi="Arial"/>
            <w:sz w:val="32"/>
          </w:rPr>
          <w:tab/>
          <w:t>Solution #</w:t>
        </w:r>
        <w:del w:id="8137" w:author="Rapporteur" w:date="2022-05-25T23:42:00Z">
          <w:r>
            <w:rPr>
              <w:rFonts w:ascii="Arial" w:hAnsi="Arial"/>
              <w:sz w:val="32"/>
            </w:rPr>
            <w:delText>X</w:delText>
          </w:r>
        </w:del>
      </w:ins>
      <w:ins w:id="8138" w:author="Rapporteur" w:date="2022-05-25T23:42:00Z">
        <w:r>
          <w:rPr>
            <w:rFonts w:ascii="Arial" w:hAnsi="Arial"/>
            <w:sz w:val="32"/>
          </w:rPr>
          <w:t>34</w:t>
        </w:r>
      </w:ins>
      <w:ins w:id="8139" w:author="S2-2205080" w:date="2022-05-25T15:49:00Z">
        <w:r>
          <w:rPr>
            <w:rFonts w:ascii="Arial" w:hAnsi="Arial"/>
            <w:sz w:val="32"/>
          </w:rPr>
          <w:t>: Enhancing the accuracy of NWDAF Analytics</w:t>
        </w:r>
        <w:bookmarkEnd w:id="8129"/>
        <w:bookmarkEnd w:id="8130"/>
        <w:bookmarkEnd w:id="8131"/>
        <w:bookmarkEnd w:id="8132"/>
      </w:ins>
    </w:p>
    <w:p>
      <w:pPr>
        <w:pStyle w:val="31"/>
        <w:rPr>
          <w:ins w:id="8140" w:author="S2-2205080" w:date="2022-05-25T15:49:00Z"/>
        </w:rPr>
        <w:pPrChange w:id="8141" w:author="Rapporteur" w:date="2022-05-26T00:35:00Z">
          <w:pPr>
            <w:keepNext/>
            <w:keepLines/>
            <w:spacing w:before="120"/>
            <w:ind w:left="1134" w:hanging="1134"/>
            <w:outlineLvl w:val="2"/>
          </w:pPr>
        </w:pPrChange>
      </w:pPr>
      <w:bookmarkStart w:id="8142" w:name="_Toc22350"/>
      <w:bookmarkStart w:id="8143" w:name="_Toc104433293"/>
      <w:bookmarkStart w:id="8144" w:name="_Toc104467441"/>
      <w:bookmarkStart w:id="8145" w:name="_Toc104467751"/>
      <w:bookmarkStart w:id="8146" w:name="_Toc104468087"/>
      <w:ins w:id="8147" w:author="S2-2205080" w:date="2022-05-25T15:49:00Z">
        <w:r>
          <w:t>6.</w:t>
        </w:r>
        <w:del w:id="8148" w:author="Rapporteur" w:date="2022-05-25T23:43:00Z">
          <w:r>
            <w:delText>X</w:delText>
          </w:r>
        </w:del>
      </w:ins>
      <w:ins w:id="8149" w:author="Rapporteur" w:date="2022-05-25T23:43:00Z">
        <w:r>
          <w:t>34</w:t>
        </w:r>
      </w:ins>
      <w:ins w:id="8150" w:author="S2-2205080" w:date="2022-05-25T15:49:00Z">
        <w:r>
          <w:t>.1</w:t>
        </w:r>
        <w:r>
          <w:tab/>
          <w:t>Description</w:t>
        </w:r>
        <w:bookmarkEnd w:id="8142"/>
        <w:bookmarkEnd w:id="8143"/>
        <w:bookmarkEnd w:id="8144"/>
        <w:bookmarkEnd w:id="8145"/>
        <w:bookmarkEnd w:id="8146"/>
      </w:ins>
    </w:p>
    <w:p>
      <w:pPr>
        <w:rPr>
          <w:ins w:id="8151" w:author="S2-2205080" w:date="2022-05-25T15:49:00Z"/>
        </w:rPr>
      </w:pPr>
      <w:ins w:id="8152" w:author="S2-2205080" w:date="2022-05-25T15:49:00Z">
        <w:r>
          <w:t>This solution addresses aspects of key issue #1 on how to improve correctness of NWDAF analytics.</w:t>
        </w:r>
        <w:del w:id="8153" w:author="Rapporteur" w:date="2022-05-26T13:39:00Z">
          <w:r>
            <w:delText xml:space="preserve"> </w:delText>
          </w:r>
        </w:del>
      </w:ins>
    </w:p>
    <w:p>
      <w:pPr>
        <w:rPr>
          <w:ins w:id="8154" w:author="S2-2205080" w:date="2022-05-25T15:49:00Z"/>
        </w:rPr>
      </w:pPr>
      <w:ins w:id="8155" w:author="S2-2205080" w:date="2022-05-25T15:49:00Z">
        <w:r>
          <w:t>When NWDAF predicts something for the future, it does not monitor/collect information about the occurrence of the actual event, so it cannot compare the true observed event with its corresponding previous predictions.</w:t>
        </w:r>
      </w:ins>
    </w:p>
    <w:p>
      <w:pPr>
        <w:pStyle w:val="NO"/>
        <w:rPr>
          <w:ins w:id="8156" w:author="S2-2205080" w:date="2022-05-25T15:49:00Z"/>
          <w:lang w:eastAsia="zh-CN"/>
        </w:rPr>
        <w:pPrChange w:id="8157" w:author="Rapporteur" w:date="2022-05-26T01:37:00Z">
          <w:pPr/>
        </w:pPrChange>
      </w:pPr>
      <w:ins w:id="8158" w:author="S2-2205080" w:date="2022-05-25T15:49:00Z">
        <w:r>
          <w:rPr>
            <w:lang w:eastAsia="zh-CN"/>
          </w:rPr>
          <w:t>NOTE</w:t>
        </w:r>
      </w:ins>
      <w:ins w:id="8159" w:author="Rapporteur" w:date="2022-05-26T01:37:00Z">
        <w:r>
          <w:rPr>
            <w:lang w:eastAsia="zh-CN"/>
          </w:rPr>
          <w:t>:</w:t>
        </w:r>
      </w:ins>
      <w:ins w:id="8160" w:author="S2-2205080" w:date="2022-05-25T15:49:00Z">
        <w:del w:id="8161" w:author="Rapporteur" w:date="2022-05-26T01:37:00Z">
          <w:r>
            <w:rPr>
              <w:lang w:eastAsia="zh-CN"/>
            </w:rPr>
            <w:delText xml:space="preserve">. </w:delText>
          </w:r>
        </w:del>
      </w:ins>
      <w:ins w:id="8162" w:author="Rapporteur" w:date="2022-05-26T01:37:00Z">
        <w:r>
          <w:rPr>
            <w:lang w:eastAsia="zh-CN"/>
          </w:rPr>
          <w:tab/>
        </w:r>
      </w:ins>
      <w:ins w:id="8163" w:author="S2-2205080" w:date="2022-05-25T15:49:00Z">
        <w:r>
          <w:rPr>
            <w:lang w:eastAsia="zh-CN"/>
          </w:rPr>
          <w:t>The NWDAF in this solution refers to an NWDAF that and exposes at least the analytics services, i.e., Nnwdaf_AnalyticsSubscription and/or Nnwdaf_AnalyticsInfo, therefore an NWDAF containing AnLF applies.</w:t>
        </w:r>
      </w:ins>
    </w:p>
    <w:p>
      <w:pPr>
        <w:rPr>
          <w:ins w:id="8164" w:author="S2-2205080" w:date="2022-05-25T15:49:00Z"/>
        </w:rPr>
      </w:pPr>
      <w:ins w:id="8165" w:author="S2-2205080" w:date="2022-05-25T15:49:00Z">
        <w:r>
          <w:t>Similarly, consumers requesting an analytics of type "prediction" from an NWDAF, are provided only analytics output/prediction with a confidence estimated by NWDAF implementation logic. An analytics consumer does not retrieve an accuracy report related to the prediction or related to earlier predictions done for the same analytics type and model used (i.e., an accuracy indication derived from comparing the actual outcome with a previous predicted value).</w:t>
        </w:r>
      </w:ins>
    </w:p>
    <w:p>
      <w:pPr>
        <w:rPr>
          <w:ins w:id="8166" w:author="S2-2205080" w:date="2022-05-25T15:49:00Z"/>
        </w:rPr>
      </w:pPr>
      <w:ins w:id="8167" w:author="S2-2205080" w:date="2022-05-25T15:49:00Z">
        <w:r>
          <w:t>This solution proposes to enable the NWDAF to determine the actual outcome of a prediction, so that it can either:</w:t>
        </w:r>
      </w:ins>
    </w:p>
    <w:p>
      <w:pPr>
        <w:pStyle w:val="B1"/>
        <w:rPr>
          <w:ins w:id="8168" w:author="S2-2205080" w:date="2022-05-25T15:49:00Z"/>
          <w:lang w:eastAsia="zh-CN"/>
        </w:rPr>
      </w:pPr>
      <w:ins w:id="8169" w:author="S2-2205080" w:date="2022-05-25T15:49:00Z">
        <w:r>
          <w:rPr>
            <w:lang w:eastAsia="zh-CN"/>
          </w:rPr>
          <w:t>-</w:t>
        </w:r>
        <w:r>
          <w:rPr>
            <w:lang w:eastAsia="zh-CN"/>
          </w:rPr>
          <w:tab/>
          <w:t>Report in an accuracy report, the outcome to the consumer so the consumer can compare the outcome with the previously provided prediction, or</w:t>
        </w:r>
      </w:ins>
    </w:p>
    <w:p>
      <w:pPr>
        <w:pStyle w:val="B1"/>
        <w:rPr>
          <w:ins w:id="8170" w:author="S2-2205080" w:date="2022-05-25T15:49:00Z"/>
          <w:lang w:eastAsia="zh-CN"/>
        </w:rPr>
      </w:pPr>
      <w:ins w:id="8171" w:author="S2-2205080" w:date="2022-05-25T15:49:00Z">
        <w:r>
          <w:rPr>
            <w:lang w:eastAsia="zh-CN"/>
          </w:rPr>
          <w:t>-</w:t>
        </w:r>
        <w:r>
          <w:rPr>
            <w:lang w:eastAsia="zh-CN"/>
          </w:rPr>
          <w:tab/>
          <w:t>Compare the outcome with the previous prediction to generate an accuracy report which the NWDAF provides to the consumer.</w:t>
        </w:r>
      </w:ins>
    </w:p>
    <w:p>
      <w:pPr>
        <w:rPr>
          <w:ins w:id="8172" w:author="S2-2205080" w:date="2022-05-25T15:49:00Z"/>
        </w:rPr>
      </w:pPr>
      <w:ins w:id="8173" w:author="S2-2205080" w:date="2022-05-25T15:49:00Z">
        <w:r>
          <w:t>The solution comprises the following steps:</w:t>
        </w:r>
      </w:ins>
    </w:p>
    <w:p>
      <w:pPr>
        <w:pStyle w:val="B1"/>
        <w:rPr>
          <w:ins w:id="8174" w:author="S2-2205080" w:date="2022-05-25T15:49:00Z"/>
        </w:rPr>
      </w:pPr>
      <w:ins w:id="8175" w:author="S2-2205080" w:date="2022-05-25T15:49:00Z">
        <w:r>
          <w:rPr>
            <w:lang w:val="en-US"/>
          </w:rPr>
          <w:t>-</w:t>
        </w:r>
        <w:r>
          <w:rPr>
            <w:lang w:val="en-US"/>
          </w:rPr>
          <w:tab/>
        </w:r>
        <w:r>
          <w:t xml:space="preserve">NWDAF (continues to) collects new data after a prediction has been made, so that it can learn about actual outcomes, compare them with the predicted data, and generate </w:t>
        </w:r>
        <w:r>
          <w:rPr>
            <w:lang w:val="en-US"/>
          </w:rPr>
          <w:t>an</w:t>
        </w:r>
        <w:r>
          <w:t xml:space="preserve"> accuracy report. The accuracy report comprises the accuracy for a given analytics subscription or for a given Analytics ID (e.g.</w:t>
        </w:r>
        <w:r>
          <w:rPr>
            <w:lang w:val="en-US"/>
          </w:rPr>
          <w:t>,</w:t>
        </w:r>
        <w:r>
          <w:t xml:space="preserve"> average over all subscriptions for that Analytics ID). The accuracy report may provide the actual outcomes, or information on how the outcomes deviate from the predicted values.</w:t>
        </w:r>
        <w:r>
          <w:rPr>
            <w:lang w:val="en-US"/>
          </w:rPr>
          <w:t xml:space="preserve"> </w:t>
        </w:r>
        <w:r>
          <w:t>When aggregated accuracy is provided (e</w:t>
        </w:r>
        <w:r>
          <w:rPr>
            <w:lang w:val="en-US"/>
          </w:rPr>
          <w:t>.</w:t>
        </w:r>
        <w:r>
          <w:t>g</w:t>
        </w:r>
        <w:r>
          <w:rPr>
            <w:lang w:val="en-US"/>
          </w:rPr>
          <w:t>.,</w:t>
        </w:r>
        <w:r>
          <w:t xml:space="preserve"> for all subscriptions to an analytics ID), the accuracy reports may be provided as a function of the prediction confidence level (</w:t>
        </w:r>
        <w:r>
          <w:rPr>
            <w:lang w:val="en-US"/>
          </w:rPr>
          <w:t xml:space="preserve">i.e., </w:t>
        </w:r>
        <w:r>
          <w:t xml:space="preserve">probability assertion). If an NWDAF makes a prediction with low confidence, one should expect lower accuracy </w:t>
        </w:r>
        <w:r>
          <w:rPr>
            <w:lang w:val="en-US"/>
          </w:rPr>
          <w:t>compared to</w:t>
        </w:r>
        <w:r>
          <w:t xml:space="preserve"> when the NWDAF makes a prediction with high confidence. This </w:t>
        </w:r>
        <w:r>
          <w:rPr>
            <w:lang w:val="en-US"/>
          </w:rPr>
          <w:t>is</w:t>
        </w:r>
        <w:r>
          <w:t xml:space="preserve"> reflected in the accuracy reports.</w:t>
        </w:r>
      </w:ins>
    </w:p>
    <w:p>
      <w:pPr>
        <w:pStyle w:val="EditorsNote"/>
        <w:rPr>
          <w:ins w:id="8176" w:author="S2-2205080" w:date="2022-05-25T15:49:00Z"/>
          <w:lang w:val="en-US"/>
        </w:rPr>
      </w:pPr>
      <w:ins w:id="8177" w:author="S2-2205080" w:date="2022-05-25T15:49:00Z">
        <w:r>
          <w:t>Editor</w:t>
        </w:r>
      </w:ins>
      <w:ins w:id="8178" w:author="Rapporteur" w:date="2022-05-26T12:32:00Z">
        <w:r>
          <w:rPr>
            <w:lang w:eastAsia="zh-CN"/>
          </w:rPr>
          <w:t>'</w:t>
        </w:r>
      </w:ins>
      <w:ins w:id="8179" w:author="S2-2205080" w:date="2022-05-25T15:49:00Z">
        <w:del w:id="8180" w:author="Rapporteur" w:date="2022-05-26T12:32:00Z">
          <w:r>
            <w:delText>’</w:delText>
          </w:r>
        </w:del>
        <w:r>
          <w:t>s note:</w:t>
        </w:r>
        <w:del w:id="8181" w:author="Rapporteur" w:date="2022-05-26T02:56:00Z">
          <w:r>
            <w:delText xml:space="preserve"> </w:delText>
          </w:r>
        </w:del>
      </w:ins>
      <w:ins w:id="8182" w:author="Rapporteur" w:date="2022-05-26T02:56:00Z">
        <w:r>
          <w:tab/>
        </w:r>
      </w:ins>
      <w:ins w:id="8183" w:author="S2-2205080" w:date="2022-05-25T15:49:00Z">
        <w:r>
          <w:t>The details of the format of the accuracy report are FFS</w:t>
        </w:r>
        <w:r>
          <w:rPr>
            <w:lang w:val="en-US"/>
          </w:rPr>
          <w:t>.</w:t>
        </w:r>
      </w:ins>
    </w:p>
    <w:p>
      <w:pPr>
        <w:pStyle w:val="B1"/>
        <w:rPr>
          <w:ins w:id="8184" w:author="S2-2205080" w:date="2022-05-25T15:49:00Z"/>
        </w:rPr>
      </w:pPr>
      <w:ins w:id="8185" w:author="S2-2205080" w:date="2022-05-25T15:49:00Z">
        <w:r>
          <w:rPr>
            <w:lang w:val="en-US"/>
          </w:rPr>
          <w:t>-</w:t>
        </w:r>
        <w:r>
          <w:rPr>
            <w:lang w:val="en-US"/>
          </w:rPr>
          <w:tab/>
        </w:r>
        <w:r>
          <w:t xml:space="preserve">NWDAF </w:t>
        </w:r>
        <w:r>
          <w:rPr>
            <w:lang w:val="en-US"/>
          </w:rPr>
          <w:t>Analytics</w:t>
        </w:r>
        <w:r>
          <w:t xml:space="preserve"> </w:t>
        </w:r>
        <w:r>
          <w:rPr>
            <w:lang w:val="en-US"/>
          </w:rPr>
          <w:t>services are enhanced to enable an analytics consumer</w:t>
        </w:r>
        <w:r>
          <w:t xml:space="preserve"> </w:t>
        </w:r>
        <w:r>
          <w:rPr>
            <w:lang w:val="en-US"/>
          </w:rPr>
          <w:t>to</w:t>
        </w:r>
        <w:r>
          <w:t xml:space="preserve"> collect a detailed accuracy report from NWDAF (e.g. how well the NWDAF performed for a specific Analytics ID, using a specific model, for a specific area/slice</w:t>
        </w:r>
        <w:del w:id="8186" w:author="Rapporteur" w:date="2022-05-26T04:05:00Z">
          <w:r>
            <w:delText>/</w:delText>
          </w:r>
        </w:del>
        <w:r>
          <w:t>(group of)UE, in a given time window).</w:t>
        </w:r>
      </w:ins>
    </w:p>
    <w:p>
      <w:pPr>
        <w:pStyle w:val="B1"/>
        <w:rPr>
          <w:ins w:id="8187" w:author="S2-2205080" w:date="2022-05-25T15:49:00Z"/>
          <w:lang w:val="en-US"/>
        </w:rPr>
      </w:pPr>
      <w:ins w:id="8188" w:author="S2-2205080" w:date="2022-05-25T15:49:00Z">
        <w:r>
          <w:rPr>
            <w:lang w:val="en-US"/>
          </w:rPr>
          <w:t>-</w:t>
        </w:r>
        <w:r>
          <w:rPr>
            <w:lang w:val="en-US"/>
          </w:rPr>
          <w:tab/>
        </w:r>
        <w:r>
          <w:t>NWDAF registers its measured accuracy (per Analytics ID) in its NF profile in NRF/UDM, so that analytics consumers can use this information when selecting the NWDAF instance/set.</w:t>
        </w:r>
      </w:ins>
    </w:p>
    <w:p>
      <w:pPr>
        <w:pStyle w:val="B1"/>
        <w:rPr>
          <w:ins w:id="8189" w:author="S2-2205080" w:date="2022-05-25T15:49:00Z"/>
        </w:rPr>
      </w:pPr>
      <w:ins w:id="8190" w:author="S2-2205080" w:date="2022-05-25T15:49:00Z">
        <w:r>
          <w:rPr>
            <w:lang w:val="en-US"/>
          </w:rPr>
          <w:t>-</w:t>
        </w:r>
        <w:r>
          <w:rPr>
            <w:lang w:val="en-US"/>
          </w:rPr>
          <w:tab/>
        </w:r>
        <w:r>
          <w:t xml:space="preserve">NWDAF </w:t>
        </w:r>
        <w:r>
          <w:rPr>
            <w:lang w:val="en-US"/>
          </w:rPr>
          <w:t>uses the</w:t>
        </w:r>
        <w:r>
          <w:t xml:space="preserve"> accuracy information to further fine-tune the model it is using (e.g.</w:t>
        </w:r>
        <w:r>
          <w:rPr>
            <w:lang w:val="en-US"/>
          </w:rPr>
          <w:t>,</w:t>
        </w:r>
        <w:r>
          <w:t xml:space="preserve"> request model re-training, adjust data sources for the model training and the analytics generation)</w:t>
        </w:r>
        <w:r>
          <w:rPr>
            <w:lang w:val="en-US"/>
          </w:rPr>
          <w:t>.</w:t>
        </w:r>
        <w:r>
          <w:t xml:space="preserve"> </w:t>
        </w:r>
      </w:ins>
    </w:p>
    <w:p>
      <w:pPr>
        <w:pStyle w:val="EditorsNote"/>
        <w:rPr>
          <w:ins w:id="8191" w:author="S2-2205080" w:date="2022-05-25T15:49:00Z"/>
        </w:rPr>
      </w:pPr>
      <w:ins w:id="8192" w:author="S2-2205080" w:date="2022-05-25T15:49:00Z">
        <w:r>
          <w:t>Editor</w:t>
        </w:r>
      </w:ins>
      <w:ins w:id="8193" w:author="Rapporteur" w:date="2022-05-26T01:04:00Z">
        <w:r>
          <w:t>'</w:t>
        </w:r>
      </w:ins>
      <w:ins w:id="8194" w:author="S2-2205080" w:date="2022-05-25T15:49:00Z">
        <w:del w:id="8195" w:author="Rapporteur" w:date="2022-05-26T01:04:00Z">
          <w:r>
            <w:delText>’</w:delText>
          </w:r>
        </w:del>
        <w:r>
          <w:t>s note:</w:t>
        </w:r>
        <w:del w:id="8196" w:author="Rapporteur" w:date="2022-05-26T01:04:00Z">
          <w:r>
            <w:delText xml:space="preserve">  </w:delText>
          </w:r>
        </w:del>
      </w:ins>
      <w:ins w:id="8197" w:author="Rapporteur" w:date="2022-05-26T01:04:00Z">
        <w:r>
          <w:tab/>
        </w:r>
      </w:ins>
      <w:ins w:id="8198" w:author="S2-2205080" w:date="2022-05-25T15:49:00Z">
        <w:r>
          <w:t>Whether and how the accuracy report from AnLF is provided to MTLF to improve the correctness of analytics is FFS.</w:t>
        </w:r>
      </w:ins>
    </w:p>
    <w:p>
      <w:pPr>
        <w:pStyle w:val="B1"/>
        <w:rPr>
          <w:ins w:id="8199" w:author="S2-2205080" w:date="2022-05-25T15:49:00Z"/>
        </w:rPr>
      </w:pPr>
      <w:ins w:id="8200" w:author="S2-2205080" w:date="2022-05-25T15:49:00Z">
        <w:r>
          <w:rPr>
            <w:lang w:val="en-US"/>
          </w:rPr>
          <w:t>-</w:t>
        </w:r>
        <w:r>
          <w:rPr>
            <w:lang w:val="en-US"/>
          </w:rPr>
          <w:tab/>
          <w:t>The analytics consumer uses</w:t>
        </w:r>
        <w:r>
          <w:t xml:space="preserve"> the accuracy report provided by NWDAF to manage the subscription (e.g. if accuracy is low</w:t>
        </w:r>
        <w:r>
          <w:rPr>
            <w:lang w:val="en-US"/>
          </w:rPr>
          <w:t xml:space="preserve"> the analytics consumer may</w:t>
        </w:r>
        <w:r>
          <w:t xml:space="preserve"> terminate the subscription</w:t>
        </w:r>
        <w:r>
          <w:rPr>
            <w:lang w:val="en-US"/>
          </w:rPr>
          <w:t>,</w:t>
        </w:r>
        <w:r>
          <w:t xml:space="preserve"> adjust subscription parameters</w:t>
        </w:r>
        <w:r>
          <w:rPr>
            <w:lang w:val="en-US"/>
          </w:rPr>
          <w:t>,</w:t>
        </w:r>
        <w:r>
          <w:t xml:space="preserve"> or change the NWDAF</w:t>
        </w:r>
        <w:r>
          <w:rPr>
            <w:lang w:val="en-US"/>
          </w:rPr>
          <w:t>,</w:t>
        </w:r>
        <w:r>
          <w:t xml:space="preserve"> etc..) and/or to take the actual accuracy into account into local decision making (e.g.</w:t>
        </w:r>
        <w:r>
          <w:rPr>
            <w:lang w:val="en-US"/>
          </w:rPr>
          <w:t>,</w:t>
        </w:r>
        <w:r>
          <w:t xml:space="preserve"> adjust the weight of the analytics reports in the decision making compared to other inputs).</w:t>
        </w:r>
      </w:ins>
    </w:p>
    <w:p>
      <w:pPr>
        <w:pStyle w:val="B1"/>
        <w:rPr>
          <w:ins w:id="8201" w:author="S2-2205080" w:date="2022-05-25T15:49:00Z"/>
          <w:del w:id="8202" w:author="Rapporteur" w:date="2022-05-26T01:13:00Z"/>
        </w:rPr>
      </w:pPr>
      <w:ins w:id="8203" w:author="S2-2205080" w:date="2022-05-25T15:49:00Z">
        <w:del w:id="8204" w:author="Rapporteur" w:date="2022-05-26T01:13:00Z">
          <w:r>
            <w:rPr>
              <w:lang w:val="en-US"/>
            </w:rPr>
            <w:delText>-</w:delText>
          </w:r>
          <w:r>
            <w:rPr>
              <w:lang w:val="en-US"/>
            </w:rPr>
            <w:tab/>
          </w:r>
        </w:del>
      </w:ins>
    </w:p>
    <w:p>
      <w:pPr>
        <w:pStyle w:val="B1"/>
        <w:rPr>
          <w:ins w:id="8205" w:author="S2-2205080" w:date="2022-05-25T15:49:00Z"/>
          <w:del w:id="8206" w:author="Rapporteur" w:date="2022-05-26T01:13:00Z"/>
        </w:rPr>
      </w:pPr>
      <w:ins w:id="8207" w:author="S2-2205080" w:date="2022-05-25T15:49:00Z">
        <w:del w:id="8208" w:author="Rapporteur" w:date="2022-05-26T01:13:00Z">
          <w:r>
            <w:rPr>
              <w:lang w:val="en-US"/>
            </w:rPr>
            <w:delText>-</w:delText>
          </w:r>
          <w:r>
            <w:rPr>
              <w:lang w:val="en-US"/>
            </w:rPr>
            <w:tab/>
          </w:r>
        </w:del>
      </w:ins>
    </w:p>
    <w:p>
      <w:pPr>
        <w:pStyle w:val="31"/>
        <w:rPr>
          <w:ins w:id="8209" w:author="S2-2205080" w:date="2022-05-25T15:49:00Z"/>
        </w:rPr>
        <w:pPrChange w:id="8210" w:author="Rapporteur" w:date="2022-05-26T00:35:00Z">
          <w:pPr>
            <w:keepNext/>
            <w:keepLines/>
            <w:spacing w:before="120"/>
            <w:ind w:left="1134" w:hanging="1134"/>
            <w:outlineLvl w:val="2"/>
          </w:pPr>
        </w:pPrChange>
      </w:pPr>
      <w:bookmarkStart w:id="8211" w:name="_Toc20547"/>
      <w:bookmarkStart w:id="8212" w:name="_Toc104433294"/>
      <w:bookmarkStart w:id="8213" w:name="_Toc104467442"/>
      <w:bookmarkStart w:id="8214" w:name="_Toc104467752"/>
      <w:bookmarkStart w:id="8215" w:name="_Toc104468088"/>
      <w:ins w:id="8216" w:author="S2-2205080" w:date="2022-05-25T15:49:00Z">
        <w:r>
          <w:t>6.</w:t>
        </w:r>
        <w:del w:id="8217" w:author="Rapporteur" w:date="2022-05-25T23:43:00Z">
          <w:r>
            <w:delText>X</w:delText>
          </w:r>
        </w:del>
      </w:ins>
      <w:ins w:id="8218" w:author="Rapporteur" w:date="2022-05-25T23:43:00Z">
        <w:r>
          <w:t>34</w:t>
        </w:r>
      </w:ins>
      <w:ins w:id="8219" w:author="S2-2205080" w:date="2022-05-25T15:49:00Z">
        <w:r>
          <w:t>.2</w:t>
        </w:r>
        <w:r>
          <w:tab/>
          <w:t>Procedures</w:t>
        </w:r>
        <w:bookmarkEnd w:id="8211"/>
        <w:bookmarkEnd w:id="8212"/>
        <w:bookmarkEnd w:id="8213"/>
        <w:bookmarkEnd w:id="8214"/>
        <w:bookmarkEnd w:id="8215"/>
      </w:ins>
    </w:p>
    <w:p>
      <w:pPr>
        <w:rPr>
          <w:ins w:id="8220" w:author="S2-2205080" w:date="2022-05-25T15:49:00Z"/>
        </w:rPr>
        <w:pPrChange w:id="8221" w:author="Rapporteur" w:date="2022-05-26T00:34:00Z">
          <w:pPr>
            <w:keepNext/>
            <w:keepLines/>
            <w:spacing w:before="120"/>
            <w:ind w:left="1134" w:hanging="1134"/>
            <w:outlineLvl w:val="2"/>
          </w:pPr>
        </w:pPrChange>
      </w:pPr>
      <w:ins w:id="8222" w:author="S2-2205080" w:date="2022-05-25T15:49:00Z">
        <w:r>
          <w:t>Figure 6.</w:t>
        </w:r>
        <w:del w:id="8223" w:author="Rapporteur" w:date="2022-05-25T23:43:00Z">
          <w:r>
            <w:delText>x</w:delText>
          </w:r>
        </w:del>
      </w:ins>
      <w:ins w:id="8224" w:author="Rapporteur" w:date="2022-05-25T23:43:00Z">
        <w:r>
          <w:t>34</w:t>
        </w:r>
      </w:ins>
      <w:ins w:id="8225" w:author="S2-2205080" w:date="2022-05-25T15:49:00Z">
        <w:r>
          <w:t>.2-1 illustrates the procedure for measuring and reporting accuracy of NWDAF analytics.</w:t>
        </w:r>
      </w:ins>
    </w:p>
    <w:p>
      <w:pPr>
        <w:pStyle w:val="TH"/>
        <w:snapToGrid w:val="0"/>
        <w:rPr>
          <w:ins w:id="8226" w:author="S2-2205080" w:date="2022-05-25T15:49:00Z"/>
        </w:rPr>
        <w:pPrChange w:id="8227" w:author="Rapporteur" w:date="2022-05-26T04:33:00Z">
          <w:pPr>
            <w:keepNext/>
            <w:keepLines/>
            <w:spacing w:before="120"/>
            <w:ind w:left="1134" w:hanging="1134"/>
            <w:jc w:val="center"/>
            <w:outlineLvl w:val="2"/>
          </w:pPr>
        </w:pPrChange>
      </w:pPr>
      <w:ins w:id="8228" w:author="S2-2205080" w:date="2022-05-25T15:49:00Z">
        <w:r>
          <w:object w:dxaOrig="8564" w:dyaOrig="5095">
            <v:shape id="_x0000_i1071" type="#_x0000_t75" style="width:426pt;height:258pt" o:ole="">
              <v:imagedata r:id="rId120" o:title="" cropright="7249f"/>
            </v:shape>
            <o:OLEObject Type="Embed" ProgID="Visio.Drawing.15" ShapeID="_x0000_i1071" DrawAspect="Content" ObjectID="_1715085486" r:id="rId121"/>
          </w:object>
        </w:r>
      </w:ins>
    </w:p>
    <w:p>
      <w:pPr>
        <w:pStyle w:val="TF"/>
        <w:rPr>
          <w:ins w:id="8229" w:author="S2-2205080" w:date="2022-05-25T15:49:00Z"/>
        </w:rPr>
      </w:pPr>
      <w:ins w:id="8230" w:author="S2-2205080" w:date="2022-05-25T15:49:00Z">
        <w:r>
          <w:t>Figure 6.</w:t>
        </w:r>
        <w:del w:id="8231" w:author="Rapporteur" w:date="2022-05-25T23:43:00Z">
          <w:r>
            <w:delText>x</w:delText>
          </w:r>
        </w:del>
      </w:ins>
      <w:ins w:id="8232" w:author="Rapporteur" w:date="2022-05-25T23:43:00Z">
        <w:r>
          <w:t>34</w:t>
        </w:r>
      </w:ins>
      <w:ins w:id="8233" w:author="S2-2205080" w:date="2022-05-25T15:49:00Z">
        <w:r>
          <w:t>.2-1</w:t>
        </w:r>
        <w:del w:id="8234" w:author="Rapporteur" w:date="2022-05-26T04:05:00Z">
          <w:r>
            <w:delText>.</w:delText>
          </w:r>
        </w:del>
      </w:ins>
      <w:ins w:id="8235" w:author="Rapporteur" w:date="2022-05-26T04:05:00Z">
        <w:r>
          <w:t>:</w:t>
        </w:r>
      </w:ins>
      <w:ins w:id="8236" w:author="S2-2205080" w:date="2022-05-25T15:49:00Z">
        <w:r>
          <w:t xml:space="preserve"> Procedure for measuring and reporting accuracy of NWDAF analytics</w:t>
        </w:r>
      </w:ins>
    </w:p>
    <w:p>
      <w:pPr>
        <w:pStyle w:val="B1"/>
        <w:rPr>
          <w:ins w:id="8237" w:author="S2-2205080" w:date="2022-05-25T15:49:00Z"/>
        </w:rPr>
      </w:pPr>
      <w:ins w:id="8238" w:author="S2-2205080" w:date="2022-05-25T15:49:00Z">
        <w:r>
          <w:t>1.</w:t>
        </w:r>
        <w:r>
          <w:tab/>
          <w:t xml:space="preserve">The (consumer) NF sends Nnwdaf_AnalyticsSubscription_Subscribe request with a flag indicating that it is interested in receiving an accuracy report along with the analytics (prediction) report. The NFc also provides a callback URI to receive the accuracy report. The NFc may also send separate processing and filtering instructions for the accuracy report(s) (e.g., to club or filter the accuracy reports). The NFc may also send instructions to NWDAF on how to handle the subscription after having generating accuracy report. For example, the instructions may specify that if </w:t>
        </w:r>
        <w:r>
          <w:rPr>
            <w:lang w:val="en-US"/>
          </w:rPr>
          <w:t>three</w:t>
        </w:r>
        <w:r>
          <w:t xml:space="preserve"> consecutive predictions are wrong, the NWDAF subscription must be terminated, and a termination notification will be sent to the NFc.</w:t>
        </w:r>
      </w:ins>
    </w:p>
    <w:p>
      <w:pPr>
        <w:pStyle w:val="B1"/>
        <w:rPr>
          <w:ins w:id="8239" w:author="S2-2205080" w:date="2022-05-25T15:49:00Z"/>
        </w:rPr>
      </w:pPr>
      <w:ins w:id="8240" w:author="S2-2205080" w:date="2022-05-25T15:49:00Z">
        <w:r>
          <w:t>2.</w:t>
        </w:r>
        <w:r>
          <w:tab/>
          <w:t>The NWDAF generates the predictions and provides them to the NFc.</w:t>
        </w:r>
      </w:ins>
    </w:p>
    <w:p>
      <w:pPr>
        <w:pStyle w:val="B1"/>
        <w:rPr>
          <w:ins w:id="8241" w:author="S2-2205080" w:date="2022-05-25T15:49:00Z"/>
        </w:rPr>
      </w:pPr>
      <w:ins w:id="8242" w:author="S2-2205080" w:date="2022-05-25T15:49:00Z">
        <w:r>
          <w:t>3.</w:t>
        </w:r>
        <w:r>
          <w:tab/>
          <w:t>The NWDAF collects the accuracy data, i.e., the actual measured data observed at the time for which the prediction had been made. Accuracy data can be collected from different data sources, not necessarily limited to the data sources used as input data sources for generating the analytics prediction.</w:t>
        </w:r>
      </w:ins>
    </w:p>
    <w:p>
      <w:pPr>
        <w:pStyle w:val="B1"/>
        <w:rPr>
          <w:ins w:id="8243" w:author="S2-2205080" w:date="2022-05-25T15:49:00Z"/>
        </w:rPr>
      </w:pPr>
      <w:ins w:id="8244" w:author="S2-2205080" w:date="2022-05-25T15:49:00Z">
        <w:r>
          <w:t>4.</w:t>
        </w:r>
        <w:r>
          <w:tab/>
          <w:t xml:space="preserve">An accuracy report is sent to the consumer after the events have occurred that were needed for the verification of the predictions. The accuracy report may be sent in a separate notification from NWDAF to NFc or it can be clubbed with the next analytics notification sending predictions of future events. </w:t>
        </w:r>
        <w:del w:id="8245" w:author="Rapporteur" w:date="2022-05-26T02:57:00Z">
          <w:r>
            <w:delText xml:space="preserve"> </w:delText>
          </w:r>
        </w:del>
        <w:r>
          <w:t>The frequency of the accuracy notification may be controlled via the filtering/reporting instruction(s) given in the subscribe request in step 1.</w:t>
        </w:r>
      </w:ins>
    </w:p>
    <w:p>
      <w:pPr>
        <w:pStyle w:val="B1"/>
        <w:rPr>
          <w:ins w:id="8246" w:author="S2-2205080" w:date="2022-05-25T15:49:00Z"/>
        </w:rPr>
      </w:pPr>
      <w:ins w:id="8247" w:author="S2-2205080" w:date="2022-05-25T15:49:00Z">
        <w:r>
          <w:t>5.</w:t>
        </w:r>
        <w:r>
          <w:tab/>
          <w:t xml:space="preserve">(optional) If, in step 1, an instruction was received on how to handle the subscription after having terminated the accuracy report, the NWDAF executes such instruction. For example, NWDAF terminates the subscription if </w:t>
        </w:r>
        <w:r>
          <w:rPr>
            <w:lang w:val="en-US"/>
          </w:rPr>
          <w:t>three</w:t>
        </w:r>
        <w:r>
          <w:t xml:space="preserve"> consecutive accuracy reports are below a given threshold (e.g., "no match") by sending a termination request.</w:t>
        </w:r>
      </w:ins>
    </w:p>
    <w:p>
      <w:pPr>
        <w:pStyle w:val="31"/>
        <w:rPr>
          <w:ins w:id="8248" w:author="S2-2205080" w:date="2022-05-25T15:49:00Z"/>
        </w:rPr>
        <w:pPrChange w:id="8249" w:author="Rapporteur" w:date="2022-05-26T00:35:00Z">
          <w:pPr>
            <w:keepNext/>
            <w:keepLines/>
            <w:spacing w:before="120"/>
            <w:ind w:left="1134" w:hanging="1134"/>
            <w:outlineLvl w:val="2"/>
          </w:pPr>
        </w:pPrChange>
      </w:pPr>
      <w:bookmarkStart w:id="8250" w:name="_Toc4679"/>
      <w:bookmarkStart w:id="8251" w:name="_Toc104433295"/>
      <w:bookmarkStart w:id="8252" w:name="_Toc104467443"/>
      <w:bookmarkStart w:id="8253" w:name="_Toc104467753"/>
      <w:bookmarkStart w:id="8254" w:name="_Toc104468089"/>
      <w:ins w:id="8255" w:author="S2-2205080" w:date="2022-05-25T15:49:00Z">
        <w:r>
          <w:t>6.</w:t>
        </w:r>
        <w:del w:id="8256" w:author="Rapporteur" w:date="2022-05-25T23:43:00Z">
          <w:r>
            <w:rPr>
              <w:rFonts w:eastAsia="宋体"/>
              <w:lang w:eastAsia="zh-CN"/>
            </w:rPr>
            <w:delText>x</w:delText>
          </w:r>
        </w:del>
      </w:ins>
      <w:ins w:id="8257" w:author="Rapporteur" w:date="2022-05-25T23:43:00Z">
        <w:r>
          <w:rPr>
            <w:rFonts w:eastAsia="宋体"/>
            <w:lang w:eastAsia="zh-CN"/>
          </w:rPr>
          <w:t>34</w:t>
        </w:r>
      </w:ins>
      <w:ins w:id="8258" w:author="S2-2205080" w:date="2022-05-25T15:49:00Z">
        <w:r>
          <w:t>.3</w:t>
        </w:r>
        <w:r>
          <w:tab/>
          <w:t>Impacts on services, entities and interfaces</w:t>
        </w:r>
        <w:bookmarkEnd w:id="8250"/>
        <w:bookmarkEnd w:id="8251"/>
        <w:bookmarkEnd w:id="8252"/>
        <w:bookmarkEnd w:id="8253"/>
        <w:bookmarkEnd w:id="8254"/>
      </w:ins>
    </w:p>
    <w:p>
      <w:pPr>
        <w:pStyle w:val="B1"/>
        <w:ind w:left="0" w:firstLine="0"/>
        <w:rPr>
          <w:ins w:id="8259" w:author="S2-2205080" w:date="2022-05-25T15:49:00Z"/>
        </w:rPr>
      </w:pPr>
      <w:ins w:id="8260" w:author="S2-2205080" w:date="2022-05-25T15:49:00Z">
        <w:r>
          <w:t>The solution has the following impacts:</w:t>
        </w:r>
      </w:ins>
    </w:p>
    <w:p>
      <w:pPr>
        <w:rPr>
          <w:ins w:id="8261" w:author="S2-2205080" w:date="2022-05-25T15:49:00Z"/>
        </w:rPr>
      </w:pPr>
      <w:ins w:id="8262" w:author="S2-2205080" w:date="2022-05-25T15:49:00Z">
        <w:r>
          <w:t>NWDAF:</w:t>
        </w:r>
      </w:ins>
    </w:p>
    <w:p>
      <w:pPr>
        <w:ind w:left="568" w:hanging="284"/>
        <w:rPr>
          <w:ins w:id="8263" w:author="S2-2205080" w:date="2022-05-25T15:49:00Z"/>
        </w:rPr>
      </w:pPr>
      <w:ins w:id="8264" w:author="S2-2205080" w:date="2022-05-25T15:49:00Z">
        <w:r>
          <w:t>-</w:t>
        </w:r>
        <w:r>
          <w:tab/>
          <w:t>Keeps collecting data after a prediction is made from corresponding data provider(s) to calculate the accuracy of such prediction.</w:t>
        </w:r>
      </w:ins>
    </w:p>
    <w:p>
      <w:pPr>
        <w:ind w:left="568" w:hanging="284"/>
        <w:rPr>
          <w:ins w:id="8265" w:author="S2-2205080" w:date="2022-05-25T15:49:00Z"/>
        </w:rPr>
      </w:pPr>
      <w:ins w:id="8266" w:author="S2-2205080" w:date="2022-05-25T15:49:00Z">
        <w:r>
          <w:t>-</w:t>
        </w:r>
        <w:r>
          <w:tab/>
          <w:t>generates accuracy reports to be sent to analytics consumers, upon their request.</w:t>
        </w:r>
      </w:ins>
    </w:p>
    <w:p>
      <w:pPr>
        <w:ind w:left="568" w:hanging="284"/>
        <w:rPr>
          <w:ins w:id="8267" w:author="S2-2205080" w:date="2022-05-25T15:49:00Z"/>
        </w:rPr>
      </w:pPr>
      <w:ins w:id="8268" w:author="S2-2205080" w:date="2022-05-25T15:49:00Z">
        <w:r>
          <w:t>-</w:t>
        </w:r>
        <w:r>
          <w:tab/>
          <w:t>NWDAF registers its measured accuracy (per Analytics ID) in its NF profile in NRF/UDM.</w:t>
        </w:r>
      </w:ins>
    </w:p>
    <w:p>
      <w:pPr>
        <w:rPr>
          <w:ins w:id="8269" w:author="S2-2205080" w:date="2022-05-25T15:49:00Z"/>
        </w:rPr>
      </w:pPr>
      <w:ins w:id="8270" w:author="S2-2205080" w:date="2022-05-25T15:49:00Z">
        <w:r>
          <w:t>Nnwdaf_AnalyticsSubscription service:</w:t>
        </w:r>
      </w:ins>
    </w:p>
    <w:p>
      <w:pPr>
        <w:pStyle w:val="B1"/>
        <w:rPr>
          <w:ins w:id="8271" w:author="S2-2205080" w:date="2022-05-25T15:49:00Z"/>
        </w:rPr>
      </w:pPr>
      <w:ins w:id="8272" w:author="S2-2205080" w:date="2022-05-25T15:49:00Z">
        <w:r>
          <w:lastRenderedPageBreak/>
          <w:t>-</w:t>
        </w:r>
        <w:r>
          <w:tab/>
          <w:t>_subscribe service operation includes an Accuracy Report Required flag and additional filter information related</w:t>
        </w:r>
      </w:ins>
    </w:p>
    <w:p>
      <w:pPr>
        <w:pStyle w:val="B1"/>
        <w:rPr>
          <w:ins w:id="8273" w:author="S2-2205080" w:date="2022-05-25T15:49:00Z"/>
        </w:rPr>
      </w:pPr>
      <w:ins w:id="8274" w:author="S2-2205080" w:date="2022-05-25T15:49:00Z">
        <w:r>
          <w:t>-</w:t>
        </w:r>
        <w:r>
          <w:tab/>
          <w:t>_notify service operation includes the Accuracy Report.</w:t>
        </w:r>
      </w:ins>
    </w:p>
    <w:p>
      <w:pPr>
        <w:pStyle w:val="21"/>
        <w:rPr>
          <w:ins w:id="8275" w:author="S2-2205081" w:date="2022-05-25T15:52:00Z"/>
          <w:rPrChange w:id="8276" w:author="Rapporteur" w:date="2022-05-26T04:49:00Z">
            <w:rPr>
              <w:ins w:id="8277" w:author="S2-2205081" w:date="2022-05-25T15:52:00Z"/>
              <w:rFonts w:ascii="Arial" w:hAnsi="Arial"/>
              <w:sz w:val="32"/>
              <w:lang w:val="en-US"/>
            </w:rPr>
          </w:rPrChange>
        </w:rPr>
        <w:pPrChange w:id="8278" w:author="Rapporteur" w:date="2022-05-26T04:49:00Z">
          <w:pPr>
            <w:keepNext/>
            <w:keepLines/>
            <w:spacing w:before="180"/>
            <w:ind w:left="1134" w:hanging="1134"/>
            <w:outlineLvl w:val="1"/>
          </w:pPr>
        </w:pPrChange>
      </w:pPr>
      <w:bookmarkStart w:id="8279" w:name="_Toc21889"/>
      <w:bookmarkStart w:id="8280" w:name="_Toc104433296"/>
      <w:bookmarkStart w:id="8281" w:name="_Toc104467444"/>
      <w:bookmarkStart w:id="8282" w:name="_Toc104467754"/>
      <w:bookmarkStart w:id="8283" w:name="_Toc104468090"/>
      <w:ins w:id="8284" w:author="S2-2205081" w:date="2022-05-25T15:52:00Z">
        <w:r>
          <w:rPr>
            <w:rPrChange w:id="8285" w:author="Rapporteur" w:date="2022-05-26T04:49:00Z">
              <w:rPr>
                <w:lang w:val="en-US"/>
              </w:rPr>
            </w:rPrChange>
          </w:rPr>
          <w:t>6.</w:t>
        </w:r>
        <w:del w:id="8286" w:author="Rapporteur" w:date="2022-05-25T23:43:00Z">
          <w:r>
            <w:rPr>
              <w:rPrChange w:id="8287" w:author="Rapporteur" w:date="2022-05-26T04:49:00Z">
                <w:rPr>
                  <w:lang w:val="en-US"/>
                </w:rPr>
              </w:rPrChange>
            </w:rPr>
            <w:delText>X</w:delText>
          </w:r>
        </w:del>
      </w:ins>
      <w:ins w:id="8288" w:author="Rapporteur" w:date="2022-05-25T23:43:00Z">
        <w:r>
          <w:rPr>
            <w:rPrChange w:id="8289" w:author="Rapporteur" w:date="2022-05-26T04:49:00Z">
              <w:rPr>
                <w:lang w:val="en-US"/>
              </w:rPr>
            </w:rPrChange>
          </w:rPr>
          <w:t>35</w:t>
        </w:r>
      </w:ins>
      <w:ins w:id="8290" w:author="S2-2205081" w:date="2022-05-25T15:52:00Z">
        <w:r>
          <w:rPr>
            <w:rPrChange w:id="8291" w:author="Rapporteur" w:date="2022-05-26T04:49:00Z">
              <w:rPr>
                <w:lang w:val="en-US"/>
              </w:rPr>
            </w:rPrChange>
          </w:rPr>
          <w:tab/>
          <w:t>Solution #</w:t>
        </w:r>
        <w:del w:id="8292" w:author="Rapporteur" w:date="2022-05-25T23:43:00Z">
          <w:r>
            <w:rPr>
              <w:rPrChange w:id="8293" w:author="Rapporteur" w:date="2022-05-26T04:49:00Z">
                <w:rPr>
                  <w:lang w:val="en-US"/>
                </w:rPr>
              </w:rPrChange>
            </w:rPr>
            <w:delText>X</w:delText>
          </w:r>
        </w:del>
      </w:ins>
      <w:ins w:id="8294" w:author="Rapporteur" w:date="2022-05-25T23:43:00Z">
        <w:r>
          <w:rPr>
            <w:rPrChange w:id="8295" w:author="Rapporteur" w:date="2022-05-26T04:49:00Z">
              <w:rPr>
                <w:lang w:val="en-US"/>
              </w:rPr>
            </w:rPrChange>
          </w:rPr>
          <w:t>35</w:t>
        </w:r>
      </w:ins>
      <w:ins w:id="8296" w:author="S2-2205081" w:date="2022-05-25T15:52:00Z">
        <w:r>
          <w:rPr>
            <w:rPrChange w:id="8297" w:author="Rapporteur" w:date="2022-05-26T04:49:00Z">
              <w:rPr>
                <w:lang w:val="en-US"/>
              </w:rPr>
            </w:rPrChange>
          </w:rPr>
          <w:t>: Improve model training and provisioning exploiting sub-areas with similar statistical properties</w:t>
        </w:r>
        <w:bookmarkEnd w:id="8279"/>
        <w:bookmarkEnd w:id="8280"/>
        <w:bookmarkEnd w:id="8281"/>
        <w:bookmarkEnd w:id="8282"/>
        <w:bookmarkEnd w:id="8283"/>
      </w:ins>
    </w:p>
    <w:p>
      <w:pPr>
        <w:pStyle w:val="31"/>
        <w:rPr>
          <w:ins w:id="8298" w:author="S2-2205081" w:date="2022-05-25T15:52:00Z"/>
          <w:lang w:eastAsia="zh-CN"/>
          <w:rPrChange w:id="8299" w:author="Rapporteur" w:date="2022-05-26T04:46:00Z">
            <w:rPr>
              <w:ins w:id="8300" w:author="S2-2205081" w:date="2022-05-25T15:52:00Z"/>
              <w:rFonts w:ascii="Arial" w:hAnsi="Arial"/>
              <w:sz w:val="28"/>
              <w:lang w:val="en-US"/>
            </w:rPr>
          </w:rPrChange>
        </w:rPr>
        <w:pPrChange w:id="8301" w:author="Rapporteur" w:date="2022-05-26T04:46:00Z">
          <w:pPr>
            <w:keepNext/>
            <w:keepLines/>
            <w:spacing w:before="120"/>
            <w:ind w:left="1134" w:hanging="1134"/>
            <w:outlineLvl w:val="2"/>
          </w:pPr>
        </w:pPrChange>
      </w:pPr>
      <w:bookmarkStart w:id="8302" w:name="_Toc49"/>
      <w:bookmarkStart w:id="8303" w:name="_Toc104433297"/>
      <w:bookmarkStart w:id="8304" w:name="_Toc104467445"/>
      <w:bookmarkStart w:id="8305" w:name="_Toc104467755"/>
      <w:bookmarkStart w:id="8306" w:name="_Toc104468091"/>
      <w:ins w:id="8307" w:author="S2-2205081" w:date="2022-05-25T15:52:00Z">
        <w:r>
          <w:rPr>
            <w:lang w:eastAsia="zh-CN"/>
            <w:rPrChange w:id="8308" w:author="Rapporteur" w:date="2022-05-26T04:46:00Z">
              <w:rPr>
                <w:lang w:val="en-US"/>
              </w:rPr>
            </w:rPrChange>
          </w:rPr>
          <w:t>6.</w:t>
        </w:r>
        <w:del w:id="8309" w:author="Rapporteur" w:date="2022-05-25T23:43:00Z">
          <w:r>
            <w:rPr>
              <w:lang w:eastAsia="zh-CN"/>
              <w:rPrChange w:id="8310" w:author="Rapporteur" w:date="2022-05-26T04:46:00Z">
                <w:rPr>
                  <w:lang w:val="en-US"/>
                </w:rPr>
              </w:rPrChange>
            </w:rPr>
            <w:delText>X</w:delText>
          </w:r>
        </w:del>
      </w:ins>
      <w:ins w:id="8311" w:author="Rapporteur" w:date="2022-05-25T23:43:00Z">
        <w:r>
          <w:rPr>
            <w:lang w:eastAsia="zh-CN"/>
            <w:rPrChange w:id="8312" w:author="Rapporteur" w:date="2022-05-26T04:46:00Z">
              <w:rPr>
                <w:lang w:val="en-US"/>
              </w:rPr>
            </w:rPrChange>
          </w:rPr>
          <w:t>35</w:t>
        </w:r>
      </w:ins>
      <w:ins w:id="8313" w:author="S2-2205081" w:date="2022-05-25T15:52:00Z">
        <w:r>
          <w:rPr>
            <w:lang w:eastAsia="zh-CN"/>
            <w:rPrChange w:id="8314" w:author="Rapporteur" w:date="2022-05-26T04:46:00Z">
              <w:rPr>
                <w:lang w:val="en-US"/>
              </w:rPr>
            </w:rPrChange>
          </w:rPr>
          <w:t>.1</w:t>
        </w:r>
        <w:r>
          <w:rPr>
            <w:lang w:eastAsia="zh-CN"/>
            <w:rPrChange w:id="8315" w:author="Rapporteur" w:date="2022-05-26T04:46:00Z">
              <w:rPr>
                <w:lang w:val="en-US"/>
              </w:rPr>
            </w:rPrChange>
          </w:rPr>
          <w:tab/>
          <w:t>Description</w:t>
        </w:r>
        <w:bookmarkEnd w:id="8302"/>
        <w:bookmarkEnd w:id="8303"/>
        <w:bookmarkEnd w:id="8304"/>
        <w:bookmarkEnd w:id="8305"/>
        <w:bookmarkEnd w:id="8306"/>
      </w:ins>
    </w:p>
    <w:p>
      <w:pPr>
        <w:rPr>
          <w:ins w:id="8316" w:author="S2-2205081" w:date="2022-05-25T15:52:00Z"/>
          <w:lang w:val="en-US"/>
        </w:rPr>
      </w:pPr>
      <w:ins w:id="8317" w:author="S2-2205081" w:date="2022-05-25T15:52:00Z">
        <w:r>
          <w:rPr>
            <w:lang w:val="en-US"/>
          </w:rPr>
          <w:t xml:space="preserve">This solution addresses aspects of key issue #1 on how to improve correctness of NWDAF analytics. </w:t>
        </w:r>
      </w:ins>
    </w:p>
    <w:p>
      <w:pPr>
        <w:rPr>
          <w:ins w:id="8318" w:author="S2-2205081" w:date="2022-05-25T15:52:00Z"/>
          <w:lang w:val="en-US" w:eastAsia="ko-KR"/>
        </w:rPr>
      </w:pPr>
      <w:ins w:id="8319" w:author="S2-2205081" w:date="2022-05-25T15:52:00Z">
        <w:r>
          <w:rPr>
            <w:lang w:val="en-US"/>
          </w:rPr>
          <w:t xml:space="preserve">Knowing the statistical properties of a data set used in AI/ML is important to understand the behavior of an ML model. </w:t>
        </w:r>
        <w:r>
          <w:rPr>
            <w:lang w:val="en-US" w:eastAsia="ko-KR"/>
          </w:rPr>
          <w:t>ML models trained on a specific training data set can be employed on data with similar statistics without experiencing performance degradation. Different network areas may exhibit similar context, (e.g., geographical circumstances, network deployment, etc.), which leads to similar data statistics (data statistics refer to data distribution, i.e., the information on values - or intervals - of the data such as network load, interference, how frequent some data values occur, etc.). So, an AI/ML model trained using data from one network area could be utilized in a different network area that exhibits similar data statistics.</w:t>
        </w:r>
      </w:ins>
    </w:p>
    <w:p>
      <w:pPr>
        <w:rPr>
          <w:ins w:id="8320" w:author="S2-2205081" w:date="2022-05-25T15:52:00Z"/>
          <w:lang w:val="en-US" w:eastAsia="ko-KR"/>
        </w:rPr>
      </w:pPr>
      <w:ins w:id="8321" w:author="S2-2205081" w:date="2022-05-25T15:52:00Z">
        <w:r>
          <w:rPr>
            <w:lang w:val="en-US" w:eastAsia="ko-KR"/>
          </w:rPr>
          <w:t>Furthermore, if multiple AI/ML models are employed in one area, even employed for different analytics and/or used by different analytics functions, information on changes in that area can be used by all analytics functions to, e.g., update their models given that change in the analytics context.</w:t>
        </w:r>
      </w:ins>
    </w:p>
    <w:p>
      <w:pPr>
        <w:rPr>
          <w:ins w:id="8322" w:author="S2-2205081" w:date="2022-05-25T15:52:00Z"/>
          <w:lang w:val="en-US"/>
        </w:rPr>
      </w:pPr>
      <w:ins w:id="8323" w:author="S2-2205081" w:date="2022-05-25T15:52:00Z">
        <w:r>
          <w:rPr>
            <w:lang w:val="en-US"/>
          </w:rPr>
          <w:t>This solution is based on the ability to divide and characterize the network into sub-areas based on the environment statistical properties instead of a purely geographical sub-division. This statistical characterization of network sub-areas is then used to improve the quality of ML model training which should in turn improve the correctness of the corresponding NWDAF Analytics.</w:t>
        </w:r>
      </w:ins>
    </w:p>
    <w:p>
      <w:pPr>
        <w:rPr>
          <w:ins w:id="8324" w:author="S2-2205081" w:date="2022-05-25T15:52:00Z"/>
          <w:lang w:val="en-US"/>
        </w:rPr>
      </w:pPr>
      <w:ins w:id="8325" w:author="S2-2205081" w:date="2022-05-25T15:52:00Z">
        <w:r>
          <w:rPr>
            <w:lang w:val="en-US"/>
          </w:rPr>
          <w:t xml:space="preserve">This solution proposes the introduction of the </w:t>
        </w:r>
      </w:ins>
      <w:ins w:id="8326" w:author="Rapporteur" w:date="2022-05-26T12:37:00Z">
        <w:r>
          <w:rPr>
            <w:lang w:eastAsia="zh-CN"/>
          </w:rPr>
          <w:t>"</w:t>
        </w:r>
      </w:ins>
      <w:ins w:id="8327" w:author="S2-2205081" w:date="2022-05-25T15:52:00Z">
        <w:del w:id="8328" w:author="Rapporteur" w:date="2022-05-26T12:37:00Z">
          <w:r>
            <w:rPr>
              <w:lang w:val="en-US"/>
            </w:rPr>
            <w:delText>“</w:delText>
          </w:r>
        </w:del>
        <w:r>
          <w:rPr>
            <w:lang w:val="en-US"/>
          </w:rPr>
          <w:t>Area monitoring analytics service</w:t>
        </w:r>
      </w:ins>
      <w:ins w:id="8329" w:author="Rapporteur" w:date="2022-05-26T12:37:00Z">
        <w:r>
          <w:rPr>
            <w:lang w:eastAsia="zh-CN"/>
          </w:rPr>
          <w:t>"</w:t>
        </w:r>
      </w:ins>
      <w:ins w:id="8330" w:author="S2-2205081" w:date="2022-05-25T15:52:00Z">
        <w:del w:id="8331" w:author="Rapporteur" w:date="2022-05-26T12:37:00Z">
          <w:r>
            <w:rPr>
              <w:lang w:val="en-US"/>
            </w:rPr>
            <w:delText>”</w:delText>
          </w:r>
        </w:del>
        <w:r>
          <w:rPr>
            <w:lang w:val="en-US"/>
          </w:rPr>
          <w:t>, which provides AOI partitioning based on environment statistical properties and takes as parameters in the service request (see Table 6.</w:t>
        </w:r>
        <w:del w:id="8332" w:author="Rapporteur" w:date="2022-05-25T23:43:00Z">
          <w:r>
            <w:rPr>
              <w:lang w:val="en-US"/>
            </w:rPr>
            <w:delText>x</w:delText>
          </w:r>
        </w:del>
      </w:ins>
      <w:ins w:id="8333" w:author="Rapporteur" w:date="2022-05-25T23:43:00Z">
        <w:r>
          <w:rPr>
            <w:lang w:val="en-US"/>
          </w:rPr>
          <w:t>35</w:t>
        </w:r>
      </w:ins>
      <w:ins w:id="8334" w:author="S2-2205081" w:date="2022-05-25T15:52:00Z">
        <w:r>
          <w:rPr>
            <w:lang w:val="en-US"/>
          </w:rPr>
          <w:t>.1-1) the area of interest (AOI) to be analyzed, the area granularity attribute and other analytics parameters (e.g., reporting_threshold indicating the threshold for receiving the reporting, anomaly_description indicating the desired reporting content). Environment statistical properties</w:t>
        </w:r>
        <w:r>
          <w:t xml:space="preserve"> aim at representing how an area is used, and can include </w:t>
        </w:r>
        <w:r>
          <w:rPr>
            <w:lang w:val="en-US"/>
          </w:rPr>
          <w:t>density of UEs per area, UE behavior in the area such as UE mobility model and UE communication model, etc.</w:t>
        </w:r>
      </w:ins>
    </w:p>
    <w:p>
      <w:pPr>
        <w:rPr>
          <w:ins w:id="8335" w:author="S2-2205081" w:date="2022-05-25T15:52:00Z"/>
          <w:lang w:val="en-US"/>
        </w:rPr>
      </w:pPr>
      <w:ins w:id="8336" w:author="S2-2205081" w:date="2022-05-25T15:52:00Z">
        <w:r>
          <w:rPr>
            <w:lang w:val="en-US"/>
          </w:rPr>
          <w:t>The resulting AOI partitioning into sub-areas with associated sub-area types detected (i.e., dividing the AOI in multiple sub-area types and associating to each of them the respective network elements) along with the description of their statistical properties are stored in the Analytics Area Type Properties Function (AATPF), that allows the tracking of the discovered sub-area types and supports their management. The Sub-Area type ID is an identifier to be assigned to a sub-area and its properties description (area size specified by area granularity attribute or according to the data distribution) based on its data statistics.</w:t>
        </w:r>
      </w:ins>
    </w:p>
    <w:p>
      <w:pPr>
        <w:pStyle w:val="NO"/>
        <w:rPr>
          <w:ins w:id="8337" w:author="S2-2205081" w:date="2022-05-25T15:52:00Z"/>
        </w:rPr>
      </w:pPr>
      <w:ins w:id="8338" w:author="S2-2205081" w:date="2022-05-25T15:52:00Z">
        <w:r>
          <w:t>NOTE</w:t>
        </w:r>
        <w:r>
          <w:rPr>
            <w:lang w:val="en-US"/>
          </w:rPr>
          <w:t>:</w:t>
        </w:r>
        <w:r>
          <w:rPr>
            <w:lang w:val="en-US"/>
          </w:rPr>
          <w:tab/>
        </w:r>
        <w:r>
          <w:t>The AATPF can be a standalone function or co-located with NWDAF.</w:t>
        </w:r>
      </w:ins>
    </w:p>
    <w:p>
      <w:pPr>
        <w:rPr>
          <w:ins w:id="8339" w:author="S2-2205081" w:date="2022-05-25T15:52:00Z"/>
          <w:lang w:val="en-US"/>
        </w:rPr>
      </w:pPr>
      <w:ins w:id="8340" w:author="S2-2205081" w:date="2022-05-25T15:52:00Z">
        <w:r>
          <w:rPr>
            <w:lang w:val="en-US"/>
          </w:rPr>
          <w:t>The Area monitoring service can be consumed by OAM. Furthermore, an NWDAF containing AnLF can be a consumer too, to know the sub-area types in order for it to re-use and select appropriate ML models.</w:t>
        </w:r>
      </w:ins>
    </w:p>
    <w:p>
      <w:pPr>
        <w:rPr>
          <w:ins w:id="8341" w:author="S2-2205081" w:date="2022-05-25T15:52:00Z"/>
          <w:lang w:val="en-US"/>
        </w:rPr>
      </w:pPr>
      <w:ins w:id="8342" w:author="S2-2205081" w:date="2022-05-25T15:52:00Z">
        <w:r>
          <w:rPr>
            <w:lang w:val="en-US"/>
          </w:rPr>
          <w:t>Table 6.</w:t>
        </w:r>
        <w:del w:id="8343" w:author="Rapporteur" w:date="2022-05-25T23:43:00Z">
          <w:r>
            <w:rPr>
              <w:lang w:val="en-US"/>
            </w:rPr>
            <w:delText>x</w:delText>
          </w:r>
        </w:del>
      </w:ins>
      <w:ins w:id="8344" w:author="Rapporteur" w:date="2022-05-25T23:43:00Z">
        <w:r>
          <w:rPr>
            <w:lang w:val="en-US"/>
          </w:rPr>
          <w:t>35</w:t>
        </w:r>
      </w:ins>
      <w:ins w:id="8345" w:author="S2-2205081" w:date="2022-05-25T15:52:00Z">
        <w:r>
          <w:rPr>
            <w:lang w:val="en-US"/>
          </w:rPr>
          <w:t xml:space="preserve">.1-1 lists the parameters to be included in the service request of </w:t>
        </w:r>
        <w:bookmarkStart w:id="8346" w:name="_Hlk99097398"/>
        <w:r>
          <w:rPr>
            <w:lang w:val="en-US"/>
          </w:rPr>
          <w:t xml:space="preserve">Area </w:t>
        </w:r>
        <w:bookmarkEnd w:id="8346"/>
        <w:r>
          <w:rPr>
            <w:lang w:val="en-US"/>
          </w:rPr>
          <w:t>monitoring analytics.</w:t>
        </w:r>
      </w:ins>
    </w:p>
    <w:p>
      <w:pPr>
        <w:pStyle w:val="TH"/>
        <w:rPr>
          <w:ins w:id="8347" w:author="S2-2205081" w:date="2022-05-25T15:52:00Z"/>
        </w:rPr>
      </w:pPr>
      <w:ins w:id="8348" w:author="S2-2205081" w:date="2022-05-25T15:52:00Z">
        <w:r>
          <w:lastRenderedPageBreak/>
          <w:t>Table 6.</w:t>
        </w:r>
        <w:del w:id="8349" w:author="Rapporteur" w:date="2022-05-25T23:43:00Z">
          <w:r>
            <w:delText>x</w:delText>
          </w:r>
        </w:del>
      </w:ins>
      <w:ins w:id="8350" w:author="Rapporteur" w:date="2022-05-25T23:43:00Z">
        <w:r>
          <w:t>35</w:t>
        </w:r>
      </w:ins>
      <w:ins w:id="8351" w:author="S2-2205081" w:date="2022-05-25T15:52:00Z">
        <w:r>
          <w:t>.1-1</w:t>
        </w:r>
      </w:ins>
      <w:ins w:id="8352" w:author="Rapporteur" w:date="2022-05-26T04:11:00Z">
        <w:r>
          <w:t>:</w:t>
        </w:r>
      </w:ins>
      <w:ins w:id="8353" w:author="S2-2205081" w:date="2022-05-25T15:52:00Z">
        <w:del w:id="8354" w:author="Rapporteur" w:date="2022-05-26T04:05:00Z">
          <w:r>
            <w:delText>.</w:delText>
          </w:r>
        </w:del>
        <w:r>
          <w:t xml:space="preserve"> Parameters in the service request of Area monitoring analytics.</w:t>
        </w:r>
      </w:ins>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6856"/>
      </w:tblGrid>
      <w:tr>
        <w:trPr>
          <w:ins w:id="8355" w:author="S2-2205081" w:date="2022-05-25T15:52:00Z"/>
        </w:trPr>
        <w:tc>
          <w:tcPr>
            <w:tcW w:w="2412" w:type="dxa"/>
            <w:shd w:val="clear" w:color="auto" w:fill="auto"/>
          </w:tcPr>
          <w:p>
            <w:pPr>
              <w:pStyle w:val="TAH"/>
              <w:jc w:val="left"/>
              <w:rPr>
                <w:ins w:id="8356" w:author="S2-2205081" w:date="2022-05-25T15:52:00Z"/>
              </w:rPr>
            </w:pPr>
            <w:ins w:id="8357" w:author="S2-2205081" w:date="2022-05-25T15:52:00Z">
              <w:r>
                <w:t>Parameter</w:t>
              </w:r>
            </w:ins>
          </w:p>
        </w:tc>
        <w:tc>
          <w:tcPr>
            <w:tcW w:w="6857" w:type="dxa"/>
            <w:shd w:val="clear" w:color="auto" w:fill="auto"/>
          </w:tcPr>
          <w:p>
            <w:pPr>
              <w:pStyle w:val="TAH"/>
              <w:jc w:val="left"/>
              <w:rPr>
                <w:ins w:id="8358" w:author="S2-2205081" w:date="2022-05-25T15:52:00Z"/>
              </w:rPr>
            </w:pPr>
            <w:ins w:id="8359" w:author="S2-2205081" w:date="2022-05-25T15:52:00Z">
              <w:r>
                <w:t>Description</w:t>
              </w:r>
            </w:ins>
          </w:p>
        </w:tc>
      </w:tr>
      <w:tr>
        <w:trPr>
          <w:ins w:id="8360" w:author="S2-2205081" w:date="2022-05-25T15:52:00Z"/>
        </w:trPr>
        <w:tc>
          <w:tcPr>
            <w:tcW w:w="2412" w:type="dxa"/>
            <w:shd w:val="clear" w:color="auto" w:fill="auto"/>
          </w:tcPr>
          <w:p>
            <w:pPr>
              <w:pStyle w:val="TAL"/>
              <w:rPr>
                <w:ins w:id="8361" w:author="S2-2205081" w:date="2022-05-25T15:52:00Z"/>
              </w:rPr>
            </w:pPr>
            <w:ins w:id="8362" w:author="S2-2205081" w:date="2022-05-25T15:52:00Z">
              <w:r>
                <w:t>AOI</w:t>
              </w:r>
            </w:ins>
          </w:p>
        </w:tc>
        <w:tc>
          <w:tcPr>
            <w:tcW w:w="6857" w:type="dxa"/>
            <w:shd w:val="clear" w:color="auto" w:fill="auto"/>
          </w:tcPr>
          <w:p>
            <w:pPr>
              <w:pStyle w:val="TAL"/>
              <w:rPr>
                <w:ins w:id="8363" w:author="S2-2205081" w:date="2022-05-25T15:52:00Z"/>
              </w:rPr>
            </w:pPr>
            <w:ins w:id="8364" w:author="S2-2205081" w:date="2022-05-25T15:52:00Z">
              <w:r>
                <w:t>Area of interest (AOI) to be analyzed/monitored.</w:t>
              </w:r>
            </w:ins>
          </w:p>
        </w:tc>
      </w:tr>
      <w:tr>
        <w:trPr>
          <w:ins w:id="8365" w:author="S2-2205081" w:date="2022-05-25T15:52:00Z"/>
        </w:trPr>
        <w:tc>
          <w:tcPr>
            <w:tcW w:w="2412" w:type="dxa"/>
            <w:shd w:val="clear" w:color="auto" w:fill="auto"/>
          </w:tcPr>
          <w:p>
            <w:pPr>
              <w:pStyle w:val="TAL"/>
              <w:rPr>
                <w:ins w:id="8366" w:author="S2-2205081" w:date="2022-05-25T15:52:00Z"/>
                <w:lang w:val="de-DE"/>
              </w:rPr>
            </w:pPr>
            <w:ins w:id="8367" w:author="S2-2205081" w:date="2022-05-25T15:52:00Z">
              <w:r>
                <w:t>Sub-area type (0..max)</w:t>
              </w:r>
            </w:ins>
          </w:p>
        </w:tc>
        <w:tc>
          <w:tcPr>
            <w:tcW w:w="6857" w:type="dxa"/>
            <w:shd w:val="clear" w:color="auto" w:fill="auto"/>
          </w:tcPr>
          <w:p>
            <w:pPr>
              <w:pStyle w:val="TAL"/>
              <w:rPr>
                <w:ins w:id="8368" w:author="S2-2205081" w:date="2022-05-25T15:52:00Z"/>
              </w:rPr>
            </w:pPr>
            <w:ins w:id="8369" w:author="S2-2205081" w:date="2022-05-25T15:52:00Z">
              <w:r>
                <w:t>(optional) Sub-area type(s) to be analyzed/monitored.</w:t>
              </w:r>
            </w:ins>
          </w:p>
        </w:tc>
      </w:tr>
      <w:tr>
        <w:trPr>
          <w:ins w:id="8370" w:author="S2-2205081" w:date="2022-05-25T15:52:00Z"/>
        </w:trPr>
        <w:tc>
          <w:tcPr>
            <w:tcW w:w="2412" w:type="dxa"/>
            <w:shd w:val="clear" w:color="auto" w:fill="auto"/>
          </w:tcPr>
          <w:p>
            <w:pPr>
              <w:pStyle w:val="TAL"/>
              <w:rPr>
                <w:ins w:id="8371" w:author="S2-2205081" w:date="2022-05-25T15:52:00Z"/>
              </w:rPr>
            </w:pPr>
            <w:ins w:id="8372" w:author="S2-2205081" w:date="2022-05-25T15:52:00Z">
              <w:r>
                <w:t>Area granularity</w:t>
              </w:r>
            </w:ins>
          </w:p>
        </w:tc>
        <w:tc>
          <w:tcPr>
            <w:tcW w:w="6857" w:type="dxa"/>
            <w:shd w:val="clear" w:color="auto" w:fill="auto"/>
          </w:tcPr>
          <w:p>
            <w:pPr>
              <w:pStyle w:val="TAL"/>
              <w:rPr>
                <w:ins w:id="8373" w:author="S2-2205081" w:date="2022-05-25T15:52:00Z"/>
              </w:rPr>
            </w:pPr>
            <w:ins w:id="8374" w:author="S2-2205081" w:date="2022-05-25T15:52:00Z">
              <w:r>
                <w:t>Defines the size of the sub-areas that the AOI should be partitioned into.</w:t>
              </w:r>
            </w:ins>
          </w:p>
          <w:p>
            <w:pPr>
              <w:pStyle w:val="TAL"/>
              <w:rPr>
                <w:ins w:id="8375" w:author="S2-2205081" w:date="2022-05-25T15:52:00Z"/>
              </w:rPr>
            </w:pPr>
            <w:ins w:id="8376" w:author="S2-2205081" w:date="2022-05-25T15:52:00Z">
              <w:r>
                <w:t>The attribute can, e.g., be provided as an absolute value (e.g., in km2), as a rough indication (e.g. as building/ street/ block/ district/ city/ state), or as resolution indication such as low/mid/high (e.g., “high” indicating that all distinguishable sub-areas shall be reported, “low” indicating that only few sub-areas with most extreme data statistics shall be reported).</w:t>
              </w:r>
            </w:ins>
          </w:p>
          <w:p>
            <w:pPr>
              <w:pStyle w:val="TAL"/>
              <w:rPr>
                <w:ins w:id="8377" w:author="S2-2205081" w:date="2022-05-25T15:52:00Z"/>
              </w:rPr>
            </w:pPr>
            <w:ins w:id="8378" w:author="S2-2205081" w:date="2022-05-25T15:52:00Z">
              <w:r>
                <w:t>In case area granularity</w:t>
              </w:r>
              <w:r>
                <w:rPr>
                  <w:bCs/>
                </w:rPr>
                <w:t xml:space="preserve"> </w:t>
              </w:r>
              <w:r>
                <w:t>is not specified by the consumer, the AOI is partitioned according to the data distribution detected in the AOI (i.e., the resulting sub-areas may have different sizes depending on the data statistics).</w:t>
              </w:r>
            </w:ins>
          </w:p>
        </w:tc>
      </w:tr>
      <w:tr>
        <w:trPr>
          <w:ins w:id="8379" w:author="S2-2205081" w:date="2022-05-25T15:52:00Z"/>
        </w:trPr>
        <w:tc>
          <w:tcPr>
            <w:tcW w:w="2412" w:type="dxa"/>
            <w:shd w:val="clear" w:color="auto" w:fill="auto"/>
          </w:tcPr>
          <w:p>
            <w:pPr>
              <w:pStyle w:val="TAL"/>
              <w:rPr>
                <w:ins w:id="8380" w:author="S2-2205081" w:date="2022-05-25T15:52:00Z"/>
              </w:rPr>
            </w:pPr>
            <w:ins w:id="8381" w:author="S2-2205081" w:date="2022-05-25T15:52:00Z">
              <w:r>
                <w:t>Reporting threshold</w:t>
              </w:r>
            </w:ins>
          </w:p>
        </w:tc>
        <w:tc>
          <w:tcPr>
            <w:tcW w:w="6857" w:type="dxa"/>
            <w:shd w:val="clear" w:color="auto" w:fill="auto"/>
          </w:tcPr>
          <w:p>
            <w:pPr>
              <w:pStyle w:val="TAL"/>
              <w:rPr>
                <w:ins w:id="8382" w:author="S2-2205081" w:date="2022-05-25T15:52:00Z"/>
              </w:rPr>
            </w:pPr>
            <w:ins w:id="8383" w:author="S2-2205081" w:date="2022-05-25T15:52:00Z">
              <w:r>
                <w:t>Indicates the threshold for receiving the reporting.</w:t>
              </w:r>
            </w:ins>
          </w:p>
        </w:tc>
      </w:tr>
      <w:tr>
        <w:trPr>
          <w:ins w:id="8384" w:author="S2-2205081" w:date="2022-05-25T15:52:00Z"/>
        </w:trPr>
        <w:tc>
          <w:tcPr>
            <w:tcW w:w="2412" w:type="dxa"/>
            <w:shd w:val="clear" w:color="auto" w:fill="auto"/>
          </w:tcPr>
          <w:p>
            <w:pPr>
              <w:pStyle w:val="TAL"/>
              <w:rPr>
                <w:ins w:id="8385" w:author="S2-2205081" w:date="2022-05-25T15:52:00Z"/>
              </w:rPr>
            </w:pPr>
            <w:ins w:id="8386" w:author="S2-2205081" w:date="2022-05-25T15:52:00Z">
              <w:r>
                <w:t>Anomaly description</w:t>
              </w:r>
            </w:ins>
          </w:p>
        </w:tc>
        <w:tc>
          <w:tcPr>
            <w:tcW w:w="6857" w:type="dxa"/>
            <w:shd w:val="clear" w:color="auto" w:fill="auto"/>
          </w:tcPr>
          <w:p>
            <w:pPr>
              <w:pStyle w:val="TAL"/>
              <w:rPr>
                <w:ins w:id="8387" w:author="S2-2205081" w:date="2022-05-25T15:52:00Z"/>
              </w:rPr>
            </w:pPr>
            <w:ins w:id="8388" w:author="S2-2205081" w:date="2022-05-25T15:52:00Z">
              <w:r>
                <w:t>Indicates the desired reporting content, e.g.</w:t>
              </w:r>
              <w:r>
                <w:rPr>
                  <w:lang w:val="en-US"/>
                </w:rPr>
                <w:t>,</w:t>
              </w:r>
              <w:r>
                <w:t xml:space="preserve"> </w:t>
              </w:r>
              <w:r>
                <w:rPr>
                  <w:szCs w:val="22"/>
                </w:rPr>
                <w:t xml:space="preserve">"full", "partial", or "none" description of the detected anomaly. See also </w:t>
              </w:r>
              <w:r>
                <w:rPr>
                  <w:szCs w:val="22"/>
                  <w:lang w:val="en-US"/>
                </w:rPr>
                <w:t>T</w:t>
              </w:r>
              <w:r>
                <w:rPr>
                  <w:szCs w:val="22"/>
                </w:rPr>
                <w:t xml:space="preserve">able </w:t>
              </w:r>
              <w:r>
                <w:rPr>
                  <w:szCs w:val="22"/>
                  <w:lang w:val="en-US"/>
                </w:rPr>
                <w:t>6.</w:t>
              </w:r>
              <w:del w:id="8389" w:author="Rapporteur" w:date="2022-05-25T23:43:00Z">
                <w:r>
                  <w:rPr>
                    <w:szCs w:val="22"/>
                    <w:lang w:val="en-US"/>
                  </w:rPr>
                  <w:delText>x</w:delText>
                </w:r>
              </w:del>
            </w:ins>
            <w:ins w:id="8390" w:author="Rapporteur" w:date="2022-05-25T23:43:00Z">
              <w:r>
                <w:rPr>
                  <w:szCs w:val="22"/>
                  <w:lang w:val="en-US"/>
                </w:rPr>
                <w:t>35</w:t>
              </w:r>
            </w:ins>
            <w:ins w:id="8391" w:author="S2-2205081" w:date="2022-05-25T15:52:00Z">
              <w:del w:id="8392" w:author="Rapporteur" w:date="2022-05-25T23:44:00Z">
                <w:r>
                  <w:rPr>
                    <w:szCs w:val="22"/>
                    <w:lang w:val="en-US"/>
                  </w:rPr>
                  <w:delText>2</w:delText>
                </w:r>
              </w:del>
              <w:r>
                <w:rPr>
                  <w:szCs w:val="22"/>
                  <w:lang w:val="en-US"/>
                </w:rPr>
                <w:t>.1-</w:t>
              </w:r>
              <w:r>
                <w:rPr>
                  <w:szCs w:val="22"/>
                </w:rPr>
                <w:t>3.</w:t>
              </w:r>
            </w:ins>
          </w:p>
        </w:tc>
      </w:tr>
    </w:tbl>
    <w:p>
      <w:pPr>
        <w:rPr>
          <w:ins w:id="8393" w:author="S2-2205081" w:date="2022-05-25T15:52:00Z"/>
          <w:lang w:val="en-US"/>
        </w:rPr>
      </w:pPr>
    </w:p>
    <w:p>
      <w:pPr>
        <w:rPr>
          <w:ins w:id="8394" w:author="S2-2205081" w:date="2022-05-25T15:52:00Z"/>
          <w:lang w:val="en-US"/>
        </w:rPr>
      </w:pPr>
      <w:ins w:id="8395" w:author="S2-2205081" w:date="2022-05-25T15:52:00Z">
        <w:r>
          <w:rPr>
            <w:lang w:val="en-US"/>
          </w:rPr>
          <w:t>Table 6.</w:t>
        </w:r>
        <w:del w:id="8396" w:author="Rapporteur" w:date="2022-05-25T23:43:00Z">
          <w:r>
            <w:rPr>
              <w:lang w:val="en-US"/>
            </w:rPr>
            <w:delText>x</w:delText>
          </w:r>
        </w:del>
      </w:ins>
      <w:ins w:id="8397" w:author="Rapporteur" w:date="2022-05-25T23:43:00Z">
        <w:r>
          <w:rPr>
            <w:lang w:val="en-US"/>
          </w:rPr>
          <w:t>35</w:t>
        </w:r>
      </w:ins>
      <w:ins w:id="8398" w:author="S2-2205081" w:date="2022-05-25T15:52:00Z">
        <w:r>
          <w:rPr>
            <w:lang w:val="en-US"/>
          </w:rPr>
          <w:t>.1-2 lists the input data and the associated source of Area monitoring analytics.</w:t>
        </w:r>
      </w:ins>
    </w:p>
    <w:p>
      <w:pPr>
        <w:pStyle w:val="TH"/>
        <w:rPr>
          <w:ins w:id="8399" w:author="S2-2205081" w:date="2022-05-25T15:52:00Z"/>
        </w:rPr>
      </w:pPr>
      <w:ins w:id="8400" w:author="S2-2205081" w:date="2022-05-25T15:52:00Z">
        <w:r>
          <w:t>Table 6.</w:t>
        </w:r>
        <w:del w:id="8401" w:author="Rapporteur" w:date="2022-05-25T23:43:00Z">
          <w:r>
            <w:delText>x</w:delText>
          </w:r>
        </w:del>
      </w:ins>
      <w:ins w:id="8402" w:author="Rapporteur" w:date="2022-05-25T23:43:00Z">
        <w:r>
          <w:t>35</w:t>
        </w:r>
      </w:ins>
      <w:ins w:id="8403" w:author="S2-2205081" w:date="2022-05-25T15:52:00Z">
        <w:r>
          <w:t>.1-2</w:t>
        </w:r>
      </w:ins>
      <w:ins w:id="8404" w:author="Rapporteur" w:date="2022-05-26T04:11:00Z">
        <w:r>
          <w:t>:</w:t>
        </w:r>
      </w:ins>
      <w:ins w:id="8405" w:author="S2-2205081" w:date="2022-05-25T15:52:00Z">
        <w:del w:id="8406" w:author="Rapporteur" w:date="2022-05-26T04:05:00Z">
          <w:r>
            <w:delText>.</w:delText>
          </w:r>
        </w:del>
        <w:r>
          <w:t xml:space="preserve"> Input data and the associated source of Area monitoring analytics.</w:t>
        </w:r>
      </w:ins>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0"/>
        <w:gridCol w:w="4608"/>
      </w:tblGrid>
      <w:tr>
        <w:trPr>
          <w:ins w:id="8407" w:author="S2-2205081" w:date="2022-05-25T15:52:00Z"/>
        </w:trPr>
        <w:tc>
          <w:tcPr>
            <w:tcW w:w="4660" w:type="dxa"/>
            <w:shd w:val="clear" w:color="auto" w:fill="auto"/>
          </w:tcPr>
          <w:p>
            <w:pPr>
              <w:pStyle w:val="TAH"/>
              <w:jc w:val="left"/>
              <w:rPr>
                <w:ins w:id="8408" w:author="S2-2205081" w:date="2022-05-25T15:52:00Z"/>
              </w:rPr>
            </w:pPr>
            <w:ins w:id="8409" w:author="S2-2205081" w:date="2022-05-25T15:52:00Z">
              <w:r>
                <w:t>Information</w:t>
              </w:r>
            </w:ins>
          </w:p>
        </w:tc>
        <w:tc>
          <w:tcPr>
            <w:tcW w:w="4609" w:type="dxa"/>
            <w:shd w:val="clear" w:color="auto" w:fill="auto"/>
          </w:tcPr>
          <w:p>
            <w:pPr>
              <w:pStyle w:val="TAH"/>
              <w:jc w:val="left"/>
              <w:rPr>
                <w:ins w:id="8410" w:author="S2-2205081" w:date="2022-05-25T15:52:00Z"/>
              </w:rPr>
            </w:pPr>
            <w:ins w:id="8411" w:author="S2-2205081" w:date="2022-05-25T15:52:00Z">
              <w:r>
                <w:t>Source</w:t>
              </w:r>
            </w:ins>
          </w:p>
        </w:tc>
      </w:tr>
      <w:tr>
        <w:trPr>
          <w:ins w:id="8412" w:author="S2-2205081" w:date="2022-05-25T15:52:00Z"/>
        </w:trPr>
        <w:tc>
          <w:tcPr>
            <w:tcW w:w="4660" w:type="dxa"/>
            <w:shd w:val="clear" w:color="auto" w:fill="auto"/>
          </w:tcPr>
          <w:p>
            <w:pPr>
              <w:pStyle w:val="TAL"/>
              <w:rPr>
                <w:ins w:id="8413" w:author="S2-2205081" w:date="2022-05-25T15:52:00Z"/>
              </w:rPr>
            </w:pPr>
            <w:ins w:id="8414" w:author="S2-2205081" w:date="2022-05-25T15:52:00Z">
              <w:r>
                <w:t>Application ID</w:t>
              </w:r>
            </w:ins>
          </w:p>
        </w:tc>
        <w:tc>
          <w:tcPr>
            <w:tcW w:w="4609" w:type="dxa"/>
            <w:shd w:val="clear" w:color="auto" w:fill="auto"/>
          </w:tcPr>
          <w:p>
            <w:pPr>
              <w:pStyle w:val="TAL"/>
              <w:rPr>
                <w:ins w:id="8415" w:author="S2-2205081" w:date="2022-05-25T15:52:00Z"/>
              </w:rPr>
            </w:pPr>
            <w:ins w:id="8416" w:author="S2-2205081" w:date="2022-05-25T15:52:00Z">
              <w:r>
                <w:t>AF</w:t>
              </w:r>
            </w:ins>
          </w:p>
        </w:tc>
      </w:tr>
      <w:tr>
        <w:trPr>
          <w:ins w:id="8417" w:author="S2-2205081" w:date="2022-05-25T15:52:00Z"/>
        </w:trPr>
        <w:tc>
          <w:tcPr>
            <w:tcW w:w="4660" w:type="dxa"/>
            <w:shd w:val="clear" w:color="auto" w:fill="auto"/>
          </w:tcPr>
          <w:p>
            <w:pPr>
              <w:pStyle w:val="TAL"/>
              <w:rPr>
                <w:ins w:id="8418" w:author="S2-2205081" w:date="2022-05-25T15:52:00Z"/>
              </w:rPr>
            </w:pPr>
            <w:ins w:id="8419" w:author="S2-2205081" w:date="2022-05-25T15:52:00Z">
              <w:r>
                <w:t>IP filter information</w:t>
              </w:r>
            </w:ins>
          </w:p>
        </w:tc>
        <w:tc>
          <w:tcPr>
            <w:tcW w:w="4609" w:type="dxa"/>
            <w:shd w:val="clear" w:color="auto" w:fill="auto"/>
          </w:tcPr>
          <w:p>
            <w:pPr>
              <w:pStyle w:val="TAL"/>
              <w:rPr>
                <w:ins w:id="8420" w:author="S2-2205081" w:date="2022-05-25T15:52:00Z"/>
              </w:rPr>
            </w:pPr>
            <w:ins w:id="8421" w:author="S2-2205081" w:date="2022-05-25T15:52:00Z">
              <w:r>
                <w:t>AF</w:t>
              </w:r>
            </w:ins>
          </w:p>
        </w:tc>
      </w:tr>
      <w:tr>
        <w:trPr>
          <w:ins w:id="8422" w:author="S2-2205081" w:date="2022-05-25T15:52:00Z"/>
        </w:trPr>
        <w:tc>
          <w:tcPr>
            <w:tcW w:w="4660" w:type="dxa"/>
            <w:shd w:val="clear" w:color="auto" w:fill="auto"/>
          </w:tcPr>
          <w:p>
            <w:pPr>
              <w:pStyle w:val="TAL"/>
              <w:rPr>
                <w:ins w:id="8423" w:author="S2-2205081" w:date="2022-05-25T15:52:00Z"/>
              </w:rPr>
            </w:pPr>
            <w:ins w:id="8424" w:author="S2-2205081" w:date="2022-05-25T15:52:00Z">
              <w:r>
                <w:t>Locations of Application</w:t>
              </w:r>
            </w:ins>
          </w:p>
        </w:tc>
        <w:tc>
          <w:tcPr>
            <w:tcW w:w="4609" w:type="dxa"/>
            <w:shd w:val="clear" w:color="auto" w:fill="auto"/>
          </w:tcPr>
          <w:p>
            <w:pPr>
              <w:pStyle w:val="TAL"/>
              <w:rPr>
                <w:ins w:id="8425" w:author="S2-2205081" w:date="2022-05-25T15:52:00Z"/>
              </w:rPr>
            </w:pPr>
            <w:ins w:id="8426" w:author="S2-2205081" w:date="2022-05-25T15:52:00Z">
              <w:r>
                <w:t>AF/NEF</w:t>
              </w:r>
            </w:ins>
          </w:p>
        </w:tc>
      </w:tr>
      <w:tr>
        <w:trPr>
          <w:ins w:id="8427" w:author="S2-2205081" w:date="2022-05-25T15:52:00Z"/>
        </w:trPr>
        <w:tc>
          <w:tcPr>
            <w:tcW w:w="4660" w:type="dxa"/>
            <w:shd w:val="clear" w:color="auto" w:fill="auto"/>
          </w:tcPr>
          <w:p>
            <w:pPr>
              <w:pStyle w:val="TAL"/>
              <w:rPr>
                <w:ins w:id="8428" w:author="S2-2205081" w:date="2022-05-25T15:52:00Z"/>
              </w:rPr>
            </w:pPr>
            <w:ins w:id="8429" w:author="S2-2205081" w:date="2022-05-25T15:52:00Z">
              <w:r>
                <w:t>Service Experience</w:t>
              </w:r>
            </w:ins>
          </w:p>
        </w:tc>
        <w:tc>
          <w:tcPr>
            <w:tcW w:w="4609" w:type="dxa"/>
            <w:shd w:val="clear" w:color="auto" w:fill="auto"/>
          </w:tcPr>
          <w:p>
            <w:pPr>
              <w:pStyle w:val="TAL"/>
              <w:rPr>
                <w:ins w:id="8430" w:author="S2-2205081" w:date="2022-05-25T15:52:00Z"/>
              </w:rPr>
            </w:pPr>
            <w:ins w:id="8431" w:author="S2-2205081" w:date="2022-05-25T15:52:00Z">
              <w:r>
                <w:t>AF</w:t>
              </w:r>
            </w:ins>
          </w:p>
        </w:tc>
      </w:tr>
      <w:tr>
        <w:trPr>
          <w:ins w:id="8432" w:author="S2-2205081" w:date="2022-05-25T15:52:00Z"/>
        </w:trPr>
        <w:tc>
          <w:tcPr>
            <w:tcW w:w="4660" w:type="dxa"/>
            <w:shd w:val="clear" w:color="auto" w:fill="auto"/>
          </w:tcPr>
          <w:p>
            <w:pPr>
              <w:pStyle w:val="TAL"/>
              <w:rPr>
                <w:ins w:id="8433" w:author="S2-2205081" w:date="2022-05-25T15:52:00Z"/>
              </w:rPr>
            </w:pPr>
            <w:ins w:id="8434" w:author="S2-2205081" w:date="2022-05-25T15:52:00Z">
              <w:r>
                <w:t>QoE metrics</w:t>
              </w:r>
            </w:ins>
          </w:p>
        </w:tc>
        <w:tc>
          <w:tcPr>
            <w:tcW w:w="4609" w:type="dxa"/>
            <w:shd w:val="clear" w:color="auto" w:fill="auto"/>
          </w:tcPr>
          <w:p>
            <w:pPr>
              <w:pStyle w:val="TAL"/>
              <w:rPr>
                <w:ins w:id="8435" w:author="S2-2205081" w:date="2022-05-25T15:52:00Z"/>
              </w:rPr>
            </w:pPr>
            <w:ins w:id="8436" w:author="S2-2205081" w:date="2022-05-25T15:52:00Z">
              <w:r>
                <w:t>UE (via AF)</w:t>
              </w:r>
            </w:ins>
          </w:p>
        </w:tc>
      </w:tr>
      <w:tr>
        <w:trPr>
          <w:ins w:id="8437" w:author="S2-2205081" w:date="2022-05-25T15:52:00Z"/>
        </w:trPr>
        <w:tc>
          <w:tcPr>
            <w:tcW w:w="4660" w:type="dxa"/>
            <w:shd w:val="clear" w:color="auto" w:fill="auto"/>
          </w:tcPr>
          <w:p>
            <w:pPr>
              <w:pStyle w:val="TAL"/>
              <w:rPr>
                <w:ins w:id="8438" w:author="S2-2205081" w:date="2022-05-25T15:52:00Z"/>
              </w:rPr>
            </w:pPr>
            <w:ins w:id="8439" w:author="S2-2205081" w:date="2022-05-25T15:52:00Z">
              <w:r>
                <w:t>Timestamp</w:t>
              </w:r>
            </w:ins>
          </w:p>
        </w:tc>
        <w:tc>
          <w:tcPr>
            <w:tcW w:w="4609" w:type="dxa"/>
            <w:shd w:val="clear" w:color="auto" w:fill="auto"/>
          </w:tcPr>
          <w:p>
            <w:pPr>
              <w:pStyle w:val="TAL"/>
              <w:rPr>
                <w:ins w:id="8440" w:author="S2-2205081" w:date="2022-05-25T15:52:00Z"/>
              </w:rPr>
            </w:pPr>
            <w:ins w:id="8441" w:author="S2-2205081" w:date="2022-05-25T15:52:00Z">
              <w:r>
                <w:t>AF</w:t>
              </w:r>
            </w:ins>
          </w:p>
        </w:tc>
      </w:tr>
      <w:tr>
        <w:trPr>
          <w:ins w:id="8442" w:author="S2-2205081" w:date="2022-05-25T15:52:00Z"/>
        </w:trPr>
        <w:tc>
          <w:tcPr>
            <w:tcW w:w="4660" w:type="dxa"/>
            <w:shd w:val="clear" w:color="auto" w:fill="auto"/>
          </w:tcPr>
          <w:p>
            <w:pPr>
              <w:pStyle w:val="TAL"/>
              <w:rPr>
                <w:ins w:id="8443" w:author="S2-2205081" w:date="2022-05-25T15:52:00Z"/>
              </w:rPr>
            </w:pPr>
            <w:ins w:id="8444" w:author="S2-2205081" w:date="2022-05-25T15:52:00Z">
              <w:r>
                <w:t>NF load</w:t>
              </w:r>
            </w:ins>
          </w:p>
        </w:tc>
        <w:tc>
          <w:tcPr>
            <w:tcW w:w="4609" w:type="dxa"/>
            <w:shd w:val="clear" w:color="auto" w:fill="auto"/>
          </w:tcPr>
          <w:p>
            <w:pPr>
              <w:pStyle w:val="TAL"/>
              <w:rPr>
                <w:ins w:id="8445" w:author="S2-2205081" w:date="2022-05-25T15:52:00Z"/>
              </w:rPr>
            </w:pPr>
            <w:ins w:id="8446" w:author="S2-2205081" w:date="2022-05-25T15:52:00Z">
              <w:r>
                <w:t>NRF</w:t>
              </w:r>
            </w:ins>
          </w:p>
        </w:tc>
      </w:tr>
      <w:tr>
        <w:trPr>
          <w:ins w:id="8447" w:author="S2-2205081" w:date="2022-05-25T15:52:00Z"/>
        </w:trPr>
        <w:tc>
          <w:tcPr>
            <w:tcW w:w="4660" w:type="dxa"/>
            <w:shd w:val="clear" w:color="auto" w:fill="auto"/>
          </w:tcPr>
          <w:p>
            <w:pPr>
              <w:pStyle w:val="TAL"/>
              <w:rPr>
                <w:ins w:id="8448" w:author="S2-2205081" w:date="2022-05-25T15:52:00Z"/>
              </w:rPr>
            </w:pPr>
            <w:ins w:id="8449" w:author="S2-2205081" w:date="2022-05-25T15:52:00Z">
              <w:r>
                <w:t>NE resource usage</w:t>
              </w:r>
            </w:ins>
          </w:p>
        </w:tc>
        <w:tc>
          <w:tcPr>
            <w:tcW w:w="4609" w:type="dxa"/>
            <w:shd w:val="clear" w:color="auto" w:fill="auto"/>
          </w:tcPr>
          <w:p>
            <w:pPr>
              <w:pStyle w:val="TAL"/>
              <w:rPr>
                <w:ins w:id="8450" w:author="S2-2205081" w:date="2022-05-25T15:52:00Z"/>
              </w:rPr>
            </w:pPr>
            <w:ins w:id="8451" w:author="S2-2205081" w:date="2022-05-25T15:52:00Z">
              <w:r>
                <w:t>OAM</w:t>
              </w:r>
            </w:ins>
          </w:p>
        </w:tc>
      </w:tr>
      <w:tr>
        <w:trPr>
          <w:ins w:id="8452" w:author="S2-2205081" w:date="2022-05-25T15:52:00Z"/>
        </w:trPr>
        <w:tc>
          <w:tcPr>
            <w:tcW w:w="4660" w:type="dxa"/>
            <w:shd w:val="clear" w:color="auto" w:fill="auto"/>
          </w:tcPr>
          <w:p>
            <w:pPr>
              <w:pStyle w:val="TAL"/>
              <w:rPr>
                <w:ins w:id="8453" w:author="S2-2205081" w:date="2022-05-25T15:52:00Z"/>
              </w:rPr>
            </w:pPr>
            <w:ins w:id="8454" w:author="S2-2205081" w:date="2022-05-25T15:52:00Z">
              <w:r>
                <w:t>Traffic usage report</w:t>
              </w:r>
            </w:ins>
          </w:p>
        </w:tc>
        <w:tc>
          <w:tcPr>
            <w:tcW w:w="4609" w:type="dxa"/>
            <w:shd w:val="clear" w:color="auto" w:fill="auto"/>
          </w:tcPr>
          <w:p>
            <w:pPr>
              <w:pStyle w:val="TAL"/>
              <w:rPr>
                <w:ins w:id="8455" w:author="S2-2205081" w:date="2022-05-25T15:52:00Z"/>
              </w:rPr>
            </w:pPr>
            <w:ins w:id="8456" w:author="S2-2205081" w:date="2022-05-25T15:52:00Z">
              <w:r>
                <w:t>UPF</w:t>
              </w:r>
            </w:ins>
          </w:p>
        </w:tc>
      </w:tr>
      <w:tr>
        <w:trPr>
          <w:ins w:id="8457" w:author="S2-2205081" w:date="2022-05-25T15:52:00Z"/>
        </w:trPr>
        <w:tc>
          <w:tcPr>
            <w:tcW w:w="4660" w:type="dxa"/>
            <w:shd w:val="clear" w:color="auto" w:fill="auto"/>
          </w:tcPr>
          <w:p>
            <w:pPr>
              <w:pStyle w:val="TAL"/>
              <w:rPr>
                <w:ins w:id="8458" w:author="S2-2205081" w:date="2022-05-25T15:52:00Z"/>
              </w:rPr>
            </w:pPr>
            <w:ins w:id="8459" w:author="S2-2205081" w:date="2022-05-25T15:52:00Z">
              <w:r>
                <w:t>Status, load and performance information</w:t>
              </w:r>
            </w:ins>
          </w:p>
        </w:tc>
        <w:tc>
          <w:tcPr>
            <w:tcW w:w="4609" w:type="dxa"/>
            <w:shd w:val="clear" w:color="auto" w:fill="auto"/>
          </w:tcPr>
          <w:p>
            <w:pPr>
              <w:pStyle w:val="TAL"/>
              <w:rPr>
                <w:ins w:id="8460" w:author="S2-2205081" w:date="2022-05-25T15:52:00Z"/>
              </w:rPr>
            </w:pPr>
            <w:ins w:id="8461" w:author="S2-2205081" w:date="2022-05-25T15:52:00Z">
              <w:r>
                <w:t>OAM</w:t>
              </w:r>
            </w:ins>
          </w:p>
        </w:tc>
      </w:tr>
      <w:tr>
        <w:trPr>
          <w:ins w:id="8462" w:author="S2-2205081" w:date="2022-05-25T15:52:00Z"/>
        </w:trPr>
        <w:tc>
          <w:tcPr>
            <w:tcW w:w="4660" w:type="dxa"/>
            <w:shd w:val="clear" w:color="auto" w:fill="auto"/>
          </w:tcPr>
          <w:p>
            <w:pPr>
              <w:pStyle w:val="TAL"/>
              <w:rPr>
                <w:ins w:id="8463" w:author="S2-2205081" w:date="2022-05-25T15:52:00Z"/>
              </w:rPr>
            </w:pPr>
            <w:ins w:id="8464" w:author="S2-2205081" w:date="2022-05-25T15:52:00Z">
              <w:r>
                <w:t>Number of UEs in sub-area defined by area-granularity or by data statistics</w:t>
              </w:r>
            </w:ins>
          </w:p>
        </w:tc>
        <w:tc>
          <w:tcPr>
            <w:tcW w:w="4609" w:type="dxa"/>
            <w:shd w:val="clear" w:color="auto" w:fill="auto"/>
          </w:tcPr>
          <w:p>
            <w:pPr>
              <w:pStyle w:val="TAL"/>
              <w:rPr>
                <w:ins w:id="8465" w:author="S2-2205081" w:date="2022-05-25T15:52:00Z"/>
              </w:rPr>
            </w:pPr>
            <w:ins w:id="8466" w:author="S2-2205081" w:date="2022-05-25T15:52:00Z">
              <w:r>
                <w:t>AMF</w:t>
              </w:r>
            </w:ins>
          </w:p>
        </w:tc>
      </w:tr>
      <w:tr>
        <w:trPr>
          <w:ins w:id="8467" w:author="S2-2205081" w:date="2022-05-25T15:52:00Z"/>
        </w:trPr>
        <w:tc>
          <w:tcPr>
            <w:tcW w:w="4660" w:type="dxa"/>
            <w:shd w:val="clear" w:color="auto" w:fill="auto"/>
          </w:tcPr>
          <w:p>
            <w:pPr>
              <w:pStyle w:val="TAL"/>
              <w:rPr>
                <w:ins w:id="8468" w:author="S2-2205081" w:date="2022-05-25T15:52:00Z"/>
              </w:rPr>
            </w:pPr>
            <w:ins w:id="8469" w:author="S2-2205081" w:date="2022-05-25T15:52:00Z">
              <w:r>
                <w:t>UE locations</w:t>
              </w:r>
            </w:ins>
          </w:p>
        </w:tc>
        <w:tc>
          <w:tcPr>
            <w:tcW w:w="4609" w:type="dxa"/>
            <w:shd w:val="clear" w:color="auto" w:fill="auto"/>
          </w:tcPr>
          <w:p>
            <w:pPr>
              <w:pStyle w:val="TAL"/>
              <w:rPr>
                <w:ins w:id="8470" w:author="S2-2205081" w:date="2022-05-25T15:52:00Z"/>
              </w:rPr>
            </w:pPr>
            <w:ins w:id="8471" w:author="S2-2205081" w:date="2022-05-25T15:52:00Z">
              <w:r>
                <w:t>AMF</w:t>
              </w:r>
            </w:ins>
          </w:p>
        </w:tc>
      </w:tr>
      <w:tr>
        <w:trPr>
          <w:ins w:id="8472" w:author="S2-2205081" w:date="2022-05-25T15:52:00Z"/>
        </w:trPr>
        <w:tc>
          <w:tcPr>
            <w:tcW w:w="4660" w:type="dxa"/>
            <w:shd w:val="clear" w:color="auto" w:fill="auto"/>
          </w:tcPr>
          <w:p>
            <w:pPr>
              <w:pStyle w:val="TAL"/>
              <w:rPr>
                <w:ins w:id="8473" w:author="S2-2205081" w:date="2022-05-25T15:52:00Z"/>
              </w:rPr>
            </w:pPr>
            <w:ins w:id="8474" w:author="S2-2205081" w:date="2022-05-25T15:52:00Z">
              <w:r>
                <w:t>UE access behaviour and location trends</w:t>
              </w:r>
            </w:ins>
          </w:p>
        </w:tc>
        <w:tc>
          <w:tcPr>
            <w:tcW w:w="4609" w:type="dxa"/>
            <w:shd w:val="clear" w:color="auto" w:fill="auto"/>
          </w:tcPr>
          <w:p>
            <w:pPr>
              <w:pStyle w:val="TAL"/>
              <w:rPr>
                <w:ins w:id="8475" w:author="S2-2205081" w:date="2022-05-25T15:52:00Z"/>
              </w:rPr>
            </w:pPr>
            <w:ins w:id="8476" w:author="S2-2205081" w:date="2022-05-25T15:52:00Z">
              <w:r>
                <w:t>AMF</w:t>
              </w:r>
            </w:ins>
          </w:p>
        </w:tc>
      </w:tr>
      <w:tr>
        <w:trPr>
          <w:ins w:id="8477" w:author="S2-2205081" w:date="2022-05-25T15:52:00Z"/>
        </w:trPr>
        <w:tc>
          <w:tcPr>
            <w:tcW w:w="4660" w:type="dxa"/>
            <w:shd w:val="clear" w:color="auto" w:fill="auto"/>
          </w:tcPr>
          <w:p>
            <w:pPr>
              <w:pStyle w:val="TAL"/>
              <w:rPr>
                <w:ins w:id="8478" w:author="S2-2205081" w:date="2022-05-25T15:52:00Z"/>
              </w:rPr>
            </w:pPr>
            <w:ins w:id="8479" w:author="S2-2205081" w:date="2022-05-25T15:52:00Z">
              <w:r>
                <w:t xml:space="preserve">Expected UE </w:t>
              </w:r>
              <w:r>
                <w:rPr>
                  <w:lang w:val="de-DE"/>
                </w:rPr>
                <w:t>b</w:t>
              </w:r>
              <w:r>
                <w:t>ehaviour parameters</w:t>
              </w:r>
            </w:ins>
          </w:p>
        </w:tc>
        <w:tc>
          <w:tcPr>
            <w:tcW w:w="4609" w:type="dxa"/>
            <w:shd w:val="clear" w:color="auto" w:fill="auto"/>
          </w:tcPr>
          <w:p>
            <w:pPr>
              <w:pStyle w:val="TAL"/>
              <w:rPr>
                <w:ins w:id="8480" w:author="S2-2205081" w:date="2022-05-25T15:52:00Z"/>
              </w:rPr>
            </w:pPr>
            <w:ins w:id="8481" w:author="S2-2205081" w:date="2022-05-25T15:52:00Z">
              <w:r>
                <w:t>AF</w:t>
              </w:r>
            </w:ins>
          </w:p>
        </w:tc>
      </w:tr>
      <w:tr>
        <w:trPr>
          <w:ins w:id="8482" w:author="S2-2205081" w:date="2022-05-25T15:52:00Z"/>
        </w:trPr>
        <w:tc>
          <w:tcPr>
            <w:tcW w:w="4660" w:type="dxa"/>
            <w:shd w:val="clear" w:color="auto" w:fill="auto"/>
          </w:tcPr>
          <w:p>
            <w:pPr>
              <w:pStyle w:val="TAL"/>
              <w:rPr>
                <w:ins w:id="8483" w:author="S2-2205081" w:date="2022-05-25T15:52:00Z"/>
              </w:rPr>
            </w:pPr>
            <w:ins w:id="8484" w:author="S2-2205081" w:date="2022-05-25T15:52:00Z">
              <w:r>
                <w:t>UE communication</w:t>
              </w:r>
            </w:ins>
          </w:p>
        </w:tc>
        <w:tc>
          <w:tcPr>
            <w:tcW w:w="4609" w:type="dxa"/>
            <w:shd w:val="clear" w:color="auto" w:fill="auto"/>
          </w:tcPr>
          <w:p>
            <w:pPr>
              <w:pStyle w:val="TAL"/>
              <w:rPr>
                <w:ins w:id="8485" w:author="S2-2205081" w:date="2022-05-25T15:52:00Z"/>
              </w:rPr>
            </w:pPr>
            <w:ins w:id="8486" w:author="S2-2205081" w:date="2022-05-25T15:52:00Z">
              <w:r>
                <w:t>UPF, AF</w:t>
              </w:r>
            </w:ins>
          </w:p>
        </w:tc>
      </w:tr>
      <w:tr>
        <w:trPr>
          <w:ins w:id="8487" w:author="S2-2205081" w:date="2022-05-25T15:52:00Z"/>
        </w:trPr>
        <w:tc>
          <w:tcPr>
            <w:tcW w:w="4660" w:type="dxa"/>
            <w:shd w:val="clear" w:color="auto" w:fill="auto"/>
          </w:tcPr>
          <w:p>
            <w:pPr>
              <w:pStyle w:val="TAL"/>
              <w:rPr>
                <w:ins w:id="8488" w:author="S2-2205081" w:date="2022-05-25T15:52:00Z"/>
              </w:rPr>
            </w:pPr>
            <w:ins w:id="8489" w:author="S2-2205081" w:date="2022-05-25T15:52:00Z">
              <w:r>
                <w:t>UE session behaviour and communication trends</w:t>
              </w:r>
            </w:ins>
          </w:p>
        </w:tc>
        <w:tc>
          <w:tcPr>
            <w:tcW w:w="4609" w:type="dxa"/>
            <w:shd w:val="clear" w:color="auto" w:fill="auto"/>
          </w:tcPr>
          <w:p>
            <w:pPr>
              <w:pStyle w:val="TAL"/>
              <w:rPr>
                <w:ins w:id="8490" w:author="S2-2205081" w:date="2022-05-25T15:52:00Z"/>
              </w:rPr>
            </w:pPr>
            <w:ins w:id="8491" w:author="S2-2205081" w:date="2022-05-25T15:52:00Z">
              <w:r>
                <w:t>SMF</w:t>
              </w:r>
            </w:ins>
          </w:p>
        </w:tc>
      </w:tr>
      <w:tr>
        <w:trPr>
          <w:ins w:id="8492" w:author="S2-2205081" w:date="2022-05-25T15:52:00Z"/>
        </w:trPr>
        <w:tc>
          <w:tcPr>
            <w:tcW w:w="4660" w:type="dxa"/>
            <w:shd w:val="clear" w:color="auto" w:fill="auto"/>
          </w:tcPr>
          <w:p>
            <w:pPr>
              <w:pStyle w:val="TAL"/>
              <w:rPr>
                <w:ins w:id="8493" w:author="S2-2205081" w:date="2022-05-25T15:52:00Z"/>
              </w:rPr>
            </w:pPr>
            <w:ins w:id="8494" w:author="S2-2205081" w:date="2022-05-25T15:52:00Z">
              <w:r>
                <w:t>Expected UE behaviour related network data analytics</w:t>
              </w:r>
            </w:ins>
          </w:p>
        </w:tc>
        <w:tc>
          <w:tcPr>
            <w:tcW w:w="4609" w:type="dxa"/>
            <w:shd w:val="clear" w:color="auto" w:fill="auto"/>
          </w:tcPr>
          <w:p>
            <w:pPr>
              <w:pStyle w:val="TAL"/>
              <w:rPr>
                <w:ins w:id="8495" w:author="S2-2205081" w:date="2022-05-25T15:52:00Z"/>
              </w:rPr>
            </w:pPr>
            <w:ins w:id="8496" w:author="S2-2205081" w:date="2022-05-25T15:52:00Z">
              <w:r>
                <w:t>NWDAF</w:t>
              </w:r>
            </w:ins>
          </w:p>
        </w:tc>
      </w:tr>
      <w:tr>
        <w:trPr>
          <w:ins w:id="8497" w:author="S2-2205081" w:date="2022-05-25T15:52:00Z"/>
        </w:trPr>
        <w:tc>
          <w:tcPr>
            <w:tcW w:w="4660" w:type="dxa"/>
            <w:shd w:val="clear" w:color="auto" w:fill="auto"/>
          </w:tcPr>
          <w:p>
            <w:pPr>
              <w:pStyle w:val="TAL"/>
              <w:rPr>
                <w:ins w:id="8498" w:author="S2-2205081" w:date="2022-05-25T15:52:00Z"/>
                <w:szCs w:val="22"/>
              </w:rPr>
            </w:pPr>
            <w:ins w:id="8499" w:author="S2-2205081" w:date="2022-05-25T15:52:00Z">
              <w:r>
                <w:rPr>
                  <w:szCs w:val="22"/>
                </w:rPr>
                <w:t>UE related analytics as UE mobility analytics and/or UE communication analytics</w:t>
              </w:r>
            </w:ins>
          </w:p>
        </w:tc>
        <w:tc>
          <w:tcPr>
            <w:tcW w:w="4609" w:type="dxa"/>
            <w:shd w:val="clear" w:color="auto" w:fill="auto"/>
          </w:tcPr>
          <w:p>
            <w:pPr>
              <w:pStyle w:val="TAL"/>
              <w:rPr>
                <w:ins w:id="8500" w:author="S2-2205081" w:date="2022-05-25T15:52:00Z"/>
                <w:szCs w:val="22"/>
              </w:rPr>
            </w:pPr>
            <w:ins w:id="8501" w:author="S2-2205081" w:date="2022-05-25T15:52:00Z">
              <w:r>
                <w:rPr>
                  <w:szCs w:val="22"/>
                </w:rPr>
                <w:t>NWDAF</w:t>
              </w:r>
            </w:ins>
          </w:p>
        </w:tc>
      </w:tr>
      <w:tr>
        <w:trPr>
          <w:ins w:id="8502" w:author="S2-2205081" w:date="2022-05-25T15:52:00Z"/>
        </w:trPr>
        <w:tc>
          <w:tcPr>
            <w:tcW w:w="4660" w:type="dxa"/>
            <w:shd w:val="clear" w:color="auto" w:fill="auto"/>
          </w:tcPr>
          <w:p>
            <w:pPr>
              <w:pStyle w:val="TAL"/>
              <w:rPr>
                <w:ins w:id="8503" w:author="S2-2205081" w:date="2022-05-25T15:52:00Z"/>
                <w:szCs w:val="22"/>
              </w:rPr>
            </w:pPr>
            <w:ins w:id="8504" w:author="S2-2205081" w:date="2022-05-25T15:52:00Z">
              <w:r>
                <w:rPr>
                  <w:szCs w:val="22"/>
                </w:rPr>
                <w:t>Expected environment properties</w:t>
              </w:r>
            </w:ins>
          </w:p>
        </w:tc>
        <w:tc>
          <w:tcPr>
            <w:tcW w:w="4609" w:type="dxa"/>
            <w:shd w:val="clear" w:color="auto" w:fill="auto"/>
          </w:tcPr>
          <w:p>
            <w:pPr>
              <w:pStyle w:val="TAL"/>
              <w:rPr>
                <w:ins w:id="8505" w:author="S2-2205081" w:date="2022-05-25T15:52:00Z"/>
                <w:szCs w:val="22"/>
              </w:rPr>
            </w:pPr>
            <w:ins w:id="8506" w:author="S2-2205081" w:date="2022-05-25T15:52:00Z">
              <w:r>
                <w:rPr>
                  <w:szCs w:val="22"/>
                </w:rPr>
                <w:t>NWDAF, service consumer</w:t>
              </w:r>
            </w:ins>
          </w:p>
        </w:tc>
      </w:tr>
    </w:tbl>
    <w:p>
      <w:pPr>
        <w:rPr>
          <w:ins w:id="8507" w:author="S2-2205081" w:date="2022-05-25T15:52:00Z"/>
          <w:lang w:val="en-US"/>
        </w:rPr>
      </w:pPr>
    </w:p>
    <w:p>
      <w:pPr>
        <w:rPr>
          <w:ins w:id="8508" w:author="S2-2205081" w:date="2022-05-25T15:52:00Z"/>
          <w:lang w:val="en-US"/>
        </w:rPr>
      </w:pPr>
      <w:ins w:id="8509" w:author="S2-2205081" w:date="2022-05-25T15:52:00Z">
        <w:r>
          <w:rPr>
            <w:lang w:val="en-US"/>
          </w:rPr>
          <w:t>Table 6.</w:t>
        </w:r>
        <w:del w:id="8510" w:author="Rapporteur" w:date="2022-05-25T23:44:00Z">
          <w:r>
            <w:rPr>
              <w:lang w:val="en-US"/>
            </w:rPr>
            <w:delText>x</w:delText>
          </w:r>
        </w:del>
      </w:ins>
      <w:ins w:id="8511" w:author="Rapporteur" w:date="2022-05-25T23:44:00Z">
        <w:r>
          <w:rPr>
            <w:lang w:val="en-US"/>
          </w:rPr>
          <w:t>35</w:t>
        </w:r>
      </w:ins>
      <w:ins w:id="8512" w:author="S2-2205081" w:date="2022-05-25T15:52:00Z">
        <w:r>
          <w:rPr>
            <w:lang w:val="en-US"/>
          </w:rPr>
          <w:t>.1-3 lists the output data of Area monitoring analytics.</w:t>
        </w:r>
      </w:ins>
    </w:p>
    <w:p>
      <w:pPr>
        <w:pStyle w:val="TH"/>
        <w:rPr>
          <w:ins w:id="8513" w:author="S2-2205081" w:date="2022-05-25T15:52:00Z"/>
        </w:rPr>
      </w:pPr>
      <w:ins w:id="8514" w:author="S2-2205081" w:date="2022-05-25T15:52:00Z">
        <w:r>
          <w:lastRenderedPageBreak/>
          <w:t>Table 6.</w:t>
        </w:r>
        <w:del w:id="8515" w:author="Rapporteur" w:date="2022-05-25T23:44:00Z">
          <w:r>
            <w:delText>x</w:delText>
          </w:r>
        </w:del>
      </w:ins>
      <w:ins w:id="8516" w:author="Rapporteur" w:date="2022-05-25T23:44:00Z">
        <w:r>
          <w:t>35</w:t>
        </w:r>
      </w:ins>
      <w:ins w:id="8517" w:author="S2-2205081" w:date="2022-05-25T15:52:00Z">
        <w:r>
          <w:t>.1-3</w:t>
        </w:r>
      </w:ins>
      <w:ins w:id="8518" w:author="Rapporteur" w:date="2022-05-26T04:11:00Z">
        <w:r>
          <w:t>:</w:t>
        </w:r>
      </w:ins>
      <w:ins w:id="8519" w:author="S2-2205081" w:date="2022-05-25T15:52:00Z">
        <w:del w:id="8520" w:author="Rapporteur" w:date="2022-05-26T04:05:00Z">
          <w:r>
            <w:delText>.</w:delText>
          </w:r>
        </w:del>
        <w:r>
          <w:t xml:space="preserve"> Output data of Area monitoring analytics.</w:t>
        </w:r>
      </w:ins>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7"/>
        <w:gridCol w:w="6231"/>
      </w:tblGrid>
      <w:tr>
        <w:trPr>
          <w:ins w:id="8521" w:author="S2-2205081" w:date="2022-05-25T15:52:00Z"/>
        </w:trPr>
        <w:tc>
          <w:tcPr>
            <w:tcW w:w="3037" w:type="dxa"/>
            <w:shd w:val="clear" w:color="auto" w:fill="auto"/>
          </w:tcPr>
          <w:p>
            <w:pPr>
              <w:pStyle w:val="TAH"/>
              <w:jc w:val="left"/>
              <w:rPr>
                <w:ins w:id="8522" w:author="S2-2205081" w:date="2022-05-25T15:52:00Z"/>
              </w:rPr>
            </w:pPr>
            <w:ins w:id="8523" w:author="S2-2205081" w:date="2022-05-25T15:52:00Z">
              <w:r>
                <w:t>Information</w:t>
              </w:r>
            </w:ins>
          </w:p>
        </w:tc>
        <w:tc>
          <w:tcPr>
            <w:tcW w:w="6232" w:type="dxa"/>
            <w:shd w:val="clear" w:color="auto" w:fill="auto"/>
          </w:tcPr>
          <w:p>
            <w:pPr>
              <w:pStyle w:val="TAH"/>
              <w:jc w:val="left"/>
              <w:rPr>
                <w:ins w:id="8524" w:author="S2-2205081" w:date="2022-05-25T15:52:00Z"/>
              </w:rPr>
            </w:pPr>
            <w:ins w:id="8525" w:author="S2-2205081" w:date="2022-05-25T15:52:00Z">
              <w:r>
                <w:t>Description</w:t>
              </w:r>
            </w:ins>
          </w:p>
        </w:tc>
      </w:tr>
      <w:tr>
        <w:trPr>
          <w:ins w:id="8526" w:author="S2-2205081" w:date="2022-05-25T15:52:00Z"/>
        </w:trPr>
        <w:tc>
          <w:tcPr>
            <w:tcW w:w="3037" w:type="dxa"/>
            <w:shd w:val="clear" w:color="auto" w:fill="auto"/>
          </w:tcPr>
          <w:p>
            <w:pPr>
              <w:pStyle w:val="TAL"/>
              <w:rPr>
                <w:ins w:id="8527" w:author="S2-2205081" w:date="2022-05-25T15:52:00Z"/>
                <w:lang w:val="de-DE"/>
              </w:rPr>
            </w:pPr>
            <w:ins w:id="8528" w:author="S2-2205081" w:date="2022-05-25T15:52:00Z">
              <w:r>
                <w:t>Sub-area ID (1..</w:t>
              </w:r>
              <w:r>
                <w:rPr>
                  <w:lang w:val="de-DE"/>
                </w:rPr>
                <w:t>max)</w:t>
              </w:r>
            </w:ins>
          </w:p>
        </w:tc>
        <w:tc>
          <w:tcPr>
            <w:tcW w:w="6232" w:type="dxa"/>
            <w:shd w:val="clear" w:color="auto" w:fill="auto"/>
          </w:tcPr>
          <w:p>
            <w:pPr>
              <w:pStyle w:val="TAL"/>
              <w:rPr>
                <w:ins w:id="8529" w:author="S2-2205081" w:date="2022-05-25T15:52:00Z"/>
              </w:rPr>
            </w:pPr>
            <w:ins w:id="8530" w:author="S2-2205081" w:date="2022-05-25T15:52:00Z">
              <w:r>
                <w:t>List of sub-area identifiers.</w:t>
              </w:r>
            </w:ins>
          </w:p>
          <w:p>
            <w:pPr>
              <w:pStyle w:val="TAL"/>
              <w:rPr>
                <w:ins w:id="8531" w:author="S2-2205081" w:date="2022-05-25T15:52:00Z"/>
              </w:rPr>
            </w:pPr>
            <w:ins w:id="8532" w:author="S2-2205081" w:date="2022-05-25T15:52:00Z">
              <w:r>
                <w:t>May be the complete list of determined sub-areas in the AOI (e.g. when initially providing the list to the service consumer) or may only comprise those sub-areas in the AOI affected by the environment properties change.</w:t>
              </w:r>
            </w:ins>
          </w:p>
        </w:tc>
      </w:tr>
      <w:tr>
        <w:trPr>
          <w:ins w:id="8533" w:author="S2-2205081" w:date="2022-05-25T15:52:00Z"/>
        </w:trPr>
        <w:tc>
          <w:tcPr>
            <w:tcW w:w="3037" w:type="dxa"/>
            <w:shd w:val="clear" w:color="auto" w:fill="auto"/>
          </w:tcPr>
          <w:p>
            <w:pPr>
              <w:pStyle w:val="TAL"/>
              <w:rPr>
                <w:ins w:id="8534" w:author="S2-2205081" w:date="2022-05-25T15:52:00Z"/>
              </w:rPr>
            </w:pPr>
            <w:ins w:id="8535" w:author="S2-2205081" w:date="2022-05-25T15:52:00Z">
              <w:r>
                <w:t xml:space="preserve"> &gt; Sub area coordinates</w:t>
              </w:r>
            </w:ins>
          </w:p>
        </w:tc>
        <w:tc>
          <w:tcPr>
            <w:tcW w:w="6232" w:type="dxa"/>
            <w:shd w:val="clear" w:color="auto" w:fill="auto"/>
          </w:tcPr>
          <w:p>
            <w:pPr>
              <w:pStyle w:val="TAL"/>
              <w:rPr>
                <w:ins w:id="8536" w:author="S2-2205081" w:date="2022-05-25T15:52:00Z"/>
              </w:rPr>
            </w:pPr>
            <w:ins w:id="8537" w:author="S2-2205081" w:date="2022-05-25T15:52:00Z">
              <w:r>
                <w:rPr>
                  <w:lang w:val="en-US"/>
                </w:rPr>
                <w:t xml:space="preserve">(optional) </w:t>
              </w:r>
              <w:r>
                <w:t>Specifies the geographical information of the sub area.</w:t>
              </w:r>
              <w:r>
                <w:rPr>
                  <w:lang w:val="en-US"/>
                </w:rPr>
                <w:t xml:space="preserve"> </w:t>
              </w:r>
              <w:r>
                <w:rPr>
                  <w:lang w:val="de-DE"/>
                </w:rPr>
                <w:t>See NOTE 1.</w:t>
              </w:r>
            </w:ins>
          </w:p>
        </w:tc>
      </w:tr>
      <w:tr>
        <w:trPr>
          <w:ins w:id="8538" w:author="S2-2205081" w:date="2022-05-25T15:52:00Z"/>
        </w:trPr>
        <w:tc>
          <w:tcPr>
            <w:tcW w:w="3037" w:type="dxa"/>
            <w:shd w:val="clear" w:color="auto" w:fill="auto"/>
          </w:tcPr>
          <w:p>
            <w:pPr>
              <w:pStyle w:val="TAL"/>
              <w:rPr>
                <w:ins w:id="8539" w:author="S2-2205081" w:date="2022-05-25T15:52:00Z"/>
              </w:rPr>
            </w:pPr>
            <w:ins w:id="8540" w:author="S2-2205081" w:date="2022-05-25T15:52:00Z">
              <w:r>
                <w:t xml:space="preserve"> &gt; Sub-area type ID</w:t>
              </w:r>
            </w:ins>
          </w:p>
        </w:tc>
        <w:tc>
          <w:tcPr>
            <w:tcW w:w="6232" w:type="dxa"/>
            <w:shd w:val="clear" w:color="auto" w:fill="auto"/>
          </w:tcPr>
          <w:p>
            <w:pPr>
              <w:pStyle w:val="TAL"/>
              <w:rPr>
                <w:ins w:id="8541" w:author="S2-2205081" w:date="2022-05-25T15:52:00Z"/>
              </w:rPr>
            </w:pPr>
            <w:ins w:id="8542" w:author="S2-2205081" w:date="2022-05-25T15:52:00Z">
              <w:r>
                <w:t xml:space="preserve">Uniquely identifies the sub-area and its environment properties. This information can be used to determine sub-areas with the same sub-area type. When temporary flag is set to False this </w:t>
              </w:r>
              <w:r>
                <w:rPr>
                  <w:lang w:val="en-US"/>
                </w:rPr>
                <w:t>shall be</w:t>
              </w:r>
              <w:r>
                <w:t xml:space="preserve"> set to the new sub-area type ID if changed compared to the previous notification.</w:t>
              </w:r>
            </w:ins>
          </w:p>
        </w:tc>
      </w:tr>
      <w:tr>
        <w:trPr>
          <w:ins w:id="8543" w:author="S2-2205081" w:date="2022-05-25T15:52:00Z"/>
        </w:trPr>
        <w:tc>
          <w:tcPr>
            <w:tcW w:w="3037" w:type="dxa"/>
            <w:shd w:val="clear" w:color="auto" w:fill="auto"/>
          </w:tcPr>
          <w:p>
            <w:pPr>
              <w:pStyle w:val="TAL"/>
              <w:rPr>
                <w:ins w:id="8544" w:author="S2-2205081" w:date="2022-05-25T15:52:00Z"/>
              </w:rPr>
            </w:pPr>
            <w:ins w:id="8545" w:author="S2-2205081" w:date="2022-05-25T15:52:00Z">
              <w:r>
                <w:t xml:space="preserve"> &gt; Expected environment properties</w:t>
              </w:r>
            </w:ins>
          </w:p>
        </w:tc>
        <w:tc>
          <w:tcPr>
            <w:tcW w:w="6232" w:type="dxa"/>
            <w:shd w:val="clear" w:color="auto" w:fill="auto"/>
          </w:tcPr>
          <w:p>
            <w:pPr>
              <w:pStyle w:val="TAL"/>
              <w:rPr>
                <w:ins w:id="8546" w:author="S2-2205081" w:date="2022-05-25T15:52:00Z"/>
                <w:lang w:val="en-US"/>
              </w:rPr>
            </w:pPr>
            <w:ins w:id="8547" w:author="S2-2205081" w:date="2022-05-25T15:52:00Z">
              <w:r>
                <w:t>Optional parameter providing information about the expected environment properties of this sub-area type ID.</w:t>
              </w:r>
              <w:r>
                <w:rPr>
                  <w:lang w:val="en-US"/>
                </w:rPr>
                <w:t xml:space="preserve"> Properties can include density of UEs per area, UE mobility model in the area, and UE communication model in the area, etc. See NOTE 2.</w:t>
              </w:r>
            </w:ins>
          </w:p>
        </w:tc>
      </w:tr>
      <w:tr>
        <w:trPr>
          <w:ins w:id="8548" w:author="S2-2205081" w:date="2022-05-25T15:52:00Z"/>
        </w:trPr>
        <w:tc>
          <w:tcPr>
            <w:tcW w:w="3037" w:type="dxa"/>
            <w:shd w:val="clear" w:color="auto" w:fill="auto"/>
          </w:tcPr>
          <w:p>
            <w:pPr>
              <w:pStyle w:val="TAL"/>
              <w:rPr>
                <w:ins w:id="8549" w:author="S2-2205081" w:date="2022-05-25T15:52:00Z"/>
                <w:lang w:val="de-DE"/>
              </w:rPr>
            </w:pPr>
            <w:ins w:id="8550" w:author="S2-2205081" w:date="2022-05-25T15:52:00Z">
              <w:r>
                <w:rPr>
                  <w:lang w:val="en-US"/>
                </w:rPr>
                <w:t xml:space="preserve"> </w:t>
              </w:r>
              <w:r>
                <w:rPr>
                  <w:lang w:val="de-DE"/>
                </w:rPr>
                <w:t xml:space="preserve">&gt; </w:t>
              </w:r>
              <w:r>
                <w:t>Anomaly</w:t>
              </w:r>
            </w:ins>
          </w:p>
        </w:tc>
        <w:tc>
          <w:tcPr>
            <w:tcW w:w="6232" w:type="dxa"/>
            <w:shd w:val="clear" w:color="auto" w:fill="auto"/>
          </w:tcPr>
          <w:p>
            <w:pPr>
              <w:pStyle w:val="TAL"/>
              <w:rPr>
                <w:ins w:id="8551" w:author="S2-2205081" w:date="2022-05-25T15:52:00Z"/>
                <w:lang w:val="de-DE"/>
              </w:rPr>
            </w:pPr>
            <w:ins w:id="8552" w:author="S2-2205081" w:date="2022-05-25T15:52:00Z">
              <w:r>
                <w:rPr>
                  <w:lang w:val="en-US"/>
                </w:rPr>
                <w:t xml:space="preserve">Optional parameter providing information about an observed change in the environment properties. </w:t>
              </w:r>
              <w:r>
                <w:rPr>
                  <w:lang w:val="de-DE"/>
                </w:rPr>
                <w:t>See NOTE 2.</w:t>
              </w:r>
            </w:ins>
          </w:p>
        </w:tc>
      </w:tr>
      <w:tr>
        <w:trPr>
          <w:ins w:id="8553" w:author="S2-2205081" w:date="2022-05-25T15:52:00Z"/>
        </w:trPr>
        <w:tc>
          <w:tcPr>
            <w:tcW w:w="3037" w:type="dxa"/>
            <w:shd w:val="clear" w:color="auto" w:fill="auto"/>
          </w:tcPr>
          <w:p>
            <w:pPr>
              <w:pStyle w:val="TAL"/>
              <w:rPr>
                <w:ins w:id="8554" w:author="S2-2205081" w:date="2022-05-25T15:52:00Z"/>
              </w:rPr>
            </w:pPr>
            <w:ins w:id="8555" w:author="S2-2205081" w:date="2022-05-25T15:52:00Z">
              <w:r>
                <w:t xml:space="preserve"> </w:t>
              </w:r>
              <w:r>
                <w:rPr>
                  <w:lang w:val="de-DE"/>
                </w:rPr>
                <w:t>&gt;</w:t>
              </w:r>
              <w:r>
                <w:t>&gt; Anomaly level</w:t>
              </w:r>
            </w:ins>
          </w:p>
        </w:tc>
        <w:tc>
          <w:tcPr>
            <w:tcW w:w="6232" w:type="dxa"/>
            <w:shd w:val="clear" w:color="auto" w:fill="auto"/>
          </w:tcPr>
          <w:p>
            <w:pPr>
              <w:pStyle w:val="TAL"/>
              <w:rPr>
                <w:ins w:id="8556" w:author="S2-2205081" w:date="2022-05-25T15:52:00Z"/>
              </w:rPr>
            </w:pPr>
            <w:ins w:id="8557" w:author="S2-2205081" w:date="2022-05-25T15:52:00Z">
              <w:r>
                <w:t>Type and level of the anomaly in the sub-area detected, e.g., minor change, trend, pattern</w:t>
              </w:r>
              <w:r>
                <w:rPr>
                  <w:lang w:val="en-US"/>
                </w:rPr>
                <w:t>,</w:t>
              </w:r>
              <w:r>
                <w:t xml:space="preserve"> etc.</w:t>
              </w:r>
            </w:ins>
          </w:p>
          <w:p>
            <w:pPr>
              <w:pStyle w:val="TAL"/>
              <w:rPr>
                <w:ins w:id="8558" w:author="S2-2205081" w:date="2022-05-25T15:52:00Z"/>
              </w:rPr>
            </w:pPr>
            <w:ins w:id="8559" w:author="S2-2205081" w:date="2022-05-25T15:52:00Z">
              <w:r>
                <w:rPr>
                  <w:lang w:val="en-US"/>
                </w:rPr>
                <w:t>It shall be</w:t>
              </w:r>
              <w:r>
                <w:t xml:space="preserve"> set to "initial" when this analytics report is providing information about the initial sub-area characterization.</w:t>
              </w:r>
            </w:ins>
          </w:p>
        </w:tc>
      </w:tr>
      <w:tr>
        <w:trPr>
          <w:ins w:id="8560" w:author="S2-2205081" w:date="2022-05-25T15:52:00Z"/>
        </w:trPr>
        <w:tc>
          <w:tcPr>
            <w:tcW w:w="3037" w:type="dxa"/>
            <w:shd w:val="clear" w:color="auto" w:fill="auto"/>
          </w:tcPr>
          <w:p>
            <w:pPr>
              <w:pStyle w:val="TAL"/>
              <w:rPr>
                <w:ins w:id="8561" w:author="S2-2205081" w:date="2022-05-25T15:52:00Z"/>
              </w:rPr>
            </w:pPr>
            <w:ins w:id="8562" w:author="S2-2205081" w:date="2022-05-25T15:52:00Z">
              <w:r>
                <w:t xml:space="preserve"> </w:t>
              </w:r>
              <w:r>
                <w:rPr>
                  <w:lang w:val="de-DE"/>
                </w:rPr>
                <w:t>&gt;</w:t>
              </w:r>
              <w:r>
                <w:t>&gt; Anomaly description</w:t>
              </w:r>
            </w:ins>
          </w:p>
        </w:tc>
        <w:tc>
          <w:tcPr>
            <w:tcW w:w="6232" w:type="dxa"/>
            <w:shd w:val="clear" w:color="auto" w:fill="auto"/>
          </w:tcPr>
          <w:p>
            <w:pPr>
              <w:pStyle w:val="TAL"/>
              <w:rPr>
                <w:ins w:id="8563" w:author="S2-2205081" w:date="2022-05-25T15:52:00Z"/>
              </w:rPr>
            </w:pPr>
            <w:ins w:id="8564" w:author="S2-2205081" w:date="2022-05-25T15:52:00Z">
              <w:r>
                <w:t xml:space="preserve">"Full" or "partial" description of the properties change detected. If "Full" is selected by the consumer in the </w:t>
              </w:r>
              <w:r>
                <w:rPr>
                  <w:lang w:val="en-US"/>
                </w:rPr>
                <w:t>service request</w:t>
              </w:r>
              <w:r>
                <w:t xml:space="preserve">, the complete properties description </w:t>
              </w:r>
              <w:r>
                <w:rPr>
                  <w:lang w:val="en-US"/>
                </w:rPr>
                <w:t>shall be</w:t>
              </w:r>
              <w:r>
                <w:t xml:space="preserve"> returned, otherwise only the Delta compared with the usual environment properties </w:t>
              </w:r>
              <w:r>
                <w:rPr>
                  <w:lang w:val="en-US"/>
                </w:rPr>
                <w:t>shall be</w:t>
              </w:r>
              <w:r>
                <w:t xml:space="preserve"> returned. The description also includes information about the anomaly, e.g., estimated duration, periodicity, new or recurrent anomaly, etc..</w:t>
              </w:r>
            </w:ins>
          </w:p>
        </w:tc>
      </w:tr>
      <w:tr>
        <w:trPr>
          <w:ins w:id="8565" w:author="S2-2205081" w:date="2022-05-25T15:52:00Z"/>
        </w:trPr>
        <w:tc>
          <w:tcPr>
            <w:tcW w:w="3037" w:type="dxa"/>
            <w:shd w:val="clear" w:color="auto" w:fill="auto"/>
          </w:tcPr>
          <w:p>
            <w:pPr>
              <w:pStyle w:val="TAL"/>
              <w:rPr>
                <w:ins w:id="8566" w:author="S2-2205081" w:date="2022-05-25T15:52:00Z"/>
              </w:rPr>
            </w:pPr>
            <w:ins w:id="8567" w:author="S2-2205081" w:date="2022-05-25T15:52:00Z">
              <w:r>
                <w:t xml:space="preserve"> </w:t>
              </w:r>
              <w:r>
                <w:rPr>
                  <w:lang w:val="de-DE"/>
                </w:rPr>
                <w:t>&gt;</w:t>
              </w:r>
              <w:r>
                <w:t>&gt; Temporary</w:t>
              </w:r>
            </w:ins>
          </w:p>
        </w:tc>
        <w:tc>
          <w:tcPr>
            <w:tcW w:w="6232" w:type="dxa"/>
            <w:shd w:val="clear" w:color="auto" w:fill="auto"/>
          </w:tcPr>
          <w:p>
            <w:pPr>
              <w:pStyle w:val="TAL"/>
              <w:rPr>
                <w:ins w:id="8568" w:author="S2-2205081" w:date="2022-05-25T15:52:00Z"/>
              </w:rPr>
            </w:pPr>
            <w:ins w:id="8569" w:author="S2-2205081" w:date="2022-05-25T15:52:00Z">
              <w:r>
                <w:t>Indicates if the anomaly is temporary or permanent.</w:t>
              </w:r>
            </w:ins>
          </w:p>
        </w:tc>
      </w:tr>
      <w:tr>
        <w:trPr>
          <w:ins w:id="8570" w:author="S2-2205081" w:date="2022-05-25T15:52:00Z"/>
        </w:trPr>
        <w:tc>
          <w:tcPr>
            <w:tcW w:w="3037" w:type="dxa"/>
            <w:shd w:val="clear" w:color="auto" w:fill="auto"/>
          </w:tcPr>
          <w:p>
            <w:pPr>
              <w:pStyle w:val="TAL"/>
              <w:rPr>
                <w:ins w:id="8571" w:author="S2-2205081" w:date="2022-05-25T15:52:00Z"/>
              </w:rPr>
            </w:pPr>
            <w:ins w:id="8572" w:author="S2-2205081" w:date="2022-05-25T15:52:00Z">
              <w:r>
                <w:t xml:space="preserve"> </w:t>
              </w:r>
              <w:r>
                <w:rPr>
                  <w:lang w:val="de-DE"/>
                </w:rPr>
                <w:t>&gt;</w:t>
              </w:r>
              <w:r>
                <w:t>&gt; Time</w:t>
              </w:r>
            </w:ins>
          </w:p>
        </w:tc>
        <w:tc>
          <w:tcPr>
            <w:tcW w:w="6232" w:type="dxa"/>
            <w:shd w:val="clear" w:color="auto" w:fill="auto"/>
          </w:tcPr>
          <w:p>
            <w:pPr>
              <w:pStyle w:val="TAL"/>
              <w:rPr>
                <w:ins w:id="8573" w:author="S2-2205081" w:date="2022-05-25T15:52:00Z"/>
              </w:rPr>
            </w:pPr>
            <w:ins w:id="8574" w:author="S2-2205081" w:date="2022-05-25T15:52:00Z">
              <w:r>
                <w:t>Indicates since when the anomaly has been detected.</w:t>
              </w:r>
            </w:ins>
          </w:p>
        </w:tc>
      </w:tr>
      <w:tr>
        <w:trPr>
          <w:ins w:id="8575" w:author="S2-2205081" w:date="2022-05-25T15:52:00Z"/>
        </w:trPr>
        <w:tc>
          <w:tcPr>
            <w:tcW w:w="3037" w:type="dxa"/>
            <w:shd w:val="clear" w:color="auto" w:fill="auto"/>
          </w:tcPr>
          <w:p>
            <w:pPr>
              <w:pStyle w:val="TAL"/>
              <w:rPr>
                <w:ins w:id="8576" w:author="S2-2205081" w:date="2022-05-25T15:52:00Z"/>
              </w:rPr>
            </w:pPr>
            <w:ins w:id="8577" w:author="S2-2205081" w:date="2022-05-25T15:52:00Z">
              <w:r>
                <w:t xml:space="preserve"> &gt; Confidence</w:t>
              </w:r>
            </w:ins>
          </w:p>
        </w:tc>
        <w:tc>
          <w:tcPr>
            <w:tcW w:w="6232" w:type="dxa"/>
            <w:shd w:val="clear" w:color="auto" w:fill="auto"/>
          </w:tcPr>
          <w:p>
            <w:pPr>
              <w:pStyle w:val="TAL"/>
              <w:rPr>
                <w:ins w:id="8578" w:author="S2-2205081" w:date="2022-05-25T15:52:00Z"/>
              </w:rPr>
            </w:pPr>
            <w:ins w:id="8579" w:author="S2-2205081" w:date="2022-05-25T15:52:00Z">
              <w:r>
                <w:t>Indicates the confidence about the sub-area environment properties identified (if anomaly level is "initial") or confidence about the change observed.</w:t>
              </w:r>
            </w:ins>
          </w:p>
        </w:tc>
      </w:tr>
      <w:tr>
        <w:trPr>
          <w:ins w:id="8580" w:author="S2-2205081" w:date="2022-05-25T15:52:00Z"/>
        </w:trPr>
        <w:tc>
          <w:tcPr>
            <w:tcW w:w="9269" w:type="dxa"/>
            <w:gridSpan w:val="2"/>
            <w:shd w:val="clear" w:color="auto" w:fill="auto"/>
          </w:tcPr>
          <w:p>
            <w:pPr>
              <w:pStyle w:val="TAN"/>
              <w:rPr>
                <w:ins w:id="8581" w:author="S2-2205081" w:date="2022-05-25T15:52:00Z"/>
              </w:rPr>
            </w:pPr>
            <w:ins w:id="8582" w:author="S2-2205081" w:date="2022-05-25T15:52:00Z">
              <w:r>
                <w:rPr>
                  <w:lang w:val="en-US"/>
                </w:rPr>
                <w:t>NOTE 1:</w:t>
              </w:r>
              <w:r>
                <w:rPr>
                  <w:lang w:val="en-US"/>
                </w:rPr>
                <w:tab/>
              </w:r>
              <w:r>
                <w:t>This information may be skipped if the sub area coordinates have not changed compared to the previous notification</w:t>
              </w:r>
              <w:r>
                <w:rPr>
                  <w:lang w:val="en-US"/>
                </w:rPr>
                <w:t xml:space="preserve"> and shall be provided otherwise</w:t>
              </w:r>
              <w:r>
                <w:t>.</w:t>
              </w:r>
            </w:ins>
          </w:p>
          <w:p>
            <w:pPr>
              <w:pStyle w:val="TAN"/>
              <w:rPr>
                <w:ins w:id="8583" w:author="S2-2205081" w:date="2022-05-25T15:52:00Z"/>
                <w:lang w:val="en-US"/>
              </w:rPr>
            </w:pPr>
            <w:ins w:id="8584" w:author="S2-2205081" w:date="2022-05-25T15:52:00Z">
              <w:r>
                <w:rPr>
                  <w:lang w:val="en-US"/>
                </w:rPr>
                <w:t>NOTE 2:</w:t>
              </w:r>
              <w:r>
                <w:rPr>
                  <w:lang w:val="en-US"/>
                </w:rPr>
                <w:tab/>
                <w:t>Either "expected environment properties" or "anomaly" parameter is returned.</w:t>
              </w:r>
            </w:ins>
          </w:p>
        </w:tc>
      </w:tr>
    </w:tbl>
    <w:p>
      <w:pPr>
        <w:rPr>
          <w:ins w:id="8585" w:author="S2-2205081" w:date="2022-05-25T15:52:00Z"/>
        </w:rPr>
      </w:pPr>
    </w:p>
    <w:p>
      <w:pPr>
        <w:pStyle w:val="31"/>
        <w:rPr>
          <w:ins w:id="8586" w:author="S2-2205081" w:date="2022-05-25T15:52:00Z"/>
          <w:lang w:eastAsia="zh-CN"/>
          <w:rPrChange w:id="8587" w:author="Rapporteur" w:date="2022-05-26T04:47:00Z">
            <w:rPr>
              <w:ins w:id="8588" w:author="S2-2205081" w:date="2022-05-25T15:52:00Z"/>
              <w:rFonts w:ascii="Arial" w:hAnsi="Arial"/>
              <w:sz w:val="28"/>
              <w:lang w:val="en-US" w:eastAsia="zh-CN"/>
            </w:rPr>
          </w:rPrChange>
        </w:rPr>
        <w:pPrChange w:id="8589" w:author="Rapporteur" w:date="2022-05-26T04:47:00Z">
          <w:pPr>
            <w:keepNext/>
            <w:keepLines/>
            <w:spacing w:before="120"/>
            <w:ind w:left="1134" w:hanging="1134"/>
            <w:outlineLvl w:val="2"/>
          </w:pPr>
        </w:pPrChange>
      </w:pPr>
      <w:bookmarkStart w:id="8590" w:name="_Toc12923"/>
      <w:bookmarkStart w:id="8591" w:name="_Toc104433298"/>
      <w:bookmarkStart w:id="8592" w:name="_Toc104467446"/>
      <w:bookmarkStart w:id="8593" w:name="_Toc104467756"/>
      <w:bookmarkStart w:id="8594" w:name="_Toc104468092"/>
      <w:ins w:id="8595" w:author="S2-2205081" w:date="2022-05-25T15:52:00Z">
        <w:r>
          <w:rPr>
            <w:lang w:eastAsia="zh-CN"/>
            <w:rPrChange w:id="8596" w:author="Rapporteur" w:date="2022-05-26T04:47:00Z">
              <w:rPr>
                <w:lang w:val="en-US" w:eastAsia="zh-CN"/>
              </w:rPr>
            </w:rPrChange>
          </w:rPr>
          <w:t>6.</w:t>
        </w:r>
        <w:del w:id="8597" w:author="Rapporteur" w:date="2022-05-25T23:44:00Z">
          <w:r>
            <w:rPr>
              <w:lang w:eastAsia="zh-CN"/>
              <w:rPrChange w:id="8598" w:author="Rapporteur" w:date="2022-05-26T04:47:00Z">
                <w:rPr>
                  <w:lang w:val="en-US" w:eastAsia="zh-CN"/>
                </w:rPr>
              </w:rPrChange>
            </w:rPr>
            <w:delText>X</w:delText>
          </w:r>
        </w:del>
      </w:ins>
      <w:ins w:id="8599" w:author="Rapporteur" w:date="2022-05-25T23:44:00Z">
        <w:r>
          <w:rPr>
            <w:lang w:eastAsia="zh-CN"/>
            <w:rPrChange w:id="8600" w:author="Rapporteur" w:date="2022-05-26T04:47:00Z">
              <w:rPr>
                <w:lang w:val="en-US" w:eastAsia="zh-CN"/>
              </w:rPr>
            </w:rPrChange>
          </w:rPr>
          <w:t>35</w:t>
        </w:r>
      </w:ins>
      <w:ins w:id="8601" w:author="S2-2205081" w:date="2022-05-25T15:52:00Z">
        <w:r>
          <w:rPr>
            <w:lang w:eastAsia="zh-CN"/>
            <w:rPrChange w:id="8602" w:author="Rapporteur" w:date="2022-05-26T04:47:00Z">
              <w:rPr>
                <w:lang w:val="en-US" w:eastAsia="zh-CN"/>
              </w:rPr>
            </w:rPrChange>
          </w:rPr>
          <w:t>.2</w:t>
        </w:r>
        <w:r>
          <w:rPr>
            <w:lang w:eastAsia="zh-CN"/>
            <w:rPrChange w:id="8603" w:author="Rapporteur" w:date="2022-05-26T04:47:00Z">
              <w:rPr>
                <w:lang w:val="en-US" w:eastAsia="zh-CN"/>
              </w:rPr>
            </w:rPrChange>
          </w:rPr>
          <w:tab/>
          <w:t>Procedures</w:t>
        </w:r>
        <w:bookmarkEnd w:id="8590"/>
        <w:bookmarkEnd w:id="8591"/>
        <w:bookmarkEnd w:id="8592"/>
        <w:bookmarkEnd w:id="8593"/>
        <w:bookmarkEnd w:id="8594"/>
      </w:ins>
    </w:p>
    <w:p>
      <w:pPr>
        <w:pStyle w:val="41"/>
        <w:rPr>
          <w:ins w:id="8604" w:author="S2-2205081" w:date="2022-05-25T15:52:00Z"/>
          <w:lang w:val="en-US"/>
        </w:rPr>
      </w:pPr>
      <w:bookmarkStart w:id="8605" w:name="_Toc104433299"/>
      <w:bookmarkStart w:id="8606" w:name="_Toc104467757"/>
      <w:bookmarkStart w:id="8607" w:name="_Toc104468093"/>
      <w:ins w:id="8608" w:author="S2-2205081" w:date="2022-05-25T15:52:00Z">
        <w:r>
          <w:rPr>
            <w:lang w:val="en-US"/>
          </w:rPr>
          <w:t>6.</w:t>
        </w:r>
        <w:del w:id="8609" w:author="Rapporteur" w:date="2022-05-25T23:44:00Z">
          <w:r>
            <w:rPr>
              <w:lang w:val="en-US"/>
            </w:rPr>
            <w:delText>x</w:delText>
          </w:r>
        </w:del>
      </w:ins>
      <w:ins w:id="8610" w:author="Rapporteur" w:date="2022-05-25T23:44:00Z">
        <w:r>
          <w:rPr>
            <w:lang w:val="en-US"/>
          </w:rPr>
          <w:t>35</w:t>
        </w:r>
      </w:ins>
      <w:ins w:id="8611" w:author="S2-2205081" w:date="2022-05-25T15:52:00Z">
        <w:r>
          <w:rPr>
            <w:lang w:val="en-US"/>
          </w:rPr>
          <w:t>.2.1</w:t>
        </w:r>
        <w:r>
          <w:rPr>
            <w:lang w:val="en-US"/>
          </w:rPr>
          <w:tab/>
          <w:t>Detecting and managing sub-areas using the Area Monitoring analytics service</w:t>
        </w:r>
        <w:bookmarkEnd w:id="8605"/>
        <w:bookmarkEnd w:id="8606"/>
        <w:bookmarkEnd w:id="8607"/>
      </w:ins>
    </w:p>
    <w:p>
      <w:pPr>
        <w:rPr>
          <w:ins w:id="8612" w:author="S2-2205081" w:date="2022-05-25T15:52:00Z"/>
          <w:b/>
          <w:bCs/>
          <w:lang w:val="en-US"/>
        </w:rPr>
      </w:pPr>
      <w:ins w:id="8613" w:author="S2-2205081" w:date="2022-05-25T15:52:00Z">
        <w:r>
          <w:rPr>
            <w:lang w:val="en-US"/>
          </w:rPr>
          <w:t>In this procedure the NWDAF service consumer subscribes to the Analytics ID "area monitoring". The NWDAF analyzes the expected environment properties for a set of sub-areas within the AOI(s) provided in the analytics request/subscription.</w:t>
        </w:r>
        <w:del w:id="8614" w:author="Rapporteur" w:date="2022-05-26T03:04:00Z">
          <w:r>
            <w:rPr>
              <w:b/>
              <w:bCs/>
              <w:lang w:val="en-US"/>
            </w:rPr>
            <w:delText xml:space="preserve"> </w:delText>
          </w:r>
        </w:del>
      </w:ins>
    </w:p>
    <w:p>
      <w:pPr>
        <w:keepNext/>
        <w:rPr>
          <w:ins w:id="8615" w:author="S2-2205081" w:date="2022-05-25T15:52:00Z"/>
          <w:lang w:val="en-US"/>
        </w:rPr>
      </w:pPr>
      <w:ins w:id="8616" w:author="S2-2205081" w:date="2022-05-25T15:52:00Z">
        <w:r>
          <w:rPr>
            <w:noProof/>
            <w:lang w:val="en-US" w:eastAsia="zh-CN"/>
          </w:rPr>
          <w:lastRenderedPageBreak/>
          <w:drawing>
            <wp:inline distT="0" distB="0" distL="0" distR="0">
              <wp:extent cx="6118860" cy="4183380"/>
              <wp:effectExtent l="0" t="0" r="0" b="0"/>
              <wp:docPr id="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6118860" cy="4183380"/>
                      </a:xfrm>
                      <a:prstGeom prst="rect">
                        <a:avLst/>
                      </a:prstGeom>
                      <a:noFill/>
                      <a:ln>
                        <a:noFill/>
                      </a:ln>
                    </pic:spPr>
                  </pic:pic>
                </a:graphicData>
              </a:graphic>
            </wp:inline>
          </w:drawing>
        </w:r>
      </w:ins>
    </w:p>
    <w:p>
      <w:pPr>
        <w:pStyle w:val="TF"/>
        <w:rPr>
          <w:ins w:id="8617" w:author="S2-2205081" w:date="2022-05-25T15:52:00Z"/>
        </w:rPr>
      </w:pPr>
      <w:ins w:id="8618" w:author="S2-2205081" w:date="2022-05-25T15:52:00Z">
        <w:r>
          <w:t>Figure 6.</w:t>
        </w:r>
        <w:del w:id="8619" w:author="Rapporteur" w:date="2022-05-25T23:44:00Z">
          <w:r>
            <w:delText>x</w:delText>
          </w:r>
        </w:del>
      </w:ins>
      <w:ins w:id="8620" w:author="Rapporteur" w:date="2022-05-25T23:44:00Z">
        <w:r>
          <w:t>35</w:t>
        </w:r>
      </w:ins>
      <w:ins w:id="8621" w:author="S2-2205081" w:date="2022-05-25T15:52:00Z">
        <w:r>
          <w:t>.2</w:t>
        </w:r>
        <w:r>
          <w:rPr>
            <w:lang w:val="en-US"/>
          </w:rPr>
          <w:t>.1</w:t>
        </w:r>
        <w:r>
          <w:t>-1</w:t>
        </w:r>
        <w:del w:id="8622" w:author="Rapporteur" w:date="2022-05-26T04:05:00Z">
          <w:r>
            <w:delText>.</w:delText>
          </w:r>
        </w:del>
      </w:ins>
      <w:ins w:id="8623" w:author="Rapporteur" w:date="2022-05-26T04:05:00Z">
        <w:r>
          <w:t>:</w:t>
        </w:r>
      </w:ins>
      <w:ins w:id="8624" w:author="S2-2205081" w:date="2022-05-25T15:52:00Z">
        <w:r>
          <w:t xml:space="preserve"> Procedure for detecting and managing sub-areas using the Area Monitoring analytics service</w:t>
        </w:r>
      </w:ins>
    </w:p>
    <w:p>
      <w:pPr>
        <w:rPr>
          <w:ins w:id="8625" w:author="S2-2205081" w:date="2022-05-25T15:52:00Z"/>
          <w:lang w:val="en-US"/>
        </w:rPr>
        <w:pPrChange w:id="8626" w:author="Rapporteur" w:date="2022-05-26T03:04:00Z">
          <w:pPr>
            <w:ind w:left="270" w:firstLine="14"/>
          </w:pPr>
        </w:pPrChange>
      </w:pPr>
      <w:ins w:id="8627" w:author="S2-2205081" w:date="2022-05-25T15:52:00Z">
        <w:r>
          <w:rPr>
            <w:lang w:val="en-US"/>
          </w:rPr>
          <w:t>Pre-condition: The Analytics Area Type Properties Function (AATPF) stores the mapping of AOI in sub-areas along with their Sub-Area type IDs assigned and properties descriptions.</w:t>
        </w:r>
      </w:ins>
    </w:p>
    <w:p>
      <w:pPr>
        <w:pStyle w:val="B1"/>
        <w:rPr>
          <w:ins w:id="8628" w:author="S2-2205081" w:date="2022-05-25T15:52:00Z"/>
          <w:lang w:val="en-US" w:eastAsia="zh-CN"/>
          <w:rPrChange w:id="8629" w:author="Rapporteur" w:date="2022-05-26T03:04:00Z">
            <w:rPr>
              <w:ins w:id="8630" w:author="S2-2205081" w:date="2022-05-25T15:52:00Z"/>
              <w:lang w:val="en-US"/>
            </w:rPr>
          </w:rPrChange>
        </w:rPr>
        <w:pPrChange w:id="8631" w:author="Rapporteur" w:date="2022-05-26T03:04:00Z">
          <w:pPr>
            <w:ind w:left="568" w:hanging="284"/>
          </w:pPr>
        </w:pPrChange>
      </w:pPr>
      <w:ins w:id="8632" w:author="S2-2205081" w:date="2022-05-25T15:52:00Z">
        <w:r>
          <w:rPr>
            <w:lang w:val="en-US" w:eastAsia="zh-CN"/>
            <w:rPrChange w:id="8633" w:author="Rapporteur" w:date="2022-05-26T03:04:00Z">
              <w:rPr>
                <w:lang w:val="en-US"/>
              </w:rPr>
            </w:rPrChange>
          </w:rPr>
          <w:t>1.</w:t>
        </w:r>
        <w:r>
          <w:rPr>
            <w:lang w:val="en-US" w:eastAsia="zh-CN"/>
            <w:rPrChange w:id="8634" w:author="Rapporteur" w:date="2022-05-26T03:04:00Z">
              <w:rPr>
                <w:lang w:val="en-US"/>
              </w:rPr>
            </w:rPrChange>
          </w:rPr>
          <w:tab/>
          <w:t>NWDAF service consumer (NF or OAM) subscribes to analytics information. It sets, among others input parameters (as detailed in TS 23.288</w:t>
        </w:r>
      </w:ins>
      <w:ins w:id="8635" w:author="Rapporteur" w:date="2022-05-26T01:48:00Z">
        <w:r>
          <w:rPr>
            <w:lang w:val="en-US" w:eastAsia="zh-CN"/>
            <w:rPrChange w:id="8636" w:author="Rapporteur" w:date="2022-05-26T03:04:00Z">
              <w:rPr>
                <w:lang w:val="en-US"/>
              </w:rPr>
            </w:rPrChange>
          </w:rPr>
          <w:t xml:space="preserve"> [</w:t>
        </w:r>
      </w:ins>
      <w:ins w:id="8637" w:author="Rapporteur" w:date="2022-05-26T01:49:00Z">
        <w:r>
          <w:rPr>
            <w:lang w:val="en-US" w:eastAsia="zh-CN"/>
            <w:rPrChange w:id="8638" w:author="Rapporteur" w:date="2022-05-26T03:04:00Z">
              <w:rPr>
                <w:lang w:val="en-US"/>
              </w:rPr>
            </w:rPrChange>
          </w:rPr>
          <w:t>5</w:t>
        </w:r>
      </w:ins>
      <w:ins w:id="8639" w:author="Rapporteur" w:date="2022-05-26T01:48:00Z">
        <w:r>
          <w:rPr>
            <w:lang w:val="en-US" w:eastAsia="zh-CN"/>
            <w:rPrChange w:id="8640" w:author="Rapporteur" w:date="2022-05-26T03:04:00Z">
              <w:rPr>
                <w:lang w:val="en-US"/>
              </w:rPr>
            </w:rPrChange>
          </w:rPr>
          <w:t>]</w:t>
        </w:r>
      </w:ins>
      <w:ins w:id="8641" w:author="S2-2205081" w:date="2022-05-25T15:52:00Z">
        <w:r>
          <w:rPr>
            <w:lang w:val="en-US" w:eastAsia="zh-CN"/>
            <w:rPrChange w:id="8642" w:author="Rapporteur" w:date="2022-05-26T03:04:00Z">
              <w:rPr>
                <w:lang w:val="en-US"/>
              </w:rPr>
            </w:rPrChange>
          </w:rPr>
          <w:t>, clause 6.1), the Analytics ID to the "Area Monitoring" analytics service ID, the (list of) AOI(s) and, optionally, the area granularity attribute. In addition, the service consumer may provide a reporting threshold indicating for which level of environmental properties changes a notification shall be returned and an anomaly description indicating if it is interested to receive the "full" description of the environment properties or the "delta" or "none".</w:t>
        </w:r>
        <w:del w:id="8643" w:author="Rapporteur" w:date="2022-05-26T03:04:00Z">
          <w:r>
            <w:rPr>
              <w:lang w:val="en-US" w:eastAsia="zh-CN"/>
              <w:rPrChange w:id="8644" w:author="Rapporteur" w:date="2022-05-26T03:04:00Z">
                <w:rPr>
                  <w:lang w:val="en-US"/>
                </w:rPr>
              </w:rPrChange>
            </w:rPr>
            <w:delText xml:space="preserve"> </w:delText>
          </w:r>
        </w:del>
      </w:ins>
    </w:p>
    <w:p>
      <w:pPr>
        <w:ind w:left="568" w:hanging="284"/>
        <w:rPr>
          <w:ins w:id="8645" w:author="S2-2205081" w:date="2022-05-25T15:52:00Z"/>
          <w:lang w:val="en-US"/>
        </w:rPr>
      </w:pPr>
      <w:ins w:id="8646" w:author="S2-2205081" w:date="2022-05-25T15:52:00Z">
        <w:r>
          <w:rPr>
            <w:lang w:val="en-US"/>
          </w:rPr>
          <w:t>2-3.</w:t>
        </w:r>
        <w:r>
          <w:rPr>
            <w:lang w:val="en-US"/>
          </w:rPr>
          <w:tab/>
          <w:t>NWDAF subscribes to the AATPF to receive the AOI partitioning, Sub-Area type IDs and their properties description using the Naatpf_AreaTypeInfo_Subscription service and receiving as response the Naatpf_AreaTypeInfo_Notify service operation.</w:t>
        </w:r>
      </w:ins>
    </w:p>
    <w:p>
      <w:pPr>
        <w:ind w:left="568" w:hanging="284"/>
        <w:rPr>
          <w:ins w:id="8647" w:author="S2-2205081" w:date="2022-05-25T15:52:00Z"/>
          <w:lang w:val="en-US"/>
        </w:rPr>
      </w:pPr>
      <w:ins w:id="8648" w:author="S2-2205081" w:date="2022-05-25T15:52:00Z">
        <w:r>
          <w:rPr>
            <w:lang w:val="en-US"/>
          </w:rPr>
          <w:t>4-5.</w:t>
        </w:r>
        <w:r>
          <w:rPr>
            <w:lang w:val="en-US"/>
          </w:rPr>
          <w:tab/>
          <w:t>NWDAF subscribes to the data sources required for the analytics services.</w:t>
        </w:r>
      </w:ins>
    </w:p>
    <w:p>
      <w:pPr>
        <w:ind w:left="568" w:hanging="284"/>
        <w:rPr>
          <w:ins w:id="8649" w:author="S2-2205081" w:date="2022-05-25T15:52:00Z"/>
          <w:lang w:val="en-US"/>
        </w:rPr>
      </w:pPr>
      <w:ins w:id="8650" w:author="S2-2205081" w:date="2022-05-25T15:52:00Z">
        <w:r>
          <w:rPr>
            <w:lang w:val="en-US"/>
          </w:rPr>
          <w:t>6.</w:t>
        </w:r>
        <w:r>
          <w:rPr>
            <w:lang w:val="en-US"/>
          </w:rPr>
          <w:tab/>
          <w:t>If "area granularity" is provided (see table 6.</w:t>
        </w:r>
        <w:del w:id="8651" w:author="Rapporteur" w:date="2022-05-25T23:44:00Z">
          <w:r>
            <w:rPr>
              <w:lang w:val="en-US"/>
            </w:rPr>
            <w:delText>x</w:delText>
          </w:r>
        </w:del>
      </w:ins>
      <w:ins w:id="8652" w:author="Rapporteur" w:date="2022-05-25T23:44:00Z">
        <w:r>
          <w:rPr>
            <w:lang w:val="en-US"/>
          </w:rPr>
          <w:t>35</w:t>
        </w:r>
      </w:ins>
      <w:ins w:id="8653" w:author="S2-2205081" w:date="2022-05-25T15:52:00Z">
        <w:r>
          <w:rPr>
            <w:lang w:val="en-US"/>
          </w:rPr>
          <w:t>.1-1), the classification of each sub-area of the AOI is performed by the NWDAF and their properties descriptions are generated. Otherwise, if "area granularity" is not provided, the NWDAF determines the sub-areas based on the data statistics. NWDAF classifies the sub-areas periodically and/or sporadically (e.g., based on internal/external triggers) based on new data collected.</w:t>
        </w:r>
      </w:ins>
    </w:p>
    <w:p>
      <w:pPr>
        <w:pStyle w:val="B1"/>
        <w:rPr>
          <w:ins w:id="8654" w:author="S2-2205081" w:date="2022-05-25T15:52:00Z"/>
          <w:lang w:val="en-US"/>
        </w:rPr>
        <w:pPrChange w:id="8655" w:author="Rapporteur" w:date="2022-05-26T13:40:00Z">
          <w:pPr>
            <w:ind w:left="568" w:hanging="284"/>
          </w:pPr>
        </w:pPrChange>
      </w:pPr>
      <w:ins w:id="8656" w:author="S2-2205081" w:date="2022-05-25T15:52:00Z">
        <w:r>
          <w:rPr>
            <w:lang w:val="en-US"/>
          </w:rPr>
          <w:t>7-9.</w:t>
        </w:r>
        <w:r>
          <w:rPr>
            <w:lang w:val="en-US"/>
          </w:rPr>
          <w:tab/>
          <w:t>(conditional) Whenever new environment properties are discovered, NWDAF sends to the AATPF, using the Naatpf_RegisterAreaType_Register service, the AOI partitioning, and the sub-areas properties descriptions generated at step 6. The AATPF assigns new Sub-Area type IDs to the new environment properties discovered and stores the updated AOI partitioning along with the properties’ description. In step 9, the AATPF informs the NWDAF that the operation has been concluded and provides the Sub-Area type IDs associated with the sub-areas detected. The AATPF may store the "Expected environment properties" for the monitored AOI(s) in some other entity, e.g., the ADRF. Such copy may, e.g., be used by another NWDAF instance also providing the "Area Monitoring" service for the same/overlapping AOI(s), to recover the information from the ADRF in case the NWDAF instance is (re-) started, and/or to allow the NWDAF to compare the current properties with an older version of the "expected environment properties".</w:t>
        </w:r>
      </w:ins>
    </w:p>
    <w:p>
      <w:pPr>
        <w:ind w:left="568" w:hanging="284"/>
        <w:rPr>
          <w:ins w:id="8657" w:author="S2-2205081" w:date="2022-05-25T15:52:00Z"/>
          <w:lang w:val="en-US"/>
        </w:rPr>
      </w:pPr>
      <w:ins w:id="8658" w:author="S2-2205081" w:date="2022-05-25T15:52:00Z">
        <w:r>
          <w:rPr>
            <w:lang w:val="en-US"/>
          </w:rPr>
          <w:lastRenderedPageBreak/>
          <w:t>10.</w:t>
        </w:r>
        <w:r>
          <w:rPr>
            <w:lang w:val="en-US"/>
          </w:rPr>
          <w:tab/>
          <w:t>NWDAF periodically and/or based on internal/external triggers, keeps analysing the AOI. If a change in the environment properties is detected (e.g., the delta of the current environment properties is above a threshold compared to the earlier properties description), the following steps 11 to 19 are executed. The NWDAF may also utilize earlier versions of the "expected environment properties" available locally or in the ADRF to determine whether abnormal environment properties are observed, or, e.g., whether such environment properties have already been observed in the past (e.g., periodically every week).</w:t>
        </w:r>
      </w:ins>
    </w:p>
    <w:p>
      <w:pPr>
        <w:ind w:left="568" w:hanging="284"/>
        <w:rPr>
          <w:ins w:id="8659" w:author="S2-2205081" w:date="2022-05-25T15:52:00Z"/>
          <w:lang w:val="en-US"/>
        </w:rPr>
      </w:pPr>
      <w:ins w:id="8660" w:author="S2-2205081" w:date="2022-05-25T15:52:00Z">
        <w:r>
          <w:rPr>
            <w:lang w:val="en-US"/>
          </w:rPr>
          <w:t>11.</w:t>
        </w:r>
        <w:r>
          <w:rPr>
            <w:lang w:val="en-US"/>
          </w:rPr>
          <w:tab/>
          <w:t>The NWDAF notifies the consumer that an anomaly in a sub-area has been detected. The NWDAF sets the flag temporary to True to inform the service consumer that the sub-area could come back to expected environment properties.</w:t>
        </w:r>
      </w:ins>
    </w:p>
    <w:p>
      <w:pPr>
        <w:ind w:left="568" w:hanging="284"/>
        <w:rPr>
          <w:ins w:id="8661" w:author="S2-2205081" w:date="2022-05-25T15:52:00Z"/>
          <w:lang w:val="en-US"/>
        </w:rPr>
      </w:pPr>
      <w:ins w:id="8662" w:author="S2-2205081" w:date="2022-05-25T15:52:00Z">
        <w:r>
          <w:rPr>
            <w:lang w:val="en-US"/>
          </w:rPr>
          <w:t>12.</w:t>
        </w:r>
        <w:r>
          <w:rPr>
            <w:lang w:val="en-US"/>
          </w:rPr>
          <w:tab/>
          <w:t>The NWDAF monitors the sub-area(s) where the abnormal environment properties have been detected.</w:t>
        </w:r>
      </w:ins>
    </w:p>
    <w:p>
      <w:pPr>
        <w:ind w:left="568" w:hanging="284"/>
        <w:rPr>
          <w:ins w:id="8663" w:author="S2-2205081" w:date="2022-05-25T15:52:00Z"/>
          <w:lang w:val="en-US"/>
        </w:rPr>
      </w:pPr>
      <w:ins w:id="8664" w:author="S2-2205081" w:date="2022-05-25T15:52:00Z">
        <w:r>
          <w:rPr>
            <w:lang w:val="en-US"/>
          </w:rPr>
          <w:t>13.</w:t>
        </w:r>
        <w:r>
          <w:rPr>
            <w:lang w:val="en-US"/>
          </w:rPr>
          <w:tab/>
          <w:t>(optional) If the anomaly is still present, the NWDAF periodically informs the analytics consumer. The notification may include an indication about the type of the change, e.g.:</w:t>
        </w:r>
      </w:ins>
    </w:p>
    <w:p>
      <w:pPr>
        <w:pStyle w:val="B2"/>
        <w:rPr>
          <w:ins w:id="8665" w:author="S2-2205081" w:date="2022-05-25T15:52:00Z"/>
        </w:rPr>
      </w:pPr>
      <w:ins w:id="8666" w:author="S2-2205081" w:date="2022-05-25T15:52:00Z">
        <w:r>
          <w:t>-</w:t>
        </w:r>
        <w:r>
          <w:tab/>
          <w:t>"trend": indicates that with respect to previous properties the delta might be small (e.g.</w:t>
        </w:r>
        <w:r>
          <w:rPr>
            <w:lang w:val="en-US"/>
          </w:rPr>
          <w:t>,</w:t>
        </w:r>
        <w:r>
          <w:t xml:space="preserve"> might be below the reporting threshold), but comparing with older data a trend can be observed (e.g.</w:t>
        </w:r>
        <w:r>
          <w:rPr>
            <w:lang w:val="en-US"/>
          </w:rPr>
          <w:t>,</w:t>
        </w:r>
        <w:r>
          <w:t xml:space="preserve"> the area is getting more busy).</w:t>
        </w:r>
      </w:ins>
    </w:p>
    <w:p>
      <w:pPr>
        <w:pStyle w:val="B2"/>
        <w:rPr>
          <w:ins w:id="8667" w:author="S2-2205081" w:date="2022-05-25T15:52:00Z"/>
        </w:rPr>
      </w:pPr>
      <w:ins w:id="8668" w:author="S2-2205081" w:date="2022-05-25T15:52:00Z">
        <w:r>
          <w:t>-</w:t>
        </w:r>
        <w:r>
          <w:tab/>
          <w:t>"pattern": indicates a repeating change of the environment properties</w:t>
        </w:r>
        <w:r>
          <w:rPr>
            <w:lang w:val="en-US"/>
          </w:rPr>
          <w:t xml:space="preserve"> (</w:t>
        </w:r>
        <w:r>
          <w:t>e.g.</w:t>
        </w:r>
        <w:r>
          <w:rPr>
            <w:lang w:val="en-US"/>
          </w:rPr>
          <w:t>,</w:t>
        </w:r>
        <w:r>
          <w:t xml:space="preserve"> observed difference between working days, Saturdays and Sundays/holidays</w:t>
        </w:r>
        <w:r>
          <w:rPr>
            <w:lang w:val="en-US"/>
          </w:rPr>
          <w:t>)</w:t>
        </w:r>
        <w:r>
          <w:t>.</w:t>
        </w:r>
      </w:ins>
    </w:p>
    <w:p>
      <w:pPr>
        <w:pStyle w:val="B2"/>
        <w:rPr>
          <w:ins w:id="8669" w:author="S2-2205081" w:date="2022-05-25T15:52:00Z"/>
        </w:rPr>
      </w:pPr>
      <w:ins w:id="8670" w:author="S2-2205081" w:date="2022-05-25T15:52:00Z">
        <w:r>
          <w:t>-</w:t>
        </w:r>
        <w:r>
          <w:tab/>
          <w:t>"abnormal/exception": change above reporting threshold that is not a "trend" or "pattern".</w:t>
        </w:r>
      </w:ins>
    </w:p>
    <w:p>
      <w:pPr>
        <w:ind w:left="568"/>
        <w:rPr>
          <w:ins w:id="8671" w:author="S2-2205081" w:date="2022-05-25T15:52:00Z"/>
          <w:lang w:val="en-US"/>
        </w:rPr>
      </w:pPr>
      <w:ins w:id="8672" w:author="S2-2205081" w:date="2022-05-25T15:52:00Z">
        <w:r>
          <w:t>The notification may further include the time value since when this change has been observed, as well as additional information about the change, e.g.</w:t>
        </w:r>
        <w:r>
          <w:rPr>
            <w:lang w:val="en-US"/>
          </w:rPr>
          <w:t>,</w:t>
        </w:r>
        <w:r>
          <w:t xml:space="preserve"> the expected duration, periodicity, estimated future increase for certain values, etc. Furthermore, the notification includes the impacted sub-areas, their Sub-Area Type IDs, and the anomaly description if requested. </w:t>
        </w:r>
      </w:ins>
    </w:p>
    <w:p>
      <w:pPr>
        <w:ind w:left="568" w:hanging="284"/>
        <w:rPr>
          <w:ins w:id="8673" w:author="S2-2205081" w:date="2022-05-25T15:52:00Z"/>
          <w:lang w:val="en-US"/>
        </w:rPr>
      </w:pPr>
      <w:ins w:id="8674" w:author="S2-2205081" w:date="2022-05-25T15:52:00Z">
        <w:r>
          <w:rPr>
            <w:lang w:val="en-US"/>
          </w:rPr>
          <w:t>14.</w:t>
        </w:r>
        <w:r>
          <w:rPr>
            <w:lang w:val="en-US"/>
          </w:rPr>
          <w:tab/>
          <w:t xml:space="preserve">The NWDAF utilizing the Naatpf_RegisterAreaType_Update service, sends to the AATRF the abnormal properties descriptions generated with the flag temporary set to True. </w:t>
        </w:r>
      </w:ins>
    </w:p>
    <w:p>
      <w:pPr>
        <w:ind w:left="568" w:hanging="284"/>
        <w:rPr>
          <w:ins w:id="8675" w:author="S2-2205081" w:date="2022-05-25T15:52:00Z"/>
          <w:lang w:val="en-US"/>
        </w:rPr>
      </w:pPr>
      <w:ins w:id="8676" w:author="S2-2205081" w:date="2022-05-25T15:52:00Z">
        <w:r>
          <w:rPr>
            <w:lang w:val="en-US"/>
          </w:rPr>
          <w:t>15.</w:t>
        </w:r>
        <w:r>
          <w:rPr>
            <w:lang w:val="en-US"/>
          </w:rPr>
          <w:tab/>
          <w:t xml:space="preserve">The AATPF acknowledges to the NWDAF that the request has been received. </w:t>
        </w:r>
      </w:ins>
    </w:p>
    <w:p>
      <w:pPr>
        <w:ind w:left="568" w:hanging="284"/>
        <w:rPr>
          <w:ins w:id="8677" w:author="S2-2205081" w:date="2022-05-25T15:52:00Z"/>
          <w:lang w:val="en-US"/>
        </w:rPr>
      </w:pPr>
      <w:ins w:id="8678" w:author="S2-2205081" w:date="2022-05-25T15:52:00Z">
        <w:r>
          <w:rPr>
            <w:lang w:val="en-US"/>
          </w:rPr>
          <w:t>16.</w:t>
        </w:r>
        <w:r>
          <w:rPr>
            <w:lang w:val="en-US"/>
          </w:rPr>
          <w:tab/>
          <w:t>(conditional) If environment properties return back to the expected properties or timer T expires, the NWDAF sends an area type update to the AATPF setting the temporary flag to False.</w:t>
        </w:r>
      </w:ins>
    </w:p>
    <w:p>
      <w:pPr>
        <w:ind w:left="568" w:hanging="284"/>
        <w:rPr>
          <w:ins w:id="8679" w:author="S2-2205081" w:date="2022-05-25T15:52:00Z"/>
          <w:lang w:val="en-US"/>
        </w:rPr>
      </w:pPr>
      <w:ins w:id="8680" w:author="S2-2205081" w:date="2022-05-25T15:52:00Z">
        <w:r>
          <w:rPr>
            <w:lang w:val="en-US"/>
          </w:rPr>
          <w:t>17.</w:t>
        </w:r>
        <w:r>
          <w:rPr>
            <w:lang w:val="en-US"/>
          </w:rPr>
          <w:tab/>
          <w:t>(conditional) If the AOI environment properties still differ from the expected ones, the AATPF updates the Sub-Area type IDs and their properties description.</w:t>
        </w:r>
      </w:ins>
    </w:p>
    <w:p>
      <w:pPr>
        <w:ind w:left="568" w:hanging="284"/>
        <w:rPr>
          <w:ins w:id="8681" w:author="S2-2205081" w:date="2022-05-25T15:52:00Z"/>
          <w:lang w:val="en-US"/>
        </w:rPr>
      </w:pPr>
      <w:ins w:id="8682" w:author="S2-2205081" w:date="2022-05-25T15:52:00Z">
        <w:r>
          <w:rPr>
            <w:lang w:val="en-US"/>
          </w:rPr>
          <w:t>18.</w:t>
        </w:r>
        <w:r>
          <w:rPr>
            <w:lang w:val="en-US"/>
          </w:rPr>
          <w:tab/>
          <w:t>The AATPF informs the NWDAF about the new Sub-Area Type ID assigned to the sub-area.</w:t>
        </w:r>
      </w:ins>
    </w:p>
    <w:p>
      <w:pPr>
        <w:pStyle w:val="B1"/>
        <w:rPr>
          <w:ins w:id="8683" w:author="S2-2205081" w:date="2022-05-25T15:52:00Z"/>
        </w:rPr>
      </w:pPr>
      <w:ins w:id="8684" w:author="S2-2205081" w:date="2022-05-25T15:52:00Z">
        <w:r>
          <w:rPr>
            <w:lang w:val="en-US"/>
          </w:rPr>
          <w:t>19.</w:t>
        </w:r>
        <w:r>
          <w:rPr>
            <w:lang w:val="en-US"/>
          </w:rPr>
          <w:tab/>
          <w:t xml:space="preserve">The NWDAF notifies the analytics service consumer about a permanent deviation from the previous "expected environment properties", i.e., the temporary flag is set to False. The notification may include an indication about the type of the change, see step 13. </w:t>
        </w:r>
        <w:r>
          <w:t>Alternatively, if the environment properties are back to the earlier state, the NWDAF notifies the service consumer about the end of the abnormal situation.</w:t>
        </w:r>
      </w:ins>
    </w:p>
    <w:p>
      <w:pPr>
        <w:pStyle w:val="41"/>
        <w:rPr>
          <w:ins w:id="8685" w:author="S2-2205081" w:date="2022-05-25T15:52:00Z"/>
          <w:lang w:val="en-US"/>
        </w:rPr>
      </w:pPr>
      <w:bookmarkStart w:id="8686" w:name="_Toc104433300"/>
      <w:bookmarkStart w:id="8687" w:name="_Toc104467758"/>
      <w:bookmarkStart w:id="8688" w:name="_Toc104468094"/>
      <w:ins w:id="8689" w:author="S2-2205081" w:date="2022-05-25T15:52:00Z">
        <w:r>
          <w:rPr>
            <w:lang w:val="en-US"/>
          </w:rPr>
          <w:t>6.</w:t>
        </w:r>
        <w:del w:id="8690" w:author="Rapporteur" w:date="2022-05-25T23:44:00Z">
          <w:r>
            <w:rPr>
              <w:lang w:val="en-US"/>
            </w:rPr>
            <w:delText>x</w:delText>
          </w:r>
        </w:del>
      </w:ins>
      <w:ins w:id="8691" w:author="Rapporteur" w:date="2022-05-25T23:44:00Z">
        <w:r>
          <w:rPr>
            <w:lang w:val="en-US"/>
          </w:rPr>
          <w:t>35</w:t>
        </w:r>
      </w:ins>
      <w:ins w:id="8692" w:author="S2-2205081" w:date="2022-05-25T15:52:00Z">
        <w:r>
          <w:rPr>
            <w:lang w:val="en-US"/>
          </w:rPr>
          <w:t>.2.2</w:t>
        </w:r>
        <w:r>
          <w:rPr>
            <w:lang w:val="en-US"/>
          </w:rPr>
          <w:tab/>
          <w:t>Usage of sub-areas to improve ML model provisioning</w:t>
        </w:r>
        <w:bookmarkEnd w:id="8686"/>
        <w:bookmarkEnd w:id="8687"/>
        <w:bookmarkEnd w:id="8688"/>
      </w:ins>
    </w:p>
    <w:p>
      <w:pPr>
        <w:keepNext/>
        <w:rPr>
          <w:ins w:id="8693" w:author="S2-2205081" w:date="2022-05-25T15:52:00Z"/>
        </w:rPr>
      </w:pPr>
      <w:ins w:id="8694" w:author="S2-2205081" w:date="2022-05-25T15:52:00Z">
        <w:r>
          <w:rPr>
            <w:noProof/>
            <w:lang w:val="en-US" w:eastAsia="zh-CN"/>
          </w:rPr>
          <w:drawing>
            <wp:inline distT="0" distB="0" distL="0" distR="0">
              <wp:extent cx="6118860" cy="1661160"/>
              <wp:effectExtent l="0" t="0" r="0" b="0"/>
              <wp:docPr id="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6118860" cy="1661160"/>
                      </a:xfrm>
                      <a:prstGeom prst="rect">
                        <a:avLst/>
                      </a:prstGeom>
                      <a:noFill/>
                      <a:ln>
                        <a:noFill/>
                      </a:ln>
                    </pic:spPr>
                  </pic:pic>
                </a:graphicData>
              </a:graphic>
            </wp:inline>
          </w:drawing>
        </w:r>
      </w:ins>
    </w:p>
    <w:p>
      <w:pPr>
        <w:pStyle w:val="TF"/>
        <w:rPr>
          <w:ins w:id="8695" w:author="S2-2205081" w:date="2022-05-25T15:52:00Z"/>
          <w:lang w:val="en-US"/>
        </w:rPr>
      </w:pPr>
      <w:ins w:id="8696" w:author="S2-2205081" w:date="2022-05-25T15:52:00Z">
        <w:r>
          <w:t>Figure 6.</w:t>
        </w:r>
        <w:del w:id="8697" w:author="Rapporteur" w:date="2022-05-25T23:44:00Z">
          <w:r>
            <w:delText>x</w:delText>
          </w:r>
        </w:del>
      </w:ins>
      <w:ins w:id="8698" w:author="Rapporteur" w:date="2022-05-25T23:44:00Z">
        <w:r>
          <w:t>35</w:t>
        </w:r>
      </w:ins>
      <w:ins w:id="8699" w:author="S2-2205081" w:date="2022-05-25T15:52:00Z">
        <w:r>
          <w:t>.2</w:t>
        </w:r>
        <w:r>
          <w:rPr>
            <w:lang w:val="en-US"/>
          </w:rPr>
          <w:t>.2</w:t>
        </w:r>
        <w:r>
          <w:t>-1</w:t>
        </w:r>
        <w:del w:id="8700" w:author="Rapporteur" w:date="2022-05-26T04:06:00Z">
          <w:r>
            <w:delText>.</w:delText>
          </w:r>
        </w:del>
      </w:ins>
      <w:ins w:id="8701" w:author="Rapporteur" w:date="2022-05-26T04:06:00Z">
        <w:r>
          <w:t>:</w:t>
        </w:r>
      </w:ins>
      <w:ins w:id="8702" w:author="S2-2205081" w:date="2022-05-25T15:52:00Z">
        <w:r>
          <w:t xml:space="preserve"> Procedure for </w:t>
        </w:r>
        <w:r>
          <w:rPr>
            <w:lang w:val="en-US"/>
          </w:rPr>
          <w:t>usage of sub-areas to improve ML model provisioning</w:t>
        </w:r>
      </w:ins>
    </w:p>
    <w:p>
      <w:pPr>
        <w:rPr>
          <w:ins w:id="8703" w:author="S2-2205081" w:date="2022-05-25T15:52:00Z"/>
          <w:del w:id="8704" w:author="Rapporteur" w:date="2022-05-26T03:05:00Z"/>
          <w:lang w:val="en-US"/>
          <w:rPrChange w:id="8705" w:author="Rapporteur" w:date="2022-05-26T03:05:00Z">
            <w:rPr>
              <w:ins w:id="8706" w:author="S2-2205081" w:date="2022-05-25T15:52:00Z"/>
              <w:del w:id="8707" w:author="Rapporteur" w:date="2022-05-26T03:05:00Z"/>
            </w:rPr>
          </w:rPrChange>
        </w:rPr>
        <w:pPrChange w:id="8708" w:author="Rapporteur" w:date="2022-05-26T15:12:00Z">
          <w:pPr>
            <w:spacing w:after="0"/>
          </w:pPr>
        </w:pPrChange>
      </w:pPr>
      <w:ins w:id="8709" w:author="S2-2205081" w:date="2022-05-25T15:52:00Z">
        <w:r>
          <w:rPr>
            <w:lang w:val="en-US"/>
            <w:rPrChange w:id="8710" w:author="Rapporteur" w:date="2022-05-26T03:05:00Z">
              <w:rPr/>
            </w:rPrChange>
          </w:rPr>
          <w:lastRenderedPageBreak/>
          <w:t>Precondition: NWDAFs update their profiles stored at the NRF to include the Area types managed. AATPF stores the mapping &lt;AOI, Area type ID&gt; and respective properties description. AATPF is the function deputed to assign Area type IDs to sub-areas based on their data properties description. It avoids the usage of multiple Area type IDs for sub-areas with similar data properties descriptions as well as the usage of the same Area type ID for different data properties descriptions. NWDAF (MTLF) registers for each AI/ML model the Area type for which it has been trained.</w:t>
        </w:r>
      </w:ins>
    </w:p>
    <w:p>
      <w:pPr>
        <w:rPr>
          <w:ins w:id="8711" w:author="S2-2205081" w:date="2022-05-25T15:52:00Z"/>
        </w:rPr>
        <w:pPrChange w:id="8712" w:author="Rapporteur" w:date="2022-05-26T15:12:00Z">
          <w:pPr>
            <w:spacing w:after="0"/>
          </w:pPr>
        </w:pPrChange>
      </w:pPr>
    </w:p>
    <w:p>
      <w:pPr>
        <w:pStyle w:val="B1"/>
        <w:rPr>
          <w:ins w:id="8713" w:author="S2-2205081" w:date="2022-05-25T15:52:00Z"/>
          <w:lang w:val="en-US"/>
          <w:rPrChange w:id="8714" w:author="Rapporteur" w:date="2022-05-26T03:05:00Z">
            <w:rPr>
              <w:ins w:id="8715" w:author="S2-2205081" w:date="2022-05-25T15:52:00Z"/>
            </w:rPr>
          </w:rPrChange>
        </w:rPr>
        <w:pPrChange w:id="8716" w:author="Rapporteur" w:date="2022-05-26T13:40:00Z">
          <w:pPr>
            <w:pStyle w:val="affff2"/>
            <w:numPr>
              <w:numId w:val="25"/>
            </w:numPr>
            <w:overflowPunct/>
            <w:autoSpaceDE/>
            <w:autoSpaceDN/>
            <w:adjustRightInd/>
            <w:spacing w:after="0"/>
            <w:ind w:left="644" w:hanging="360"/>
            <w:contextualSpacing/>
            <w:jc w:val="both"/>
            <w:textAlignment w:val="auto"/>
          </w:pPr>
        </w:pPrChange>
      </w:pPr>
      <w:ins w:id="8717" w:author="Rapporteur" w:date="2022-05-26T03:05:00Z">
        <w:r>
          <w:rPr>
            <w:lang w:val="en-US"/>
          </w:rPr>
          <w:t>1.</w:t>
        </w:r>
        <w:r>
          <w:rPr>
            <w:lang w:val="en-US"/>
          </w:rPr>
          <w:tab/>
        </w:r>
      </w:ins>
      <w:ins w:id="8718" w:author="S2-2205081" w:date="2022-05-25T15:52:00Z">
        <w:r>
          <w:rPr>
            <w:lang w:val="en-US"/>
            <w:rPrChange w:id="8719" w:author="Rapporteur" w:date="2022-05-26T03:05:00Z">
              <w:rPr/>
            </w:rPrChange>
          </w:rPr>
          <w:t>NWDAF service consumers send a discovery request for NWDAF to NRF specifying the AOIs and the Analytics ID. If the NWDAF service consumer is aware about the Area type for which it is interested, it can specify the Area type in the discovery request.</w:t>
        </w:r>
      </w:ins>
    </w:p>
    <w:p>
      <w:pPr>
        <w:pStyle w:val="B1"/>
        <w:rPr>
          <w:ins w:id="8720" w:author="S2-2205081" w:date="2022-05-25T15:52:00Z"/>
          <w:lang w:val="en-US"/>
          <w:rPrChange w:id="8721" w:author="Rapporteur" w:date="2022-05-26T03:05:00Z">
            <w:rPr>
              <w:ins w:id="8722" w:author="S2-2205081" w:date="2022-05-25T15:52:00Z"/>
            </w:rPr>
          </w:rPrChange>
        </w:rPr>
        <w:pPrChange w:id="8723" w:author="Rapporteur" w:date="2022-05-26T13:40:00Z">
          <w:pPr>
            <w:pStyle w:val="affff2"/>
            <w:numPr>
              <w:numId w:val="25"/>
            </w:numPr>
            <w:overflowPunct/>
            <w:autoSpaceDE/>
            <w:autoSpaceDN/>
            <w:adjustRightInd/>
            <w:spacing w:after="0"/>
            <w:ind w:left="644" w:hanging="360"/>
            <w:contextualSpacing/>
            <w:jc w:val="both"/>
            <w:textAlignment w:val="auto"/>
          </w:pPr>
        </w:pPrChange>
      </w:pPr>
      <w:ins w:id="8724" w:author="Rapporteur" w:date="2022-05-26T03:05:00Z">
        <w:r>
          <w:rPr>
            <w:lang w:val="en-US"/>
          </w:rPr>
          <w:t>2.</w:t>
        </w:r>
        <w:r>
          <w:rPr>
            <w:lang w:val="en-US"/>
          </w:rPr>
          <w:tab/>
        </w:r>
      </w:ins>
      <w:ins w:id="8725" w:author="S2-2205081" w:date="2022-05-25T15:52:00Z">
        <w:r>
          <w:rPr>
            <w:lang w:val="en-US"/>
            <w:rPrChange w:id="8726" w:author="Rapporteur" w:date="2022-05-26T03:05:00Z">
              <w:rPr/>
            </w:rPrChange>
          </w:rPr>
          <w:t>The NRF returns the list of NWDAFs matching the parameters specified in the discovery request. Furthermore, the NRF also returns the Area types supported by each discovered NWDAF.</w:t>
        </w:r>
      </w:ins>
    </w:p>
    <w:p>
      <w:pPr>
        <w:pStyle w:val="B1"/>
        <w:rPr>
          <w:ins w:id="8727" w:author="S2-2205081" w:date="2022-05-25T15:52:00Z"/>
        </w:rPr>
        <w:pPrChange w:id="8728" w:author="Rapporteur" w:date="2022-05-26T13:40:00Z">
          <w:pPr>
            <w:pStyle w:val="affff2"/>
            <w:numPr>
              <w:numId w:val="25"/>
            </w:numPr>
            <w:overflowPunct/>
            <w:autoSpaceDE/>
            <w:autoSpaceDN/>
            <w:adjustRightInd/>
            <w:spacing w:after="0"/>
            <w:ind w:left="644" w:hanging="360"/>
            <w:contextualSpacing/>
            <w:jc w:val="both"/>
            <w:textAlignment w:val="auto"/>
          </w:pPr>
        </w:pPrChange>
      </w:pPr>
      <w:ins w:id="8729" w:author="Rapporteur" w:date="2022-05-26T03:05:00Z">
        <w:r>
          <w:rPr>
            <w:lang w:val="en-US"/>
          </w:rPr>
          <w:t>3.</w:t>
        </w:r>
        <w:r>
          <w:rPr>
            <w:lang w:val="en-US"/>
          </w:rPr>
          <w:tab/>
        </w:r>
      </w:ins>
      <w:ins w:id="8730" w:author="S2-2205081" w:date="2022-05-25T15:52:00Z">
        <w:r>
          <w:t>NWDAF service consumers subscribe to selected NWDAF(s) serving the AOIs specifying the Area type if known. In case the Area type is not provided (e.g., not known), the analytics service is requested for all the Area types included in the AOI.</w:t>
        </w:r>
      </w:ins>
    </w:p>
    <w:p>
      <w:pPr>
        <w:pStyle w:val="B1"/>
        <w:rPr>
          <w:ins w:id="8731" w:author="S2-2205081" w:date="2022-05-25T15:52:00Z"/>
        </w:rPr>
        <w:pPrChange w:id="8732" w:author="Rapporteur" w:date="2022-05-26T13:40:00Z">
          <w:pPr>
            <w:pStyle w:val="affff2"/>
            <w:numPr>
              <w:numId w:val="25"/>
            </w:numPr>
            <w:overflowPunct/>
            <w:autoSpaceDE/>
            <w:autoSpaceDN/>
            <w:adjustRightInd/>
            <w:spacing w:after="0"/>
            <w:ind w:left="644" w:hanging="360"/>
            <w:contextualSpacing/>
            <w:jc w:val="both"/>
            <w:textAlignment w:val="auto"/>
          </w:pPr>
        </w:pPrChange>
      </w:pPr>
      <w:ins w:id="8733" w:author="Rapporteur" w:date="2022-05-26T03:05:00Z">
        <w:r>
          <w:rPr>
            <w:rPrChange w:id="8734" w:author="Rapporteur" w:date="2022-05-26T13:40:00Z">
              <w:rPr>
                <w:lang w:val="en-US"/>
              </w:rPr>
            </w:rPrChange>
          </w:rPr>
          <w:t>4.</w:t>
        </w:r>
        <w:r>
          <w:rPr>
            <w:rPrChange w:id="8735" w:author="Rapporteur" w:date="2022-05-26T13:40:00Z">
              <w:rPr>
                <w:lang w:val="en-US"/>
              </w:rPr>
            </w:rPrChange>
          </w:rPr>
          <w:tab/>
        </w:r>
      </w:ins>
      <w:ins w:id="8736" w:author="S2-2205081" w:date="2022-05-25T15:52:00Z">
        <w:r>
          <w:t>NWDAFs request to the NWDAF (MTLF) a trained AI/ML model specifying among others the novel Area type attribute. In this way, AI/ML models trained for the same area type, but different geographical location, can be used to produce analytics in the specified AOI.</w:t>
        </w:r>
      </w:ins>
    </w:p>
    <w:p>
      <w:pPr>
        <w:pStyle w:val="B1"/>
        <w:rPr>
          <w:ins w:id="8737" w:author="S2-2205081" w:date="2022-05-25T15:52:00Z"/>
        </w:rPr>
        <w:pPrChange w:id="8738" w:author="Rapporteur" w:date="2022-05-26T13:40:00Z">
          <w:pPr>
            <w:pStyle w:val="affff2"/>
            <w:numPr>
              <w:numId w:val="25"/>
            </w:numPr>
            <w:overflowPunct/>
            <w:autoSpaceDE/>
            <w:autoSpaceDN/>
            <w:adjustRightInd/>
            <w:spacing w:after="0"/>
            <w:ind w:left="644" w:hanging="360"/>
            <w:contextualSpacing/>
            <w:jc w:val="both"/>
            <w:textAlignment w:val="auto"/>
          </w:pPr>
        </w:pPrChange>
      </w:pPr>
      <w:ins w:id="8739" w:author="Rapporteur" w:date="2022-05-26T03:05:00Z">
        <w:r>
          <w:rPr>
            <w:rPrChange w:id="8740" w:author="Rapporteur" w:date="2022-05-26T13:40:00Z">
              <w:rPr>
                <w:lang w:val="en-US"/>
              </w:rPr>
            </w:rPrChange>
          </w:rPr>
          <w:t>5.</w:t>
        </w:r>
        <w:r>
          <w:rPr>
            <w:rPrChange w:id="8741" w:author="Rapporteur" w:date="2022-05-26T13:40:00Z">
              <w:rPr>
                <w:lang w:val="en-US"/>
              </w:rPr>
            </w:rPrChange>
          </w:rPr>
          <w:tab/>
        </w:r>
      </w:ins>
      <w:ins w:id="8742" w:author="S2-2205081" w:date="2022-05-25T15:52:00Z">
        <w:r>
          <w:t xml:space="preserve">NWDAF (MTLF) provides to different NWDAFs (managing different AOIs) the required trained AI/ML models. For NWDAFs requesting a model for the same Analytics ID in sub-areas assigned to the same Area type ID, NWDAF (MTLF) deploys the same AI/ML model trained for that Analytics ID for the specific Area type ID. </w:t>
        </w:r>
        <w:del w:id="8743" w:author="Rapporteur" w:date="2022-05-26T02:57:00Z">
          <w:r>
            <w:delText xml:space="preserve"> </w:delText>
          </w:r>
        </w:del>
        <w:r>
          <w:t xml:space="preserve">This allows to use an existing AI/ML model from another AOI but trained for the same Area type ID even when there is no specific AI/ML model trained for that AOI. In the case that there is no availability of the AI/ML model trained for requested Area type ID, the NWDAF (MTLF) may perform the model training for missing Area type ID by collecting the data from multiple AOI with the same Area type or with similar data properties in order to have a richer training dataset. </w:t>
        </w:r>
      </w:ins>
    </w:p>
    <w:p>
      <w:pPr>
        <w:pStyle w:val="B1"/>
        <w:rPr>
          <w:ins w:id="8744" w:author="S2-2205081" w:date="2022-05-25T15:52:00Z"/>
        </w:rPr>
        <w:pPrChange w:id="8745" w:author="Rapporteur" w:date="2022-05-26T13:40:00Z">
          <w:pPr>
            <w:pStyle w:val="affff2"/>
            <w:numPr>
              <w:numId w:val="25"/>
            </w:numPr>
            <w:overflowPunct/>
            <w:autoSpaceDE/>
            <w:autoSpaceDN/>
            <w:adjustRightInd/>
            <w:spacing w:after="0"/>
            <w:ind w:left="644" w:hanging="360"/>
            <w:contextualSpacing/>
            <w:jc w:val="both"/>
            <w:textAlignment w:val="auto"/>
          </w:pPr>
        </w:pPrChange>
      </w:pPr>
      <w:ins w:id="8746" w:author="Rapporteur" w:date="2022-05-26T03:06:00Z">
        <w:r>
          <w:rPr>
            <w:rPrChange w:id="8747" w:author="Rapporteur" w:date="2022-05-26T13:40:00Z">
              <w:rPr>
                <w:lang w:val="en-US"/>
              </w:rPr>
            </w:rPrChange>
          </w:rPr>
          <w:t>6.</w:t>
        </w:r>
        <w:r>
          <w:rPr>
            <w:rPrChange w:id="8748" w:author="Rapporteur" w:date="2022-05-26T13:40:00Z">
              <w:rPr>
                <w:lang w:val="en-US"/>
              </w:rPr>
            </w:rPrChange>
          </w:rPr>
          <w:tab/>
        </w:r>
      </w:ins>
      <w:ins w:id="8749" w:author="S2-2205081" w:date="2022-05-25T15:52:00Z">
        <w:r>
          <w:t>The NWDAF(s) run the AI/ML models to produce the requested analytics.</w:t>
        </w:r>
      </w:ins>
    </w:p>
    <w:p>
      <w:pPr>
        <w:pStyle w:val="B1"/>
        <w:rPr>
          <w:ins w:id="8750" w:author="S2-2205081" w:date="2022-05-25T15:52:00Z"/>
        </w:rPr>
        <w:pPrChange w:id="8751" w:author="Rapporteur" w:date="2022-05-26T13:40:00Z">
          <w:pPr>
            <w:pStyle w:val="affff2"/>
            <w:numPr>
              <w:numId w:val="25"/>
            </w:numPr>
            <w:overflowPunct/>
            <w:autoSpaceDE/>
            <w:autoSpaceDN/>
            <w:adjustRightInd/>
            <w:spacing w:after="0"/>
            <w:ind w:left="644" w:hanging="360"/>
            <w:contextualSpacing/>
            <w:jc w:val="both"/>
            <w:textAlignment w:val="auto"/>
          </w:pPr>
        </w:pPrChange>
      </w:pPr>
      <w:ins w:id="8752" w:author="Rapporteur" w:date="2022-05-26T03:06:00Z">
        <w:r>
          <w:rPr>
            <w:rPrChange w:id="8753" w:author="Rapporteur" w:date="2022-05-26T13:40:00Z">
              <w:rPr>
                <w:lang w:val="en-US"/>
              </w:rPr>
            </w:rPrChange>
          </w:rPr>
          <w:t>7.</w:t>
        </w:r>
        <w:r>
          <w:rPr>
            <w:rPrChange w:id="8754" w:author="Rapporteur" w:date="2022-05-26T13:40:00Z">
              <w:rPr>
                <w:lang w:val="en-US"/>
              </w:rPr>
            </w:rPrChange>
          </w:rPr>
          <w:tab/>
        </w:r>
      </w:ins>
      <w:ins w:id="8755" w:author="S2-2205081" w:date="2022-05-25T15:52:00Z">
        <w:r>
          <w:t>NWDAF(s) notify the NWDAF Service Consumer(s) with the analytics reports requested.</w:t>
        </w:r>
      </w:ins>
    </w:p>
    <w:p>
      <w:pPr>
        <w:pStyle w:val="31"/>
        <w:rPr>
          <w:ins w:id="8756" w:author="S2-2205081" w:date="2022-05-25T15:52:00Z"/>
          <w:lang w:eastAsia="zh-CN"/>
        </w:rPr>
        <w:pPrChange w:id="8757" w:author="Rapporteur" w:date="2022-05-26T04:47:00Z">
          <w:pPr>
            <w:keepNext/>
            <w:keepLines/>
            <w:spacing w:before="120"/>
            <w:ind w:left="1134" w:hanging="1134"/>
            <w:outlineLvl w:val="2"/>
          </w:pPr>
        </w:pPrChange>
      </w:pPr>
      <w:bookmarkStart w:id="8758" w:name="_Toc5698"/>
      <w:bookmarkStart w:id="8759" w:name="_Toc104433301"/>
      <w:bookmarkStart w:id="8760" w:name="_Toc104467447"/>
      <w:bookmarkStart w:id="8761" w:name="_Toc104467759"/>
      <w:bookmarkStart w:id="8762" w:name="_Toc104468095"/>
      <w:ins w:id="8763" w:author="S2-2205081" w:date="2022-05-25T15:52:00Z">
        <w:r>
          <w:rPr>
            <w:lang w:eastAsia="zh-CN"/>
          </w:rPr>
          <w:t>6.</w:t>
        </w:r>
        <w:del w:id="8764" w:author="Rapporteur" w:date="2022-05-25T23:44:00Z">
          <w:r>
            <w:rPr>
              <w:lang w:eastAsia="zh-CN"/>
              <w:rPrChange w:id="8765" w:author="Rapporteur" w:date="2022-05-26T04:47:00Z">
                <w:rPr>
                  <w:rFonts w:eastAsia="宋体"/>
                  <w:lang w:eastAsia="zh-CN"/>
                </w:rPr>
              </w:rPrChange>
            </w:rPr>
            <w:delText>x</w:delText>
          </w:r>
        </w:del>
      </w:ins>
      <w:ins w:id="8766" w:author="Rapporteur" w:date="2022-05-25T23:44:00Z">
        <w:r>
          <w:rPr>
            <w:lang w:eastAsia="zh-CN"/>
            <w:rPrChange w:id="8767" w:author="Rapporteur" w:date="2022-05-26T04:47:00Z">
              <w:rPr>
                <w:rFonts w:eastAsia="宋体"/>
                <w:lang w:eastAsia="zh-CN"/>
              </w:rPr>
            </w:rPrChange>
          </w:rPr>
          <w:t>35</w:t>
        </w:r>
      </w:ins>
      <w:ins w:id="8768" w:author="S2-2205081" w:date="2022-05-25T15:52:00Z">
        <w:r>
          <w:rPr>
            <w:lang w:eastAsia="zh-CN"/>
          </w:rPr>
          <w:t>.3</w:t>
        </w:r>
        <w:r>
          <w:rPr>
            <w:lang w:eastAsia="zh-CN"/>
          </w:rPr>
          <w:tab/>
          <w:t>Impacts on services, entities and interfaces</w:t>
        </w:r>
        <w:bookmarkEnd w:id="8758"/>
        <w:bookmarkEnd w:id="8759"/>
        <w:bookmarkEnd w:id="8760"/>
        <w:bookmarkEnd w:id="8761"/>
        <w:bookmarkEnd w:id="8762"/>
      </w:ins>
    </w:p>
    <w:p>
      <w:pPr>
        <w:pStyle w:val="B1"/>
        <w:ind w:left="0" w:firstLine="0"/>
        <w:rPr>
          <w:ins w:id="8769" w:author="S2-2205081" w:date="2022-05-25T15:52:00Z"/>
        </w:rPr>
      </w:pPr>
      <w:ins w:id="8770" w:author="S2-2205081" w:date="2022-05-25T15:52:00Z">
        <w:r>
          <w:t>The solution has the following impacts:</w:t>
        </w:r>
      </w:ins>
    </w:p>
    <w:p>
      <w:pPr>
        <w:pStyle w:val="B1"/>
        <w:rPr>
          <w:ins w:id="8771" w:author="S2-2205081" w:date="2022-05-25T15:52:00Z"/>
          <w:rPrChange w:id="8772" w:author="Rapporteur" w:date="2022-05-26T13:40:00Z">
            <w:rPr>
              <w:ins w:id="8773" w:author="S2-2205081" w:date="2022-05-25T15:52:00Z"/>
              <w:rFonts w:ascii="Arial" w:hAnsi="Arial"/>
              <w:color w:val="FF0000"/>
              <w:sz w:val="22"/>
              <w:lang w:val="en-US" w:eastAsia="ja-JP"/>
            </w:rPr>
          </w:rPrChange>
        </w:rPr>
        <w:pPrChange w:id="8774" w:author="Rapporteur" w:date="2022-05-26T13:40:00Z">
          <w:pPr>
            <w:pStyle w:val="B1"/>
            <w:numPr>
              <w:numId w:val="26"/>
            </w:numPr>
            <w:overflowPunct/>
            <w:autoSpaceDE/>
            <w:autoSpaceDN/>
            <w:adjustRightInd/>
            <w:ind w:left="1080" w:hanging="360"/>
            <w:textAlignment w:val="auto"/>
          </w:pPr>
        </w:pPrChange>
      </w:pPr>
      <w:ins w:id="8775" w:author="Rapporteur" w:date="2022-05-26T13:41:00Z">
        <w:r>
          <w:rPr>
            <w:rFonts w:asciiTheme="minorEastAsia" w:eastAsiaTheme="minorEastAsia" w:hAnsiTheme="minorEastAsia" w:hint="eastAsia"/>
            <w:lang w:val="en-US" w:eastAsia="zh-CN"/>
          </w:rPr>
          <w:t>-</w:t>
        </w:r>
      </w:ins>
      <w:ins w:id="8776" w:author="Rapporteur" w:date="2022-05-26T03:06:00Z">
        <w:r>
          <w:rPr>
            <w:lang w:val="en-US"/>
          </w:rPr>
          <w:tab/>
        </w:r>
      </w:ins>
      <w:ins w:id="8777" w:author="S2-2205081" w:date="2022-05-25T15:52:00Z">
        <w:r>
          <w:rPr>
            <w:lang w:val="en-US"/>
          </w:rPr>
          <w:t xml:space="preserve">Introduction of the </w:t>
        </w:r>
      </w:ins>
      <w:ins w:id="8778" w:author="Rapporteur" w:date="2022-05-26T12:37:00Z">
        <w:r>
          <w:rPr>
            <w:lang w:eastAsia="zh-CN"/>
          </w:rPr>
          <w:t>"</w:t>
        </w:r>
      </w:ins>
      <w:ins w:id="8779" w:author="S2-2205081" w:date="2022-05-25T15:52:00Z">
        <w:del w:id="8780" w:author="Rapporteur" w:date="2022-05-26T12:37:00Z">
          <w:r>
            <w:rPr>
              <w:lang w:val="en-US"/>
            </w:rPr>
            <w:delText>“</w:delText>
          </w:r>
        </w:del>
        <w:r>
          <w:rPr>
            <w:lang w:val="en-US"/>
          </w:rPr>
          <w:t>Area monitoring analytics service</w:t>
        </w:r>
      </w:ins>
      <w:ins w:id="8781" w:author="Rapporteur" w:date="2022-05-26T12:37:00Z">
        <w:r>
          <w:rPr>
            <w:lang w:eastAsia="zh-CN"/>
          </w:rPr>
          <w:t>"</w:t>
        </w:r>
      </w:ins>
      <w:ins w:id="8782" w:author="S2-2205081" w:date="2022-05-25T15:52:00Z">
        <w:del w:id="8783" w:author="Rapporteur" w:date="2022-05-26T12:37:00Z">
          <w:r>
            <w:rPr>
              <w:lang w:val="en-US"/>
            </w:rPr>
            <w:delText>”</w:delText>
          </w:r>
        </w:del>
        <w:r>
          <w:rPr>
            <w:lang w:val="en-US"/>
          </w:rPr>
          <w:t xml:space="preserve"> exposed by the Analytics Area Type Properties Function (AATPF</w:t>
        </w:r>
      </w:ins>
      <w:ins w:id="8784" w:author="Rapporteur" w:date="2022-05-26T13:41:00Z">
        <w:r>
          <w:rPr>
            <w:lang w:val="en-US"/>
          </w:rPr>
          <w:t>.</w:t>
        </w:r>
      </w:ins>
      <w:ins w:id="8785" w:author="S2-2205081" w:date="2022-05-25T15:52:00Z">
        <w:del w:id="8786" w:author="Rapporteur" w:date="2022-05-26T13:41:00Z">
          <w:r>
            <w:rPr>
              <w:lang w:val="en-US"/>
            </w:rPr>
            <w:delText>)</w:delText>
          </w:r>
          <w:r>
            <w:rPr>
              <w:sz w:val="21"/>
              <w:lang w:val="en-US"/>
              <w:rPrChange w:id="8787" w:author="Rapporteur" w:date="2022-05-26T03:06:00Z">
                <w:rPr>
                  <w:rFonts w:ascii="Arial" w:hAnsi="Arial"/>
                  <w:color w:val="FF0000"/>
                  <w:sz w:val="22"/>
                  <w:lang w:val="en-US" w:eastAsia="ja-JP"/>
                </w:rPr>
              </w:rPrChange>
            </w:rPr>
            <w:delText xml:space="preserve"> </w:delText>
          </w:r>
        </w:del>
      </w:ins>
    </w:p>
    <w:p>
      <w:pPr>
        <w:rPr>
          <w:ins w:id="8788" w:author="S2-2205081" w:date="2022-05-25T15:52:00Z"/>
          <w:lang w:val="en-US" w:eastAsia="ja-JP"/>
        </w:rPr>
      </w:pPr>
      <w:ins w:id="8789" w:author="S2-2205081" w:date="2022-05-25T15:52:00Z">
        <w:r>
          <w:rPr>
            <w:lang w:val="en-US" w:eastAsia="ja-JP"/>
          </w:rPr>
          <w:t>NWDAF</w:t>
        </w:r>
      </w:ins>
    </w:p>
    <w:p>
      <w:pPr>
        <w:pStyle w:val="B1"/>
        <w:rPr>
          <w:ins w:id="8790" w:author="S2-2205081" w:date="2022-05-25T15:52:00Z"/>
          <w:lang w:val="en-US"/>
        </w:rPr>
        <w:pPrChange w:id="8791" w:author="Rapporteur" w:date="2022-05-26T03:06:00Z">
          <w:pPr>
            <w:pStyle w:val="B1"/>
            <w:numPr>
              <w:numId w:val="26"/>
            </w:numPr>
            <w:overflowPunct/>
            <w:autoSpaceDE/>
            <w:autoSpaceDN/>
            <w:adjustRightInd/>
            <w:ind w:left="1080" w:hanging="360"/>
            <w:textAlignment w:val="auto"/>
          </w:pPr>
        </w:pPrChange>
      </w:pPr>
      <w:ins w:id="8792" w:author="Rapporteur" w:date="2022-05-26T13:41:00Z">
        <w:r>
          <w:rPr>
            <w:rFonts w:asciiTheme="minorEastAsia" w:eastAsiaTheme="minorEastAsia" w:hAnsiTheme="minorEastAsia" w:hint="eastAsia"/>
            <w:lang w:val="en-US" w:eastAsia="zh-CN"/>
          </w:rPr>
          <w:t>-</w:t>
        </w:r>
        <w:r>
          <w:rPr>
            <w:lang w:val="en-US"/>
          </w:rPr>
          <w:tab/>
        </w:r>
      </w:ins>
      <w:ins w:id="8793" w:author="S2-2205081" w:date="2022-05-25T15:52:00Z">
        <w:r>
          <w:rPr>
            <w:lang w:val="en-US"/>
          </w:rPr>
          <w:t>Support for additional parameters in the Nnwdaf_AnalyticsSubscription_Notify service operation.</w:t>
        </w:r>
        <w:del w:id="8794" w:author="Rapporteur" w:date="2022-05-26T13:41:00Z">
          <w:r>
            <w:rPr>
              <w:lang w:val="en-US"/>
            </w:rPr>
            <w:delText xml:space="preserve"> </w:delText>
          </w:r>
        </w:del>
      </w:ins>
    </w:p>
    <w:p>
      <w:pPr>
        <w:pStyle w:val="B1"/>
        <w:ind w:left="0" w:firstLine="0"/>
        <w:rPr>
          <w:ins w:id="8795" w:author="S2-2205081" w:date="2022-05-25T15:52:00Z"/>
          <w:lang w:val="en-US"/>
        </w:rPr>
      </w:pPr>
      <w:ins w:id="8796" w:author="S2-2205081" w:date="2022-05-25T15:52:00Z">
        <w:r>
          <w:rPr>
            <w:lang w:val="en-US"/>
          </w:rPr>
          <w:t>NRF</w:t>
        </w:r>
      </w:ins>
    </w:p>
    <w:p>
      <w:pPr>
        <w:pStyle w:val="B1"/>
        <w:rPr>
          <w:ins w:id="8797" w:author="S2-2205081" w:date="2022-05-25T15:52:00Z"/>
          <w:del w:id="8798" w:author="Rapporteur" w:date="2022-05-26T01:40:00Z"/>
          <w:lang w:val="en-US"/>
        </w:rPr>
        <w:pPrChange w:id="8799" w:author="Rapporteur" w:date="2022-05-26T03:06:00Z">
          <w:pPr>
            <w:pStyle w:val="B1"/>
            <w:numPr>
              <w:numId w:val="26"/>
            </w:numPr>
            <w:overflowPunct/>
            <w:autoSpaceDE/>
            <w:autoSpaceDN/>
            <w:adjustRightInd/>
            <w:ind w:left="1080" w:hanging="360"/>
            <w:textAlignment w:val="auto"/>
          </w:pPr>
        </w:pPrChange>
      </w:pPr>
      <w:ins w:id="8800" w:author="Rapporteur" w:date="2022-05-26T13:41:00Z">
        <w:r>
          <w:rPr>
            <w:rFonts w:asciiTheme="minorEastAsia" w:eastAsiaTheme="minorEastAsia" w:hAnsiTheme="minorEastAsia" w:hint="eastAsia"/>
            <w:lang w:val="en-US" w:eastAsia="zh-CN"/>
          </w:rPr>
          <w:t>-</w:t>
        </w:r>
        <w:r>
          <w:rPr>
            <w:lang w:val="en-US"/>
          </w:rPr>
          <w:tab/>
        </w:r>
      </w:ins>
      <w:ins w:id="8801" w:author="S2-2205081" w:date="2022-05-25T15:52:00Z">
        <w:r>
          <w:rPr>
            <w:lang w:val="en-US"/>
          </w:rPr>
          <w:t>Support for additional parameters in the Nnrf_discovery service operations.</w:t>
        </w:r>
      </w:ins>
    </w:p>
    <w:p>
      <w:pPr>
        <w:pStyle w:val="B1"/>
        <w:rPr>
          <w:ins w:id="8802" w:author="S2-2205082" w:date="2022-05-25T16:04:00Z"/>
          <w:lang w:val="en-US"/>
        </w:rPr>
        <w:pPrChange w:id="8803" w:author="Rapporteur" w:date="2022-05-26T03:06:00Z">
          <w:pPr>
            <w:pStyle w:val="B1"/>
            <w:ind w:left="0" w:firstLine="0"/>
          </w:pPr>
        </w:pPrChange>
      </w:pPr>
    </w:p>
    <w:p>
      <w:pPr>
        <w:pStyle w:val="21"/>
        <w:rPr>
          <w:ins w:id="8804" w:author="S2-2205082" w:date="2022-05-25T16:08:00Z"/>
        </w:rPr>
        <w:pPrChange w:id="8805" w:author="Rapporteur" w:date="2022-05-26T04:49:00Z">
          <w:pPr>
            <w:keepNext/>
            <w:keepLines/>
            <w:spacing w:before="180"/>
            <w:ind w:left="1134" w:hanging="1134"/>
            <w:outlineLvl w:val="1"/>
          </w:pPr>
        </w:pPrChange>
      </w:pPr>
      <w:bookmarkStart w:id="8806" w:name="_Toc1513"/>
      <w:bookmarkStart w:id="8807" w:name="_Toc104433302"/>
      <w:bookmarkStart w:id="8808" w:name="_Toc104467448"/>
      <w:bookmarkStart w:id="8809" w:name="_Toc104467760"/>
      <w:bookmarkStart w:id="8810" w:name="_Toc104468096"/>
      <w:bookmarkStart w:id="8811" w:name="_Hlk99450152"/>
      <w:ins w:id="8812" w:author="S2-2205082" w:date="2022-05-25T16:08:00Z">
        <w:r>
          <w:t>6.</w:t>
        </w:r>
        <w:del w:id="8813" w:author="Rapporteur" w:date="2022-05-25T23:46:00Z">
          <w:r>
            <w:delText>X</w:delText>
          </w:r>
        </w:del>
      </w:ins>
      <w:ins w:id="8814" w:author="Rapporteur" w:date="2022-05-25T23:46:00Z">
        <w:r>
          <w:t>36</w:t>
        </w:r>
      </w:ins>
      <w:ins w:id="8815" w:author="S2-2205082" w:date="2022-05-25T16:08:00Z">
        <w:r>
          <w:tab/>
          <w:t>Solution #</w:t>
        </w:r>
        <w:del w:id="8816" w:author="Rapporteur" w:date="2022-05-25T23:46:00Z">
          <w:r>
            <w:delText>X</w:delText>
          </w:r>
        </w:del>
      </w:ins>
      <w:ins w:id="8817" w:author="Rapporteur" w:date="2022-05-25T23:46:00Z">
        <w:r>
          <w:t>36</w:t>
        </w:r>
      </w:ins>
      <w:ins w:id="8818" w:author="S2-2205082" w:date="2022-05-25T16:08:00Z">
        <w:r>
          <w:t>: Enhanced provisioning of ML model based on information about how inference will be executed</w:t>
        </w:r>
        <w:bookmarkEnd w:id="8806"/>
        <w:bookmarkEnd w:id="8807"/>
        <w:bookmarkEnd w:id="8808"/>
        <w:bookmarkEnd w:id="8809"/>
        <w:bookmarkEnd w:id="8810"/>
      </w:ins>
    </w:p>
    <w:p>
      <w:pPr>
        <w:pStyle w:val="31"/>
        <w:rPr>
          <w:ins w:id="8819" w:author="S2-2205082" w:date="2022-05-25T16:08:00Z"/>
          <w:lang w:eastAsia="zh-CN"/>
        </w:rPr>
        <w:pPrChange w:id="8820" w:author="Rapporteur" w:date="2022-05-26T04:48:00Z">
          <w:pPr>
            <w:keepNext/>
            <w:keepLines/>
            <w:spacing w:before="120"/>
            <w:ind w:left="1134" w:hanging="1134"/>
            <w:outlineLvl w:val="2"/>
          </w:pPr>
        </w:pPrChange>
      </w:pPr>
      <w:bookmarkStart w:id="8821" w:name="_Toc1322"/>
      <w:bookmarkStart w:id="8822" w:name="_Toc104433303"/>
      <w:bookmarkStart w:id="8823" w:name="_Toc104467449"/>
      <w:bookmarkStart w:id="8824" w:name="_Toc104467761"/>
      <w:bookmarkStart w:id="8825" w:name="_Toc104468097"/>
      <w:ins w:id="8826" w:author="S2-2205082" w:date="2022-05-25T16:08:00Z">
        <w:r>
          <w:rPr>
            <w:lang w:eastAsia="zh-CN"/>
          </w:rPr>
          <w:t>6.</w:t>
        </w:r>
        <w:del w:id="8827" w:author="Rapporteur" w:date="2022-05-25T23:46:00Z">
          <w:r>
            <w:rPr>
              <w:lang w:eastAsia="zh-CN"/>
            </w:rPr>
            <w:delText>X</w:delText>
          </w:r>
        </w:del>
      </w:ins>
      <w:ins w:id="8828" w:author="Rapporteur" w:date="2022-05-25T23:46:00Z">
        <w:r>
          <w:rPr>
            <w:lang w:eastAsia="zh-CN"/>
          </w:rPr>
          <w:t>36</w:t>
        </w:r>
      </w:ins>
      <w:ins w:id="8829" w:author="S2-2205082" w:date="2022-05-25T16:08:00Z">
        <w:r>
          <w:rPr>
            <w:lang w:eastAsia="zh-CN"/>
          </w:rPr>
          <w:t>.1</w:t>
        </w:r>
        <w:r>
          <w:rPr>
            <w:lang w:eastAsia="zh-CN"/>
          </w:rPr>
          <w:tab/>
          <w:t>Description</w:t>
        </w:r>
        <w:bookmarkEnd w:id="8821"/>
        <w:bookmarkEnd w:id="8822"/>
        <w:bookmarkEnd w:id="8823"/>
        <w:bookmarkEnd w:id="8824"/>
        <w:bookmarkEnd w:id="8825"/>
      </w:ins>
    </w:p>
    <w:p>
      <w:pPr>
        <w:rPr>
          <w:ins w:id="8830" w:author="S2-2205082" w:date="2022-05-25T16:08:00Z"/>
        </w:rPr>
      </w:pPr>
      <w:ins w:id="8831" w:author="S2-2205082" w:date="2022-05-25T16:08:00Z">
        <w:r>
          <w:t xml:space="preserve">This solution addresses aspects of key issue #1 on how to improve correctness of NWDAF analytics. </w:t>
        </w:r>
      </w:ins>
    </w:p>
    <w:p>
      <w:pPr>
        <w:rPr>
          <w:ins w:id="8832" w:author="S2-2205082" w:date="2022-05-25T16:08:00Z"/>
        </w:rPr>
      </w:pPr>
      <w:ins w:id="8833" w:author="S2-2205082" w:date="2022-05-25T16:08:00Z">
        <w:r>
          <w:t>When an NWDAF acting as service consumer invokes the Nnwdaf_MLModelProvision_Subscribe service of an NWDAF containing an MTLF, the MTLF may perform one of the following:</w:t>
        </w:r>
      </w:ins>
    </w:p>
    <w:p>
      <w:pPr>
        <w:pStyle w:val="B1"/>
        <w:rPr>
          <w:ins w:id="8834" w:author="S2-2205082" w:date="2022-05-25T16:08:00Z"/>
        </w:rPr>
      </w:pPr>
      <w:ins w:id="8835" w:author="S2-2205082" w:date="2022-05-25T16:08:00Z">
        <w:r>
          <w:t>a)</w:t>
        </w:r>
        <w:r>
          <w:tab/>
          <w:t>Select an existing trained ML Model to be provisioned.</w:t>
        </w:r>
      </w:ins>
    </w:p>
    <w:p>
      <w:pPr>
        <w:pStyle w:val="B1"/>
        <w:rPr>
          <w:ins w:id="8836" w:author="S2-2205082" w:date="2022-05-25T16:08:00Z"/>
        </w:rPr>
      </w:pPr>
      <w:ins w:id="8837" w:author="S2-2205082" w:date="2022-05-25T16:08:00Z">
        <w:r>
          <w:t>b)</w:t>
        </w:r>
        <w:r>
          <w:tab/>
          <w:t>Trigger further training of an existing trained ML model before it is provisioned.</w:t>
        </w:r>
      </w:ins>
    </w:p>
    <w:p>
      <w:pPr>
        <w:pStyle w:val="B1"/>
        <w:rPr>
          <w:ins w:id="8838" w:author="S2-2205082" w:date="2022-05-25T16:08:00Z"/>
        </w:rPr>
      </w:pPr>
      <w:ins w:id="8839" w:author="S2-2205082" w:date="2022-05-25T16:08:00Z">
        <w:r>
          <w:lastRenderedPageBreak/>
          <w:t>c)</w:t>
        </w:r>
        <w:r>
          <w:tab/>
          <w:t>Generate a new ML model to be trained and provisioned.</w:t>
        </w:r>
      </w:ins>
    </w:p>
    <w:p>
      <w:pPr>
        <w:rPr>
          <w:ins w:id="8840" w:author="S2-2205082" w:date="2022-05-25T16:08:00Z"/>
        </w:rPr>
      </w:pPr>
      <w:ins w:id="8841" w:author="S2-2205082" w:date="2022-05-25T16:08:00Z">
        <w:r>
          <w:t>In cases b) and c), the NWDAF containing MTLF may initiate data collection from NFs, AF, DCCF, or OAM, required for the training of the ML model. Therefore, the decision of the MTLF among options a, b, and c can:</w:t>
        </w:r>
      </w:ins>
    </w:p>
    <w:p>
      <w:pPr>
        <w:pStyle w:val="B1"/>
        <w:rPr>
          <w:ins w:id="8842" w:author="S2-2205082" w:date="2022-05-25T16:08:00Z"/>
        </w:rPr>
      </w:pPr>
      <w:ins w:id="8843" w:author="S2-2205082" w:date="2022-05-25T16:08:00Z">
        <w:r>
          <w:t>i.</w:t>
        </w:r>
        <w:r>
          <w:tab/>
          <w:t>lead to very different levels of computational load for the NWDAF containing MTLF.</w:t>
        </w:r>
      </w:ins>
    </w:p>
    <w:p>
      <w:pPr>
        <w:pStyle w:val="B1"/>
        <w:rPr>
          <w:ins w:id="8844" w:author="S2-2205082" w:date="2022-05-25T16:08:00Z"/>
        </w:rPr>
      </w:pPr>
      <w:ins w:id="8845" w:author="S2-2205082" w:date="2022-05-25T16:08:00Z">
        <w:r>
          <w:t>ii.</w:t>
        </w:r>
        <w:r>
          <w:tab/>
          <w:t>increase the networking load on the NWDAF containing MTLF as well as on other Network Functions (NFs), while this increase might highly vary depending on how many data sources are used.</w:t>
        </w:r>
      </w:ins>
    </w:p>
    <w:p>
      <w:pPr>
        <w:rPr>
          <w:ins w:id="8846" w:author="S2-2205082" w:date="2022-05-25T16:08:00Z"/>
        </w:rPr>
      </w:pPr>
      <w:ins w:id="8847" w:author="S2-2205082" w:date="2022-05-25T16:08:00Z">
        <w:r>
          <w:t>The decision of the MTLF among options a, b, and c is currently (i.e., according to Rel.17 specifications) taken by the MTLF based on local, unspecified logic. Based on the information currently provided in the Nnwdaf_MLModelProvision_Subscribe request, even if the "required accuracy" is provided as well, the MTLF may decide in favour of an option that leads to high computational and networking overhead without any real benefit (i.e., not really increasing the achieved accuracy during the inference phase at the NWDAF containing AnLF) compared to another option, which would put less load on the system.</w:t>
        </w:r>
      </w:ins>
    </w:p>
    <w:p>
      <w:pPr>
        <w:rPr>
          <w:ins w:id="8848" w:author="S2-2205082" w:date="2022-05-25T16:08:00Z"/>
        </w:rPr>
      </w:pPr>
      <w:ins w:id="8849" w:author="S2-2205082" w:date="2022-05-25T16:08:00Z">
        <w:r>
          <w:t>More concretely, if an NWDAF service consumer subscribes to an NWDAF containing MTLF for an ML model for a specific type of analytics, the MTLF may decide that the best option is to perform further training of an existing model (i.e., option b) or create a new model because it is expected to lead to higher accuracy (i.e., option c). However, it can happen that the accuracy achieved when the ML model is later used by the NWDAF containing AnLF is not higher than the accuracy that would be achieved by an already trained (i.e., option a). Further, based on how the NWDAF containing AnLF is using the ML model, the same accuracy might be achieved by a more lightweight version of the ML model.</w:t>
        </w:r>
      </w:ins>
    </w:p>
    <w:p>
      <w:pPr>
        <w:rPr>
          <w:ins w:id="8850" w:author="S2-2205082" w:date="2022-05-25T16:08:00Z"/>
        </w:rPr>
      </w:pPr>
      <w:ins w:id="8851" w:author="S2-2205082" w:date="2022-05-25T16:08:00Z">
        <w:r>
          <w:t>According to TS 23.288 clause 6.2.1, an NWDAF containing AnLF, may:</w:t>
        </w:r>
      </w:ins>
    </w:p>
    <w:p>
      <w:pPr>
        <w:pStyle w:val="B1"/>
        <w:rPr>
          <w:ins w:id="8852" w:author="S2-2205082" w:date="2022-05-25T16:08:00Z"/>
        </w:rPr>
      </w:pPr>
      <w:ins w:id="8853" w:author="S2-2205082" w:date="2022-05-25T16:08:00Z">
        <w:r>
          <w:t>-</w:t>
        </w:r>
        <w:r>
          <w:tab/>
          <w:t>use only a subset of the parameters and/or data sources specified as allowed input parameter for the analytics ID.</w:t>
        </w:r>
      </w:ins>
    </w:p>
    <w:p>
      <w:pPr>
        <w:pStyle w:val="B1"/>
        <w:rPr>
          <w:ins w:id="8854" w:author="S2-2205082" w:date="2022-05-25T16:08:00Z"/>
        </w:rPr>
      </w:pPr>
      <w:ins w:id="8855" w:author="S2-2205082" w:date="2022-05-25T16:08:00Z">
        <w:r>
          <w:t>-</w:t>
        </w:r>
        <w:r>
          <w:tab/>
          <w:t>use only data from a reduced extend (e.g., duration, scope) of the data collection.</w:t>
        </w:r>
      </w:ins>
    </w:p>
    <w:p>
      <w:pPr>
        <w:pStyle w:val="B1"/>
        <w:rPr>
          <w:ins w:id="8856" w:author="S2-2205082" w:date="2022-05-25T16:08:00Z"/>
        </w:rPr>
      </w:pPr>
      <w:ins w:id="8857" w:author="S2-2205082" w:date="2022-05-25T16:08:00Z">
        <w:r>
          <w:t>-</w:t>
        </w:r>
        <w:r>
          <w:tab/>
          <w:t>request different sampling ratios and/or partitioning criteria to the data source.</w:t>
        </w:r>
      </w:ins>
    </w:p>
    <w:p>
      <w:pPr>
        <w:rPr>
          <w:ins w:id="8858" w:author="S2-2205082" w:date="2022-05-25T16:08:00Z"/>
        </w:rPr>
      </w:pPr>
      <w:ins w:id="8859" w:author="S2-2205082" w:date="2022-05-25T16:08:00Z">
        <w:r>
          <w:t xml:space="preserve">For example, an NWDAF containing AnLF, might determine to only use UE mobility information collected from AMF, but not use UE location information provided by OAM. Then, the NWDAF containing AnLF could use a potentially more lightweight ML model that was trained only on AMF data, resulting in the same accuracy of the analytics as when using an ML model that was trained on data collected from both AMF and OAM. </w:t>
        </w:r>
      </w:ins>
    </w:p>
    <w:p>
      <w:pPr>
        <w:rPr>
          <w:ins w:id="8860" w:author="S2-2205082" w:date="2022-05-25T16:08:00Z"/>
        </w:rPr>
      </w:pPr>
      <w:ins w:id="8861" w:author="S2-2205082" w:date="2022-05-25T16:08:00Z">
        <w:r>
          <w:t>This solution proposes to exchange and use information related to how inference will actually take place at the NWDAF analytics consumer once the ML model has been received. The solution also proposes enhancing and optimizing the ML model selection and provisioning (i.e., selection of trained model, trigger further training of an existing ML model, or generate a new model to be trained) performed by NWDAF containing MTLF.</w:t>
        </w:r>
      </w:ins>
    </w:p>
    <w:p>
      <w:pPr>
        <w:rPr>
          <w:ins w:id="8862" w:author="S2-2205082" w:date="2022-05-25T16:08:00Z"/>
        </w:rPr>
      </w:pPr>
      <w:ins w:id="8863" w:author="S2-2205082" w:date="2022-05-25T16:08:00Z">
        <w:r>
          <w:t>In this solution, the ML model provisioning request includes inputs about the data used for inference, such as the actual data sources that will be used for inference, the granularity of input data that will be used for inference, and the target environment capacity requirements. Similarly, to assist the AnLF in selecting the appropriate ML model for inference, the ML model provisioning response includes information about the data (parameters and data sources) that have been actually used for the training of the ML model. The new parameters are described in table 6.</w:t>
        </w:r>
        <w:del w:id="8864" w:author="Rapporteur" w:date="2022-05-25T23:46:00Z">
          <w:r>
            <w:delText>x</w:delText>
          </w:r>
        </w:del>
      </w:ins>
      <w:ins w:id="8865" w:author="Rapporteur" w:date="2022-05-25T23:46:00Z">
        <w:r>
          <w:t>36</w:t>
        </w:r>
      </w:ins>
      <w:ins w:id="8866" w:author="S2-2205082" w:date="2022-05-25T16:08:00Z">
        <w:r>
          <w:t>.1-1.</w:t>
        </w:r>
      </w:ins>
    </w:p>
    <w:p>
      <w:pPr>
        <w:pStyle w:val="TH"/>
        <w:rPr>
          <w:ins w:id="8867" w:author="S2-2205082" w:date="2022-05-25T16:08:00Z"/>
        </w:rPr>
      </w:pPr>
      <w:ins w:id="8868" w:author="S2-2205082" w:date="2022-05-25T16:08:00Z">
        <w:r>
          <w:lastRenderedPageBreak/>
          <w:t>Table 6.</w:t>
        </w:r>
        <w:del w:id="8869" w:author="Rapporteur" w:date="2022-05-25T23:46:00Z">
          <w:r>
            <w:delText>x</w:delText>
          </w:r>
        </w:del>
      </w:ins>
      <w:ins w:id="8870" w:author="Rapporteur" w:date="2022-05-25T23:46:00Z">
        <w:r>
          <w:t>36</w:t>
        </w:r>
      </w:ins>
      <w:ins w:id="8871" w:author="S2-2205082" w:date="2022-05-25T16:08:00Z">
        <w:r>
          <w:t>.1-1</w:t>
        </w:r>
      </w:ins>
      <w:ins w:id="8872" w:author="Rapporteur" w:date="2022-05-26T04:11:00Z">
        <w:r>
          <w:t>:</w:t>
        </w:r>
      </w:ins>
      <w:ins w:id="8873" w:author="S2-2205082" w:date="2022-05-25T16:08:00Z">
        <w:r>
          <w:t xml:space="preserve"> Description of new parameters proposed in this solution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939"/>
      </w:tblGrid>
      <w:tr>
        <w:trPr>
          <w:ins w:id="8874" w:author="S2-2205082" w:date="2022-05-25T16:08:00Z"/>
        </w:trPr>
        <w:tc>
          <w:tcPr>
            <w:tcW w:w="2689" w:type="dxa"/>
            <w:shd w:val="clear" w:color="auto" w:fill="auto"/>
          </w:tcPr>
          <w:p>
            <w:pPr>
              <w:pStyle w:val="TAH"/>
              <w:rPr>
                <w:ins w:id="8875" w:author="S2-2205082" w:date="2022-05-25T16:08:00Z"/>
              </w:rPr>
            </w:pPr>
            <w:ins w:id="8876" w:author="S2-2205082" w:date="2022-05-25T16:08:00Z">
              <w:r>
                <w:t>Parameter</w:t>
              </w:r>
            </w:ins>
          </w:p>
        </w:tc>
        <w:tc>
          <w:tcPr>
            <w:tcW w:w="6940" w:type="dxa"/>
            <w:shd w:val="clear" w:color="auto" w:fill="auto"/>
          </w:tcPr>
          <w:p>
            <w:pPr>
              <w:pStyle w:val="TAH"/>
              <w:rPr>
                <w:ins w:id="8877" w:author="S2-2205082" w:date="2022-05-25T16:08:00Z"/>
              </w:rPr>
            </w:pPr>
            <w:ins w:id="8878" w:author="S2-2205082" w:date="2022-05-25T16:08:00Z">
              <w:r>
                <w:t>Description</w:t>
              </w:r>
            </w:ins>
          </w:p>
        </w:tc>
      </w:tr>
      <w:tr>
        <w:trPr>
          <w:ins w:id="8879" w:author="S2-2205082" w:date="2022-05-25T16:08:00Z"/>
        </w:trPr>
        <w:tc>
          <w:tcPr>
            <w:tcW w:w="2689" w:type="dxa"/>
            <w:shd w:val="clear" w:color="auto" w:fill="auto"/>
          </w:tcPr>
          <w:p>
            <w:pPr>
              <w:pStyle w:val="TAL"/>
              <w:rPr>
                <w:ins w:id="8880" w:author="S2-2205082" w:date="2022-05-25T16:08:00Z"/>
              </w:rPr>
            </w:pPr>
            <w:ins w:id="8881" w:author="S2-2205082" w:date="2022-05-25T16:08:00Z">
              <w:r>
                <w:t>Data used for inference</w:t>
              </w:r>
            </w:ins>
          </w:p>
        </w:tc>
        <w:tc>
          <w:tcPr>
            <w:tcW w:w="6940" w:type="dxa"/>
            <w:shd w:val="clear" w:color="auto" w:fill="auto"/>
          </w:tcPr>
          <w:p>
            <w:pPr>
              <w:pStyle w:val="TAL"/>
              <w:rPr>
                <w:ins w:id="8882" w:author="S2-2205082" w:date="2022-05-25T16:08:00Z"/>
              </w:rPr>
            </w:pPr>
            <w:ins w:id="8883" w:author="S2-2205082" w:date="2022-05-25T16:08:00Z">
              <w:r>
                <w:t>This parameter provides information on the actual data sources that will be/have been used for generating the analytics (i.e., for the inference at the NWDAF containing AnLF). For the data sources to be used (e.g., AMF and OAM), further information can be provided in order to indicate specific instances or sets that will be used during inference, or specific parameters that will be collected from those data sources (e.g., UE location from AF and Application ID from AF, while all parameters except UE location from the AMF).</w:t>
              </w:r>
            </w:ins>
          </w:p>
        </w:tc>
      </w:tr>
      <w:tr>
        <w:trPr>
          <w:ins w:id="8884" w:author="S2-2205082" w:date="2022-05-25T16:08:00Z"/>
        </w:trPr>
        <w:tc>
          <w:tcPr>
            <w:tcW w:w="2689" w:type="dxa"/>
            <w:shd w:val="clear" w:color="auto" w:fill="auto"/>
          </w:tcPr>
          <w:p>
            <w:pPr>
              <w:pStyle w:val="TAL"/>
              <w:rPr>
                <w:ins w:id="8885" w:author="S2-2205082" w:date="2022-05-25T16:08:00Z"/>
              </w:rPr>
            </w:pPr>
            <w:ins w:id="8886" w:author="S2-2205082" w:date="2022-05-25T16:08:00Z">
              <w:r>
                <w:t>&gt; Granularity of input data</w:t>
              </w:r>
            </w:ins>
          </w:p>
        </w:tc>
        <w:tc>
          <w:tcPr>
            <w:tcW w:w="6940" w:type="dxa"/>
            <w:shd w:val="clear" w:color="auto" w:fill="auto"/>
          </w:tcPr>
          <w:p>
            <w:pPr>
              <w:pStyle w:val="TAL"/>
              <w:rPr>
                <w:ins w:id="8887" w:author="S2-2205082" w:date="2022-05-25T16:08:00Z"/>
              </w:rPr>
            </w:pPr>
            <w:ins w:id="8888" w:author="S2-2205082" w:date="2022-05-25T16:08:00Z">
              <w:r>
                <w:t>The granularity of input data that will be used for inference may be expressed as minimum sampling ratio, maximum time interval, and/or total number of input values.</w:t>
              </w:r>
            </w:ins>
          </w:p>
        </w:tc>
      </w:tr>
      <w:tr>
        <w:trPr>
          <w:ins w:id="8889" w:author="S2-2205082" w:date="2022-05-25T16:08:00Z"/>
        </w:trPr>
        <w:tc>
          <w:tcPr>
            <w:tcW w:w="2689" w:type="dxa"/>
            <w:shd w:val="clear" w:color="auto" w:fill="auto"/>
          </w:tcPr>
          <w:p>
            <w:pPr>
              <w:pStyle w:val="TAL"/>
              <w:rPr>
                <w:ins w:id="8890" w:author="S2-2205082" w:date="2022-05-25T16:08:00Z"/>
              </w:rPr>
            </w:pPr>
            <w:ins w:id="8891" w:author="S2-2205082" w:date="2022-05-25T16:08:00Z">
              <w:r>
                <w:t>Data used for training</w:t>
              </w:r>
            </w:ins>
          </w:p>
        </w:tc>
        <w:tc>
          <w:tcPr>
            <w:tcW w:w="6940" w:type="dxa"/>
            <w:shd w:val="clear" w:color="auto" w:fill="auto"/>
          </w:tcPr>
          <w:p>
            <w:pPr>
              <w:pStyle w:val="TAL"/>
              <w:rPr>
                <w:ins w:id="8892" w:author="S2-2205082" w:date="2022-05-25T16:08:00Z"/>
              </w:rPr>
            </w:pPr>
            <w:ins w:id="8893" w:author="S2-2205082" w:date="2022-05-25T16:08:00Z">
              <w:r>
                <w:t>This parameter provides information on the actual data and data sources that have been used for the (re-)training of the ML model. It also provides information on the granularity of the used input data, the extend (e.g., duration, scope) of the data, the sampling ratio, and the partitioning criteria, if applicable.</w:t>
              </w:r>
            </w:ins>
          </w:p>
        </w:tc>
      </w:tr>
      <w:tr>
        <w:trPr>
          <w:ins w:id="8894" w:author="S2-2205082" w:date="2022-05-25T16:08:00Z"/>
        </w:trPr>
        <w:tc>
          <w:tcPr>
            <w:tcW w:w="2689" w:type="dxa"/>
            <w:shd w:val="clear" w:color="auto" w:fill="auto"/>
          </w:tcPr>
          <w:p>
            <w:pPr>
              <w:pStyle w:val="TAL"/>
              <w:rPr>
                <w:ins w:id="8895" w:author="S2-2205082" w:date="2022-05-25T16:08:00Z"/>
              </w:rPr>
            </w:pPr>
            <w:ins w:id="8896" w:author="S2-2205082" w:date="2022-05-25T16:08:00Z">
              <w:r>
                <w:t>&gt; Granularity of input data</w:t>
              </w:r>
            </w:ins>
          </w:p>
        </w:tc>
        <w:tc>
          <w:tcPr>
            <w:tcW w:w="6940" w:type="dxa"/>
            <w:shd w:val="clear" w:color="auto" w:fill="auto"/>
          </w:tcPr>
          <w:p>
            <w:pPr>
              <w:pStyle w:val="TAL"/>
              <w:rPr>
                <w:ins w:id="8897" w:author="S2-2205082" w:date="2022-05-25T16:08:00Z"/>
              </w:rPr>
            </w:pPr>
            <w:ins w:id="8898" w:author="S2-2205082" w:date="2022-05-25T16:08:00Z">
              <w:r>
                <w:t>The granularity of input data that will be used for inference may be expressed as minimum sampling ratio, maximum time interval, and/or total number of input values.</w:t>
              </w:r>
            </w:ins>
          </w:p>
        </w:tc>
      </w:tr>
      <w:tr>
        <w:trPr>
          <w:ins w:id="8899" w:author="S2-2205082" w:date="2022-05-25T16:08:00Z"/>
        </w:trPr>
        <w:tc>
          <w:tcPr>
            <w:tcW w:w="2689" w:type="dxa"/>
            <w:shd w:val="clear" w:color="auto" w:fill="auto"/>
          </w:tcPr>
          <w:p>
            <w:pPr>
              <w:pStyle w:val="TAL"/>
              <w:rPr>
                <w:ins w:id="8900" w:author="S2-2205082" w:date="2022-05-25T16:08:00Z"/>
              </w:rPr>
            </w:pPr>
            <w:ins w:id="8901" w:author="S2-2205082" w:date="2022-05-25T16:08:00Z">
              <w:r>
                <w:t>Target environment capacity requirements</w:t>
              </w:r>
            </w:ins>
          </w:p>
        </w:tc>
        <w:tc>
          <w:tcPr>
            <w:tcW w:w="6940" w:type="dxa"/>
            <w:shd w:val="clear" w:color="auto" w:fill="auto"/>
          </w:tcPr>
          <w:p>
            <w:pPr>
              <w:pStyle w:val="TAL"/>
              <w:rPr>
                <w:ins w:id="8902" w:author="S2-2205082" w:date="2022-05-25T16:08:00Z"/>
              </w:rPr>
            </w:pPr>
            <w:ins w:id="8903" w:author="S2-2205082" w:date="2022-05-25T16:08:00Z">
              <w:r>
                <w:t>The information about the target environment capacity requirements includes, e.g., the computational capacity and the memory that will be available when performing inference with this model.</w:t>
              </w:r>
            </w:ins>
          </w:p>
        </w:tc>
      </w:tr>
    </w:tbl>
    <w:p>
      <w:pPr>
        <w:rPr>
          <w:ins w:id="8904" w:author="S2-2205082" w:date="2022-05-25T16:08:00Z"/>
        </w:rPr>
      </w:pPr>
    </w:p>
    <w:p>
      <w:pPr>
        <w:pStyle w:val="31"/>
        <w:rPr>
          <w:ins w:id="8905" w:author="S2-2205082" w:date="2022-05-25T16:08:00Z"/>
          <w:lang w:eastAsia="zh-CN"/>
        </w:rPr>
        <w:pPrChange w:id="8906" w:author="Rapporteur" w:date="2022-05-26T04:48:00Z">
          <w:pPr>
            <w:keepNext/>
            <w:keepLines/>
            <w:spacing w:before="120"/>
            <w:ind w:left="1134" w:hanging="1134"/>
            <w:outlineLvl w:val="2"/>
          </w:pPr>
        </w:pPrChange>
      </w:pPr>
      <w:bookmarkStart w:id="8907" w:name="_Toc32566"/>
      <w:bookmarkStart w:id="8908" w:name="_Toc104433304"/>
      <w:bookmarkStart w:id="8909" w:name="_Toc104467450"/>
      <w:bookmarkStart w:id="8910" w:name="_Toc104467762"/>
      <w:bookmarkStart w:id="8911" w:name="_Toc104468098"/>
      <w:ins w:id="8912" w:author="S2-2205082" w:date="2022-05-25T16:08:00Z">
        <w:r>
          <w:rPr>
            <w:lang w:eastAsia="zh-CN"/>
          </w:rPr>
          <w:t>6.</w:t>
        </w:r>
        <w:del w:id="8913" w:author="Rapporteur" w:date="2022-05-25T23:46:00Z">
          <w:r>
            <w:rPr>
              <w:lang w:eastAsia="zh-CN"/>
            </w:rPr>
            <w:delText>X</w:delText>
          </w:r>
        </w:del>
      </w:ins>
      <w:ins w:id="8914" w:author="Rapporteur" w:date="2022-05-25T23:46:00Z">
        <w:r>
          <w:rPr>
            <w:lang w:eastAsia="zh-CN"/>
          </w:rPr>
          <w:t>36</w:t>
        </w:r>
      </w:ins>
      <w:ins w:id="8915" w:author="S2-2205082" w:date="2022-05-25T16:08:00Z">
        <w:r>
          <w:rPr>
            <w:lang w:eastAsia="zh-CN"/>
          </w:rPr>
          <w:t>.2</w:t>
        </w:r>
        <w:r>
          <w:rPr>
            <w:lang w:eastAsia="zh-CN"/>
          </w:rPr>
          <w:tab/>
          <w:t>Procedures</w:t>
        </w:r>
        <w:bookmarkEnd w:id="8907"/>
        <w:bookmarkEnd w:id="8908"/>
        <w:bookmarkEnd w:id="8909"/>
        <w:bookmarkEnd w:id="8910"/>
        <w:bookmarkEnd w:id="8911"/>
      </w:ins>
    </w:p>
    <w:p>
      <w:pPr>
        <w:rPr>
          <w:ins w:id="8916" w:author="S2-2205082" w:date="2022-05-25T16:08:00Z"/>
        </w:rPr>
        <w:pPrChange w:id="8917" w:author="Rapporteur" w:date="2022-05-25T23:48:00Z">
          <w:pPr>
            <w:keepNext/>
            <w:keepLines/>
            <w:spacing w:before="120"/>
            <w:outlineLvl w:val="2"/>
          </w:pPr>
        </w:pPrChange>
      </w:pPr>
      <w:ins w:id="8918" w:author="S2-2205082" w:date="2022-05-25T16:08:00Z">
        <w:r>
          <w:t>Figure 6.</w:t>
        </w:r>
        <w:del w:id="8919" w:author="Rapporteur" w:date="2022-05-25T23:46:00Z">
          <w:r>
            <w:delText>x</w:delText>
          </w:r>
        </w:del>
      </w:ins>
      <w:ins w:id="8920" w:author="Rapporteur" w:date="2022-05-25T23:46:00Z">
        <w:r>
          <w:t>36</w:t>
        </w:r>
      </w:ins>
      <w:ins w:id="8921" w:author="S2-2205082" w:date="2022-05-25T16:08:00Z">
        <w:r>
          <w:t>.2-1 illustrates the procedure for enhancing the provisioning of an ML model based on information about how inference will be executed. The procedure includes the request of analytics data from an NF service consumer, which may be the trigger for the provisioning of an ML model from the NWDAF containing MTLF to the NWDAF that acts as an NF service consumer for ML model provisioning (i.e., NWDAF containing AnLF).</w:t>
        </w:r>
      </w:ins>
    </w:p>
    <w:p>
      <w:pPr>
        <w:pStyle w:val="TH"/>
        <w:snapToGrid w:val="0"/>
        <w:rPr>
          <w:ins w:id="8922" w:author="S2-2205082" w:date="2022-05-25T16:08:00Z"/>
          <w:del w:id="8923" w:author="Rapporteur" w:date="2022-05-25T23:48:00Z"/>
        </w:rPr>
        <w:pPrChange w:id="8924" w:author="Rapporteur" w:date="2022-05-26T04:34:00Z">
          <w:pPr>
            <w:keepNext/>
            <w:keepLines/>
            <w:spacing w:before="120"/>
            <w:ind w:left="1134" w:hanging="1134"/>
            <w:jc w:val="center"/>
            <w:outlineLvl w:val="2"/>
          </w:pPr>
        </w:pPrChange>
      </w:pPr>
    </w:p>
    <w:p>
      <w:pPr>
        <w:pStyle w:val="TH"/>
        <w:snapToGrid w:val="0"/>
        <w:rPr>
          <w:ins w:id="8925" w:author="S2-2205082" w:date="2022-05-25T16:08:00Z"/>
        </w:rPr>
        <w:pPrChange w:id="8926" w:author="Rapporteur" w:date="2022-05-26T04:34:00Z">
          <w:pPr>
            <w:keepNext/>
            <w:keepLines/>
            <w:spacing w:before="120"/>
            <w:ind w:left="1134" w:hanging="1134"/>
            <w:jc w:val="center"/>
            <w:outlineLvl w:val="2"/>
          </w:pPr>
        </w:pPrChange>
      </w:pPr>
      <w:ins w:id="8927" w:author="S2-2205082" w:date="2022-05-25T16:08:00Z">
        <w:r>
          <w:rPr>
            <w:noProof/>
            <w:lang w:val="en-US" w:eastAsia="zh-CN"/>
          </w:rPr>
          <w:drawing>
            <wp:inline distT="0" distB="0" distL="0" distR="0">
              <wp:extent cx="5935980" cy="419862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5935980" cy="4198620"/>
                      </a:xfrm>
                      <a:prstGeom prst="rect">
                        <a:avLst/>
                      </a:prstGeom>
                      <a:noFill/>
                      <a:ln>
                        <a:noFill/>
                      </a:ln>
                    </pic:spPr>
                  </pic:pic>
                </a:graphicData>
              </a:graphic>
            </wp:inline>
          </w:drawing>
        </w:r>
      </w:ins>
    </w:p>
    <w:p>
      <w:pPr>
        <w:pStyle w:val="TF"/>
        <w:rPr>
          <w:ins w:id="8928" w:author="S2-2205082" w:date="2022-05-25T16:08:00Z"/>
        </w:rPr>
      </w:pPr>
      <w:ins w:id="8929" w:author="S2-2205082" w:date="2022-05-25T16:08:00Z">
        <w:r>
          <w:t>Figure 6.</w:t>
        </w:r>
        <w:del w:id="8930" w:author="Rapporteur" w:date="2022-05-25T23:46:00Z">
          <w:r>
            <w:delText>x</w:delText>
          </w:r>
        </w:del>
      </w:ins>
      <w:ins w:id="8931" w:author="Rapporteur" w:date="2022-05-25T23:46:00Z">
        <w:r>
          <w:t>36</w:t>
        </w:r>
      </w:ins>
      <w:ins w:id="8932" w:author="S2-2205082" w:date="2022-05-25T16:08:00Z">
        <w:r>
          <w:t>.2-1</w:t>
        </w:r>
        <w:del w:id="8933" w:author="Rapporteur" w:date="2022-05-26T04:07:00Z">
          <w:r>
            <w:delText>.</w:delText>
          </w:r>
        </w:del>
      </w:ins>
      <w:ins w:id="8934" w:author="Rapporteur" w:date="2022-05-26T04:07:00Z">
        <w:r>
          <w:t>:</w:t>
        </w:r>
      </w:ins>
      <w:ins w:id="8935" w:author="S2-2205082" w:date="2022-05-25T16:08:00Z">
        <w:r>
          <w:t xml:space="preserve"> Procedure for enhanced provisioning of ML model based on information about how inference will be executed.</w:t>
        </w:r>
      </w:ins>
    </w:p>
    <w:p>
      <w:pPr>
        <w:pStyle w:val="B1"/>
        <w:rPr>
          <w:ins w:id="8936" w:author="S2-2205082" w:date="2022-05-25T16:08:00Z"/>
        </w:rPr>
      </w:pPr>
      <w:ins w:id="8937" w:author="S2-2205082" w:date="2022-05-25T16:08:00Z">
        <w:r>
          <w:lastRenderedPageBreak/>
          <w:t>1.</w:t>
        </w:r>
        <w:r>
          <w:tab/>
          <w:t>The NF consumer subscribes an Analytics ID to an NWDAF containing AnLF, using the Nnwdaf_AnalyticsSubscription_Subscribe service operation.</w:t>
        </w:r>
      </w:ins>
    </w:p>
    <w:p>
      <w:pPr>
        <w:pStyle w:val="B1"/>
        <w:rPr>
          <w:ins w:id="8938" w:author="S2-2205082" w:date="2022-05-25T16:08:00Z"/>
        </w:rPr>
      </w:pPr>
      <w:ins w:id="8939" w:author="S2-2205082" w:date="2022-05-25T16:08:00Z">
        <w:r>
          <w:t>2.</w:t>
        </w:r>
        <w:r>
          <w:tab/>
          <w:t>The NWDAF containing AnLF requests an NWDAF containing MTLF an ML model that can be used to support the Analytics ID requested in step 1, either because it has no</w:t>
        </w:r>
        <w:r>
          <w:rPr>
            <w:lang w:val="en-US"/>
          </w:rPr>
          <w:t xml:space="preserve"> ML</w:t>
        </w:r>
        <w:r>
          <w:t xml:space="preserve"> model for this purpose or because the</w:t>
        </w:r>
        <w:r>
          <w:rPr>
            <w:lang w:val="en-US"/>
          </w:rPr>
          <w:t xml:space="preserve"> ML</w:t>
        </w:r>
        <w:r>
          <w:t xml:space="preserve"> model(s) it has may not perform sufficiently well. Step 2 may be triggered by step 1, but it may also have been triggered by a different trigger before the execution of step 1. The request for the ML model is performed by sending an Nnwdaf_MLModelProvision_Subscribe request to the NWDAF containing MTLF with the addition of the parameters "data used for inference", the "input data granularity", the "target environment capacity requirements" and the "requested accuracy".</w:t>
        </w:r>
      </w:ins>
    </w:p>
    <w:p>
      <w:pPr>
        <w:pStyle w:val="B1"/>
        <w:rPr>
          <w:ins w:id="8940" w:author="S2-2205082" w:date="2022-05-25T16:08:00Z"/>
        </w:rPr>
      </w:pPr>
      <w:ins w:id="8941" w:author="S2-2205082" w:date="2022-05-25T16:08:00Z">
        <w:r>
          <w:t>3.</w:t>
        </w:r>
        <w:r>
          <w:tab/>
          <w:t>The NWDAF containing MTLF selects an existing trained</w:t>
        </w:r>
        <w:r>
          <w:rPr>
            <w:lang w:val="en-US"/>
          </w:rPr>
          <w:t xml:space="preserve"> ML</w:t>
        </w:r>
        <w:r>
          <w:t xml:space="preserve"> model or creates a new</w:t>
        </w:r>
        <w:r>
          <w:rPr>
            <w:lang w:val="en-US"/>
          </w:rPr>
          <w:t xml:space="preserve"> ML</w:t>
        </w:r>
        <w:r>
          <w:t xml:space="preserve"> model to be provisioned and determines the level of further training of the</w:t>
        </w:r>
        <w:r>
          <w:rPr>
            <w:lang w:val="en-US"/>
          </w:rPr>
          <w:t xml:space="preserve"> ML</w:t>
        </w:r>
        <w:r>
          <w:t xml:space="preserve"> model, based on the "data used for inference", the "input data granularity", the "target environment capacity requirements" and the "requested accuracy" provided in step 2.</w:t>
        </w:r>
        <w:del w:id="8942" w:author="Rapporteur" w:date="2022-05-26T03:07:00Z">
          <w:r>
            <w:delText xml:space="preserve"> </w:delText>
          </w:r>
        </w:del>
      </w:ins>
    </w:p>
    <w:p>
      <w:pPr>
        <w:pStyle w:val="B1"/>
        <w:rPr>
          <w:ins w:id="8943" w:author="S2-2205082" w:date="2022-05-25T16:08:00Z"/>
        </w:rPr>
      </w:pPr>
      <w:ins w:id="8944" w:author="S2-2205082" w:date="2022-05-25T16:08:00Z">
        <w:r>
          <w:t>4.</w:t>
        </w:r>
        <w:r>
          <w:tab/>
          <w:t>The NWDAF containing MTLF determines the training data and data sources required for (re-)training the</w:t>
        </w:r>
        <w:r>
          <w:rPr>
            <w:lang w:val="en-US"/>
          </w:rPr>
          <w:t xml:space="preserve"> ML</w:t>
        </w:r>
        <w:r>
          <w:t xml:space="preserve"> model determined in step 3 and collects the data from the determined data source(s). The NWDAF (re-)trains the ML model using the collected data.</w:t>
        </w:r>
      </w:ins>
    </w:p>
    <w:p>
      <w:pPr>
        <w:pStyle w:val="B1"/>
        <w:rPr>
          <w:ins w:id="8945" w:author="S2-2205082" w:date="2022-05-25T16:08:00Z"/>
        </w:rPr>
      </w:pPr>
      <w:ins w:id="8946" w:author="S2-2205082" w:date="2022-05-25T16:08:00Z">
        <w:r>
          <w:t>5.</w:t>
        </w:r>
        <w:r>
          <w:tab/>
          <w:t>The NWDAF containing MTLF provides to the NWDAF containing AnLF the ML model using the Nnwdaf_MLModelProvision_Subscribe response, with the additional parameter "data used for training" indicating the data and data sources including the "input data granularity" used for the ML model training</w:t>
        </w:r>
        <w:r>
          <w:rPr>
            <w:lang w:val="en-US"/>
          </w:rPr>
          <w:t xml:space="preserve">, </w:t>
        </w:r>
        <w:r>
          <w:t>.</w:t>
        </w:r>
      </w:ins>
    </w:p>
    <w:p>
      <w:pPr>
        <w:pStyle w:val="B1"/>
        <w:rPr>
          <w:ins w:id="8947" w:author="S2-2205082" w:date="2022-05-25T16:08:00Z"/>
          <w:lang w:val="en-US"/>
        </w:rPr>
      </w:pPr>
      <w:ins w:id="8948" w:author="S2-2205082" w:date="2022-05-25T16:08:00Z">
        <w:r>
          <w:t>6.</w:t>
        </w:r>
        <w:r>
          <w:tab/>
          <w:t>The NWDAF containing AnLF</w:t>
        </w:r>
        <w:r>
          <w:rPr>
            <w:lang w:val="en-US"/>
          </w:rPr>
          <w:t xml:space="preserve"> uses the information received in step 5 to determine the ML model to use</w:t>
        </w:r>
        <w:r>
          <w:t xml:space="preserve"> in order to compute the analytics that were requested in step 1.</w:t>
        </w:r>
        <w:r>
          <w:rPr>
            <w:lang w:val="en-US"/>
          </w:rPr>
          <w:t xml:space="preserve"> Then it executes the inference, e.g., based on the received ML model,</w:t>
        </w:r>
      </w:ins>
    </w:p>
    <w:p>
      <w:pPr>
        <w:pStyle w:val="B1"/>
        <w:rPr>
          <w:ins w:id="8949" w:author="S2-2205082" w:date="2022-05-25T16:08:00Z"/>
        </w:rPr>
      </w:pPr>
      <w:ins w:id="8950" w:author="S2-2205082" w:date="2022-05-25T16:08:00Z">
        <w:r>
          <w:t>7.</w:t>
        </w:r>
        <w:r>
          <w:tab/>
          <w:t>The NWDAF containing AnLF sends to the NF consumer notifications with the computed analytics for the requested Analytics ID, adding information about which data and data sources have been used for inference. This information can be useful in order to determine the level of trust that the analytics consumer can have in the results received.</w:t>
        </w:r>
        <w:bookmarkEnd w:id="8811"/>
      </w:ins>
    </w:p>
    <w:p>
      <w:pPr>
        <w:pStyle w:val="B1"/>
        <w:rPr>
          <w:ins w:id="8951" w:author="S2-2205082" w:date="2022-05-25T16:08:00Z"/>
          <w:lang w:val="en-US"/>
        </w:rPr>
      </w:pPr>
      <w:ins w:id="8952" w:author="S2-2205082" w:date="2022-05-25T16:08:00Z">
        <w:r>
          <w:rPr>
            <w:lang w:val="en-US"/>
          </w:rPr>
          <w:t>8.</w:t>
        </w:r>
        <w:r>
          <w:rPr>
            <w:lang w:val="en-US"/>
          </w:rPr>
          <w:tab/>
        </w:r>
        <w:bookmarkStart w:id="8953" w:name="_Hlk103774236"/>
        <w:r>
          <w:t>The NWDAF containing AnLF</w:t>
        </w:r>
        <w:r>
          <w:rPr>
            <w:lang w:val="en-US"/>
          </w:rPr>
          <w:t xml:space="preserve"> determines that a data source to fulfill the Analytics subscription received in Step </w:t>
        </w:r>
        <w:del w:id="8954" w:author="Rapporteur" w:date="2022-05-26T02:57:00Z">
          <w:r>
            <w:rPr>
              <w:lang w:val="en-US"/>
            </w:rPr>
            <w:delText xml:space="preserve"> </w:delText>
          </w:r>
        </w:del>
        <w:r>
          <w:rPr>
            <w:lang w:val="en-US"/>
          </w:rPr>
          <w:t>1 has changed.</w:t>
        </w:r>
        <w:bookmarkEnd w:id="8953"/>
      </w:ins>
    </w:p>
    <w:p>
      <w:pPr>
        <w:pStyle w:val="B1"/>
        <w:rPr>
          <w:ins w:id="8955" w:author="S2-2205082" w:date="2022-05-25T16:08:00Z"/>
          <w:lang w:val="en-US"/>
        </w:rPr>
      </w:pPr>
      <w:ins w:id="8956" w:author="S2-2205082" w:date="2022-05-25T16:08:00Z">
        <w:r>
          <w:rPr>
            <w:lang w:val="en-US"/>
          </w:rPr>
          <w:t>9.</w:t>
        </w:r>
        <w:r>
          <w:rPr>
            <w:lang w:val="en-US"/>
          </w:rPr>
          <w:tab/>
          <w:t>The NWDAF containing AnLF determines that it no longer needs to receive notifications about availability of ML models associated to the previous input data sources.</w:t>
        </w:r>
      </w:ins>
    </w:p>
    <w:p>
      <w:pPr>
        <w:pStyle w:val="B1"/>
        <w:rPr>
          <w:ins w:id="8957" w:author="S2-2205082" w:date="2022-05-25T16:08:00Z"/>
          <w:lang w:val="en-US"/>
        </w:rPr>
      </w:pPr>
      <w:ins w:id="8958" w:author="S2-2205082" w:date="2022-05-25T16:08:00Z">
        <w:r>
          <w:rPr>
            <w:lang w:val="en-US"/>
          </w:rPr>
          <w:t>10.</w:t>
        </w:r>
        <w:r>
          <w:rPr>
            <w:lang w:val="en-US"/>
          </w:rPr>
          <w:tab/>
          <w:t>[Conditional to step 9.] The NWDAF containing AnLF uses the Nnwdaf_AnalyticsSubscription_Unsubscribe service operation to quit the subscription to ML models.</w:t>
        </w:r>
      </w:ins>
    </w:p>
    <w:p>
      <w:pPr>
        <w:pStyle w:val="B1"/>
        <w:rPr>
          <w:ins w:id="8959" w:author="S2-2205082" w:date="2022-05-25T16:08:00Z"/>
          <w:lang w:val="en-US"/>
        </w:rPr>
      </w:pPr>
      <w:ins w:id="8960" w:author="S2-2205082" w:date="2022-05-25T16:08:00Z">
        <w:r>
          <w:rPr>
            <w:lang w:val="en-US"/>
          </w:rPr>
          <w:t>If a new ML model is required, the procedure restarts from step 2.</w:t>
        </w:r>
      </w:ins>
    </w:p>
    <w:p>
      <w:pPr>
        <w:pStyle w:val="31"/>
        <w:rPr>
          <w:ins w:id="8961" w:author="S2-2205082" w:date="2022-05-25T16:08:00Z"/>
          <w:lang w:eastAsia="zh-CN"/>
        </w:rPr>
        <w:pPrChange w:id="8962" w:author="Rapporteur" w:date="2022-05-26T04:48:00Z">
          <w:pPr>
            <w:keepNext/>
            <w:keepLines/>
            <w:spacing w:before="120"/>
            <w:ind w:left="1134" w:hanging="1134"/>
            <w:outlineLvl w:val="2"/>
          </w:pPr>
        </w:pPrChange>
      </w:pPr>
      <w:bookmarkStart w:id="8963" w:name="_Toc16984"/>
      <w:bookmarkStart w:id="8964" w:name="_Toc104433305"/>
      <w:bookmarkStart w:id="8965" w:name="_Toc104467451"/>
      <w:bookmarkStart w:id="8966" w:name="_Toc104467763"/>
      <w:bookmarkStart w:id="8967" w:name="_Toc104468099"/>
      <w:ins w:id="8968" w:author="S2-2205082" w:date="2022-05-25T16:08:00Z">
        <w:r>
          <w:rPr>
            <w:lang w:eastAsia="zh-CN"/>
          </w:rPr>
          <w:t>6.</w:t>
        </w:r>
        <w:del w:id="8969" w:author="Rapporteur" w:date="2022-05-25T23:46:00Z">
          <w:r>
            <w:rPr>
              <w:lang w:eastAsia="zh-CN"/>
              <w:rPrChange w:id="8970" w:author="Rapporteur" w:date="2022-05-26T04:48:00Z">
                <w:rPr>
                  <w:rFonts w:eastAsia="宋体"/>
                  <w:lang w:eastAsia="zh-CN"/>
                </w:rPr>
              </w:rPrChange>
            </w:rPr>
            <w:delText>x</w:delText>
          </w:r>
        </w:del>
      </w:ins>
      <w:ins w:id="8971" w:author="Rapporteur" w:date="2022-05-25T23:46:00Z">
        <w:r>
          <w:rPr>
            <w:lang w:eastAsia="zh-CN"/>
            <w:rPrChange w:id="8972" w:author="Rapporteur" w:date="2022-05-26T04:48:00Z">
              <w:rPr>
                <w:rFonts w:eastAsia="宋体"/>
                <w:lang w:eastAsia="zh-CN"/>
              </w:rPr>
            </w:rPrChange>
          </w:rPr>
          <w:t>36</w:t>
        </w:r>
      </w:ins>
      <w:ins w:id="8973" w:author="S2-2205082" w:date="2022-05-25T16:08:00Z">
        <w:r>
          <w:rPr>
            <w:lang w:eastAsia="zh-CN"/>
          </w:rPr>
          <w:t>.3</w:t>
        </w:r>
        <w:r>
          <w:rPr>
            <w:lang w:eastAsia="zh-CN"/>
          </w:rPr>
          <w:tab/>
          <w:t>Impacts on services, entities, and interfaces</w:t>
        </w:r>
        <w:bookmarkEnd w:id="8963"/>
        <w:bookmarkEnd w:id="8964"/>
        <w:bookmarkEnd w:id="8965"/>
        <w:bookmarkEnd w:id="8966"/>
        <w:bookmarkEnd w:id="8967"/>
      </w:ins>
    </w:p>
    <w:p>
      <w:pPr>
        <w:pStyle w:val="B1"/>
        <w:ind w:left="0" w:firstLine="0"/>
        <w:rPr>
          <w:ins w:id="8974" w:author="S2-2205082" w:date="2022-05-25T16:08:00Z"/>
        </w:rPr>
      </w:pPr>
      <w:ins w:id="8975" w:author="S2-2205082" w:date="2022-05-25T16:08:00Z">
        <w:r>
          <w:t>The solution has the following impacts:</w:t>
        </w:r>
      </w:ins>
    </w:p>
    <w:p>
      <w:pPr>
        <w:pStyle w:val="B1"/>
        <w:rPr>
          <w:ins w:id="8976" w:author="S2-2205082" w:date="2022-05-25T16:08:00Z"/>
        </w:rPr>
      </w:pPr>
      <w:ins w:id="8977" w:author="S2-2205082" w:date="2022-05-25T16:08:00Z">
        <w:r>
          <w:t>-</w:t>
        </w:r>
        <w:r>
          <w:tab/>
          <w:t>Additional parameters ("data used for inference", "input data granularity", "target environment capacity requirements" and "requested accuracy") in the Nnwdaf_MLModelProvision_Subscribe and Nnwdaf_MLModelProvision_Notify service operations.</w:t>
        </w:r>
      </w:ins>
    </w:p>
    <w:p>
      <w:pPr>
        <w:pStyle w:val="B1"/>
        <w:rPr>
          <w:ins w:id="8978" w:author="S2-2205082" w:date="2022-05-25T16:08:00Z"/>
        </w:rPr>
      </w:pPr>
      <w:ins w:id="8979" w:author="S2-2205082" w:date="2022-05-25T16:08:00Z">
        <w:r>
          <w:t>-</w:t>
        </w:r>
        <w:r>
          <w:tab/>
          <w:t>Additional parameters (data and data sources used for inference) in the Nnwdaf_AnalyticsSubscription_Notify service operation.</w:t>
        </w:r>
      </w:ins>
    </w:p>
    <w:p>
      <w:pPr>
        <w:pStyle w:val="21"/>
        <w:rPr>
          <w:ins w:id="8980" w:author="S2-2205086" w:date="2022-05-25T17:56:00Z"/>
        </w:rPr>
      </w:pPr>
      <w:bookmarkStart w:id="8981" w:name="_Toc23316"/>
      <w:bookmarkStart w:id="8982" w:name="_Toc104433306"/>
      <w:bookmarkStart w:id="8983" w:name="_Toc104467452"/>
      <w:bookmarkStart w:id="8984" w:name="_Toc104467764"/>
      <w:bookmarkStart w:id="8985" w:name="_Toc104468100"/>
      <w:ins w:id="8986" w:author="S2-2205086" w:date="2022-05-25T17:56:00Z">
        <w:r>
          <w:t>6.</w:t>
        </w:r>
        <w:del w:id="8987" w:author="Rapporteur" w:date="2022-05-25T23:47:00Z">
          <w:r>
            <w:delText>X</w:delText>
          </w:r>
        </w:del>
      </w:ins>
      <w:ins w:id="8988" w:author="Rapporteur" w:date="2022-05-25T23:47:00Z">
        <w:r>
          <w:t>37</w:t>
        </w:r>
      </w:ins>
      <w:ins w:id="8989" w:author="S2-2205086" w:date="2022-05-25T17:56:00Z">
        <w:r>
          <w:tab/>
          <w:t>Solution #</w:t>
        </w:r>
        <w:del w:id="8990" w:author="Rapporteur" w:date="2022-05-25T23:47:00Z">
          <w:r>
            <w:delText>X</w:delText>
          </w:r>
        </w:del>
      </w:ins>
      <w:ins w:id="8991" w:author="Rapporteur" w:date="2022-05-25T23:47:00Z">
        <w:r>
          <w:t>37</w:t>
        </w:r>
      </w:ins>
      <w:ins w:id="8992" w:author="S2-2205086" w:date="2022-05-25T17:56:00Z">
        <w:r>
          <w:t>: Analytics Exchange in Home routed roaming case</w:t>
        </w:r>
        <w:bookmarkEnd w:id="8981"/>
        <w:bookmarkEnd w:id="8982"/>
        <w:bookmarkEnd w:id="8983"/>
        <w:bookmarkEnd w:id="8984"/>
        <w:bookmarkEnd w:id="8985"/>
      </w:ins>
    </w:p>
    <w:p>
      <w:pPr>
        <w:pStyle w:val="31"/>
        <w:rPr>
          <w:ins w:id="8993" w:author="S2-2205086" w:date="2022-05-25T17:56:00Z"/>
        </w:rPr>
      </w:pPr>
      <w:bookmarkStart w:id="8994" w:name="_Toc18600"/>
      <w:bookmarkStart w:id="8995" w:name="_Toc104433307"/>
      <w:bookmarkStart w:id="8996" w:name="_Toc104467453"/>
      <w:bookmarkStart w:id="8997" w:name="_Toc104467765"/>
      <w:bookmarkStart w:id="8998" w:name="_Toc104468101"/>
      <w:ins w:id="8999" w:author="S2-2205086" w:date="2022-05-25T17:56:00Z">
        <w:r>
          <w:t>6.</w:t>
        </w:r>
        <w:del w:id="9000" w:author="Rapporteur" w:date="2022-05-25T23:47:00Z">
          <w:r>
            <w:delText>X</w:delText>
          </w:r>
        </w:del>
      </w:ins>
      <w:ins w:id="9001" w:author="Rapporteur" w:date="2022-05-25T23:47:00Z">
        <w:r>
          <w:t>37</w:t>
        </w:r>
      </w:ins>
      <w:ins w:id="9002" w:author="S2-2205086" w:date="2022-05-25T17:56:00Z">
        <w:r>
          <w:t>.1</w:t>
        </w:r>
        <w:r>
          <w:tab/>
          <w:t>Description</w:t>
        </w:r>
        <w:bookmarkEnd w:id="8994"/>
        <w:bookmarkEnd w:id="8995"/>
        <w:bookmarkEnd w:id="8996"/>
        <w:bookmarkEnd w:id="8997"/>
        <w:bookmarkEnd w:id="8998"/>
      </w:ins>
    </w:p>
    <w:p>
      <w:pPr>
        <w:rPr>
          <w:ins w:id="9003" w:author="S2-2205086" w:date="2022-05-25T17:56:00Z"/>
          <w:rFonts w:eastAsia="等线"/>
          <w:lang w:eastAsia="zh-CN"/>
        </w:rPr>
      </w:pPr>
      <w:ins w:id="9004" w:author="S2-2205086" w:date="2022-05-25T17:56:00Z">
        <w:r>
          <w:rPr>
            <w:rFonts w:eastAsia="等线" w:hint="eastAsia"/>
            <w:lang w:eastAsia="zh-CN"/>
          </w:rPr>
          <w:t>This solution is for the Key Issue</w:t>
        </w:r>
        <w:r>
          <w:rPr>
            <w:rFonts w:eastAsia="等线"/>
            <w:lang w:eastAsia="zh-CN"/>
          </w:rPr>
          <w:t xml:space="preserve">#3: </w:t>
        </w:r>
        <w:r>
          <w:rPr>
            <w:lang w:eastAsia="ko-KR"/>
          </w:rPr>
          <w:t>Data and analytics exchange in roaming case.</w:t>
        </w:r>
      </w:ins>
    </w:p>
    <w:p>
      <w:pPr>
        <w:rPr>
          <w:ins w:id="9005" w:author="S2-2205086" w:date="2022-05-25T17:56:00Z"/>
          <w:rFonts w:eastAsia="等线"/>
          <w:lang w:eastAsia="zh-CN"/>
        </w:rPr>
      </w:pPr>
      <w:ins w:id="9006" w:author="S2-2205086" w:date="2022-05-25T17:56:00Z">
        <w:r>
          <w:rPr>
            <w:rFonts w:eastAsia="等线"/>
            <w:lang w:eastAsia="zh-CN"/>
          </w:rPr>
          <w:t>S</w:t>
        </w:r>
        <w:r>
          <w:rPr>
            <w:rFonts w:eastAsia="等线" w:hint="eastAsia"/>
            <w:lang w:eastAsia="zh-CN"/>
          </w:rPr>
          <w:t xml:space="preserve">ome </w:t>
        </w:r>
        <w:r>
          <w:rPr>
            <w:rFonts w:eastAsia="等线"/>
            <w:lang w:eastAsia="zh-CN"/>
          </w:rPr>
          <w:t xml:space="preserve">principles for the </w:t>
        </w:r>
        <w:r>
          <w:rPr>
            <w:lang w:eastAsia="ko-KR"/>
          </w:rPr>
          <w:t>data and analytics exchange in roaming case</w:t>
        </w:r>
        <w:r>
          <w:rPr>
            <w:rFonts w:eastAsia="等线"/>
            <w:lang w:eastAsia="zh-CN"/>
          </w:rPr>
          <w:t xml:space="preserve"> are proposed as follows:</w:t>
        </w:r>
      </w:ins>
    </w:p>
    <w:p>
      <w:pPr>
        <w:pStyle w:val="B1"/>
        <w:rPr>
          <w:ins w:id="9007" w:author="S2-2205086" w:date="2022-05-25T17:56:00Z"/>
          <w:rFonts w:eastAsia="等线"/>
          <w:lang w:eastAsia="zh-CN"/>
        </w:rPr>
      </w:pPr>
      <w:ins w:id="9008" w:author="S2-2205086" w:date="2022-05-25T17:56:00Z">
        <w:r>
          <w:rPr>
            <w:rFonts w:eastAsia="等线" w:hint="eastAsia"/>
            <w:lang w:eastAsia="zh-CN"/>
          </w:rPr>
          <w:lastRenderedPageBreak/>
          <w:t>-</w:t>
        </w:r>
        <w:r>
          <w:rPr>
            <w:rFonts w:eastAsia="等线" w:hint="eastAsia"/>
            <w:lang w:eastAsia="zh-CN"/>
          </w:rPr>
          <w:tab/>
          <w:t>No raw data exchange is allowed between the H-PLMN and V-PLMN</w:t>
        </w:r>
        <w:r>
          <w:rPr>
            <w:rFonts w:eastAsia="等线"/>
            <w:lang w:eastAsia="zh-CN"/>
          </w:rPr>
          <w:t xml:space="preserve"> considering series of factors e.g. data privacy and security, signalling pressure on the SEPP</w:t>
        </w:r>
        <w:r>
          <w:rPr>
            <w:rFonts w:eastAsia="等线" w:hint="eastAsia"/>
            <w:lang w:eastAsia="zh-CN"/>
          </w:rPr>
          <w:t>;</w:t>
        </w:r>
      </w:ins>
    </w:p>
    <w:p>
      <w:pPr>
        <w:pStyle w:val="B1"/>
        <w:rPr>
          <w:ins w:id="9009" w:author="S2-2205086" w:date="2022-05-25T17:56:00Z"/>
          <w:rFonts w:eastAsia="等线"/>
          <w:lang w:eastAsia="zh-CN"/>
        </w:rPr>
      </w:pPr>
      <w:ins w:id="9010" w:author="S2-2205086" w:date="2022-05-25T17:56:00Z">
        <w:r>
          <w:rPr>
            <w:rFonts w:eastAsia="等线"/>
            <w:lang w:eastAsia="zh-CN"/>
          </w:rPr>
          <w:t>-</w:t>
        </w:r>
        <w:r>
          <w:rPr>
            <w:rFonts w:eastAsia="等线"/>
            <w:lang w:eastAsia="zh-CN"/>
          </w:rPr>
          <w:tab/>
          <w:t xml:space="preserve">Analytics exchange may be allowed </w:t>
        </w:r>
        <w:r>
          <w:rPr>
            <w:rFonts w:eastAsia="等线" w:hint="eastAsia"/>
            <w:lang w:eastAsia="zh-CN"/>
          </w:rPr>
          <w:t>between the H-PLMN and V-PLMN</w:t>
        </w:r>
        <w:r>
          <w:rPr>
            <w:rFonts w:eastAsia="等线"/>
            <w:lang w:eastAsia="zh-CN"/>
          </w:rPr>
          <w:t>:</w:t>
        </w:r>
      </w:ins>
    </w:p>
    <w:p>
      <w:pPr>
        <w:pStyle w:val="B2"/>
        <w:overflowPunct/>
        <w:autoSpaceDE/>
        <w:autoSpaceDN/>
        <w:adjustRightInd/>
        <w:textAlignment w:val="auto"/>
        <w:rPr>
          <w:ins w:id="9011" w:author="S2-2205086" w:date="2022-05-25T17:56:00Z"/>
          <w:rFonts w:eastAsia="等线"/>
          <w:lang w:eastAsia="zh-CN"/>
        </w:rPr>
      </w:pPr>
      <w:ins w:id="9012" w:author="S2-2205086" w:date="2022-05-25T17:56:00Z">
        <w:r>
          <w:rPr>
            <w:rFonts w:eastAsia="等线"/>
            <w:lang w:eastAsia="zh-CN"/>
          </w:rPr>
          <w:t>-</w:t>
        </w:r>
        <w:r>
          <w:rPr>
            <w:rFonts w:eastAsia="等线"/>
            <w:lang w:eastAsia="zh-CN"/>
          </w:rPr>
          <w:tab/>
          <w:t>What direction of the analytics exchange and between the H-PLMN and V-PLMN and which Analytics ID can be exchanged should be dependent on specific use cases. For example, this solution proposes that</w:t>
        </w:r>
        <w:r>
          <w:rPr>
            <w:sz w:val="21"/>
            <w:szCs w:val="21"/>
          </w:rPr>
          <w:t xml:space="preserve"> the V-NWDAF provides the service experience analytics to H-PCF to help determine the QoS parameters for an application</w:t>
        </w:r>
        <w:r>
          <w:rPr>
            <w:sz w:val="21"/>
            <w:szCs w:val="21"/>
            <w:lang w:val="en-US"/>
          </w:rPr>
          <w:t xml:space="preserve">; in Solution#11, </w:t>
        </w:r>
        <w:r>
          <w:rPr>
            <w:sz w:val="21"/>
            <w:szCs w:val="21"/>
          </w:rPr>
          <w:t xml:space="preserve">the H-NWDAF </w:t>
        </w:r>
        <w:r>
          <w:rPr>
            <w:sz w:val="21"/>
            <w:szCs w:val="21"/>
            <w:lang w:val="en-US"/>
          </w:rPr>
          <w:t>can provide</w:t>
        </w:r>
        <w:r>
          <w:rPr>
            <w:sz w:val="21"/>
            <w:szCs w:val="21"/>
          </w:rPr>
          <w:t xml:space="preserve"> the slice Load level information to V-NWDAF to help V-AMF for network slice selection</w:t>
        </w:r>
        <w:r>
          <w:rPr>
            <w:rFonts w:eastAsia="等线"/>
            <w:lang w:eastAsia="zh-CN"/>
          </w:rPr>
          <w:t>;</w:t>
        </w:r>
      </w:ins>
    </w:p>
    <w:p>
      <w:pPr>
        <w:pStyle w:val="B2"/>
        <w:overflowPunct/>
        <w:autoSpaceDE/>
        <w:autoSpaceDN/>
        <w:adjustRightInd/>
        <w:textAlignment w:val="auto"/>
        <w:rPr>
          <w:ins w:id="9013" w:author="S2-2205086" w:date="2022-05-25T17:56:00Z"/>
          <w:rFonts w:eastAsia="等线"/>
          <w:lang w:eastAsia="zh-CN"/>
        </w:rPr>
      </w:pPr>
      <w:ins w:id="9014" w:author="S2-2205086" w:date="2022-05-25T17:56:00Z">
        <w:r>
          <w:rPr>
            <w:rFonts w:eastAsia="等线"/>
            <w:lang w:eastAsia="zh-CN"/>
          </w:rPr>
          <w:t>-</w:t>
        </w:r>
        <w:r>
          <w:rPr>
            <w:rFonts w:eastAsia="等线"/>
            <w:lang w:eastAsia="zh-CN"/>
          </w:rPr>
          <w:tab/>
          <w:t>User consent should be checked before the analytics exchange.</w:t>
        </w:r>
      </w:ins>
    </w:p>
    <w:p>
      <w:pPr>
        <w:pStyle w:val="EditorsNote"/>
        <w:rPr>
          <w:ins w:id="9015" w:author="S2-2205086" w:date="2022-05-25T17:56:00Z"/>
        </w:rPr>
      </w:pPr>
      <w:ins w:id="9016" w:author="S2-2205086" w:date="2022-05-25T17:56:00Z">
        <w:r>
          <w:t>Editor's note:</w:t>
        </w:r>
        <w:r>
          <w:tab/>
          <w:t>It is FFS on how the user consent is checked in roaming scenario and the cooperation with SA3 is needed.</w:t>
        </w:r>
      </w:ins>
    </w:p>
    <w:p>
      <w:pPr>
        <w:pStyle w:val="EditorsNote"/>
        <w:rPr>
          <w:ins w:id="9017" w:author="S2-2205086" w:date="2022-05-25T17:56:00Z"/>
        </w:rPr>
      </w:pPr>
      <w:ins w:id="9018" w:author="S2-2205086" w:date="2022-05-25T17:56:00Z">
        <w:r>
          <w:t>Editor's note:</w:t>
        </w:r>
        <w:r>
          <w:tab/>
          <w:t xml:space="preserve">It is </w:t>
        </w:r>
        <w:del w:id="9019" w:author="Rapporteur" w:date="2022-05-26T01:04:00Z">
          <w:r>
            <w:delText>ffs</w:delText>
          </w:r>
        </w:del>
      </w:ins>
      <w:ins w:id="9020" w:author="Rapporteur" w:date="2022-05-26T01:04:00Z">
        <w:r>
          <w:t>FFS</w:t>
        </w:r>
      </w:ins>
      <w:ins w:id="9021" w:author="S2-2205086" w:date="2022-05-25T17:56:00Z">
        <w:r>
          <w:t xml:space="preserve"> if the V-PLMN is aware of user consent.</w:t>
        </w:r>
      </w:ins>
    </w:p>
    <w:p>
      <w:pPr>
        <w:pStyle w:val="EditorsNote"/>
        <w:rPr>
          <w:ins w:id="9022" w:author="S2-2205086" w:date="2022-05-25T17:56:00Z"/>
          <w:lang w:eastAsia="ko-KR"/>
        </w:rPr>
      </w:pPr>
      <w:ins w:id="9023" w:author="S2-2205086" w:date="2022-05-25T17:56:00Z">
        <w:r>
          <w:t>Editor</w:t>
        </w:r>
      </w:ins>
      <w:ins w:id="9024" w:author="Rapporteur" w:date="2022-05-26T00:58:00Z">
        <w:r>
          <w:t>'</w:t>
        </w:r>
      </w:ins>
      <w:ins w:id="9025" w:author="S2-2205086" w:date="2022-05-25T17:56:00Z">
        <w:del w:id="9026" w:author="Rapporteur" w:date="2022-05-26T00:58:00Z">
          <w:r>
            <w:delText>´</w:delText>
          </w:r>
        </w:del>
        <w:r>
          <w:t>s note:</w:t>
        </w:r>
        <w:r>
          <w:tab/>
          <w:t>It Is FFS to which extent the VPLMN can provide meaningful analytics for a new inbound roamer without historical data about the roaming user and with only limited access to input data sources in the HPLMN. Depending on the results, allowing collection of raw data from VPLMN may be indispensable.</w:t>
        </w:r>
      </w:ins>
    </w:p>
    <w:p>
      <w:pPr>
        <w:pStyle w:val="EditorsNote"/>
        <w:rPr>
          <w:ins w:id="9027" w:author="S2-2205086" w:date="2022-05-25T17:56:00Z"/>
          <w:lang w:eastAsia="ko-KR"/>
        </w:rPr>
      </w:pPr>
      <w:ins w:id="9028" w:author="S2-2205086" w:date="2022-05-25T17:56:00Z">
        <w:r>
          <w:t>Editor</w:t>
        </w:r>
      </w:ins>
      <w:ins w:id="9029" w:author="Rapporteur" w:date="2022-05-26T00:58:00Z">
        <w:r>
          <w:t>'</w:t>
        </w:r>
      </w:ins>
      <w:ins w:id="9030" w:author="S2-2205086" w:date="2022-05-25T17:56:00Z">
        <w:del w:id="9031" w:author="Rapporteur" w:date="2022-05-26T00:58:00Z">
          <w:r>
            <w:delText>´</w:delText>
          </w:r>
        </w:del>
        <w:r>
          <w:t>s note:</w:t>
        </w:r>
        <w:r>
          <w:tab/>
          <w:t>It Is FFS whether raw data aggregation can be an alternative to analytics to reduce signalling load.</w:t>
        </w:r>
      </w:ins>
    </w:p>
    <w:p>
      <w:pPr>
        <w:rPr>
          <w:ins w:id="9032" w:author="S2-2205086" w:date="2022-05-25T17:56:00Z"/>
        </w:rPr>
      </w:pPr>
      <w:ins w:id="9033" w:author="S2-2205086" w:date="2022-05-25T17:56:00Z">
        <w:r>
          <w:t xml:space="preserve">Because this solution assumes that no raw data exchange is allowed, so the H-NWDAF and the V-NWDAF will respectively take the responsibility for data analytics in their own network and then further exchange the (sub-)analytics with each other. </w:t>
        </w:r>
      </w:ins>
    </w:p>
    <w:p>
      <w:pPr>
        <w:rPr>
          <w:ins w:id="9034" w:author="S2-2205086" w:date="2022-05-25T17:56:00Z"/>
          <w:lang w:eastAsia="ko-KR"/>
        </w:rPr>
      </w:pPr>
      <w:ins w:id="9035" w:author="S2-2205086" w:date="2022-05-25T17:56:00Z">
        <w:r>
          <w:t>To prevent the access of the raw data, this solution proposes that only the Nnwdaf_Analytics services are allowed between the H-NWDAF and the V-NWDAF.</w:t>
        </w:r>
      </w:ins>
    </w:p>
    <w:p>
      <w:pPr>
        <w:rPr>
          <w:ins w:id="9036" w:author="S2-2205086" w:date="2022-05-25T17:56:00Z"/>
          <w:lang w:eastAsia="ko-KR"/>
        </w:rPr>
      </w:pPr>
      <w:ins w:id="9037" w:author="S2-2205086" w:date="2022-05-25T17:56:00Z">
        <w:r>
          <w:rPr>
            <w:lang w:eastAsia="ko-KR"/>
          </w:rPr>
          <w:t xml:space="preserve">Take the use case i.e. </w:t>
        </w:r>
      </w:ins>
      <w:ins w:id="9038" w:author="Rapporteur" w:date="2022-05-26T12:37:00Z">
        <w:r>
          <w:rPr>
            <w:lang w:eastAsia="zh-CN"/>
          </w:rPr>
          <w:t>"</w:t>
        </w:r>
      </w:ins>
      <w:ins w:id="9039" w:author="S2-2205086" w:date="2022-05-25T17:56:00Z">
        <w:del w:id="9040" w:author="Rapporteur" w:date="2022-05-26T12:37:00Z">
          <w:r>
            <w:rPr>
              <w:lang w:eastAsia="ko-KR"/>
            </w:rPr>
            <w:delText>“</w:delText>
          </w:r>
        </w:del>
        <w:r>
          <w:rPr>
            <w:lang w:eastAsia="ko-KR"/>
          </w:rPr>
          <w:t>PCF uses service experience as input to calculate and update the authorized QoS for an application</w:t>
        </w:r>
      </w:ins>
      <w:ins w:id="9041" w:author="Rapporteur" w:date="2022-05-26T12:37:00Z">
        <w:r>
          <w:rPr>
            <w:lang w:eastAsia="zh-CN"/>
          </w:rPr>
          <w:t>"</w:t>
        </w:r>
      </w:ins>
      <w:ins w:id="9042" w:author="S2-2205086" w:date="2022-05-25T17:56:00Z">
        <w:del w:id="9043" w:author="Rapporteur" w:date="2022-05-26T12:37:00Z">
          <w:r>
            <w:rPr>
              <w:lang w:eastAsia="ko-KR"/>
            </w:rPr>
            <w:delText>”</w:delText>
          </w:r>
        </w:del>
        <w:r>
          <w:rPr>
            <w:lang w:eastAsia="ko-KR"/>
          </w:rPr>
          <w:t xml:space="preserve"> as defined in clause 6.1.1.3 of TS 23.503 [4] as an example, this solution proposes that the H-PCF can adjust QoS parameters for the application in home routed roaming case based on the service experience analytics. </w:t>
        </w:r>
      </w:ins>
    </w:p>
    <w:p>
      <w:pPr>
        <w:rPr>
          <w:ins w:id="9044" w:author="S2-2205086" w:date="2022-05-25T17:56:00Z"/>
          <w:rFonts w:eastAsia="等线"/>
          <w:lang w:eastAsia="zh-CN"/>
        </w:rPr>
      </w:pPr>
      <w:ins w:id="9045" w:author="S2-2205086" w:date="2022-05-25T17:56:00Z">
        <w:r>
          <w:rPr>
            <w:lang w:eastAsia="ko-KR"/>
          </w:rPr>
          <w:t>In details, for an Application ID, the V-NWDAF and the H-NWDAF firstly derive the service experience analytics in visited network and the service experience analytics in home network, respectively. Based on the H-PCF</w:t>
        </w:r>
      </w:ins>
      <w:ins w:id="9046" w:author="Rapporteur" w:date="2022-05-26T12:32:00Z">
        <w:r>
          <w:rPr>
            <w:lang w:eastAsia="zh-CN"/>
          </w:rPr>
          <w:t>'</w:t>
        </w:r>
      </w:ins>
      <w:ins w:id="9047" w:author="S2-2205086" w:date="2022-05-25T17:56:00Z">
        <w:del w:id="9048" w:author="Rapporteur" w:date="2022-05-26T12:32:00Z">
          <w:r>
            <w:rPr>
              <w:lang w:eastAsia="ko-KR"/>
            </w:rPr>
            <w:delText>’</w:delText>
          </w:r>
        </w:del>
        <w:r>
          <w:rPr>
            <w:lang w:eastAsia="ko-KR"/>
          </w:rPr>
          <w:t>s service experience analytics subscription, the H-NWDAF further subscribes the service experience analytics in visited network for the application to V-NWDAF, then the H-NWDAF derives the (E2E) service experience analytics based on the service experience analytics in visited network and the service experience analytics in home network and provides it to H-PCF. Finally, H-PCF may use the E2E service experience as input to calculate and update the authorized QoS for the application in HR roaming case.</w:t>
        </w:r>
      </w:ins>
    </w:p>
    <w:p>
      <w:pPr>
        <w:pStyle w:val="31"/>
        <w:rPr>
          <w:ins w:id="9049" w:author="S2-2205086" w:date="2022-05-25T17:56:00Z"/>
        </w:rPr>
      </w:pPr>
      <w:bookmarkStart w:id="9050" w:name="_Toc32252"/>
      <w:bookmarkStart w:id="9051" w:name="_Toc104433308"/>
      <w:bookmarkStart w:id="9052" w:name="_Toc104467454"/>
      <w:bookmarkStart w:id="9053" w:name="_Toc104467766"/>
      <w:bookmarkStart w:id="9054" w:name="_Toc104468102"/>
      <w:ins w:id="9055" w:author="S2-2205086" w:date="2022-05-25T17:56:00Z">
        <w:r>
          <w:t>6.</w:t>
        </w:r>
        <w:del w:id="9056" w:author="Rapporteur" w:date="2022-05-25T23:47:00Z">
          <w:r>
            <w:delText>X</w:delText>
          </w:r>
        </w:del>
      </w:ins>
      <w:ins w:id="9057" w:author="Rapporteur" w:date="2022-05-25T23:47:00Z">
        <w:r>
          <w:t>37</w:t>
        </w:r>
      </w:ins>
      <w:ins w:id="9058" w:author="S2-2205086" w:date="2022-05-25T17:56:00Z">
        <w:r>
          <w:t>.2</w:t>
        </w:r>
        <w:r>
          <w:tab/>
          <w:t>Procedures</w:t>
        </w:r>
        <w:bookmarkEnd w:id="9050"/>
        <w:bookmarkEnd w:id="9051"/>
        <w:bookmarkEnd w:id="9052"/>
        <w:bookmarkEnd w:id="9053"/>
        <w:bookmarkEnd w:id="9054"/>
      </w:ins>
    </w:p>
    <w:p>
      <w:pPr>
        <w:pStyle w:val="41"/>
        <w:rPr>
          <w:ins w:id="9059" w:author="S2-2205086" w:date="2022-05-25T17:56:00Z"/>
          <w:lang w:val="en-US" w:eastAsia="zh-CN"/>
        </w:rPr>
      </w:pPr>
      <w:bookmarkStart w:id="9060" w:name="_Toc104433309"/>
      <w:bookmarkStart w:id="9061" w:name="_Toc104467767"/>
      <w:bookmarkStart w:id="9062" w:name="_Toc104468103"/>
      <w:ins w:id="9063" w:author="S2-2205086" w:date="2022-05-25T17:56:00Z">
        <w:r>
          <w:rPr>
            <w:lang w:eastAsia="zh-CN"/>
          </w:rPr>
          <w:t>6.</w:t>
        </w:r>
        <w:del w:id="9064" w:author="Rapporteur" w:date="2022-05-25T23:47:00Z">
          <w:r>
            <w:rPr>
              <w:lang w:eastAsia="zh-CN"/>
            </w:rPr>
            <w:delText>x</w:delText>
          </w:r>
        </w:del>
      </w:ins>
      <w:ins w:id="9065" w:author="Rapporteur" w:date="2022-05-25T23:47:00Z">
        <w:r>
          <w:rPr>
            <w:lang w:eastAsia="zh-CN"/>
          </w:rPr>
          <w:t>37</w:t>
        </w:r>
      </w:ins>
      <w:ins w:id="9066" w:author="S2-2205086" w:date="2022-05-25T17:56:00Z">
        <w:r>
          <w:rPr>
            <w:lang w:eastAsia="zh-CN"/>
          </w:rPr>
          <w:t>.2.1</w:t>
        </w:r>
        <w:r>
          <w:rPr>
            <w:lang w:eastAsia="zh-CN"/>
          </w:rPr>
          <w:tab/>
        </w:r>
        <w:r>
          <w:rPr>
            <w:rFonts w:hint="eastAsia"/>
            <w:lang w:eastAsia="zh-CN"/>
          </w:rPr>
          <w:t>P</w:t>
        </w:r>
        <w:r>
          <w:rPr>
            <w:lang w:eastAsia="zh-CN"/>
          </w:rPr>
          <w:t xml:space="preserve">rocedure for </w:t>
        </w:r>
        <w:r>
          <w:rPr>
            <w:lang w:val="en-US" w:eastAsia="zh-CN"/>
          </w:rPr>
          <w:t>the service experience analytics subscription from H-NWDAF to V-NWDAF</w:t>
        </w:r>
        <w:bookmarkEnd w:id="9060"/>
        <w:bookmarkEnd w:id="9061"/>
        <w:bookmarkEnd w:id="9062"/>
      </w:ins>
    </w:p>
    <w:p>
      <w:pPr>
        <w:jc w:val="center"/>
        <w:rPr>
          <w:ins w:id="9067" w:author="S2-2205086" w:date="2022-05-25T17:56:00Z"/>
          <w:rFonts w:eastAsia="等线"/>
          <w:lang w:val="en-US" w:eastAsia="zh-CN"/>
        </w:rPr>
      </w:pPr>
    </w:p>
    <w:p>
      <w:pPr>
        <w:pStyle w:val="TH"/>
        <w:rPr>
          <w:ins w:id="9068" w:author="S2-2205086" w:date="2022-05-25T17:56:00Z"/>
          <w:rFonts w:eastAsia="等线"/>
          <w:lang w:val="en-US" w:eastAsia="zh-CN"/>
        </w:rPr>
        <w:pPrChange w:id="9069" w:author="Rapporteur" w:date="2022-05-26T00:36:00Z">
          <w:pPr>
            <w:jc w:val="center"/>
          </w:pPr>
        </w:pPrChange>
      </w:pPr>
      <w:ins w:id="9070" w:author="S2-2205086" w:date="2022-05-25T17:56:00Z">
        <w:r>
          <w:rPr>
            <w:noProof/>
            <w:lang w:val="en-US" w:eastAsia="zh-CN"/>
          </w:rPr>
          <w:lastRenderedPageBreak/>
          <w:drawing>
            <wp:inline distT="0" distB="0" distL="0" distR="0">
              <wp:extent cx="5219700" cy="4274820"/>
              <wp:effectExtent l="0" t="0" r="0" b="0"/>
              <wp:docPr id="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5219700" cy="4274820"/>
                      </a:xfrm>
                      <a:prstGeom prst="rect">
                        <a:avLst/>
                      </a:prstGeom>
                      <a:noFill/>
                      <a:ln>
                        <a:noFill/>
                      </a:ln>
                    </pic:spPr>
                  </pic:pic>
                </a:graphicData>
              </a:graphic>
            </wp:inline>
          </w:drawing>
        </w:r>
      </w:ins>
    </w:p>
    <w:p>
      <w:pPr>
        <w:pStyle w:val="TF"/>
        <w:rPr>
          <w:ins w:id="9071" w:author="S2-2205086" w:date="2022-05-25T17:56:00Z"/>
          <w:lang w:eastAsia="ko-KR"/>
        </w:rPr>
      </w:pPr>
      <w:ins w:id="9072" w:author="S2-2205086" w:date="2022-05-25T17:56:00Z">
        <w:r>
          <w:rPr>
            <w:lang w:eastAsia="ko-KR"/>
          </w:rPr>
          <w:t>Figure 6.</w:t>
        </w:r>
        <w:del w:id="9073" w:author="Rapporteur" w:date="2022-05-25T23:47:00Z">
          <w:r>
            <w:rPr>
              <w:lang w:val="en-US" w:eastAsia="ko-KR"/>
            </w:rPr>
            <w:delText>x</w:delText>
          </w:r>
        </w:del>
      </w:ins>
      <w:ins w:id="9074" w:author="Rapporteur" w:date="2022-05-25T23:47:00Z">
        <w:r>
          <w:rPr>
            <w:lang w:val="en-US" w:eastAsia="ko-KR"/>
          </w:rPr>
          <w:t>37</w:t>
        </w:r>
      </w:ins>
      <w:ins w:id="9075" w:author="S2-2205086" w:date="2022-05-25T17:56:00Z">
        <w:r>
          <w:rPr>
            <w:lang w:val="en-US" w:eastAsia="ko-KR"/>
          </w:rPr>
          <w:t>.2.1</w:t>
        </w:r>
        <w:r>
          <w:rPr>
            <w:lang w:eastAsia="ko-KR"/>
          </w:rPr>
          <w:t xml:space="preserve">-1: </w:t>
        </w:r>
        <w:r>
          <w:rPr>
            <w:rFonts w:hint="eastAsia"/>
            <w:lang w:eastAsia="zh-CN"/>
          </w:rPr>
          <w:t>P</w:t>
        </w:r>
        <w:r>
          <w:rPr>
            <w:lang w:eastAsia="zh-CN"/>
          </w:rPr>
          <w:t xml:space="preserve">rocedure </w:t>
        </w:r>
        <w:r>
          <w:rPr>
            <w:lang w:val="en-US" w:eastAsia="zh-CN"/>
          </w:rPr>
          <w:t>for the service experience analytics subscription from H-NWDAF to V-NWDAF</w:t>
        </w:r>
      </w:ins>
    </w:p>
    <w:p>
      <w:pPr>
        <w:pStyle w:val="B1"/>
        <w:rPr>
          <w:ins w:id="9076" w:author="S2-2205086" w:date="2022-05-25T17:56:00Z"/>
          <w:lang w:val="en-US" w:eastAsia="zh-CN"/>
        </w:rPr>
      </w:pPr>
      <w:ins w:id="9077" w:author="S2-2205086" w:date="2022-05-25T17:56:00Z">
        <w:r>
          <w:rPr>
            <w:rFonts w:hint="eastAsia"/>
            <w:lang w:eastAsia="zh-CN"/>
          </w:rPr>
          <w:t>1.</w:t>
        </w:r>
        <w:r>
          <w:rPr>
            <w:lang w:eastAsia="zh-CN"/>
          </w:rPr>
          <w:tab/>
        </w:r>
        <w:r>
          <w:rPr>
            <w:lang w:val="en-US" w:eastAsia="zh-CN"/>
          </w:rPr>
          <w:t>PCF firstly determines one or more UEs for an application are in home routed roaming case, then the PCF in home network subscribes service experience analytics of an application for these UEs to the H-NWDAF by triggering the Nnwdaf_AnalyticsSubscription_Subscribe service operation. The parameters included in the service operation are defined in clause 6.4.1, TS 23.288 [5]. In addition, optionally, a HR roaming indicator and the V-PLMN ID should be also included in the service operation to help H-NWDAF know that the UEs are in HR roaming case. Alternatively, the H-NWDAF can also query the UDM to know that the UEs are in HR roaming case.</w:t>
        </w:r>
      </w:ins>
    </w:p>
    <w:p>
      <w:pPr>
        <w:pStyle w:val="B1"/>
        <w:rPr>
          <w:ins w:id="9078" w:author="S2-2205086" w:date="2022-05-25T17:56:00Z"/>
          <w:lang w:val="en-US" w:eastAsia="zh-CN"/>
        </w:rPr>
      </w:pPr>
      <w:ins w:id="9079" w:author="S2-2205086" w:date="2022-05-25T17:56:00Z">
        <w:r>
          <w:rPr>
            <w:lang w:val="en-US" w:eastAsia="zh-CN"/>
          </w:rPr>
          <w:t>2.</w:t>
        </w:r>
        <w:r>
          <w:rPr>
            <w:lang w:val="en-US" w:eastAsia="zh-CN"/>
          </w:rPr>
          <w:tab/>
          <w:t>H-NWDAF discovers the V-NWDAF by using the V-PLMN ID via NRF and then subscribes the service experience analytics in the visited network to the V-NWDAF by triggering the Nnwdaf_AnalyticsSubscription_Subscribe service operation.</w:t>
        </w:r>
      </w:ins>
    </w:p>
    <w:p>
      <w:pPr>
        <w:pStyle w:val="B1"/>
        <w:rPr>
          <w:ins w:id="9080" w:author="S2-2205086" w:date="2022-05-25T17:56:00Z"/>
          <w:lang w:val="en-US" w:eastAsia="zh-CN"/>
        </w:rPr>
      </w:pPr>
      <w:ins w:id="9081" w:author="S2-2205086" w:date="2022-05-25T17:56:00Z">
        <w:r>
          <w:rPr>
            <w:lang w:val="en-US" w:eastAsia="zh-CN"/>
          </w:rPr>
          <w:t>3.</w:t>
        </w:r>
        <w:r>
          <w:rPr>
            <w:lang w:val="en-US" w:eastAsia="zh-CN"/>
          </w:rPr>
          <w:tab/>
          <w:t>V-NWDAF collects data in the visited network for the UE by using the procedures as defined in clause 6.2.2, TS 23.288 [5].</w:t>
        </w:r>
        <w:del w:id="9082" w:author="Rapporteur" w:date="2022-05-26T03:08:00Z">
          <w:r>
            <w:rPr>
              <w:lang w:val="en-US" w:eastAsia="zh-CN"/>
            </w:rPr>
            <w:delText xml:space="preserve"> </w:delText>
          </w:r>
        </w:del>
      </w:ins>
    </w:p>
    <w:p>
      <w:pPr>
        <w:pStyle w:val="B1"/>
        <w:rPr>
          <w:ins w:id="9083" w:author="S2-2205086" w:date="2022-05-25T17:56:00Z"/>
          <w:lang w:val="en-US" w:eastAsia="zh-CN"/>
        </w:rPr>
      </w:pPr>
      <w:ins w:id="9084" w:author="S2-2205086" w:date="2022-05-25T17:56:00Z">
        <w:r>
          <w:rPr>
            <w:lang w:val="en-US" w:eastAsia="zh-CN"/>
          </w:rPr>
          <w:t>4.</w:t>
        </w:r>
        <w:r>
          <w:rPr>
            <w:lang w:val="en-US" w:eastAsia="zh-CN"/>
          </w:rPr>
          <w:tab/>
          <w:t>V-NWDAF derives the service experience analytics in the visited network based on the collected data in visited network.</w:t>
        </w:r>
      </w:ins>
    </w:p>
    <w:p>
      <w:pPr>
        <w:pStyle w:val="B1"/>
        <w:rPr>
          <w:ins w:id="9085" w:author="S2-2205086" w:date="2022-05-25T17:56:00Z"/>
          <w:lang w:val="en-US" w:eastAsia="zh-CN"/>
        </w:rPr>
      </w:pPr>
      <w:ins w:id="9086" w:author="S2-2205086" w:date="2022-05-25T17:56:00Z">
        <w:r>
          <w:rPr>
            <w:lang w:val="en-US" w:eastAsia="zh-CN"/>
          </w:rPr>
          <w:t>5.</w:t>
        </w:r>
        <w:del w:id="9087" w:author="Rapporteur" w:date="2022-05-26T03:08:00Z">
          <w:r>
            <w:rPr>
              <w:lang w:val="en-US" w:eastAsia="zh-CN"/>
            </w:rPr>
            <w:delText xml:space="preserve"> </w:delText>
          </w:r>
        </w:del>
      </w:ins>
      <w:ins w:id="9088" w:author="Rapporteur" w:date="2022-05-26T03:08:00Z">
        <w:r>
          <w:rPr>
            <w:lang w:val="en-US" w:eastAsia="zh-CN"/>
          </w:rPr>
          <w:tab/>
        </w:r>
      </w:ins>
      <w:ins w:id="9089" w:author="S2-2205086" w:date="2022-05-25T17:56:00Z">
        <w:r>
          <w:rPr>
            <w:lang w:val="en-US" w:eastAsia="zh-CN"/>
          </w:rPr>
          <w:t>V-NWDAF provides the service experience analytics in the visited network to H-NWDAF by triggering the Nnwdaf_AnalyticsSubscription_Notify service operation.</w:t>
        </w:r>
      </w:ins>
    </w:p>
    <w:p>
      <w:pPr>
        <w:pStyle w:val="B1"/>
        <w:rPr>
          <w:ins w:id="9090" w:author="S2-2205086" w:date="2022-05-25T17:56:00Z"/>
          <w:lang w:val="en-US" w:eastAsia="zh-CN"/>
        </w:rPr>
      </w:pPr>
      <w:ins w:id="9091" w:author="S2-2205086" w:date="2022-05-25T17:56:00Z">
        <w:r>
          <w:rPr>
            <w:lang w:val="en-US" w:eastAsia="zh-CN"/>
          </w:rPr>
          <w:t>6.</w:t>
        </w:r>
        <w:del w:id="9092" w:author="Rapporteur" w:date="2022-05-26T15:14:00Z">
          <w:r>
            <w:rPr>
              <w:lang w:val="en-US" w:eastAsia="zh-CN"/>
            </w:rPr>
            <w:delText xml:space="preserve"> </w:delText>
          </w:r>
        </w:del>
      </w:ins>
      <w:ins w:id="9093" w:author="Rapporteur" w:date="2022-05-26T15:14:00Z">
        <w:r>
          <w:rPr>
            <w:lang w:val="en-US" w:eastAsia="zh-CN"/>
          </w:rPr>
          <w:tab/>
        </w:r>
      </w:ins>
      <w:ins w:id="9094" w:author="S2-2205086" w:date="2022-05-25T17:56:00Z">
        <w:r>
          <w:rPr>
            <w:lang w:val="en-US" w:eastAsia="zh-CN"/>
          </w:rPr>
          <w:t>H-NWDAF collects data in the home network for the UE by using the procedures as defined in clause 6.2.2, TS 23.288 [5]. In the home routed remaining case, the AF is located in the home network, so it is the H-NWDAF</w:t>
        </w:r>
      </w:ins>
      <w:ins w:id="9095" w:author="Rapporteur" w:date="2022-05-26T12:32:00Z">
        <w:r>
          <w:rPr>
            <w:lang w:eastAsia="zh-CN"/>
          </w:rPr>
          <w:t>'</w:t>
        </w:r>
      </w:ins>
      <w:ins w:id="9096" w:author="S2-2205086" w:date="2022-05-25T17:56:00Z">
        <w:del w:id="9097" w:author="Rapporteur" w:date="2022-05-26T12:32:00Z">
          <w:r>
            <w:rPr>
              <w:lang w:val="en-US" w:eastAsia="zh-CN"/>
            </w:rPr>
            <w:delText>’</w:delText>
          </w:r>
        </w:del>
        <w:r>
          <w:rPr>
            <w:lang w:val="en-US" w:eastAsia="zh-CN"/>
          </w:rPr>
          <w:t>s responsibility to collect the service data from AF.</w:t>
        </w:r>
      </w:ins>
    </w:p>
    <w:p>
      <w:pPr>
        <w:pStyle w:val="B1"/>
        <w:rPr>
          <w:ins w:id="9098" w:author="S2-2205086" w:date="2022-05-25T17:56:00Z"/>
          <w:lang w:val="en-US" w:eastAsia="zh-CN"/>
        </w:rPr>
      </w:pPr>
      <w:ins w:id="9099" w:author="S2-2205086" w:date="2022-05-25T17:56:00Z">
        <w:r>
          <w:rPr>
            <w:lang w:val="en-US" w:eastAsia="zh-CN"/>
          </w:rPr>
          <w:t>7.</w:t>
        </w:r>
        <w:del w:id="9100" w:author="Rapporteur" w:date="2022-05-26T03:08:00Z">
          <w:r>
            <w:rPr>
              <w:lang w:val="en-US" w:eastAsia="zh-CN"/>
            </w:rPr>
            <w:delText xml:space="preserve"> </w:delText>
          </w:r>
        </w:del>
      </w:ins>
      <w:ins w:id="9101" w:author="Rapporteur" w:date="2022-05-26T03:08:00Z">
        <w:r>
          <w:rPr>
            <w:lang w:val="en-US" w:eastAsia="zh-CN"/>
          </w:rPr>
          <w:tab/>
        </w:r>
      </w:ins>
      <w:ins w:id="9102" w:author="S2-2205086" w:date="2022-05-25T17:56:00Z">
        <w:r>
          <w:rPr>
            <w:lang w:val="en-US" w:eastAsia="zh-CN"/>
          </w:rPr>
          <w:t>H-NWDAF derives the service experience analytics in the home network based on the collected data in home network.</w:t>
        </w:r>
      </w:ins>
    </w:p>
    <w:p>
      <w:pPr>
        <w:pStyle w:val="B1"/>
        <w:rPr>
          <w:ins w:id="9103" w:author="S2-2205086" w:date="2022-05-25T17:56:00Z"/>
          <w:rFonts w:eastAsia="等线"/>
          <w:lang w:val="en-US" w:eastAsia="zh-CN"/>
        </w:rPr>
      </w:pPr>
      <w:ins w:id="9104" w:author="S2-2205086" w:date="2022-05-25T17:56:00Z">
        <w:r>
          <w:rPr>
            <w:rFonts w:eastAsia="等线"/>
            <w:lang w:val="en-US" w:eastAsia="zh-CN"/>
          </w:rPr>
          <w:t>8.</w:t>
        </w:r>
        <w:del w:id="9105" w:author="Rapporteur" w:date="2022-05-26T03:08:00Z">
          <w:r>
            <w:rPr>
              <w:rFonts w:eastAsia="等线"/>
              <w:lang w:val="en-US" w:eastAsia="zh-CN"/>
            </w:rPr>
            <w:delText xml:space="preserve"> </w:delText>
          </w:r>
        </w:del>
      </w:ins>
      <w:ins w:id="9106" w:author="Rapporteur" w:date="2022-05-26T03:08:00Z">
        <w:r>
          <w:rPr>
            <w:rFonts w:eastAsia="等线"/>
            <w:lang w:val="en-US" w:eastAsia="zh-CN"/>
          </w:rPr>
          <w:tab/>
        </w:r>
      </w:ins>
      <w:ins w:id="9107" w:author="S2-2205086" w:date="2022-05-25T17:56:00Z">
        <w:r>
          <w:rPr>
            <w:rFonts w:eastAsia="等线"/>
            <w:lang w:val="en-US" w:eastAsia="zh-CN"/>
          </w:rPr>
          <w:t xml:space="preserve">H-NWDAF derives the E2E service experience analytics based on the </w:t>
        </w:r>
        <w:r>
          <w:rPr>
            <w:lang w:val="en-US" w:eastAsia="zh-CN"/>
          </w:rPr>
          <w:t>service experience analytics in the visited network and the service experience analytics in the home network.</w:t>
        </w:r>
      </w:ins>
    </w:p>
    <w:p>
      <w:pPr>
        <w:pStyle w:val="B1"/>
        <w:rPr>
          <w:ins w:id="9108" w:author="S2-2205086" w:date="2022-05-25T17:56:00Z"/>
          <w:lang w:val="en-US" w:eastAsia="zh-CN"/>
        </w:rPr>
      </w:pPr>
      <w:ins w:id="9109" w:author="S2-2205086" w:date="2022-05-25T17:56:00Z">
        <w:r>
          <w:rPr>
            <w:rFonts w:eastAsia="等线"/>
            <w:lang w:val="en-US" w:eastAsia="zh-CN"/>
          </w:rPr>
          <w:lastRenderedPageBreak/>
          <w:t>9.</w:t>
        </w:r>
        <w:del w:id="9110" w:author="Rapporteur" w:date="2022-05-26T03:08:00Z">
          <w:r>
            <w:rPr>
              <w:rFonts w:eastAsia="等线"/>
              <w:lang w:val="en-US" w:eastAsia="zh-CN"/>
            </w:rPr>
            <w:delText xml:space="preserve"> </w:delText>
          </w:r>
        </w:del>
      </w:ins>
      <w:ins w:id="9111" w:author="Rapporteur" w:date="2022-05-26T03:08:00Z">
        <w:r>
          <w:rPr>
            <w:rFonts w:eastAsia="等线"/>
            <w:lang w:val="en-US" w:eastAsia="zh-CN"/>
          </w:rPr>
          <w:tab/>
        </w:r>
      </w:ins>
      <w:ins w:id="9112" w:author="S2-2205086" w:date="2022-05-25T17:56:00Z">
        <w:r>
          <w:rPr>
            <w:rFonts w:eastAsia="等线"/>
            <w:lang w:val="en-US" w:eastAsia="zh-CN"/>
          </w:rPr>
          <w:t xml:space="preserve">H-NWDAF provides the service experience analytics for these UEs to </w:t>
        </w:r>
        <w:r>
          <w:rPr>
            <w:lang w:val="en-US" w:eastAsia="zh-CN"/>
          </w:rPr>
          <w:t>the PCF in home network.</w:t>
        </w:r>
      </w:ins>
    </w:p>
    <w:p>
      <w:pPr>
        <w:pStyle w:val="B1"/>
        <w:rPr>
          <w:ins w:id="9113" w:author="S2-2205086" w:date="2022-05-25T17:56:00Z"/>
          <w:rFonts w:eastAsia="等线"/>
          <w:lang w:eastAsia="zh-CN"/>
        </w:rPr>
      </w:pPr>
      <w:ins w:id="9114" w:author="S2-2205086" w:date="2022-05-25T17:56:00Z">
        <w:r>
          <w:rPr>
            <w:rFonts w:eastAsia="等线"/>
            <w:lang w:val="en-US" w:eastAsia="zh-CN"/>
          </w:rPr>
          <w:t>10.</w:t>
        </w:r>
        <w:del w:id="9115" w:author="Rapporteur" w:date="2022-05-26T03:08:00Z">
          <w:r>
            <w:rPr>
              <w:rFonts w:eastAsia="等线"/>
              <w:lang w:val="en-US" w:eastAsia="zh-CN"/>
            </w:rPr>
            <w:delText xml:space="preserve"> </w:delText>
          </w:r>
        </w:del>
      </w:ins>
      <w:ins w:id="9116" w:author="Rapporteur" w:date="2022-05-26T03:08:00Z">
        <w:r>
          <w:rPr>
            <w:rFonts w:eastAsia="等线"/>
            <w:lang w:val="en-US" w:eastAsia="zh-CN"/>
          </w:rPr>
          <w:tab/>
        </w:r>
      </w:ins>
      <w:ins w:id="9117" w:author="S2-2205086" w:date="2022-05-25T17:56:00Z">
        <w:r>
          <w:rPr>
            <w:rFonts w:eastAsia="等线"/>
            <w:lang w:val="en-US" w:eastAsia="zh-CN"/>
          </w:rPr>
          <w:t xml:space="preserve">The PCF may adjust the </w:t>
        </w:r>
        <w:r>
          <w:rPr>
            <w:rFonts w:eastAsia="等线"/>
            <w:lang w:eastAsia="zh-CN"/>
          </w:rPr>
          <w:t>QoS parameters for the application based on the E2E service experience analytics.</w:t>
        </w:r>
      </w:ins>
    </w:p>
    <w:p>
      <w:pPr>
        <w:pStyle w:val="31"/>
        <w:rPr>
          <w:ins w:id="9118" w:author="S2-2205086" w:date="2022-05-25T17:56:00Z"/>
          <w:lang w:eastAsia="zh-CN"/>
        </w:rPr>
      </w:pPr>
      <w:bookmarkStart w:id="9119" w:name="_Toc13184"/>
      <w:bookmarkStart w:id="9120" w:name="_Toc104433310"/>
      <w:bookmarkStart w:id="9121" w:name="_Toc104467455"/>
      <w:bookmarkStart w:id="9122" w:name="_Toc104467768"/>
      <w:bookmarkStart w:id="9123" w:name="_Toc104468104"/>
      <w:ins w:id="9124" w:author="S2-2205086" w:date="2022-05-25T17:56:00Z">
        <w:r>
          <w:rPr>
            <w:lang w:eastAsia="zh-CN"/>
          </w:rPr>
          <w:t>6.</w:t>
        </w:r>
        <w:del w:id="9125" w:author="Rapporteur" w:date="2022-05-25T23:47:00Z">
          <w:r>
            <w:rPr>
              <w:lang w:eastAsia="zh-CN"/>
            </w:rPr>
            <w:delText>X</w:delText>
          </w:r>
        </w:del>
      </w:ins>
      <w:ins w:id="9126" w:author="Rapporteur" w:date="2022-05-25T23:47:00Z">
        <w:r>
          <w:rPr>
            <w:lang w:eastAsia="zh-CN"/>
          </w:rPr>
          <w:t>37</w:t>
        </w:r>
      </w:ins>
      <w:ins w:id="9127" w:author="S2-2205086" w:date="2022-05-25T17:56:00Z">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9119"/>
        <w:bookmarkEnd w:id="9120"/>
        <w:bookmarkEnd w:id="9121"/>
        <w:bookmarkEnd w:id="9122"/>
        <w:bookmarkEnd w:id="9123"/>
      </w:ins>
    </w:p>
    <w:p>
      <w:pPr>
        <w:rPr>
          <w:ins w:id="9128" w:author="S2-2205086" w:date="2022-05-25T17:56:00Z"/>
          <w:lang w:eastAsia="zh-CN"/>
        </w:rPr>
      </w:pPr>
      <w:ins w:id="9129" w:author="S2-2205086" w:date="2022-05-25T17:56:00Z">
        <w:r>
          <w:rPr>
            <w:lang w:eastAsia="zh-CN"/>
          </w:rPr>
          <w:t>H-NWDAF</w:t>
        </w:r>
        <w:r>
          <w:rPr>
            <w:rStyle w:val="affff"/>
          </w:rPr>
          <w:t>:</w:t>
        </w:r>
      </w:ins>
    </w:p>
    <w:p>
      <w:pPr>
        <w:pStyle w:val="B1"/>
        <w:rPr>
          <w:ins w:id="9130" w:author="S2-2205086" w:date="2022-05-25T17:56:00Z"/>
          <w:rFonts w:eastAsia="等线"/>
          <w:lang w:eastAsia="zh-CN"/>
        </w:rPr>
      </w:pPr>
      <w:ins w:id="9131" w:author="S2-2205086" w:date="2022-05-25T17:56:00Z">
        <w:r>
          <w:rPr>
            <w:rFonts w:eastAsia="等线" w:hint="eastAsia"/>
            <w:lang w:eastAsia="zh-CN"/>
          </w:rPr>
          <w:t>-</w:t>
        </w:r>
        <w:r>
          <w:rPr>
            <w:rFonts w:eastAsia="等线" w:hint="eastAsia"/>
            <w:lang w:eastAsia="zh-CN"/>
          </w:rPr>
          <w:tab/>
          <w:t xml:space="preserve">Supports to accept the </w:t>
        </w:r>
        <w:r>
          <w:rPr>
            <w:rFonts w:eastAsia="等线"/>
            <w:lang w:val="en-US" w:eastAsia="zh-CN"/>
          </w:rPr>
          <w:t>service experience analytics</w:t>
        </w:r>
        <w:r>
          <w:rPr>
            <w:rFonts w:eastAsia="等线" w:hint="eastAsia"/>
            <w:lang w:eastAsia="zh-CN"/>
          </w:rPr>
          <w:t xml:space="preserve"> subscription request for </w:t>
        </w:r>
        <w:r>
          <w:rPr>
            <w:rFonts w:eastAsia="等线"/>
            <w:lang w:eastAsia="zh-CN"/>
          </w:rPr>
          <w:t>UE in home routed roaming case from H-PCF.</w:t>
        </w:r>
      </w:ins>
    </w:p>
    <w:p>
      <w:pPr>
        <w:pStyle w:val="B1"/>
        <w:rPr>
          <w:ins w:id="9132" w:author="S2-2205086" w:date="2022-05-25T17:56:00Z"/>
          <w:lang w:eastAsia="zh-CN"/>
        </w:rPr>
      </w:pPr>
      <w:ins w:id="9133" w:author="S2-2205086" w:date="2022-05-25T17:56:00Z">
        <w:r>
          <w:rPr>
            <w:lang w:eastAsia="zh-CN"/>
          </w:rPr>
          <w:t>-</w:t>
        </w:r>
        <w:r>
          <w:rPr>
            <w:lang w:eastAsia="zh-CN"/>
          </w:rPr>
          <w:tab/>
          <w:t>Supports to subscribe service experience analytics in the visited network from V-NWDAF;</w:t>
        </w:r>
      </w:ins>
    </w:p>
    <w:p>
      <w:pPr>
        <w:pStyle w:val="B1"/>
        <w:rPr>
          <w:ins w:id="9134" w:author="S2-2205086" w:date="2022-05-25T17:56:00Z"/>
          <w:lang w:val="en-US" w:eastAsia="zh-CN"/>
        </w:rPr>
      </w:pPr>
      <w:ins w:id="9135" w:author="S2-2205086" w:date="2022-05-25T17:56:00Z">
        <w:r>
          <w:rPr>
            <w:lang w:eastAsia="zh-CN"/>
          </w:rPr>
          <w:t>-</w:t>
        </w:r>
        <w:r>
          <w:rPr>
            <w:lang w:eastAsia="zh-CN"/>
          </w:rPr>
          <w:tab/>
          <w:t xml:space="preserve">Support to derive </w:t>
        </w:r>
        <w:r>
          <w:rPr>
            <w:rFonts w:eastAsia="等线"/>
            <w:lang w:val="en-US" w:eastAsia="zh-CN"/>
          </w:rPr>
          <w:t xml:space="preserve">the E2E service experience analytics based on the </w:t>
        </w:r>
        <w:r>
          <w:rPr>
            <w:lang w:val="en-US" w:eastAsia="zh-CN"/>
          </w:rPr>
          <w:t>service experience analytics in the visited network and the service experience analytics in the home network.</w:t>
        </w:r>
      </w:ins>
    </w:p>
    <w:p>
      <w:pPr>
        <w:rPr>
          <w:ins w:id="9136" w:author="S2-2205086" w:date="2022-05-25T17:56:00Z"/>
          <w:lang w:eastAsia="zh-CN"/>
        </w:rPr>
      </w:pPr>
      <w:ins w:id="9137" w:author="S2-2205086" w:date="2022-05-25T17:56:00Z">
        <w:r>
          <w:rPr>
            <w:lang w:eastAsia="zh-CN"/>
          </w:rPr>
          <w:t>V-NWDAF:</w:t>
        </w:r>
      </w:ins>
    </w:p>
    <w:p>
      <w:pPr>
        <w:pStyle w:val="B1"/>
        <w:rPr>
          <w:ins w:id="9138" w:author="S2-2205086" w:date="2022-05-25T17:56:00Z"/>
          <w:lang w:eastAsia="zh-CN"/>
        </w:rPr>
      </w:pPr>
      <w:ins w:id="9139" w:author="S2-2205086" w:date="2022-05-25T17:56:00Z">
        <w:r>
          <w:rPr>
            <w:lang w:eastAsia="zh-CN"/>
          </w:rPr>
          <w:t>-</w:t>
        </w:r>
        <w:r>
          <w:rPr>
            <w:lang w:eastAsia="zh-CN"/>
          </w:rPr>
          <w:tab/>
          <w:t>Supports to accept the service experience analytics in the visited network subscription from H-NWDAF;</w:t>
        </w:r>
      </w:ins>
    </w:p>
    <w:p>
      <w:pPr>
        <w:pStyle w:val="21"/>
        <w:rPr>
          <w:ins w:id="9140" w:author="S2-2205088" w:date="2022-05-25T18:01:00Z"/>
          <w:lang w:val="en-US"/>
        </w:rPr>
      </w:pPr>
      <w:bookmarkStart w:id="9141" w:name="_Toc25447"/>
      <w:bookmarkStart w:id="9142" w:name="_Toc104433311"/>
      <w:bookmarkStart w:id="9143" w:name="_Toc104467456"/>
      <w:bookmarkStart w:id="9144" w:name="_Toc104467769"/>
      <w:bookmarkStart w:id="9145" w:name="_Toc104468105"/>
      <w:ins w:id="9146" w:author="S2-2205088" w:date="2022-05-25T18:01:00Z">
        <w:r>
          <w:rPr>
            <w:lang w:val="en-US" w:eastAsia="zh-CN"/>
          </w:rPr>
          <w:t>6.</w:t>
        </w:r>
        <w:del w:id="9147" w:author="Rapporteur" w:date="2022-05-25T23:48:00Z">
          <w:r>
            <w:rPr>
              <w:lang w:val="en-US" w:eastAsia="zh-CN"/>
            </w:rPr>
            <w:delText>X</w:delText>
          </w:r>
        </w:del>
      </w:ins>
      <w:ins w:id="9148" w:author="Rapporteur" w:date="2022-05-25T23:48:00Z">
        <w:r>
          <w:rPr>
            <w:lang w:val="en-US" w:eastAsia="zh-CN"/>
          </w:rPr>
          <w:t>38</w:t>
        </w:r>
      </w:ins>
      <w:ins w:id="9149" w:author="S2-2205088" w:date="2022-05-25T18:01:00Z">
        <w:r>
          <w:rPr>
            <w:lang w:val="en-US" w:eastAsia="ko-KR"/>
          </w:rPr>
          <w:tab/>
        </w:r>
        <w:r>
          <w:rPr>
            <w:lang w:val="en-US"/>
          </w:rPr>
          <w:t>Solution</w:t>
        </w:r>
        <w:r>
          <w:rPr>
            <w:lang w:val="en-US" w:eastAsia="zh-CN"/>
          </w:rPr>
          <w:t xml:space="preserve"> #</w:t>
        </w:r>
        <w:del w:id="9150" w:author="Rapporteur" w:date="2022-05-25T23:48:00Z">
          <w:r>
            <w:rPr>
              <w:lang w:val="en-US" w:eastAsia="zh-CN"/>
            </w:rPr>
            <w:delText>X</w:delText>
          </w:r>
        </w:del>
      </w:ins>
      <w:ins w:id="9151" w:author="Rapporteur" w:date="2022-05-25T23:48:00Z">
        <w:r>
          <w:rPr>
            <w:lang w:val="en-US" w:eastAsia="zh-CN"/>
          </w:rPr>
          <w:t>38</w:t>
        </w:r>
      </w:ins>
      <w:ins w:id="9152" w:author="S2-2205088" w:date="2022-05-25T18:01:00Z">
        <w:r>
          <w:rPr>
            <w:lang w:val="en-US"/>
          </w:rPr>
          <w:t>: Interactions between VPLMN and HPLMN for restricted data collection and analytics retrieval</w:t>
        </w:r>
        <w:bookmarkEnd w:id="9141"/>
        <w:bookmarkEnd w:id="9142"/>
        <w:bookmarkEnd w:id="9143"/>
        <w:bookmarkEnd w:id="9144"/>
        <w:bookmarkEnd w:id="9145"/>
      </w:ins>
    </w:p>
    <w:p>
      <w:pPr>
        <w:pStyle w:val="31"/>
        <w:rPr>
          <w:ins w:id="9153" w:author="S2-2205088" w:date="2022-05-25T18:01:00Z"/>
          <w:lang w:val="en-US"/>
        </w:rPr>
      </w:pPr>
      <w:bookmarkStart w:id="9154" w:name="_Toc12173"/>
      <w:bookmarkStart w:id="9155" w:name="_Toc104433312"/>
      <w:bookmarkStart w:id="9156" w:name="_Toc104467457"/>
      <w:bookmarkStart w:id="9157" w:name="_Toc104467770"/>
      <w:bookmarkStart w:id="9158" w:name="_Toc104468106"/>
      <w:ins w:id="9159" w:author="S2-2205088" w:date="2022-05-25T18:01:00Z">
        <w:r>
          <w:rPr>
            <w:lang w:val="en-US"/>
          </w:rPr>
          <w:t>6.</w:t>
        </w:r>
        <w:del w:id="9160" w:author="Rapporteur" w:date="2022-05-25T23:49:00Z">
          <w:r>
            <w:rPr>
              <w:lang w:val="en-US"/>
            </w:rPr>
            <w:delText>X</w:delText>
          </w:r>
        </w:del>
      </w:ins>
      <w:ins w:id="9161" w:author="Rapporteur" w:date="2022-05-25T23:49:00Z">
        <w:r>
          <w:rPr>
            <w:lang w:val="en-US"/>
          </w:rPr>
          <w:t>38</w:t>
        </w:r>
      </w:ins>
      <w:ins w:id="9162" w:author="S2-2205088" w:date="2022-05-25T18:01:00Z">
        <w:r>
          <w:rPr>
            <w:lang w:val="en-US"/>
          </w:rPr>
          <w:t>.1</w:t>
        </w:r>
        <w:r>
          <w:rPr>
            <w:lang w:val="en-US"/>
          </w:rPr>
          <w:tab/>
          <w:t>Description</w:t>
        </w:r>
        <w:bookmarkEnd w:id="9154"/>
        <w:bookmarkEnd w:id="9155"/>
        <w:bookmarkEnd w:id="9156"/>
        <w:bookmarkEnd w:id="9157"/>
        <w:bookmarkEnd w:id="9158"/>
      </w:ins>
    </w:p>
    <w:p>
      <w:pPr>
        <w:pStyle w:val="41"/>
        <w:rPr>
          <w:ins w:id="9163" w:author="S2-2205088" w:date="2022-05-25T18:01:00Z"/>
          <w:lang w:val="en-US"/>
        </w:rPr>
      </w:pPr>
      <w:bookmarkStart w:id="9164" w:name="_Toc104433313"/>
      <w:bookmarkStart w:id="9165" w:name="_Toc104467771"/>
      <w:bookmarkStart w:id="9166" w:name="_Toc104468107"/>
      <w:ins w:id="9167" w:author="S2-2205088" w:date="2022-05-25T18:01:00Z">
        <w:r>
          <w:rPr>
            <w:lang w:val="en-US"/>
          </w:rPr>
          <w:t>6.</w:t>
        </w:r>
        <w:del w:id="9168" w:author="Rapporteur" w:date="2022-05-25T23:49:00Z">
          <w:r>
            <w:rPr>
              <w:lang w:val="en-US"/>
            </w:rPr>
            <w:delText>x</w:delText>
          </w:r>
        </w:del>
      </w:ins>
      <w:ins w:id="9169" w:author="Rapporteur" w:date="2022-05-25T23:49:00Z">
        <w:r>
          <w:rPr>
            <w:lang w:val="en-US"/>
          </w:rPr>
          <w:t>38</w:t>
        </w:r>
      </w:ins>
      <w:ins w:id="9170" w:author="S2-2205088" w:date="2022-05-25T18:01:00Z">
        <w:r>
          <w:rPr>
            <w:lang w:val="en-US"/>
          </w:rPr>
          <w:t>.1.1</w:t>
        </w:r>
        <w:r>
          <w:rPr>
            <w:lang w:val="en-US"/>
          </w:rPr>
          <w:tab/>
          <w:t>General</w:t>
        </w:r>
        <w:bookmarkEnd w:id="9164"/>
        <w:bookmarkEnd w:id="9165"/>
        <w:bookmarkEnd w:id="9166"/>
      </w:ins>
    </w:p>
    <w:p>
      <w:pPr>
        <w:rPr>
          <w:ins w:id="9171" w:author="S2-2205088" w:date="2022-05-25T18:01:00Z"/>
          <w:lang w:val="en-US"/>
        </w:rPr>
      </w:pPr>
      <w:ins w:id="9172" w:author="S2-2205088" w:date="2022-05-25T18:01:00Z">
        <w:r>
          <w:rPr>
            <w:lang w:val="en-US"/>
          </w:rPr>
          <w:t>Data or analytics exposed to a peer PLMN need to be restricted based on operator policies, regulatory requirements, roaming agreements, and user consent.</w:t>
        </w:r>
      </w:ins>
    </w:p>
    <w:p>
      <w:pPr>
        <w:rPr>
          <w:ins w:id="9173" w:author="S2-2205088" w:date="2022-05-25T18:01:00Z"/>
          <w:lang w:val="en-US"/>
        </w:rPr>
      </w:pPr>
      <w:ins w:id="9174" w:author="S2-2205088" w:date="2022-05-25T18:01:00Z">
        <w:r>
          <w:rPr>
            <w:lang w:val="en-US"/>
          </w:rPr>
          <w:t>It is suggested that the NWDAF serves as central entry point for related requests and authorizes requests and restricts exposed data and analytical information. New services at the NWDAF allow to invoke those special authorization and restriction functionality.</w:t>
        </w:r>
      </w:ins>
    </w:p>
    <w:p>
      <w:pPr>
        <w:rPr>
          <w:ins w:id="9175" w:author="S2-2205088" w:date="2022-05-25T18:01:00Z"/>
          <w:lang w:val="en-US"/>
        </w:rPr>
      </w:pPr>
      <w:ins w:id="9176" w:author="S2-2205088" w:date="2022-05-25T18:01:00Z">
        <w:r>
          <w:rPr>
            <w:lang w:val="en-US"/>
          </w:rPr>
          <w:t>The access to other services of the NWDAF, to DCCF services and to exposure services at other NFs from peer PLMNs can be restricted based on operator</w:t>
        </w:r>
      </w:ins>
      <w:ins w:id="9177" w:author="Rapporteur" w:date="2022-05-26T12:32:00Z">
        <w:r>
          <w:rPr>
            <w:lang w:eastAsia="zh-CN"/>
          </w:rPr>
          <w:t>'</w:t>
        </w:r>
      </w:ins>
      <w:ins w:id="9178" w:author="S2-2205088" w:date="2022-05-25T18:01:00Z">
        <w:del w:id="9179" w:author="Rapporteur" w:date="2022-05-26T12:32:00Z">
          <w:r>
            <w:rPr>
              <w:lang w:val="en-US"/>
            </w:rPr>
            <w:delText>’</w:delText>
          </w:r>
        </w:del>
        <w:r>
          <w:rPr>
            <w:lang w:val="en-US"/>
          </w:rPr>
          <w:t>s policy by the NRF: The NRF will not providing related access tokens.</w:t>
        </w:r>
      </w:ins>
    </w:p>
    <w:p>
      <w:pPr>
        <w:rPr>
          <w:ins w:id="9180" w:author="S2-2205088" w:date="2022-05-25T18:01:00Z"/>
          <w:lang w:val="en-US"/>
        </w:rPr>
      </w:pPr>
      <w:ins w:id="9181" w:author="S2-2205088" w:date="2022-05-25T18:01:00Z">
        <w:r>
          <w:rPr>
            <w:lang w:val="en-US"/>
          </w:rPr>
          <w:t>The NWDAF is well suited to handle analytics and data collection requests as it already performs comparable operations. The NWDAF also has existing capabilities for user consent checking. Using the NWDAF for data collection also enables usage of the DCCF.</w:t>
        </w:r>
      </w:ins>
    </w:p>
    <w:p>
      <w:pPr>
        <w:pStyle w:val="41"/>
        <w:rPr>
          <w:ins w:id="9182" w:author="S2-2205088" w:date="2022-05-25T18:01:00Z"/>
          <w:lang w:val="en-US"/>
        </w:rPr>
      </w:pPr>
      <w:bookmarkStart w:id="9183" w:name="_Toc104433314"/>
      <w:bookmarkStart w:id="9184" w:name="_Toc104467772"/>
      <w:bookmarkStart w:id="9185" w:name="_Toc104468108"/>
      <w:ins w:id="9186" w:author="S2-2205088" w:date="2022-05-25T18:01:00Z">
        <w:r>
          <w:rPr>
            <w:lang w:val="en-US"/>
          </w:rPr>
          <w:t>6.</w:t>
        </w:r>
        <w:del w:id="9187" w:author="Rapporteur" w:date="2022-05-25T23:49:00Z">
          <w:r>
            <w:rPr>
              <w:lang w:val="en-US"/>
            </w:rPr>
            <w:delText>x</w:delText>
          </w:r>
        </w:del>
      </w:ins>
      <w:ins w:id="9188" w:author="Rapporteur" w:date="2022-05-25T23:49:00Z">
        <w:r>
          <w:rPr>
            <w:lang w:val="en-US"/>
          </w:rPr>
          <w:t>38</w:t>
        </w:r>
      </w:ins>
      <w:ins w:id="9189" w:author="S2-2205088" w:date="2022-05-25T18:01:00Z">
        <w:r>
          <w:rPr>
            <w:lang w:val="en-US"/>
          </w:rPr>
          <w:t>.1.2</w:t>
        </w:r>
        <w:r>
          <w:rPr>
            <w:lang w:val="en-US"/>
          </w:rPr>
          <w:tab/>
          <w:t>HPLMN collecting data from VPLMN</w:t>
        </w:r>
        <w:bookmarkEnd w:id="9183"/>
        <w:bookmarkEnd w:id="9184"/>
        <w:bookmarkEnd w:id="9185"/>
      </w:ins>
    </w:p>
    <w:p>
      <w:pPr>
        <w:tabs>
          <w:tab w:val="left" w:pos="720"/>
        </w:tabs>
        <w:rPr>
          <w:ins w:id="9190" w:author="S2-2205088" w:date="2022-05-25T18:01:00Z"/>
          <w:lang w:val="en-US"/>
        </w:rPr>
      </w:pPr>
      <w:ins w:id="9191" w:author="S2-2205088" w:date="2022-05-25T18:01:00Z">
        <w:r>
          <w:rPr>
            <w:lang w:val="en-US"/>
          </w:rPr>
          <w:t>A UE from HPLMN roams in a VPLMN network. NWDAF of HPLMN collects data from VPLMN NFs. This enables the NWDAF to collect more complete statistics about a UE or group of UEs by taking into account also data collected while the UE or group of UEs is roaming in some VPLMN. Data may for instance relate to locality, mobility and communication of the UEs while roaming in the VPLMN. Collected data may also enable the HPLMN to provide statistics taking into consideration the behavior of UEs subscribed at the HPLMN while roaming, which in turn enables a VPLMN to optimize the provided service for an inbound roaming UE.</w:t>
        </w:r>
      </w:ins>
    </w:p>
    <w:p>
      <w:pPr>
        <w:tabs>
          <w:tab w:val="left" w:pos="720"/>
        </w:tabs>
        <w:rPr>
          <w:ins w:id="9192" w:author="S2-2205088" w:date="2022-05-25T18:01:00Z"/>
          <w:lang w:val="en-US"/>
        </w:rPr>
      </w:pPr>
      <w:ins w:id="9193" w:author="S2-2205088" w:date="2022-05-25T18:01:00Z">
        <w:r>
          <w:rPr>
            <w:lang w:val="en-US"/>
          </w:rPr>
          <w:t>The H-NWDAF from the HPLMN contacts the V-NWDAF of the VPLMN and asks it to retrieve data. The V-NWDAF checks if the HPLMN is authorised to request the data based on operator polices, interacts with different NFs in the VPLMN to retrieve the requested data, anonymizing the data if mandated by operator policies and/or user consent, and returns the requested information to the H-NWDAF. The V-NWDAF may also store the exposed data for subsequent audits and/or future use.</w:t>
        </w:r>
      </w:ins>
    </w:p>
    <w:p>
      <w:pPr>
        <w:tabs>
          <w:tab w:val="left" w:pos="720"/>
        </w:tabs>
        <w:rPr>
          <w:ins w:id="9194" w:author="S2-2205088" w:date="2022-05-25T18:01:00Z"/>
          <w:lang w:val="en-US"/>
        </w:rPr>
      </w:pPr>
      <w:ins w:id="9195" w:author="S2-2205088" w:date="2022-05-25T18:01:00Z">
        <w:r>
          <w:rPr>
            <w:lang w:val="en-US"/>
          </w:rPr>
          <w:t>Based on operator</w:t>
        </w:r>
      </w:ins>
      <w:ins w:id="9196" w:author="Rapporteur" w:date="2022-05-26T12:32:00Z">
        <w:r>
          <w:rPr>
            <w:lang w:eastAsia="zh-CN"/>
          </w:rPr>
          <w:t>'</w:t>
        </w:r>
      </w:ins>
      <w:ins w:id="9197" w:author="S2-2205088" w:date="2022-05-25T18:01:00Z">
        <w:del w:id="9198" w:author="Rapporteur" w:date="2022-05-26T12:32:00Z">
          <w:r>
            <w:rPr>
              <w:lang w:val="en-US"/>
            </w:rPr>
            <w:delText>’</w:delText>
          </w:r>
        </w:del>
        <w:r>
          <w:rPr>
            <w:lang w:val="en-US"/>
          </w:rPr>
          <w:t>s policy/Oauth2.0 security, NFs from HPLMN are only allowed to access a specific NWDAF_DataRetrieval service at V-NWDAF (service level protection is available). Other services (e.g., NF exposure services, DCCF data collection service) are restricted and the NRF in the VPLMN rejects related inquiries from the HPLMN and may redirect to the Nnwdaf_DataRetrieval service.</w:t>
        </w:r>
      </w:ins>
    </w:p>
    <w:p>
      <w:pPr>
        <w:pStyle w:val="41"/>
        <w:rPr>
          <w:ins w:id="9199" w:author="S2-2205088" w:date="2022-05-25T18:01:00Z"/>
          <w:lang w:val="en-US"/>
        </w:rPr>
      </w:pPr>
      <w:bookmarkStart w:id="9200" w:name="_Toc104433315"/>
      <w:bookmarkStart w:id="9201" w:name="_Toc104467773"/>
      <w:bookmarkStart w:id="9202" w:name="_Toc104468109"/>
      <w:ins w:id="9203" w:author="S2-2205088" w:date="2022-05-25T18:01:00Z">
        <w:r>
          <w:rPr>
            <w:lang w:val="en-US"/>
          </w:rPr>
          <w:lastRenderedPageBreak/>
          <w:t>6.</w:t>
        </w:r>
        <w:del w:id="9204" w:author="Rapporteur" w:date="2022-05-25T23:49:00Z">
          <w:r>
            <w:rPr>
              <w:lang w:val="en-US"/>
            </w:rPr>
            <w:delText>x</w:delText>
          </w:r>
        </w:del>
      </w:ins>
      <w:ins w:id="9205" w:author="Rapporteur" w:date="2022-05-25T23:49:00Z">
        <w:r>
          <w:rPr>
            <w:lang w:val="en-US"/>
          </w:rPr>
          <w:t>38</w:t>
        </w:r>
      </w:ins>
      <w:ins w:id="9206" w:author="S2-2205088" w:date="2022-05-25T18:01:00Z">
        <w:r>
          <w:rPr>
            <w:lang w:val="en-US"/>
          </w:rPr>
          <w:t>.1.3</w:t>
        </w:r>
        <w:del w:id="9207" w:author="Rapporteur" w:date="2022-05-26T11:21:00Z">
          <w:r>
            <w:rPr>
              <w:lang w:val="en-US"/>
            </w:rPr>
            <w:delText xml:space="preserve"> </w:delText>
          </w:r>
        </w:del>
      </w:ins>
      <w:ins w:id="9208" w:author="Rapporteur" w:date="2022-05-26T11:21:00Z">
        <w:r>
          <w:rPr>
            <w:lang w:val="en-US"/>
          </w:rPr>
          <w:tab/>
        </w:r>
      </w:ins>
      <w:ins w:id="9209" w:author="S2-2205088" w:date="2022-05-25T18:01:00Z">
        <w:r>
          <w:rPr>
            <w:lang w:val="en-US"/>
          </w:rPr>
          <w:t>VPLMN consuming analytics generated by HPLMN</w:t>
        </w:r>
        <w:bookmarkEnd w:id="9200"/>
        <w:bookmarkEnd w:id="9201"/>
        <w:bookmarkEnd w:id="9202"/>
      </w:ins>
    </w:p>
    <w:p>
      <w:pPr>
        <w:tabs>
          <w:tab w:val="left" w:pos="720"/>
        </w:tabs>
        <w:rPr>
          <w:ins w:id="9210" w:author="S2-2205088" w:date="2022-05-25T18:01:00Z"/>
          <w:lang w:val="en-US"/>
        </w:rPr>
      </w:pPr>
      <w:ins w:id="9211" w:author="S2-2205088" w:date="2022-05-25T18:01:00Z">
        <w:r>
          <w:rPr>
            <w:lang w:val="en-US"/>
          </w:rPr>
          <w:t>When UE1 enters a VPLMN network (i.e., it is roaming), the network does not have any historical data related to UE1 that it can use to create analytics (statistics and/or predictions). It can only start to collect data after the UE1 has entered the VLPMN, so the initial accuracy of the analytics reports would be rather low. However, HPLMN may have such data available for UE1 and can provide to the VPLMN NWDAF information related to UE1 that can help the VPLMN to optimize the service for the UE.</w:t>
        </w:r>
      </w:ins>
    </w:p>
    <w:p>
      <w:pPr>
        <w:rPr>
          <w:ins w:id="9212" w:author="S2-2205088" w:date="2022-05-25T18:01:00Z"/>
          <w:rFonts w:cs="Arial"/>
          <w:lang w:val="en-US"/>
        </w:rPr>
      </w:pPr>
      <w:ins w:id="9213" w:author="S2-2205088" w:date="2022-05-25T18:01:00Z">
        <w:r>
          <w:rPr>
            <w:lang w:val="en-US" w:eastAsia="zh-CN"/>
          </w:rPr>
          <w:t xml:space="preserve">The HPLMN therefore creates </w:t>
        </w:r>
        <w:r>
          <w:rPr>
            <w:rFonts w:cs="Arial"/>
            <w:lang w:val="en-US"/>
          </w:rPr>
          <w:t>an analytics profile of a UE subscribed at the HPLMN and may share it with VPLMNs restricting the contents considering regulatory requirements and operator policies. The access may be restricted to specific VPLMNs based on operator policy or user consent restricted specific VPLMNs, and parts of the UE analytics profile contents may only be accessible from specific VPLMNs, for instance to satisfy operator or regulatory policies or user consent restrictions.</w:t>
        </w:r>
      </w:ins>
    </w:p>
    <w:p>
      <w:pPr>
        <w:rPr>
          <w:ins w:id="9214" w:author="S2-2205088" w:date="2022-05-25T18:01:00Z"/>
          <w:rFonts w:cs="Arial"/>
          <w:lang w:val="en-US"/>
        </w:rPr>
      </w:pPr>
      <w:ins w:id="9215" w:author="S2-2205088" w:date="2022-05-25T18:01:00Z">
        <w:r>
          <w:rPr>
            <w:rFonts w:cs="Arial"/>
            <w:lang w:val="en-US"/>
          </w:rPr>
          <w:t>The "VLPMN specific user consent" contains information on whether and which information about the UE may be shared with a VPLMN, whereby different filter information may be provided per VLPMN.</w:t>
        </w:r>
      </w:ins>
    </w:p>
    <w:p>
      <w:pPr>
        <w:rPr>
          <w:ins w:id="9216" w:author="S2-2205088" w:date="2022-05-25T18:01:00Z"/>
          <w:rFonts w:cs="Arial"/>
          <w:lang w:val="en-US"/>
        </w:rPr>
      </w:pPr>
      <w:ins w:id="9217" w:author="S2-2205088" w:date="2022-05-25T18:01:00Z">
        <w:r>
          <w:rPr>
            <w:rFonts w:cs="Arial"/>
            <w:lang w:val="en-US"/>
          </w:rPr>
          <w:t xml:space="preserve">The "UE analytics profile" is generated by the NWDAF of the HPLMN (H-NWDAF) and stored in the ADRF of the HPLMN (H-ADRF). </w:t>
        </w:r>
      </w:ins>
    </w:p>
    <w:p>
      <w:pPr>
        <w:rPr>
          <w:ins w:id="9218" w:author="S2-2205088" w:date="2022-05-25T18:01:00Z"/>
          <w:rFonts w:cs="Arial"/>
          <w:lang w:val="en-US"/>
        </w:rPr>
      </w:pPr>
      <w:ins w:id="9219" w:author="S2-2205088" w:date="2022-05-25T18:01:00Z">
        <w:r>
          <w:rPr>
            <w:rFonts w:cs="Arial"/>
            <w:lang w:val="en-US"/>
          </w:rPr>
          <w:t>The NWDAF of the VPLMN (V-NWDAF) can retrieve the UE analytics profile from the H-NWDAF for an inbound roaming UE and use it for determining analytics related to that UE</w:t>
        </w:r>
        <w:del w:id="9220" w:author="Rapporteur" w:date="2022-05-26T02:57:00Z">
          <w:r>
            <w:rPr>
              <w:rFonts w:cs="Arial"/>
              <w:lang w:val="en-US"/>
            </w:rPr>
            <w:delText xml:space="preserve"> </w:delText>
          </w:r>
        </w:del>
        <w:r>
          <w:rPr>
            <w:rFonts w:cs="Arial"/>
            <w:lang w:val="en-US"/>
          </w:rPr>
          <w:t xml:space="preserve"> for consumers NFs in the VPLMN. It may store the profile in the ADRF of the VPLMN (V-ADRF).</w:t>
        </w:r>
      </w:ins>
    </w:p>
    <w:p>
      <w:pPr>
        <w:rPr>
          <w:ins w:id="9221" w:author="S2-2205088" w:date="2022-05-25T18:01:00Z"/>
          <w:lang w:val="en-US" w:eastAsia="zh-CN"/>
        </w:rPr>
      </w:pPr>
      <w:ins w:id="9222" w:author="S2-2205088" w:date="2022-05-25T18:01:00Z">
        <w:r>
          <w:rPr>
            <w:lang w:val="en-US" w:eastAsia="zh-CN"/>
          </w:rPr>
          <w:t>The UE analytics profile may contain:</w:t>
        </w:r>
      </w:ins>
    </w:p>
    <w:p>
      <w:pPr>
        <w:pStyle w:val="B1"/>
        <w:rPr>
          <w:ins w:id="9223" w:author="S2-2205088" w:date="2022-05-25T18:01:00Z"/>
          <w:lang w:val="en-US" w:eastAsia="zh-CN"/>
        </w:rPr>
      </w:pPr>
      <w:ins w:id="9224" w:author="S2-2205088" w:date="2022-05-25T18:01:00Z">
        <w:r>
          <w:rPr>
            <w:lang w:val="en-US" w:eastAsia="zh-CN"/>
          </w:rPr>
          <w:t>o</w:t>
        </w:r>
        <w:r>
          <w:rPr>
            <w:lang w:val="en-US" w:eastAsia="zh-CN"/>
          </w:rPr>
          <w:tab/>
          <w:t>UE Mobility patterns</w:t>
        </w:r>
      </w:ins>
    </w:p>
    <w:p>
      <w:pPr>
        <w:pStyle w:val="B1"/>
        <w:rPr>
          <w:ins w:id="9225" w:author="S2-2205088" w:date="2022-05-25T18:01:00Z"/>
          <w:lang w:val="en-US" w:eastAsia="zh-CN"/>
        </w:rPr>
      </w:pPr>
      <w:ins w:id="9226" w:author="S2-2205088" w:date="2022-05-25T18:01:00Z">
        <w:r>
          <w:rPr>
            <w:lang w:val="en-US" w:eastAsia="zh-CN"/>
          </w:rPr>
          <w:t>o</w:t>
        </w:r>
        <w:r>
          <w:rPr>
            <w:lang w:val="en-US" w:eastAsia="zh-CN"/>
          </w:rPr>
          <w:tab/>
          <w:t xml:space="preserve">UE Location patterns </w:t>
        </w:r>
      </w:ins>
    </w:p>
    <w:p>
      <w:pPr>
        <w:pStyle w:val="B1"/>
        <w:rPr>
          <w:ins w:id="9227" w:author="S2-2205088" w:date="2022-05-25T18:01:00Z"/>
          <w:lang w:val="en-US" w:eastAsia="zh-CN"/>
        </w:rPr>
      </w:pPr>
      <w:ins w:id="9228" w:author="S2-2205088" w:date="2022-05-25T18:01:00Z">
        <w:r>
          <w:rPr>
            <w:lang w:val="en-US" w:eastAsia="zh-CN"/>
          </w:rPr>
          <w:t>o</w:t>
        </w:r>
        <w:r>
          <w:rPr>
            <w:lang w:val="en-US" w:eastAsia="zh-CN"/>
          </w:rPr>
          <w:tab/>
          <w:t>Expected UE behavioral parameters</w:t>
        </w:r>
      </w:ins>
    </w:p>
    <w:p>
      <w:pPr>
        <w:pStyle w:val="B1"/>
        <w:rPr>
          <w:ins w:id="9229" w:author="S2-2205088" w:date="2022-05-25T18:01:00Z"/>
          <w:lang w:val="en-US" w:eastAsia="zh-CN"/>
        </w:rPr>
      </w:pPr>
      <w:ins w:id="9230" w:author="S2-2205088" w:date="2022-05-25T18:01:00Z">
        <w:r>
          <w:rPr>
            <w:lang w:val="en-US" w:eastAsia="zh-CN"/>
          </w:rPr>
          <w:t>o</w:t>
        </w:r>
        <w:r>
          <w:rPr>
            <w:lang w:val="en-US" w:eastAsia="zh-CN"/>
          </w:rPr>
          <w:tab/>
          <w:t>UE QoS / Congestion Experience patterns</w:t>
        </w:r>
      </w:ins>
    </w:p>
    <w:p>
      <w:pPr>
        <w:pStyle w:val="B1"/>
        <w:rPr>
          <w:ins w:id="9231" w:author="S2-2205088" w:date="2022-05-25T18:01:00Z"/>
          <w:lang w:val="en-US" w:eastAsia="zh-CN"/>
        </w:rPr>
      </w:pPr>
      <w:ins w:id="9232" w:author="S2-2205088" w:date="2022-05-25T18:01:00Z">
        <w:r>
          <w:rPr>
            <w:lang w:val="en-US" w:eastAsia="zh-CN"/>
          </w:rPr>
          <w:t>o</w:t>
        </w:r>
        <w:r>
          <w:rPr>
            <w:lang w:val="en-US" w:eastAsia="zh-CN"/>
          </w:rPr>
          <w:tab/>
          <w:t>UE Data usage patterns (e.g. indicating where a UE disperses most of its data volume and session transactions)</w:t>
        </w:r>
      </w:ins>
    </w:p>
    <w:p>
      <w:pPr>
        <w:pStyle w:val="B1"/>
        <w:rPr>
          <w:ins w:id="9233" w:author="S2-2205088" w:date="2022-05-25T18:01:00Z"/>
          <w:lang w:val="en-US" w:eastAsia="zh-CN"/>
        </w:rPr>
      </w:pPr>
      <w:ins w:id="9234" w:author="S2-2205088" w:date="2022-05-25T18:01:00Z">
        <w:r>
          <w:rPr>
            <w:lang w:val="en-US" w:eastAsia="zh-CN"/>
          </w:rPr>
          <w:t>o</w:t>
        </w:r>
        <w:r>
          <w:rPr>
            <w:lang w:val="en-US" w:eastAsia="zh-CN"/>
          </w:rPr>
          <w:tab/>
          <w:t>Data related to the UE that the V-NWDAF can use to generate its own analytics about the UE.</w:t>
        </w:r>
      </w:ins>
    </w:p>
    <w:p>
      <w:pPr>
        <w:tabs>
          <w:tab w:val="left" w:pos="720"/>
        </w:tabs>
        <w:rPr>
          <w:ins w:id="9235" w:author="S2-2205088" w:date="2022-05-25T18:01:00Z"/>
          <w:lang w:val="en-US"/>
        </w:rPr>
      </w:pPr>
      <w:ins w:id="9236" w:author="S2-2205088" w:date="2022-05-25T18:01:00Z">
        <w:r>
          <w:rPr>
            <w:lang w:val="en-US"/>
          </w:rPr>
          <w:t>Based on operator</w:t>
        </w:r>
      </w:ins>
      <w:ins w:id="9237" w:author="Rapporteur" w:date="2022-05-26T12:32:00Z">
        <w:r>
          <w:rPr>
            <w:lang w:eastAsia="zh-CN"/>
          </w:rPr>
          <w:t>'</w:t>
        </w:r>
      </w:ins>
      <w:ins w:id="9238" w:author="S2-2205088" w:date="2022-05-25T18:01:00Z">
        <w:del w:id="9239" w:author="Rapporteur" w:date="2022-05-26T12:32:00Z">
          <w:r>
            <w:rPr>
              <w:lang w:val="en-US"/>
            </w:rPr>
            <w:delText>’</w:delText>
          </w:r>
        </w:del>
        <w:r>
          <w:rPr>
            <w:lang w:val="en-US"/>
          </w:rPr>
          <w:t>s policy/Oauth2.0 security, NFs from VPLMN are only allowed to access a specific NWDAF_DataRetrieval service at H-NWDAF (service level protection is available). Other services (e.g., NF exposure services, DCCF data collection service) are restricted and the NRF in the HPLMN rejects related inquiries from the VPLMN and may redirect to the Nnwdaf_DataRetrieval service.</w:t>
        </w:r>
      </w:ins>
    </w:p>
    <w:p>
      <w:pPr>
        <w:pStyle w:val="31"/>
        <w:rPr>
          <w:ins w:id="9240" w:author="S2-2205088" w:date="2022-05-25T18:01:00Z"/>
          <w:lang w:val="en-US"/>
        </w:rPr>
      </w:pPr>
      <w:bookmarkStart w:id="9241" w:name="_Toc4089"/>
      <w:bookmarkStart w:id="9242" w:name="_Toc104433316"/>
      <w:bookmarkStart w:id="9243" w:name="_Toc104467458"/>
      <w:bookmarkStart w:id="9244" w:name="_Toc104467774"/>
      <w:bookmarkStart w:id="9245" w:name="_Toc104468110"/>
      <w:ins w:id="9246" w:author="S2-2205088" w:date="2022-05-25T18:01:00Z">
        <w:r>
          <w:rPr>
            <w:lang w:val="en-US"/>
          </w:rPr>
          <w:lastRenderedPageBreak/>
          <w:t>6.</w:t>
        </w:r>
        <w:del w:id="9247" w:author="Rapporteur" w:date="2022-05-25T23:49:00Z">
          <w:r>
            <w:rPr>
              <w:lang w:val="en-US"/>
            </w:rPr>
            <w:delText>X</w:delText>
          </w:r>
        </w:del>
      </w:ins>
      <w:ins w:id="9248" w:author="Rapporteur" w:date="2022-05-25T23:49:00Z">
        <w:r>
          <w:rPr>
            <w:lang w:val="en-US"/>
          </w:rPr>
          <w:t>38</w:t>
        </w:r>
      </w:ins>
      <w:ins w:id="9249" w:author="S2-2205088" w:date="2022-05-25T18:01:00Z">
        <w:r>
          <w:rPr>
            <w:lang w:val="en-US"/>
          </w:rPr>
          <w:t>.2</w:t>
        </w:r>
        <w:r>
          <w:rPr>
            <w:lang w:val="en-US"/>
          </w:rPr>
          <w:tab/>
          <w:t>Procedures</w:t>
        </w:r>
        <w:bookmarkEnd w:id="9241"/>
        <w:bookmarkEnd w:id="9242"/>
        <w:bookmarkEnd w:id="9243"/>
        <w:bookmarkEnd w:id="9244"/>
        <w:bookmarkEnd w:id="9245"/>
      </w:ins>
    </w:p>
    <w:p>
      <w:pPr>
        <w:pStyle w:val="41"/>
        <w:rPr>
          <w:ins w:id="9250" w:author="S2-2205088" w:date="2022-05-25T18:01:00Z"/>
          <w:lang w:val="en-US"/>
        </w:rPr>
      </w:pPr>
      <w:bookmarkStart w:id="9251" w:name="_Toc104433317"/>
      <w:bookmarkStart w:id="9252" w:name="_Toc104467775"/>
      <w:bookmarkStart w:id="9253" w:name="_Toc104468111"/>
      <w:ins w:id="9254" w:author="S2-2205088" w:date="2022-05-25T18:01:00Z">
        <w:r>
          <w:rPr>
            <w:lang w:val="en-US"/>
          </w:rPr>
          <w:t>6.</w:t>
        </w:r>
        <w:del w:id="9255" w:author="Rapporteur" w:date="2022-05-25T23:49:00Z">
          <w:r>
            <w:rPr>
              <w:lang w:val="en-US"/>
            </w:rPr>
            <w:delText>x</w:delText>
          </w:r>
        </w:del>
      </w:ins>
      <w:ins w:id="9256" w:author="Rapporteur" w:date="2022-05-25T23:49:00Z">
        <w:r>
          <w:rPr>
            <w:lang w:val="en-US"/>
          </w:rPr>
          <w:t>38</w:t>
        </w:r>
      </w:ins>
      <w:ins w:id="9257" w:author="S2-2205088" w:date="2022-05-25T18:01:00Z">
        <w:r>
          <w:rPr>
            <w:lang w:val="en-US"/>
          </w:rPr>
          <w:t>.2.1</w:t>
        </w:r>
        <w:r>
          <w:rPr>
            <w:lang w:val="en-US"/>
          </w:rPr>
          <w:tab/>
          <w:t>HPLMN collecting data from VPLMN</w:t>
        </w:r>
        <w:bookmarkEnd w:id="9251"/>
        <w:bookmarkEnd w:id="9252"/>
        <w:bookmarkEnd w:id="9253"/>
      </w:ins>
    </w:p>
    <w:p>
      <w:pPr>
        <w:rPr>
          <w:ins w:id="9258" w:author="S2-2205088" w:date="2022-05-25T18:01:00Z"/>
          <w:lang w:val="en-US"/>
        </w:rPr>
      </w:pPr>
      <w:ins w:id="9259" w:author="S2-2205088" w:date="2022-05-25T18:01:00Z">
        <w:r>
          <w:rPr>
            <w:lang w:val="en-US"/>
          </w:rPr>
          <w:object w:dxaOrig="9524" w:dyaOrig="6262">
            <v:shape id="_x0000_i1072" type="#_x0000_t75" style="width:474pt;height:312pt" o:ole="">
              <v:imagedata r:id="rId126" o:title=""/>
            </v:shape>
            <o:OLEObject Type="Embed" ProgID="Visio.Drawing.15" ShapeID="_x0000_i1072" DrawAspect="Content" ObjectID="_1715085487" r:id="rId127"/>
          </w:object>
        </w:r>
      </w:ins>
    </w:p>
    <w:p>
      <w:pPr>
        <w:pStyle w:val="TF"/>
        <w:rPr>
          <w:ins w:id="9260" w:author="S2-2205088" w:date="2022-05-25T18:01:00Z"/>
          <w:lang w:val="en-US"/>
        </w:rPr>
      </w:pPr>
      <w:ins w:id="9261" w:author="S2-2205088" w:date="2022-05-25T18:01:00Z">
        <w:r>
          <w:rPr>
            <w:lang w:val="en-US"/>
          </w:rPr>
          <w:t>Figure 6.</w:t>
        </w:r>
        <w:del w:id="9262" w:author="Rapporteur" w:date="2022-05-25T23:49:00Z">
          <w:r>
            <w:rPr>
              <w:lang w:val="en-US"/>
            </w:rPr>
            <w:delText>X</w:delText>
          </w:r>
        </w:del>
      </w:ins>
      <w:ins w:id="9263" w:author="Rapporteur" w:date="2022-05-25T23:49:00Z">
        <w:r>
          <w:rPr>
            <w:lang w:val="en-US"/>
          </w:rPr>
          <w:t>38</w:t>
        </w:r>
      </w:ins>
      <w:ins w:id="9264" w:author="S2-2205088" w:date="2022-05-25T18:01:00Z">
        <w:r>
          <w:rPr>
            <w:lang w:val="en-US"/>
          </w:rPr>
          <w:t>.2.1-1: HPLMN collecting data from VPLMN</w:t>
        </w:r>
      </w:ins>
    </w:p>
    <w:p>
      <w:pPr>
        <w:pStyle w:val="B1"/>
        <w:rPr>
          <w:ins w:id="9265" w:author="S2-2205088" w:date="2022-05-25T18:01:00Z"/>
          <w:rFonts w:eastAsia="等线"/>
          <w:lang w:val="en-US"/>
        </w:rPr>
      </w:pPr>
      <w:ins w:id="9266" w:author="S2-2205088" w:date="2022-05-25T18:01:00Z">
        <w:r>
          <w:rPr>
            <w:rFonts w:eastAsia="等线"/>
            <w:lang w:val="en-US"/>
          </w:rPr>
          <w:t>1.</w:t>
        </w:r>
        <w:r>
          <w:rPr>
            <w:rFonts w:eastAsia="等线"/>
            <w:lang w:val="en-US"/>
          </w:rPr>
          <w:tab/>
          <w:t>H-NWDAF of HPLMN discovers V-NWDAF of VPLMN. Based on operator</w:t>
        </w:r>
      </w:ins>
      <w:ins w:id="9267" w:author="Rapporteur" w:date="2022-05-26T12:32:00Z">
        <w:r>
          <w:rPr>
            <w:lang w:eastAsia="zh-CN"/>
          </w:rPr>
          <w:t>'</w:t>
        </w:r>
      </w:ins>
      <w:ins w:id="9268" w:author="S2-2205088" w:date="2022-05-25T18:01:00Z">
        <w:del w:id="9269" w:author="Rapporteur" w:date="2022-05-26T12:32:00Z">
          <w:r>
            <w:rPr>
              <w:rFonts w:eastAsia="等线"/>
              <w:lang w:val="en-US"/>
            </w:rPr>
            <w:delText>’</w:delText>
          </w:r>
        </w:del>
        <w:r>
          <w:rPr>
            <w:rFonts w:eastAsia="等线"/>
            <w:lang w:val="en-US"/>
          </w:rPr>
          <w:t>s policy/Oauth2.0 security, H</w:t>
        </w:r>
        <w:r>
          <w:rPr>
            <w:rFonts w:eastAsia="等线"/>
            <w:lang w:val="en-US"/>
          </w:rPr>
          <w:noBreakHyphen/>
          <w:t>NWDAF is allowed to access only a specific NWDAF_DataRetrieval service at V-NWDAF (service level protection is available). Other services (e.g., NF exposure services, DCCF data collection service) are restricted and the NRF in the VPLMN rejects related inquiries from the HPLMN and may redirect to the Nnwdaf_DataRetrieval service.</w:t>
        </w:r>
      </w:ins>
    </w:p>
    <w:p>
      <w:pPr>
        <w:pStyle w:val="B1"/>
        <w:ind w:firstLine="0"/>
        <w:rPr>
          <w:ins w:id="9270" w:author="S2-2205088" w:date="2022-05-25T18:01:00Z"/>
          <w:rFonts w:eastAsia="等线"/>
          <w:lang w:val="en-US"/>
        </w:rPr>
      </w:pPr>
      <w:ins w:id="9271" w:author="S2-2205088" w:date="2022-05-25T18:01:00Z">
        <w:r>
          <w:rPr>
            <w:rFonts w:eastAsia="等线"/>
            <w:lang w:val="en-US"/>
          </w:rPr>
          <w:t>H-NWDAF requests data collection via V-NWDAF data retrieval service. It indicates as reporting target one or several UE(s), a UE group or range, or all visiting UEs from the HPLMN, and the desired data types or events, and possibly target NF types from which to collect the data or at which to subscribe for the events.</w:t>
        </w:r>
      </w:ins>
    </w:p>
    <w:p>
      <w:pPr>
        <w:pStyle w:val="B1"/>
        <w:rPr>
          <w:ins w:id="9272" w:author="S2-2205088" w:date="2022-05-25T18:01:00Z"/>
          <w:rFonts w:eastAsia="等线"/>
          <w:lang w:val="en-US"/>
        </w:rPr>
      </w:pPr>
      <w:ins w:id="9273" w:author="S2-2205088" w:date="2022-05-25T18:01:00Z">
        <w:r>
          <w:rPr>
            <w:rFonts w:eastAsia="等线"/>
            <w:lang w:val="en-US"/>
          </w:rPr>
          <w:t>2.</w:t>
        </w:r>
        <w:r>
          <w:rPr>
            <w:rFonts w:eastAsia="等线"/>
            <w:lang w:val="en-US"/>
          </w:rPr>
          <w:tab/>
          <w:t>V-NWDAF checks if the HPLMN is authorised to request the data based on VPLMN operator polices (that may depend on the HPLMN and may indicate permissible or restricted NF types, data types, or events).</w:t>
        </w:r>
      </w:ins>
    </w:p>
    <w:p>
      <w:pPr>
        <w:pStyle w:val="B1"/>
        <w:rPr>
          <w:ins w:id="9274" w:author="S2-2205088" w:date="2022-05-25T18:01:00Z"/>
          <w:rFonts w:eastAsia="等线"/>
          <w:lang w:val="en-US"/>
        </w:rPr>
      </w:pPr>
      <w:ins w:id="9275" w:author="S2-2205088" w:date="2022-05-25T18:01:00Z">
        <w:r>
          <w:rPr>
            <w:rFonts w:eastAsia="等线"/>
            <w:lang w:val="en-US"/>
          </w:rPr>
          <w:t>3.</w:t>
        </w:r>
        <w:r>
          <w:rPr>
            <w:rFonts w:eastAsia="等线"/>
            <w:lang w:val="en-US"/>
          </w:rPr>
          <w:tab/>
          <w:t xml:space="preserve">V-NWDAF collects the data from different NFs/DCCF and aggregates the collected data. </w:t>
        </w:r>
      </w:ins>
    </w:p>
    <w:p>
      <w:pPr>
        <w:pStyle w:val="B1"/>
        <w:rPr>
          <w:ins w:id="9276" w:author="S2-2205088" w:date="2022-05-25T18:01:00Z"/>
          <w:rFonts w:eastAsia="等线"/>
          <w:lang w:val="en-US"/>
        </w:rPr>
      </w:pPr>
      <w:ins w:id="9277" w:author="S2-2205088" w:date="2022-05-25T18:01:00Z">
        <w:r>
          <w:rPr>
            <w:rFonts w:eastAsia="等线"/>
            <w:lang w:val="en-US"/>
          </w:rPr>
          <w:t>4.</w:t>
        </w:r>
        <w:r>
          <w:rPr>
            <w:rFonts w:eastAsia="等线"/>
            <w:lang w:val="en-US"/>
          </w:rPr>
          <w:tab/>
          <w:t>V-NWDAF anonymizes or restricts the data based on VPLMN operator polices (that may depend on the HPLMN).</w:t>
        </w:r>
      </w:ins>
    </w:p>
    <w:p>
      <w:pPr>
        <w:pStyle w:val="B1"/>
        <w:rPr>
          <w:ins w:id="9278" w:author="S2-2205088" w:date="2022-05-25T18:01:00Z"/>
          <w:rFonts w:eastAsia="等线"/>
          <w:lang w:val="en-US"/>
        </w:rPr>
      </w:pPr>
      <w:ins w:id="9279" w:author="S2-2205088" w:date="2022-05-25T18:01:00Z">
        <w:r>
          <w:rPr>
            <w:rFonts w:eastAsia="等线"/>
            <w:lang w:val="en-US"/>
          </w:rPr>
          <w:t>5.</w:t>
        </w:r>
        <w:r>
          <w:rPr>
            <w:rFonts w:eastAsia="等线"/>
            <w:lang w:val="en-US"/>
          </w:rPr>
          <w:tab/>
          <w:t>V-NWDAF sends the processed data to H-NWDAF</w:t>
        </w:r>
      </w:ins>
    </w:p>
    <w:p>
      <w:pPr>
        <w:pStyle w:val="B1"/>
        <w:rPr>
          <w:ins w:id="9280" w:author="S2-2205088" w:date="2022-05-25T18:01:00Z"/>
          <w:rFonts w:eastAsia="等线"/>
          <w:lang w:val="en-US"/>
        </w:rPr>
      </w:pPr>
      <w:ins w:id="9281" w:author="S2-2205088" w:date="2022-05-25T18:01:00Z">
        <w:r>
          <w:rPr>
            <w:rFonts w:eastAsia="等线"/>
            <w:lang w:val="en-US"/>
          </w:rPr>
          <w:t>6.</w:t>
        </w:r>
        <w:r>
          <w:rPr>
            <w:rFonts w:eastAsia="等线"/>
            <w:lang w:val="en-US"/>
          </w:rPr>
          <w:tab/>
          <w:t>V-NWDAF may store the sent data for subsequent auditing or future use.</w:t>
        </w:r>
      </w:ins>
    </w:p>
    <w:p>
      <w:pPr>
        <w:rPr>
          <w:ins w:id="9282" w:author="S2-2205088" w:date="2022-05-25T18:01:00Z"/>
          <w:rFonts w:cs="Arial"/>
          <w:lang w:val="en-US"/>
        </w:rPr>
      </w:pPr>
      <w:ins w:id="9283" w:author="S2-2205088" w:date="2022-05-25T18:01:00Z">
        <w:r>
          <w:rPr>
            <w:lang w:val="en-US"/>
          </w:rPr>
          <w:t xml:space="preserve">To achieve the above-defined behaviour, a new Data retrieval service is provided by the NWDAF </w:t>
        </w:r>
        <w:r>
          <w:rPr>
            <w:rFonts w:cs="Arial"/>
            <w:lang w:val="en-US"/>
          </w:rPr>
          <w:t>that enables both one-time enquires (Nnwdaf_DataRetrieval_GET) based on the request/response model and event subscriptions (Nnwdaf_DataRetrieval_Subscribe) based on the Subscribe/Notify model</w:t>
        </w:r>
      </w:ins>
      <w:ins w:id="9284" w:author="Rapporteur" w:date="2022-05-26T03:11:00Z">
        <w:r>
          <w:rPr>
            <w:rFonts w:cs="Arial"/>
            <w:lang w:val="en-US"/>
          </w:rPr>
          <w:t>.</w:t>
        </w:r>
      </w:ins>
      <w:ins w:id="9285" w:author="S2-2205088" w:date="2022-05-25T18:01:00Z">
        <w:del w:id="9286" w:author="Rapporteur" w:date="2022-05-26T03:11:00Z">
          <w:r>
            <w:rPr>
              <w:rFonts w:cs="Arial"/>
              <w:lang w:val="en-US"/>
            </w:rPr>
            <w:delText xml:space="preserve"> </w:delText>
          </w:r>
        </w:del>
      </w:ins>
    </w:p>
    <w:p>
      <w:pPr>
        <w:pStyle w:val="41"/>
        <w:rPr>
          <w:ins w:id="9287" w:author="S2-2205088" w:date="2022-05-25T18:01:00Z"/>
          <w:lang w:val="en-US"/>
        </w:rPr>
      </w:pPr>
      <w:bookmarkStart w:id="9288" w:name="_Toc104433318"/>
      <w:bookmarkStart w:id="9289" w:name="_Toc104467776"/>
      <w:bookmarkStart w:id="9290" w:name="_Toc104468112"/>
      <w:ins w:id="9291" w:author="S2-2205088" w:date="2022-05-25T18:01:00Z">
        <w:r>
          <w:rPr>
            <w:lang w:val="en-US"/>
          </w:rPr>
          <w:lastRenderedPageBreak/>
          <w:t>6.</w:t>
        </w:r>
        <w:del w:id="9292" w:author="Rapporteur" w:date="2022-05-25T23:50:00Z">
          <w:r>
            <w:rPr>
              <w:lang w:val="en-US"/>
            </w:rPr>
            <w:delText>x</w:delText>
          </w:r>
        </w:del>
      </w:ins>
      <w:ins w:id="9293" w:author="Rapporteur" w:date="2022-05-25T23:50:00Z">
        <w:r>
          <w:rPr>
            <w:lang w:val="en-US"/>
          </w:rPr>
          <w:t>38</w:t>
        </w:r>
      </w:ins>
      <w:ins w:id="9294" w:author="S2-2205088" w:date="2022-05-25T18:01:00Z">
        <w:r>
          <w:rPr>
            <w:lang w:val="en-US"/>
          </w:rPr>
          <w:t>.2.2</w:t>
        </w:r>
        <w:del w:id="9295" w:author="Rapporteur" w:date="2022-05-26T11:21:00Z">
          <w:r>
            <w:rPr>
              <w:lang w:val="en-US"/>
            </w:rPr>
            <w:delText xml:space="preserve"> </w:delText>
          </w:r>
        </w:del>
      </w:ins>
      <w:ins w:id="9296" w:author="Rapporteur" w:date="2022-05-26T11:21:00Z">
        <w:r>
          <w:rPr>
            <w:lang w:val="en-US"/>
          </w:rPr>
          <w:tab/>
        </w:r>
      </w:ins>
      <w:ins w:id="9297" w:author="S2-2205088" w:date="2022-05-25T18:01:00Z">
        <w:r>
          <w:rPr>
            <w:lang w:val="en-US"/>
          </w:rPr>
          <w:t>VPLMN consuming analytics generated by HPLMN</w:t>
        </w:r>
        <w:bookmarkEnd w:id="9288"/>
        <w:bookmarkEnd w:id="9289"/>
        <w:bookmarkEnd w:id="9290"/>
      </w:ins>
    </w:p>
    <w:p>
      <w:pPr>
        <w:pStyle w:val="TH"/>
        <w:rPr>
          <w:ins w:id="9298" w:author="S2-2205088" w:date="2022-05-25T18:01:00Z"/>
          <w:lang w:val="en-US"/>
        </w:rPr>
        <w:pPrChange w:id="9299" w:author="Rapporteur" w:date="2022-05-26T00:38:00Z">
          <w:pPr>
            <w:tabs>
              <w:tab w:val="left" w:pos="720"/>
            </w:tabs>
          </w:pPr>
        </w:pPrChange>
      </w:pPr>
      <w:ins w:id="9300" w:author="S2-2205088" w:date="2022-05-25T18:01:00Z">
        <w:r>
          <w:object w:dxaOrig="9600" w:dyaOrig="6938">
            <v:shape id="_x0000_i1073" type="#_x0000_t75" style="width:480pt;height:348pt" o:ole="">
              <v:imagedata r:id="rId128" o:title=""/>
            </v:shape>
            <o:OLEObject Type="Embed" ProgID="Visio.Drawing.11" ShapeID="_x0000_i1073" DrawAspect="Content" ObjectID="_1715085488" r:id="rId129"/>
          </w:object>
        </w:r>
      </w:ins>
    </w:p>
    <w:p>
      <w:pPr>
        <w:pStyle w:val="TF"/>
        <w:rPr>
          <w:ins w:id="9301" w:author="S2-2205088" w:date="2022-05-25T18:01:00Z"/>
          <w:lang w:val="en-US"/>
        </w:rPr>
      </w:pPr>
      <w:ins w:id="9302" w:author="S2-2205088" w:date="2022-05-25T18:01:00Z">
        <w:r>
          <w:rPr>
            <w:lang w:val="en-US"/>
          </w:rPr>
          <w:t>Figure 6.</w:t>
        </w:r>
        <w:del w:id="9303" w:author="Rapporteur" w:date="2022-05-25T23:50:00Z">
          <w:r>
            <w:rPr>
              <w:lang w:val="en-US"/>
            </w:rPr>
            <w:delText>X</w:delText>
          </w:r>
        </w:del>
      </w:ins>
      <w:ins w:id="9304" w:author="Rapporteur" w:date="2022-05-25T23:50:00Z">
        <w:r>
          <w:rPr>
            <w:lang w:val="en-US"/>
          </w:rPr>
          <w:t>38</w:t>
        </w:r>
      </w:ins>
      <w:ins w:id="9305" w:author="S2-2205088" w:date="2022-05-25T18:01:00Z">
        <w:r>
          <w:rPr>
            <w:lang w:val="en-US"/>
          </w:rPr>
          <w:t>.2.2-1: VPLMN consuming analytics profile generated by HPLMN</w:t>
        </w:r>
      </w:ins>
    </w:p>
    <w:p>
      <w:pPr>
        <w:pStyle w:val="B1"/>
        <w:rPr>
          <w:ins w:id="9306" w:author="S2-2205088" w:date="2022-05-25T18:01:00Z"/>
          <w:rFonts w:eastAsia="等线"/>
          <w:lang w:val="en-US"/>
        </w:rPr>
      </w:pPr>
      <w:ins w:id="9307" w:author="S2-2205088" w:date="2022-05-25T18:01:00Z">
        <w:r>
          <w:rPr>
            <w:rFonts w:eastAsia="等线"/>
            <w:lang w:val="en-US"/>
          </w:rPr>
          <w:t>1.</w:t>
        </w:r>
        <w:r>
          <w:rPr>
            <w:rFonts w:eastAsia="等线"/>
            <w:lang w:val="en-US"/>
          </w:rPr>
          <w:tab/>
          <w:t>UDM stores the VPLMN specific user consent, operator or regulatory filters.</w:t>
        </w:r>
        <w:del w:id="9308" w:author="Rapporteur" w:date="2022-05-26T03:11:00Z">
          <w:r>
            <w:rPr>
              <w:rFonts w:eastAsia="等线"/>
              <w:lang w:val="en-US"/>
            </w:rPr>
            <w:delText xml:space="preserve"> </w:delText>
          </w:r>
        </w:del>
      </w:ins>
    </w:p>
    <w:p>
      <w:pPr>
        <w:pStyle w:val="B1"/>
        <w:rPr>
          <w:ins w:id="9309" w:author="S2-2205088" w:date="2022-05-25T18:01:00Z"/>
          <w:rFonts w:eastAsia="等线"/>
          <w:lang w:val="en-US"/>
        </w:rPr>
      </w:pPr>
      <w:ins w:id="9310" w:author="S2-2205088" w:date="2022-05-25T18:01:00Z">
        <w:r>
          <w:rPr>
            <w:rFonts w:eastAsia="等线"/>
            <w:lang w:val="en-US"/>
          </w:rPr>
          <w:t>2.</w:t>
        </w:r>
        <w:r>
          <w:rPr>
            <w:rFonts w:eastAsia="等线"/>
            <w:lang w:val="en-US"/>
          </w:rPr>
          <w:tab/>
          <w:t>H-NWDAF generates UE1 analytics or predictions and based on them creates or updates the "UE analytics profile" for UE1 and stores it in the H-ADRF. The H-NWDAF may send an update whenever it has new data or analytics that impacts the UE analytics profile.</w:t>
        </w:r>
      </w:ins>
    </w:p>
    <w:p>
      <w:pPr>
        <w:pStyle w:val="B1"/>
        <w:rPr>
          <w:ins w:id="9311" w:author="S2-2205088" w:date="2022-05-25T18:01:00Z"/>
          <w:del w:id="9312" w:author="Rapporteur" w:date="2022-05-25T23:50:00Z"/>
          <w:rFonts w:eastAsia="等线"/>
          <w:lang w:val="en-US"/>
        </w:rPr>
      </w:pPr>
      <w:ins w:id="9313" w:author="S2-2205088" w:date="2022-05-25T18:01:00Z">
        <w:r>
          <w:rPr>
            <w:rFonts w:eastAsia="等线"/>
            <w:lang w:val="en-US"/>
          </w:rPr>
          <w:t>3-5.</w:t>
        </w:r>
        <w:r>
          <w:rPr>
            <w:rFonts w:eastAsia="等线"/>
            <w:lang w:val="en-US"/>
          </w:rPr>
          <w:tab/>
        </w:r>
        <w:del w:id="9314" w:author="Rapporteur" w:date="2022-05-26T03:03:00Z">
          <w:r>
            <w:rPr>
              <w:rFonts w:eastAsia="等线"/>
              <w:lang w:val="en-US"/>
            </w:rPr>
            <w:delText xml:space="preserve"> </w:delText>
          </w:r>
        </w:del>
        <w:r>
          <w:rPr>
            <w:rFonts w:eastAsia="等线"/>
            <w:lang w:val="en-US"/>
          </w:rPr>
          <w:t>When UE1 attaches to the VPLMN, the V-NWDAF contacts H-NWDAF to retrieve the "UE analytics profile" for UE1. The V-NWDAF may retrieve the profile when the V-NWDAF determines to generate analytics for UE1 (e.g. because of a request from a VPLMN analytics consumer). The NWDAF in the VPLMN may also subscribe to notifications about updates of the UE analytics profile at the H-NWDAF. The NWDAF offers a special roaming analytics exposure service for this purpose. The H-NWDAF checks if the VPLMN is authorized to request the analytics profile based on HPLMN operator polices (that may depend on the VPLMN).</w:t>
        </w:r>
      </w:ins>
    </w:p>
    <w:p>
      <w:pPr>
        <w:pStyle w:val="B1"/>
        <w:rPr>
          <w:ins w:id="9315" w:author="S2-2205088" w:date="2022-05-25T18:01:00Z"/>
          <w:rFonts w:eastAsia="等线"/>
          <w:lang w:val="en-US"/>
        </w:rPr>
      </w:pPr>
    </w:p>
    <w:p>
      <w:pPr>
        <w:pStyle w:val="B1"/>
        <w:rPr>
          <w:ins w:id="9316" w:author="S2-2205088" w:date="2022-05-25T18:01:00Z"/>
          <w:rFonts w:eastAsia="等线"/>
          <w:lang w:val="en-US"/>
        </w:rPr>
      </w:pPr>
      <w:ins w:id="9317" w:author="S2-2205088" w:date="2022-05-25T18:01:00Z">
        <w:r>
          <w:rPr>
            <w:rFonts w:eastAsia="等线"/>
            <w:lang w:val="en-US"/>
          </w:rPr>
          <w:t>6.</w:t>
        </w:r>
        <w:r>
          <w:rPr>
            <w:rFonts w:eastAsia="等线"/>
            <w:lang w:val="en-US"/>
          </w:rPr>
          <w:tab/>
          <w:t>H-NWDAF retrieves "UE analytics profile" of UE1 from H-ADRF.</w:t>
        </w:r>
      </w:ins>
    </w:p>
    <w:p>
      <w:pPr>
        <w:pStyle w:val="B1"/>
        <w:rPr>
          <w:ins w:id="9318" w:author="S2-2205088" w:date="2022-05-25T18:01:00Z"/>
          <w:rFonts w:eastAsia="等线"/>
          <w:lang w:val="en-US"/>
        </w:rPr>
      </w:pPr>
      <w:ins w:id="9319" w:author="S2-2205088" w:date="2022-05-25T18:01:00Z">
        <w:r>
          <w:rPr>
            <w:rFonts w:eastAsia="等线"/>
            <w:lang w:val="en-US"/>
          </w:rPr>
          <w:t>7.</w:t>
        </w:r>
        <w:r>
          <w:rPr>
            <w:rFonts w:eastAsia="等线"/>
            <w:lang w:val="en-US"/>
          </w:rPr>
          <w:tab/>
          <w:t>H-NWDAF retrieves VPLMN specific user consent, operator or regulatory filters from UDM and applies them to the retrieved "UE analytics profile" of UE1 to generate a "VPLMN UE analytics profile" with information on the UE1 that can be exposed to the VPLMN.</w:t>
        </w:r>
      </w:ins>
    </w:p>
    <w:p>
      <w:pPr>
        <w:pStyle w:val="B1"/>
        <w:rPr>
          <w:ins w:id="9320" w:author="S2-2205088" w:date="2022-05-25T18:01:00Z"/>
          <w:rFonts w:eastAsia="等线"/>
          <w:lang w:val="en-US"/>
        </w:rPr>
      </w:pPr>
      <w:ins w:id="9321" w:author="S2-2205088" w:date="2022-05-25T18:01:00Z">
        <w:r>
          <w:rPr>
            <w:rFonts w:eastAsia="等线"/>
            <w:lang w:val="en-US"/>
          </w:rPr>
          <w:t>8.</w:t>
        </w:r>
        <w:r>
          <w:rPr>
            <w:rFonts w:eastAsia="等线"/>
            <w:lang w:val="en-US"/>
          </w:rPr>
          <w:tab/>
          <w:t>H-NWDAF provides the "VPLMN UE analytics profile" of UE1 to the V-NWDAF.</w:t>
        </w:r>
      </w:ins>
    </w:p>
    <w:p>
      <w:pPr>
        <w:pStyle w:val="B1"/>
        <w:rPr>
          <w:ins w:id="9322" w:author="S2-2205088" w:date="2022-05-25T18:01:00Z"/>
          <w:rFonts w:eastAsia="等线"/>
          <w:lang w:val="en-US"/>
        </w:rPr>
      </w:pPr>
      <w:ins w:id="9323" w:author="S2-2205088" w:date="2022-05-25T18:01:00Z">
        <w:r>
          <w:rPr>
            <w:rFonts w:eastAsia="等线"/>
            <w:lang w:val="en-US"/>
          </w:rPr>
          <w:t>9.</w:t>
        </w:r>
        <w:r>
          <w:rPr>
            <w:rFonts w:eastAsia="等线"/>
            <w:lang w:val="en-US"/>
          </w:rPr>
          <w:tab/>
          <w:t>V-NWDAF uses the obtained "VPLMN UE analytics profile" of UE1 to extract information related to the UE1. V-NWDAF uses this information, as well as data obtained in the VLPMN related to the UE1, to generate analytics related to the UE1 and provide analytics reports to its consumers.</w:t>
        </w:r>
      </w:ins>
    </w:p>
    <w:p>
      <w:pPr>
        <w:pStyle w:val="B1"/>
        <w:rPr>
          <w:ins w:id="9324" w:author="S2-2205088" w:date="2022-05-25T18:01:00Z"/>
          <w:rFonts w:eastAsia="等线"/>
          <w:lang w:val="en-US"/>
        </w:rPr>
      </w:pPr>
      <w:ins w:id="9325" w:author="S2-2205088" w:date="2022-05-25T18:01:00Z">
        <w:r>
          <w:rPr>
            <w:rFonts w:eastAsia="等线"/>
            <w:lang w:val="en-US"/>
          </w:rPr>
          <w:t>10.</w:t>
        </w:r>
        <w:r>
          <w:rPr>
            <w:rFonts w:eastAsia="等线"/>
            <w:lang w:val="en-US"/>
          </w:rPr>
          <w:tab/>
          <w:t>(optional) V-NWDAF may store the "VPLMN UE analytics profile" of UE1 in the V-ADRF for future use, e.g., when UE is again served by the VPLMN. The "VLPMN UE analytics profile" stored in the V-ADRF may be an updated version of the profile obtained from H-ADRF, with updates based on the data the V-NWDAF VPLMN has collected related to the UE1, while UE1 is residing in the VPLMN.</w:t>
        </w:r>
      </w:ins>
    </w:p>
    <w:p>
      <w:pPr>
        <w:pStyle w:val="31"/>
        <w:rPr>
          <w:ins w:id="9326" w:author="S2-2205088" w:date="2022-05-25T18:01:00Z"/>
          <w:lang w:val="en-US" w:eastAsia="zh-CN"/>
        </w:rPr>
      </w:pPr>
      <w:bookmarkStart w:id="9327" w:name="_Toc22219"/>
      <w:bookmarkStart w:id="9328" w:name="_Toc104433319"/>
      <w:bookmarkStart w:id="9329" w:name="_Toc104467459"/>
      <w:bookmarkStart w:id="9330" w:name="_Toc104467777"/>
      <w:bookmarkStart w:id="9331" w:name="_Toc104468113"/>
      <w:ins w:id="9332" w:author="S2-2205088" w:date="2022-05-25T18:01:00Z">
        <w:r>
          <w:rPr>
            <w:lang w:val="en-US" w:eastAsia="zh-CN"/>
          </w:rPr>
          <w:lastRenderedPageBreak/>
          <w:t>6.</w:t>
        </w:r>
        <w:del w:id="9333" w:author="Rapporteur" w:date="2022-05-25T23:50:00Z">
          <w:r>
            <w:rPr>
              <w:lang w:val="en-US" w:eastAsia="zh-CN"/>
            </w:rPr>
            <w:delText>X</w:delText>
          </w:r>
        </w:del>
      </w:ins>
      <w:ins w:id="9334" w:author="Rapporteur" w:date="2022-05-25T23:50:00Z">
        <w:r>
          <w:rPr>
            <w:lang w:val="en-US" w:eastAsia="zh-CN"/>
          </w:rPr>
          <w:t>38</w:t>
        </w:r>
      </w:ins>
      <w:ins w:id="9335" w:author="S2-2205088" w:date="2022-05-25T18:01:00Z">
        <w:r>
          <w:rPr>
            <w:lang w:val="en-US" w:eastAsia="zh-CN"/>
          </w:rPr>
          <w:t>.3</w:t>
        </w:r>
        <w:r>
          <w:rPr>
            <w:lang w:val="en-US" w:eastAsia="zh-CN"/>
          </w:rPr>
          <w:tab/>
        </w:r>
        <w:r>
          <w:rPr>
            <w:lang w:val="en-US"/>
          </w:rPr>
          <w:t xml:space="preserve">Impacts on </w:t>
        </w:r>
        <w:r>
          <w:rPr>
            <w:lang w:val="en-US" w:eastAsia="zh-CN"/>
          </w:rPr>
          <w:t>E</w:t>
        </w:r>
        <w:r>
          <w:rPr>
            <w:lang w:val="en-US"/>
          </w:rPr>
          <w:t xml:space="preserve">xisting </w:t>
        </w:r>
        <w:r>
          <w:rPr>
            <w:lang w:val="en-US" w:eastAsia="zh-CN"/>
          </w:rPr>
          <w:t>N</w:t>
        </w:r>
        <w:r>
          <w:rPr>
            <w:lang w:val="en-US"/>
          </w:rPr>
          <w:t xml:space="preserve">odes and </w:t>
        </w:r>
        <w:r>
          <w:rPr>
            <w:lang w:val="en-US" w:eastAsia="zh-CN"/>
          </w:rPr>
          <w:t>F</w:t>
        </w:r>
        <w:r>
          <w:rPr>
            <w:lang w:val="en-US"/>
          </w:rPr>
          <w:t>unctionality</w:t>
        </w:r>
        <w:bookmarkEnd w:id="9327"/>
        <w:bookmarkEnd w:id="9328"/>
        <w:bookmarkEnd w:id="9329"/>
        <w:bookmarkEnd w:id="9330"/>
        <w:bookmarkEnd w:id="9331"/>
      </w:ins>
    </w:p>
    <w:p>
      <w:pPr>
        <w:rPr>
          <w:ins w:id="9336" w:author="S2-2205088" w:date="2022-05-25T18:01:00Z"/>
          <w:lang w:val="en-US"/>
        </w:rPr>
      </w:pPr>
      <w:ins w:id="9337" w:author="S2-2205088" w:date="2022-05-25T18:01:00Z">
        <w:r>
          <w:rPr>
            <w:b/>
            <w:bCs/>
            <w:lang w:val="en-US"/>
          </w:rPr>
          <w:t>V-NWDAF</w:t>
        </w:r>
        <w:r>
          <w:rPr>
            <w:lang w:val="en-US"/>
          </w:rPr>
          <w:t>:</w:t>
        </w:r>
      </w:ins>
    </w:p>
    <w:p>
      <w:pPr>
        <w:pStyle w:val="B1"/>
        <w:rPr>
          <w:ins w:id="9338" w:author="S2-2205088" w:date="2022-05-25T18:01:00Z"/>
          <w:lang w:val="en-US"/>
        </w:rPr>
      </w:pPr>
      <w:ins w:id="9339" w:author="S2-2205088" w:date="2022-05-25T18:01:00Z">
        <w:r>
          <w:rPr>
            <w:lang w:val="en-US"/>
          </w:rPr>
          <w:t>-</w:t>
        </w:r>
        <w:r>
          <w:rPr>
            <w:lang w:val="en-US"/>
          </w:rPr>
          <w:tab/>
          <w:t>Offer new data retrieval services that enable data retrieval by NFs from another PLMN:</w:t>
        </w:r>
      </w:ins>
    </w:p>
    <w:p>
      <w:pPr>
        <w:pStyle w:val="B2"/>
        <w:rPr>
          <w:ins w:id="9340" w:author="S2-2205088" w:date="2022-05-25T18:01:00Z"/>
          <w:rFonts w:cs="Arial"/>
          <w:lang w:val="en-US"/>
        </w:rPr>
      </w:pPr>
      <w:ins w:id="9341" w:author="S2-2205088" w:date="2022-05-25T18:01:00Z">
        <w:r>
          <w:rPr>
            <w:lang w:val="de-DE"/>
          </w:rPr>
          <w:t>-</w:t>
        </w:r>
        <w:r>
          <w:rPr>
            <w:lang w:val="de-DE"/>
          </w:rPr>
          <w:tab/>
        </w:r>
        <w:r>
          <w:rPr>
            <w:rFonts w:cs="Arial"/>
            <w:lang w:val="en-US"/>
          </w:rPr>
          <w:t>Nnwdaf_DataRetrieval_GET enabling one-time enquires based on the request/response model.</w:t>
        </w:r>
      </w:ins>
    </w:p>
    <w:p>
      <w:pPr>
        <w:pStyle w:val="B2"/>
        <w:rPr>
          <w:ins w:id="9342" w:author="S2-2205088" w:date="2022-05-25T18:01:00Z"/>
          <w:rFonts w:cs="Arial"/>
          <w:lang w:val="en-US"/>
        </w:rPr>
      </w:pPr>
      <w:ins w:id="9343" w:author="S2-2205088" w:date="2022-05-25T18:01:00Z">
        <w:r>
          <w:rPr>
            <w:lang w:val="de-DE"/>
          </w:rPr>
          <w:t>-</w:t>
        </w:r>
        <w:r>
          <w:rPr>
            <w:rFonts w:cs="Arial"/>
            <w:lang w:val="en-US"/>
          </w:rPr>
          <w:tab/>
          <w:t xml:space="preserve">Nnwdaf_DataRetrieval_Subscribe enabling based on the Subscribe/Notify model, </w:t>
        </w:r>
      </w:ins>
    </w:p>
    <w:p>
      <w:pPr>
        <w:pStyle w:val="B1"/>
        <w:rPr>
          <w:ins w:id="9344" w:author="S2-2205088" w:date="2022-05-25T18:01:00Z"/>
          <w:lang w:val="en-US" w:eastAsia="zh-CN"/>
        </w:rPr>
      </w:pPr>
      <w:ins w:id="9345" w:author="S2-2205088" w:date="2022-05-25T18:01:00Z">
        <w:r>
          <w:rPr>
            <w:lang w:val="en-US" w:eastAsia="zh-CN"/>
          </w:rPr>
          <w:t>-</w:t>
        </w:r>
        <w:r>
          <w:rPr>
            <w:lang w:val="en-US" w:eastAsia="zh-CN"/>
          </w:rPr>
          <w:tab/>
          <w:t>Retrieve analytics profile for UE from H-NWDAF and extract and provide analytics based on it.</w:t>
        </w:r>
      </w:ins>
    </w:p>
    <w:p>
      <w:pPr>
        <w:rPr>
          <w:ins w:id="9346" w:author="S2-2205088" w:date="2022-05-25T18:01:00Z"/>
          <w:b/>
          <w:bCs/>
          <w:lang w:val="en-US" w:eastAsia="zh-CN"/>
        </w:rPr>
      </w:pPr>
      <w:ins w:id="9347" w:author="S2-2205088" w:date="2022-05-25T18:01:00Z">
        <w:r>
          <w:rPr>
            <w:b/>
            <w:bCs/>
            <w:lang w:val="en-US" w:eastAsia="zh-CN"/>
          </w:rPr>
          <w:t>H-NWDAF</w:t>
        </w:r>
      </w:ins>
    </w:p>
    <w:p>
      <w:pPr>
        <w:pStyle w:val="B1"/>
        <w:rPr>
          <w:ins w:id="9348" w:author="S2-2205088" w:date="2022-05-25T18:01:00Z"/>
          <w:lang w:val="en-US"/>
        </w:rPr>
      </w:pPr>
      <w:ins w:id="9349" w:author="S2-2205088" w:date="2022-05-25T18:01:00Z">
        <w:r>
          <w:rPr>
            <w:lang w:val="de-DE" w:eastAsia="zh-CN"/>
          </w:rPr>
          <w:t>-</w:t>
        </w:r>
        <w:r>
          <w:rPr>
            <w:lang w:eastAsia="zh-CN"/>
          </w:rPr>
          <w:tab/>
        </w:r>
        <w:r>
          <w:rPr>
            <w:lang w:val="en-US"/>
          </w:rPr>
          <w:t>Offer new analytics retrieval services that enable analytics profiule retrieval by NFs from another PLMN:</w:t>
        </w:r>
      </w:ins>
    </w:p>
    <w:p>
      <w:pPr>
        <w:pStyle w:val="B2"/>
        <w:rPr>
          <w:ins w:id="9350" w:author="S2-2205088" w:date="2022-05-25T18:01:00Z"/>
          <w:rFonts w:cs="Arial"/>
          <w:lang w:val="en-US"/>
        </w:rPr>
      </w:pPr>
      <w:ins w:id="9351" w:author="S2-2205088" w:date="2022-05-25T18:01:00Z">
        <w:r>
          <w:rPr>
            <w:lang w:val="de-DE"/>
          </w:rPr>
          <w:t>-</w:t>
        </w:r>
        <w:r>
          <w:rPr>
            <w:lang w:val="de-DE"/>
          </w:rPr>
          <w:tab/>
        </w:r>
        <w:r>
          <w:rPr>
            <w:rFonts w:cs="Arial"/>
            <w:lang w:val="en-US"/>
          </w:rPr>
          <w:t>Nnwdaf_AnalyticsRetrieval_GET enabling one-time enquires based on the request/response model.</w:t>
        </w:r>
      </w:ins>
    </w:p>
    <w:p>
      <w:pPr>
        <w:pStyle w:val="B2"/>
        <w:rPr>
          <w:ins w:id="9352" w:author="S2-2205088" w:date="2022-05-25T18:01:00Z"/>
          <w:rFonts w:cs="Arial"/>
          <w:lang w:val="en-US"/>
        </w:rPr>
      </w:pPr>
      <w:ins w:id="9353" w:author="S2-2205088" w:date="2022-05-25T18:01:00Z">
        <w:r>
          <w:rPr>
            <w:lang w:val="de-DE"/>
          </w:rPr>
          <w:t>-</w:t>
        </w:r>
        <w:r>
          <w:rPr>
            <w:rFonts w:cs="Arial"/>
            <w:lang w:val="en-US"/>
          </w:rPr>
          <w:tab/>
          <w:t xml:space="preserve">Nnwdaf_AnalyticsRetrieval_Subscribe enabling based on the Subscribe/Notify model, </w:t>
        </w:r>
      </w:ins>
    </w:p>
    <w:p>
      <w:pPr>
        <w:pStyle w:val="B1"/>
        <w:rPr>
          <w:ins w:id="9354" w:author="S2-2205088" w:date="2022-05-25T18:01:00Z"/>
          <w:lang w:eastAsia="zh-CN"/>
        </w:rPr>
      </w:pPr>
      <w:ins w:id="9355" w:author="S2-2205088" w:date="2022-05-25T18:01:00Z">
        <w:r>
          <w:rPr>
            <w:lang w:val="de-DE" w:eastAsia="zh-CN"/>
          </w:rPr>
          <w:t>-</w:t>
        </w:r>
        <w:r>
          <w:rPr>
            <w:lang w:val="de-DE" w:eastAsia="zh-CN"/>
          </w:rPr>
          <w:tab/>
        </w:r>
        <w:r>
          <w:rPr>
            <w:lang w:eastAsia="zh-CN"/>
          </w:rPr>
          <w:t>Generate an "UE analytics profile" for each UE subscribed at HPLMN and store it in ADRF.</w:t>
        </w:r>
      </w:ins>
    </w:p>
    <w:p>
      <w:pPr>
        <w:pStyle w:val="B1"/>
        <w:rPr>
          <w:ins w:id="9356" w:author="S2-2205088" w:date="2022-05-25T18:01:00Z"/>
          <w:lang w:val="en-US" w:eastAsia="zh-CN"/>
        </w:rPr>
      </w:pPr>
      <w:ins w:id="9357" w:author="S2-2205088" w:date="2022-05-25T18:01:00Z">
        <w:r>
          <w:rPr>
            <w:lang w:val="de-DE" w:eastAsia="zh-CN"/>
          </w:rPr>
          <w:t>-</w:t>
        </w:r>
        <w:r>
          <w:rPr>
            <w:lang w:val="de-DE" w:eastAsia="zh-CN"/>
          </w:rPr>
          <w:tab/>
        </w:r>
        <w:r>
          <w:rPr>
            <w:lang w:val="en-US" w:eastAsia="zh-CN"/>
          </w:rPr>
          <w:t xml:space="preserve">Provide "UE analytics profiles" to the V-NWDAF after having filtered the UE analytics profile based on </w:t>
        </w:r>
        <w:r>
          <w:rPr>
            <w:rFonts w:cs="Arial"/>
            <w:lang w:val="en-US"/>
          </w:rPr>
          <w:t>operator or regulatory policies and the "VPLMN user consent" restrictions</w:t>
        </w:r>
        <w:r>
          <w:rPr>
            <w:lang w:val="en-US" w:eastAsia="zh-CN"/>
          </w:rPr>
          <w:t xml:space="preserve"> for the UE.</w:t>
        </w:r>
      </w:ins>
    </w:p>
    <w:p>
      <w:pPr>
        <w:pStyle w:val="B1"/>
        <w:rPr>
          <w:ins w:id="9358" w:author="S2-2205088" w:date="2022-05-25T18:01:00Z"/>
          <w:lang w:val="de-DE" w:eastAsia="zh-CN"/>
        </w:rPr>
      </w:pPr>
      <w:ins w:id="9359" w:author="S2-2205088" w:date="2022-05-25T18:01:00Z">
        <w:r>
          <w:rPr>
            <w:lang w:val="en-US" w:eastAsia="zh-CN"/>
          </w:rPr>
          <w:t>-</w:t>
        </w:r>
        <w:r>
          <w:rPr>
            <w:lang w:val="en-US" w:eastAsia="zh-CN"/>
          </w:rPr>
          <w:tab/>
          <w:t>Retrieve data about roaming UEs from V-NWDAF.</w:t>
        </w:r>
      </w:ins>
    </w:p>
    <w:p>
      <w:pPr>
        <w:rPr>
          <w:ins w:id="9360" w:author="S2-2205088" w:date="2022-05-25T18:01:00Z"/>
          <w:lang w:val="en-US" w:eastAsia="zh-CN"/>
        </w:rPr>
      </w:pPr>
      <w:ins w:id="9361" w:author="S2-2205088" w:date="2022-05-25T18:01:00Z">
        <w:r>
          <w:rPr>
            <w:b/>
            <w:bCs/>
            <w:lang w:val="en-US" w:eastAsia="zh-CN"/>
          </w:rPr>
          <w:t>NRF</w:t>
        </w:r>
        <w:r>
          <w:rPr>
            <w:lang w:val="en-US" w:eastAsia="zh-CN"/>
          </w:rPr>
          <w:t>:</w:t>
        </w:r>
      </w:ins>
    </w:p>
    <w:p>
      <w:pPr>
        <w:pStyle w:val="B1"/>
        <w:rPr>
          <w:ins w:id="9362" w:author="S2-2205088" w:date="2022-05-25T18:01:00Z"/>
          <w:lang w:val="en-US" w:eastAsia="zh-CN"/>
        </w:rPr>
      </w:pPr>
      <w:ins w:id="9363" w:author="S2-2205088" w:date="2022-05-25T18:01:00Z">
        <w:r>
          <w:rPr>
            <w:lang w:val="en-US" w:eastAsia="zh-CN"/>
          </w:rPr>
          <w:t>-</w:t>
        </w:r>
        <w:r>
          <w:rPr>
            <w:lang w:val="en-US" w:eastAsia="zh-CN"/>
          </w:rPr>
          <w:tab/>
          <w:t>Restrict access to other event exposure services and analytics services from outside the own PLMN and redirect to NWDAF data retrieval service at analytics retrieval service</w:t>
        </w:r>
      </w:ins>
    </w:p>
    <w:p>
      <w:pPr>
        <w:rPr>
          <w:ins w:id="9364" w:author="S2-2205088" w:date="2022-05-25T18:01:00Z"/>
          <w:b/>
          <w:bCs/>
          <w:lang w:val="en-US" w:eastAsia="zh-CN"/>
        </w:rPr>
      </w:pPr>
      <w:ins w:id="9365" w:author="S2-2205088" w:date="2022-05-25T18:01:00Z">
        <w:r>
          <w:rPr>
            <w:b/>
            <w:bCs/>
            <w:lang w:val="en-US" w:eastAsia="zh-CN"/>
          </w:rPr>
          <w:t>ADRF</w:t>
        </w:r>
      </w:ins>
    </w:p>
    <w:p>
      <w:pPr>
        <w:pStyle w:val="B1"/>
        <w:rPr>
          <w:ins w:id="9366" w:author="S2-2205088" w:date="2022-05-25T18:01:00Z"/>
          <w:lang w:val="en-US" w:eastAsia="zh-CN"/>
        </w:rPr>
      </w:pPr>
      <w:ins w:id="9367" w:author="S2-2205088" w:date="2022-05-25T18:01:00Z">
        <w:r>
          <w:rPr>
            <w:lang w:val="en-US" w:eastAsia="zh-CN"/>
          </w:rPr>
          <w:t>-</w:t>
        </w:r>
        <w:r>
          <w:rPr>
            <w:lang w:val="en-US" w:eastAsia="zh-CN"/>
          </w:rPr>
          <w:tab/>
          <w:t xml:space="preserve">Store "UE analytics profiles" and provide them to the V-NWDAF after having filtered the UE analytics profile based on </w:t>
        </w:r>
        <w:r>
          <w:rPr>
            <w:rFonts w:cs="Arial"/>
            <w:lang w:val="en-US"/>
          </w:rPr>
          <w:t>operator or regulatory policies and the "VPLMN user consent" restrictions</w:t>
        </w:r>
        <w:r>
          <w:rPr>
            <w:lang w:val="en-US" w:eastAsia="zh-CN"/>
          </w:rPr>
          <w:t xml:space="preserve"> for the UE.</w:t>
        </w:r>
      </w:ins>
    </w:p>
    <w:p>
      <w:pPr>
        <w:pStyle w:val="21"/>
        <w:rPr>
          <w:ins w:id="9368" w:author="S2-2205089" w:date="2022-05-25T18:03:00Z"/>
          <w:rFonts w:eastAsia="宋体"/>
        </w:rPr>
      </w:pPr>
      <w:bookmarkStart w:id="9369" w:name="_Toc59101618"/>
      <w:bookmarkStart w:id="9370" w:name="_Toc24021"/>
      <w:bookmarkStart w:id="9371" w:name="_Toc54779416"/>
      <w:bookmarkStart w:id="9372" w:name="_Toc54770061"/>
      <w:bookmarkStart w:id="9373" w:name="_Toc43393203"/>
      <w:bookmarkStart w:id="9374" w:name="_Toc54786376"/>
      <w:bookmarkStart w:id="9375" w:name="_Toc50021732"/>
      <w:bookmarkStart w:id="9376" w:name="_Toc5455"/>
      <w:bookmarkStart w:id="9377" w:name="_Toc42770071"/>
      <w:bookmarkStart w:id="9378" w:name="_Toc50023670"/>
      <w:bookmarkStart w:id="9379" w:name="_Toc19309"/>
      <w:bookmarkStart w:id="9380" w:name="_Toc57641265"/>
      <w:bookmarkStart w:id="9381" w:name="_Toc50579470"/>
      <w:bookmarkStart w:id="9382" w:name="_Toc50022436"/>
      <w:bookmarkStart w:id="9383" w:name="_Toc9104"/>
      <w:bookmarkStart w:id="9384" w:name="_Toc14848"/>
      <w:bookmarkStart w:id="9385" w:name="_Toc30453"/>
      <w:bookmarkStart w:id="9386" w:name="_Toc42779127"/>
      <w:bookmarkStart w:id="9387" w:name="_Toc50021163"/>
      <w:bookmarkStart w:id="9388" w:name="_Toc44004370"/>
      <w:bookmarkStart w:id="9389" w:name="_Toc57201227"/>
      <w:bookmarkStart w:id="9390" w:name="_Toc50023085"/>
      <w:bookmarkStart w:id="9391" w:name="_Toc23167"/>
      <w:bookmarkStart w:id="9392" w:name="_Toc50309738"/>
      <w:bookmarkStart w:id="9393" w:name="_Toc6365"/>
      <w:bookmarkStart w:id="9394" w:name="_Toc26115"/>
      <w:bookmarkStart w:id="9395" w:name="_Toc104433320"/>
      <w:bookmarkStart w:id="9396" w:name="_Toc104467460"/>
      <w:bookmarkStart w:id="9397" w:name="_Toc104467778"/>
      <w:bookmarkStart w:id="9398" w:name="_Toc104468114"/>
      <w:bookmarkStart w:id="9399" w:name="OLE_LINK10"/>
      <w:ins w:id="9400" w:author="S2-2205089" w:date="2022-05-25T18:03:00Z">
        <w:r>
          <w:rPr>
            <w:rFonts w:eastAsia="宋体"/>
            <w:lang w:eastAsia="zh-CN"/>
          </w:rPr>
          <w:t>6.</w:t>
        </w:r>
        <w:del w:id="9401" w:author="Rapporteur" w:date="2022-05-25T23:50:00Z">
          <w:r>
            <w:rPr>
              <w:rFonts w:eastAsia="宋体"/>
              <w:lang w:eastAsia="zh-CN"/>
            </w:rPr>
            <w:delText>x</w:delText>
          </w:r>
        </w:del>
      </w:ins>
      <w:ins w:id="9402" w:author="Rapporteur" w:date="2022-05-25T23:50:00Z">
        <w:r>
          <w:rPr>
            <w:rFonts w:eastAsia="宋体"/>
            <w:lang w:eastAsia="zh-CN"/>
          </w:rPr>
          <w:t>39</w:t>
        </w:r>
      </w:ins>
      <w:ins w:id="9403" w:author="S2-2205089" w:date="2022-05-25T18:03:00Z">
        <w:r>
          <w:rPr>
            <w:rFonts w:eastAsia="宋体"/>
            <w:lang w:eastAsia="ko-KR"/>
          </w:rPr>
          <w:tab/>
        </w:r>
        <w:r>
          <w:rPr>
            <w:rFonts w:eastAsia="宋体"/>
          </w:rPr>
          <w:t>Solution</w:t>
        </w:r>
        <w:r>
          <w:rPr>
            <w:rFonts w:eastAsia="宋体"/>
            <w:lang w:eastAsia="zh-CN"/>
          </w:rPr>
          <w:t xml:space="preserve"> #</w:t>
        </w:r>
        <w:del w:id="9404" w:author="Rapporteur" w:date="2022-05-25T23:50:00Z">
          <w:r>
            <w:rPr>
              <w:rFonts w:eastAsia="宋体"/>
              <w:lang w:eastAsia="zh-CN"/>
            </w:rPr>
            <w:delText>x</w:delText>
          </w:r>
        </w:del>
      </w:ins>
      <w:ins w:id="9405" w:author="Rapporteur" w:date="2022-05-25T23:50:00Z">
        <w:r>
          <w:rPr>
            <w:rFonts w:eastAsia="宋体"/>
            <w:lang w:eastAsia="zh-CN"/>
          </w:rPr>
          <w:t>39</w:t>
        </w:r>
      </w:ins>
      <w:ins w:id="9406" w:author="S2-2205089" w:date="2022-05-25T18:03:00Z">
        <w:r>
          <w:rPr>
            <w:rFonts w:eastAsia="宋体"/>
          </w:rPr>
          <w:t xml:space="preserve">: </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r>
          <w:rPr>
            <w:rFonts w:eastAsia="宋体"/>
          </w:rPr>
          <w:t>A</w:t>
        </w:r>
        <w:r>
          <w:rPr>
            <w:rFonts w:eastAsia="微软雅黑"/>
            <w:szCs w:val="22"/>
            <w:lang w:eastAsia="zh-CN"/>
          </w:rPr>
          <w:t xml:space="preserve">rchitecture enhancements to support </w:t>
        </w:r>
        <w:r>
          <w:rPr>
            <w:lang w:eastAsia="ko-KR"/>
          </w:rPr>
          <w:t>Data and analytics exchange in roaming case</w:t>
        </w:r>
        <w:bookmarkEnd w:id="9394"/>
        <w:bookmarkEnd w:id="9395"/>
        <w:bookmarkEnd w:id="9396"/>
        <w:bookmarkEnd w:id="9397"/>
        <w:bookmarkEnd w:id="9398"/>
      </w:ins>
    </w:p>
    <w:p>
      <w:pPr>
        <w:pStyle w:val="31"/>
        <w:rPr>
          <w:ins w:id="9407" w:author="S2-2205089" w:date="2022-05-25T18:03:00Z"/>
          <w:rFonts w:eastAsia="Malgun Gothic"/>
        </w:rPr>
      </w:pPr>
      <w:bookmarkStart w:id="9408" w:name="_Toc31106"/>
      <w:bookmarkStart w:id="9409" w:name="_Toc104433321"/>
      <w:bookmarkStart w:id="9410" w:name="_Toc104467461"/>
      <w:bookmarkStart w:id="9411" w:name="_Toc104467779"/>
      <w:bookmarkStart w:id="9412" w:name="_Toc104468115"/>
      <w:ins w:id="9413" w:author="S2-2205089" w:date="2022-05-25T18:03:00Z">
        <w:r>
          <w:t>6.</w:t>
        </w:r>
        <w:del w:id="9414" w:author="Rapporteur" w:date="2022-05-25T23:50:00Z">
          <w:r>
            <w:rPr>
              <w:lang w:eastAsia="zh-CN"/>
            </w:rPr>
            <w:delText>x</w:delText>
          </w:r>
        </w:del>
      </w:ins>
      <w:ins w:id="9415" w:author="Rapporteur" w:date="2022-05-25T23:50:00Z">
        <w:r>
          <w:rPr>
            <w:lang w:eastAsia="zh-CN"/>
          </w:rPr>
          <w:t>39</w:t>
        </w:r>
      </w:ins>
      <w:ins w:id="9416" w:author="S2-2205089" w:date="2022-05-25T18:03:00Z">
        <w:r>
          <w:t>.1</w:t>
        </w:r>
        <w:r>
          <w:tab/>
          <w:t>Description</w:t>
        </w:r>
        <w:bookmarkEnd w:id="9408"/>
        <w:bookmarkEnd w:id="9409"/>
        <w:bookmarkEnd w:id="9410"/>
        <w:bookmarkEnd w:id="9411"/>
        <w:bookmarkEnd w:id="9412"/>
      </w:ins>
    </w:p>
    <w:p>
      <w:pPr>
        <w:rPr>
          <w:ins w:id="9417" w:author="S2-2205089" w:date="2022-05-25T18:03:00Z"/>
          <w:lang w:eastAsia="zh-CN"/>
        </w:rPr>
      </w:pPr>
      <w:ins w:id="9418" w:author="S2-2205089" w:date="2022-05-25T18:03:00Z">
        <w:r>
          <w:rPr>
            <w:lang w:eastAsia="zh-CN"/>
          </w:rPr>
          <w:t xml:space="preserve">This is a solution for the Key Issue#3: </w:t>
        </w:r>
        <w:r>
          <w:rPr>
            <w:lang w:eastAsia="ko-KR"/>
          </w:rPr>
          <w:t>Data and analytics exchange in roaming case</w:t>
        </w:r>
        <w:r>
          <w:rPr>
            <w:rFonts w:eastAsia="微软雅黑"/>
            <w:szCs w:val="22"/>
            <w:lang w:eastAsia="zh-CN"/>
          </w:rPr>
          <w:t>, which focuses on possible architecture enhancements</w:t>
        </w:r>
        <w:r>
          <w:rPr>
            <w:lang w:eastAsia="zh-CN"/>
          </w:rPr>
          <w:t>.</w:t>
        </w:r>
      </w:ins>
    </w:p>
    <w:p>
      <w:pPr>
        <w:pStyle w:val="NO"/>
        <w:rPr>
          <w:ins w:id="9419" w:author="S2-2205089" w:date="2022-05-25T18:03:00Z"/>
          <w:rFonts w:eastAsia="Yu Mincho"/>
          <w:lang w:eastAsia="zh-CN"/>
          <w:rPrChange w:id="9420" w:author="Rapporteur" w:date="2022-05-26T01:38:00Z">
            <w:rPr>
              <w:ins w:id="9421" w:author="S2-2205089" w:date="2022-05-25T18:03:00Z"/>
              <w:rFonts w:eastAsia="Yu Mincho"/>
            </w:rPr>
          </w:rPrChange>
        </w:rPr>
        <w:pPrChange w:id="9422" w:author="Rapporteur" w:date="2022-05-26T01:38:00Z">
          <w:pPr>
            <w:pStyle w:val="EditorsNote"/>
          </w:pPr>
        </w:pPrChange>
      </w:pPr>
      <w:ins w:id="9423" w:author="S2-2205089" w:date="2022-05-25T18:03:00Z">
        <w:r>
          <w:rPr>
            <w:lang w:eastAsia="zh-CN"/>
          </w:rPr>
          <w:t>N</w:t>
        </w:r>
        <w:del w:id="9424" w:author="Rapporteur" w:date="2022-05-26T01:38:00Z">
          <w:r>
            <w:rPr>
              <w:lang w:eastAsia="zh-CN"/>
            </w:rPr>
            <w:delText>ote</w:delText>
          </w:r>
        </w:del>
      </w:ins>
      <w:ins w:id="9425" w:author="Rapporteur" w:date="2022-05-26T01:38:00Z">
        <w:r>
          <w:rPr>
            <w:lang w:eastAsia="zh-CN"/>
          </w:rPr>
          <w:t>OTE</w:t>
        </w:r>
      </w:ins>
      <w:ins w:id="9426" w:author="S2-2205089" w:date="2022-05-25T18:03:00Z">
        <w:r>
          <w:rPr>
            <w:lang w:eastAsia="zh-CN"/>
          </w:rPr>
          <w:t>:</w:t>
        </w:r>
        <w:del w:id="9427" w:author="Rapporteur" w:date="2022-05-26T01:38:00Z">
          <w:r>
            <w:rPr>
              <w:lang w:eastAsia="zh-CN"/>
            </w:rPr>
            <w:delText xml:space="preserve"> </w:delText>
          </w:r>
        </w:del>
      </w:ins>
      <w:ins w:id="9428" w:author="Rapporteur" w:date="2022-05-26T01:38:00Z">
        <w:r>
          <w:rPr>
            <w:lang w:eastAsia="zh-CN"/>
          </w:rPr>
          <w:tab/>
        </w:r>
      </w:ins>
      <w:ins w:id="9429" w:author="S2-2205089" w:date="2022-05-25T18:03:00Z">
        <w:r>
          <w:rPr>
            <w:lang w:eastAsia="zh-CN"/>
          </w:rPr>
          <w:t>The solution only addresses how home PLMN</w:t>
        </w:r>
        <w:r>
          <w:rPr>
            <w:rFonts w:eastAsia="微软雅黑"/>
            <w:szCs w:val="22"/>
            <w:lang w:eastAsia="zh-CN"/>
          </w:rPr>
          <w:t xml:space="preserve"> retrieve data analytics or data for roaming users in the VPLMN.</w:t>
        </w:r>
        <w:del w:id="9430" w:author="Rapporteur" w:date="2022-05-26T13:56:00Z">
          <w:r>
            <w:rPr>
              <w:rFonts w:eastAsia="微软雅黑"/>
              <w:szCs w:val="22"/>
              <w:lang w:eastAsia="zh-CN"/>
            </w:rPr>
            <w:delText xml:space="preserve"> </w:delText>
          </w:r>
        </w:del>
      </w:ins>
    </w:p>
    <w:p>
      <w:pPr>
        <w:pStyle w:val="41"/>
        <w:rPr>
          <w:ins w:id="9431" w:author="S2-2205089" w:date="2022-05-25T18:03:00Z"/>
        </w:rPr>
      </w:pPr>
      <w:bookmarkStart w:id="9432" w:name="_Toc104433322"/>
      <w:bookmarkStart w:id="9433" w:name="_Toc104467780"/>
      <w:bookmarkStart w:id="9434" w:name="_Toc104468116"/>
      <w:ins w:id="9435" w:author="S2-2205089" w:date="2022-05-25T18:03:00Z">
        <w:r>
          <w:t>6.</w:t>
        </w:r>
        <w:del w:id="9436" w:author="Rapporteur" w:date="2022-05-25T23:51:00Z">
          <w:r>
            <w:rPr>
              <w:lang w:eastAsia="zh-CN"/>
            </w:rPr>
            <w:delText>x</w:delText>
          </w:r>
        </w:del>
      </w:ins>
      <w:ins w:id="9437" w:author="Rapporteur" w:date="2022-05-25T23:51:00Z">
        <w:r>
          <w:rPr>
            <w:lang w:eastAsia="zh-CN"/>
          </w:rPr>
          <w:t>39</w:t>
        </w:r>
      </w:ins>
      <w:ins w:id="9438" w:author="S2-2205089" w:date="2022-05-25T18:03:00Z">
        <w:r>
          <w:t>.1.1</w:t>
        </w:r>
        <w:r>
          <w:tab/>
          <w:t>General</w:t>
        </w:r>
        <w:bookmarkEnd w:id="9432"/>
        <w:bookmarkEnd w:id="9433"/>
        <w:bookmarkEnd w:id="9434"/>
      </w:ins>
    </w:p>
    <w:p>
      <w:pPr>
        <w:rPr>
          <w:ins w:id="9439" w:author="S2-2205089" w:date="2022-05-25T18:03:00Z"/>
          <w:lang w:eastAsia="zh-CN"/>
        </w:rPr>
      </w:pPr>
      <w:ins w:id="9440" w:author="S2-2205089" w:date="2022-05-25T18:03:00Z">
        <w:r>
          <w:rPr>
            <w:lang w:eastAsia="zh-CN"/>
          </w:rPr>
          <w:t>The proposed architecture enhancements solution is composed of the following two aspects:</w:t>
        </w:r>
      </w:ins>
    </w:p>
    <w:p>
      <w:pPr>
        <w:pStyle w:val="B1"/>
        <w:rPr>
          <w:ins w:id="9441" w:author="S2-2205089" w:date="2022-05-25T18:03:00Z"/>
          <w:lang w:val="en-US"/>
          <w:rPrChange w:id="9442" w:author="Rapporteur" w:date="2022-05-26T03:12:00Z">
            <w:rPr>
              <w:ins w:id="9443" w:author="S2-2205089" w:date="2022-05-25T18:03:00Z"/>
              <w:lang w:eastAsia="zh-CN"/>
            </w:rPr>
          </w:rPrChange>
        </w:rPr>
        <w:pPrChange w:id="9444" w:author="Rapporteur" w:date="2022-05-26T03:12:00Z">
          <w:pPr>
            <w:pStyle w:val="B1"/>
            <w:numPr>
              <w:numId w:val="27"/>
            </w:numPr>
            <w:ind w:left="720" w:hanging="360"/>
          </w:pPr>
        </w:pPrChange>
      </w:pPr>
      <w:ins w:id="9445" w:author="Rapporteur" w:date="2022-05-26T03:12:00Z">
        <w:r>
          <w:rPr>
            <w:lang w:val="en-US"/>
          </w:rPr>
          <w:t>-</w:t>
        </w:r>
        <w:r>
          <w:rPr>
            <w:lang w:val="en-US"/>
          </w:rPr>
          <w:tab/>
        </w:r>
      </w:ins>
      <w:ins w:id="9446" w:author="S2-2205089" w:date="2022-05-25T18:03:00Z">
        <w:r>
          <w:rPr>
            <w:lang w:val="en-US"/>
            <w:rPrChange w:id="9447" w:author="Rapporteur" w:date="2022-05-26T03:12:00Z">
              <w:rPr>
                <w:lang w:eastAsia="zh-CN"/>
              </w:rPr>
            </w:rPrChange>
          </w:rPr>
          <w:t>NWDAF in Home PLMN collects data from Visited PLMN to derives analytics for roaming UE(s);</w:t>
        </w:r>
      </w:ins>
    </w:p>
    <w:p>
      <w:pPr>
        <w:pStyle w:val="B1"/>
        <w:rPr>
          <w:ins w:id="9448" w:author="S2-2205089" w:date="2022-05-25T18:03:00Z"/>
          <w:lang w:val="en-US"/>
          <w:rPrChange w:id="9449" w:author="Rapporteur" w:date="2022-05-26T03:12:00Z">
            <w:rPr>
              <w:ins w:id="9450" w:author="S2-2205089" w:date="2022-05-25T18:03:00Z"/>
              <w:lang w:eastAsia="zh-CN"/>
            </w:rPr>
          </w:rPrChange>
        </w:rPr>
        <w:pPrChange w:id="9451" w:author="Rapporteur" w:date="2022-05-26T03:12:00Z">
          <w:pPr>
            <w:pStyle w:val="B1"/>
            <w:numPr>
              <w:numId w:val="27"/>
            </w:numPr>
            <w:ind w:left="720" w:hanging="360"/>
          </w:pPr>
        </w:pPrChange>
      </w:pPr>
      <w:ins w:id="9452" w:author="Rapporteur" w:date="2022-05-26T03:12:00Z">
        <w:r>
          <w:rPr>
            <w:lang w:val="en-US"/>
          </w:rPr>
          <w:t>-</w:t>
        </w:r>
        <w:r>
          <w:rPr>
            <w:lang w:val="en-US"/>
          </w:rPr>
          <w:tab/>
        </w:r>
      </w:ins>
      <w:ins w:id="9453" w:author="S2-2205089" w:date="2022-05-25T18:03:00Z">
        <w:r>
          <w:rPr>
            <w:lang w:val="en-US"/>
            <w:rPrChange w:id="9454" w:author="Rapporteur" w:date="2022-05-26T03:12:00Z">
              <w:rPr>
                <w:lang w:eastAsia="zh-CN"/>
              </w:rPr>
            </w:rPrChange>
          </w:rPr>
          <w:t>NWDAF consumer in Home PLMN obtains analytics from the NWDAF in Visited PLMN for roaming UE(s).</w:t>
        </w:r>
      </w:ins>
    </w:p>
    <w:p>
      <w:pPr>
        <w:rPr>
          <w:ins w:id="9455" w:author="S2-2205089" w:date="2022-05-25T18:03:00Z"/>
          <w:lang w:eastAsia="zh-CN"/>
        </w:rPr>
      </w:pPr>
      <w:ins w:id="9456" w:author="S2-2205089" w:date="2022-05-25T18:03:00Z">
        <w:r>
          <w:rPr>
            <w:lang w:eastAsia="zh-CN"/>
          </w:rPr>
          <w:t xml:space="preserve">The consumer (NWDAF or NWDAF consumer) in HPLMN requests data or analytics from Visited PLMN via interworking DCCF in home PLMN and visited PLMN, respectively. </w:t>
        </w:r>
      </w:ins>
    </w:p>
    <w:p>
      <w:pPr>
        <w:pStyle w:val="TH"/>
        <w:rPr>
          <w:ins w:id="9457" w:author="Rapporteur" w:date="2022-05-25T23:51:00Z"/>
        </w:rPr>
        <w:pPrChange w:id="9458" w:author="Rapporteur" w:date="2022-05-26T00:38:00Z">
          <w:pPr>
            <w:pStyle w:val="41"/>
          </w:pPr>
        </w:pPrChange>
      </w:pPr>
      <w:ins w:id="9459" w:author="S2-2205089" w:date="2022-05-25T18:03:00Z">
        <w:r>
          <w:object w:dxaOrig="9611" w:dyaOrig="3415">
            <v:shape id="_x0000_i1074" type="#_x0000_t75" style="width:480pt;height:168pt" o:ole="">
              <v:imagedata r:id="rId130" o:title=""/>
            </v:shape>
            <o:OLEObject Type="Embed" ProgID="Visio.Drawing.11" ShapeID="_x0000_i1074" DrawAspect="Content" ObjectID="_1715085489" r:id="rId131"/>
          </w:object>
        </w:r>
      </w:ins>
    </w:p>
    <w:p>
      <w:pPr>
        <w:pStyle w:val="TF"/>
        <w:rPr>
          <w:ins w:id="9460" w:author="S2-2205089" w:date="2022-05-25T18:03:00Z"/>
          <w:b w:val="0"/>
          <w:color w:val="000000"/>
          <w:lang w:val="en-US" w:eastAsia="en-US"/>
          <w:rPrChange w:id="9461" w:author="Rapporteur" w:date="2022-05-26T00:38:00Z">
            <w:rPr>
              <w:ins w:id="9462" w:author="S2-2205089" w:date="2022-05-25T18:03:00Z"/>
              <w:b/>
              <w:color w:val="000000"/>
              <w:sz w:val="20"/>
              <w:lang w:eastAsia="en-US"/>
            </w:rPr>
          </w:rPrChange>
        </w:rPr>
        <w:pPrChange w:id="9463" w:author="Rapporteur" w:date="2022-05-26T00:38:00Z">
          <w:pPr>
            <w:pStyle w:val="41"/>
          </w:pPr>
        </w:pPrChange>
      </w:pPr>
      <w:ins w:id="9464" w:author="S2-2205089" w:date="2022-05-25T18:03:00Z">
        <w:r>
          <w:rPr>
            <w:color w:val="000000"/>
            <w:lang w:val="en-US" w:eastAsia="en-US"/>
            <w:rPrChange w:id="9465" w:author="Rapporteur" w:date="2022-05-26T00:38:00Z">
              <w:rPr>
                <w:b/>
                <w:color w:val="000000"/>
                <w:lang w:eastAsia="en-US"/>
              </w:rPr>
            </w:rPrChange>
          </w:rPr>
          <w:t>Figure 6.</w:t>
        </w:r>
        <w:del w:id="9466" w:author="Rapporteur" w:date="2022-05-25T23:51:00Z">
          <w:r>
            <w:rPr>
              <w:color w:val="000000"/>
              <w:lang w:val="en-US" w:eastAsia="en-US"/>
              <w:rPrChange w:id="9467" w:author="Rapporteur" w:date="2022-05-26T00:38:00Z">
                <w:rPr>
                  <w:b/>
                  <w:color w:val="000000"/>
                  <w:lang w:eastAsia="en-US"/>
                </w:rPr>
              </w:rPrChange>
            </w:rPr>
            <w:delText>x</w:delText>
          </w:r>
        </w:del>
      </w:ins>
      <w:ins w:id="9468" w:author="Rapporteur" w:date="2022-05-25T23:51:00Z">
        <w:r>
          <w:rPr>
            <w:color w:val="000000"/>
            <w:lang w:val="en-US" w:eastAsia="en-US"/>
            <w:rPrChange w:id="9469" w:author="Rapporteur" w:date="2022-05-26T00:38:00Z">
              <w:rPr>
                <w:b/>
                <w:color w:val="000000"/>
                <w:lang w:eastAsia="en-US"/>
              </w:rPr>
            </w:rPrChange>
          </w:rPr>
          <w:t>39</w:t>
        </w:r>
      </w:ins>
      <w:ins w:id="9470" w:author="S2-2205089" w:date="2022-05-25T18:03:00Z">
        <w:r>
          <w:rPr>
            <w:color w:val="000000"/>
            <w:lang w:val="en-US" w:eastAsia="en-US"/>
            <w:rPrChange w:id="9471" w:author="Rapporteur" w:date="2022-05-26T00:38:00Z">
              <w:rPr>
                <w:b/>
                <w:color w:val="000000"/>
                <w:lang w:eastAsia="en-US"/>
              </w:rPr>
            </w:rPrChange>
          </w:rPr>
          <w:t>.1.1-1: Roaming architectures enhancement to support Data and analytics exchange in roaming (local breakout scenario)</w:t>
        </w:r>
      </w:ins>
    </w:p>
    <w:p>
      <w:pPr>
        <w:pStyle w:val="B1"/>
        <w:ind w:left="0" w:firstLine="0"/>
        <w:rPr>
          <w:ins w:id="9472" w:author="S2-2205089" w:date="2022-05-25T18:03:00Z"/>
          <w:del w:id="9473" w:author="Rapporteur" w:date="2022-05-26T13:57:00Z"/>
          <w:lang w:eastAsia="zh-CN"/>
        </w:rPr>
      </w:pPr>
    </w:p>
    <w:p>
      <w:pPr>
        <w:pStyle w:val="TH"/>
        <w:rPr>
          <w:ins w:id="9474" w:author="S2-2205089" w:date="2022-05-25T18:03:00Z"/>
        </w:rPr>
        <w:pPrChange w:id="9475" w:author="Rapporteur" w:date="2022-05-26T00:38:00Z">
          <w:pPr>
            <w:pStyle w:val="B1"/>
            <w:ind w:left="0" w:firstLine="0"/>
          </w:pPr>
        </w:pPrChange>
      </w:pPr>
      <w:ins w:id="9476" w:author="S2-2205089" w:date="2022-05-25T18:03:00Z">
        <w:r>
          <w:object w:dxaOrig="9425" w:dyaOrig="4102">
            <v:shape id="_x0000_i1075" type="#_x0000_t75" style="width:474pt;height:204pt" o:ole="">
              <v:imagedata r:id="rId132" o:title=""/>
            </v:shape>
            <o:OLEObject Type="Embed" ProgID="Visio.Drawing.11" ShapeID="_x0000_i1075" DrawAspect="Content" ObjectID="_1715085490" r:id="rId133"/>
          </w:object>
        </w:r>
      </w:ins>
    </w:p>
    <w:p>
      <w:pPr>
        <w:pStyle w:val="TF"/>
        <w:rPr>
          <w:ins w:id="9477" w:author="S2-2205089" w:date="2022-05-25T18:03:00Z"/>
          <w:b w:val="0"/>
          <w:color w:val="000000"/>
          <w:lang w:val="en-US" w:eastAsia="en-US"/>
          <w:rPrChange w:id="9478" w:author="Rapporteur" w:date="2022-05-26T00:39:00Z">
            <w:rPr>
              <w:ins w:id="9479" w:author="S2-2205089" w:date="2022-05-25T18:03:00Z"/>
              <w:b/>
              <w:color w:val="000000"/>
              <w:sz w:val="20"/>
              <w:lang w:eastAsia="en-US"/>
            </w:rPr>
          </w:rPrChange>
        </w:rPr>
        <w:pPrChange w:id="9480" w:author="Rapporteur" w:date="2022-05-26T00:39:00Z">
          <w:pPr>
            <w:pStyle w:val="41"/>
            <w:jc w:val="center"/>
          </w:pPr>
        </w:pPrChange>
      </w:pPr>
      <w:ins w:id="9481" w:author="S2-2205089" w:date="2022-05-25T18:03:00Z">
        <w:r>
          <w:rPr>
            <w:color w:val="000000"/>
            <w:lang w:val="en-US" w:eastAsia="en-US"/>
            <w:rPrChange w:id="9482" w:author="Rapporteur" w:date="2022-05-26T00:39:00Z">
              <w:rPr>
                <w:b/>
                <w:color w:val="000000"/>
                <w:lang w:eastAsia="en-US"/>
              </w:rPr>
            </w:rPrChange>
          </w:rPr>
          <w:t>Figure 6.</w:t>
        </w:r>
        <w:del w:id="9483" w:author="Rapporteur" w:date="2022-05-25T23:51:00Z">
          <w:r>
            <w:rPr>
              <w:color w:val="000000"/>
              <w:lang w:val="en-US" w:eastAsia="en-US"/>
              <w:rPrChange w:id="9484" w:author="Rapporteur" w:date="2022-05-26T00:39:00Z">
                <w:rPr>
                  <w:b/>
                  <w:color w:val="000000"/>
                  <w:lang w:eastAsia="en-US"/>
                </w:rPr>
              </w:rPrChange>
            </w:rPr>
            <w:delText>x</w:delText>
          </w:r>
        </w:del>
      </w:ins>
      <w:ins w:id="9485" w:author="Rapporteur" w:date="2022-05-25T23:51:00Z">
        <w:r>
          <w:rPr>
            <w:color w:val="000000"/>
            <w:lang w:val="en-US" w:eastAsia="en-US"/>
            <w:rPrChange w:id="9486" w:author="Rapporteur" w:date="2022-05-26T00:39:00Z">
              <w:rPr>
                <w:b/>
                <w:color w:val="000000"/>
                <w:lang w:eastAsia="en-US"/>
              </w:rPr>
            </w:rPrChange>
          </w:rPr>
          <w:t>39</w:t>
        </w:r>
      </w:ins>
      <w:ins w:id="9487" w:author="S2-2205089" w:date="2022-05-25T18:03:00Z">
        <w:r>
          <w:rPr>
            <w:color w:val="000000"/>
            <w:lang w:val="en-US" w:eastAsia="en-US"/>
            <w:rPrChange w:id="9488" w:author="Rapporteur" w:date="2022-05-26T00:39:00Z">
              <w:rPr>
                <w:b/>
                <w:color w:val="000000"/>
                <w:lang w:eastAsia="en-US"/>
              </w:rPr>
            </w:rPrChange>
          </w:rPr>
          <w:t>.1.1-2: Roaming architectures enhancement to support Data and analytics exchange in roaming (home routed scenario)</w:t>
        </w:r>
      </w:ins>
    </w:p>
    <w:p>
      <w:pPr>
        <w:pStyle w:val="B1"/>
        <w:ind w:left="0" w:firstLine="0"/>
        <w:rPr>
          <w:ins w:id="9489" w:author="S2-2205089" w:date="2022-05-25T18:03:00Z"/>
          <w:del w:id="9490" w:author="Rapporteur" w:date="2022-05-26T13:57:00Z"/>
          <w:rFonts w:eastAsia="等线"/>
          <w:lang w:eastAsia="zh-CN"/>
          <w:rPrChange w:id="9491" w:author="Rapporteur" w:date="2022-05-25T23:52:00Z">
            <w:rPr>
              <w:ins w:id="9492" w:author="S2-2205089" w:date="2022-05-25T18:03:00Z"/>
              <w:del w:id="9493" w:author="Rapporteur" w:date="2022-05-26T13:57:00Z"/>
              <w:lang w:eastAsia="zh-CN"/>
            </w:rPr>
          </w:rPrChange>
        </w:rPr>
      </w:pPr>
    </w:p>
    <w:p>
      <w:pPr>
        <w:pStyle w:val="31"/>
        <w:rPr>
          <w:ins w:id="9494" w:author="S2-2205089" w:date="2022-05-25T18:03:00Z"/>
        </w:rPr>
      </w:pPr>
      <w:bookmarkStart w:id="9495" w:name="_Toc30462"/>
      <w:bookmarkStart w:id="9496" w:name="_Toc104433323"/>
      <w:bookmarkStart w:id="9497" w:name="_Toc104467462"/>
      <w:bookmarkStart w:id="9498" w:name="_Toc104467781"/>
      <w:bookmarkStart w:id="9499" w:name="_Toc104468117"/>
      <w:ins w:id="9500" w:author="S2-2205089" w:date="2022-05-25T18:03:00Z">
        <w:r>
          <w:t>6.</w:t>
        </w:r>
        <w:del w:id="9501" w:author="Rapporteur" w:date="2022-05-25T23:52:00Z">
          <w:r>
            <w:delText>X</w:delText>
          </w:r>
        </w:del>
      </w:ins>
      <w:ins w:id="9502" w:author="Rapporteur" w:date="2022-05-25T23:52:00Z">
        <w:r>
          <w:t>39</w:t>
        </w:r>
      </w:ins>
      <w:ins w:id="9503" w:author="S2-2205089" w:date="2022-05-25T18:03:00Z">
        <w:r>
          <w:t>.2</w:t>
        </w:r>
        <w:r>
          <w:tab/>
          <w:t>Procedure</w:t>
        </w:r>
        <w:bookmarkEnd w:id="9495"/>
        <w:bookmarkEnd w:id="9496"/>
        <w:bookmarkEnd w:id="9497"/>
        <w:bookmarkEnd w:id="9498"/>
        <w:bookmarkEnd w:id="9499"/>
      </w:ins>
    </w:p>
    <w:p>
      <w:pPr>
        <w:pStyle w:val="41"/>
        <w:rPr>
          <w:ins w:id="9504" w:author="S2-2205089" w:date="2022-05-25T18:03:00Z"/>
        </w:rPr>
      </w:pPr>
      <w:bookmarkStart w:id="9505" w:name="_Toc104433324"/>
      <w:bookmarkStart w:id="9506" w:name="_Toc104467782"/>
      <w:bookmarkStart w:id="9507" w:name="_Toc104468118"/>
      <w:ins w:id="9508" w:author="S2-2205089" w:date="2022-05-25T18:03:00Z">
        <w:r>
          <w:t>6.</w:t>
        </w:r>
        <w:del w:id="9509" w:author="Rapporteur" w:date="2022-05-25T23:52:00Z">
          <w:r>
            <w:delText>x</w:delText>
          </w:r>
        </w:del>
      </w:ins>
      <w:ins w:id="9510" w:author="Rapporteur" w:date="2022-05-25T23:52:00Z">
        <w:r>
          <w:t>39</w:t>
        </w:r>
      </w:ins>
      <w:ins w:id="9511" w:author="S2-2205089" w:date="2022-05-25T18:03:00Z">
        <w:r>
          <w:t>.2.1</w:t>
        </w:r>
        <w:r>
          <w:tab/>
        </w:r>
        <w:r>
          <w:rPr>
            <w:lang w:eastAsia="zh-CN"/>
          </w:rPr>
          <w:t>P</w:t>
        </w:r>
        <w:r>
          <w:rPr>
            <w:rFonts w:hint="eastAsia"/>
            <w:lang w:eastAsia="zh-CN"/>
          </w:rPr>
          <w:t>rocedure</w:t>
        </w:r>
        <w:r>
          <w:rPr>
            <w:lang w:eastAsia="zh-CN"/>
          </w:rPr>
          <w:t xml:space="preserve"> </w:t>
        </w:r>
        <w:r>
          <w:rPr>
            <w:rFonts w:hint="eastAsia"/>
            <w:lang w:eastAsia="zh-CN"/>
          </w:rPr>
          <w:t>for</w:t>
        </w:r>
        <w:r>
          <w:rPr>
            <w:lang w:eastAsia="zh-CN"/>
          </w:rPr>
          <w:t xml:space="preserve"> NWDAF </w:t>
        </w:r>
        <w:r>
          <w:rPr>
            <w:rFonts w:hint="eastAsia"/>
            <w:lang w:eastAsia="zh-CN"/>
          </w:rPr>
          <w:t>in</w:t>
        </w:r>
        <w:r>
          <w:rPr>
            <w:lang w:eastAsia="zh-CN"/>
          </w:rPr>
          <w:t xml:space="preserve"> HPLMN </w:t>
        </w:r>
        <w:r>
          <w:rPr>
            <w:rFonts w:hint="eastAsia"/>
            <w:lang w:eastAsia="zh-CN"/>
          </w:rPr>
          <w:t>to</w:t>
        </w:r>
        <w:r>
          <w:rPr>
            <w:lang w:eastAsia="zh-CN"/>
          </w:rPr>
          <w:t xml:space="preserve"> </w:t>
        </w:r>
        <w:r>
          <w:rPr>
            <w:rFonts w:hint="eastAsia"/>
            <w:lang w:eastAsia="zh-CN"/>
          </w:rPr>
          <w:t>collect</w:t>
        </w:r>
        <w:r>
          <w:rPr>
            <w:lang w:eastAsia="zh-CN"/>
          </w:rPr>
          <w:t xml:space="preserve"> </w:t>
        </w:r>
        <w:r>
          <w:rPr>
            <w:rFonts w:hint="eastAsia"/>
            <w:lang w:eastAsia="zh-CN"/>
          </w:rPr>
          <w:t>data</w:t>
        </w:r>
        <w:r>
          <w:rPr>
            <w:lang w:eastAsia="zh-CN"/>
          </w:rPr>
          <w:t xml:space="preserve"> </w:t>
        </w:r>
        <w:r>
          <w:rPr>
            <w:rFonts w:hint="eastAsia"/>
            <w:lang w:eastAsia="zh-CN"/>
          </w:rPr>
          <w:t>from</w:t>
        </w:r>
        <w:r>
          <w:rPr>
            <w:lang w:eastAsia="zh-CN"/>
          </w:rPr>
          <w:t xml:space="preserve"> VPLMN</w:t>
        </w:r>
        <w:bookmarkEnd w:id="9505"/>
        <w:bookmarkEnd w:id="9506"/>
        <w:bookmarkEnd w:id="9507"/>
      </w:ins>
    </w:p>
    <w:p>
      <w:pPr>
        <w:pStyle w:val="TH"/>
        <w:rPr>
          <w:ins w:id="9512" w:author="S2-2205089" w:date="2022-05-25T18:03:00Z"/>
          <w:lang w:eastAsia="en-US"/>
        </w:rPr>
      </w:pPr>
      <w:ins w:id="9513" w:author="S2-2205089" w:date="2022-05-25T18:03:00Z">
        <w:r>
          <w:object w:dxaOrig="8738" w:dyaOrig="8225">
            <v:shape id="_x0000_i1076" type="#_x0000_t75" style="width:438pt;height:414pt" o:ole="">
              <v:imagedata r:id="rId134" o:title=""/>
            </v:shape>
            <o:OLEObject Type="Embed" ProgID="Visio.Drawing.11" ShapeID="_x0000_i1076" DrawAspect="Content" ObjectID="_1715085491" r:id="rId135"/>
          </w:object>
        </w:r>
      </w:ins>
    </w:p>
    <w:p>
      <w:pPr>
        <w:pStyle w:val="TF"/>
        <w:rPr>
          <w:ins w:id="9514" w:author="S2-2205089" w:date="2022-05-25T18:03:00Z"/>
          <w:b w:val="0"/>
          <w:color w:val="000000"/>
          <w:lang w:val="en-US" w:eastAsia="en-US"/>
          <w:rPrChange w:id="9515" w:author="Rapporteur" w:date="2022-05-26T00:39:00Z">
            <w:rPr>
              <w:ins w:id="9516" w:author="S2-2205089" w:date="2022-05-25T18:03:00Z"/>
              <w:b/>
              <w:color w:val="000000"/>
              <w:sz w:val="20"/>
              <w:lang w:eastAsia="en-US"/>
            </w:rPr>
          </w:rPrChange>
        </w:rPr>
        <w:pPrChange w:id="9517" w:author="Rapporteur" w:date="2022-05-26T00:39:00Z">
          <w:pPr>
            <w:pStyle w:val="41"/>
            <w:jc w:val="center"/>
          </w:pPr>
        </w:pPrChange>
      </w:pPr>
      <w:ins w:id="9518" w:author="S2-2205089" w:date="2022-05-25T18:03:00Z">
        <w:r>
          <w:rPr>
            <w:color w:val="000000"/>
            <w:lang w:val="en-US" w:eastAsia="en-US"/>
            <w:rPrChange w:id="9519" w:author="Rapporteur" w:date="2022-05-26T00:39:00Z">
              <w:rPr>
                <w:b/>
                <w:color w:val="000000"/>
                <w:lang w:eastAsia="en-US"/>
              </w:rPr>
            </w:rPrChange>
          </w:rPr>
          <w:t>Figure 6.</w:t>
        </w:r>
        <w:del w:id="9520" w:author="Rapporteur" w:date="2022-05-25T23:52:00Z">
          <w:r>
            <w:rPr>
              <w:color w:val="000000"/>
              <w:lang w:val="en-US" w:eastAsia="en-US"/>
              <w:rPrChange w:id="9521" w:author="Rapporteur" w:date="2022-05-26T00:39:00Z">
                <w:rPr>
                  <w:b/>
                  <w:color w:val="000000"/>
                  <w:lang w:eastAsia="en-US"/>
                </w:rPr>
              </w:rPrChange>
            </w:rPr>
            <w:delText>x</w:delText>
          </w:r>
        </w:del>
      </w:ins>
      <w:ins w:id="9522" w:author="Rapporteur" w:date="2022-05-25T23:52:00Z">
        <w:r>
          <w:rPr>
            <w:color w:val="000000"/>
            <w:lang w:val="en-US" w:eastAsia="en-US"/>
            <w:rPrChange w:id="9523" w:author="Rapporteur" w:date="2022-05-26T00:39:00Z">
              <w:rPr>
                <w:b/>
                <w:color w:val="000000"/>
                <w:lang w:eastAsia="en-US"/>
              </w:rPr>
            </w:rPrChange>
          </w:rPr>
          <w:t>39</w:t>
        </w:r>
      </w:ins>
      <w:ins w:id="9524" w:author="S2-2205089" w:date="2022-05-25T18:03:00Z">
        <w:r>
          <w:rPr>
            <w:color w:val="000000"/>
            <w:lang w:val="en-US" w:eastAsia="en-US"/>
            <w:rPrChange w:id="9525" w:author="Rapporteur" w:date="2022-05-26T00:39:00Z">
              <w:rPr>
                <w:b/>
                <w:color w:val="000000"/>
                <w:lang w:eastAsia="en-US"/>
              </w:rPr>
            </w:rPrChange>
          </w:rPr>
          <w:t>.2.1-1: Procedure for NWDAF in HPLMN to collect data from VPLMN</w:t>
        </w:r>
      </w:ins>
    </w:p>
    <w:p>
      <w:pPr>
        <w:pStyle w:val="B1"/>
        <w:rPr>
          <w:ins w:id="9526" w:author="S2-2205089" w:date="2022-05-25T18:03:00Z"/>
          <w:lang w:eastAsia="zh-CN"/>
        </w:rPr>
      </w:pPr>
      <w:ins w:id="9527" w:author="S2-2205089" w:date="2022-05-25T18:03:00Z">
        <w:r>
          <w:rPr>
            <w:lang w:eastAsia="zh-CN"/>
          </w:rPr>
          <w:t>1.</w:t>
        </w:r>
        <w:r>
          <w:rPr>
            <w:lang w:eastAsia="zh-CN"/>
          </w:rPr>
          <w:tab/>
          <w:t>The NWDAF service consumer subscribes to analytics information by invoking the Nnwdaf_AnalyticsSubscription_Subscribe service operation. The parameters that can be provided by the NWDAF service consumer are listed in clause 6.1.3</w:t>
        </w:r>
        <w:r>
          <w:rPr>
            <w:rFonts w:hint="eastAsia"/>
            <w:lang w:eastAsia="zh-CN"/>
          </w:rPr>
          <w:t>,</w:t>
        </w:r>
        <w:r>
          <w:rPr>
            <w:lang w:eastAsia="zh-CN"/>
          </w:rPr>
          <w:t xml:space="preserve"> TS 23.288</w:t>
        </w:r>
      </w:ins>
      <w:ins w:id="9528" w:author="Rapporteur" w:date="2022-05-26T01:49:00Z">
        <w:r>
          <w:rPr>
            <w:lang w:eastAsia="zh-CN"/>
          </w:rPr>
          <w:t xml:space="preserve"> [5]</w:t>
        </w:r>
      </w:ins>
      <w:ins w:id="9529" w:author="S2-2205089" w:date="2022-05-25T18:03:00Z">
        <w:r>
          <w:rPr>
            <w:lang w:eastAsia="zh-CN"/>
          </w:rPr>
          <w:t>.</w:t>
        </w:r>
      </w:ins>
    </w:p>
    <w:p>
      <w:pPr>
        <w:pStyle w:val="B1"/>
        <w:rPr>
          <w:ins w:id="9530" w:author="S2-2205089" w:date="2022-05-25T18:03:00Z"/>
          <w:lang w:eastAsia="zh-CN"/>
        </w:rPr>
      </w:pPr>
      <w:ins w:id="9531" w:author="S2-2205089" w:date="2022-05-25T18:03:00Z">
        <w:r>
          <w:rPr>
            <w:rFonts w:hint="eastAsia"/>
            <w:lang w:eastAsia="zh-CN"/>
          </w:rPr>
          <w:t>2.</w:t>
        </w:r>
        <w:del w:id="9532" w:author="Rapporteur" w:date="2022-05-26T02:57:00Z">
          <w:r>
            <w:rPr>
              <w:lang w:eastAsia="zh-CN"/>
            </w:rPr>
            <w:delText xml:space="preserve">  </w:delText>
          </w:r>
        </w:del>
      </w:ins>
      <w:ins w:id="9533" w:author="Rapporteur" w:date="2022-05-26T02:57:00Z">
        <w:r>
          <w:rPr>
            <w:lang w:eastAsia="zh-CN"/>
          </w:rPr>
          <w:tab/>
        </w:r>
      </w:ins>
      <w:ins w:id="9534" w:author="S2-2205089" w:date="2022-05-25T18:03:00Z">
        <w:r>
          <w:rPr>
            <w:lang w:eastAsia="zh-CN"/>
          </w:rPr>
          <w:t>If the Target of Analytics Reporting is one UE, or a group of UE or any UE, that is roaming from the HPLMN to the visited PLMN, and the NWDAF in HPLMN needs the data related to the roaming UE(s) in the visited PLMN to derive the analytics for the analytics ID, then the NWDAF requests data collection to the DCCF in VPLMN by invoking Ndccf_DataManagement_Subscribe, including roaming indication, VPLMN ID, target area in VPLMN, event ID(s), Target of Event Reporting (UE ID, UE list, or any UE).</w:t>
        </w:r>
      </w:ins>
    </w:p>
    <w:p>
      <w:pPr>
        <w:pStyle w:val="EditorsNote"/>
        <w:rPr>
          <w:ins w:id="9535" w:author="S2-2205089" w:date="2022-05-25T18:03:00Z"/>
        </w:rPr>
      </w:pPr>
      <w:ins w:id="9536" w:author="S2-2205089" w:date="2022-05-25T18:03:00Z">
        <w:r>
          <w:t>Editor</w:t>
        </w:r>
      </w:ins>
      <w:ins w:id="9537" w:author="Rapporteur" w:date="2022-05-26T01:04:00Z">
        <w:r>
          <w:t>'</w:t>
        </w:r>
      </w:ins>
      <w:ins w:id="9538" w:author="S2-2205089" w:date="2022-05-25T18:03:00Z">
        <w:del w:id="9539" w:author="Rapporteur" w:date="2022-05-26T01:04:00Z">
          <w:r>
            <w:delText>’</w:delText>
          </w:r>
        </w:del>
        <w:r>
          <w:t xml:space="preserve">s </w:t>
        </w:r>
        <w:del w:id="9540" w:author="Rapporteur" w:date="2022-05-26T01:04:00Z">
          <w:r>
            <w:delText>N</w:delText>
          </w:r>
        </w:del>
      </w:ins>
      <w:ins w:id="9541" w:author="Rapporteur" w:date="2022-05-26T01:04:00Z">
        <w:r>
          <w:t>n</w:t>
        </w:r>
      </w:ins>
      <w:ins w:id="9542" w:author="S2-2205089" w:date="2022-05-25T18:03:00Z">
        <w:r>
          <w:t>ote:</w:t>
        </w:r>
        <w:del w:id="9543" w:author="Rapporteur" w:date="2022-05-26T01:04:00Z">
          <w:r>
            <w:delText xml:space="preserve"> </w:delText>
          </w:r>
        </w:del>
      </w:ins>
      <w:ins w:id="9544" w:author="Rapporteur" w:date="2022-05-26T01:04:00Z">
        <w:r>
          <w:tab/>
        </w:r>
      </w:ins>
      <w:ins w:id="9545" w:author="S2-2205089" w:date="2022-05-25T18:03:00Z">
        <w:del w:id="9546" w:author="Rapporteur" w:date="2022-05-26T01:04:00Z">
          <w:r>
            <w:delText>h</w:delText>
          </w:r>
        </w:del>
      </w:ins>
      <w:ins w:id="9547" w:author="Rapporteur" w:date="2022-05-26T01:04:00Z">
        <w:r>
          <w:t>H</w:t>
        </w:r>
      </w:ins>
      <w:ins w:id="9548" w:author="S2-2205089" w:date="2022-05-25T18:03:00Z">
        <w:r>
          <w:t>ow to determine the VPLMN ID by HPLMN NWDAF is FFS.</w:t>
        </w:r>
      </w:ins>
    </w:p>
    <w:p>
      <w:pPr>
        <w:pStyle w:val="B1"/>
        <w:rPr>
          <w:ins w:id="9549" w:author="S2-2205089" w:date="2022-05-25T18:03:00Z"/>
          <w:lang w:eastAsia="zh-CN"/>
        </w:rPr>
      </w:pPr>
      <w:ins w:id="9550" w:author="S2-2205089" w:date="2022-05-25T18:03:00Z">
        <w:r>
          <w:rPr>
            <w:rFonts w:hint="eastAsia"/>
            <w:lang w:eastAsia="zh-CN"/>
          </w:rPr>
          <w:t>3</w:t>
        </w:r>
        <w:r>
          <w:rPr>
            <w:lang w:eastAsia="zh-CN"/>
          </w:rPr>
          <w:t>.</w:t>
        </w:r>
        <w:r>
          <w:rPr>
            <w:lang w:eastAsia="zh-CN"/>
          </w:rPr>
          <w:tab/>
          <w:t>(Optional)According to data collection request from the HPLMN NWDAF, the DCCF in HPLMN discovers the DCCF in visited PLMN from NRF based on VPLMN ID.</w:t>
        </w:r>
      </w:ins>
    </w:p>
    <w:p>
      <w:pPr>
        <w:pStyle w:val="B1"/>
        <w:rPr>
          <w:ins w:id="9551" w:author="S2-2205089" w:date="2022-05-25T18:03:00Z"/>
          <w:lang w:eastAsia="zh-CN"/>
        </w:rPr>
      </w:pPr>
      <w:ins w:id="9552" w:author="S2-2205089" w:date="2022-05-25T18:03:00Z">
        <w:r>
          <w:rPr>
            <w:rFonts w:hint="eastAsia"/>
            <w:lang w:eastAsia="zh-CN"/>
          </w:rPr>
          <w:t>4</w:t>
        </w:r>
        <w:r>
          <w:rPr>
            <w:lang w:eastAsia="zh-CN"/>
          </w:rPr>
          <w:t>.</w:t>
        </w:r>
        <w:del w:id="9553" w:author="Rapporteur" w:date="2022-05-26T02:57:00Z">
          <w:r>
            <w:rPr>
              <w:lang w:eastAsia="zh-CN"/>
            </w:rPr>
            <w:delText xml:space="preserve">  </w:delText>
          </w:r>
        </w:del>
      </w:ins>
      <w:ins w:id="9554" w:author="Rapporteur" w:date="2022-05-26T02:57:00Z">
        <w:r>
          <w:rPr>
            <w:lang w:eastAsia="zh-CN"/>
          </w:rPr>
          <w:tab/>
        </w:r>
      </w:ins>
      <w:ins w:id="9555" w:author="S2-2205089" w:date="2022-05-25T18:03:00Z">
        <w:r>
          <w:rPr>
            <w:lang w:eastAsia="zh-CN"/>
          </w:rPr>
          <w:t>HPLMN DCCF requests data collection to the VPLMN DCCF by invoking Ndccf_DataManagement_Subscribe</w:t>
        </w:r>
        <w:r>
          <w:rPr>
            <w:rFonts w:hint="eastAsia"/>
            <w:lang w:eastAsia="zh-CN"/>
          </w:rPr>
          <w:t>,</w:t>
        </w:r>
        <w:r>
          <w:rPr>
            <w:lang w:eastAsia="zh-CN"/>
          </w:rPr>
          <w:t xml:space="preserve"> including roaming indication, HPLMN ID, VPLMN ID, target area in VPLMN, event ID(s), Target of Event Reporting (UE ID, UE list, or any UE).</w:t>
        </w:r>
      </w:ins>
    </w:p>
    <w:p>
      <w:pPr>
        <w:pStyle w:val="B1"/>
        <w:rPr>
          <w:ins w:id="9556" w:author="S2-2205089" w:date="2022-05-25T18:03:00Z"/>
          <w:lang w:eastAsia="zh-CN"/>
        </w:rPr>
      </w:pPr>
      <w:ins w:id="9557" w:author="S2-2205089" w:date="2022-05-25T18:03:00Z">
        <w:r>
          <w:rPr>
            <w:lang w:eastAsia="zh-CN"/>
          </w:rPr>
          <w:lastRenderedPageBreak/>
          <w:t>5.</w:t>
        </w:r>
        <w:r>
          <w:rPr>
            <w:lang w:eastAsia="zh-CN"/>
          </w:rPr>
          <w:tab/>
          <w:t>VPLMN DCCF determines if the requested data is available at itself. If the data is available, then the VPLMN DCCF performs step 10 to sends the data to the HPLMN by invoking Ndccf_DataManagement_Notify.</w:t>
        </w:r>
        <w:r>
          <w:rPr>
            <w:rFonts w:hint="eastAsia"/>
            <w:lang w:eastAsia="zh-CN"/>
          </w:rPr>
          <w:t xml:space="preserve"> </w:t>
        </w:r>
        <w:r>
          <w:rPr>
            <w:lang w:eastAsia="zh-CN"/>
          </w:rPr>
          <w:t>If not, then the VPLMN DCCF performs step 6.</w:t>
        </w:r>
      </w:ins>
    </w:p>
    <w:p>
      <w:pPr>
        <w:pStyle w:val="B1"/>
        <w:ind w:firstLine="0"/>
        <w:rPr>
          <w:ins w:id="9558" w:author="S2-2205089" w:date="2022-05-25T18:03:00Z"/>
          <w:lang w:eastAsia="zh-CN"/>
        </w:rPr>
      </w:pPr>
      <w:ins w:id="9559" w:author="S2-2205089" w:date="2022-05-25T18:03:00Z">
        <w:r>
          <w:rPr>
            <w:lang w:eastAsia="zh-CN"/>
          </w:rPr>
          <w:t>Before the step 5, the VPLMN DCCF may need to check if the consumer from HPLMN is authorized to obtain data from the VPLMN, taking the VPLMN ID, HPLMN ID, target area in VPLMN, Event ID(s) into account based on the roaming agreements, VPLMN policies and regulatory constraints between hPLMN and vPLMN and etc.</w:t>
        </w:r>
      </w:ins>
    </w:p>
    <w:p>
      <w:pPr>
        <w:pStyle w:val="EditorsNote"/>
        <w:rPr>
          <w:ins w:id="9560" w:author="S2-2205089" w:date="2022-05-25T18:03:00Z"/>
          <w:rFonts w:eastAsia="Yu Mincho"/>
        </w:rPr>
      </w:pPr>
      <w:ins w:id="9561" w:author="S2-2205089" w:date="2022-05-25T18:03:00Z">
        <w:r>
          <w:t>Editor</w:t>
        </w:r>
      </w:ins>
      <w:ins w:id="9562" w:author="Rapporteur" w:date="2022-05-26T00:58:00Z">
        <w:r>
          <w:t>'</w:t>
        </w:r>
      </w:ins>
      <w:ins w:id="9563" w:author="S2-2205089" w:date="2022-05-25T18:03:00Z">
        <w:del w:id="9564" w:author="Rapporteur" w:date="2022-05-26T00:58:00Z">
          <w:r>
            <w:delText>´</w:delText>
          </w:r>
        </w:del>
        <w:r>
          <w:t xml:space="preserve">s </w:t>
        </w:r>
        <w:del w:id="9565" w:author="Rapporteur" w:date="2022-05-26T01:04:00Z">
          <w:r>
            <w:delText>N</w:delText>
          </w:r>
        </w:del>
      </w:ins>
      <w:ins w:id="9566" w:author="Rapporteur" w:date="2022-05-26T01:04:00Z">
        <w:r>
          <w:t>n</w:t>
        </w:r>
      </w:ins>
      <w:ins w:id="9567" w:author="S2-2205089" w:date="2022-05-25T18:03:00Z">
        <w:r>
          <w:t>ote:</w:t>
        </w:r>
        <w:del w:id="9568" w:author="Rapporteur" w:date="2022-05-26T01:04:00Z">
          <w:r>
            <w:delText xml:space="preserve"> </w:delText>
          </w:r>
        </w:del>
      </w:ins>
      <w:ins w:id="9569" w:author="Rapporteur" w:date="2022-05-26T01:04:00Z">
        <w:r>
          <w:tab/>
        </w:r>
      </w:ins>
      <w:ins w:id="9570" w:author="S2-2205089" w:date="2022-05-25T18:03:00Z">
        <w:r>
          <w:t xml:space="preserve">It is </w:t>
        </w:r>
        <w:del w:id="9571" w:author="Rapporteur" w:date="2022-05-26T01:13:00Z">
          <w:r>
            <w:delText>ffs</w:delText>
          </w:r>
        </w:del>
      </w:ins>
      <w:ins w:id="9572" w:author="Rapporteur" w:date="2022-05-26T01:13:00Z">
        <w:r>
          <w:t>FFS</w:t>
        </w:r>
      </w:ins>
      <w:ins w:id="9573" w:author="S2-2205089" w:date="2022-05-25T18:03:00Z">
        <w:r>
          <w:t xml:space="preserve"> whether a new service may be appropriate to trigger the special checking by the VPLMN DCCF.</w:t>
        </w:r>
      </w:ins>
    </w:p>
    <w:p>
      <w:pPr>
        <w:pStyle w:val="EditorsNote"/>
        <w:rPr>
          <w:ins w:id="9574" w:author="S2-2205089" w:date="2022-05-25T18:03:00Z"/>
          <w:rFonts w:eastAsia="Yu Mincho"/>
        </w:rPr>
      </w:pPr>
      <w:ins w:id="9575" w:author="S2-2205089" w:date="2022-05-25T18:03:00Z">
        <w:r>
          <w:t>Editor</w:t>
        </w:r>
      </w:ins>
      <w:ins w:id="9576" w:author="Rapporteur" w:date="2022-05-26T00:58:00Z">
        <w:r>
          <w:t>'</w:t>
        </w:r>
      </w:ins>
      <w:ins w:id="9577" w:author="S2-2205089" w:date="2022-05-25T18:03:00Z">
        <w:del w:id="9578" w:author="Rapporteur" w:date="2022-05-26T00:58:00Z">
          <w:r>
            <w:delText>´</w:delText>
          </w:r>
        </w:del>
        <w:r>
          <w:t xml:space="preserve">s </w:t>
        </w:r>
        <w:del w:id="9579" w:author="Rapporteur" w:date="2022-05-26T01:04:00Z">
          <w:r>
            <w:delText>N</w:delText>
          </w:r>
        </w:del>
      </w:ins>
      <w:ins w:id="9580" w:author="Rapporteur" w:date="2022-05-26T01:04:00Z">
        <w:r>
          <w:t>n</w:t>
        </w:r>
      </w:ins>
      <w:ins w:id="9581" w:author="S2-2205089" w:date="2022-05-25T18:03:00Z">
        <w:r>
          <w:t>ote:</w:t>
        </w:r>
        <w:del w:id="9582" w:author="Rapporteur" w:date="2022-05-26T01:04:00Z">
          <w:r>
            <w:delText xml:space="preserve"> </w:delText>
          </w:r>
        </w:del>
      </w:ins>
      <w:ins w:id="9583" w:author="Rapporteur" w:date="2022-05-26T01:04:00Z">
        <w:r>
          <w:tab/>
        </w:r>
      </w:ins>
      <w:ins w:id="9584" w:author="S2-2205089" w:date="2022-05-25T18:03:00Z">
        <w:r>
          <w:t xml:space="preserve">It is </w:t>
        </w:r>
        <w:del w:id="9585" w:author="Rapporteur" w:date="2022-05-26T01:14:00Z">
          <w:r>
            <w:delText>ffs</w:delText>
          </w:r>
        </w:del>
      </w:ins>
      <w:ins w:id="9586" w:author="Rapporteur" w:date="2022-05-26T01:14:00Z">
        <w:r>
          <w:t>FFS</w:t>
        </w:r>
      </w:ins>
      <w:ins w:id="9587" w:author="S2-2205089" w:date="2022-05-25T18:03:00Z">
        <w:r>
          <w:t xml:space="preserve"> how the DCCF obtains applicable policies for the peer PLMN.</w:t>
        </w:r>
      </w:ins>
    </w:p>
    <w:p>
      <w:pPr>
        <w:pStyle w:val="B1"/>
        <w:rPr>
          <w:ins w:id="9588" w:author="S2-2205089" w:date="2022-05-25T18:03:00Z"/>
          <w:lang w:eastAsia="zh-CN"/>
        </w:rPr>
      </w:pPr>
      <w:ins w:id="9589" w:author="S2-2205089" w:date="2022-05-25T18:03:00Z">
        <w:r>
          <w:rPr>
            <w:rFonts w:hint="eastAsia"/>
            <w:lang w:eastAsia="zh-CN"/>
          </w:rPr>
          <w:t>6</w:t>
        </w:r>
        <w:r>
          <w:rPr>
            <w:lang w:eastAsia="zh-CN"/>
          </w:rPr>
          <w:t>.</w:t>
        </w:r>
        <w:del w:id="9590" w:author="Rapporteur" w:date="2022-05-26T03:12:00Z">
          <w:r>
            <w:rPr>
              <w:lang w:eastAsia="zh-CN"/>
            </w:rPr>
            <w:delText xml:space="preserve"> </w:delText>
          </w:r>
        </w:del>
      </w:ins>
      <w:ins w:id="9591" w:author="Rapporteur" w:date="2022-05-26T03:12:00Z">
        <w:r>
          <w:rPr>
            <w:lang w:eastAsia="zh-CN"/>
          </w:rPr>
          <w:tab/>
        </w:r>
      </w:ins>
      <w:ins w:id="9592" w:author="S2-2205089" w:date="2022-05-25T18:03:00Z">
        <w:r>
          <w:rPr>
            <w:lang w:eastAsia="zh-CN"/>
          </w:rPr>
          <w:t>(Optional) Based on the target AOI in the VPLMN and the requested event ID(s</w:t>
        </w:r>
        <w:r>
          <w:rPr>
            <w:rFonts w:hint="eastAsia"/>
            <w:lang w:eastAsia="zh-CN"/>
          </w:rPr>
          <w:t>)</w:t>
        </w:r>
        <w:r>
          <w:rPr>
            <w:lang w:eastAsia="zh-CN"/>
          </w:rPr>
          <w:t>, the VPLMN DCCF discovers the target data provider(s) in the VPLMN via NRF.</w:t>
        </w:r>
      </w:ins>
    </w:p>
    <w:p>
      <w:pPr>
        <w:pStyle w:val="B1"/>
        <w:rPr>
          <w:ins w:id="9593" w:author="S2-2205089" w:date="2022-05-25T18:03:00Z"/>
          <w:lang w:eastAsia="zh-CN"/>
        </w:rPr>
      </w:pPr>
      <w:ins w:id="9594" w:author="S2-2205089" w:date="2022-05-25T18:03:00Z">
        <w:r>
          <w:rPr>
            <w:rFonts w:hint="eastAsia"/>
            <w:lang w:eastAsia="zh-CN"/>
          </w:rPr>
          <w:t>7.</w:t>
        </w:r>
        <w:del w:id="9595" w:author="Rapporteur" w:date="2022-05-26T03:12:00Z">
          <w:r>
            <w:rPr>
              <w:lang w:eastAsia="zh-CN"/>
            </w:rPr>
            <w:delText xml:space="preserve"> </w:delText>
          </w:r>
        </w:del>
      </w:ins>
      <w:ins w:id="9596" w:author="Rapporteur" w:date="2022-05-26T03:12:00Z">
        <w:r>
          <w:rPr>
            <w:lang w:eastAsia="zh-CN"/>
          </w:rPr>
          <w:tab/>
        </w:r>
      </w:ins>
      <w:ins w:id="9597" w:author="S2-2205089" w:date="2022-05-25T18:03:00Z">
        <w:r>
          <w:rPr>
            <w:lang w:eastAsia="zh-CN"/>
          </w:rPr>
          <w:t>The VPLMN DCCF subscribes to the data provider(s) the requested data by invoking, e.g. Nnf_EventExposure_Subscibe</w:t>
        </w:r>
        <w:r>
          <w:rPr>
            <w:rFonts w:hint="eastAsia"/>
            <w:lang w:eastAsia="zh-CN"/>
          </w:rPr>
          <w:t>,</w:t>
        </w:r>
        <w:r>
          <w:rPr>
            <w:lang w:eastAsia="zh-CN"/>
          </w:rPr>
          <w:t xml:space="preserve"> indicating the Target of Event Reporting is a certain UE or a group of UE or any UE roaming from the HPLMN.</w:t>
        </w:r>
      </w:ins>
    </w:p>
    <w:p>
      <w:pPr>
        <w:pStyle w:val="B1"/>
        <w:rPr>
          <w:ins w:id="9598" w:author="S2-2205089" w:date="2022-05-25T18:03:00Z"/>
          <w:lang w:eastAsia="zh-CN"/>
        </w:rPr>
      </w:pPr>
      <w:ins w:id="9599" w:author="S2-2205089" w:date="2022-05-25T18:03:00Z">
        <w:r>
          <w:rPr>
            <w:lang w:eastAsia="zh-CN"/>
          </w:rPr>
          <w:t>8</w:t>
        </w:r>
        <w:r>
          <w:rPr>
            <w:rFonts w:hint="eastAsia"/>
            <w:lang w:eastAsia="zh-CN"/>
          </w:rPr>
          <w:t>.</w:t>
        </w:r>
        <w:del w:id="9600" w:author="Rapporteur" w:date="2022-05-26T03:12:00Z">
          <w:r>
            <w:rPr>
              <w:lang w:eastAsia="zh-CN"/>
            </w:rPr>
            <w:delText xml:space="preserve"> </w:delText>
          </w:r>
        </w:del>
      </w:ins>
      <w:ins w:id="9601" w:author="Rapporteur" w:date="2022-05-26T03:12:00Z">
        <w:r>
          <w:rPr>
            <w:lang w:eastAsia="zh-CN"/>
          </w:rPr>
          <w:tab/>
        </w:r>
      </w:ins>
      <w:ins w:id="9602" w:author="S2-2205089" w:date="2022-05-25T18:03:00Z">
        <w:r>
          <w:rPr>
            <w:lang w:eastAsia="zh-CN"/>
          </w:rPr>
          <w:t>The data providers collect data for the roaming UE(s) from the HPLMN.</w:t>
        </w:r>
      </w:ins>
    </w:p>
    <w:p>
      <w:pPr>
        <w:pStyle w:val="B1"/>
        <w:rPr>
          <w:ins w:id="9603" w:author="S2-2205089" w:date="2022-05-25T18:03:00Z"/>
          <w:lang w:eastAsia="zh-CN"/>
        </w:rPr>
      </w:pPr>
      <w:ins w:id="9604" w:author="S2-2205089" w:date="2022-05-25T18:03:00Z">
        <w:r>
          <w:rPr>
            <w:lang w:eastAsia="zh-CN"/>
          </w:rPr>
          <w:t>9</w:t>
        </w:r>
        <w:r>
          <w:rPr>
            <w:rFonts w:hint="eastAsia"/>
            <w:lang w:eastAsia="zh-CN"/>
          </w:rPr>
          <w:t>.</w:t>
        </w:r>
        <w:del w:id="9605" w:author="Rapporteur" w:date="2022-05-26T03:13:00Z">
          <w:r>
            <w:rPr>
              <w:lang w:eastAsia="zh-CN"/>
            </w:rPr>
            <w:delText xml:space="preserve"> </w:delText>
          </w:r>
        </w:del>
      </w:ins>
      <w:ins w:id="9606" w:author="Rapporteur" w:date="2022-05-26T03:13:00Z">
        <w:r>
          <w:rPr>
            <w:lang w:eastAsia="zh-CN"/>
          </w:rPr>
          <w:tab/>
        </w:r>
      </w:ins>
      <w:ins w:id="9607" w:author="S2-2205089" w:date="2022-05-25T18:03:00Z">
        <w:r>
          <w:rPr>
            <w:lang w:eastAsia="zh-CN"/>
          </w:rPr>
          <w:t>The data providers send the collected data to the VPLMN DCCF by invoking, e.g. Nnf_EventExposure_Notify.</w:t>
        </w:r>
      </w:ins>
    </w:p>
    <w:p>
      <w:pPr>
        <w:pStyle w:val="B1"/>
        <w:rPr>
          <w:ins w:id="9608" w:author="S2-2205089" w:date="2022-05-25T18:03:00Z"/>
          <w:lang w:eastAsia="zh-CN"/>
        </w:rPr>
      </w:pPr>
      <w:ins w:id="9609" w:author="S2-2205089" w:date="2022-05-25T18:03:00Z">
        <w:r>
          <w:rPr>
            <w:rFonts w:hint="eastAsia"/>
            <w:lang w:eastAsia="zh-CN"/>
          </w:rPr>
          <w:t>1</w:t>
        </w:r>
        <w:r>
          <w:rPr>
            <w:lang w:eastAsia="zh-CN"/>
          </w:rPr>
          <w:t>0.</w:t>
        </w:r>
        <w:del w:id="9610" w:author="Rapporteur" w:date="2022-05-26T03:13:00Z">
          <w:r>
            <w:rPr>
              <w:lang w:eastAsia="zh-CN"/>
            </w:rPr>
            <w:delText xml:space="preserve"> </w:delText>
          </w:r>
        </w:del>
      </w:ins>
      <w:ins w:id="9611" w:author="Rapporteur" w:date="2022-05-26T03:13:00Z">
        <w:r>
          <w:rPr>
            <w:lang w:eastAsia="zh-CN"/>
          </w:rPr>
          <w:tab/>
        </w:r>
      </w:ins>
      <w:ins w:id="9612" w:author="S2-2205089" w:date="2022-05-25T18:03:00Z">
        <w:r>
          <w:rPr>
            <w:lang w:eastAsia="zh-CN"/>
          </w:rPr>
          <w:t>The VPLMN DCCF send the collected data to the HPLMN DCCF by invoking Ndccf_DataManagement_Notify.</w:t>
        </w:r>
      </w:ins>
    </w:p>
    <w:p>
      <w:pPr>
        <w:pStyle w:val="B1"/>
        <w:rPr>
          <w:ins w:id="9613" w:author="S2-2205089" w:date="2022-05-25T18:03:00Z"/>
          <w:lang w:eastAsia="zh-CN"/>
        </w:rPr>
      </w:pPr>
      <w:ins w:id="9614" w:author="S2-2205089" w:date="2022-05-25T18:03:00Z">
        <w:r>
          <w:rPr>
            <w:rFonts w:hint="eastAsia"/>
            <w:lang w:eastAsia="zh-CN"/>
          </w:rPr>
          <w:t>1</w:t>
        </w:r>
        <w:r>
          <w:rPr>
            <w:lang w:eastAsia="zh-CN"/>
          </w:rPr>
          <w:t>1.</w:t>
        </w:r>
        <w:del w:id="9615" w:author="Rapporteur" w:date="2022-05-26T03:13:00Z">
          <w:r>
            <w:rPr>
              <w:lang w:eastAsia="zh-CN"/>
            </w:rPr>
            <w:delText xml:space="preserve"> </w:delText>
          </w:r>
        </w:del>
      </w:ins>
      <w:ins w:id="9616" w:author="Rapporteur" w:date="2022-05-26T03:13:00Z">
        <w:r>
          <w:rPr>
            <w:lang w:eastAsia="zh-CN"/>
          </w:rPr>
          <w:tab/>
        </w:r>
      </w:ins>
      <w:ins w:id="9617" w:author="S2-2205089" w:date="2022-05-25T18:03:00Z">
        <w:r>
          <w:rPr>
            <w:lang w:eastAsia="zh-CN"/>
          </w:rPr>
          <w:t>The HPLMN DCCF send the collected data to the HPLMN NWDAF by invoking Ndccf_DataManagement_Notify.</w:t>
        </w:r>
      </w:ins>
    </w:p>
    <w:p>
      <w:pPr>
        <w:pStyle w:val="B1"/>
        <w:rPr>
          <w:ins w:id="9618" w:author="S2-2205089" w:date="2022-05-25T18:03:00Z"/>
          <w:lang w:eastAsia="zh-CN"/>
        </w:rPr>
      </w:pPr>
      <w:ins w:id="9619" w:author="S2-2205089" w:date="2022-05-25T18:03:00Z">
        <w:r>
          <w:rPr>
            <w:rFonts w:hint="eastAsia"/>
            <w:lang w:eastAsia="zh-CN"/>
          </w:rPr>
          <w:t>1</w:t>
        </w:r>
        <w:r>
          <w:rPr>
            <w:lang w:eastAsia="zh-CN"/>
          </w:rPr>
          <w:t>2.</w:t>
        </w:r>
        <w:del w:id="9620" w:author="Rapporteur" w:date="2022-05-26T03:13:00Z">
          <w:r>
            <w:rPr>
              <w:lang w:eastAsia="zh-CN"/>
            </w:rPr>
            <w:delText xml:space="preserve"> </w:delText>
          </w:r>
        </w:del>
      </w:ins>
      <w:ins w:id="9621" w:author="Rapporteur" w:date="2022-05-26T03:13:00Z">
        <w:r>
          <w:rPr>
            <w:lang w:eastAsia="zh-CN"/>
          </w:rPr>
          <w:tab/>
        </w:r>
      </w:ins>
      <w:ins w:id="9622" w:author="S2-2205089" w:date="2022-05-25T18:03:00Z">
        <w:r>
          <w:rPr>
            <w:lang w:eastAsia="zh-CN"/>
          </w:rPr>
          <w:t>Based on the collected data from the VPLMN for the roaming UE(s), the HPLMN NWDAF derives the requested analytics for the roaming UE(s).</w:t>
        </w:r>
      </w:ins>
    </w:p>
    <w:p>
      <w:pPr>
        <w:pStyle w:val="B1"/>
        <w:rPr>
          <w:ins w:id="9623" w:author="S2-2205089" w:date="2022-05-25T18:03:00Z"/>
          <w:del w:id="9624" w:author="Rapporteur" w:date="2022-05-25T23:52:00Z"/>
          <w:lang w:eastAsia="zh-CN"/>
        </w:rPr>
      </w:pPr>
      <w:ins w:id="9625" w:author="S2-2205089" w:date="2022-05-25T18:03:00Z">
        <w:r>
          <w:rPr>
            <w:rFonts w:hint="eastAsia"/>
            <w:lang w:eastAsia="zh-CN"/>
          </w:rPr>
          <w:t>1</w:t>
        </w:r>
        <w:r>
          <w:rPr>
            <w:lang w:eastAsia="zh-CN"/>
          </w:rPr>
          <w:t>3.</w:t>
        </w:r>
        <w:del w:id="9626" w:author="Rapporteur" w:date="2022-05-26T03:13:00Z">
          <w:r>
            <w:rPr>
              <w:lang w:eastAsia="zh-CN"/>
            </w:rPr>
            <w:delText xml:space="preserve"> </w:delText>
          </w:r>
        </w:del>
      </w:ins>
      <w:ins w:id="9627" w:author="Rapporteur" w:date="2022-05-26T03:13:00Z">
        <w:r>
          <w:rPr>
            <w:lang w:eastAsia="zh-CN"/>
          </w:rPr>
          <w:tab/>
        </w:r>
      </w:ins>
      <w:ins w:id="9628" w:author="S2-2205089" w:date="2022-05-25T18:03:00Z">
        <w:r>
          <w:rPr>
            <w:lang w:eastAsia="zh-CN"/>
          </w:rPr>
          <w:t>The HPLMN NWDAF sends the generated analytics to the NWDAF consumer.</w:t>
        </w:r>
      </w:ins>
    </w:p>
    <w:p>
      <w:pPr>
        <w:pStyle w:val="B1"/>
        <w:rPr>
          <w:ins w:id="9629" w:author="S2-2205089" w:date="2022-05-25T18:03:00Z"/>
        </w:rPr>
        <w:pPrChange w:id="9630" w:author="Rapporteur" w:date="2022-05-25T23:52:00Z">
          <w:pPr/>
        </w:pPrChange>
      </w:pPr>
    </w:p>
    <w:p>
      <w:pPr>
        <w:pStyle w:val="41"/>
        <w:rPr>
          <w:ins w:id="9631" w:author="S2-2205089" w:date="2022-05-25T18:03:00Z"/>
          <w:lang w:eastAsia="zh-CN"/>
        </w:rPr>
      </w:pPr>
      <w:bookmarkStart w:id="9632" w:name="_Toc104433325"/>
      <w:bookmarkStart w:id="9633" w:name="_Toc104467783"/>
      <w:bookmarkStart w:id="9634" w:name="_Toc104468119"/>
      <w:ins w:id="9635" w:author="S2-2205089" w:date="2022-05-25T18:03:00Z">
        <w:r>
          <w:lastRenderedPageBreak/>
          <w:t>6.</w:t>
        </w:r>
        <w:del w:id="9636" w:author="Rapporteur" w:date="2022-05-25T23:52:00Z">
          <w:r>
            <w:delText>x</w:delText>
          </w:r>
        </w:del>
      </w:ins>
      <w:ins w:id="9637" w:author="Rapporteur" w:date="2022-05-25T23:52:00Z">
        <w:r>
          <w:t>39</w:t>
        </w:r>
      </w:ins>
      <w:ins w:id="9638" w:author="S2-2205089" w:date="2022-05-25T18:03:00Z">
        <w:r>
          <w:t>.2.2</w:t>
        </w:r>
        <w:r>
          <w:tab/>
        </w:r>
        <w:r>
          <w:rPr>
            <w:lang w:eastAsia="zh-CN"/>
          </w:rPr>
          <w:t>P</w:t>
        </w:r>
        <w:r>
          <w:rPr>
            <w:rFonts w:hint="eastAsia"/>
            <w:lang w:eastAsia="zh-CN"/>
          </w:rPr>
          <w:t>rocedure</w:t>
        </w:r>
        <w:r>
          <w:rPr>
            <w:lang w:eastAsia="zh-CN"/>
          </w:rPr>
          <w:t xml:space="preserve"> </w:t>
        </w:r>
        <w:r>
          <w:rPr>
            <w:rFonts w:hint="eastAsia"/>
            <w:lang w:eastAsia="zh-CN"/>
          </w:rPr>
          <w:t>for</w:t>
        </w:r>
        <w:r>
          <w:rPr>
            <w:lang w:eastAsia="zh-CN"/>
          </w:rPr>
          <w:t xml:space="preserve"> NWDAF </w:t>
        </w:r>
        <w:r>
          <w:rPr>
            <w:rFonts w:hint="eastAsia"/>
            <w:lang w:eastAsia="zh-CN"/>
          </w:rPr>
          <w:t>consumer</w:t>
        </w:r>
        <w:r>
          <w:rPr>
            <w:lang w:eastAsia="zh-CN"/>
          </w:rPr>
          <w:t xml:space="preserve"> </w:t>
        </w:r>
        <w:r>
          <w:rPr>
            <w:rFonts w:hint="eastAsia"/>
            <w:lang w:eastAsia="zh-CN"/>
          </w:rPr>
          <w:t>in</w:t>
        </w:r>
        <w:r>
          <w:rPr>
            <w:lang w:eastAsia="zh-CN"/>
          </w:rPr>
          <w:t xml:space="preserve"> HPLMN </w:t>
        </w:r>
        <w:r>
          <w:rPr>
            <w:rFonts w:hint="eastAsia"/>
            <w:lang w:eastAsia="zh-CN"/>
          </w:rPr>
          <w:t>to</w:t>
        </w:r>
        <w:r>
          <w:rPr>
            <w:lang w:eastAsia="zh-CN"/>
          </w:rPr>
          <w:t xml:space="preserve"> </w:t>
        </w:r>
        <w:r>
          <w:rPr>
            <w:rFonts w:hint="eastAsia"/>
            <w:lang w:eastAsia="zh-CN"/>
          </w:rPr>
          <w:t>obtain</w:t>
        </w:r>
        <w:r>
          <w:rPr>
            <w:lang w:eastAsia="zh-CN"/>
          </w:rPr>
          <w:t xml:space="preserve"> </w:t>
        </w:r>
        <w:r>
          <w:rPr>
            <w:rFonts w:hint="eastAsia"/>
            <w:lang w:eastAsia="zh-CN"/>
          </w:rPr>
          <w:t>analytics</w:t>
        </w:r>
        <w:r>
          <w:rPr>
            <w:lang w:eastAsia="zh-CN"/>
          </w:rPr>
          <w:t xml:space="preserve"> </w:t>
        </w:r>
        <w:r>
          <w:rPr>
            <w:rFonts w:hint="eastAsia"/>
            <w:lang w:eastAsia="zh-CN"/>
          </w:rPr>
          <w:t>from</w:t>
        </w:r>
        <w:r>
          <w:rPr>
            <w:lang w:eastAsia="zh-CN"/>
          </w:rPr>
          <w:t xml:space="preserve"> VPLMN NWDAF</w:t>
        </w:r>
        <w:bookmarkEnd w:id="9632"/>
        <w:bookmarkEnd w:id="9633"/>
        <w:bookmarkEnd w:id="9634"/>
      </w:ins>
    </w:p>
    <w:bookmarkEnd w:id="9399"/>
    <w:p>
      <w:pPr>
        <w:pStyle w:val="TH"/>
        <w:rPr>
          <w:ins w:id="9639" w:author="S2-2205089" w:date="2022-05-25T18:03:00Z"/>
        </w:rPr>
        <w:pPrChange w:id="9640" w:author="Rapporteur" w:date="2022-05-26T00:39:00Z">
          <w:pPr>
            <w:jc w:val="center"/>
          </w:pPr>
        </w:pPrChange>
      </w:pPr>
      <w:ins w:id="9641" w:author="S2-2205089" w:date="2022-05-25T18:03:00Z">
        <w:r>
          <w:object w:dxaOrig="8738" w:dyaOrig="7113">
            <v:shape id="_x0000_i1077" type="#_x0000_t75" style="width:438pt;height:354pt" o:ole="">
              <v:imagedata r:id="rId136" o:title=""/>
            </v:shape>
            <o:OLEObject Type="Embed" ProgID="Visio.Drawing.11" ShapeID="_x0000_i1077" DrawAspect="Content" ObjectID="_1715085492" r:id="rId137"/>
          </w:object>
        </w:r>
      </w:ins>
    </w:p>
    <w:p>
      <w:pPr>
        <w:pStyle w:val="TF"/>
        <w:rPr>
          <w:ins w:id="9642" w:author="S2-2205089" w:date="2022-05-25T18:03:00Z"/>
          <w:del w:id="9643" w:author="Rapporteur" w:date="2022-05-25T23:52:00Z"/>
          <w:b w:val="0"/>
          <w:lang w:val="en-US" w:eastAsia="en-US"/>
          <w:rPrChange w:id="9644" w:author="Rapporteur" w:date="2022-05-26T00:39:00Z">
            <w:rPr>
              <w:ins w:id="9645" w:author="S2-2205089" w:date="2022-05-25T18:03:00Z"/>
              <w:del w:id="9646" w:author="Rapporteur" w:date="2022-05-25T23:52:00Z"/>
              <w:b/>
              <w:color w:val="000000"/>
              <w:sz w:val="20"/>
              <w:lang w:eastAsia="en-US"/>
            </w:rPr>
          </w:rPrChange>
        </w:rPr>
        <w:pPrChange w:id="9647" w:author="Rapporteur" w:date="2022-05-26T13:57:00Z">
          <w:pPr>
            <w:pStyle w:val="41"/>
            <w:jc w:val="center"/>
          </w:pPr>
        </w:pPrChange>
      </w:pPr>
      <w:ins w:id="9648" w:author="S2-2205089" w:date="2022-05-25T18:03:00Z">
        <w:r>
          <w:rPr>
            <w:b w:val="0"/>
            <w:lang w:val="en-US" w:eastAsia="en-US"/>
            <w:rPrChange w:id="9649" w:author="Rapporteur" w:date="2022-05-26T00:39:00Z">
              <w:rPr>
                <w:b/>
                <w:color w:val="000000"/>
                <w:lang w:eastAsia="en-US"/>
              </w:rPr>
            </w:rPrChange>
          </w:rPr>
          <w:t>Figure 6.</w:t>
        </w:r>
        <w:del w:id="9650" w:author="Rapporteur" w:date="2022-05-25T23:52:00Z">
          <w:r>
            <w:rPr>
              <w:b w:val="0"/>
              <w:lang w:val="en-US" w:eastAsia="en-US"/>
              <w:rPrChange w:id="9651" w:author="Rapporteur" w:date="2022-05-26T00:39:00Z">
                <w:rPr>
                  <w:b/>
                  <w:color w:val="000000"/>
                  <w:lang w:eastAsia="en-US"/>
                </w:rPr>
              </w:rPrChange>
            </w:rPr>
            <w:delText>x</w:delText>
          </w:r>
        </w:del>
      </w:ins>
      <w:ins w:id="9652" w:author="Rapporteur" w:date="2022-05-25T23:52:00Z">
        <w:r>
          <w:rPr>
            <w:b w:val="0"/>
            <w:lang w:val="en-US" w:eastAsia="en-US"/>
            <w:rPrChange w:id="9653" w:author="Rapporteur" w:date="2022-05-26T00:39:00Z">
              <w:rPr>
                <w:b/>
                <w:color w:val="000000"/>
                <w:lang w:eastAsia="en-US"/>
              </w:rPr>
            </w:rPrChange>
          </w:rPr>
          <w:t>39</w:t>
        </w:r>
      </w:ins>
      <w:ins w:id="9654" w:author="S2-2205089" w:date="2022-05-25T18:03:00Z">
        <w:r>
          <w:rPr>
            <w:b w:val="0"/>
            <w:lang w:val="en-US" w:eastAsia="en-US"/>
            <w:rPrChange w:id="9655" w:author="Rapporteur" w:date="2022-05-26T00:39:00Z">
              <w:rPr>
                <w:b/>
                <w:color w:val="000000"/>
                <w:lang w:eastAsia="en-US"/>
              </w:rPr>
            </w:rPrChange>
          </w:rPr>
          <w:t>.2.2-1: Procedure for NWDAF consumer in HPLMN to obtain analytics from VPLMN NWDAF</w:t>
        </w:r>
      </w:ins>
    </w:p>
    <w:p>
      <w:pPr>
        <w:pStyle w:val="TF"/>
        <w:rPr>
          <w:ins w:id="9656" w:author="S2-2205089" w:date="2022-05-25T18:03:00Z"/>
          <w:rFonts w:eastAsia="Yu Mincho"/>
          <w:lang w:val="en-US"/>
          <w:rPrChange w:id="9657" w:author="Rapporteur" w:date="2022-05-26T00:39:00Z">
            <w:rPr>
              <w:ins w:id="9658" w:author="S2-2205089" w:date="2022-05-25T18:03:00Z"/>
              <w:rFonts w:eastAsia="Yu Mincho"/>
            </w:rPr>
          </w:rPrChange>
        </w:rPr>
        <w:pPrChange w:id="9659" w:author="Rapporteur" w:date="2022-05-26T13:57:00Z">
          <w:pPr>
            <w:jc w:val="center"/>
          </w:pPr>
        </w:pPrChange>
      </w:pPr>
    </w:p>
    <w:p>
      <w:pPr>
        <w:pStyle w:val="B1"/>
        <w:rPr>
          <w:ins w:id="9660" w:author="S2-2205089" w:date="2022-05-25T18:03:00Z"/>
          <w:lang w:eastAsia="zh-CN"/>
        </w:rPr>
      </w:pPr>
      <w:ins w:id="9661" w:author="S2-2205089" w:date="2022-05-25T18:03:00Z">
        <w:r>
          <w:rPr>
            <w:lang w:eastAsia="zh-CN"/>
          </w:rPr>
          <w:t>1.</w:t>
        </w:r>
        <w:r>
          <w:rPr>
            <w:lang w:eastAsia="zh-CN"/>
          </w:rPr>
          <w:tab/>
          <w:t>If the Target of Analytics Reporting is one UE, or a group of UE or any UE, that is roaming from the HPLMN to the visited PLMN</w:t>
        </w:r>
        <w:r>
          <w:rPr>
            <w:rFonts w:hint="eastAsia"/>
            <w:lang w:eastAsia="zh-CN"/>
          </w:rPr>
          <w:t>,</w:t>
        </w:r>
        <w:r>
          <w:rPr>
            <w:lang w:eastAsia="zh-CN"/>
          </w:rPr>
          <w:t xml:space="preserve"> the HPLMN NWDAF service consumer subscribes to analytics information by invoking the Ndccf_DataManagement_Subscribe service operation to the HPLMN DCCF, including roaming indication, VPLMN ID, target area in VPLMN, analytics ID(s), Target of Analytics Reporting (UE ID, UE list, or any UE).</w:t>
        </w:r>
      </w:ins>
    </w:p>
    <w:p>
      <w:pPr>
        <w:pStyle w:val="B1"/>
        <w:rPr>
          <w:ins w:id="9662" w:author="S2-2205089" w:date="2022-05-25T18:03:00Z"/>
          <w:lang w:eastAsia="zh-CN"/>
        </w:rPr>
      </w:pPr>
      <w:ins w:id="9663" w:author="S2-2205089" w:date="2022-05-25T18:03:00Z">
        <w:r>
          <w:rPr>
            <w:lang w:eastAsia="zh-CN"/>
          </w:rPr>
          <w:t>2.</w:t>
        </w:r>
        <w:r>
          <w:rPr>
            <w:lang w:eastAsia="zh-CN"/>
          </w:rPr>
          <w:tab/>
          <w:t xml:space="preserve">(Optional)According to analytics request from the HPLMN NWDAF consumer, the DCCF in HPLMN discovers the DCCF in visited PLMN from the NRF based on the VPLMN ID. </w:t>
        </w:r>
      </w:ins>
    </w:p>
    <w:p>
      <w:pPr>
        <w:pStyle w:val="B1"/>
        <w:rPr>
          <w:ins w:id="9664" w:author="S2-2205089" w:date="2022-05-25T18:03:00Z"/>
          <w:lang w:eastAsia="zh-CN"/>
        </w:rPr>
      </w:pPr>
      <w:ins w:id="9665" w:author="S2-2205089" w:date="2022-05-25T18:03:00Z">
        <w:r>
          <w:rPr>
            <w:lang w:eastAsia="zh-CN"/>
          </w:rPr>
          <w:t>3.</w:t>
        </w:r>
        <w:del w:id="9666" w:author="Rapporteur" w:date="2022-05-26T02:57:00Z">
          <w:r>
            <w:rPr>
              <w:lang w:eastAsia="zh-CN"/>
            </w:rPr>
            <w:delText xml:space="preserve">  </w:delText>
          </w:r>
        </w:del>
      </w:ins>
      <w:ins w:id="9667" w:author="Rapporteur" w:date="2022-05-26T02:57:00Z">
        <w:r>
          <w:rPr>
            <w:lang w:eastAsia="zh-CN"/>
          </w:rPr>
          <w:tab/>
        </w:r>
      </w:ins>
      <w:ins w:id="9668" w:author="S2-2205089" w:date="2022-05-25T18:03:00Z">
        <w:r>
          <w:rPr>
            <w:lang w:eastAsia="zh-CN"/>
          </w:rPr>
          <w:t>HPLMN DCCF requests the analytics to the VPLMN DCCF by invoking Ndccf_DataManagement_Subscribe including roaming indication, VPLMN ID, target area in VPLMN, analytics ID(s), Target of Analytics Reporting (UE ID, UE list, or any UE).</w:t>
        </w:r>
      </w:ins>
    </w:p>
    <w:p>
      <w:pPr>
        <w:pStyle w:val="B1"/>
        <w:rPr>
          <w:ins w:id="9669" w:author="S2-2205089" w:date="2022-05-25T18:03:00Z"/>
          <w:lang w:eastAsia="zh-CN"/>
        </w:rPr>
      </w:pPr>
      <w:ins w:id="9670" w:author="S2-2205089" w:date="2022-05-25T18:03:00Z">
        <w:r>
          <w:rPr>
            <w:lang w:eastAsia="zh-CN"/>
          </w:rPr>
          <w:t>4.</w:t>
        </w:r>
        <w:r>
          <w:rPr>
            <w:lang w:eastAsia="zh-CN"/>
          </w:rPr>
          <w:tab/>
          <w:t>VPLMN DCCF determines if the requested analytics is available at itself. If the analytics is available, then the VPLMN DCCF performs step 9 to sends the analytics to the HPLMN by invoking Ndccf_DataManagement_Notify.</w:t>
        </w:r>
        <w:r>
          <w:rPr>
            <w:rFonts w:hint="eastAsia"/>
            <w:lang w:eastAsia="zh-CN"/>
          </w:rPr>
          <w:t xml:space="preserve"> </w:t>
        </w:r>
        <w:r>
          <w:rPr>
            <w:lang w:eastAsia="zh-CN"/>
          </w:rPr>
          <w:t>If not, then the VPLMN DCCF performs step 5.</w:t>
        </w:r>
      </w:ins>
    </w:p>
    <w:p>
      <w:pPr>
        <w:pStyle w:val="B1"/>
        <w:ind w:firstLine="0"/>
        <w:rPr>
          <w:ins w:id="9671" w:author="S2-2205089" w:date="2022-05-25T18:03:00Z"/>
          <w:lang w:eastAsia="zh-CN"/>
        </w:rPr>
      </w:pPr>
      <w:ins w:id="9672" w:author="S2-2205089" w:date="2022-05-25T18:03:00Z">
        <w:r>
          <w:rPr>
            <w:lang w:eastAsia="zh-CN"/>
          </w:rPr>
          <w:t>Before the step 4, the VPLMN DCCF may need to check if the consumer from HPLMN is authorized to obtain analytics from the VPLMN, taking the VPLMN ID, HPLMN ID, target area in VPLMN, analytics ID(s) into account based on the roaming agreements, VPLMN policies and regulatory constraints between hPLMN and vPLMN and etc.</w:t>
        </w:r>
      </w:ins>
    </w:p>
    <w:p>
      <w:pPr>
        <w:pStyle w:val="B1"/>
        <w:rPr>
          <w:ins w:id="9673" w:author="S2-2205089" w:date="2022-05-25T18:03:00Z"/>
          <w:lang w:eastAsia="zh-CN"/>
        </w:rPr>
      </w:pPr>
      <w:ins w:id="9674" w:author="S2-2205089" w:date="2022-05-25T18:03:00Z">
        <w:r>
          <w:rPr>
            <w:lang w:eastAsia="zh-CN"/>
          </w:rPr>
          <w:t>5.</w:t>
        </w:r>
        <w:del w:id="9675" w:author="Rapporteur" w:date="2022-05-26T03:13:00Z">
          <w:r>
            <w:rPr>
              <w:lang w:eastAsia="zh-CN"/>
            </w:rPr>
            <w:delText xml:space="preserve"> </w:delText>
          </w:r>
        </w:del>
      </w:ins>
      <w:ins w:id="9676" w:author="Rapporteur" w:date="2022-05-26T03:13:00Z">
        <w:r>
          <w:rPr>
            <w:lang w:eastAsia="zh-CN"/>
          </w:rPr>
          <w:tab/>
        </w:r>
      </w:ins>
      <w:ins w:id="9677" w:author="S2-2205089" w:date="2022-05-25T18:03:00Z">
        <w:r>
          <w:rPr>
            <w:lang w:eastAsia="zh-CN"/>
          </w:rPr>
          <w:t>(Optional) Based on the target AOI in the VPLMN and the requested analytics ID(s</w:t>
        </w:r>
        <w:r>
          <w:rPr>
            <w:rFonts w:hint="eastAsia"/>
            <w:lang w:eastAsia="zh-CN"/>
          </w:rPr>
          <w:t>)</w:t>
        </w:r>
        <w:r>
          <w:rPr>
            <w:lang w:eastAsia="zh-CN"/>
          </w:rPr>
          <w:t>, the VPLMN DCCF discovers the target NWDAF in the VPLMN via NRF.</w:t>
        </w:r>
      </w:ins>
    </w:p>
    <w:p>
      <w:pPr>
        <w:pStyle w:val="B1"/>
        <w:rPr>
          <w:ins w:id="9678" w:author="S2-2205089" w:date="2022-05-25T18:03:00Z"/>
          <w:lang w:eastAsia="zh-CN"/>
        </w:rPr>
      </w:pPr>
      <w:ins w:id="9679" w:author="S2-2205089" w:date="2022-05-25T18:03:00Z">
        <w:r>
          <w:rPr>
            <w:lang w:eastAsia="zh-CN"/>
          </w:rPr>
          <w:t>6</w:t>
        </w:r>
        <w:r>
          <w:rPr>
            <w:rFonts w:hint="eastAsia"/>
            <w:lang w:eastAsia="zh-CN"/>
          </w:rPr>
          <w:t>.</w:t>
        </w:r>
        <w:del w:id="9680" w:author="Rapporteur" w:date="2022-05-26T03:13:00Z">
          <w:r>
            <w:rPr>
              <w:lang w:eastAsia="zh-CN"/>
            </w:rPr>
            <w:delText xml:space="preserve"> </w:delText>
          </w:r>
        </w:del>
      </w:ins>
      <w:ins w:id="9681" w:author="Rapporteur" w:date="2022-05-26T03:13:00Z">
        <w:r>
          <w:rPr>
            <w:lang w:eastAsia="zh-CN"/>
          </w:rPr>
          <w:tab/>
        </w:r>
      </w:ins>
      <w:ins w:id="9682" w:author="S2-2205089" w:date="2022-05-25T18:03:00Z">
        <w:r>
          <w:rPr>
            <w:lang w:eastAsia="zh-CN"/>
          </w:rPr>
          <w:t>The VPLMN DCCF subscribes to the VPLMN NWDAF the requested analytics by invoking, Nnwdaf_AnalyticsSubscription_Subscribe</w:t>
        </w:r>
        <w:r>
          <w:rPr>
            <w:rFonts w:hint="eastAsia"/>
            <w:lang w:eastAsia="zh-CN"/>
          </w:rPr>
          <w:t>,</w:t>
        </w:r>
        <w:r>
          <w:rPr>
            <w:lang w:eastAsia="zh-CN"/>
          </w:rPr>
          <w:t xml:space="preserve"> including roaming indication, VPLMN ID, target area in VPLMN, analytics ID(s), Target of Analytics Reporting (UE ID, UE list, or any UE).</w:t>
        </w:r>
      </w:ins>
    </w:p>
    <w:p>
      <w:pPr>
        <w:pStyle w:val="B1"/>
        <w:rPr>
          <w:ins w:id="9683" w:author="S2-2205089" w:date="2022-05-25T18:03:00Z"/>
          <w:lang w:eastAsia="zh-CN"/>
        </w:rPr>
      </w:pPr>
      <w:ins w:id="9684" w:author="S2-2205089" w:date="2022-05-25T18:03:00Z">
        <w:r>
          <w:rPr>
            <w:lang w:eastAsia="zh-CN"/>
          </w:rPr>
          <w:lastRenderedPageBreak/>
          <w:t>7</w:t>
        </w:r>
        <w:r>
          <w:rPr>
            <w:rFonts w:hint="eastAsia"/>
            <w:lang w:eastAsia="zh-CN"/>
          </w:rPr>
          <w:t>.</w:t>
        </w:r>
        <w:del w:id="9685" w:author="Rapporteur" w:date="2022-05-26T03:13:00Z">
          <w:r>
            <w:rPr>
              <w:lang w:eastAsia="zh-CN"/>
            </w:rPr>
            <w:delText xml:space="preserve"> </w:delText>
          </w:r>
        </w:del>
      </w:ins>
      <w:ins w:id="9686" w:author="Rapporteur" w:date="2022-05-26T03:13:00Z">
        <w:r>
          <w:rPr>
            <w:lang w:eastAsia="zh-CN"/>
          </w:rPr>
          <w:tab/>
        </w:r>
      </w:ins>
      <w:ins w:id="9687" w:author="S2-2205089" w:date="2022-05-25T18:03:00Z">
        <w:r>
          <w:rPr>
            <w:lang w:eastAsia="zh-CN"/>
          </w:rPr>
          <w:t>The VPLMN NWDAF collects data and derives the requested analytics for the roaming UE(s) from the HPLMN.</w:t>
        </w:r>
      </w:ins>
    </w:p>
    <w:p>
      <w:pPr>
        <w:pStyle w:val="B1"/>
        <w:rPr>
          <w:ins w:id="9688" w:author="S2-2205089" w:date="2022-05-25T18:03:00Z"/>
          <w:lang w:eastAsia="zh-CN"/>
        </w:rPr>
      </w:pPr>
      <w:ins w:id="9689" w:author="S2-2205089" w:date="2022-05-25T18:03:00Z">
        <w:r>
          <w:rPr>
            <w:lang w:eastAsia="zh-CN"/>
          </w:rPr>
          <w:t>8</w:t>
        </w:r>
        <w:r>
          <w:rPr>
            <w:rFonts w:hint="eastAsia"/>
            <w:lang w:eastAsia="zh-CN"/>
          </w:rPr>
          <w:t>.</w:t>
        </w:r>
        <w:del w:id="9690" w:author="Rapporteur" w:date="2022-05-26T03:13:00Z">
          <w:r>
            <w:rPr>
              <w:lang w:eastAsia="zh-CN"/>
            </w:rPr>
            <w:delText xml:space="preserve"> </w:delText>
          </w:r>
        </w:del>
      </w:ins>
      <w:ins w:id="9691" w:author="Rapporteur" w:date="2022-05-26T03:13:00Z">
        <w:r>
          <w:rPr>
            <w:lang w:eastAsia="zh-CN"/>
          </w:rPr>
          <w:tab/>
        </w:r>
      </w:ins>
      <w:ins w:id="9692" w:author="S2-2205089" w:date="2022-05-25T18:03:00Z">
        <w:r>
          <w:rPr>
            <w:lang w:eastAsia="zh-CN"/>
          </w:rPr>
          <w:t>The VPLMN NWDAF sends the analytics result to the VPLMN DCCF by invoking, e.g. Nnwdaf_AnalyticsSubscription_Notify.</w:t>
        </w:r>
      </w:ins>
    </w:p>
    <w:p>
      <w:pPr>
        <w:pStyle w:val="B1"/>
        <w:rPr>
          <w:ins w:id="9693" w:author="S2-2205089" w:date="2022-05-25T18:03:00Z"/>
          <w:lang w:eastAsia="zh-CN"/>
        </w:rPr>
      </w:pPr>
      <w:ins w:id="9694" w:author="S2-2205089" w:date="2022-05-25T18:03:00Z">
        <w:r>
          <w:rPr>
            <w:lang w:eastAsia="zh-CN"/>
          </w:rPr>
          <w:t>9.</w:t>
        </w:r>
        <w:del w:id="9695" w:author="Rapporteur" w:date="2022-05-26T03:13:00Z">
          <w:r>
            <w:rPr>
              <w:lang w:eastAsia="zh-CN"/>
            </w:rPr>
            <w:delText xml:space="preserve"> </w:delText>
          </w:r>
        </w:del>
      </w:ins>
      <w:ins w:id="9696" w:author="Rapporteur" w:date="2022-05-26T03:13:00Z">
        <w:r>
          <w:rPr>
            <w:lang w:eastAsia="zh-CN"/>
          </w:rPr>
          <w:tab/>
        </w:r>
      </w:ins>
      <w:ins w:id="9697" w:author="S2-2205089" w:date="2022-05-25T18:03:00Z">
        <w:r>
          <w:rPr>
            <w:lang w:eastAsia="zh-CN"/>
          </w:rPr>
          <w:t>The VPLMN DCCF send the analytics result to the HPLMN DCCF by invoking Ndccf_DataManagement_Notify.</w:t>
        </w:r>
      </w:ins>
    </w:p>
    <w:p>
      <w:pPr>
        <w:pStyle w:val="B1"/>
        <w:rPr>
          <w:ins w:id="9698" w:author="S2-2205089" w:date="2022-05-25T18:03:00Z"/>
          <w:del w:id="9699" w:author="Rapporteur" w:date="2022-05-25T23:52:00Z"/>
          <w:lang w:eastAsia="zh-CN"/>
        </w:rPr>
      </w:pPr>
      <w:ins w:id="9700" w:author="S2-2205089" w:date="2022-05-25T18:03:00Z">
        <w:r>
          <w:rPr>
            <w:rFonts w:hint="eastAsia"/>
            <w:lang w:eastAsia="zh-CN"/>
          </w:rPr>
          <w:t>1</w:t>
        </w:r>
        <w:r>
          <w:rPr>
            <w:lang w:eastAsia="zh-CN"/>
          </w:rPr>
          <w:t>0.</w:t>
        </w:r>
        <w:del w:id="9701" w:author="Rapporteur" w:date="2022-05-26T03:13:00Z">
          <w:r>
            <w:rPr>
              <w:lang w:eastAsia="zh-CN"/>
            </w:rPr>
            <w:delText xml:space="preserve"> </w:delText>
          </w:r>
        </w:del>
      </w:ins>
      <w:ins w:id="9702" w:author="Rapporteur" w:date="2022-05-26T03:13:00Z">
        <w:r>
          <w:rPr>
            <w:lang w:eastAsia="zh-CN"/>
          </w:rPr>
          <w:tab/>
        </w:r>
      </w:ins>
      <w:ins w:id="9703" w:author="S2-2205089" w:date="2022-05-25T18:03:00Z">
        <w:r>
          <w:rPr>
            <w:lang w:eastAsia="zh-CN"/>
          </w:rPr>
          <w:t>The HPLMN DCCF send the analytics result to the HPLMN NWDAF consumer by invoking Ndccf_DataManagement_Notify.</w:t>
        </w:r>
      </w:ins>
    </w:p>
    <w:p>
      <w:pPr>
        <w:pStyle w:val="B1"/>
        <w:rPr>
          <w:ins w:id="9704" w:author="S2-2205089" w:date="2022-05-25T18:03:00Z"/>
          <w:rFonts w:eastAsia="等线"/>
          <w:lang w:eastAsia="zh-CN"/>
          <w:rPrChange w:id="9705" w:author="Rapporteur" w:date="2022-05-25T23:52:00Z">
            <w:rPr>
              <w:ins w:id="9706" w:author="S2-2205089" w:date="2022-05-25T18:03:00Z"/>
              <w:lang w:eastAsia="zh-CN"/>
            </w:rPr>
          </w:rPrChange>
        </w:rPr>
      </w:pPr>
    </w:p>
    <w:p>
      <w:pPr>
        <w:pStyle w:val="31"/>
        <w:rPr>
          <w:ins w:id="9707" w:author="S2-2205089" w:date="2022-05-25T18:03:00Z"/>
        </w:rPr>
      </w:pPr>
      <w:bookmarkStart w:id="9708" w:name="_Toc9298"/>
      <w:bookmarkStart w:id="9709" w:name="_Toc104433326"/>
      <w:bookmarkStart w:id="9710" w:name="_Toc104467463"/>
      <w:bookmarkStart w:id="9711" w:name="_Toc104467784"/>
      <w:bookmarkStart w:id="9712" w:name="_Toc104468120"/>
      <w:ins w:id="9713" w:author="S2-2205089" w:date="2022-05-25T18:03:00Z">
        <w:r>
          <w:t>6.</w:t>
        </w:r>
        <w:del w:id="9714" w:author="Rapporteur" w:date="2022-05-25T23:52:00Z">
          <w:r>
            <w:delText>X</w:delText>
          </w:r>
        </w:del>
      </w:ins>
      <w:ins w:id="9715" w:author="Rapporteur" w:date="2022-05-25T23:52:00Z">
        <w:r>
          <w:t>39</w:t>
        </w:r>
      </w:ins>
      <w:ins w:id="9716" w:author="S2-2205089" w:date="2022-05-25T18:03:00Z">
        <w:r>
          <w:t>.3</w:t>
        </w:r>
        <w:r>
          <w:tab/>
          <w:t>Impacts on existing nodes and functionality</w:t>
        </w:r>
        <w:bookmarkEnd w:id="9708"/>
        <w:bookmarkEnd w:id="9709"/>
        <w:bookmarkEnd w:id="9710"/>
        <w:bookmarkEnd w:id="9711"/>
        <w:bookmarkEnd w:id="9712"/>
      </w:ins>
    </w:p>
    <w:p>
      <w:pPr>
        <w:rPr>
          <w:ins w:id="9717" w:author="S2-2205089" w:date="2022-05-25T18:03:00Z"/>
          <w:lang w:eastAsia="zh-CN"/>
        </w:rPr>
      </w:pPr>
      <w:ins w:id="9718" w:author="S2-2205089" w:date="2022-05-25T18:03:00Z">
        <w:r>
          <w:rPr>
            <w:lang w:eastAsia="zh-CN"/>
          </w:rPr>
          <w:t>Consumer in HPLMN (e.g. HPLMN NWDAF or HPLMN NF consumer):</w:t>
        </w:r>
      </w:ins>
    </w:p>
    <w:p>
      <w:pPr>
        <w:pStyle w:val="B1"/>
        <w:rPr>
          <w:ins w:id="9719" w:author="S2-2205089" w:date="2022-05-25T18:03:00Z"/>
          <w:del w:id="9720" w:author="Rapporteur" w:date="2022-05-25T23:52:00Z"/>
          <w:lang w:eastAsia="zh-CN"/>
        </w:rPr>
        <w:pPrChange w:id="9721" w:author="Rapporteur" w:date="2022-05-26T03:14:00Z">
          <w:pPr>
            <w:pStyle w:val="B1"/>
            <w:numPr>
              <w:numId w:val="27"/>
            </w:numPr>
            <w:ind w:left="360" w:hanging="360"/>
          </w:pPr>
        </w:pPrChange>
      </w:pPr>
      <w:ins w:id="9722" w:author="Rapporteur" w:date="2022-05-26T03:13:00Z">
        <w:r>
          <w:rPr>
            <w:lang w:eastAsia="zh-CN"/>
            <w:rPrChange w:id="9723" w:author="Rapporteur" w:date="2022-05-26T03:13:00Z">
              <w:rPr>
                <w:lang w:val="en-US"/>
              </w:rPr>
            </w:rPrChange>
          </w:rPr>
          <w:t>-</w:t>
        </w:r>
        <w:r>
          <w:rPr>
            <w:lang w:eastAsia="zh-CN"/>
            <w:rPrChange w:id="9724" w:author="Rapporteur" w:date="2022-05-26T03:13:00Z">
              <w:rPr>
                <w:lang w:val="en-US"/>
              </w:rPr>
            </w:rPrChange>
          </w:rPr>
          <w:tab/>
        </w:r>
      </w:ins>
      <w:ins w:id="9725" w:author="S2-2205089" w:date="2022-05-25T18:03:00Z">
        <w:r>
          <w:rPr>
            <w:lang w:eastAsia="zh-CN"/>
          </w:rPr>
          <w:t>For UE(s) roaming from the HPLMN to the visited PLMN, subscribes data</w:t>
        </w:r>
        <w:r>
          <w:rPr>
            <w:rFonts w:hint="eastAsia"/>
            <w:lang w:eastAsia="zh-CN"/>
          </w:rPr>
          <w:t>/</w:t>
        </w:r>
        <w:r>
          <w:rPr>
            <w:lang w:eastAsia="zh-CN"/>
          </w:rPr>
          <w:t>analytics information to the HPLMN DCCF, indicating roaming indication, VPLMN ID, target area in VPLMN, analytics ID(s), Target of Analytics Reporting (UE ID, UE list, or any UE).</w:t>
        </w:r>
      </w:ins>
    </w:p>
    <w:p>
      <w:pPr>
        <w:pStyle w:val="B1"/>
        <w:rPr>
          <w:ins w:id="9726" w:author="S2-2205089" w:date="2022-05-25T18:03:00Z"/>
          <w:lang w:eastAsia="zh-CN"/>
        </w:rPr>
        <w:pPrChange w:id="9727" w:author="Rapporteur" w:date="2022-05-26T03:14:00Z">
          <w:pPr/>
        </w:pPrChange>
      </w:pPr>
    </w:p>
    <w:p>
      <w:pPr>
        <w:rPr>
          <w:ins w:id="9728" w:author="S2-2205089" w:date="2022-05-25T18:03:00Z"/>
          <w:lang w:eastAsia="zh-CN"/>
        </w:rPr>
      </w:pPr>
      <w:ins w:id="9729" w:author="S2-2205089" w:date="2022-05-25T18:03:00Z">
        <w:r>
          <w:rPr>
            <w:rFonts w:hint="eastAsia"/>
            <w:lang w:eastAsia="zh-CN"/>
          </w:rPr>
          <w:t>H</w:t>
        </w:r>
        <w:r>
          <w:rPr>
            <w:lang w:eastAsia="zh-CN"/>
          </w:rPr>
          <w:t>-DCCF:</w:t>
        </w:r>
      </w:ins>
    </w:p>
    <w:p>
      <w:pPr>
        <w:pStyle w:val="B1"/>
        <w:rPr>
          <w:ins w:id="9730" w:author="S2-2205089" w:date="2022-05-25T18:03:00Z"/>
          <w:lang w:eastAsia="zh-CN"/>
        </w:rPr>
        <w:pPrChange w:id="9731" w:author="Rapporteur" w:date="2022-05-26T13:58:00Z">
          <w:pPr>
            <w:numPr>
              <w:numId w:val="27"/>
            </w:numPr>
            <w:ind w:left="360" w:hanging="360"/>
          </w:pPr>
        </w:pPrChange>
      </w:pPr>
      <w:ins w:id="9732" w:author="Rapporteur" w:date="2022-05-26T03:14:00Z">
        <w:r>
          <w:rPr>
            <w:lang w:val="en-US"/>
          </w:rPr>
          <w:t>-</w:t>
        </w:r>
        <w:r>
          <w:rPr>
            <w:lang w:val="en-US"/>
          </w:rPr>
          <w:tab/>
        </w:r>
      </w:ins>
      <w:ins w:id="9733" w:author="S2-2205089" w:date="2022-05-25T18:03:00Z">
        <w:r>
          <w:rPr>
            <w:lang w:eastAsia="zh-CN"/>
          </w:rPr>
          <w:t>discovers the DCCF in visited PLMN from NRF based on VPLMN ID;</w:t>
        </w:r>
      </w:ins>
    </w:p>
    <w:p>
      <w:pPr>
        <w:pStyle w:val="B1"/>
        <w:numPr>
          <w:ilvl w:val="0"/>
          <w:numId w:val="27"/>
        </w:numPr>
        <w:rPr>
          <w:ins w:id="9734" w:author="S2-2205089" w:date="2022-05-25T18:03:00Z"/>
          <w:del w:id="9735" w:author="Rapporteur" w:date="2022-05-25T23:52:00Z"/>
          <w:lang w:eastAsia="zh-CN"/>
        </w:rPr>
        <w:pPrChange w:id="9736" w:author="Rapporteur" w:date="2022-05-26T03:14:00Z">
          <w:pPr>
            <w:numPr>
              <w:numId w:val="27"/>
            </w:numPr>
            <w:ind w:left="360" w:hanging="360"/>
          </w:pPr>
        </w:pPrChange>
      </w:pPr>
      <w:ins w:id="9737" w:author="Rapporteur" w:date="2022-05-26T03:14:00Z">
        <w:r>
          <w:rPr>
            <w:lang w:val="en-US" w:eastAsia="zh-CN"/>
            <w:rPrChange w:id="9738" w:author="Rapporteur" w:date="2022-05-26T03:14:00Z">
              <w:rPr>
                <w:lang w:val="en-US"/>
              </w:rPr>
            </w:rPrChange>
          </w:rPr>
          <w:t>-</w:t>
        </w:r>
        <w:r>
          <w:rPr>
            <w:lang w:val="en-US" w:eastAsia="zh-CN"/>
            <w:rPrChange w:id="9739" w:author="Rapporteur" w:date="2022-05-26T03:14:00Z">
              <w:rPr>
                <w:lang w:val="en-US"/>
              </w:rPr>
            </w:rPrChange>
          </w:rPr>
          <w:tab/>
        </w:r>
      </w:ins>
      <w:ins w:id="9740" w:author="S2-2205089" w:date="2022-05-25T18:03:00Z">
        <w:r>
          <w:rPr>
            <w:lang w:eastAsia="zh-CN"/>
          </w:rPr>
          <w:t>requests data collection to the VPLMN DCCF</w:t>
        </w:r>
        <w:r>
          <w:rPr>
            <w:rFonts w:hint="eastAsia"/>
            <w:lang w:eastAsia="zh-CN"/>
          </w:rPr>
          <w:t>,</w:t>
        </w:r>
        <w:r>
          <w:rPr>
            <w:lang w:eastAsia="zh-CN"/>
          </w:rPr>
          <w:t xml:space="preserve"> indicating roaming indication, HPLMN ID, VPLMN ID, target area in VPLMN, event ID(s), Target of Event Reporting (UE ID, UE list, or any UE)</w:t>
        </w:r>
      </w:ins>
    </w:p>
    <w:p>
      <w:pPr>
        <w:pStyle w:val="B1"/>
        <w:rPr>
          <w:ins w:id="9741" w:author="S2-2205089" w:date="2022-05-25T18:03:00Z"/>
          <w:lang w:eastAsia="zh-CN"/>
        </w:rPr>
        <w:pPrChange w:id="9742" w:author="Rapporteur" w:date="2022-05-26T03:14:00Z">
          <w:pPr/>
        </w:pPrChange>
      </w:pPr>
    </w:p>
    <w:p>
      <w:pPr>
        <w:rPr>
          <w:ins w:id="9743" w:author="S2-2205089" w:date="2022-05-25T18:03:00Z"/>
          <w:lang w:eastAsia="zh-CN"/>
        </w:rPr>
      </w:pPr>
      <w:ins w:id="9744" w:author="S2-2205089" w:date="2022-05-25T18:03:00Z">
        <w:r>
          <w:rPr>
            <w:rFonts w:hint="eastAsia"/>
            <w:lang w:eastAsia="zh-CN"/>
          </w:rPr>
          <w:t>V</w:t>
        </w:r>
        <w:r>
          <w:rPr>
            <w:lang w:eastAsia="zh-CN"/>
          </w:rPr>
          <w:t>-DCCF:</w:t>
        </w:r>
      </w:ins>
    </w:p>
    <w:p>
      <w:pPr>
        <w:pStyle w:val="B1"/>
        <w:rPr>
          <w:ins w:id="9745" w:author="S2-2205089" w:date="2022-05-25T18:03:00Z"/>
          <w:rPrChange w:id="9746" w:author="Rapporteur" w:date="2022-05-26T13:58:00Z">
            <w:rPr>
              <w:ins w:id="9747" w:author="S2-2205089" w:date="2022-05-25T18:03:00Z"/>
              <w:lang w:eastAsia="zh-CN"/>
            </w:rPr>
          </w:rPrChange>
        </w:rPr>
        <w:pPrChange w:id="9748" w:author="Rapporteur" w:date="2022-05-26T13:58:00Z">
          <w:pPr>
            <w:numPr>
              <w:numId w:val="27"/>
            </w:numPr>
            <w:ind w:left="360" w:hanging="360"/>
          </w:pPr>
        </w:pPrChange>
      </w:pPr>
      <w:ins w:id="9749" w:author="Rapporteur" w:date="2022-05-26T03:14:00Z">
        <w:r>
          <w:rPr>
            <w:lang w:val="en-US"/>
          </w:rPr>
          <w:t>-</w:t>
        </w:r>
        <w:r>
          <w:rPr>
            <w:lang w:val="en-US"/>
          </w:rPr>
          <w:tab/>
        </w:r>
      </w:ins>
      <w:ins w:id="9750" w:author="S2-2205089" w:date="2022-05-25T18:03:00Z">
        <w:r>
          <w:rPr>
            <w:lang w:eastAsia="zh-CN"/>
          </w:rPr>
          <w:t>checks if the consumer from HPLMN is authorized to obtain data</w:t>
        </w:r>
        <w:r>
          <w:rPr>
            <w:rFonts w:hint="eastAsia"/>
            <w:lang w:eastAsia="zh-CN"/>
          </w:rPr>
          <w:t>/</w:t>
        </w:r>
        <w:r>
          <w:rPr>
            <w:lang w:eastAsia="zh-CN"/>
          </w:rPr>
          <w:t>analytics from the VPLMN taking the VPLMN ID, HPLMN ID, target area in VPLMN, Event</w:t>
        </w:r>
        <w:r>
          <w:rPr>
            <w:rPrChange w:id="9751" w:author="Rapporteur" w:date="2022-05-26T13:58:00Z">
              <w:rPr>
                <w:lang w:eastAsia="zh-CN"/>
              </w:rPr>
            </w:rPrChange>
          </w:rPr>
          <w:t xml:space="preserve"> ID(s) into account</w:t>
        </w:r>
      </w:ins>
    </w:p>
    <w:p>
      <w:pPr>
        <w:pStyle w:val="B1"/>
        <w:rPr>
          <w:ins w:id="9752" w:author="S2-2205089" w:date="2022-05-25T18:03:00Z"/>
          <w:rPrChange w:id="9753" w:author="Rapporteur" w:date="2022-05-26T13:58:00Z">
            <w:rPr>
              <w:ins w:id="9754" w:author="S2-2205089" w:date="2022-05-25T18:03:00Z"/>
              <w:lang w:eastAsia="zh-CN"/>
            </w:rPr>
          </w:rPrChange>
        </w:rPr>
        <w:pPrChange w:id="9755" w:author="Rapporteur" w:date="2022-05-26T13:58:00Z">
          <w:pPr>
            <w:numPr>
              <w:numId w:val="27"/>
            </w:numPr>
            <w:ind w:left="360" w:hanging="360"/>
          </w:pPr>
        </w:pPrChange>
      </w:pPr>
      <w:ins w:id="9756" w:author="Rapporteur" w:date="2022-05-26T03:14:00Z">
        <w:r>
          <w:rPr>
            <w:rPrChange w:id="9757" w:author="Rapporteur" w:date="2022-05-26T13:58:00Z">
              <w:rPr>
                <w:lang w:val="en-US"/>
              </w:rPr>
            </w:rPrChange>
          </w:rPr>
          <w:t>-</w:t>
        </w:r>
        <w:r>
          <w:rPr>
            <w:rPrChange w:id="9758" w:author="Rapporteur" w:date="2022-05-26T13:58:00Z">
              <w:rPr>
                <w:lang w:val="en-US"/>
              </w:rPr>
            </w:rPrChange>
          </w:rPr>
          <w:tab/>
        </w:r>
      </w:ins>
      <w:ins w:id="9759" w:author="S2-2205089" w:date="2022-05-25T18:03:00Z">
        <w:r>
          <w:rPr>
            <w:rPrChange w:id="9760" w:author="Rapporteur" w:date="2022-05-26T13:58:00Z">
              <w:rPr>
                <w:lang w:eastAsia="zh-CN"/>
              </w:rPr>
            </w:rPrChange>
          </w:rPr>
          <w:t>collects data/ analytics from data provider(s) for the roaming UE(s) from the HPLMN</w:t>
        </w:r>
      </w:ins>
    </w:p>
    <w:p>
      <w:pPr>
        <w:pStyle w:val="B1"/>
        <w:rPr>
          <w:ins w:id="9761" w:author="S2-2205089" w:date="2022-05-25T18:03:00Z"/>
          <w:rPrChange w:id="9762" w:author="Rapporteur" w:date="2022-05-26T13:58:00Z">
            <w:rPr>
              <w:ins w:id="9763" w:author="S2-2205089" w:date="2022-05-25T18:03:00Z"/>
              <w:lang w:eastAsia="zh-CN"/>
            </w:rPr>
          </w:rPrChange>
        </w:rPr>
        <w:pPrChange w:id="9764" w:author="Rapporteur" w:date="2022-05-26T13:58:00Z">
          <w:pPr>
            <w:numPr>
              <w:numId w:val="27"/>
            </w:numPr>
            <w:ind w:left="360" w:hanging="360"/>
          </w:pPr>
        </w:pPrChange>
      </w:pPr>
      <w:ins w:id="9765" w:author="Rapporteur" w:date="2022-05-26T03:14:00Z">
        <w:r>
          <w:rPr>
            <w:rPrChange w:id="9766" w:author="Rapporteur" w:date="2022-05-26T13:58:00Z">
              <w:rPr>
                <w:lang w:val="en-US"/>
              </w:rPr>
            </w:rPrChange>
          </w:rPr>
          <w:t>-</w:t>
        </w:r>
        <w:r>
          <w:rPr>
            <w:rPrChange w:id="9767" w:author="Rapporteur" w:date="2022-05-26T13:58:00Z">
              <w:rPr>
                <w:lang w:val="en-US"/>
              </w:rPr>
            </w:rPrChange>
          </w:rPr>
          <w:tab/>
        </w:r>
      </w:ins>
      <w:ins w:id="9768" w:author="S2-2205089" w:date="2022-05-25T18:03:00Z">
        <w:r>
          <w:rPr>
            <w:rPrChange w:id="9769" w:author="Rapporteur" w:date="2022-05-26T13:58:00Z">
              <w:rPr>
                <w:lang w:eastAsia="zh-CN"/>
              </w:rPr>
            </w:rPrChange>
          </w:rPr>
          <w:t>sends the collected data/analytics to the VPLMN DCCF.</w:t>
        </w:r>
      </w:ins>
    </w:p>
    <w:p>
      <w:pPr>
        <w:pStyle w:val="21"/>
        <w:rPr>
          <w:ins w:id="9770" w:author="S2-2205092" w:date="2022-05-25T18:17:00Z"/>
          <w:del w:id="9771" w:author="Rapporteur" w:date="2022-05-25T23:53:00Z"/>
        </w:rPr>
      </w:pPr>
      <w:ins w:id="9772" w:author="S2-2205092" w:date="2022-05-25T18:17:00Z">
        <w:del w:id="9773" w:author="Rapporteur" w:date="2022-05-26T02:00:00Z">
          <w:r>
            <w:delText>6.</w:delText>
          </w:r>
        </w:del>
        <w:del w:id="9774" w:author="Rapporteur" w:date="2022-05-25T23:53:00Z">
          <w:r>
            <w:delText>X</w:delText>
          </w:r>
        </w:del>
        <w:del w:id="9775" w:author="Rapporteur" w:date="2022-05-26T02:00:00Z">
          <w:r>
            <w:tab/>
            <w:delText>Solution #</w:delText>
          </w:r>
        </w:del>
        <w:del w:id="9776" w:author="Rapporteur" w:date="2022-05-26T00:31:00Z">
          <w:r>
            <w:delText>X</w:delText>
          </w:r>
        </w:del>
        <w:del w:id="9777" w:author="Rapporteur" w:date="2022-05-26T02:00:00Z">
          <w:r>
            <w:delText>: Data and analytics exchange for roaming UEs</w:delText>
          </w:r>
        </w:del>
      </w:ins>
    </w:p>
    <w:p>
      <w:pPr>
        <w:pStyle w:val="21"/>
        <w:rPr>
          <w:ins w:id="9778" w:author="S2-2205092" w:date="2022-05-25T18:17:00Z"/>
          <w:del w:id="9779" w:author="Rapporteur" w:date="2022-05-26T02:00:00Z"/>
        </w:rPr>
        <w:pPrChange w:id="9780" w:author="Rapporteur" w:date="2022-05-25T23:53:00Z">
          <w:pPr/>
        </w:pPrChange>
      </w:pPr>
    </w:p>
    <w:p>
      <w:pPr>
        <w:pStyle w:val="21"/>
        <w:rPr>
          <w:ins w:id="9781" w:author="Rapporteur" w:date="2022-05-26T02:00:00Z"/>
        </w:rPr>
      </w:pPr>
      <w:bookmarkStart w:id="9782" w:name="_Toc493"/>
      <w:bookmarkStart w:id="9783" w:name="_Toc104433327"/>
      <w:bookmarkStart w:id="9784" w:name="_Toc104467464"/>
      <w:bookmarkStart w:id="9785" w:name="_Toc104467785"/>
      <w:bookmarkStart w:id="9786" w:name="_Toc104468121"/>
      <w:ins w:id="9787" w:author="Rapporteur" w:date="2022-05-26T02:00:00Z">
        <w:r>
          <w:t>6.40</w:t>
        </w:r>
        <w:r>
          <w:tab/>
          <w:t>Solution #40: Data and analytics exchange for roaming UEs</w:t>
        </w:r>
        <w:bookmarkEnd w:id="9782"/>
        <w:bookmarkEnd w:id="9783"/>
        <w:bookmarkEnd w:id="9784"/>
        <w:bookmarkEnd w:id="9785"/>
        <w:bookmarkEnd w:id="9786"/>
      </w:ins>
    </w:p>
    <w:p>
      <w:pPr>
        <w:pStyle w:val="31"/>
        <w:rPr>
          <w:ins w:id="9788" w:author="S2-2205092" w:date="2022-05-25T18:17:00Z"/>
        </w:rPr>
      </w:pPr>
      <w:bookmarkStart w:id="9789" w:name="_Toc29581"/>
      <w:bookmarkStart w:id="9790" w:name="_Toc104433328"/>
      <w:bookmarkStart w:id="9791" w:name="_Toc104467465"/>
      <w:bookmarkStart w:id="9792" w:name="_Toc104467786"/>
      <w:bookmarkStart w:id="9793" w:name="_Toc104468122"/>
      <w:ins w:id="9794" w:author="S2-2205092" w:date="2022-05-25T18:17:00Z">
        <w:r>
          <w:t>6.</w:t>
        </w:r>
        <w:del w:id="9795" w:author="Rapporteur" w:date="2022-05-25T23:53:00Z">
          <w:r>
            <w:delText>X</w:delText>
          </w:r>
        </w:del>
      </w:ins>
      <w:ins w:id="9796" w:author="Rapporteur" w:date="2022-05-25T23:53:00Z">
        <w:r>
          <w:t>40</w:t>
        </w:r>
      </w:ins>
      <w:ins w:id="9797" w:author="S2-2205092" w:date="2022-05-25T18:17:00Z">
        <w:r>
          <w:t>.1</w:t>
        </w:r>
        <w:r>
          <w:tab/>
          <w:t>Description</w:t>
        </w:r>
        <w:bookmarkEnd w:id="9789"/>
        <w:bookmarkEnd w:id="9790"/>
        <w:bookmarkEnd w:id="9791"/>
        <w:bookmarkEnd w:id="9792"/>
        <w:bookmarkEnd w:id="9793"/>
      </w:ins>
    </w:p>
    <w:p>
      <w:pPr>
        <w:rPr>
          <w:ins w:id="9798" w:author="S2-2205092" w:date="2022-05-25T18:17:00Z"/>
          <w:rFonts w:eastAsia="等线"/>
          <w:lang w:eastAsia="zh-CN"/>
        </w:rPr>
      </w:pPr>
      <w:ins w:id="9799" w:author="S2-2205092" w:date="2022-05-25T18:17:00Z">
        <w:r>
          <w:rPr>
            <w:rFonts w:eastAsia="等线"/>
            <w:lang w:eastAsia="zh-CN"/>
          </w:rPr>
          <w:t>In roaming scenario, the HPLMN/VPLMN may cooperate to collect data or to produce analytics for a particular UE. The level of detailed data to be collected from the other PLMN or analytics to be exposed by the other PLMN can be limited based on the user consent, operator policy, regulatory constraints and/or roaming agreements. For example, an NWDAF in the HPLMN may request input data for observed service experience of a UE to NFs or NWDAF in the VPLMN to produce more accurate analytics for a home-routed traffic.</w:t>
        </w:r>
      </w:ins>
    </w:p>
    <w:p>
      <w:pPr>
        <w:rPr>
          <w:ins w:id="9800" w:author="S2-2205092" w:date="2022-05-25T18:17:00Z"/>
          <w:rFonts w:eastAsia="宋体"/>
        </w:rPr>
      </w:pPr>
      <w:ins w:id="9801" w:author="S2-2205092" w:date="2022-05-25T18:17:00Z">
        <w:r>
          <w:rPr>
            <w:rFonts w:hint="eastAsia"/>
            <w:lang w:eastAsia="ko-KR"/>
          </w:rPr>
          <w:t xml:space="preserve">In the solution, </w:t>
        </w:r>
        <w:r>
          <w:rPr>
            <w:lang w:eastAsia="ko-KR"/>
          </w:rPr>
          <w:t xml:space="preserve">the NWDAF in HPLMN/VPLMN accesses the NFs or NWDAF in the other PLMN via NEF for data collection or analytics subscription and behaves as an untrusted AF for the other PLMN. It is assumed in the solution that the address of the NEF in the other PLMN is preconfigured at the NWDAF in HPLMN/VPLMN as part of roaming agreement or can be discovered through the NRF in HPLMN/VPLMN depending on the </w:t>
        </w:r>
        <w:r>
          <w:rPr>
            <w:rFonts w:eastAsia="等线"/>
            <w:lang w:eastAsia="zh-CN"/>
          </w:rPr>
          <w:t>operator policy, regulatory constraints and/or roaming agreements.</w:t>
        </w:r>
      </w:ins>
    </w:p>
    <w:p>
      <w:pPr>
        <w:pStyle w:val="EditorsNote"/>
        <w:rPr>
          <w:ins w:id="9802" w:author="S2-2205092" w:date="2022-05-25T18:17:00Z"/>
          <w:rFonts w:eastAsia="等线"/>
          <w:lang w:eastAsia="zh-CN"/>
        </w:rPr>
      </w:pPr>
      <w:ins w:id="9803" w:author="S2-2205092" w:date="2022-05-25T18:17:00Z">
        <w:r>
          <w:rPr>
            <w:rFonts w:eastAsia="等线"/>
            <w:lang w:eastAsia="zh-CN"/>
          </w:rPr>
          <w:t>Editor</w:t>
        </w:r>
      </w:ins>
      <w:ins w:id="9804" w:author="Rapporteur" w:date="2022-05-26T00:58:00Z">
        <w:r>
          <w:rPr>
            <w:rFonts w:eastAsia="等线"/>
            <w:lang w:eastAsia="zh-CN"/>
          </w:rPr>
          <w:t>'</w:t>
        </w:r>
      </w:ins>
      <w:ins w:id="9805" w:author="S2-2205092" w:date="2022-05-25T18:17:00Z">
        <w:del w:id="9806" w:author="Rapporteur" w:date="2022-05-26T00:58:00Z">
          <w:r>
            <w:rPr>
              <w:rFonts w:eastAsia="等线"/>
              <w:lang w:eastAsia="zh-CN"/>
            </w:rPr>
            <w:delText>´</w:delText>
          </w:r>
        </w:del>
        <w:r>
          <w:rPr>
            <w:rFonts w:eastAsia="等线"/>
            <w:lang w:eastAsia="zh-CN"/>
          </w:rPr>
          <w:t>s note:</w:t>
        </w:r>
        <w:del w:id="9807" w:author="Rapporteur" w:date="2022-05-26T01:04:00Z">
          <w:r>
            <w:rPr>
              <w:rFonts w:eastAsia="等线"/>
              <w:lang w:eastAsia="zh-CN"/>
            </w:rPr>
            <w:delText xml:space="preserve"> </w:delText>
          </w:r>
        </w:del>
      </w:ins>
      <w:ins w:id="9808" w:author="Rapporteur" w:date="2022-05-26T01:04:00Z">
        <w:r>
          <w:rPr>
            <w:rFonts w:eastAsia="等线"/>
            <w:lang w:eastAsia="zh-CN"/>
          </w:rPr>
          <w:tab/>
        </w:r>
      </w:ins>
      <w:ins w:id="9809" w:author="S2-2205092" w:date="2022-05-25T18:17:00Z">
        <w:r>
          <w:rPr>
            <w:rFonts w:eastAsia="等线"/>
            <w:lang w:eastAsia="zh-CN"/>
          </w:rPr>
          <w:t xml:space="preserve">For analytics consumed in the VPLMN, it is </w:t>
        </w:r>
        <w:del w:id="9810" w:author="Rapporteur" w:date="2022-05-26T01:14:00Z">
          <w:r>
            <w:rPr>
              <w:rFonts w:eastAsia="等线"/>
              <w:lang w:eastAsia="zh-CN"/>
            </w:rPr>
            <w:delText>ffs</w:delText>
          </w:r>
        </w:del>
      </w:ins>
      <w:ins w:id="9811" w:author="Rapporteur" w:date="2022-05-26T01:14:00Z">
        <w:r>
          <w:rPr>
            <w:rFonts w:eastAsia="等线"/>
            <w:lang w:eastAsia="zh-CN"/>
          </w:rPr>
          <w:t>FFS</w:t>
        </w:r>
      </w:ins>
      <w:ins w:id="9812" w:author="S2-2205092" w:date="2022-05-25T18:17:00Z">
        <w:r>
          <w:rPr>
            <w:rFonts w:eastAsia="等线"/>
            <w:lang w:eastAsia="zh-CN"/>
          </w:rPr>
          <w:t xml:space="preserve"> whether the analytics should be retrieved from the HPLMN NWDAF or the VPLMN NWDAF should retrieve raw data from the HPLMN</w:t>
        </w:r>
      </w:ins>
    </w:p>
    <w:p>
      <w:pPr>
        <w:pStyle w:val="31"/>
        <w:rPr>
          <w:ins w:id="9813" w:author="S2-2205092" w:date="2022-05-25T18:17:00Z"/>
        </w:rPr>
      </w:pPr>
      <w:bookmarkStart w:id="9814" w:name="_Toc3529"/>
      <w:bookmarkStart w:id="9815" w:name="_Toc104433329"/>
      <w:bookmarkStart w:id="9816" w:name="_Toc104467466"/>
      <w:bookmarkStart w:id="9817" w:name="_Toc104467787"/>
      <w:bookmarkStart w:id="9818" w:name="_Toc104468123"/>
      <w:ins w:id="9819" w:author="S2-2205092" w:date="2022-05-25T18:17:00Z">
        <w:r>
          <w:t>6.</w:t>
        </w:r>
      </w:ins>
      <w:ins w:id="9820" w:author="Rapporteur" w:date="2022-05-25T23:53:00Z">
        <w:r>
          <w:t>40</w:t>
        </w:r>
      </w:ins>
      <w:ins w:id="9821" w:author="S2-2205092" w:date="2022-05-25T18:17:00Z">
        <w:del w:id="9822" w:author="Rapporteur" w:date="2022-05-25T23:53:00Z">
          <w:r>
            <w:delText>X</w:delText>
          </w:r>
        </w:del>
        <w:r>
          <w:t>.2</w:t>
        </w:r>
        <w:r>
          <w:tab/>
          <w:t>Procedures</w:t>
        </w:r>
        <w:bookmarkEnd w:id="9814"/>
        <w:bookmarkEnd w:id="9815"/>
        <w:bookmarkEnd w:id="9816"/>
        <w:bookmarkEnd w:id="9817"/>
        <w:bookmarkEnd w:id="9818"/>
      </w:ins>
    </w:p>
    <w:p>
      <w:pPr>
        <w:rPr>
          <w:ins w:id="9823" w:author="S2-2205092" w:date="2022-05-25T18:17:00Z"/>
        </w:rPr>
      </w:pPr>
      <w:ins w:id="9824" w:author="S2-2205092" w:date="2022-05-25T18:17:00Z">
        <w:r>
          <w:rPr>
            <w:lang w:eastAsia="ko-KR"/>
          </w:rPr>
          <w:t>The procedure for data collection from NFs and/or NWDAFs in VPLMN is depicted in 6.</w:t>
        </w:r>
        <w:del w:id="9825" w:author="Rapporteur" w:date="2022-05-25T23:53:00Z">
          <w:r>
            <w:rPr>
              <w:lang w:eastAsia="zh-CN"/>
            </w:rPr>
            <w:delText>X</w:delText>
          </w:r>
        </w:del>
      </w:ins>
      <w:ins w:id="9826" w:author="Rapporteur" w:date="2022-05-25T23:53:00Z">
        <w:r>
          <w:rPr>
            <w:lang w:eastAsia="zh-CN"/>
          </w:rPr>
          <w:t>40</w:t>
        </w:r>
      </w:ins>
      <w:ins w:id="9827" w:author="S2-2205092" w:date="2022-05-25T18:17:00Z">
        <w:r>
          <w:rPr>
            <w:lang w:eastAsia="ko-KR"/>
          </w:rPr>
          <w:t>.2-1.</w:t>
        </w:r>
      </w:ins>
    </w:p>
    <w:p>
      <w:pPr>
        <w:pStyle w:val="TH"/>
        <w:rPr>
          <w:ins w:id="9828" w:author="S2-2205092" w:date="2022-05-25T18:17:00Z"/>
          <w:lang w:val="en-US"/>
        </w:rPr>
      </w:pPr>
      <w:ins w:id="9829" w:author="S2-2205092" w:date="2022-05-25T18:17:00Z">
        <w:r>
          <w:object w:dxaOrig="8400" w:dyaOrig="6316">
            <v:shape id="_x0000_i1078" type="#_x0000_t75" style="width:420pt;height:318pt" o:ole="">
              <v:imagedata r:id="rId138" o:title=""/>
            </v:shape>
            <o:OLEObject Type="Embed" ProgID="Visio.Drawing.15" ShapeID="_x0000_i1078" DrawAspect="Content" ObjectID="_1715085493" r:id="rId139"/>
          </w:object>
        </w:r>
      </w:ins>
    </w:p>
    <w:p>
      <w:pPr>
        <w:pStyle w:val="TF"/>
        <w:rPr>
          <w:ins w:id="9830" w:author="S2-2205092" w:date="2022-05-25T18:17:00Z"/>
          <w:lang w:eastAsia="zh-CN"/>
        </w:rPr>
      </w:pPr>
      <w:ins w:id="9831" w:author="S2-2205092" w:date="2022-05-25T18:17:00Z">
        <w:r>
          <w:t>Figure 6.</w:t>
        </w:r>
      </w:ins>
      <w:ins w:id="9832" w:author="Rapporteur" w:date="2022-05-25T23:53:00Z">
        <w:r>
          <w:t>40</w:t>
        </w:r>
      </w:ins>
      <w:ins w:id="9833" w:author="S2-2205092" w:date="2022-05-25T18:17:00Z">
        <w:del w:id="9834" w:author="Rapporteur" w:date="2022-05-25T23:53:00Z">
          <w:r>
            <w:delText>X</w:delText>
          </w:r>
        </w:del>
        <w:r>
          <w:t xml:space="preserve">.2-1: Procedure for data collection from VPLMN </w:t>
        </w:r>
      </w:ins>
    </w:p>
    <w:p>
      <w:pPr>
        <w:pStyle w:val="B1"/>
        <w:rPr>
          <w:ins w:id="9835" w:author="S2-2205092" w:date="2022-05-25T18:17:00Z"/>
          <w:lang w:eastAsia="zh-CN"/>
        </w:rPr>
        <w:pPrChange w:id="9836" w:author="Rapporteur" w:date="2022-05-26T03:15:00Z">
          <w:pPr>
            <w:pStyle w:val="B1"/>
            <w:numPr>
              <w:numId w:val="28"/>
            </w:numPr>
            <w:ind w:left="420" w:hanging="420"/>
          </w:pPr>
        </w:pPrChange>
      </w:pPr>
      <w:ins w:id="9837" w:author="Rapporteur" w:date="2022-05-26T03:15:00Z">
        <w:r>
          <w:rPr>
            <w:lang w:eastAsia="zh-CN"/>
          </w:rPr>
          <w:t>1.</w:t>
        </w:r>
        <w:r>
          <w:rPr>
            <w:lang w:eastAsia="zh-CN"/>
          </w:rPr>
          <w:tab/>
        </w:r>
      </w:ins>
      <w:ins w:id="9838" w:author="S2-2205092" w:date="2022-05-25T18:17:00Z">
        <w:r>
          <w:rPr>
            <w:lang w:eastAsia="zh-CN"/>
          </w:rPr>
          <w:t>A Consumer NF in HPLMN request/subscribe analytics to the NWDAF in HPLMN. The message includes Target of Analytics Reporting that is set to specific UEs, a group of UE(s) or any UE. In case that a group of UE(s) or any UE is used as Target of Analytics Reporting, the message also includes an indication for roaming UE and the PLMN ID of VPLMN.</w:t>
        </w:r>
      </w:ins>
    </w:p>
    <w:p>
      <w:pPr>
        <w:pStyle w:val="B1"/>
        <w:rPr>
          <w:ins w:id="9839" w:author="S2-2205092" w:date="2022-05-25T18:17:00Z"/>
          <w:lang w:eastAsia="zh-CN"/>
        </w:rPr>
        <w:pPrChange w:id="9840" w:author="Rapporteur" w:date="2022-05-26T03:15:00Z">
          <w:pPr>
            <w:pStyle w:val="B1"/>
            <w:numPr>
              <w:numId w:val="28"/>
            </w:numPr>
            <w:ind w:left="420" w:hanging="420"/>
          </w:pPr>
        </w:pPrChange>
      </w:pPr>
      <w:ins w:id="9841" w:author="Rapporteur" w:date="2022-05-26T03:15:00Z">
        <w:r>
          <w:rPr>
            <w:lang w:eastAsia="zh-CN"/>
          </w:rPr>
          <w:t>2.</w:t>
        </w:r>
        <w:r>
          <w:rPr>
            <w:lang w:eastAsia="zh-CN"/>
          </w:rPr>
          <w:tab/>
        </w:r>
      </w:ins>
      <w:ins w:id="9842" w:author="S2-2205092" w:date="2022-05-25T18:17:00Z">
        <w:r>
          <w:rPr>
            <w:lang w:eastAsia="zh-CN"/>
          </w:rPr>
          <w:t>The NWDAF in HPLMN decides to collect data and/or analytics from the NF(s) and/or NWDAF(s) in VPLMN, based on the information received from the Consumer NF.</w:t>
        </w:r>
      </w:ins>
    </w:p>
    <w:p>
      <w:pPr>
        <w:pStyle w:val="B1"/>
        <w:rPr>
          <w:ins w:id="9843" w:author="S2-2205092" w:date="2022-05-25T18:17:00Z"/>
          <w:lang w:eastAsia="zh-CN"/>
        </w:rPr>
        <w:pPrChange w:id="9844" w:author="Rapporteur" w:date="2022-05-26T03:15:00Z">
          <w:pPr>
            <w:pStyle w:val="B1"/>
            <w:ind w:left="284" w:firstLine="0"/>
          </w:pPr>
        </w:pPrChange>
      </w:pPr>
      <w:ins w:id="9845" w:author="S2-2205092" w:date="2022-05-25T18:17:00Z">
        <w:r>
          <w:rPr>
            <w:lang w:eastAsia="zh-CN"/>
          </w:rPr>
          <w:t>3-4.</w:t>
        </w:r>
        <w:del w:id="9846" w:author="Rapporteur" w:date="2022-05-26T03:15:00Z">
          <w:r>
            <w:rPr>
              <w:lang w:eastAsia="zh-CN"/>
            </w:rPr>
            <w:delText xml:space="preserve"> </w:delText>
          </w:r>
        </w:del>
      </w:ins>
      <w:ins w:id="9847" w:author="Rapporteur" w:date="2022-05-26T03:15:00Z">
        <w:r>
          <w:rPr>
            <w:lang w:eastAsia="zh-CN"/>
          </w:rPr>
          <w:tab/>
        </w:r>
      </w:ins>
      <w:ins w:id="9848" w:author="S2-2205092" w:date="2022-05-25T18:17:00Z">
        <w:r>
          <w:rPr>
            <w:lang w:eastAsia="zh-CN"/>
          </w:rPr>
          <w:t xml:space="preserve">The NWDAF in HPLMN subscribes to NF(s) in VPLMN via NEF in VPLMN for data collection. The NEF in VPLMN verifies user consent, </w:t>
        </w:r>
        <w:r>
          <w:rPr>
            <w:lang w:eastAsia="zh-CN"/>
            <w:rPrChange w:id="9849" w:author="Rapporteur" w:date="2022-05-26T03:15:00Z">
              <w:rPr>
                <w:rFonts w:eastAsia="等线"/>
                <w:lang w:eastAsia="zh-CN"/>
              </w:rPr>
            </w:rPrChange>
          </w:rPr>
          <w:t>operator policy, regulatory constraints and/or roaming agreements, and, if the NWDAF in HPLMN is authorized to request the data form VPLMN, it forwards the subscription request to the relevant NF(s). The NEF can refer to the NSSF or AMF if the subscription request from the NWDAF in HPLMN includes HPLMN S-NSSAI(s), and translate HPLMN S-NSSAI(s) to corresponding VPLMN S-NSSAI(s) before forwarding subscription request to the NF(s).</w:t>
        </w:r>
      </w:ins>
    </w:p>
    <w:p>
      <w:pPr>
        <w:pStyle w:val="EditorsNote"/>
        <w:rPr>
          <w:ins w:id="9850" w:author="S2-2205092" w:date="2022-05-25T18:17:00Z"/>
          <w:rFonts w:eastAsia="等线"/>
        </w:rPr>
      </w:pPr>
      <w:ins w:id="9851" w:author="S2-2205092" w:date="2022-05-25T18:17:00Z">
        <w:r>
          <w:rPr>
            <w:rFonts w:eastAsia="等线"/>
          </w:rPr>
          <w:t>Editor</w:t>
        </w:r>
      </w:ins>
      <w:ins w:id="9852" w:author="Rapporteur" w:date="2022-05-26T00:59:00Z">
        <w:r>
          <w:rPr>
            <w:rFonts w:eastAsia="等线"/>
          </w:rPr>
          <w:t>'</w:t>
        </w:r>
      </w:ins>
      <w:ins w:id="9853" w:author="S2-2205092" w:date="2022-05-25T18:17:00Z">
        <w:del w:id="9854" w:author="Rapporteur" w:date="2022-05-26T00:59:00Z">
          <w:r>
            <w:rPr>
              <w:rFonts w:eastAsia="等线"/>
            </w:rPr>
            <w:delText>´</w:delText>
          </w:r>
        </w:del>
        <w:r>
          <w:rPr>
            <w:rFonts w:eastAsia="等线"/>
          </w:rPr>
          <w:t>s note:</w:t>
        </w:r>
        <w:del w:id="9855" w:author="Rapporteur" w:date="2022-05-26T01:05:00Z">
          <w:r>
            <w:rPr>
              <w:rFonts w:eastAsia="等线"/>
            </w:rPr>
            <w:delText xml:space="preserve"> </w:delText>
          </w:r>
        </w:del>
      </w:ins>
      <w:ins w:id="9856" w:author="Rapporteur" w:date="2022-05-26T01:05:00Z">
        <w:r>
          <w:rPr>
            <w:rFonts w:eastAsia="等线"/>
          </w:rPr>
          <w:tab/>
        </w:r>
      </w:ins>
      <w:ins w:id="9857" w:author="S2-2205092" w:date="2022-05-25T18:17:00Z">
        <w:r>
          <w:rPr>
            <w:rFonts w:eastAsia="等线"/>
          </w:rPr>
          <w:t xml:space="preserve">It is </w:t>
        </w:r>
        <w:del w:id="9858" w:author="Rapporteur" w:date="2022-05-26T01:13:00Z">
          <w:r>
            <w:rPr>
              <w:rFonts w:eastAsia="等线"/>
            </w:rPr>
            <w:delText>ffs</w:delText>
          </w:r>
        </w:del>
      </w:ins>
      <w:ins w:id="9859" w:author="Rapporteur" w:date="2022-05-26T01:13:00Z">
        <w:r>
          <w:rPr>
            <w:rFonts w:eastAsia="等线"/>
          </w:rPr>
          <w:t>FFS</w:t>
        </w:r>
      </w:ins>
      <w:ins w:id="9860" w:author="S2-2205092" w:date="2022-05-25T18:17:00Z">
        <w:r>
          <w:rPr>
            <w:rFonts w:eastAsia="等线"/>
          </w:rPr>
          <w:t xml:space="preserve"> whether NEF in VPLMN has access to user consent. It is </w:t>
        </w:r>
        <w:del w:id="9861" w:author="Rapporteur" w:date="2022-05-26T01:13:00Z">
          <w:r>
            <w:rPr>
              <w:rFonts w:eastAsia="等线"/>
            </w:rPr>
            <w:delText>ffs</w:delText>
          </w:r>
        </w:del>
      </w:ins>
      <w:ins w:id="9862" w:author="Rapporteur" w:date="2022-05-26T01:13:00Z">
        <w:r>
          <w:rPr>
            <w:rFonts w:eastAsia="等线"/>
          </w:rPr>
          <w:t>FFS</w:t>
        </w:r>
      </w:ins>
      <w:ins w:id="9863" w:author="S2-2205092" w:date="2022-05-25T18:17:00Z">
        <w:r>
          <w:rPr>
            <w:rFonts w:eastAsia="等线"/>
          </w:rPr>
          <w:t xml:space="preserve"> how NEF realizes that checks of </w:t>
        </w:r>
        <w:r>
          <w:rPr>
            <w:rFonts w:eastAsia="等线"/>
            <w:lang w:eastAsia="zh-CN"/>
          </w:rPr>
          <w:t xml:space="preserve">operator policy, regulatory constraints and/or roaming agreements are required. It is </w:t>
        </w:r>
        <w:del w:id="9864" w:author="Rapporteur" w:date="2022-05-26T01:13:00Z">
          <w:r>
            <w:rPr>
              <w:rFonts w:eastAsia="等线"/>
              <w:lang w:eastAsia="zh-CN"/>
            </w:rPr>
            <w:delText>ffs</w:delText>
          </w:r>
        </w:del>
      </w:ins>
      <w:ins w:id="9865" w:author="Rapporteur" w:date="2022-05-26T01:13:00Z">
        <w:r>
          <w:rPr>
            <w:rFonts w:eastAsia="等线"/>
            <w:lang w:eastAsia="zh-CN"/>
          </w:rPr>
          <w:t>FFS</w:t>
        </w:r>
      </w:ins>
      <w:ins w:id="9866" w:author="S2-2205092" w:date="2022-05-25T18:17:00Z">
        <w:r>
          <w:rPr>
            <w:rFonts w:eastAsia="等线"/>
            <w:lang w:eastAsia="zh-CN"/>
          </w:rPr>
          <w:t xml:space="preserve"> if NEF can expose the input data for all types of analytics or extensions are required.</w:t>
        </w:r>
      </w:ins>
    </w:p>
    <w:p>
      <w:pPr>
        <w:pStyle w:val="B1"/>
        <w:rPr>
          <w:ins w:id="9867" w:author="S2-2205092" w:date="2022-05-25T18:17:00Z"/>
          <w:lang w:eastAsia="zh-CN"/>
        </w:rPr>
        <w:pPrChange w:id="9868" w:author="Rapporteur" w:date="2022-05-26T03:15:00Z">
          <w:pPr>
            <w:pStyle w:val="B1"/>
            <w:ind w:left="284" w:firstLine="0"/>
          </w:pPr>
        </w:pPrChange>
      </w:pPr>
      <w:ins w:id="9869" w:author="S2-2205092" w:date="2022-05-25T18:17:00Z">
        <w:r>
          <w:rPr>
            <w:lang w:eastAsia="zh-CN"/>
          </w:rPr>
          <w:t>5-6.</w:t>
        </w:r>
        <w:del w:id="9870" w:author="Rapporteur" w:date="2022-05-26T03:15:00Z">
          <w:r>
            <w:rPr>
              <w:lang w:eastAsia="zh-CN"/>
            </w:rPr>
            <w:delText xml:space="preserve"> </w:delText>
          </w:r>
        </w:del>
      </w:ins>
      <w:ins w:id="9871" w:author="Rapporteur" w:date="2022-05-26T03:15:00Z">
        <w:r>
          <w:rPr>
            <w:lang w:eastAsia="zh-CN"/>
          </w:rPr>
          <w:tab/>
        </w:r>
      </w:ins>
      <w:ins w:id="9872" w:author="S2-2205092" w:date="2022-05-25T18:17:00Z">
        <w:r>
          <w:rPr>
            <w:lang w:eastAsia="zh-CN"/>
          </w:rPr>
          <w:t xml:space="preserve">The NWDAF in HPLMN subscribes to NWDAF(s) in VPLMN via NEF in VPLMN for analytics. The NEF in VPLMN verifies user consent, </w:t>
        </w:r>
        <w:r>
          <w:rPr>
            <w:lang w:eastAsia="zh-CN"/>
            <w:rPrChange w:id="9873" w:author="Rapporteur" w:date="2022-05-26T03:15:00Z">
              <w:rPr>
                <w:rFonts w:eastAsia="等线"/>
                <w:lang w:eastAsia="zh-CN"/>
              </w:rPr>
            </w:rPrChange>
          </w:rPr>
          <w:t>operator policy, regulatory constraints and/or roaming agreements, and, if the NWDAF in HPLMN is authorized to request the analytics form VPLMN, it forwards the subscription request to the relevant NWDAF(s). The NEF can refer to the NSSF or AMF if the subscription request from the NWDAF in HPLMN includes HPLMN S-NSSAI(s), and translate HPLMN S-NSSAI(s) to corresponding VPLMN S-NSSAI(s) before forwarding subscription request to the NF(s).</w:t>
        </w:r>
      </w:ins>
    </w:p>
    <w:p>
      <w:pPr>
        <w:pStyle w:val="B1"/>
        <w:rPr>
          <w:ins w:id="9874" w:author="S2-2205092" w:date="2022-05-25T18:17:00Z"/>
          <w:lang w:eastAsia="zh-CN"/>
        </w:rPr>
        <w:pPrChange w:id="9875" w:author="Rapporteur" w:date="2022-05-26T03:15:00Z">
          <w:pPr>
            <w:pStyle w:val="B1"/>
            <w:ind w:left="284" w:firstLine="0"/>
          </w:pPr>
        </w:pPrChange>
      </w:pPr>
      <w:ins w:id="9876" w:author="S2-2205092" w:date="2022-05-25T18:17:00Z">
        <w:r>
          <w:rPr>
            <w:lang w:eastAsia="zh-CN"/>
          </w:rPr>
          <w:t>7.</w:t>
        </w:r>
        <w:del w:id="9877" w:author="Rapporteur" w:date="2022-05-26T03:15:00Z">
          <w:r>
            <w:rPr>
              <w:lang w:eastAsia="zh-CN"/>
            </w:rPr>
            <w:delText xml:space="preserve"> </w:delText>
          </w:r>
        </w:del>
      </w:ins>
      <w:ins w:id="9878" w:author="Rapporteur" w:date="2022-05-26T03:15:00Z">
        <w:r>
          <w:rPr>
            <w:lang w:eastAsia="zh-CN"/>
          </w:rPr>
          <w:tab/>
        </w:r>
      </w:ins>
      <w:ins w:id="9879" w:author="S2-2205092" w:date="2022-05-25T18:17:00Z">
        <w:r>
          <w:rPr>
            <w:lang w:eastAsia="zh-CN"/>
          </w:rPr>
          <w:t>The NWDAF in HPLMN receives input data from NF(s) in VPLMN via NEF.</w:t>
        </w:r>
      </w:ins>
    </w:p>
    <w:p>
      <w:pPr>
        <w:pStyle w:val="B1"/>
        <w:rPr>
          <w:ins w:id="9880" w:author="S2-2205092" w:date="2022-05-25T18:17:00Z"/>
          <w:lang w:eastAsia="zh-CN"/>
        </w:rPr>
        <w:pPrChange w:id="9881" w:author="Rapporteur" w:date="2022-05-26T03:15:00Z">
          <w:pPr>
            <w:pStyle w:val="B1"/>
            <w:ind w:left="284" w:firstLine="0"/>
          </w:pPr>
        </w:pPrChange>
      </w:pPr>
      <w:ins w:id="9882" w:author="S2-2205092" w:date="2022-05-25T18:17:00Z">
        <w:r>
          <w:rPr>
            <w:lang w:eastAsia="zh-CN"/>
          </w:rPr>
          <w:t>8.</w:t>
        </w:r>
        <w:del w:id="9883" w:author="Rapporteur" w:date="2022-05-26T03:15:00Z">
          <w:r>
            <w:rPr>
              <w:lang w:eastAsia="zh-CN"/>
            </w:rPr>
            <w:delText xml:space="preserve"> </w:delText>
          </w:r>
        </w:del>
      </w:ins>
      <w:ins w:id="9884" w:author="Rapporteur" w:date="2022-05-26T03:15:00Z">
        <w:r>
          <w:rPr>
            <w:lang w:eastAsia="zh-CN"/>
          </w:rPr>
          <w:tab/>
        </w:r>
      </w:ins>
      <w:ins w:id="9885" w:author="S2-2205092" w:date="2022-05-25T18:17:00Z">
        <w:r>
          <w:rPr>
            <w:lang w:eastAsia="zh-CN"/>
          </w:rPr>
          <w:t>The NWDAF in HPLMN receives analytics form the NWDAF(s) in VPLMN via NEF.</w:t>
        </w:r>
      </w:ins>
    </w:p>
    <w:p>
      <w:pPr>
        <w:pStyle w:val="B1"/>
        <w:rPr>
          <w:ins w:id="9886" w:author="S2-2205092" w:date="2022-05-25T18:17:00Z"/>
          <w:lang w:eastAsia="zh-CN"/>
        </w:rPr>
        <w:pPrChange w:id="9887" w:author="Rapporteur" w:date="2022-05-26T03:15:00Z">
          <w:pPr>
            <w:pStyle w:val="B1"/>
            <w:ind w:left="284" w:firstLine="0"/>
          </w:pPr>
        </w:pPrChange>
      </w:pPr>
      <w:ins w:id="9888" w:author="S2-2205092" w:date="2022-05-25T18:17:00Z">
        <w:r>
          <w:rPr>
            <w:lang w:eastAsia="zh-CN"/>
          </w:rPr>
          <w:t>9.</w:t>
        </w:r>
        <w:del w:id="9889" w:author="Rapporteur" w:date="2022-05-26T03:15:00Z">
          <w:r>
            <w:rPr>
              <w:lang w:eastAsia="zh-CN"/>
            </w:rPr>
            <w:delText xml:space="preserve"> </w:delText>
          </w:r>
        </w:del>
      </w:ins>
      <w:ins w:id="9890" w:author="Rapporteur" w:date="2022-05-26T03:15:00Z">
        <w:r>
          <w:rPr>
            <w:lang w:eastAsia="zh-CN"/>
          </w:rPr>
          <w:tab/>
        </w:r>
      </w:ins>
      <w:ins w:id="9891" w:author="S2-2205092" w:date="2022-05-25T18:17:00Z">
        <w:r>
          <w:rPr>
            <w:lang w:eastAsia="zh-CN"/>
          </w:rPr>
          <w:t>The NWDAF in HPLMN generates the analytics output requested by the consumer NF.</w:t>
        </w:r>
      </w:ins>
    </w:p>
    <w:p>
      <w:pPr>
        <w:pStyle w:val="B1"/>
        <w:rPr>
          <w:ins w:id="9892" w:author="S2-2205092" w:date="2022-05-25T18:17:00Z"/>
          <w:lang w:eastAsia="zh-CN"/>
        </w:rPr>
        <w:pPrChange w:id="9893" w:author="Rapporteur" w:date="2022-05-26T03:15:00Z">
          <w:pPr>
            <w:pStyle w:val="B1"/>
            <w:ind w:left="284" w:firstLine="0"/>
          </w:pPr>
        </w:pPrChange>
      </w:pPr>
      <w:ins w:id="9894" w:author="S2-2205092" w:date="2022-05-25T18:17:00Z">
        <w:r>
          <w:rPr>
            <w:lang w:eastAsia="zh-CN"/>
          </w:rPr>
          <w:t>10.</w:t>
        </w:r>
        <w:del w:id="9895" w:author="Rapporteur" w:date="2022-05-26T03:15:00Z">
          <w:r>
            <w:rPr>
              <w:lang w:eastAsia="zh-CN"/>
            </w:rPr>
            <w:delText xml:space="preserve"> </w:delText>
          </w:r>
        </w:del>
      </w:ins>
      <w:ins w:id="9896" w:author="Rapporteur" w:date="2022-05-26T03:15:00Z">
        <w:r>
          <w:rPr>
            <w:lang w:eastAsia="zh-CN"/>
          </w:rPr>
          <w:tab/>
        </w:r>
      </w:ins>
      <w:ins w:id="9897" w:author="S2-2205092" w:date="2022-05-25T18:17:00Z">
        <w:r>
          <w:rPr>
            <w:lang w:eastAsia="zh-CN"/>
          </w:rPr>
          <w:t>The NWDAF provides the analytics output to the consumer NF.</w:t>
        </w:r>
      </w:ins>
    </w:p>
    <w:p>
      <w:pPr>
        <w:pStyle w:val="B1"/>
        <w:rPr>
          <w:ins w:id="9898" w:author="S2-2205092" w:date="2022-05-25T18:17:00Z"/>
          <w:del w:id="9899" w:author="Rapporteur" w:date="2022-05-26T03:15:00Z"/>
          <w:rFonts w:eastAsia="等线"/>
          <w:lang w:eastAsia="zh-CN"/>
        </w:rPr>
      </w:pPr>
    </w:p>
    <w:p>
      <w:pPr>
        <w:rPr>
          <w:ins w:id="9900" w:author="S2-2205092" w:date="2022-05-25T18:17:00Z"/>
          <w:rFonts w:eastAsia="等线"/>
          <w:lang w:eastAsia="zh-CN"/>
        </w:rPr>
      </w:pPr>
      <w:ins w:id="9901" w:author="S2-2205092" w:date="2022-05-25T18:17:00Z">
        <w:r>
          <w:rPr>
            <w:lang w:eastAsia="ko-KR"/>
          </w:rPr>
          <w:t>The procedure for data collection from NFs and/or NWDAFs in HPLMN is depicted in 6.</w:t>
        </w:r>
      </w:ins>
      <w:ins w:id="9902" w:author="Rapporteur" w:date="2022-05-25T23:53:00Z">
        <w:r>
          <w:rPr>
            <w:lang w:eastAsia="zh-CN"/>
          </w:rPr>
          <w:t>40</w:t>
        </w:r>
      </w:ins>
      <w:ins w:id="9903" w:author="S2-2205092" w:date="2022-05-25T18:17:00Z">
        <w:del w:id="9904" w:author="Rapporteur" w:date="2022-05-25T23:53:00Z">
          <w:r>
            <w:rPr>
              <w:lang w:eastAsia="zh-CN"/>
            </w:rPr>
            <w:delText>X</w:delText>
          </w:r>
        </w:del>
        <w:r>
          <w:rPr>
            <w:lang w:eastAsia="ko-KR"/>
          </w:rPr>
          <w:t>.2-2.</w:t>
        </w:r>
      </w:ins>
    </w:p>
    <w:p>
      <w:pPr>
        <w:pStyle w:val="TH"/>
        <w:rPr>
          <w:ins w:id="9905" w:author="S2-2205092" w:date="2022-05-25T18:17:00Z"/>
          <w:rFonts w:eastAsia="等线"/>
          <w:lang w:eastAsia="zh-CN"/>
        </w:rPr>
        <w:pPrChange w:id="9906" w:author="Rapporteur" w:date="2022-05-26T13:58:00Z">
          <w:pPr>
            <w:pStyle w:val="B1"/>
            <w:jc w:val="center"/>
          </w:pPr>
        </w:pPrChange>
      </w:pPr>
      <w:ins w:id="9907" w:author="S2-2205092" w:date="2022-05-25T18:17:00Z">
        <w:r>
          <w:object w:dxaOrig="8640" w:dyaOrig="6491">
            <v:shape id="_x0000_i1079" type="#_x0000_t75" style="width:6in;height:324pt" o:ole="">
              <v:imagedata r:id="rId140" o:title=""/>
            </v:shape>
            <o:OLEObject Type="Embed" ProgID="Visio.Drawing.15" ShapeID="_x0000_i1079" DrawAspect="Content" ObjectID="_1715085494" r:id="rId141"/>
          </w:object>
        </w:r>
      </w:ins>
    </w:p>
    <w:p>
      <w:pPr>
        <w:pStyle w:val="TF"/>
        <w:rPr>
          <w:ins w:id="9908" w:author="S2-2205092" w:date="2022-05-25T18:17:00Z"/>
          <w:lang w:eastAsia="zh-CN"/>
        </w:rPr>
      </w:pPr>
      <w:ins w:id="9909" w:author="S2-2205092" w:date="2022-05-25T18:17:00Z">
        <w:r>
          <w:t>Figure 6.</w:t>
        </w:r>
      </w:ins>
      <w:ins w:id="9910" w:author="Rapporteur" w:date="2022-05-25T23:53:00Z">
        <w:r>
          <w:t>40</w:t>
        </w:r>
      </w:ins>
      <w:ins w:id="9911" w:author="S2-2205092" w:date="2022-05-25T18:17:00Z">
        <w:del w:id="9912" w:author="Rapporteur" w:date="2022-05-25T23:53:00Z">
          <w:r>
            <w:delText>X</w:delText>
          </w:r>
        </w:del>
        <w:r>
          <w:t>.2-2: Procedure for data collection from HPLMN</w:t>
        </w:r>
      </w:ins>
    </w:p>
    <w:p>
      <w:pPr>
        <w:pStyle w:val="B1"/>
        <w:rPr>
          <w:ins w:id="9913" w:author="S2-2205092" w:date="2022-05-25T18:17:00Z"/>
          <w:lang w:eastAsia="zh-CN"/>
        </w:rPr>
        <w:pPrChange w:id="9914" w:author="Rapporteur" w:date="2022-05-26T03:16:00Z">
          <w:pPr>
            <w:pStyle w:val="B1"/>
            <w:numPr>
              <w:numId w:val="29"/>
            </w:numPr>
            <w:ind w:left="360" w:hanging="360"/>
          </w:pPr>
        </w:pPrChange>
      </w:pPr>
      <w:ins w:id="9915" w:author="Rapporteur" w:date="2022-05-26T03:16:00Z">
        <w:r>
          <w:rPr>
            <w:lang w:eastAsia="zh-CN"/>
          </w:rPr>
          <w:t>1.</w:t>
        </w:r>
        <w:r>
          <w:rPr>
            <w:lang w:eastAsia="zh-CN"/>
          </w:rPr>
          <w:tab/>
        </w:r>
      </w:ins>
      <w:ins w:id="9916" w:author="S2-2205092" w:date="2022-05-25T18:17:00Z">
        <w:r>
          <w:rPr>
            <w:lang w:eastAsia="zh-CN"/>
          </w:rPr>
          <w:t>A Consumer NF in VPLMN request/subscribe analytics to the NWDAF in VPLMN. The message includes Target of Analytics Reporting that is set to specific UEs, a group of UE(s) or any UE. The message also includes an indication for roaming UE and the PLMN ID of HPLMN.</w:t>
        </w:r>
      </w:ins>
    </w:p>
    <w:p>
      <w:pPr>
        <w:pStyle w:val="B1"/>
        <w:rPr>
          <w:ins w:id="9917" w:author="S2-2205092" w:date="2022-05-25T18:17:00Z"/>
          <w:lang w:eastAsia="zh-CN"/>
        </w:rPr>
        <w:pPrChange w:id="9918" w:author="Rapporteur" w:date="2022-05-26T03:16:00Z">
          <w:pPr>
            <w:pStyle w:val="B1"/>
            <w:numPr>
              <w:numId w:val="29"/>
            </w:numPr>
            <w:ind w:left="360" w:hanging="360"/>
          </w:pPr>
        </w:pPrChange>
      </w:pPr>
      <w:ins w:id="9919" w:author="Rapporteur" w:date="2022-05-26T03:16:00Z">
        <w:r>
          <w:rPr>
            <w:lang w:eastAsia="zh-CN"/>
          </w:rPr>
          <w:t>2.</w:t>
        </w:r>
        <w:r>
          <w:rPr>
            <w:lang w:eastAsia="zh-CN"/>
          </w:rPr>
          <w:tab/>
        </w:r>
      </w:ins>
      <w:ins w:id="9920" w:author="S2-2205092" w:date="2022-05-25T18:17:00Z">
        <w:r>
          <w:rPr>
            <w:lang w:eastAsia="zh-CN"/>
          </w:rPr>
          <w:t xml:space="preserve">The NWDAF in VPLMN decides to collect data and/or analytics from the NF(s) and/or NWDAF(s) in HPLMN, based on the information received from the Consumer NF. </w:t>
        </w:r>
        <w:r>
          <w:rPr>
            <w:lang w:eastAsia="zh-CN"/>
            <w:rPrChange w:id="9921" w:author="Rapporteur" w:date="2022-05-26T03:16:00Z">
              <w:rPr>
                <w:rFonts w:eastAsia="等线"/>
                <w:lang w:eastAsia="zh-CN"/>
              </w:rPr>
            </w:rPrChange>
          </w:rPr>
          <w:t>The NWDAF in VPLMN can refer to the NSSF or AMF if the subscription request from the Consumer NF includes VPLMN S-NSSAI(s), and translate VPLMN S-NSSAI(s) to corresponding HPLMN S-NSSAI(s) before sending subscription request to the NEF in HPLMN.</w:t>
        </w:r>
      </w:ins>
    </w:p>
    <w:p>
      <w:pPr>
        <w:pStyle w:val="B1"/>
        <w:rPr>
          <w:ins w:id="9922" w:author="S2-2205092" w:date="2022-05-25T18:17:00Z"/>
          <w:lang w:eastAsia="zh-CN"/>
        </w:rPr>
        <w:pPrChange w:id="9923" w:author="Rapporteur" w:date="2022-05-26T03:16:00Z">
          <w:pPr>
            <w:pStyle w:val="B1"/>
            <w:ind w:left="284" w:firstLine="0"/>
          </w:pPr>
        </w:pPrChange>
      </w:pPr>
      <w:ins w:id="9924" w:author="S2-2205092" w:date="2022-05-25T18:17:00Z">
        <w:r>
          <w:rPr>
            <w:lang w:eastAsia="zh-CN"/>
          </w:rPr>
          <w:t>3-4.</w:t>
        </w:r>
        <w:del w:id="9925" w:author="Rapporteur" w:date="2022-05-26T03:16:00Z">
          <w:r>
            <w:rPr>
              <w:lang w:eastAsia="zh-CN"/>
            </w:rPr>
            <w:delText xml:space="preserve"> </w:delText>
          </w:r>
        </w:del>
      </w:ins>
      <w:ins w:id="9926" w:author="Rapporteur" w:date="2022-05-26T03:16:00Z">
        <w:r>
          <w:rPr>
            <w:lang w:eastAsia="zh-CN"/>
          </w:rPr>
          <w:tab/>
        </w:r>
      </w:ins>
      <w:ins w:id="9927" w:author="S2-2205092" w:date="2022-05-25T18:17:00Z">
        <w:r>
          <w:rPr>
            <w:lang w:eastAsia="zh-CN"/>
          </w:rPr>
          <w:t xml:space="preserve">The NWDAF in VPLMN subscribes to NF(s) in HPLMN via NEF in HPLMN for data collection. The NEF in HPLMN verifies user consent, </w:t>
        </w:r>
        <w:r>
          <w:rPr>
            <w:lang w:eastAsia="zh-CN"/>
            <w:rPrChange w:id="9928" w:author="Rapporteur" w:date="2022-05-26T03:16:00Z">
              <w:rPr>
                <w:rFonts w:eastAsia="等线"/>
                <w:lang w:eastAsia="zh-CN"/>
              </w:rPr>
            </w:rPrChange>
          </w:rPr>
          <w:t>operator policy, regulatory constraints and/or roaming agreements, and, if the NWDAF in VPLMN is authorized to request the data form HPLMN, it forwards the subscription request to the relevant NF(s).</w:t>
        </w:r>
      </w:ins>
    </w:p>
    <w:p>
      <w:pPr>
        <w:pStyle w:val="EditorsNote"/>
        <w:rPr>
          <w:ins w:id="9929" w:author="S2-2205092" w:date="2022-05-25T18:17:00Z"/>
          <w:rFonts w:eastAsia="等线"/>
        </w:rPr>
      </w:pPr>
      <w:ins w:id="9930" w:author="S2-2205092" w:date="2022-05-25T18:17:00Z">
        <w:r>
          <w:rPr>
            <w:rFonts w:eastAsia="等线"/>
          </w:rPr>
          <w:t>Editor</w:t>
        </w:r>
      </w:ins>
      <w:ins w:id="9931" w:author="Rapporteur" w:date="2022-05-26T00:59:00Z">
        <w:r>
          <w:rPr>
            <w:rFonts w:eastAsia="等线"/>
          </w:rPr>
          <w:t>'</w:t>
        </w:r>
      </w:ins>
      <w:ins w:id="9932" w:author="S2-2205092" w:date="2022-05-25T18:17:00Z">
        <w:del w:id="9933" w:author="Rapporteur" w:date="2022-05-26T00:59:00Z">
          <w:r>
            <w:rPr>
              <w:rFonts w:eastAsia="等线"/>
            </w:rPr>
            <w:delText>´</w:delText>
          </w:r>
        </w:del>
        <w:r>
          <w:rPr>
            <w:rFonts w:eastAsia="等线"/>
          </w:rPr>
          <w:t>s note:</w:t>
        </w:r>
        <w:del w:id="9934" w:author="Rapporteur" w:date="2022-05-26T01:05:00Z">
          <w:r>
            <w:rPr>
              <w:rFonts w:eastAsia="等线"/>
            </w:rPr>
            <w:delText xml:space="preserve"> </w:delText>
          </w:r>
        </w:del>
      </w:ins>
      <w:ins w:id="9935" w:author="Rapporteur" w:date="2022-05-26T01:05:00Z">
        <w:r>
          <w:rPr>
            <w:rFonts w:eastAsia="等线"/>
          </w:rPr>
          <w:tab/>
        </w:r>
      </w:ins>
      <w:ins w:id="9936" w:author="S2-2205092" w:date="2022-05-25T18:17:00Z">
        <w:r>
          <w:rPr>
            <w:rFonts w:eastAsia="等线"/>
          </w:rPr>
          <w:t xml:space="preserve">It is </w:t>
        </w:r>
        <w:del w:id="9937" w:author="Rapporteur" w:date="2022-05-26T01:13:00Z">
          <w:r>
            <w:rPr>
              <w:rFonts w:eastAsia="等线"/>
            </w:rPr>
            <w:delText>ffs</w:delText>
          </w:r>
        </w:del>
      </w:ins>
      <w:ins w:id="9938" w:author="Rapporteur" w:date="2022-05-26T01:13:00Z">
        <w:r>
          <w:rPr>
            <w:rFonts w:eastAsia="等线"/>
          </w:rPr>
          <w:t>FFS</w:t>
        </w:r>
      </w:ins>
      <w:ins w:id="9939" w:author="S2-2205092" w:date="2022-05-25T18:17:00Z">
        <w:r>
          <w:rPr>
            <w:rFonts w:eastAsia="等线"/>
          </w:rPr>
          <w:t xml:space="preserve"> how NEF realizes that checks of </w:t>
        </w:r>
        <w:r>
          <w:rPr>
            <w:rFonts w:eastAsia="等线"/>
            <w:lang w:eastAsia="zh-CN"/>
          </w:rPr>
          <w:t xml:space="preserve">operator policy, regulatory constraints and/or roaming agreements are required. It is </w:t>
        </w:r>
        <w:del w:id="9940" w:author="Rapporteur" w:date="2022-05-26T01:13:00Z">
          <w:r>
            <w:rPr>
              <w:rFonts w:eastAsia="等线"/>
              <w:lang w:eastAsia="zh-CN"/>
            </w:rPr>
            <w:delText>ffs</w:delText>
          </w:r>
        </w:del>
      </w:ins>
      <w:ins w:id="9941" w:author="Rapporteur" w:date="2022-05-26T01:13:00Z">
        <w:r>
          <w:rPr>
            <w:rFonts w:eastAsia="等线"/>
            <w:lang w:eastAsia="zh-CN"/>
          </w:rPr>
          <w:t>FFS</w:t>
        </w:r>
      </w:ins>
      <w:ins w:id="9942" w:author="S2-2205092" w:date="2022-05-25T18:17:00Z">
        <w:r>
          <w:rPr>
            <w:rFonts w:eastAsia="等线"/>
            <w:lang w:eastAsia="zh-CN"/>
          </w:rPr>
          <w:t xml:space="preserve"> if NEF can expose the input data for all types of analytics or extensions are required.</w:t>
        </w:r>
      </w:ins>
    </w:p>
    <w:p>
      <w:pPr>
        <w:pStyle w:val="B1"/>
        <w:rPr>
          <w:ins w:id="9943" w:author="S2-2205092" w:date="2022-05-25T18:17:00Z"/>
          <w:lang w:eastAsia="zh-CN"/>
        </w:rPr>
        <w:pPrChange w:id="9944" w:author="Rapporteur" w:date="2022-05-26T03:16:00Z">
          <w:pPr>
            <w:pStyle w:val="B1"/>
            <w:ind w:left="284" w:firstLine="0"/>
          </w:pPr>
        </w:pPrChange>
      </w:pPr>
      <w:ins w:id="9945" w:author="S2-2205092" w:date="2022-05-25T18:17:00Z">
        <w:r>
          <w:rPr>
            <w:lang w:eastAsia="zh-CN"/>
          </w:rPr>
          <w:t>5-6.</w:t>
        </w:r>
        <w:del w:id="9946" w:author="Rapporteur" w:date="2022-05-26T03:16:00Z">
          <w:r>
            <w:rPr>
              <w:lang w:eastAsia="zh-CN"/>
            </w:rPr>
            <w:delText xml:space="preserve"> </w:delText>
          </w:r>
        </w:del>
      </w:ins>
      <w:ins w:id="9947" w:author="Rapporteur" w:date="2022-05-26T03:16:00Z">
        <w:r>
          <w:rPr>
            <w:lang w:eastAsia="zh-CN"/>
          </w:rPr>
          <w:tab/>
        </w:r>
      </w:ins>
      <w:ins w:id="9948" w:author="S2-2205092" w:date="2022-05-25T18:17:00Z">
        <w:r>
          <w:rPr>
            <w:lang w:eastAsia="zh-CN"/>
          </w:rPr>
          <w:t xml:space="preserve">The NWDAF in HPLMN subscribes to NWDAF(s) in VPLMN via NEF in HPLMN for analytics. The NEF in HPLMN verifies user consent, </w:t>
        </w:r>
        <w:r>
          <w:rPr>
            <w:lang w:eastAsia="zh-CN"/>
            <w:rPrChange w:id="9949" w:author="Rapporteur" w:date="2022-05-26T03:16:00Z">
              <w:rPr>
                <w:rFonts w:eastAsia="等线"/>
                <w:lang w:eastAsia="zh-CN"/>
              </w:rPr>
            </w:rPrChange>
          </w:rPr>
          <w:t>operator policy, regulatory constraints and/or roaming agreements, and, if the NWDAF in VPLMN is authorized to request the analytics form VPLMN, it forwards the subscription request to the relevant NWDAF(s).</w:t>
        </w:r>
      </w:ins>
    </w:p>
    <w:p>
      <w:pPr>
        <w:pStyle w:val="B1"/>
        <w:rPr>
          <w:ins w:id="9950" w:author="S2-2205092" w:date="2022-05-25T18:17:00Z"/>
          <w:lang w:eastAsia="zh-CN"/>
        </w:rPr>
        <w:pPrChange w:id="9951" w:author="Rapporteur" w:date="2022-05-26T03:16:00Z">
          <w:pPr>
            <w:pStyle w:val="B1"/>
            <w:ind w:left="284" w:firstLine="0"/>
          </w:pPr>
        </w:pPrChange>
      </w:pPr>
      <w:ins w:id="9952" w:author="S2-2205092" w:date="2022-05-25T18:17:00Z">
        <w:r>
          <w:rPr>
            <w:lang w:eastAsia="zh-CN"/>
          </w:rPr>
          <w:t>7.</w:t>
        </w:r>
        <w:del w:id="9953" w:author="Rapporteur" w:date="2022-05-26T03:16:00Z">
          <w:r>
            <w:rPr>
              <w:lang w:eastAsia="zh-CN"/>
            </w:rPr>
            <w:delText xml:space="preserve"> </w:delText>
          </w:r>
        </w:del>
      </w:ins>
      <w:ins w:id="9954" w:author="Rapporteur" w:date="2022-05-26T03:16:00Z">
        <w:r>
          <w:rPr>
            <w:lang w:eastAsia="zh-CN"/>
          </w:rPr>
          <w:tab/>
        </w:r>
      </w:ins>
      <w:ins w:id="9955" w:author="S2-2205092" w:date="2022-05-25T18:17:00Z">
        <w:r>
          <w:rPr>
            <w:lang w:eastAsia="zh-CN"/>
          </w:rPr>
          <w:t>The NWDAF in VPLMN receives input data from NF(s) in HPLMN via NEF.</w:t>
        </w:r>
      </w:ins>
    </w:p>
    <w:p>
      <w:pPr>
        <w:pStyle w:val="B1"/>
        <w:rPr>
          <w:ins w:id="9956" w:author="S2-2205092" w:date="2022-05-25T18:17:00Z"/>
          <w:lang w:eastAsia="zh-CN"/>
        </w:rPr>
        <w:pPrChange w:id="9957" w:author="Rapporteur" w:date="2022-05-26T03:16:00Z">
          <w:pPr>
            <w:pStyle w:val="B1"/>
            <w:ind w:left="284" w:firstLine="0"/>
          </w:pPr>
        </w:pPrChange>
      </w:pPr>
      <w:ins w:id="9958" w:author="S2-2205092" w:date="2022-05-25T18:17:00Z">
        <w:r>
          <w:rPr>
            <w:lang w:eastAsia="zh-CN"/>
          </w:rPr>
          <w:t>8.</w:t>
        </w:r>
        <w:del w:id="9959" w:author="Rapporteur" w:date="2022-05-26T03:16:00Z">
          <w:r>
            <w:rPr>
              <w:lang w:eastAsia="zh-CN"/>
            </w:rPr>
            <w:delText xml:space="preserve"> </w:delText>
          </w:r>
        </w:del>
      </w:ins>
      <w:ins w:id="9960" w:author="Rapporteur" w:date="2022-05-26T03:16:00Z">
        <w:r>
          <w:rPr>
            <w:lang w:eastAsia="zh-CN"/>
          </w:rPr>
          <w:tab/>
        </w:r>
      </w:ins>
      <w:ins w:id="9961" w:author="S2-2205092" w:date="2022-05-25T18:17:00Z">
        <w:r>
          <w:rPr>
            <w:lang w:eastAsia="zh-CN"/>
          </w:rPr>
          <w:t>The NWDAF in VPLMN receives analytics form the NWDAF(s) in HPLMN via NEF.</w:t>
        </w:r>
      </w:ins>
    </w:p>
    <w:p>
      <w:pPr>
        <w:pStyle w:val="B1"/>
        <w:rPr>
          <w:ins w:id="9962" w:author="S2-2205092" w:date="2022-05-25T18:17:00Z"/>
          <w:lang w:eastAsia="zh-CN"/>
        </w:rPr>
        <w:pPrChange w:id="9963" w:author="Rapporteur" w:date="2022-05-26T03:16:00Z">
          <w:pPr>
            <w:pStyle w:val="B1"/>
            <w:ind w:left="284" w:firstLine="0"/>
          </w:pPr>
        </w:pPrChange>
      </w:pPr>
      <w:ins w:id="9964" w:author="S2-2205092" w:date="2022-05-25T18:17:00Z">
        <w:r>
          <w:rPr>
            <w:lang w:eastAsia="zh-CN"/>
          </w:rPr>
          <w:t>9.</w:t>
        </w:r>
        <w:del w:id="9965" w:author="Rapporteur" w:date="2022-05-26T03:16:00Z">
          <w:r>
            <w:rPr>
              <w:lang w:eastAsia="zh-CN"/>
            </w:rPr>
            <w:delText xml:space="preserve"> </w:delText>
          </w:r>
        </w:del>
      </w:ins>
      <w:ins w:id="9966" w:author="Rapporteur" w:date="2022-05-26T03:16:00Z">
        <w:r>
          <w:rPr>
            <w:lang w:eastAsia="zh-CN"/>
          </w:rPr>
          <w:tab/>
        </w:r>
      </w:ins>
      <w:ins w:id="9967" w:author="S2-2205092" w:date="2022-05-25T18:17:00Z">
        <w:r>
          <w:rPr>
            <w:lang w:eastAsia="zh-CN"/>
          </w:rPr>
          <w:t>The NWDAF in VPLMN generates the analytics output requested by the consumer NF.</w:t>
        </w:r>
      </w:ins>
    </w:p>
    <w:p>
      <w:pPr>
        <w:pStyle w:val="B1"/>
        <w:rPr>
          <w:ins w:id="9968" w:author="S2-2205092" w:date="2022-05-25T18:17:00Z"/>
          <w:del w:id="9969" w:author="Rapporteur" w:date="2022-05-25T23:53:00Z"/>
          <w:lang w:eastAsia="zh-CN"/>
        </w:rPr>
        <w:pPrChange w:id="9970" w:author="Rapporteur" w:date="2022-05-26T03:16:00Z">
          <w:pPr>
            <w:pStyle w:val="B1"/>
            <w:ind w:left="284" w:firstLine="0"/>
          </w:pPr>
        </w:pPrChange>
      </w:pPr>
      <w:ins w:id="9971" w:author="S2-2205092" w:date="2022-05-25T18:17:00Z">
        <w:r>
          <w:rPr>
            <w:lang w:eastAsia="zh-CN"/>
          </w:rPr>
          <w:t>10.</w:t>
        </w:r>
        <w:del w:id="9972" w:author="Rapporteur" w:date="2022-05-26T03:16:00Z">
          <w:r>
            <w:rPr>
              <w:lang w:eastAsia="zh-CN"/>
            </w:rPr>
            <w:delText xml:space="preserve"> </w:delText>
          </w:r>
        </w:del>
      </w:ins>
      <w:ins w:id="9973" w:author="Rapporteur" w:date="2022-05-26T03:16:00Z">
        <w:r>
          <w:rPr>
            <w:lang w:eastAsia="zh-CN"/>
          </w:rPr>
          <w:tab/>
        </w:r>
      </w:ins>
      <w:ins w:id="9974" w:author="S2-2205092" w:date="2022-05-25T18:17:00Z">
        <w:r>
          <w:rPr>
            <w:lang w:eastAsia="zh-CN"/>
          </w:rPr>
          <w:t>The NWDAF provides the analytics output to the consumer NF.</w:t>
        </w:r>
      </w:ins>
    </w:p>
    <w:p>
      <w:pPr>
        <w:pStyle w:val="B1"/>
        <w:rPr>
          <w:ins w:id="9975" w:author="S2-2205092" w:date="2022-05-25T18:17:00Z"/>
          <w:lang w:eastAsia="zh-CN"/>
          <w:rPrChange w:id="9976" w:author="Rapporteur" w:date="2022-05-26T03:16:00Z">
            <w:rPr>
              <w:ins w:id="9977" w:author="S2-2205092" w:date="2022-05-25T18:17:00Z"/>
              <w:rFonts w:eastAsia="等线"/>
              <w:lang w:eastAsia="zh-CN"/>
            </w:rPr>
          </w:rPrChange>
        </w:rPr>
      </w:pPr>
    </w:p>
    <w:p>
      <w:pPr>
        <w:pStyle w:val="31"/>
        <w:rPr>
          <w:ins w:id="9978" w:author="S2-2205092" w:date="2022-05-25T18:17:00Z"/>
        </w:rPr>
      </w:pPr>
      <w:bookmarkStart w:id="9979" w:name="_Toc1644"/>
      <w:bookmarkStart w:id="9980" w:name="_Toc104433330"/>
      <w:bookmarkStart w:id="9981" w:name="_Toc104467467"/>
      <w:bookmarkStart w:id="9982" w:name="_Toc104467788"/>
      <w:bookmarkStart w:id="9983" w:name="_Toc104468124"/>
      <w:ins w:id="9984" w:author="S2-2205092" w:date="2022-05-25T18:17:00Z">
        <w:r>
          <w:lastRenderedPageBreak/>
          <w:t>6.</w:t>
        </w:r>
        <w:del w:id="9985" w:author="Rapporteur" w:date="2022-05-25T23:53:00Z">
          <w:r>
            <w:delText>X</w:delText>
          </w:r>
        </w:del>
      </w:ins>
      <w:ins w:id="9986" w:author="Rapporteur" w:date="2022-05-25T23:53:00Z">
        <w:r>
          <w:t>40</w:t>
        </w:r>
      </w:ins>
      <w:ins w:id="9987" w:author="S2-2205092" w:date="2022-05-25T18:17:00Z">
        <w:r>
          <w:t>.</w:t>
        </w:r>
        <w:del w:id="9988" w:author="Rapporteur" w:date="2022-05-26T00:40:00Z">
          <w:r>
            <w:delText>5</w:delText>
          </w:r>
        </w:del>
      </w:ins>
      <w:ins w:id="9989" w:author="Rapporteur" w:date="2022-05-26T00:40:00Z">
        <w:r>
          <w:t>3</w:t>
        </w:r>
      </w:ins>
      <w:ins w:id="9990" w:author="S2-2205092" w:date="2022-05-25T18:17:00Z">
        <w:r>
          <w:tab/>
          <w:t>Impacts on Existing Nodes and Functionality</w:t>
        </w:r>
        <w:bookmarkEnd w:id="9979"/>
        <w:bookmarkEnd w:id="9980"/>
        <w:bookmarkEnd w:id="9981"/>
        <w:bookmarkEnd w:id="9982"/>
        <w:bookmarkEnd w:id="9983"/>
      </w:ins>
    </w:p>
    <w:p>
      <w:pPr>
        <w:pStyle w:val="B1"/>
        <w:ind w:left="0" w:firstLine="0"/>
        <w:rPr>
          <w:ins w:id="9991" w:author="S2-2205092" w:date="2022-05-25T18:17:00Z"/>
          <w:lang w:eastAsia="ko-KR"/>
        </w:rPr>
      </w:pPr>
      <w:ins w:id="9992" w:author="S2-2205092" w:date="2022-05-25T18:17:00Z">
        <w:r>
          <w:rPr>
            <w:rFonts w:hint="eastAsia"/>
            <w:lang w:eastAsia="ko-KR"/>
          </w:rPr>
          <w:t>Consumer NF</w:t>
        </w:r>
        <w:r>
          <w:rPr>
            <w:lang w:eastAsia="ko-KR"/>
          </w:rPr>
          <w:t>:</w:t>
        </w:r>
      </w:ins>
    </w:p>
    <w:p>
      <w:pPr>
        <w:pStyle w:val="B1"/>
        <w:rPr>
          <w:ins w:id="9993" w:author="S2-2205092" w:date="2022-05-25T18:17:00Z"/>
          <w:lang w:eastAsia="zh-CN"/>
        </w:rPr>
        <w:pPrChange w:id="9994" w:author="Rapporteur" w:date="2022-05-26T03:16:00Z">
          <w:pPr>
            <w:pStyle w:val="B1"/>
            <w:numPr>
              <w:numId w:val="30"/>
            </w:numPr>
            <w:ind w:left="420" w:hanging="420"/>
          </w:pPr>
        </w:pPrChange>
      </w:pPr>
      <w:ins w:id="9995" w:author="Rapporteur" w:date="2022-05-26T03:17:00Z">
        <w:r>
          <w:rPr>
            <w:lang w:val="en-US"/>
          </w:rPr>
          <w:t>-</w:t>
        </w:r>
        <w:r>
          <w:rPr>
            <w:lang w:val="en-US"/>
          </w:rPr>
          <w:tab/>
        </w:r>
      </w:ins>
      <w:ins w:id="9996" w:author="S2-2205092" w:date="2022-05-25T18:17:00Z">
        <w:r>
          <w:rPr>
            <w:lang w:eastAsia="zh-CN"/>
          </w:rPr>
          <w:t>S</w:t>
        </w:r>
        <w:r>
          <w:rPr>
            <w:rFonts w:hint="eastAsia"/>
            <w:lang w:eastAsia="zh-CN"/>
          </w:rPr>
          <w:t xml:space="preserve">upport </w:t>
        </w:r>
        <w:r>
          <w:rPr>
            <w:lang w:eastAsia="zh-CN"/>
          </w:rPr>
          <w:t>to include indication for roaming UE and the PLMN ID</w:t>
        </w:r>
      </w:ins>
    </w:p>
    <w:p>
      <w:pPr>
        <w:pStyle w:val="B1"/>
        <w:ind w:left="0" w:firstLine="0"/>
        <w:rPr>
          <w:ins w:id="9997" w:author="S2-2205092" w:date="2022-05-25T18:17:00Z"/>
          <w:lang w:eastAsia="en-US"/>
        </w:rPr>
      </w:pPr>
      <w:ins w:id="9998" w:author="S2-2205092" w:date="2022-05-25T18:17:00Z">
        <w:r>
          <w:rPr>
            <w:lang w:eastAsia="ko-KR"/>
          </w:rPr>
          <w:t>NWDAF:</w:t>
        </w:r>
      </w:ins>
    </w:p>
    <w:p>
      <w:pPr>
        <w:pStyle w:val="B1"/>
        <w:rPr>
          <w:ins w:id="9999" w:author="S2-2205092" w:date="2022-05-25T18:17:00Z"/>
          <w:lang w:eastAsia="zh-CN"/>
        </w:rPr>
        <w:pPrChange w:id="10000" w:author="Rapporteur" w:date="2022-05-26T03:16:00Z">
          <w:pPr>
            <w:pStyle w:val="B1"/>
            <w:numPr>
              <w:numId w:val="30"/>
            </w:numPr>
            <w:ind w:left="420" w:hanging="420"/>
          </w:pPr>
        </w:pPrChange>
      </w:pPr>
      <w:ins w:id="10001" w:author="Rapporteur" w:date="2022-05-26T03:17:00Z">
        <w:r>
          <w:rPr>
            <w:lang w:val="en-US"/>
          </w:rPr>
          <w:t>-</w:t>
        </w:r>
        <w:r>
          <w:rPr>
            <w:lang w:val="en-US"/>
          </w:rPr>
          <w:tab/>
        </w:r>
      </w:ins>
      <w:ins w:id="10002" w:author="S2-2205092" w:date="2022-05-25T18:17:00Z">
        <w:r>
          <w:rPr>
            <w:lang w:eastAsia="zh-CN"/>
          </w:rPr>
          <w:t>Support translation of S-NSSAI(s)</w:t>
        </w:r>
      </w:ins>
    </w:p>
    <w:p>
      <w:pPr>
        <w:pStyle w:val="B1"/>
        <w:ind w:left="0" w:firstLine="0"/>
        <w:rPr>
          <w:ins w:id="10003" w:author="S2-2205092" w:date="2022-05-25T18:17:00Z"/>
          <w:lang w:eastAsia="en-US"/>
        </w:rPr>
      </w:pPr>
      <w:ins w:id="10004" w:author="S2-2205092" w:date="2022-05-25T18:17:00Z">
        <w:r>
          <w:rPr>
            <w:lang w:eastAsia="ko-KR"/>
          </w:rPr>
          <w:t>NWF:</w:t>
        </w:r>
      </w:ins>
    </w:p>
    <w:p>
      <w:pPr>
        <w:pStyle w:val="B1"/>
        <w:rPr>
          <w:ins w:id="10005" w:author="S2-2205092" w:date="2022-05-25T18:17:00Z"/>
          <w:lang w:eastAsia="zh-CN"/>
        </w:rPr>
        <w:pPrChange w:id="10006" w:author="Rapporteur" w:date="2022-05-26T03:16:00Z">
          <w:pPr>
            <w:pStyle w:val="B1"/>
            <w:numPr>
              <w:numId w:val="30"/>
            </w:numPr>
            <w:ind w:left="420" w:hanging="420"/>
          </w:pPr>
        </w:pPrChange>
      </w:pPr>
      <w:ins w:id="10007" w:author="Rapporteur" w:date="2022-05-26T03:17:00Z">
        <w:r>
          <w:rPr>
            <w:lang w:val="en-US"/>
          </w:rPr>
          <w:t>-</w:t>
        </w:r>
        <w:r>
          <w:rPr>
            <w:lang w:val="en-US"/>
          </w:rPr>
          <w:tab/>
        </w:r>
      </w:ins>
      <w:ins w:id="10008" w:author="S2-2205092" w:date="2022-05-25T18:17:00Z">
        <w:r>
          <w:rPr>
            <w:lang w:eastAsia="zh-CN"/>
          </w:rPr>
          <w:t>Support translation of S-NSSAI(s)</w:t>
        </w:r>
      </w:ins>
    </w:p>
    <w:p>
      <w:pPr>
        <w:pStyle w:val="B1"/>
        <w:rPr>
          <w:ins w:id="10009" w:author="S2-2205092" w:date="2022-05-25T18:17:00Z"/>
          <w:del w:id="10010" w:author="Rapporteur" w:date="2022-05-25T23:53:00Z"/>
          <w:lang w:eastAsia="zh-CN"/>
        </w:rPr>
        <w:pPrChange w:id="10011" w:author="Rapporteur" w:date="2022-05-26T03:17:00Z">
          <w:pPr>
            <w:pStyle w:val="B1"/>
            <w:numPr>
              <w:numId w:val="30"/>
            </w:numPr>
            <w:ind w:left="420" w:hanging="420"/>
          </w:pPr>
        </w:pPrChange>
      </w:pPr>
      <w:ins w:id="10012" w:author="Rapporteur" w:date="2022-05-26T03:17:00Z">
        <w:r>
          <w:rPr>
            <w:lang w:val="en-US"/>
          </w:rPr>
          <w:t>-</w:t>
        </w:r>
        <w:r>
          <w:rPr>
            <w:lang w:val="en-US"/>
          </w:rPr>
          <w:tab/>
        </w:r>
      </w:ins>
      <w:ins w:id="10013" w:author="S2-2205092" w:date="2022-05-25T18:17:00Z">
        <w:r>
          <w:rPr>
            <w:lang w:eastAsia="zh-CN"/>
          </w:rPr>
          <w:t xml:space="preserve">Support to check user consent, </w:t>
        </w:r>
        <w:r>
          <w:rPr>
            <w:lang w:eastAsia="zh-CN"/>
            <w:rPrChange w:id="10014" w:author="Rapporteur" w:date="2022-05-26T03:16:00Z">
              <w:rPr>
                <w:rFonts w:eastAsia="等线"/>
                <w:lang w:eastAsia="zh-CN"/>
              </w:rPr>
            </w:rPrChange>
          </w:rPr>
          <w:t>operator policy, regulatory constraints and/or roaming agreements</w:t>
        </w:r>
      </w:ins>
    </w:p>
    <w:p>
      <w:pPr>
        <w:pStyle w:val="B1"/>
        <w:rPr>
          <w:ins w:id="10015" w:author="S2-2205092" w:date="2022-05-25T18:17:00Z"/>
          <w:lang w:eastAsia="zh-CN"/>
        </w:rPr>
      </w:pPr>
    </w:p>
    <w:p>
      <w:pPr>
        <w:pStyle w:val="21"/>
        <w:rPr>
          <w:ins w:id="10016" w:author="S2-2205093" w:date="2022-05-25T18:19:00Z"/>
        </w:rPr>
      </w:pPr>
      <w:bookmarkStart w:id="10017" w:name="_Toc18539"/>
      <w:bookmarkStart w:id="10018" w:name="_Toc104433331"/>
      <w:bookmarkStart w:id="10019" w:name="_Toc104467468"/>
      <w:bookmarkStart w:id="10020" w:name="_Toc104467789"/>
      <w:bookmarkStart w:id="10021" w:name="_Toc104468125"/>
      <w:ins w:id="10022" w:author="S2-2205093" w:date="2022-05-25T18:19:00Z">
        <w:r>
          <w:rPr>
            <w:lang w:eastAsia="zh-CN"/>
          </w:rPr>
          <w:t>6.</w:t>
        </w:r>
        <w:del w:id="10023" w:author="Rapporteur" w:date="2022-05-25T23:54:00Z">
          <w:r>
            <w:rPr>
              <w:lang w:eastAsia="zh-CN"/>
            </w:rPr>
            <w:delText>X</w:delText>
          </w:r>
        </w:del>
      </w:ins>
      <w:ins w:id="10024" w:author="Rapporteur" w:date="2022-05-25T23:54:00Z">
        <w:r>
          <w:rPr>
            <w:lang w:eastAsia="zh-CN"/>
          </w:rPr>
          <w:t>41</w:t>
        </w:r>
      </w:ins>
      <w:ins w:id="10025" w:author="S2-2205093" w:date="2022-05-25T18:19:00Z">
        <w:r>
          <w:tab/>
          <w:t>Solution</w:t>
        </w:r>
        <w:r>
          <w:rPr>
            <w:lang w:eastAsia="zh-CN"/>
          </w:rPr>
          <w:t xml:space="preserve"> #</w:t>
        </w:r>
        <w:del w:id="10026" w:author="Rapporteur" w:date="2022-05-25T23:54:00Z">
          <w:r>
            <w:rPr>
              <w:lang w:eastAsia="zh-CN"/>
            </w:rPr>
            <w:delText>X</w:delText>
          </w:r>
        </w:del>
      </w:ins>
      <w:ins w:id="10027" w:author="Rapporteur" w:date="2022-05-25T23:54:00Z">
        <w:r>
          <w:rPr>
            <w:lang w:eastAsia="zh-CN"/>
          </w:rPr>
          <w:t>41</w:t>
        </w:r>
      </w:ins>
      <w:ins w:id="10028" w:author="S2-2205093" w:date="2022-05-25T18:19:00Z">
        <w:r>
          <w:t>: Sending data that is about to be purged</w:t>
        </w:r>
        <w:bookmarkEnd w:id="10017"/>
        <w:bookmarkEnd w:id="10018"/>
        <w:bookmarkEnd w:id="10019"/>
        <w:bookmarkEnd w:id="10020"/>
        <w:bookmarkEnd w:id="10021"/>
      </w:ins>
    </w:p>
    <w:p>
      <w:pPr>
        <w:pStyle w:val="31"/>
        <w:rPr>
          <w:ins w:id="10029" w:author="S2-2205093" w:date="2022-05-25T18:19:00Z"/>
        </w:rPr>
      </w:pPr>
      <w:bookmarkStart w:id="10030" w:name="_Toc14565"/>
      <w:bookmarkStart w:id="10031" w:name="_Toc104433332"/>
      <w:bookmarkStart w:id="10032" w:name="_Toc104467469"/>
      <w:bookmarkStart w:id="10033" w:name="_Toc104467790"/>
      <w:bookmarkStart w:id="10034" w:name="_Toc104468126"/>
      <w:ins w:id="10035" w:author="S2-2205093" w:date="2022-05-25T18:19:00Z">
        <w:r>
          <w:t>6.</w:t>
        </w:r>
        <w:del w:id="10036" w:author="Rapporteur" w:date="2022-05-25T23:54:00Z">
          <w:r>
            <w:delText>X</w:delText>
          </w:r>
        </w:del>
      </w:ins>
      <w:ins w:id="10037" w:author="Rapporteur" w:date="2022-05-25T23:54:00Z">
        <w:r>
          <w:t>41</w:t>
        </w:r>
      </w:ins>
      <w:ins w:id="10038" w:author="S2-2205093" w:date="2022-05-25T18:19:00Z">
        <w:r>
          <w:t>.1</w:t>
        </w:r>
        <w:r>
          <w:tab/>
          <w:t>Description</w:t>
        </w:r>
        <w:bookmarkEnd w:id="10030"/>
        <w:bookmarkEnd w:id="10031"/>
        <w:bookmarkEnd w:id="10032"/>
        <w:bookmarkEnd w:id="10033"/>
        <w:bookmarkEnd w:id="10034"/>
      </w:ins>
    </w:p>
    <w:p>
      <w:pPr>
        <w:rPr>
          <w:ins w:id="10039" w:author="S2-2205093" w:date="2022-05-25T18:19:00Z"/>
        </w:rPr>
      </w:pPr>
      <w:ins w:id="10040" w:author="S2-2205093" w:date="2022-05-25T18:19:00Z">
        <w:r>
          <w:t>This solution is solving the problem with a data producing NF or NWDAF having heavy load</w:t>
        </w:r>
        <w:r>
          <w:rPr>
            <w:lang w:eastAsia="zh-CN"/>
          </w:rPr>
          <w:t xml:space="preserve"> or performance</w:t>
        </w:r>
        <w:r>
          <w:t xml:space="preserve"> (e.g. due to shortage of memory) to store data or that it will soon purge data for any other reason. An NF may have light load or performance (e.g. due to reserved certain amount of memory or low on memory) for data to be stored for each subscription of data that has been muted. </w:t>
        </w:r>
      </w:ins>
    </w:p>
    <w:p>
      <w:pPr>
        <w:pStyle w:val="31"/>
        <w:rPr>
          <w:ins w:id="10041" w:author="S2-2205093" w:date="2022-05-25T18:19:00Z"/>
        </w:rPr>
      </w:pPr>
      <w:bookmarkStart w:id="10042" w:name="_Toc21894"/>
      <w:bookmarkStart w:id="10043" w:name="_Toc104433333"/>
      <w:bookmarkStart w:id="10044" w:name="_Toc104467470"/>
      <w:bookmarkStart w:id="10045" w:name="_Toc104467791"/>
      <w:bookmarkStart w:id="10046" w:name="_Toc104468127"/>
      <w:ins w:id="10047" w:author="S2-2205093" w:date="2022-05-25T18:19:00Z">
        <w:r>
          <w:t>6.</w:t>
        </w:r>
        <w:del w:id="10048" w:author="Rapporteur" w:date="2022-05-25T23:54:00Z">
          <w:r>
            <w:delText>X</w:delText>
          </w:r>
        </w:del>
      </w:ins>
      <w:ins w:id="10049" w:author="Rapporteur" w:date="2022-05-25T23:54:00Z">
        <w:r>
          <w:t>41</w:t>
        </w:r>
      </w:ins>
      <w:ins w:id="10050" w:author="S2-2205093" w:date="2022-05-25T18:19:00Z">
        <w:r>
          <w:t>.2</w:t>
        </w:r>
        <w:r>
          <w:tab/>
          <w:t>Procedures</w:t>
        </w:r>
        <w:bookmarkEnd w:id="10042"/>
        <w:bookmarkEnd w:id="10043"/>
        <w:bookmarkEnd w:id="10044"/>
        <w:bookmarkEnd w:id="10045"/>
        <w:bookmarkEnd w:id="10046"/>
      </w:ins>
    </w:p>
    <w:p>
      <w:pPr>
        <w:rPr>
          <w:ins w:id="10051" w:author="S2-2205093" w:date="2022-05-25T18:19:00Z"/>
          <w:lang w:eastAsia="zh-CN"/>
        </w:rPr>
      </w:pPr>
      <w:ins w:id="10052" w:author="S2-2205093" w:date="2022-05-25T18:19:00Z">
        <w:r>
          <w:rPr>
            <w:lang w:eastAsia="zh-CN"/>
          </w:rPr>
          <w:t>This solution re-use existing procedures.</w:t>
        </w:r>
      </w:ins>
    </w:p>
    <w:p>
      <w:pPr>
        <w:pStyle w:val="TH"/>
        <w:rPr>
          <w:ins w:id="10053" w:author="S2-2205093" w:date="2022-05-25T18:19:00Z"/>
        </w:rPr>
        <w:pPrChange w:id="10054" w:author="Rapporteur" w:date="2022-05-26T00:40:00Z">
          <w:pPr>
            <w:jc w:val="center"/>
          </w:pPr>
        </w:pPrChange>
      </w:pPr>
      <w:ins w:id="10055" w:author="S2-2205093" w:date="2022-05-25T18:19:00Z">
        <w:r>
          <w:object w:dxaOrig="6556" w:dyaOrig="4582">
            <v:shape id="_x0000_i1080" type="#_x0000_t75" style="width:330pt;height:228pt" o:ole="">
              <v:imagedata r:id="rId142" o:title="" cropbottom="-1739f"/>
            </v:shape>
            <o:OLEObject Type="Embed" ProgID="Visio.Drawing.11" ShapeID="_x0000_i1080" DrawAspect="Content" ObjectID="_1715085495" r:id="rId143"/>
          </w:object>
        </w:r>
      </w:ins>
    </w:p>
    <w:p>
      <w:pPr>
        <w:pStyle w:val="TF"/>
        <w:rPr>
          <w:ins w:id="10056" w:author="S2-2205093" w:date="2022-05-25T18:19:00Z"/>
        </w:rPr>
      </w:pPr>
      <w:ins w:id="10057" w:author="S2-2205093" w:date="2022-05-25T18:19:00Z">
        <w:r>
          <w:t>Figure 6.</w:t>
        </w:r>
        <w:del w:id="10058" w:author="Rapporteur" w:date="2022-05-25T23:54:00Z">
          <w:r>
            <w:delText>X</w:delText>
          </w:r>
        </w:del>
      </w:ins>
      <w:ins w:id="10059" w:author="Rapporteur" w:date="2022-05-25T23:54:00Z">
        <w:r>
          <w:t>41</w:t>
        </w:r>
      </w:ins>
      <w:ins w:id="10060" w:author="S2-2205093" w:date="2022-05-25T18:19:00Z">
        <w:r>
          <w:t>.2-1: Procedures of the solution</w:t>
        </w:r>
      </w:ins>
    </w:p>
    <w:p>
      <w:pPr>
        <w:pStyle w:val="B1"/>
        <w:rPr>
          <w:ins w:id="10061" w:author="S2-2205093" w:date="2022-05-25T18:19:00Z"/>
          <w:lang w:eastAsia="ko-KR"/>
        </w:rPr>
      </w:pPr>
      <w:ins w:id="10062" w:author="S2-2205093" w:date="2022-05-25T18:19:00Z">
        <w:r>
          <w:rPr>
            <w:lang w:eastAsia="ko-KR"/>
          </w:rPr>
          <w:t>1.</w:t>
        </w:r>
        <w:r>
          <w:rPr>
            <w:lang w:eastAsia="ko-KR"/>
          </w:rPr>
          <w:tab/>
          <w:t>The data producer (any NF storing data - subject to mute or similar) determines to soon purge data subscribed to by data consumer NF (NWDAF or DCCF).</w:t>
        </w:r>
      </w:ins>
    </w:p>
    <w:p>
      <w:pPr>
        <w:pStyle w:val="B1"/>
        <w:rPr>
          <w:ins w:id="10063" w:author="S2-2205093" w:date="2022-05-25T18:19:00Z"/>
          <w:lang w:eastAsia="ko-KR"/>
        </w:rPr>
      </w:pPr>
      <w:ins w:id="10064" w:author="S2-2205093" w:date="2022-05-25T18:19:00Z">
        <w:r>
          <w:rPr>
            <w:lang w:eastAsia="ko-KR"/>
          </w:rPr>
          <w:t>2.</w:t>
        </w:r>
        <w:r>
          <w:tab/>
        </w:r>
        <w:r>
          <w:rPr>
            <w:lang w:eastAsia="ko-KR"/>
          </w:rPr>
          <w:t xml:space="preserve">The data producer does the following. </w:t>
        </w:r>
      </w:ins>
    </w:p>
    <w:p>
      <w:pPr>
        <w:pStyle w:val="B2"/>
        <w:rPr>
          <w:ins w:id="10065" w:author="S2-2205093" w:date="2022-05-25T18:19:00Z"/>
          <w:lang w:eastAsia="zh-CN"/>
        </w:rPr>
      </w:pPr>
      <w:ins w:id="10066" w:author="S2-2205093" w:date="2022-05-25T18:19:00Z">
        <w:r>
          <w:rPr>
            <w:lang w:eastAsia="ko-KR"/>
          </w:rPr>
          <w:t>-</w:t>
        </w:r>
        <w:r>
          <w:rPr>
            <w:lang w:eastAsia="ko-KR"/>
          </w:rPr>
          <w:tab/>
          <w:t>In the case of a data producer NF being subscribed to with mute (</w:t>
        </w:r>
        <w:r>
          <w:rPr>
            <w:lang w:eastAsia="zh-CN"/>
          </w:rPr>
          <w:t>Deactivate notification flag is set</w:t>
        </w:r>
        <w:r>
          <w:rPr>
            <w:lang w:eastAsia="ko-KR"/>
          </w:rPr>
          <w:t xml:space="preserve">) it performs an </w:t>
        </w:r>
        <w:r>
          <w:rPr>
            <w:lang w:eastAsia="zh-CN"/>
          </w:rPr>
          <w:t>Nnf_EventExposure_Notify service operation including the data collected and the cause code why sending the data.</w:t>
        </w:r>
        <w:del w:id="10067" w:author="Rapporteur" w:date="2022-05-26T03:17:00Z">
          <w:r>
            <w:rPr>
              <w:lang w:eastAsia="zh-CN"/>
            </w:rPr>
            <w:delText xml:space="preserve"> </w:delText>
          </w:r>
        </w:del>
      </w:ins>
    </w:p>
    <w:p>
      <w:pPr>
        <w:pStyle w:val="NO"/>
        <w:rPr>
          <w:ins w:id="10068" w:author="S2-2205093" w:date="2022-05-25T18:19:00Z"/>
          <w:lang w:eastAsia="zh-CN"/>
        </w:rPr>
      </w:pPr>
      <w:ins w:id="10069" w:author="S2-2205093" w:date="2022-05-25T18:19:00Z">
        <w:r>
          <w:rPr>
            <w:lang w:eastAsia="zh-CN"/>
          </w:rPr>
          <w:lastRenderedPageBreak/>
          <w:t>NOTE:</w:t>
        </w:r>
        <w:r>
          <w:rPr>
            <w:lang w:eastAsia="zh-CN"/>
          </w:rPr>
          <w:tab/>
          <w:t>In the case of NWDAF, DCCF being subscribed for Data and formatting and pre-processing instructions is instructed it performs an Nnwdaf_DataManagement_Notify service operation including fetch instruction, according as described in TS 23.288 [</w:t>
        </w:r>
        <w:del w:id="10070" w:author="Rapporteur" w:date="2022-05-26T01:49:00Z">
          <w:r>
            <w:rPr>
              <w:lang w:eastAsia="zh-CN"/>
            </w:rPr>
            <w:delText>6</w:delText>
          </w:r>
        </w:del>
      </w:ins>
      <w:ins w:id="10071" w:author="Rapporteur" w:date="2022-05-26T01:49:00Z">
        <w:r>
          <w:rPr>
            <w:lang w:eastAsia="zh-CN"/>
          </w:rPr>
          <w:t>5</w:t>
        </w:r>
      </w:ins>
      <w:ins w:id="10072" w:author="S2-2205093" w:date="2022-05-25T18:19:00Z">
        <w:r>
          <w:rPr>
            <w:lang w:eastAsia="zh-CN"/>
          </w:rPr>
          <w:t>].</w:t>
        </w:r>
        <w:del w:id="10073" w:author="Rapporteur" w:date="2022-05-26T01:49:00Z">
          <w:r>
            <w:rPr>
              <w:lang w:eastAsia="zh-CN"/>
            </w:rPr>
            <w:delText xml:space="preserve"> </w:delText>
          </w:r>
        </w:del>
      </w:ins>
    </w:p>
    <w:p>
      <w:pPr>
        <w:pStyle w:val="B1"/>
        <w:rPr>
          <w:ins w:id="10074" w:author="S2-2205093" w:date="2022-05-25T18:19:00Z"/>
          <w:lang w:eastAsia="zh-CN"/>
        </w:rPr>
      </w:pPr>
      <w:ins w:id="10075" w:author="S2-2205093" w:date="2022-05-25T18:19:00Z">
        <w:r>
          <w:rPr>
            <w:lang w:eastAsia="zh-CN"/>
          </w:rPr>
          <w:t>3.</w:t>
        </w:r>
        <w:r>
          <w:rPr>
            <w:lang w:eastAsia="zh-CN"/>
          </w:rPr>
          <w:tab/>
          <w:t>The data producer purges data.</w:t>
        </w:r>
      </w:ins>
    </w:p>
    <w:p>
      <w:pPr>
        <w:pStyle w:val="31"/>
        <w:rPr>
          <w:ins w:id="10076" w:author="S2-2205093" w:date="2022-05-25T18:19:00Z"/>
          <w:lang w:eastAsia="zh-CN"/>
        </w:rPr>
      </w:pPr>
      <w:bookmarkStart w:id="10077" w:name="_Toc16677"/>
      <w:bookmarkStart w:id="10078" w:name="_Toc104433334"/>
      <w:bookmarkStart w:id="10079" w:name="_Toc104467471"/>
      <w:bookmarkStart w:id="10080" w:name="_Toc104467792"/>
      <w:bookmarkStart w:id="10081" w:name="_Toc104468128"/>
      <w:ins w:id="10082" w:author="S2-2205093" w:date="2022-05-25T18:19:00Z">
        <w:r>
          <w:rPr>
            <w:lang w:eastAsia="zh-CN"/>
          </w:rPr>
          <w:t>6.</w:t>
        </w:r>
        <w:del w:id="10083" w:author="Rapporteur" w:date="2022-05-25T23:54:00Z">
          <w:r>
            <w:rPr>
              <w:lang w:eastAsia="zh-CN"/>
            </w:rPr>
            <w:delText>X</w:delText>
          </w:r>
        </w:del>
      </w:ins>
      <w:ins w:id="10084" w:author="Rapporteur" w:date="2022-05-25T23:54:00Z">
        <w:r>
          <w:rPr>
            <w:lang w:eastAsia="zh-CN"/>
          </w:rPr>
          <w:t>41</w:t>
        </w:r>
      </w:ins>
      <w:ins w:id="10085" w:author="S2-2205093" w:date="2022-05-25T18:19:00Z">
        <w:r>
          <w:rPr>
            <w:lang w:eastAsia="zh-CN"/>
          </w:rPr>
          <w:t>.3</w:t>
        </w:r>
        <w:r>
          <w:rPr>
            <w:lang w:eastAsia="zh-CN"/>
          </w:rPr>
          <w:tab/>
        </w:r>
        <w:r>
          <w:t>Impacts on services, entities and interfaces</w:t>
        </w:r>
        <w:bookmarkEnd w:id="10077"/>
        <w:bookmarkEnd w:id="10078"/>
        <w:bookmarkEnd w:id="10079"/>
        <w:bookmarkEnd w:id="10080"/>
        <w:bookmarkEnd w:id="10081"/>
      </w:ins>
    </w:p>
    <w:p>
      <w:pPr>
        <w:rPr>
          <w:ins w:id="10086" w:author="S2-2205093" w:date="2022-05-25T18:19:00Z"/>
          <w:lang w:eastAsia="zh-CN"/>
        </w:rPr>
      </w:pPr>
      <w:ins w:id="10087" w:author="S2-2205093" w:date="2022-05-25T18:19:00Z">
        <w:r>
          <w:rPr>
            <w:lang w:eastAsia="zh-CN"/>
          </w:rPr>
          <w:t>Data producer:</w:t>
        </w:r>
      </w:ins>
    </w:p>
    <w:p>
      <w:pPr>
        <w:pStyle w:val="B1"/>
        <w:rPr>
          <w:ins w:id="10088" w:author="S2-2205093" w:date="2022-05-25T18:19:00Z"/>
          <w:lang w:eastAsia="zh-CN"/>
        </w:rPr>
        <w:pPrChange w:id="10089" w:author="Rapporteur" w:date="2022-05-26T13:59:00Z">
          <w:pPr>
            <w:pStyle w:val="affff2"/>
            <w:numPr>
              <w:numId w:val="31"/>
            </w:numPr>
            <w:overflowPunct/>
            <w:autoSpaceDE/>
            <w:autoSpaceDN/>
            <w:adjustRightInd/>
            <w:ind w:left="360" w:hanging="360"/>
            <w:contextualSpacing/>
            <w:textAlignment w:val="auto"/>
          </w:pPr>
        </w:pPrChange>
      </w:pPr>
      <w:ins w:id="10090" w:author="Rapporteur" w:date="2022-05-26T03:17:00Z">
        <w:r>
          <w:rPr>
            <w:lang w:val="en-US"/>
          </w:rPr>
          <w:t>-</w:t>
        </w:r>
        <w:r>
          <w:rPr>
            <w:lang w:val="en-US"/>
          </w:rPr>
          <w:tab/>
        </w:r>
      </w:ins>
      <w:ins w:id="10091" w:author="S2-2205093" w:date="2022-05-25T18:19:00Z">
        <w:r>
          <w:rPr>
            <w:lang w:eastAsia="zh-CN"/>
          </w:rPr>
          <w:t>Adding a cause (e.g. heavy NF load or performance) in the exposure explaining why data is sent even when Deactivate notification flag is set</w:t>
        </w:r>
      </w:ins>
    </w:p>
    <w:p>
      <w:pPr>
        <w:pStyle w:val="21"/>
        <w:rPr>
          <w:ins w:id="10092" w:author="S2-2205094" w:date="2022-05-25T18:23:00Z"/>
        </w:rPr>
      </w:pPr>
      <w:bookmarkStart w:id="10093" w:name="_Toc22193"/>
      <w:bookmarkStart w:id="10094" w:name="_Toc104433335"/>
      <w:bookmarkStart w:id="10095" w:name="_Toc104467472"/>
      <w:bookmarkStart w:id="10096" w:name="_Toc104467793"/>
      <w:bookmarkStart w:id="10097" w:name="_Toc104468129"/>
      <w:ins w:id="10098" w:author="S2-2205094" w:date="2022-05-25T18:23:00Z">
        <w:r>
          <w:rPr>
            <w:lang w:eastAsia="zh-CN"/>
          </w:rPr>
          <w:t>6.</w:t>
        </w:r>
        <w:del w:id="10099" w:author="Rapporteur" w:date="2022-05-25T23:54:00Z">
          <w:r>
            <w:rPr>
              <w:lang w:eastAsia="zh-CN"/>
            </w:rPr>
            <w:delText>X</w:delText>
          </w:r>
        </w:del>
      </w:ins>
      <w:ins w:id="10100" w:author="Rapporteur" w:date="2022-05-25T23:54:00Z">
        <w:r>
          <w:rPr>
            <w:lang w:eastAsia="zh-CN"/>
          </w:rPr>
          <w:t>42</w:t>
        </w:r>
      </w:ins>
      <w:ins w:id="10101" w:author="S2-2205094" w:date="2022-05-25T18:23:00Z">
        <w:r>
          <w:rPr>
            <w:lang w:eastAsia="ko-KR"/>
          </w:rPr>
          <w:tab/>
        </w:r>
        <w:r>
          <w:t>Solution</w:t>
        </w:r>
        <w:r>
          <w:rPr>
            <w:lang w:eastAsia="zh-CN"/>
          </w:rPr>
          <w:t xml:space="preserve"> #</w:t>
        </w:r>
        <w:del w:id="10102" w:author="Rapporteur" w:date="2022-05-25T23:54:00Z">
          <w:r>
            <w:rPr>
              <w:lang w:eastAsia="zh-CN"/>
            </w:rPr>
            <w:delText>X</w:delText>
          </w:r>
        </w:del>
      </w:ins>
      <w:ins w:id="10103" w:author="Rapporteur" w:date="2022-05-25T23:54:00Z">
        <w:r>
          <w:rPr>
            <w:lang w:eastAsia="zh-CN"/>
          </w:rPr>
          <w:t>42</w:t>
        </w:r>
      </w:ins>
      <w:ins w:id="10104" w:author="S2-2205094" w:date="2022-05-25T18:23:00Z">
        <w:r>
          <w:t>: Storage and retrieval of trained ML models to/from ADRF</w:t>
        </w:r>
        <w:bookmarkEnd w:id="10093"/>
        <w:bookmarkEnd w:id="10094"/>
        <w:bookmarkEnd w:id="10095"/>
        <w:bookmarkEnd w:id="10096"/>
        <w:bookmarkEnd w:id="10097"/>
      </w:ins>
    </w:p>
    <w:p>
      <w:pPr>
        <w:pStyle w:val="31"/>
        <w:rPr>
          <w:ins w:id="10105" w:author="S2-2205094" w:date="2022-05-25T18:23:00Z"/>
        </w:rPr>
      </w:pPr>
      <w:bookmarkStart w:id="10106" w:name="_Toc30213"/>
      <w:bookmarkStart w:id="10107" w:name="_Toc104433336"/>
      <w:bookmarkStart w:id="10108" w:name="_Toc104467473"/>
      <w:bookmarkStart w:id="10109" w:name="_Toc104467794"/>
      <w:bookmarkStart w:id="10110" w:name="_Toc104468130"/>
      <w:ins w:id="10111" w:author="S2-2205094" w:date="2022-05-25T18:23:00Z">
        <w:r>
          <w:t>6.</w:t>
        </w:r>
        <w:del w:id="10112" w:author="Rapporteur" w:date="2022-05-25T23:54:00Z">
          <w:r>
            <w:delText>X</w:delText>
          </w:r>
        </w:del>
      </w:ins>
      <w:ins w:id="10113" w:author="Rapporteur" w:date="2022-05-25T23:54:00Z">
        <w:r>
          <w:t>42</w:t>
        </w:r>
      </w:ins>
      <w:ins w:id="10114" w:author="S2-2205094" w:date="2022-05-25T18:23:00Z">
        <w:r>
          <w:t>.1</w:t>
        </w:r>
        <w:r>
          <w:tab/>
          <w:t>Description</w:t>
        </w:r>
        <w:bookmarkEnd w:id="10106"/>
        <w:bookmarkEnd w:id="10107"/>
        <w:bookmarkEnd w:id="10108"/>
        <w:bookmarkEnd w:id="10109"/>
        <w:bookmarkEnd w:id="10110"/>
      </w:ins>
    </w:p>
    <w:p>
      <w:pPr>
        <w:rPr>
          <w:ins w:id="10115" w:author="S2-2205094" w:date="2022-05-25T18:23:00Z"/>
          <w:lang w:eastAsia="zh-CN"/>
        </w:rPr>
      </w:pPr>
      <w:ins w:id="10116" w:author="S2-2205094" w:date="2022-05-25T18:23:00Z">
        <w:r>
          <w:rPr>
            <w:lang w:eastAsia="zh-CN"/>
          </w:rPr>
          <w:t>This solution addresses KI#4: How to Enhance Data collection and Storage.</w:t>
        </w:r>
      </w:ins>
    </w:p>
    <w:p>
      <w:pPr>
        <w:rPr>
          <w:ins w:id="10117" w:author="S2-2205094" w:date="2022-05-25T18:23:00Z"/>
          <w:lang w:eastAsia="zh-CN"/>
        </w:rPr>
      </w:pPr>
      <w:ins w:id="10118" w:author="S2-2205094" w:date="2022-05-25T18:23:00Z">
        <w:r>
          <w:rPr>
            <w:lang w:eastAsia="zh-CN"/>
          </w:rPr>
          <w:t xml:space="preserve">In addition to ADRF functionalities defined in Rel-17, the ADRF supports the following functionalities: </w:t>
        </w:r>
      </w:ins>
    </w:p>
    <w:p>
      <w:pPr>
        <w:pStyle w:val="B1"/>
        <w:rPr>
          <w:ins w:id="10119" w:author="S2-2205094" w:date="2022-05-25T18:23:00Z"/>
          <w:lang w:eastAsia="zh-CN"/>
        </w:rPr>
      </w:pPr>
      <w:ins w:id="10120" w:author="S2-2205094" w:date="2022-05-25T18:23:00Z">
        <w:r>
          <w:rPr>
            <w:lang w:eastAsia="zh-CN"/>
          </w:rPr>
          <w:t>-</w:t>
        </w:r>
        <w:del w:id="10121" w:author="Rapporteur" w:date="2022-05-26T02:57:00Z">
          <w:r>
            <w:rPr>
              <w:lang w:eastAsia="zh-CN"/>
            </w:rPr>
            <w:delText xml:space="preserve">  </w:delText>
          </w:r>
        </w:del>
      </w:ins>
      <w:ins w:id="10122" w:author="Rapporteur" w:date="2022-05-26T02:57:00Z">
        <w:r>
          <w:rPr>
            <w:lang w:eastAsia="zh-CN"/>
          </w:rPr>
          <w:tab/>
        </w:r>
      </w:ins>
      <w:ins w:id="10123" w:author="S2-2205094" w:date="2022-05-25T18:23:00Z">
        <w:r>
          <w:rPr>
            <w:lang w:eastAsia="zh-CN"/>
          </w:rPr>
          <w:t>Trained ML model(s) file and ML model file serialization format stored by NF consumer i.e., NWDAF containing MTLF</w:t>
        </w:r>
      </w:ins>
    </w:p>
    <w:p>
      <w:pPr>
        <w:pStyle w:val="B1"/>
        <w:rPr>
          <w:ins w:id="10124" w:author="S2-2205094" w:date="2022-05-25T18:23:00Z"/>
          <w:lang w:eastAsia="zh-CN"/>
        </w:rPr>
      </w:pPr>
      <w:ins w:id="10125" w:author="S2-2205094" w:date="2022-05-25T18:23:00Z">
        <w:r>
          <w:rPr>
            <w:lang w:eastAsia="zh-CN"/>
          </w:rPr>
          <w:t>-</w:t>
        </w:r>
        <w:del w:id="10126" w:author="Rapporteur" w:date="2022-05-26T02:57:00Z">
          <w:r>
            <w:rPr>
              <w:lang w:eastAsia="zh-CN"/>
            </w:rPr>
            <w:delText xml:space="preserve">  </w:delText>
          </w:r>
        </w:del>
      </w:ins>
      <w:ins w:id="10127" w:author="Rapporteur" w:date="2022-05-26T02:57:00Z">
        <w:r>
          <w:rPr>
            <w:lang w:eastAsia="zh-CN"/>
          </w:rPr>
          <w:tab/>
        </w:r>
      </w:ins>
      <w:ins w:id="10128" w:author="S2-2205094" w:date="2022-05-25T18:23:00Z">
        <w:r>
          <w:rPr>
            <w:lang w:eastAsia="zh-CN"/>
          </w:rPr>
          <w:t>Trained ML model(s) file retrieval by NF consumer i.e., NWDAF containing AnLF</w:t>
        </w:r>
      </w:ins>
    </w:p>
    <w:p>
      <w:pPr>
        <w:pStyle w:val="affff2"/>
        <w:ind w:left="0"/>
        <w:rPr>
          <w:ins w:id="10129" w:author="S2-2205094" w:date="2022-05-25T18:23:00Z"/>
          <w:del w:id="10130" w:author="Rapporteur" w:date="2022-05-25T23:54:00Z"/>
          <w:color w:val="000000"/>
          <w:lang w:eastAsia="zh-CN"/>
        </w:rPr>
      </w:pPr>
      <w:ins w:id="10131" w:author="S2-2205094" w:date="2022-05-25T18:23:00Z">
        <w:r>
          <w:rPr>
            <w:color w:val="000000"/>
            <w:lang w:eastAsia="zh-CN"/>
          </w:rPr>
          <w:t>The solution specifies how trained ML model(s) are stored by NWDAF containing MTLF and retrieved by NWDAF containing AnLF as described in clause 6.</w:t>
        </w:r>
        <w:del w:id="10132" w:author="Rapporteur" w:date="2022-05-25T23:54:00Z">
          <w:r>
            <w:rPr>
              <w:color w:val="000000"/>
              <w:lang w:eastAsia="zh-CN"/>
            </w:rPr>
            <w:delText>X</w:delText>
          </w:r>
        </w:del>
      </w:ins>
      <w:ins w:id="10133" w:author="Rapporteur" w:date="2022-05-25T23:54:00Z">
        <w:r>
          <w:rPr>
            <w:color w:val="000000"/>
            <w:lang w:eastAsia="zh-CN"/>
          </w:rPr>
          <w:t>42</w:t>
        </w:r>
      </w:ins>
      <w:ins w:id="10134" w:author="S2-2205094" w:date="2022-05-25T18:23:00Z">
        <w:r>
          <w:rPr>
            <w:color w:val="000000"/>
            <w:lang w:eastAsia="zh-CN"/>
          </w:rPr>
          <w:t>.2.1 and clause 6.</w:t>
        </w:r>
        <w:del w:id="10135" w:author="Rapporteur" w:date="2022-05-25T23:54:00Z">
          <w:r>
            <w:rPr>
              <w:color w:val="000000"/>
              <w:lang w:eastAsia="zh-CN"/>
            </w:rPr>
            <w:delText>X</w:delText>
          </w:r>
        </w:del>
      </w:ins>
      <w:ins w:id="10136" w:author="Rapporteur" w:date="2022-05-25T23:54:00Z">
        <w:r>
          <w:rPr>
            <w:color w:val="000000"/>
            <w:lang w:eastAsia="zh-CN"/>
          </w:rPr>
          <w:t>42</w:t>
        </w:r>
      </w:ins>
      <w:ins w:id="10137" w:author="S2-2205094" w:date="2022-05-25T18:23:00Z">
        <w:r>
          <w:rPr>
            <w:color w:val="000000"/>
            <w:lang w:eastAsia="zh-CN"/>
          </w:rPr>
          <w:t xml:space="preserve">.2.2 respectively. </w:t>
        </w:r>
      </w:ins>
    </w:p>
    <w:p>
      <w:pPr>
        <w:pStyle w:val="affff2"/>
        <w:ind w:left="0"/>
        <w:rPr>
          <w:ins w:id="10138" w:author="S2-2205094" w:date="2022-05-25T18:23:00Z"/>
          <w:rFonts w:eastAsia="等线"/>
          <w:color w:val="000000"/>
          <w:lang w:eastAsia="zh-CN"/>
          <w:rPrChange w:id="10139" w:author="Rapporteur" w:date="2022-05-25T23:54:00Z">
            <w:rPr>
              <w:ins w:id="10140" w:author="S2-2205094" w:date="2022-05-25T18:23:00Z"/>
              <w:color w:val="000000"/>
              <w:lang w:eastAsia="zh-CN"/>
            </w:rPr>
          </w:rPrChange>
        </w:rPr>
      </w:pPr>
    </w:p>
    <w:p>
      <w:pPr>
        <w:pStyle w:val="EditorsNote"/>
        <w:rPr>
          <w:ins w:id="10141" w:author="S2-2205094" w:date="2022-05-25T18:23:00Z"/>
          <w:del w:id="10142" w:author="Rapporteur" w:date="2022-05-25T23:54:00Z"/>
          <w:lang w:eastAsia="zh-CN"/>
        </w:rPr>
      </w:pPr>
      <w:ins w:id="10143" w:author="S2-2205094" w:date="2022-05-25T18:23:00Z">
        <w:r>
          <w:rPr>
            <w:lang w:eastAsia="zh-CN"/>
          </w:rPr>
          <w:t>Editor</w:t>
        </w:r>
      </w:ins>
      <w:ins w:id="10144" w:author="Rapporteur" w:date="2022-05-26T01:05:00Z">
        <w:r>
          <w:rPr>
            <w:lang w:eastAsia="zh-CN"/>
          </w:rPr>
          <w:t>'</w:t>
        </w:r>
      </w:ins>
      <w:ins w:id="10145" w:author="S2-2205094" w:date="2022-05-25T18:23:00Z">
        <w:del w:id="10146" w:author="Rapporteur" w:date="2022-05-26T01:05:00Z">
          <w:r>
            <w:rPr>
              <w:lang w:eastAsia="zh-CN"/>
            </w:rPr>
            <w:delText>’</w:delText>
          </w:r>
        </w:del>
        <w:r>
          <w:rPr>
            <w:lang w:eastAsia="zh-CN"/>
          </w:rPr>
          <w:t xml:space="preserve">s </w:t>
        </w:r>
        <w:del w:id="10147" w:author="Rapporteur" w:date="2022-05-26T01:05:00Z">
          <w:r>
            <w:rPr>
              <w:lang w:eastAsia="zh-CN"/>
            </w:rPr>
            <w:delText>N</w:delText>
          </w:r>
        </w:del>
      </w:ins>
      <w:ins w:id="10148" w:author="Rapporteur" w:date="2022-05-26T01:05:00Z">
        <w:r>
          <w:rPr>
            <w:lang w:eastAsia="zh-CN"/>
          </w:rPr>
          <w:t>n</w:t>
        </w:r>
      </w:ins>
      <w:ins w:id="10149" w:author="S2-2205094" w:date="2022-05-25T18:23:00Z">
        <w:r>
          <w:rPr>
            <w:lang w:eastAsia="zh-CN"/>
          </w:rPr>
          <w:t>ote:</w:t>
        </w:r>
        <w:del w:id="10150" w:author="Rapporteur" w:date="2022-05-26T01:05:00Z">
          <w:r>
            <w:rPr>
              <w:lang w:eastAsia="zh-CN"/>
            </w:rPr>
            <w:delText xml:space="preserve"> </w:delText>
          </w:r>
        </w:del>
      </w:ins>
      <w:ins w:id="10151" w:author="Rapporteur" w:date="2022-05-26T01:05:00Z">
        <w:r>
          <w:rPr>
            <w:lang w:eastAsia="zh-CN"/>
          </w:rPr>
          <w:tab/>
        </w:r>
      </w:ins>
      <w:ins w:id="10152" w:author="S2-2205094" w:date="2022-05-25T18:23:00Z">
        <w:r>
          <w:rPr>
            <w:lang w:eastAsia="zh-CN"/>
          </w:rPr>
          <w:t>The aspects of trained ML model(s) storage/retrieval to/from ADRF by NWDAF should be aligned with Key Issue #5.</w:t>
        </w:r>
      </w:ins>
    </w:p>
    <w:p>
      <w:pPr>
        <w:pStyle w:val="EditorsNote"/>
        <w:rPr>
          <w:ins w:id="10153" w:author="S2-2205094" w:date="2022-05-25T18:23:00Z"/>
        </w:rPr>
        <w:pPrChange w:id="10154" w:author="Rapporteur" w:date="2022-05-25T23:54:00Z">
          <w:pPr>
            <w:pStyle w:val="affff2"/>
          </w:pPr>
        </w:pPrChange>
      </w:pPr>
    </w:p>
    <w:p>
      <w:pPr>
        <w:pStyle w:val="31"/>
        <w:rPr>
          <w:ins w:id="10155" w:author="S2-2205094" w:date="2022-05-25T18:23:00Z"/>
        </w:rPr>
      </w:pPr>
      <w:bookmarkStart w:id="10156" w:name="_Toc31894"/>
      <w:bookmarkStart w:id="10157" w:name="_Toc104433337"/>
      <w:bookmarkStart w:id="10158" w:name="_Toc104467474"/>
      <w:bookmarkStart w:id="10159" w:name="_Toc104467795"/>
      <w:bookmarkStart w:id="10160" w:name="_Toc104468131"/>
      <w:ins w:id="10161" w:author="S2-2205094" w:date="2022-05-25T18:23:00Z">
        <w:r>
          <w:t>6.</w:t>
        </w:r>
        <w:del w:id="10162" w:author="Rapporteur" w:date="2022-05-25T23:54:00Z">
          <w:r>
            <w:delText>X</w:delText>
          </w:r>
        </w:del>
      </w:ins>
      <w:ins w:id="10163" w:author="Rapporteur" w:date="2022-05-25T23:54:00Z">
        <w:r>
          <w:t>42</w:t>
        </w:r>
      </w:ins>
      <w:ins w:id="10164" w:author="S2-2205094" w:date="2022-05-25T18:23:00Z">
        <w:r>
          <w:t>.2</w:t>
        </w:r>
        <w:r>
          <w:tab/>
          <w:t>Procedures</w:t>
        </w:r>
        <w:bookmarkEnd w:id="10156"/>
        <w:bookmarkEnd w:id="10157"/>
        <w:bookmarkEnd w:id="10158"/>
        <w:bookmarkEnd w:id="10159"/>
        <w:bookmarkEnd w:id="10160"/>
      </w:ins>
    </w:p>
    <w:p>
      <w:pPr>
        <w:pStyle w:val="41"/>
        <w:rPr>
          <w:ins w:id="10165" w:author="S2-2205094" w:date="2022-05-25T18:23:00Z"/>
          <w:lang w:eastAsia="zh-CN"/>
        </w:rPr>
      </w:pPr>
      <w:bookmarkStart w:id="10166" w:name="_Toc104433338"/>
      <w:bookmarkStart w:id="10167" w:name="_Toc104467796"/>
      <w:bookmarkStart w:id="10168" w:name="_Toc104468132"/>
      <w:ins w:id="10169" w:author="S2-2205094" w:date="2022-05-25T18:23:00Z">
        <w:r>
          <w:rPr>
            <w:lang w:eastAsia="zh-CN"/>
          </w:rPr>
          <w:t>6.</w:t>
        </w:r>
        <w:del w:id="10170" w:author="Rapporteur" w:date="2022-05-25T23:54:00Z">
          <w:r>
            <w:rPr>
              <w:lang w:eastAsia="zh-CN"/>
            </w:rPr>
            <w:delText>X</w:delText>
          </w:r>
        </w:del>
      </w:ins>
      <w:ins w:id="10171" w:author="Rapporteur" w:date="2022-05-25T23:54:00Z">
        <w:r>
          <w:rPr>
            <w:lang w:eastAsia="zh-CN"/>
          </w:rPr>
          <w:t>42</w:t>
        </w:r>
      </w:ins>
      <w:ins w:id="10172" w:author="S2-2205094" w:date="2022-05-25T18:23:00Z">
        <w:r>
          <w:rPr>
            <w:lang w:eastAsia="zh-CN"/>
          </w:rPr>
          <w:t>.2.1</w:t>
        </w:r>
        <w:r>
          <w:rPr>
            <w:lang w:eastAsia="zh-CN"/>
          </w:rPr>
          <w:tab/>
          <w:t>Procedure for trained ML model(s) storage in ADRF</w:t>
        </w:r>
        <w:bookmarkEnd w:id="10166"/>
        <w:bookmarkEnd w:id="10167"/>
        <w:bookmarkEnd w:id="10168"/>
      </w:ins>
    </w:p>
    <w:p>
      <w:pPr>
        <w:rPr>
          <w:ins w:id="10173" w:author="S2-2205094" w:date="2022-05-25T18:23:00Z"/>
          <w:lang w:eastAsia="zh-CN"/>
        </w:rPr>
      </w:pPr>
      <w:ins w:id="10174" w:author="S2-2205094" w:date="2022-05-25T18:23:00Z">
        <w:r>
          <w:t>The procedure in Figure 6.</w:t>
        </w:r>
        <w:del w:id="10175" w:author="Rapporteur" w:date="2022-05-25T23:55:00Z">
          <w:r>
            <w:rPr>
              <w:lang w:eastAsia="zh-CN"/>
            </w:rPr>
            <w:delText>X</w:delText>
          </w:r>
        </w:del>
      </w:ins>
      <w:ins w:id="10176" w:author="Rapporteur" w:date="2022-05-25T23:55:00Z">
        <w:r>
          <w:rPr>
            <w:lang w:eastAsia="zh-CN"/>
          </w:rPr>
          <w:t>42</w:t>
        </w:r>
      </w:ins>
      <w:ins w:id="10177" w:author="S2-2205094" w:date="2022-05-25T18:23:00Z">
        <w:r>
          <w:t>.2.1-1 illustrate the mechanisms to store ML model(s) in the ADRF by the NF consumer i.e., NWDAF containing MTLF.</w:t>
        </w:r>
      </w:ins>
    </w:p>
    <w:p>
      <w:pPr>
        <w:keepNext/>
        <w:rPr>
          <w:ins w:id="10178" w:author="S2-2205094" w:date="2022-05-25T18:23:00Z"/>
        </w:rPr>
      </w:pPr>
    </w:p>
    <w:p>
      <w:pPr>
        <w:pStyle w:val="TH"/>
        <w:rPr>
          <w:ins w:id="10179" w:author="S2-2205094" w:date="2022-05-25T18:23:00Z"/>
          <w:rFonts w:eastAsia="Yu Mincho"/>
        </w:rPr>
        <w:pPrChange w:id="10180" w:author="Rapporteur" w:date="2022-05-26T14:00:00Z">
          <w:pPr>
            <w:keepNext/>
          </w:pPr>
        </w:pPrChange>
      </w:pPr>
      <w:ins w:id="10181" w:author="S2-2205094" w:date="2022-05-25T18:23:00Z">
        <w:r>
          <w:object w:dxaOrig="9545" w:dyaOrig="6982">
            <v:shape id="_x0000_i1081" type="#_x0000_t75" style="width:480pt;height:348pt" o:ole="">
              <v:imagedata r:id="rId144" o:title=""/>
            </v:shape>
            <o:OLEObject Type="Embed" ProgID="Visio.Drawing.15" ShapeID="_x0000_i1081" DrawAspect="Content" ObjectID="_1715085496" r:id="rId145"/>
          </w:object>
        </w:r>
      </w:ins>
    </w:p>
    <w:p>
      <w:pPr>
        <w:pStyle w:val="TF"/>
        <w:rPr>
          <w:ins w:id="10182" w:author="S2-2205094" w:date="2022-05-25T18:23:00Z"/>
        </w:rPr>
        <w:pPrChange w:id="10183" w:author="Rapporteur" w:date="2022-05-26T14:00:00Z">
          <w:pPr>
            <w:pStyle w:val="ad"/>
            <w:ind w:firstLine="1298"/>
          </w:pPr>
        </w:pPrChange>
      </w:pPr>
      <w:ins w:id="10184" w:author="S2-2205094" w:date="2022-05-25T18:23:00Z">
        <w:r>
          <w:t>Figure 6.</w:t>
        </w:r>
        <w:del w:id="10185" w:author="Rapporteur" w:date="2022-05-25T23:55:00Z">
          <w:r>
            <w:delText>X</w:delText>
          </w:r>
        </w:del>
      </w:ins>
      <w:ins w:id="10186" w:author="Rapporteur" w:date="2022-05-25T23:55:00Z">
        <w:r>
          <w:t>42</w:t>
        </w:r>
      </w:ins>
      <w:ins w:id="10187" w:author="S2-2205094" w:date="2022-05-25T18:23:00Z">
        <w:r>
          <w:t>.2.1-1: Procedure for trained ML model(s) storage in ADRF</w:t>
        </w:r>
      </w:ins>
    </w:p>
    <w:p>
      <w:pPr>
        <w:pStyle w:val="EditorsNote"/>
        <w:rPr>
          <w:ins w:id="10188" w:author="S2-2205094" w:date="2022-05-25T18:23:00Z"/>
          <w:sz w:val="22"/>
          <w:szCs w:val="22"/>
        </w:rPr>
      </w:pPr>
      <w:ins w:id="10189" w:author="S2-2205094" w:date="2022-05-25T18:23:00Z">
        <w:r>
          <w:rPr>
            <w:lang w:eastAsia="zh-CN"/>
          </w:rPr>
          <w:t>Editor</w:t>
        </w:r>
      </w:ins>
      <w:ins w:id="10190" w:author="Rapporteur" w:date="2022-05-26T01:05:00Z">
        <w:r>
          <w:rPr>
            <w:lang w:eastAsia="zh-CN"/>
          </w:rPr>
          <w:t>'</w:t>
        </w:r>
      </w:ins>
      <w:ins w:id="10191" w:author="S2-2205094" w:date="2022-05-25T18:23:00Z">
        <w:del w:id="10192" w:author="Rapporteur" w:date="2022-05-26T01:05:00Z">
          <w:r>
            <w:rPr>
              <w:lang w:eastAsia="zh-CN"/>
            </w:rPr>
            <w:delText>’</w:delText>
          </w:r>
        </w:del>
        <w:r>
          <w:rPr>
            <w:lang w:eastAsia="zh-CN"/>
          </w:rPr>
          <w:t xml:space="preserve">s </w:t>
        </w:r>
        <w:del w:id="10193" w:author="Rapporteur" w:date="2022-05-26T01:05:00Z">
          <w:r>
            <w:rPr>
              <w:lang w:eastAsia="zh-CN"/>
            </w:rPr>
            <w:delText>N</w:delText>
          </w:r>
        </w:del>
      </w:ins>
      <w:ins w:id="10194" w:author="Rapporteur" w:date="2022-05-26T01:05:00Z">
        <w:r>
          <w:rPr>
            <w:lang w:eastAsia="zh-CN"/>
          </w:rPr>
          <w:t>n</w:t>
        </w:r>
      </w:ins>
      <w:ins w:id="10195" w:author="S2-2205094" w:date="2022-05-25T18:23:00Z">
        <w:r>
          <w:rPr>
            <w:lang w:eastAsia="zh-CN"/>
          </w:rPr>
          <w:t>ote:</w:t>
        </w:r>
        <w:del w:id="10196" w:author="Rapporteur" w:date="2022-05-26T01:05:00Z">
          <w:r>
            <w:rPr>
              <w:lang w:eastAsia="zh-CN"/>
            </w:rPr>
            <w:delText xml:space="preserve"> </w:delText>
          </w:r>
        </w:del>
      </w:ins>
      <w:ins w:id="10197" w:author="Rapporteur" w:date="2022-05-26T01:05:00Z">
        <w:r>
          <w:rPr>
            <w:lang w:eastAsia="zh-CN"/>
          </w:rPr>
          <w:tab/>
        </w:r>
      </w:ins>
      <w:ins w:id="10198" w:author="S2-2205094" w:date="2022-05-25T18:23:00Z">
        <w:r>
          <w:t xml:space="preserve">How ML model privacy is supported by ADRF </w:t>
        </w:r>
        <w:r>
          <w:rPr>
            <w:sz w:val="22"/>
            <w:szCs w:val="22"/>
          </w:rPr>
          <w:t xml:space="preserve">to consumers </w:t>
        </w:r>
        <w:r>
          <w:t>belonging to different vendors is in scope of SA WG3</w:t>
        </w:r>
        <w:r>
          <w:rPr>
            <w:sz w:val="22"/>
            <w:szCs w:val="22"/>
          </w:rPr>
          <w:t>.</w:t>
        </w:r>
      </w:ins>
    </w:p>
    <w:p>
      <w:pPr>
        <w:pStyle w:val="EditorsNote"/>
        <w:rPr>
          <w:ins w:id="10199" w:author="S2-2205094" w:date="2022-05-25T18:23:00Z"/>
          <w:lang w:eastAsia="zh-CN"/>
        </w:rPr>
      </w:pPr>
      <w:ins w:id="10200" w:author="S2-2205094" w:date="2022-05-25T18:23:00Z">
        <w:r>
          <w:rPr>
            <w:lang w:eastAsia="zh-CN"/>
          </w:rPr>
          <w:t>Editor</w:t>
        </w:r>
      </w:ins>
      <w:ins w:id="10201" w:author="Rapporteur" w:date="2022-05-26T01:05:00Z">
        <w:r>
          <w:rPr>
            <w:lang w:eastAsia="zh-CN"/>
          </w:rPr>
          <w:t>'</w:t>
        </w:r>
      </w:ins>
      <w:ins w:id="10202" w:author="S2-2205094" w:date="2022-05-25T18:23:00Z">
        <w:del w:id="10203" w:author="Rapporteur" w:date="2022-05-26T01:05:00Z">
          <w:r>
            <w:rPr>
              <w:lang w:eastAsia="zh-CN"/>
            </w:rPr>
            <w:delText>’</w:delText>
          </w:r>
        </w:del>
        <w:r>
          <w:rPr>
            <w:lang w:eastAsia="zh-CN"/>
          </w:rPr>
          <w:t xml:space="preserve">s </w:t>
        </w:r>
        <w:del w:id="10204" w:author="Rapporteur" w:date="2022-05-26T01:05:00Z">
          <w:r>
            <w:rPr>
              <w:lang w:eastAsia="zh-CN"/>
            </w:rPr>
            <w:delText>N</w:delText>
          </w:r>
        </w:del>
      </w:ins>
      <w:ins w:id="10205" w:author="Rapporteur" w:date="2022-05-26T01:05:00Z">
        <w:r>
          <w:rPr>
            <w:lang w:eastAsia="zh-CN"/>
          </w:rPr>
          <w:t>n</w:t>
        </w:r>
      </w:ins>
      <w:ins w:id="10206" w:author="S2-2205094" w:date="2022-05-25T18:23:00Z">
        <w:r>
          <w:rPr>
            <w:lang w:eastAsia="zh-CN"/>
          </w:rPr>
          <w:t>ote:</w:t>
        </w:r>
        <w:del w:id="10207" w:author="Rapporteur" w:date="2022-05-26T01:05:00Z">
          <w:r>
            <w:rPr>
              <w:lang w:eastAsia="zh-CN"/>
            </w:rPr>
            <w:delText xml:space="preserve"> </w:delText>
          </w:r>
        </w:del>
      </w:ins>
      <w:ins w:id="10208" w:author="Rapporteur" w:date="2022-05-26T01:05:00Z">
        <w:r>
          <w:rPr>
            <w:lang w:eastAsia="zh-CN"/>
          </w:rPr>
          <w:tab/>
        </w:r>
      </w:ins>
      <w:ins w:id="10209" w:author="S2-2205094" w:date="2022-05-25T18:23:00Z">
        <w:r>
          <w:rPr>
            <w:lang w:eastAsia="zh-CN"/>
          </w:rPr>
          <w:t>ML model storage in ADRF triggered by NWDAF AnLF is for FFS.</w:t>
        </w:r>
      </w:ins>
    </w:p>
    <w:p>
      <w:pPr>
        <w:rPr>
          <w:ins w:id="10210" w:author="S2-2205094" w:date="2022-05-25T18:23:00Z"/>
          <w:lang w:eastAsia="zh-CN"/>
        </w:rPr>
      </w:pPr>
      <w:ins w:id="10211" w:author="S2-2205094" w:date="2022-05-25T18:23:00Z">
        <w:r>
          <w:rPr>
            <w:lang w:eastAsia="zh-CN"/>
          </w:rPr>
          <w:t>If trained ML model(s) storage in ADRF is triggered by NWDAF containing AnLF then steps 1 and 2 are performed.</w:t>
        </w:r>
      </w:ins>
    </w:p>
    <w:p>
      <w:pPr>
        <w:pStyle w:val="B1"/>
        <w:rPr>
          <w:ins w:id="10212" w:author="S2-2205094" w:date="2022-05-25T18:23:00Z"/>
          <w:lang w:eastAsia="zh-CN"/>
        </w:rPr>
        <w:pPrChange w:id="10213" w:author="Rapporteur" w:date="2022-05-26T13:59:00Z">
          <w:pPr>
            <w:numPr>
              <w:numId w:val="32"/>
            </w:numPr>
            <w:overflowPunct/>
            <w:autoSpaceDE/>
            <w:autoSpaceDN/>
            <w:adjustRightInd/>
            <w:spacing w:after="0"/>
            <w:ind w:left="360" w:hanging="360"/>
            <w:textAlignment w:val="center"/>
          </w:pPr>
        </w:pPrChange>
      </w:pPr>
      <w:ins w:id="10214" w:author="Rapporteur" w:date="2022-05-26T03:18:00Z">
        <w:r>
          <w:rPr>
            <w:lang w:eastAsia="zh-CN"/>
          </w:rPr>
          <w:t>1.</w:t>
        </w:r>
        <w:r>
          <w:rPr>
            <w:lang w:eastAsia="zh-CN"/>
          </w:rPr>
          <w:tab/>
        </w:r>
      </w:ins>
      <w:ins w:id="10215" w:author="S2-2205094" w:date="2022-05-25T18:23:00Z">
        <w:r>
          <w:rPr>
            <w:lang w:eastAsia="zh-CN"/>
          </w:rPr>
          <w:t>The NWDAF containing AnLF sends Nnwdaf_MLModelInfo_Request with the following input parameters Analytics ID(s), ML model file specific information (ML model file serialization format), Notification end point address (ADRF) to the NWDAF containing MTLF.</w:t>
        </w:r>
      </w:ins>
    </w:p>
    <w:p>
      <w:pPr>
        <w:pStyle w:val="B1"/>
        <w:overflowPunct/>
        <w:autoSpaceDE/>
        <w:autoSpaceDN/>
        <w:adjustRightInd/>
        <w:spacing w:after="0"/>
        <w:ind w:left="720"/>
        <w:textAlignment w:val="center"/>
        <w:rPr>
          <w:ins w:id="10216" w:author="S2-2205094" w:date="2022-05-25T18:23:00Z"/>
          <w:del w:id="10217" w:author="Rapporteur" w:date="2022-05-25T23:55:00Z"/>
          <w:rFonts w:eastAsiaTheme="minorEastAsia"/>
          <w:lang w:eastAsia="zh-CN"/>
          <w:rPrChange w:id="10218" w:author="Rapporteur" w:date="2022-05-26T03:18:00Z">
            <w:rPr>
              <w:ins w:id="10219" w:author="S2-2205094" w:date="2022-05-25T18:23:00Z"/>
              <w:del w:id="10220" w:author="Rapporteur" w:date="2022-05-25T23:55:00Z"/>
              <w:lang w:eastAsia="zh-CN"/>
            </w:rPr>
          </w:rPrChange>
        </w:rPr>
        <w:pPrChange w:id="10221" w:author="Rapporteur" w:date="2022-05-26T03:18:00Z">
          <w:pPr>
            <w:overflowPunct/>
            <w:autoSpaceDE/>
            <w:autoSpaceDN/>
            <w:adjustRightInd/>
            <w:spacing w:after="0"/>
            <w:ind w:left="720"/>
            <w:textAlignment w:val="center"/>
          </w:pPr>
        </w:pPrChange>
      </w:pPr>
      <w:ins w:id="10222" w:author="Rapporteur" w:date="2022-05-26T03:18:00Z">
        <w:r>
          <w:rPr>
            <w:rFonts w:eastAsiaTheme="minorEastAsia" w:hint="eastAsia"/>
            <w:lang w:eastAsia="zh-CN"/>
          </w:rPr>
          <w:t>2.</w:t>
        </w:r>
        <w:r>
          <w:rPr>
            <w:rFonts w:eastAsiaTheme="minorEastAsia" w:hint="eastAsia"/>
            <w:lang w:eastAsia="zh-CN"/>
          </w:rPr>
          <w:tab/>
        </w:r>
      </w:ins>
    </w:p>
    <w:p>
      <w:pPr>
        <w:pStyle w:val="B1"/>
        <w:rPr>
          <w:ins w:id="10223" w:author="S2-2205094" w:date="2022-05-25T18:23:00Z"/>
          <w:del w:id="10224" w:author="Rapporteur" w:date="2022-05-26T03:18:00Z"/>
          <w:lang w:eastAsia="zh-CN"/>
        </w:rPr>
        <w:pPrChange w:id="10225" w:author="Rapporteur" w:date="2022-05-26T03:18:00Z">
          <w:pPr>
            <w:pStyle w:val="affff2"/>
          </w:pPr>
        </w:pPrChange>
      </w:pPr>
    </w:p>
    <w:p>
      <w:pPr>
        <w:pStyle w:val="B1"/>
        <w:rPr>
          <w:ins w:id="10226" w:author="S2-2205094" w:date="2022-05-25T18:23:00Z"/>
          <w:rFonts w:eastAsia="等线"/>
          <w:lang w:eastAsia="zh-CN"/>
          <w:rPrChange w:id="10227" w:author="Rapporteur" w:date="2022-05-26T03:18:00Z">
            <w:rPr>
              <w:ins w:id="10228" w:author="S2-2205094" w:date="2022-05-25T18:23:00Z"/>
              <w:rFonts w:eastAsia="等线"/>
              <w:color w:val="000000"/>
              <w:lang w:eastAsia="ja-JP"/>
            </w:rPr>
          </w:rPrChange>
        </w:rPr>
        <w:pPrChange w:id="10229" w:author="Rapporteur" w:date="2022-05-26T13:59:00Z">
          <w:pPr>
            <w:pStyle w:val="affff2"/>
            <w:numPr>
              <w:numId w:val="32"/>
            </w:numPr>
            <w:overflowPunct/>
            <w:autoSpaceDE/>
            <w:autoSpaceDN/>
            <w:adjustRightInd/>
            <w:spacing w:after="0"/>
            <w:ind w:left="360" w:hanging="360"/>
            <w:textAlignment w:val="center"/>
          </w:pPr>
        </w:pPrChange>
      </w:pPr>
      <w:ins w:id="10230" w:author="S2-2205094" w:date="2022-05-25T18:23:00Z">
        <w:r>
          <w:rPr>
            <w:rFonts w:eastAsia="等线"/>
            <w:lang w:eastAsia="zh-CN"/>
            <w:rPrChange w:id="10231" w:author="Rapporteur" w:date="2022-05-26T03:18:00Z">
              <w:rPr>
                <w:rFonts w:eastAsia="等线"/>
                <w:color w:val="000000"/>
                <w:lang w:eastAsia="ja-JP"/>
              </w:rPr>
            </w:rPrChange>
          </w:rPr>
          <w:t>The NWDAF containing MTLF sends Nadrf_MLModelManagement_StorageRequest with input parameters Analytics ID(s), Trained ML model file(s), ML model file specific information (ML model file serialization format).</w:t>
        </w:r>
      </w:ins>
    </w:p>
    <w:p>
      <w:pPr>
        <w:pStyle w:val="B1"/>
        <w:rPr>
          <w:ins w:id="10232" w:author="S2-2205094" w:date="2022-05-25T18:23:00Z"/>
          <w:del w:id="10233" w:author="Rapporteur" w:date="2022-05-26T03:18:00Z"/>
          <w:rFonts w:eastAsiaTheme="minorEastAsia"/>
          <w:rPrChange w:id="10234" w:author="Rapporteur" w:date="2022-05-26T13:59:00Z">
            <w:rPr>
              <w:ins w:id="10235" w:author="S2-2205094" w:date="2022-05-25T18:23:00Z"/>
              <w:del w:id="10236" w:author="Rapporteur" w:date="2022-05-26T03:18:00Z"/>
              <w:rFonts w:eastAsia="等线"/>
              <w:color w:val="000000"/>
              <w:lang w:eastAsia="ja-JP"/>
            </w:rPr>
          </w:rPrChange>
        </w:rPr>
        <w:pPrChange w:id="10237" w:author="Rapporteur" w:date="2022-05-26T13:59:00Z">
          <w:pPr>
            <w:pStyle w:val="affff2"/>
            <w:textAlignment w:val="center"/>
          </w:pPr>
        </w:pPrChange>
      </w:pPr>
      <w:ins w:id="10238" w:author="Rapporteur" w:date="2022-05-26T03:18:00Z">
        <w:r>
          <w:rPr>
            <w:rFonts w:eastAsiaTheme="minorEastAsia"/>
            <w:rPrChange w:id="10239" w:author="Rapporteur" w:date="2022-05-26T13:59:00Z">
              <w:rPr>
                <w:rFonts w:eastAsiaTheme="minorEastAsia"/>
                <w:lang w:eastAsia="zh-CN"/>
              </w:rPr>
            </w:rPrChange>
          </w:rPr>
          <w:t>3.</w:t>
        </w:r>
        <w:r>
          <w:rPr>
            <w:rFonts w:eastAsiaTheme="minorEastAsia"/>
            <w:rPrChange w:id="10240" w:author="Rapporteur" w:date="2022-05-26T13:59:00Z">
              <w:rPr>
                <w:rFonts w:eastAsiaTheme="minorEastAsia"/>
                <w:lang w:eastAsia="zh-CN"/>
              </w:rPr>
            </w:rPrChange>
          </w:rPr>
          <w:tab/>
        </w:r>
      </w:ins>
    </w:p>
    <w:p>
      <w:pPr>
        <w:pStyle w:val="B1"/>
        <w:rPr>
          <w:ins w:id="10241" w:author="S2-2205094" w:date="2022-05-25T18:23:00Z"/>
          <w:rFonts w:eastAsia="等线"/>
          <w:rPrChange w:id="10242" w:author="Rapporteur" w:date="2022-05-26T13:59:00Z">
            <w:rPr>
              <w:ins w:id="10243" w:author="S2-2205094" w:date="2022-05-25T18:23:00Z"/>
              <w:rFonts w:eastAsia="等线"/>
              <w:color w:val="000000"/>
              <w:lang w:eastAsia="ja-JP"/>
            </w:rPr>
          </w:rPrChange>
        </w:rPr>
        <w:pPrChange w:id="10244" w:author="Rapporteur" w:date="2022-05-26T13:59:00Z">
          <w:pPr>
            <w:pStyle w:val="affff2"/>
            <w:numPr>
              <w:numId w:val="32"/>
            </w:numPr>
            <w:overflowPunct/>
            <w:autoSpaceDE/>
            <w:autoSpaceDN/>
            <w:adjustRightInd/>
            <w:spacing w:after="0"/>
            <w:ind w:left="360" w:hanging="360"/>
            <w:textAlignment w:val="auto"/>
          </w:pPr>
        </w:pPrChange>
      </w:pPr>
      <w:ins w:id="10245" w:author="S2-2205094" w:date="2022-05-25T18:23:00Z">
        <w:r>
          <w:rPr>
            <w:rFonts w:eastAsia="等线"/>
            <w:rPrChange w:id="10246" w:author="Rapporteur" w:date="2022-05-26T13:59:00Z">
              <w:rPr>
                <w:rFonts w:eastAsia="等线"/>
                <w:color w:val="000000"/>
                <w:lang w:eastAsia="ja-JP"/>
              </w:rPr>
            </w:rPrChange>
          </w:rPr>
          <w:t>The ADRF may subscribe to ML model training update with the NWDAF containing MTLF. It sends Nnwdaf_MLModelProvision_Subscribe with input parameters Analytics ID(s), ML model file specific Information (ML model file serialization format).</w:t>
        </w:r>
      </w:ins>
    </w:p>
    <w:p>
      <w:pPr>
        <w:pStyle w:val="B1"/>
        <w:rPr>
          <w:ins w:id="10247" w:author="S2-2205094" w:date="2022-05-25T18:23:00Z"/>
          <w:del w:id="10248" w:author="Rapporteur" w:date="2022-05-26T03:18:00Z"/>
          <w:rFonts w:eastAsiaTheme="minorEastAsia"/>
          <w:rPrChange w:id="10249" w:author="Rapporteur" w:date="2022-05-26T13:59:00Z">
            <w:rPr>
              <w:ins w:id="10250" w:author="S2-2205094" w:date="2022-05-25T18:23:00Z"/>
              <w:del w:id="10251" w:author="Rapporteur" w:date="2022-05-26T03:18:00Z"/>
              <w:rFonts w:eastAsia="等线"/>
              <w:color w:val="000000"/>
              <w:lang w:eastAsia="ja-JP"/>
            </w:rPr>
          </w:rPrChange>
        </w:rPr>
        <w:pPrChange w:id="10252" w:author="Rapporteur" w:date="2022-05-26T13:59:00Z">
          <w:pPr>
            <w:pStyle w:val="affff2"/>
          </w:pPr>
        </w:pPrChange>
      </w:pPr>
      <w:ins w:id="10253" w:author="Rapporteur" w:date="2022-05-26T03:18:00Z">
        <w:r>
          <w:rPr>
            <w:rFonts w:eastAsiaTheme="minorEastAsia"/>
            <w:rPrChange w:id="10254" w:author="Rapporteur" w:date="2022-05-26T13:59:00Z">
              <w:rPr>
                <w:rFonts w:eastAsiaTheme="minorEastAsia"/>
                <w:lang w:eastAsia="zh-CN"/>
              </w:rPr>
            </w:rPrChange>
          </w:rPr>
          <w:t>4.</w:t>
        </w:r>
        <w:r>
          <w:rPr>
            <w:rFonts w:eastAsiaTheme="minorEastAsia"/>
            <w:rPrChange w:id="10255" w:author="Rapporteur" w:date="2022-05-26T13:59:00Z">
              <w:rPr>
                <w:rFonts w:eastAsiaTheme="minorEastAsia"/>
                <w:lang w:eastAsia="zh-CN"/>
              </w:rPr>
            </w:rPrChange>
          </w:rPr>
          <w:tab/>
        </w:r>
      </w:ins>
    </w:p>
    <w:p>
      <w:pPr>
        <w:pStyle w:val="B1"/>
        <w:rPr>
          <w:ins w:id="10256" w:author="S2-2205094" w:date="2022-05-25T18:23:00Z"/>
          <w:rFonts w:eastAsia="等线"/>
          <w:rPrChange w:id="10257" w:author="Rapporteur" w:date="2022-05-26T13:59:00Z">
            <w:rPr>
              <w:ins w:id="10258" w:author="S2-2205094" w:date="2022-05-25T18:23:00Z"/>
              <w:rFonts w:eastAsia="等线"/>
              <w:color w:val="000000"/>
              <w:lang w:eastAsia="ja-JP"/>
            </w:rPr>
          </w:rPrChange>
        </w:rPr>
        <w:pPrChange w:id="10259" w:author="Rapporteur" w:date="2022-05-26T13:59:00Z">
          <w:pPr>
            <w:pStyle w:val="affff2"/>
            <w:numPr>
              <w:numId w:val="32"/>
            </w:numPr>
            <w:overflowPunct/>
            <w:autoSpaceDE/>
            <w:autoSpaceDN/>
            <w:adjustRightInd/>
            <w:spacing w:after="0"/>
            <w:ind w:left="360" w:hanging="360"/>
            <w:textAlignment w:val="center"/>
          </w:pPr>
        </w:pPrChange>
      </w:pPr>
      <w:ins w:id="10260" w:author="S2-2205094" w:date="2022-05-25T18:23:00Z">
        <w:r>
          <w:rPr>
            <w:rFonts w:eastAsia="等线"/>
            <w:rPrChange w:id="10261" w:author="Rapporteur" w:date="2022-05-26T13:59:00Z">
              <w:rPr>
                <w:rFonts w:eastAsia="等线"/>
                <w:color w:val="000000"/>
                <w:lang w:eastAsia="ja-JP"/>
              </w:rPr>
            </w:rPrChange>
          </w:rPr>
          <w:t>When the ML model for which the ADRF has subscribed for ML model training update has been updated, the NWDAF containing MTLF sends Nnwdaf_MLModelProvision_Notify with following parameters Analytics ID, Trained ML model file, Notification Correlation ID.</w:t>
        </w:r>
      </w:ins>
    </w:p>
    <w:p>
      <w:pPr>
        <w:pStyle w:val="B1"/>
        <w:rPr>
          <w:ins w:id="10262" w:author="S2-2205094" w:date="2022-05-25T18:23:00Z"/>
          <w:del w:id="10263" w:author="Rapporteur" w:date="2022-05-26T03:18:00Z"/>
          <w:rFonts w:eastAsiaTheme="minorEastAsia"/>
          <w:rPrChange w:id="10264" w:author="Rapporteur" w:date="2022-05-26T13:59:00Z">
            <w:rPr>
              <w:ins w:id="10265" w:author="S2-2205094" w:date="2022-05-25T18:23:00Z"/>
              <w:del w:id="10266" w:author="Rapporteur" w:date="2022-05-26T03:18:00Z"/>
              <w:rFonts w:eastAsia="等线"/>
              <w:color w:val="000000"/>
              <w:lang w:eastAsia="ja-JP"/>
            </w:rPr>
          </w:rPrChange>
        </w:rPr>
        <w:pPrChange w:id="10267" w:author="Rapporteur" w:date="2022-05-26T13:59:00Z">
          <w:pPr>
            <w:pStyle w:val="affff2"/>
          </w:pPr>
        </w:pPrChange>
      </w:pPr>
      <w:ins w:id="10268" w:author="Rapporteur" w:date="2022-05-26T03:18:00Z">
        <w:r>
          <w:rPr>
            <w:rFonts w:eastAsiaTheme="minorEastAsia"/>
            <w:rPrChange w:id="10269" w:author="Rapporteur" w:date="2022-05-26T13:59:00Z">
              <w:rPr>
                <w:rFonts w:eastAsiaTheme="minorEastAsia"/>
                <w:lang w:eastAsia="zh-CN"/>
              </w:rPr>
            </w:rPrChange>
          </w:rPr>
          <w:t>5.</w:t>
        </w:r>
        <w:r>
          <w:rPr>
            <w:rFonts w:eastAsiaTheme="minorEastAsia"/>
            <w:rPrChange w:id="10270" w:author="Rapporteur" w:date="2022-05-26T13:59:00Z">
              <w:rPr>
                <w:rFonts w:eastAsiaTheme="minorEastAsia"/>
                <w:lang w:eastAsia="zh-CN"/>
              </w:rPr>
            </w:rPrChange>
          </w:rPr>
          <w:tab/>
        </w:r>
      </w:ins>
    </w:p>
    <w:p>
      <w:pPr>
        <w:pStyle w:val="B1"/>
        <w:rPr>
          <w:ins w:id="10271" w:author="S2-2205094" w:date="2022-05-25T18:23:00Z"/>
          <w:rPrChange w:id="10272" w:author="Rapporteur" w:date="2022-05-26T13:59:00Z">
            <w:rPr>
              <w:ins w:id="10273" w:author="S2-2205094" w:date="2022-05-25T18:23:00Z"/>
              <w:lang w:eastAsia="zh-CN"/>
            </w:rPr>
          </w:rPrChange>
        </w:rPr>
        <w:pPrChange w:id="10274" w:author="Rapporteur" w:date="2022-05-26T13:59:00Z">
          <w:pPr>
            <w:numPr>
              <w:numId w:val="32"/>
            </w:numPr>
            <w:overflowPunct/>
            <w:autoSpaceDE/>
            <w:autoSpaceDN/>
            <w:adjustRightInd/>
            <w:spacing w:after="0"/>
            <w:ind w:left="360" w:hanging="360"/>
            <w:textAlignment w:val="center"/>
          </w:pPr>
        </w:pPrChange>
      </w:pPr>
      <w:ins w:id="10275" w:author="S2-2205094" w:date="2022-05-25T18:23:00Z">
        <w:r>
          <w:rPr>
            <w:rPrChange w:id="10276" w:author="Rapporteur" w:date="2022-05-26T13:59:00Z">
              <w:rPr>
                <w:lang w:eastAsia="zh-CN"/>
              </w:rPr>
            </w:rPrChange>
          </w:rPr>
          <w:t>The NWDAF containing MTLF sends Nnwdaf_MLModelInfo_Response with the following parameters Analytics ID(s), Trained ML model file address, ADRF storage status which indicates if the ML model storage requested in step 1 was successful or failed</w:t>
        </w:r>
      </w:ins>
    </w:p>
    <w:p>
      <w:pPr>
        <w:overflowPunct/>
        <w:autoSpaceDE/>
        <w:autoSpaceDN/>
        <w:adjustRightInd/>
        <w:spacing w:after="0"/>
        <w:textAlignment w:val="center"/>
        <w:rPr>
          <w:ins w:id="10277" w:author="S2-2205094" w:date="2022-05-25T18:23:00Z"/>
          <w:del w:id="10278" w:author="Rapporteur" w:date="2022-05-26T15:23:00Z"/>
          <w:lang w:eastAsia="zh-CN"/>
        </w:rPr>
      </w:pPr>
    </w:p>
    <w:p>
      <w:pPr>
        <w:rPr>
          <w:ins w:id="10279" w:author="S2-2205094" w:date="2022-05-25T18:23:00Z"/>
          <w:lang w:val="en-US" w:eastAsia="zh-CN"/>
        </w:rPr>
      </w:pPr>
      <w:ins w:id="10280" w:author="S2-2205094" w:date="2022-05-25T18:23:00Z">
        <w:r>
          <w:rPr>
            <w:lang w:eastAsia="zh-CN"/>
          </w:rPr>
          <w:t>If trained ML model(s) storage in ADRF is initiated by ADRF then steps 6 and 7are performed. T</w:t>
        </w:r>
        <w:r>
          <w:rPr>
            <w:lang w:val="en-US" w:eastAsia="zh-CN"/>
          </w:rPr>
          <w:t>he trigger to initiate storage of trained ML model(s) from NWDAF MTLF is followed by steps 6 and 7.</w:t>
        </w:r>
      </w:ins>
    </w:p>
    <w:p>
      <w:pPr>
        <w:pStyle w:val="B1"/>
        <w:rPr>
          <w:ins w:id="10281" w:author="S2-2205094" w:date="2022-05-25T18:23:00Z"/>
          <w:rFonts w:eastAsia="等线"/>
          <w:rPrChange w:id="10282" w:author="Rapporteur" w:date="2022-05-26T14:00:00Z">
            <w:rPr>
              <w:ins w:id="10283" w:author="S2-2205094" w:date="2022-05-25T18:23:00Z"/>
              <w:rFonts w:eastAsia="等线"/>
              <w:color w:val="000000"/>
              <w:lang w:eastAsia="ja-JP"/>
            </w:rPr>
          </w:rPrChange>
        </w:rPr>
        <w:pPrChange w:id="10284" w:author="Rapporteur" w:date="2022-05-26T14:00:00Z">
          <w:pPr>
            <w:pStyle w:val="affff2"/>
            <w:numPr>
              <w:numId w:val="32"/>
            </w:numPr>
            <w:overflowPunct/>
            <w:autoSpaceDE/>
            <w:autoSpaceDN/>
            <w:adjustRightInd/>
            <w:spacing w:after="0"/>
            <w:ind w:left="360" w:hanging="360"/>
            <w:textAlignment w:val="auto"/>
          </w:pPr>
        </w:pPrChange>
      </w:pPr>
      <w:ins w:id="10285" w:author="Rapporteur" w:date="2022-05-26T03:18:00Z">
        <w:r>
          <w:rPr>
            <w:lang w:eastAsia="zh-CN"/>
          </w:rPr>
          <w:lastRenderedPageBreak/>
          <w:t>6.</w:t>
        </w:r>
        <w:r>
          <w:rPr>
            <w:lang w:eastAsia="zh-CN"/>
          </w:rPr>
          <w:tab/>
        </w:r>
      </w:ins>
      <w:ins w:id="10286" w:author="S2-2205094" w:date="2022-05-25T18:23:00Z">
        <w:r>
          <w:rPr>
            <w:rFonts w:eastAsia="等线"/>
            <w:rPrChange w:id="10287" w:author="Rapporteur" w:date="2022-05-26T14:00:00Z">
              <w:rPr>
                <w:rFonts w:eastAsia="等线"/>
                <w:color w:val="000000"/>
                <w:lang w:eastAsia="ja-JP"/>
              </w:rPr>
            </w:rPrChange>
          </w:rPr>
          <w:t>The ADRF sends Nnwdaf_MLModelProvision_Subscribe with the following input parameters ML model file specific information (ML model file serialization format).</w:t>
        </w:r>
      </w:ins>
    </w:p>
    <w:p>
      <w:pPr>
        <w:pStyle w:val="B1"/>
        <w:rPr>
          <w:ins w:id="10288" w:author="S2-2205094" w:date="2022-05-25T18:23:00Z"/>
          <w:del w:id="10289" w:author="Rapporteur" w:date="2022-05-26T03:18:00Z"/>
          <w:rFonts w:eastAsia="等线"/>
          <w:rPrChange w:id="10290" w:author="Rapporteur" w:date="2022-05-26T14:00:00Z">
            <w:rPr>
              <w:ins w:id="10291" w:author="S2-2205094" w:date="2022-05-25T18:23:00Z"/>
              <w:del w:id="10292" w:author="Rapporteur" w:date="2022-05-26T03:18:00Z"/>
              <w:rFonts w:eastAsia="等线"/>
              <w:color w:val="000000"/>
              <w:lang w:eastAsia="ja-JP"/>
            </w:rPr>
          </w:rPrChange>
        </w:rPr>
        <w:pPrChange w:id="10293" w:author="Rapporteur" w:date="2022-05-26T14:00:00Z">
          <w:pPr>
            <w:pStyle w:val="affff2"/>
          </w:pPr>
        </w:pPrChange>
      </w:pPr>
    </w:p>
    <w:p>
      <w:pPr>
        <w:pStyle w:val="B1"/>
        <w:rPr>
          <w:ins w:id="10294" w:author="S2-2205094" w:date="2022-05-25T18:23:00Z"/>
          <w:rFonts w:eastAsia="等线"/>
          <w:lang w:eastAsia="zh-CN"/>
          <w:rPrChange w:id="10295" w:author="Rapporteur" w:date="2022-05-26T03:18:00Z">
            <w:rPr>
              <w:ins w:id="10296" w:author="S2-2205094" w:date="2022-05-25T18:23:00Z"/>
              <w:rFonts w:eastAsia="等线"/>
              <w:color w:val="000000"/>
              <w:lang w:eastAsia="ja-JP"/>
            </w:rPr>
          </w:rPrChange>
        </w:rPr>
        <w:pPrChange w:id="10297" w:author="Rapporteur" w:date="2022-05-26T14:00:00Z">
          <w:pPr>
            <w:pStyle w:val="affff2"/>
            <w:numPr>
              <w:numId w:val="32"/>
            </w:numPr>
            <w:overflowPunct/>
            <w:autoSpaceDE/>
            <w:autoSpaceDN/>
            <w:adjustRightInd/>
            <w:spacing w:after="0"/>
            <w:ind w:left="360" w:hanging="360"/>
            <w:textAlignment w:val="auto"/>
          </w:pPr>
        </w:pPrChange>
      </w:pPr>
      <w:ins w:id="10298" w:author="Rapporteur" w:date="2022-05-26T03:19:00Z">
        <w:r>
          <w:rPr>
            <w:rPrChange w:id="10299" w:author="Rapporteur" w:date="2022-05-26T14:00:00Z">
              <w:rPr>
                <w:lang w:eastAsia="zh-CN"/>
              </w:rPr>
            </w:rPrChange>
          </w:rPr>
          <w:t>7.</w:t>
        </w:r>
        <w:r>
          <w:rPr>
            <w:rPrChange w:id="10300" w:author="Rapporteur" w:date="2022-05-26T14:00:00Z">
              <w:rPr>
                <w:lang w:eastAsia="zh-CN"/>
              </w:rPr>
            </w:rPrChange>
          </w:rPr>
          <w:tab/>
        </w:r>
      </w:ins>
      <w:ins w:id="10301" w:author="S2-2205094" w:date="2022-05-25T18:23:00Z">
        <w:r>
          <w:rPr>
            <w:rFonts w:eastAsia="等线"/>
            <w:rPrChange w:id="10302" w:author="Rapporteur" w:date="2022-05-26T14:00:00Z">
              <w:rPr>
                <w:rFonts w:eastAsia="等线"/>
                <w:color w:val="000000"/>
                <w:lang w:eastAsia="ja-JP"/>
              </w:rPr>
            </w:rPrChange>
          </w:rPr>
          <w:t>T</w:t>
        </w:r>
        <w:r>
          <w:rPr>
            <w:rFonts w:eastAsia="等线"/>
            <w:lang w:eastAsia="zh-CN"/>
            <w:rPrChange w:id="10303" w:author="Rapporteur" w:date="2022-05-26T03:18:00Z">
              <w:rPr>
                <w:rFonts w:eastAsia="等线"/>
                <w:color w:val="000000"/>
                <w:lang w:eastAsia="ja-JP"/>
              </w:rPr>
            </w:rPrChange>
          </w:rPr>
          <w:t>he NWDAF containing MTLF sends Nnwdaf_MLModelProvision_Notify with the following input parameters Analytics ID, Trained ML model file, Notification Correlation ID.</w:t>
        </w:r>
      </w:ins>
    </w:p>
    <w:p>
      <w:pPr>
        <w:rPr>
          <w:ins w:id="10304" w:author="S2-2205094" w:date="2022-05-25T18:23:00Z"/>
          <w:del w:id="10305" w:author="Rapporteur" w:date="2022-05-26T03:19:00Z"/>
          <w:lang w:eastAsia="zh-CN"/>
        </w:rPr>
      </w:pPr>
    </w:p>
    <w:p>
      <w:pPr>
        <w:pStyle w:val="41"/>
        <w:rPr>
          <w:ins w:id="10306" w:author="S2-2205094" w:date="2022-05-25T18:23:00Z"/>
          <w:lang w:eastAsia="zh-CN"/>
        </w:rPr>
      </w:pPr>
      <w:bookmarkStart w:id="10307" w:name="_Toc104433339"/>
      <w:bookmarkStart w:id="10308" w:name="_Toc104467797"/>
      <w:bookmarkStart w:id="10309" w:name="_Toc104468133"/>
      <w:ins w:id="10310" w:author="S2-2205094" w:date="2022-05-25T18:23:00Z">
        <w:r>
          <w:rPr>
            <w:lang w:eastAsia="zh-CN"/>
          </w:rPr>
          <w:t>6.</w:t>
        </w:r>
        <w:del w:id="10311" w:author="Rapporteur" w:date="2022-05-25T23:55:00Z">
          <w:r>
            <w:rPr>
              <w:lang w:eastAsia="zh-CN"/>
            </w:rPr>
            <w:delText>X</w:delText>
          </w:r>
        </w:del>
      </w:ins>
      <w:ins w:id="10312" w:author="Rapporteur" w:date="2022-05-25T23:55:00Z">
        <w:r>
          <w:rPr>
            <w:lang w:eastAsia="zh-CN"/>
          </w:rPr>
          <w:t>42</w:t>
        </w:r>
      </w:ins>
      <w:ins w:id="10313" w:author="S2-2205094" w:date="2022-05-25T18:23:00Z">
        <w:r>
          <w:rPr>
            <w:lang w:eastAsia="zh-CN"/>
          </w:rPr>
          <w:t>.2.2</w:t>
        </w:r>
        <w:r>
          <w:rPr>
            <w:lang w:eastAsia="zh-CN"/>
          </w:rPr>
          <w:tab/>
          <w:t>Procedure for trained ML model(s) retrieval from ADRF</w:t>
        </w:r>
        <w:bookmarkEnd w:id="10307"/>
        <w:bookmarkEnd w:id="10308"/>
        <w:bookmarkEnd w:id="10309"/>
      </w:ins>
    </w:p>
    <w:p>
      <w:pPr>
        <w:rPr>
          <w:ins w:id="10314" w:author="S2-2205094" w:date="2022-05-25T18:23:00Z"/>
        </w:rPr>
      </w:pPr>
      <w:ins w:id="10315" w:author="S2-2205094" w:date="2022-05-25T18:23:00Z">
        <w:r>
          <w:t>The procedure in Figure 6.</w:t>
        </w:r>
        <w:del w:id="10316" w:author="Rapporteur" w:date="2022-05-25T23:55:00Z">
          <w:r>
            <w:rPr>
              <w:lang w:eastAsia="zh-CN"/>
            </w:rPr>
            <w:delText>X</w:delText>
          </w:r>
        </w:del>
      </w:ins>
      <w:ins w:id="10317" w:author="Rapporteur" w:date="2022-05-25T23:55:00Z">
        <w:r>
          <w:rPr>
            <w:lang w:eastAsia="zh-CN"/>
          </w:rPr>
          <w:t>42</w:t>
        </w:r>
      </w:ins>
      <w:ins w:id="10318" w:author="S2-2205094" w:date="2022-05-25T18:23:00Z">
        <w:r>
          <w:t>.2.2-1 illustrate the mechanisms to retrieve ML model(s) from the ADRF by the NF consumer i.e., NWDAF containing AnLF.</w:t>
        </w:r>
      </w:ins>
    </w:p>
    <w:p>
      <w:pPr>
        <w:pStyle w:val="TH"/>
        <w:rPr>
          <w:ins w:id="10319" w:author="S2-2205094" w:date="2022-05-25T18:23:00Z"/>
        </w:rPr>
        <w:pPrChange w:id="10320" w:author="Rapporteur" w:date="2022-05-26T14:00:00Z">
          <w:pPr/>
        </w:pPrChange>
      </w:pPr>
      <w:ins w:id="10321" w:author="S2-2205094" w:date="2022-05-25T18:23:00Z">
        <w:r>
          <w:object w:dxaOrig="9600" w:dyaOrig="10745">
            <v:shape id="_x0000_i1082" type="#_x0000_t75" style="width:480pt;height:540pt" o:ole="">
              <v:imagedata r:id="rId146" o:title=""/>
            </v:shape>
            <o:OLEObject Type="Embed" ProgID="Visio.Drawing.15" ShapeID="_x0000_i1082" DrawAspect="Content" ObjectID="_1715085497" r:id="rId147"/>
          </w:object>
        </w:r>
      </w:ins>
    </w:p>
    <w:p>
      <w:pPr>
        <w:pStyle w:val="TF"/>
        <w:rPr>
          <w:ins w:id="10322" w:author="S2-2205094" w:date="2022-05-25T18:23:00Z"/>
        </w:rPr>
        <w:pPrChange w:id="10323" w:author="Rapporteur" w:date="2022-05-26T14:00:00Z">
          <w:pPr>
            <w:pStyle w:val="ad"/>
            <w:ind w:left="1298"/>
          </w:pPr>
        </w:pPrChange>
      </w:pPr>
      <w:ins w:id="10324" w:author="S2-2205094" w:date="2022-05-25T18:23:00Z">
        <w:r>
          <w:t>Figure 6.</w:t>
        </w:r>
        <w:del w:id="10325" w:author="Rapporteur" w:date="2022-05-25T23:55:00Z">
          <w:r>
            <w:delText>X</w:delText>
          </w:r>
        </w:del>
      </w:ins>
      <w:ins w:id="10326" w:author="Rapporteur" w:date="2022-05-25T23:55:00Z">
        <w:r>
          <w:t>42</w:t>
        </w:r>
      </w:ins>
      <w:ins w:id="10327" w:author="S2-2205094" w:date="2022-05-25T18:23:00Z">
        <w:r>
          <w:t>.2.2-1: Procedure for trained ML model(s) retrieval from ADRF</w:t>
        </w:r>
      </w:ins>
    </w:p>
    <w:p>
      <w:pPr>
        <w:pStyle w:val="B1"/>
        <w:rPr>
          <w:ins w:id="10328" w:author="S2-2205094" w:date="2022-05-25T18:23:00Z"/>
          <w:lang w:eastAsia="zh-CN"/>
        </w:rPr>
        <w:pPrChange w:id="10329" w:author="Rapporteur" w:date="2022-05-26T14:00:00Z">
          <w:pPr>
            <w:numPr>
              <w:numId w:val="33"/>
            </w:numPr>
          </w:pPr>
        </w:pPrChange>
      </w:pPr>
      <w:ins w:id="10330" w:author="Rapporteur" w:date="2022-05-26T03:19:00Z">
        <w:r>
          <w:rPr>
            <w:lang w:eastAsia="zh-CN"/>
          </w:rPr>
          <w:t>1.</w:t>
        </w:r>
        <w:r>
          <w:rPr>
            <w:lang w:eastAsia="zh-CN"/>
          </w:rPr>
          <w:tab/>
        </w:r>
      </w:ins>
      <w:ins w:id="10331" w:author="S2-2205094" w:date="2022-05-25T18:23:00Z">
        <w:r>
          <w:rPr>
            <w:lang w:eastAsia="zh-CN"/>
          </w:rPr>
          <w:t xml:space="preserve">NWDAF containing AnLF sends Nadrf_MLModelManagement_RetrievalRequest which includes Analytics ID(s), ML Model Filter Info (ML model file specific information), optionally Target NF (NWDAF containing </w:t>
        </w:r>
        <w:r>
          <w:rPr>
            <w:lang w:eastAsia="zh-CN"/>
          </w:rPr>
          <w:lastRenderedPageBreak/>
          <w:t>MTLF) to subscribe for notifications. The ML model file specific information includes the ML model file serialization format requested by the NWDAF containing AnLF.</w:t>
        </w:r>
      </w:ins>
    </w:p>
    <w:p>
      <w:pPr>
        <w:pStyle w:val="B1"/>
        <w:rPr>
          <w:ins w:id="10332" w:author="S2-2205094" w:date="2022-05-25T18:23:00Z"/>
          <w:rPrChange w:id="10333" w:author="Rapporteur" w:date="2022-05-26T14:00:00Z">
            <w:rPr>
              <w:ins w:id="10334" w:author="S2-2205094" w:date="2022-05-25T18:23:00Z"/>
              <w:lang w:eastAsia="zh-CN"/>
            </w:rPr>
          </w:rPrChange>
        </w:rPr>
        <w:pPrChange w:id="10335" w:author="Rapporteur" w:date="2022-05-26T14:00:00Z">
          <w:pPr>
            <w:numPr>
              <w:numId w:val="33"/>
            </w:numPr>
          </w:pPr>
        </w:pPrChange>
      </w:pPr>
      <w:ins w:id="10336" w:author="Rapporteur" w:date="2022-05-26T03:19:00Z">
        <w:r>
          <w:rPr>
            <w:lang w:eastAsia="zh-CN"/>
          </w:rPr>
          <w:t>2.</w:t>
        </w:r>
        <w:r>
          <w:rPr>
            <w:lang w:eastAsia="zh-CN"/>
          </w:rPr>
          <w:tab/>
        </w:r>
      </w:ins>
      <w:ins w:id="10337" w:author="S2-2205094" w:date="2022-05-25T18:23:00Z">
        <w:r>
          <w:rPr>
            <w:rPrChange w:id="10338" w:author="Rapporteur" w:date="2022-05-26T14:00:00Z">
              <w:rPr>
                <w:lang w:eastAsia="zh-CN"/>
              </w:rPr>
            </w:rPrChange>
          </w:rPr>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w:t>
        </w:r>
      </w:ins>
      <w:ins w:id="10339" w:author="Rapporteur" w:date="2022-05-26T12:32:00Z">
        <w:r>
          <w:rPr>
            <w:rPrChange w:id="10340" w:author="Rapporteur" w:date="2022-05-26T14:00:00Z">
              <w:rPr>
                <w:lang w:eastAsia="zh-CN"/>
              </w:rPr>
            </w:rPrChange>
          </w:rPr>
          <w:t>'</w:t>
        </w:r>
      </w:ins>
      <w:ins w:id="10341" w:author="S2-2205094" w:date="2022-05-25T18:23:00Z">
        <w:del w:id="10342" w:author="Rapporteur" w:date="2022-05-26T12:32:00Z">
          <w:r>
            <w:rPr>
              <w:rPrChange w:id="10343" w:author="Rapporteur" w:date="2022-05-26T14:00:00Z">
                <w:rPr>
                  <w:lang w:eastAsia="zh-CN"/>
                </w:rPr>
              </w:rPrChange>
            </w:rPr>
            <w:delText>’</w:delText>
          </w:r>
        </w:del>
        <w:r>
          <w:rPr>
            <w:rPrChange w:id="10344" w:author="Rapporteur" w:date="2022-05-26T14:00:00Z">
              <w:rPr>
                <w:lang w:eastAsia="zh-CN"/>
              </w:rPr>
            </w:rPrChange>
          </w:rPr>
          <w:t>t informed by the AnLF in the step 1. If the ML model file for the Analytics ID(s) requested in stored in ADRF the steps 3, 4, 5, 6 are skipped.</w:t>
        </w:r>
      </w:ins>
    </w:p>
    <w:p>
      <w:pPr>
        <w:pStyle w:val="B1"/>
        <w:rPr>
          <w:ins w:id="10345" w:author="S2-2205094" w:date="2022-05-25T18:23:00Z"/>
          <w:rPrChange w:id="10346" w:author="Rapporteur" w:date="2022-05-26T14:00:00Z">
            <w:rPr>
              <w:ins w:id="10347" w:author="S2-2205094" w:date="2022-05-25T18:23:00Z"/>
              <w:lang w:eastAsia="zh-CN"/>
            </w:rPr>
          </w:rPrChange>
        </w:rPr>
        <w:pPrChange w:id="10348" w:author="Rapporteur" w:date="2022-05-26T14:00:00Z">
          <w:pPr>
            <w:numPr>
              <w:numId w:val="33"/>
            </w:numPr>
          </w:pPr>
        </w:pPrChange>
      </w:pPr>
      <w:ins w:id="10349" w:author="Rapporteur" w:date="2022-05-26T03:19:00Z">
        <w:r>
          <w:rPr>
            <w:rPrChange w:id="10350" w:author="Rapporteur" w:date="2022-05-26T14:00:00Z">
              <w:rPr>
                <w:lang w:eastAsia="zh-CN"/>
              </w:rPr>
            </w:rPrChange>
          </w:rPr>
          <w:t>3.</w:t>
        </w:r>
        <w:r>
          <w:rPr>
            <w:rPrChange w:id="10351" w:author="Rapporteur" w:date="2022-05-26T14:00:00Z">
              <w:rPr>
                <w:lang w:eastAsia="zh-CN"/>
              </w:rPr>
            </w:rPrChange>
          </w:rPr>
          <w:tab/>
        </w:r>
      </w:ins>
      <w:ins w:id="10352" w:author="S2-2205094" w:date="2022-05-25T18:23:00Z">
        <w:r>
          <w:rPr>
            <w:rPrChange w:id="10353" w:author="Rapporteur" w:date="2022-05-26T14:00:00Z">
              <w:rPr>
                <w:lang w:eastAsia="zh-CN"/>
              </w:rPr>
            </w:rPrChange>
          </w:rPr>
          <w:t>ADRF sends Nnwdaf_MLModelProvision_Request with the input parameters defined in TS 23.288 [5] and additional input parameters ML model file specific information (ML model file serialization format).</w:t>
        </w:r>
      </w:ins>
    </w:p>
    <w:p>
      <w:pPr>
        <w:pStyle w:val="B1"/>
        <w:rPr>
          <w:ins w:id="10354" w:author="S2-2205094" w:date="2022-05-25T18:23:00Z"/>
          <w:rPrChange w:id="10355" w:author="Rapporteur" w:date="2022-05-26T14:00:00Z">
            <w:rPr>
              <w:ins w:id="10356" w:author="S2-2205094" w:date="2022-05-25T18:23:00Z"/>
              <w:lang w:eastAsia="zh-CN"/>
            </w:rPr>
          </w:rPrChange>
        </w:rPr>
        <w:pPrChange w:id="10357" w:author="Rapporteur" w:date="2022-05-26T14:00:00Z">
          <w:pPr>
            <w:numPr>
              <w:numId w:val="33"/>
            </w:numPr>
          </w:pPr>
        </w:pPrChange>
      </w:pPr>
      <w:ins w:id="10358" w:author="Rapporteur" w:date="2022-05-26T03:19:00Z">
        <w:r>
          <w:rPr>
            <w:rPrChange w:id="10359" w:author="Rapporteur" w:date="2022-05-26T14:00:00Z">
              <w:rPr>
                <w:lang w:eastAsia="zh-CN"/>
              </w:rPr>
            </w:rPrChange>
          </w:rPr>
          <w:t>4.</w:t>
        </w:r>
        <w:r>
          <w:rPr>
            <w:rPrChange w:id="10360" w:author="Rapporteur" w:date="2022-05-26T14:00:00Z">
              <w:rPr>
                <w:lang w:eastAsia="zh-CN"/>
              </w:rPr>
            </w:rPrChange>
          </w:rPr>
          <w:tab/>
        </w:r>
      </w:ins>
      <w:ins w:id="10361" w:author="S2-2205094" w:date="2022-05-25T18:23:00Z">
        <w:r>
          <w:rPr>
            <w:rPrChange w:id="10362" w:author="Rapporteur" w:date="2022-05-26T14:00:00Z">
              <w:rPr>
                <w:lang w:eastAsia="zh-CN"/>
              </w:rPr>
            </w:rPrChange>
          </w:rPr>
          <w:t>The NWDAF containing MTLF sends a Nnwdaf_MLModelProvision_Response with following parameters Analytics ID(s), Trained ML model file(s).</w:t>
        </w:r>
      </w:ins>
    </w:p>
    <w:p>
      <w:pPr>
        <w:pStyle w:val="B1"/>
        <w:rPr>
          <w:ins w:id="10363" w:author="S2-2205094" w:date="2022-05-25T18:23:00Z"/>
          <w:rPrChange w:id="10364" w:author="Rapporteur" w:date="2022-05-26T14:00:00Z">
            <w:rPr>
              <w:ins w:id="10365" w:author="S2-2205094" w:date="2022-05-25T18:23:00Z"/>
              <w:lang w:eastAsia="zh-CN"/>
            </w:rPr>
          </w:rPrChange>
        </w:rPr>
        <w:pPrChange w:id="10366" w:author="Rapporteur" w:date="2022-05-26T14:00:00Z">
          <w:pPr>
            <w:numPr>
              <w:numId w:val="33"/>
            </w:numPr>
          </w:pPr>
        </w:pPrChange>
      </w:pPr>
      <w:ins w:id="10367" w:author="Rapporteur" w:date="2022-05-26T03:19:00Z">
        <w:r>
          <w:rPr>
            <w:rPrChange w:id="10368" w:author="Rapporteur" w:date="2022-05-26T14:00:00Z">
              <w:rPr>
                <w:lang w:eastAsia="zh-CN"/>
              </w:rPr>
            </w:rPrChange>
          </w:rPr>
          <w:t>5.</w:t>
        </w:r>
        <w:r>
          <w:rPr>
            <w:rPrChange w:id="10369" w:author="Rapporteur" w:date="2022-05-26T14:00:00Z">
              <w:rPr>
                <w:lang w:eastAsia="zh-CN"/>
              </w:rPr>
            </w:rPrChange>
          </w:rPr>
          <w:tab/>
        </w:r>
      </w:ins>
      <w:ins w:id="10370" w:author="S2-2205094" w:date="2022-05-25T18:23:00Z">
        <w:r>
          <w:rPr>
            <w:rPrChange w:id="10371" w:author="Rapporteur" w:date="2022-05-26T14:00:00Z">
              <w:rPr>
                <w:lang w:eastAsia="zh-CN"/>
              </w:rPr>
            </w:rPrChange>
          </w:rPr>
          <w:t>ADRF sends Nnwdaf_MLModelTrainingUpdate_Subscribe with the input parameters Analytics ID(s), ML model file specific information (ML model file serialization format).</w:t>
        </w:r>
      </w:ins>
    </w:p>
    <w:p>
      <w:pPr>
        <w:pStyle w:val="B1"/>
        <w:rPr>
          <w:ins w:id="10372" w:author="S2-2205094" w:date="2022-05-25T18:23:00Z"/>
          <w:rPrChange w:id="10373" w:author="Rapporteur" w:date="2022-05-26T14:00:00Z">
            <w:rPr>
              <w:ins w:id="10374" w:author="S2-2205094" w:date="2022-05-25T18:23:00Z"/>
              <w:lang w:eastAsia="zh-CN"/>
            </w:rPr>
          </w:rPrChange>
        </w:rPr>
        <w:pPrChange w:id="10375" w:author="Rapporteur" w:date="2022-05-26T14:00:00Z">
          <w:pPr>
            <w:numPr>
              <w:numId w:val="33"/>
            </w:numPr>
          </w:pPr>
        </w:pPrChange>
      </w:pPr>
      <w:ins w:id="10376" w:author="Rapporteur" w:date="2022-05-26T03:19:00Z">
        <w:r>
          <w:rPr>
            <w:rPrChange w:id="10377" w:author="Rapporteur" w:date="2022-05-26T14:00:00Z">
              <w:rPr>
                <w:lang w:eastAsia="zh-CN"/>
              </w:rPr>
            </w:rPrChange>
          </w:rPr>
          <w:t>6.</w:t>
        </w:r>
        <w:r>
          <w:rPr>
            <w:rPrChange w:id="10378" w:author="Rapporteur" w:date="2022-05-26T14:00:00Z">
              <w:rPr>
                <w:lang w:eastAsia="zh-CN"/>
              </w:rPr>
            </w:rPrChange>
          </w:rPr>
          <w:tab/>
        </w:r>
      </w:ins>
      <w:ins w:id="10379" w:author="S2-2205094" w:date="2022-05-25T18:23:00Z">
        <w:r>
          <w:rPr>
            <w:rPrChange w:id="10380" w:author="Rapporteur" w:date="2022-05-26T14:00:00Z">
              <w:rPr>
                <w:lang w:eastAsia="zh-CN"/>
              </w:rPr>
            </w:rPrChange>
          </w:rPr>
          <w:t>When the ML model for which the ADRF has subscribed for ML model training update has been updated, the NWDAF containing MTLF sends Nnwdaf_MLModelTrainingUpdate_Notify with the following parameters Analytics ID, Trained ML model(s) file, Notification Correlation ID.</w:t>
        </w:r>
      </w:ins>
    </w:p>
    <w:p>
      <w:pPr>
        <w:pStyle w:val="B1"/>
        <w:rPr>
          <w:ins w:id="10381" w:author="S2-2205094" w:date="2022-05-25T18:23:00Z"/>
          <w:rPrChange w:id="10382" w:author="Rapporteur" w:date="2022-05-26T14:00:00Z">
            <w:rPr>
              <w:ins w:id="10383" w:author="S2-2205094" w:date="2022-05-25T18:23:00Z"/>
              <w:lang w:eastAsia="zh-CN"/>
            </w:rPr>
          </w:rPrChange>
        </w:rPr>
        <w:pPrChange w:id="10384" w:author="Rapporteur" w:date="2022-05-26T14:00:00Z">
          <w:pPr>
            <w:numPr>
              <w:numId w:val="33"/>
            </w:numPr>
          </w:pPr>
        </w:pPrChange>
      </w:pPr>
      <w:ins w:id="10385" w:author="Rapporteur" w:date="2022-05-26T03:19:00Z">
        <w:r>
          <w:rPr>
            <w:rPrChange w:id="10386" w:author="Rapporteur" w:date="2022-05-26T14:00:00Z">
              <w:rPr>
                <w:lang w:eastAsia="zh-CN"/>
              </w:rPr>
            </w:rPrChange>
          </w:rPr>
          <w:t>7.</w:t>
        </w:r>
        <w:r>
          <w:rPr>
            <w:rPrChange w:id="10387" w:author="Rapporteur" w:date="2022-05-26T14:00:00Z">
              <w:rPr>
                <w:lang w:eastAsia="zh-CN"/>
              </w:rPr>
            </w:rPrChange>
          </w:rPr>
          <w:tab/>
        </w:r>
      </w:ins>
      <w:ins w:id="10388" w:author="S2-2205094" w:date="2022-05-25T18:23:00Z">
        <w:r>
          <w:rPr>
            <w:rPrChange w:id="10389" w:author="Rapporteur" w:date="2022-05-26T14:00:00Z">
              <w:rPr>
                <w:lang w:eastAsia="zh-CN"/>
              </w:rPr>
            </w:rPrChange>
          </w:rPr>
          <w:t>The ADRF sends a response back to NWDAF containing AnLF using Nadrf_MLModelManagement_Retrieval Response with the following parameters ML Model File Information (Trained ML model(s) file, ML model file serialization format, Trained ML Model ID per Analytics ID).</w:t>
        </w:r>
      </w:ins>
    </w:p>
    <w:p>
      <w:pPr>
        <w:pStyle w:val="B1"/>
        <w:rPr>
          <w:ins w:id="10390" w:author="S2-2205094" w:date="2022-05-25T18:23:00Z"/>
          <w:rPrChange w:id="10391" w:author="Rapporteur" w:date="2022-05-26T14:00:00Z">
            <w:rPr>
              <w:ins w:id="10392" w:author="S2-2205094" w:date="2022-05-25T18:23:00Z"/>
              <w:lang w:eastAsia="zh-CN"/>
            </w:rPr>
          </w:rPrChange>
        </w:rPr>
        <w:pPrChange w:id="10393" w:author="Rapporteur" w:date="2022-05-26T14:00:00Z">
          <w:pPr>
            <w:numPr>
              <w:numId w:val="33"/>
            </w:numPr>
          </w:pPr>
        </w:pPrChange>
      </w:pPr>
      <w:ins w:id="10394" w:author="Rapporteur" w:date="2022-05-26T03:19:00Z">
        <w:r>
          <w:rPr>
            <w:rPrChange w:id="10395" w:author="Rapporteur" w:date="2022-05-26T14:00:00Z">
              <w:rPr>
                <w:lang w:eastAsia="zh-CN"/>
              </w:rPr>
            </w:rPrChange>
          </w:rPr>
          <w:t>8.</w:t>
        </w:r>
        <w:r>
          <w:rPr>
            <w:rPrChange w:id="10396" w:author="Rapporteur" w:date="2022-05-26T14:00:00Z">
              <w:rPr>
                <w:lang w:eastAsia="zh-CN"/>
              </w:rPr>
            </w:rPrChange>
          </w:rPr>
          <w:tab/>
        </w:r>
      </w:ins>
      <w:ins w:id="10397" w:author="S2-2205094" w:date="2022-05-25T18:23:00Z">
        <w:r>
          <w:rPr>
            <w:rPrChange w:id="10398" w:author="Rapporteur" w:date="2022-05-26T14:00:00Z">
              <w:rPr>
                <w:lang w:eastAsia="zh-CN"/>
              </w:rPr>
            </w:rPrChange>
          </w:rPr>
          <w:t>The NWDAF containing AnLF subscribes to ADRF using Nadrf_MLModelManagement_RetrievalTrainingUpdate_Subscribe service operation containing input parameters Trained ML Model ID per Analytics ID.</w:t>
        </w:r>
      </w:ins>
    </w:p>
    <w:p>
      <w:pPr>
        <w:pStyle w:val="B1"/>
        <w:rPr>
          <w:ins w:id="10399" w:author="S2-2205094" w:date="2022-05-25T18:23:00Z"/>
          <w:rPrChange w:id="10400" w:author="Rapporteur" w:date="2022-05-26T14:00:00Z">
            <w:rPr>
              <w:ins w:id="10401" w:author="S2-2205094" w:date="2022-05-25T18:23:00Z"/>
              <w:lang w:eastAsia="zh-CN"/>
            </w:rPr>
          </w:rPrChange>
        </w:rPr>
        <w:pPrChange w:id="10402" w:author="Rapporteur" w:date="2022-05-26T14:00:00Z">
          <w:pPr>
            <w:numPr>
              <w:numId w:val="33"/>
            </w:numPr>
          </w:pPr>
        </w:pPrChange>
      </w:pPr>
      <w:ins w:id="10403" w:author="Rapporteur" w:date="2022-05-26T03:19:00Z">
        <w:r>
          <w:rPr>
            <w:rPrChange w:id="10404" w:author="Rapporteur" w:date="2022-05-26T14:00:00Z">
              <w:rPr>
                <w:lang w:eastAsia="zh-CN"/>
              </w:rPr>
            </w:rPrChange>
          </w:rPr>
          <w:t>9.</w:t>
        </w:r>
        <w:r>
          <w:rPr>
            <w:rPrChange w:id="10405" w:author="Rapporteur" w:date="2022-05-26T14:00:00Z">
              <w:rPr>
                <w:lang w:eastAsia="zh-CN"/>
              </w:rPr>
            </w:rPrChange>
          </w:rPr>
          <w:tab/>
        </w:r>
      </w:ins>
      <w:ins w:id="10406" w:author="S2-2205094" w:date="2022-05-25T18:23:00Z">
        <w:r>
          <w:rPr>
            <w:rPrChange w:id="10407" w:author="Rapporteur" w:date="2022-05-26T14:00:00Z">
              <w:rPr>
                <w:lang w:eastAsia="zh-CN"/>
              </w:rPr>
            </w:rPrChange>
          </w:rPr>
          <w:t>The ADRF sends a notification to NWDAF containing AnLF using Nadrf_MLModelManagement_RetrievalTrainingUpdate_Notify service operation containing following parameters ML Model File Information (Trained ML model(s) file, ML model file serialization format, Trained ML Model ID per Analytics ID).</w:t>
        </w:r>
      </w:ins>
    </w:p>
    <w:p>
      <w:pPr>
        <w:pStyle w:val="B1"/>
        <w:rPr>
          <w:ins w:id="10408" w:author="S2-2205094" w:date="2022-05-25T18:23:00Z"/>
          <w:rPrChange w:id="10409" w:author="Rapporteur" w:date="2022-05-26T14:00:00Z">
            <w:rPr>
              <w:ins w:id="10410" w:author="S2-2205094" w:date="2022-05-25T18:23:00Z"/>
              <w:lang w:eastAsia="zh-CN"/>
            </w:rPr>
          </w:rPrChange>
        </w:rPr>
        <w:pPrChange w:id="10411" w:author="Rapporteur" w:date="2022-05-26T14:00:00Z">
          <w:pPr>
            <w:numPr>
              <w:numId w:val="33"/>
            </w:numPr>
          </w:pPr>
        </w:pPrChange>
      </w:pPr>
      <w:ins w:id="10412" w:author="Rapporteur" w:date="2022-05-26T03:19:00Z">
        <w:r>
          <w:rPr>
            <w:rPrChange w:id="10413" w:author="Rapporteur" w:date="2022-05-26T14:00:00Z">
              <w:rPr>
                <w:lang w:eastAsia="zh-CN"/>
              </w:rPr>
            </w:rPrChange>
          </w:rPr>
          <w:t>10.</w:t>
        </w:r>
        <w:r>
          <w:rPr>
            <w:rPrChange w:id="10414" w:author="Rapporteur" w:date="2022-05-26T14:00:00Z">
              <w:rPr>
                <w:lang w:eastAsia="zh-CN"/>
              </w:rPr>
            </w:rPrChange>
          </w:rPr>
          <w:tab/>
        </w:r>
      </w:ins>
      <w:ins w:id="10415" w:author="S2-2205094" w:date="2022-05-25T18:23:00Z">
        <w:r>
          <w:rPr>
            <w:rPrChange w:id="10416" w:author="Rapporteur" w:date="2022-05-26T14:00:00Z">
              <w:rPr>
                <w:lang w:eastAsia="zh-CN"/>
              </w:rPr>
            </w:rPrChange>
          </w:rPr>
          <w:t>NWDAF containing AnLF determines that the ML model training update is no longer required.</w:t>
        </w:r>
      </w:ins>
    </w:p>
    <w:p>
      <w:pPr>
        <w:pStyle w:val="B1"/>
        <w:rPr>
          <w:ins w:id="10417" w:author="S2-2205094" w:date="2022-05-25T18:23:00Z"/>
          <w:rPrChange w:id="10418" w:author="Rapporteur" w:date="2022-05-26T14:00:00Z">
            <w:rPr>
              <w:ins w:id="10419" w:author="S2-2205094" w:date="2022-05-25T18:23:00Z"/>
              <w:lang w:eastAsia="zh-CN"/>
            </w:rPr>
          </w:rPrChange>
        </w:rPr>
        <w:pPrChange w:id="10420" w:author="Rapporteur" w:date="2022-05-26T14:00:00Z">
          <w:pPr>
            <w:numPr>
              <w:numId w:val="33"/>
            </w:numPr>
          </w:pPr>
        </w:pPrChange>
      </w:pPr>
      <w:ins w:id="10421" w:author="Rapporteur" w:date="2022-05-26T03:19:00Z">
        <w:r>
          <w:rPr>
            <w:rPrChange w:id="10422" w:author="Rapporteur" w:date="2022-05-26T14:00:00Z">
              <w:rPr>
                <w:lang w:eastAsia="zh-CN"/>
              </w:rPr>
            </w:rPrChange>
          </w:rPr>
          <w:t>11.</w:t>
        </w:r>
        <w:r>
          <w:rPr>
            <w:rPrChange w:id="10423" w:author="Rapporteur" w:date="2022-05-26T14:00:00Z">
              <w:rPr>
                <w:lang w:eastAsia="zh-CN"/>
              </w:rPr>
            </w:rPrChange>
          </w:rPr>
          <w:tab/>
        </w:r>
      </w:ins>
      <w:ins w:id="10424" w:author="S2-2205094" w:date="2022-05-25T18:23:00Z">
        <w:r>
          <w:rPr>
            <w:rPrChange w:id="10425" w:author="Rapporteur" w:date="2022-05-26T14:00:00Z">
              <w:rPr>
                <w:lang w:eastAsia="zh-CN"/>
              </w:rPr>
            </w:rPrChange>
          </w:rPr>
          <w:t>The NWDAF containing AnLF sends Nadrf_MLModelManagement_RetrievalTrainingUpdate_Unsubscribe with Subscription Correlation ID as input parameters.</w:t>
        </w:r>
      </w:ins>
    </w:p>
    <w:p>
      <w:pPr>
        <w:pStyle w:val="B1"/>
        <w:rPr>
          <w:ins w:id="10426" w:author="S2-2205094" w:date="2022-05-25T18:23:00Z"/>
          <w:rPrChange w:id="10427" w:author="Rapporteur" w:date="2022-05-26T14:00:00Z">
            <w:rPr>
              <w:ins w:id="10428" w:author="S2-2205094" w:date="2022-05-25T18:23:00Z"/>
              <w:lang w:eastAsia="zh-CN"/>
            </w:rPr>
          </w:rPrChange>
        </w:rPr>
        <w:pPrChange w:id="10429" w:author="Rapporteur" w:date="2022-05-26T14:00:00Z">
          <w:pPr>
            <w:numPr>
              <w:numId w:val="33"/>
            </w:numPr>
          </w:pPr>
        </w:pPrChange>
      </w:pPr>
      <w:ins w:id="10430" w:author="Rapporteur" w:date="2022-05-26T03:19:00Z">
        <w:r>
          <w:rPr>
            <w:rPrChange w:id="10431" w:author="Rapporteur" w:date="2022-05-26T14:00:00Z">
              <w:rPr>
                <w:lang w:eastAsia="zh-CN"/>
              </w:rPr>
            </w:rPrChange>
          </w:rPr>
          <w:t>12.</w:t>
        </w:r>
        <w:r>
          <w:rPr>
            <w:rPrChange w:id="10432" w:author="Rapporteur" w:date="2022-05-26T14:00:00Z">
              <w:rPr>
                <w:lang w:eastAsia="zh-CN"/>
              </w:rPr>
            </w:rPrChange>
          </w:rPr>
          <w:tab/>
        </w:r>
      </w:ins>
      <w:ins w:id="10433" w:author="S2-2205094" w:date="2022-05-25T18:23:00Z">
        <w:r>
          <w:rPr>
            <w:rPrChange w:id="10434" w:author="Rapporteur" w:date="2022-05-26T14:00:00Z">
              <w:rPr>
                <w:lang w:eastAsia="zh-CN"/>
              </w:rPr>
            </w:rPrChange>
          </w:rPr>
          <w:t xml:space="preserve">ADRF determines if any of the NF consumer(s) have subscription for ML Model training update per Analytics ID. If none of the NF consumer(s) have subscription for ML model training update per Analytics ID, the ADRF removes the ML model file and ML model file specific information and proceed to step 9. </w:t>
        </w:r>
      </w:ins>
    </w:p>
    <w:p>
      <w:pPr>
        <w:pStyle w:val="B1"/>
        <w:rPr>
          <w:ins w:id="10435" w:author="S2-2205094" w:date="2022-05-25T18:23:00Z"/>
          <w:rPrChange w:id="10436" w:author="Rapporteur" w:date="2022-05-26T14:00:00Z">
            <w:rPr>
              <w:ins w:id="10437" w:author="S2-2205094" w:date="2022-05-25T18:23:00Z"/>
              <w:lang w:eastAsia="zh-CN"/>
            </w:rPr>
          </w:rPrChange>
        </w:rPr>
        <w:pPrChange w:id="10438" w:author="Rapporteur" w:date="2022-05-26T14:00:00Z">
          <w:pPr>
            <w:numPr>
              <w:numId w:val="33"/>
            </w:numPr>
          </w:pPr>
        </w:pPrChange>
      </w:pPr>
      <w:ins w:id="10439" w:author="Rapporteur" w:date="2022-05-26T03:20:00Z">
        <w:r>
          <w:rPr>
            <w:rPrChange w:id="10440" w:author="Rapporteur" w:date="2022-05-26T14:00:00Z">
              <w:rPr>
                <w:lang w:eastAsia="zh-CN"/>
              </w:rPr>
            </w:rPrChange>
          </w:rPr>
          <w:t>13.</w:t>
        </w:r>
        <w:r>
          <w:rPr>
            <w:rPrChange w:id="10441" w:author="Rapporteur" w:date="2022-05-26T14:00:00Z">
              <w:rPr>
                <w:lang w:eastAsia="zh-CN"/>
              </w:rPr>
            </w:rPrChange>
          </w:rPr>
          <w:tab/>
        </w:r>
      </w:ins>
      <w:ins w:id="10442" w:author="S2-2205094" w:date="2022-05-25T18:23:00Z">
        <w:r>
          <w:rPr>
            <w:rPrChange w:id="10443" w:author="Rapporteur" w:date="2022-05-26T14:00:00Z">
              <w:rPr>
                <w:lang w:eastAsia="zh-CN"/>
              </w:rPr>
            </w:rPrChange>
          </w:rPr>
          <w:t>ADRF sends Nnwdaf_MLModelTrainingUpdate_Unsubscribe to ADRF with the Subscription Correlation ID as input parameter.</w:t>
        </w:r>
      </w:ins>
    </w:p>
    <w:p>
      <w:pPr>
        <w:pStyle w:val="21"/>
        <w:rPr>
          <w:ins w:id="10444" w:author="S2-2205095" w:date="2022-05-26T10:11:00Z"/>
          <w:lang w:val="en-US"/>
        </w:rPr>
      </w:pPr>
      <w:bookmarkStart w:id="10445" w:name="_Toc104467475"/>
      <w:bookmarkStart w:id="10446" w:name="_Toc104467798"/>
      <w:bookmarkStart w:id="10447" w:name="_Toc104468134"/>
      <w:bookmarkStart w:id="10448" w:name="_Toc24460"/>
      <w:bookmarkStart w:id="10449" w:name="_Toc104433344"/>
      <w:ins w:id="10450" w:author="S2-2205095" w:date="2022-05-26T10:11:00Z">
        <w:r>
          <w:rPr>
            <w:lang w:eastAsia="zh-CN"/>
          </w:rPr>
          <w:t>6.</w:t>
        </w:r>
        <w:del w:id="10451" w:author="Rapporteur" w:date="2022-05-26T10:11:00Z">
          <w:r>
            <w:rPr>
              <w:rFonts w:hint="eastAsia"/>
              <w:lang w:eastAsia="zh-CN"/>
            </w:rPr>
            <w:delText>X</w:delText>
          </w:r>
        </w:del>
      </w:ins>
      <w:ins w:id="10452" w:author="Rapporteur" w:date="2022-05-26T10:11:00Z">
        <w:r>
          <w:rPr>
            <w:lang w:eastAsia="zh-CN"/>
          </w:rPr>
          <w:t>43</w:t>
        </w:r>
      </w:ins>
      <w:ins w:id="10453" w:author="S2-2205095" w:date="2022-05-26T10:11:00Z">
        <w:r>
          <w:rPr>
            <w:rFonts w:hint="eastAsia"/>
            <w:lang w:eastAsia="ko-KR"/>
          </w:rPr>
          <w:tab/>
        </w:r>
        <w:r>
          <w:t>Solution</w:t>
        </w:r>
        <w:r>
          <w:rPr>
            <w:rFonts w:hint="eastAsia"/>
            <w:lang w:eastAsia="zh-CN"/>
          </w:rPr>
          <w:t xml:space="preserve"> #</w:t>
        </w:r>
        <w:del w:id="10454" w:author="Rapporteur" w:date="2022-05-26T10:11:00Z">
          <w:r>
            <w:rPr>
              <w:lang w:eastAsia="zh-CN"/>
            </w:rPr>
            <w:delText>X</w:delText>
          </w:r>
        </w:del>
      </w:ins>
      <w:ins w:id="10455" w:author="Rapporteur" w:date="2022-05-26T10:11:00Z">
        <w:r>
          <w:rPr>
            <w:lang w:eastAsia="zh-CN"/>
          </w:rPr>
          <w:t>43</w:t>
        </w:r>
      </w:ins>
      <w:ins w:id="10456" w:author="S2-2205095" w:date="2022-05-26T10:11:00Z">
        <w:r>
          <w:t xml:space="preserve">: </w:t>
        </w:r>
        <w:r>
          <w:rPr>
            <w:rFonts w:hint="eastAsia"/>
          </w:rPr>
          <w:t>ML model storage in ADRF</w:t>
        </w:r>
        <w:r>
          <w:rPr>
            <w:lang w:val="en-US"/>
          </w:rPr>
          <w:t xml:space="preserve"> and </w:t>
        </w:r>
        <w:r>
          <w:rPr>
            <w:rFonts w:hint="eastAsia"/>
          </w:rPr>
          <w:t>ML model</w:t>
        </w:r>
        <w:r>
          <w:rPr>
            <w:lang w:val="en-US"/>
          </w:rPr>
          <w:t xml:space="preserve"> provision from ADRF</w:t>
        </w:r>
        <w:bookmarkEnd w:id="10445"/>
        <w:bookmarkEnd w:id="10446"/>
        <w:bookmarkEnd w:id="10447"/>
      </w:ins>
    </w:p>
    <w:p>
      <w:pPr>
        <w:pStyle w:val="31"/>
        <w:rPr>
          <w:ins w:id="10457" w:author="S2-2205095" w:date="2022-05-26T10:11:00Z"/>
        </w:rPr>
      </w:pPr>
      <w:bookmarkStart w:id="10458" w:name="_Toc104467476"/>
      <w:bookmarkStart w:id="10459" w:name="_Toc104467799"/>
      <w:bookmarkStart w:id="10460" w:name="_Toc104468135"/>
      <w:ins w:id="10461" w:author="S2-2205095" w:date="2022-05-26T10:11:00Z">
        <w:r>
          <w:t>6.</w:t>
        </w:r>
        <w:del w:id="10462" w:author="Rapporteur" w:date="2022-05-26T10:11:00Z">
          <w:r>
            <w:rPr>
              <w:rFonts w:hint="eastAsia"/>
            </w:rPr>
            <w:delText>X</w:delText>
          </w:r>
        </w:del>
      </w:ins>
      <w:ins w:id="10463" w:author="Rapporteur" w:date="2022-05-26T10:11:00Z">
        <w:r>
          <w:t>43</w:t>
        </w:r>
      </w:ins>
      <w:ins w:id="10464" w:author="S2-2205095" w:date="2022-05-26T10:11:00Z">
        <w:r>
          <w:t>.1</w:t>
        </w:r>
        <w:r>
          <w:rPr>
            <w:rFonts w:hint="eastAsia"/>
          </w:rPr>
          <w:tab/>
          <w:t>Description</w:t>
        </w:r>
        <w:bookmarkEnd w:id="10458"/>
        <w:bookmarkEnd w:id="10459"/>
        <w:bookmarkEnd w:id="10460"/>
      </w:ins>
    </w:p>
    <w:p>
      <w:pPr>
        <w:rPr>
          <w:ins w:id="10465" w:author="S2-2205095" w:date="2022-05-26T10:11:00Z"/>
          <w:rFonts w:eastAsiaTheme="minorEastAsia"/>
        </w:rPr>
      </w:pPr>
      <w:ins w:id="10466" w:author="S2-2205095" w:date="2022-05-26T10:11:00Z">
        <w:r>
          <w:rPr>
            <w:rFonts w:eastAsiaTheme="minorEastAsia" w:hint="eastAsia"/>
          </w:rPr>
          <w:t>This solution addresses Key Issue #</w:t>
        </w:r>
        <w:r>
          <w:rPr>
            <w:rFonts w:eastAsiaTheme="minorEastAsia"/>
            <w:lang w:val="en-US"/>
          </w:rPr>
          <w:t>4</w:t>
        </w:r>
        <w:r>
          <w:rPr>
            <w:rFonts w:eastAsiaTheme="minorEastAsia" w:hint="eastAsia"/>
          </w:rPr>
          <w:t xml:space="preserve"> "How to Enhance Data collection and Storage"</w:t>
        </w:r>
        <w:r>
          <w:rPr>
            <w:rFonts w:eastAsiaTheme="minorEastAsia"/>
            <w:lang w:val="en-US"/>
          </w:rPr>
          <w:t xml:space="preserve"> and </w:t>
        </w:r>
        <w:r>
          <w:rPr>
            <w:rFonts w:eastAsiaTheme="minorEastAsia" w:hint="eastAsia"/>
          </w:rPr>
          <w:t>Key Issue</w:t>
        </w:r>
        <w:r>
          <w:rPr>
            <w:rFonts w:eastAsiaTheme="minorEastAsia"/>
            <w:lang w:val="en-US"/>
          </w:rPr>
          <w:t xml:space="preserve"> #5 "Enhance trained ML Model sharing"</w:t>
        </w:r>
        <w:r>
          <w:rPr>
            <w:rFonts w:eastAsiaTheme="minorEastAsia" w:hint="eastAsia"/>
          </w:rPr>
          <w:t>.</w:t>
        </w:r>
      </w:ins>
    </w:p>
    <w:p>
      <w:pPr>
        <w:rPr>
          <w:ins w:id="10467" w:author="S2-2205095" w:date="2022-05-26T10:11:00Z"/>
          <w:lang w:eastAsia="zh-CN"/>
        </w:rPr>
      </w:pPr>
      <w:ins w:id="10468" w:author="S2-2205095" w:date="2022-05-26T10:11:00Z">
        <w:r>
          <w:rPr>
            <w:lang w:val="en-US" w:eastAsia="zh-CN"/>
          </w:rPr>
          <w:t>An</w:t>
        </w:r>
        <w:r>
          <w:rPr>
            <w:rFonts w:hint="eastAsia"/>
            <w:lang w:eastAsia="zh-CN"/>
          </w:rPr>
          <w:t xml:space="preserve"> NWDAF containing MTLF may be consumed by multiple ML model </w:t>
        </w:r>
        <w:r>
          <w:rPr>
            <w:lang w:val="en-US" w:eastAsia="zh-CN"/>
          </w:rPr>
          <w:t xml:space="preserve">consumers </w:t>
        </w:r>
        <w:r>
          <w:rPr>
            <w:rFonts w:hint="eastAsia"/>
            <w:lang w:eastAsia="zh-CN"/>
          </w:rPr>
          <w:t xml:space="preserve">at the same time, resulting in repeated consumption </w:t>
        </w:r>
        <w:r>
          <w:rPr>
            <w:lang w:val="en-US" w:eastAsia="zh-CN"/>
          </w:rPr>
          <w:t xml:space="preserve">signalling and data traffic </w:t>
        </w:r>
        <w:r>
          <w:rPr>
            <w:rFonts w:hint="eastAsia"/>
            <w:lang w:eastAsia="zh-CN"/>
          </w:rPr>
          <w:t xml:space="preserve">of ML models with the same Analytics ID. </w:t>
        </w:r>
      </w:ins>
    </w:p>
    <w:p>
      <w:pPr>
        <w:rPr>
          <w:ins w:id="10469" w:author="S2-2205095" w:date="2022-05-26T10:11:00Z"/>
          <w:lang w:eastAsia="zh-CN"/>
        </w:rPr>
      </w:pPr>
      <w:ins w:id="10470" w:author="S2-2205095" w:date="2022-05-26T10:11:00Z">
        <w:r>
          <w:rPr>
            <w:lang w:val="en-US" w:eastAsia="zh-CN"/>
          </w:rPr>
          <w:t xml:space="preserve">Thus, the </w:t>
        </w:r>
        <w:r>
          <w:rPr>
            <w:lang w:eastAsia="zh-CN"/>
          </w:rPr>
          <w:t xml:space="preserve">NWDAF containing MTLF </w:t>
        </w:r>
        <w:r>
          <w:rPr>
            <w:lang w:val="en-US" w:eastAsia="zh-CN"/>
          </w:rPr>
          <w:t xml:space="preserve">can </w:t>
        </w:r>
        <w:r>
          <w:rPr>
            <w:lang w:eastAsia="zh-CN"/>
          </w:rPr>
          <w:t>store trained ML models into ADRF</w:t>
        </w:r>
        <w:r>
          <w:rPr>
            <w:lang w:val="en-US" w:eastAsia="zh-CN"/>
          </w:rPr>
          <w:t xml:space="preserve"> </w:t>
        </w:r>
        <w:r>
          <w:rPr>
            <w:lang w:eastAsia="zh-CN"/>
          </w:rPr>
          <w:t>directly</w:t>
        </w:r>
        <w:r>
          <w:rPr>
            <w:lang w:val="en-US" w:eastAsia="zh-CN"/>
          </w:rPr>
          <w:t xml:space="preserve">. Or, When the DCCF/MFAF is deployed </w:t>
        </w:r>
        <w:r>
          <w:rPr>
            <w:lang w:eastAsia="zh-CN"/>
          </w:rPr>
          <w:t>in the network</w:t>
        </w:r>
        <w:r>
          <w:rPr>
            <w:lang w:val="en-US" w:eastAsia="zh-CN"/>
          </w:rPr>
          <w:t xml:space="preserve">, the </w:t>
        </w:r>
        <w:r>
          <w:rPr>
            <w:rFonts w:hint="eastAsia"/>
            <w:lang w:eastAsia="zh-CN"/>
          </w:rPr>
          <w:t xml:space="preserve">NWDAF containing MTLF </w:t>
        </w:r>
        <w:r>
          <w:rPr>
            <w:lang w:val="en-US" w:eastAsia="zh-CN"/>
          </w:rPr>
          <w:t xml:space="preserve">can </w:t>
        </w:r>
        <w:r>
          <w:rPr>
            <w:rFonts w:hint="eastAsia"/>
            <w:lang w:eastAsia="zh-CN"/>
          </w:rPr>
          <w:t>store trained ML models into ADRF</w:t>
        </w:r>
        <w:r>
          <w:rPr>
            <w:lang w:val="en-US" w:eastAsia="zh-CN"/>
          </w:rPr>
          <w:t xml:space="preserve"> via DCCF/MFAF</w:t>
        </w:r>
        <w:r>
          <w:rPr>
            <w:rFonts w:hint="eastAsia"/>
            <w:lang w:eastAsia="zh-CN"/>
          </w:rPr>
          <w:t xml:space="preserve">. </w:t>
        </w:r>
      </w:ins>
    </w:p>
    <w:p>
      <w:pPr>
        <w:rPr>
          <w:ins w:id="10471" w:author="S2-2205095" w:date="2022-05-26T10:11:00Z"/>
          <w:lang w:eastAsia="zh-CN"/>
        </w:rPr>
      </w:pPr>
      <w:ins w:id="10472" w:author="S2-2205095" w:date="2022-05-26T10:11:00Z">
        <w:r>
          <w:rPr>
            <w:lang w:val="en-US" w:eastAsia="zh-CN"/>
          </w:rPr>
          <w:t>Meanwhile</w:t>
        </w:r>
        <w:r>
          <w:rPr>
            <w:rFonts w:hint="eastAsia"/>
            <w:lang w:eastAsia="zh-CN"/>
          </w:rPr>
          <w:t xml:space="preserve">, </w:t>
        </w:r>
        <w:r>
          <w:rPr>
            <w:lang w:val="en-US" w:eastAsia="zh-CN"/>
          </w:rPr>
          <w:t xml:space="preserve">the </w:t>
        </w:r>
        <w:r>
          <w:rPr>
            <w:rFonts w:hint="eastAsia"/>
            <w:lang w:eastAsia="zh-CN"/>
          </w:rPr>
          <w:t xml:space="preserve">NWDAF containing MTLF </w:t>
        </w:r>
        <w:r>
          <w:rPr>
            <w:lang w:val="en-US" w:eastAsia="zh-CN"/>
          </w:rPr>
          <w:t xml:space="preserve">can register </w:t>
        </w:r>
        <w:r>
          <w:rPr>
            <w:rFonts w:hint="eastAsia"/>
            <w:lang w:eastAsia="zh-CN"/>
          </w:rPr>
          <w:t xml:space="preserve">the </w:t>
        </w:r>
        <w:r>
          <w:rPr>
            <w:lang w:val="en-US" w:eastAsia="zh-CN"/>
          </w:rPr>
          <w:t xml:space="preserve">trained </w:t>
        </w:r>
        <w:r>
          <w:rPr>
            <w:rFonts w:hint="eastAsia"/>
            <w:lang w:eastAsia="zh-CN"/>
          </w:rPr>
          <w:t xml:space="preserve">ML model of the Analytics ID it supports </w:t>
        </w:r>
        <w:r>
          <w:rPr>
            <w:lang w:val="en-US" w:eastAsia="zh-CN"/>
          </w:rPr>
          <w:t xml:space="preserve">into NRF or </w:t>
        </w:r>
        <w:r>
          <w:rPr>
            <w:rFonts w:hint="eastAsia"/>
            <w:lang w:eastAsia="zh-CN"/>
          </w:rPr>
          <w:t>DCCF</w:t>
        </w:r>
        <w:r>
          <w:rPr>
            <w:lang w:val="en-US" w:eastAsia="zh-CN"/>
          </w:rPr>
          <w:t xml:space="preserve">, the registered ML profile may </w:t>
        </w:r>
        <w:r>
          <w:rPr>
            <w:rFonts w:hint="eastAsia"/>
            <w:lang w:eastAsia="zh-CN"/>
          </w:rPr>
          <w:t xml:space="preserve">include the ID of NWDAF containing MTLF, Analytics ID(s), </w:t>
        </w:r>
        <w:r>
          <w:rPr>
            <w:lang w:val="en-US" w:eastAsia="zh-CN"/>
          </w:rPr>
          <w:t xml:space="preserve">ML </w:t>
        </w:r>
        <w:r>
          <w:rPr>
            <w:rFonts w:hint="eastAsia"/>
            <w:lang w:eastAsia="zh-CN"/>
          </w:rPr>
          <w:t>model information</w:t>
        </w:r>
        <w:r>
          <w:rPr>
            <w:lang w:val="en-US" w:eastAsia="zh-CN"/>
          </w:rPr>
          <w:t>.</w:t>
        </w:r>
      </w:ins>
    </w:p>
    <w:p>
      <w:pPr>
        <w:rPr>
          <w:ins w:id="10473" w:author="S2-2205095" w:date="2022-05-26T10:11:00Z"/>
          <w:lang w:eastAsia="ko-KR"/>
        </w:rPr>
      </w:pPr>
      <w:ins w:id="10474" w:author="S2-2205095" w:date="2022-05-26T10:11:00Z">
        <w:r>
          <w:rPr>
            <w:lang w:val="en-US" w:eastAsia="zh-CN"/>
          </w:rPr>
          <w:lastRenderedPageBreak/>
          <w:t>T</w:t>
        </w:r>
        <w:r>
          <w:rPr>
            <w:rFonts w:hint="eastAsia"/>
            <w:lang w:eastAsia="zh-CN"/>
          </w:rPr>
          <w:t xml:space="preserve">he </w:t>
        </w:r>
        <w:r>
          <w:rPr>
            <w:lang w:val="en-US" w:eastAsia="zh-CN"/>
          </w:rPr>
          <w:t xml:space="preserve">ML model </w:t>
        </w:r>
        <w:r>
          <w:rPr>
            <w:rFonts w:hint="eastAsia"/>
            <w:lang w:eastAsia="zh-CN"/>
          </w:rPr>
          <w:t>consumers (</w:t>
        </w:r>
        <w:r>
          <w:rPr>
            <w:lang w:val="en-US" w:eastAsia="zh-CN"/>
          </w:rPr>
          <w:t xml:space="preserve">e.g. </w:t>
        </w:r>
        <w:r>
          <w:rPr>
            <w:rFonts w:hint="eastAsia"/>
            <w:lang w:eastAsia="zh-CN"/>
          </w:rPr>
          <w:t>NWDAF containing AnLF)</w:t>
        </w:r>
        <w:r>
          <w:rPr>
            <w:lang w:val="en-US" w:eastAsia="zh-CN"/>
          </w:rPr>
          <w:t xml:space="preserve"> </w:t>
        </w:r>
        <w:r>
          <w:rPr>
            <w:rFonts w:hint="eastAsia"/>
            <w:lang w:eastAsia="zh-CN"/>
          </w:rPr>
          <w:t xml:space="preserve">can </w:t>
        </w:r>
        <w:r>
          <w:rPr>
            <w:lang w:val="en-US" w:eastAsia="zh-CN"/>
          </w:rPr>
          <w:t xml:space="preserve">subscribe/request </w:t>
        </w:r>
        <w:r>
          <w:rPr>
            <w:rFonts w:hint="eastAsia"/>
            <w:lang w:eastAsia="zh-CN"/>
          </w:rPr>
          <w:t xml:space="preserve">the </w:t>
        </w:r>
        <w:r>
          <w:rPr>
            <w:lang w:val="en-US" w:eastAsia="zh-CN"/>
          </w:rPr>
          <w:t xml:space="preserve">needed </w:t>
        </w:r>
        <w:r>
          <w:rPr>
            <w:rFonts w:hint="eastAsia"/>
            <w:lang w:eastAsia="zh-CN"/>
          </w:rPr>
          <w:t xml:space="preserve">ML model </w:t>
        </w:r>
        <w:r>
          <w:rPr>
            <w:lang w:val="en-US" w:eastAsia="zh-CN"/>
          </w:rPr>
          <w:t xml:space="preserve">from ADRF </w:t>
        </w:r>
        <w:r>
          <w:rPr>
            <w:lang w:eastAsia="zh-CN"/>
          </w:rPr>
          <w:t>directly</w:t>
        </w:r>
        <w:r>
          <w:rPr>
            <w:lang w:val="en-US" w:eastAsia="zh-CN"/>
          </w:rPr>
          <w:t xml:space="preserve"> or via DCCF</w:t>
        </w:r>
        <w:r>
          <w:rPr>
            <w:rFonts w:hint="eastAsia"/>
            <w:lang w:eastAsia="zh-CN"/>
          </w:rPr>
          <w:t>.</w:t>
        </w:r>
      </w:ins>
    </w:p>
    <w:p>
      <w:pPr>
        <w:pStyle w:val="31"/>
        <w:rPr>
          <w:ins w:id="10475" w:author="S2-2205095" w:date="2022-05-26T10:11:00Z"/>
        </w:rPr>
      </w:pPr>
      <w:bookmarkStart w:id="10476" w:name="_Toc104467477"/>
      <w:bookmarkStart w:id="10477" w:name="_Toc104467800"/>
      <w:bookmarkStart w:id="10478" w:name="_Toc104468136"/>
      <w:ins w:id="10479" w:author="S2-2205095" w:date="2022-05-26T10:11:00Z">
        <w:r>
          <w:t>6.</w:t>
        </w:r>
        <w:del w:id="10480" w:author="Rapporteur" w:date="2022-05-26T10:11:00Z">
          <w:r>
            <w:delText>X</w:delText>
          </w:r>
        </w:del>
      </w:ins>
      <w:ins w:id="10481" w:author="Rapporteur" w:date="2022-05-26T10:11:00Z">
        <w:r>
          <w:t>43</w:t>
        </w:r>
      </w:ins>
      <w:ins w:id="10482" w:author="S2-2205095" w:date="2022-05-26T10:11:00Z">
        <w:r>
          <w:t>.2</w:t>
        </w:r>
        <w:r>
          <w:tab/>
          <w:t>Procedures</w:t>
        </w:r>
        <w:bookmarkEnd w:id="10476"/>
        <w:bookmarkEnd w:id="10477"/>
        <w:bookmarkEnd w:id="10478"/>
      </w:ins>
    </w:p>
    <w:p>
      <w:pPr>
        <w:pStyle w:val="TH"/>
        <w:rPr>
          <w:ins w:id="10483" w:author="S2-2205095" w:date="2022-05-26T10:11:00Z"/>
          <w:lang w:eastAsia="ko-KR"/>
        </w:rPr>
      </w:pPr>
      <w:ins w:id="10484" w:author="S2-2205095" w:date="2022-05-26T10:11:00Z">
        <w:r>
          <w:rPr>
            <w:bCs/>
          </w:rPr>
          <w:object w:dxaOrig="8014" w:dyaOrig="5880">
            <v:shape id="_x0000_i1083" type="#_x0000_t75" alt="" style="width:402pt;height:294pt" o:ole="">
              <v:imagedata r:id="rId148" o:title=""/>
            </v:shape>
            <o:OLEObject Type="Embed" ProgID="Visio.Drawing.11" ShapeID="_x0000_i1083" DrawAspect="Content" ObjectID="_1715085498" r:id="rId149"/>
          </w:object>
        </w:r>
      </w:ins>
    </w:p>
    <w:p>
      <w:pPr>
        <w:pStyle w:val="TF"/>
        <w:rPr>
          <w:ins w:id="10485" w:author="S2-2205095" w:date="2022-05-26T10:11:00Z"/>
          <w:lang w:val="en-US" w:eastAsia="zh-CN"/>
        </w:rPr>
      </w:pPr>
      <w:ins w:id="10486" w:author="S2-2205095" w:date="2022-05-26T10:11:00Z">
        <w:r>
          <w:rPr>
            <w:lang w:val="en-US"/>
          </w:rPr>
          <w:t>Figure 6.</w:t>
        </w:r>
        <w:del w:id="10487" w:author="Rapporteur" w:date="2022-05-26T10:12:00Z">
          <w:r>
            <w:rPr>
              <w:lang w:val="en-US" w:eastAsia="zh-CN"/>
            </w:rPr>
            <w:delText>X</w:delText>
          </w:r>
        </w:del>
      </w:ins>
      <w:ins w:id="10488" w:author="Rapporteur" w:date="2022-05-26T10:12:00Z">
        <w:r>
          <w:rPr>
            <w:lang w:val="en-US" w:eastAsia="zh-CN"/>
          </w:rPr>
          <w:t>43</w:t>
        </w:r>
      </w:ins>
      <w:ins w:id="10489" w:author="S2-2205095" w:date="2022-05-26T10:11:00Z">
        <w:r>
          <w:rPr>
            <w:lang w:val="en-US"/>
          </w:rPr>
          <w:t xml:space="preserve">.2-1: Procedure of </w:t>
        </w:r>
        <w:r>
          <w:rPr>
            <w:rFonts w:hint="eastAsia"/>
            <w:lang w:val="en-US"/>
          </w:rPr>
          <w:t>ML model storage in ADRF and ML model provision from ADRF</w:t>
        </w:r>
      </w:ins>
    </w:p>
    <w:p>
      <w:pPr>
        <w:pStyle w:val="B1"/>
        <w:rPr>
          <w:ins w:id="10490" w:author="S2-2205095" w:date="2022-05-26T10:11:00Z"/>
          <w:lang w:val="en-US" w:eastAsia="zh-CN"/>
        </w:rPr>
      </w:pPr>
      <w:ins w:id="10491" w:author="S2-2205095" w:date="2022-05-26T10:11:00Z">
        <w:r>
          <w:rPr>
            <w:lang w:val="en-US" w:eastAsia="zh-CN"/>
          </w:rPr>
          <w:t>1</w:t>
        </w:r>
        <w:r>
          <w:rPr>
            <w:lang w:eastAsia="zh-CN"/>
          </w:rPr>
          <w:t>.</w:t>
        </w:r>
        <w:r>
          <w:rPr>
            <w:lang w:eastAsia="zh-CN"/>
          </w:rPr>
          <w:tab/>
          <w:t xml:space="preserve">An NWDAF </w:t>
        </w:r>
        <w:r>
          <w:rPr>
            <w:lang w:val="en-US" w:eastAsia="zh-CN"/>
          </w:rPr>
          <w:t xml:space="preserve">containing MTLF </w:t>
        </w:r>
        <w:r>
          <w:rPr>
            <w:lang w:eastAsia="zh-CN"/>
          </w:rPr>
          <w:t>instance has</w:t>
        </w:r>
        <w:r>
          <w:rPr>
            <w:lang w:val="en-US" w:eastAsia="zh-CN"/>
          </w:rPr>
          <w:t xml:space="preserve"> the trained ML Model(s).</w:t>
        </w:r>
      </w:ins>
    </w:p>
    <w:p>
      <w:pPr>
        <w:pStyle w:val="B1"/>
        <w:numPr>
          <w:ilvl w:val="255"/>
          <w:numId w:val="0"/>
        </w:numPr>
        <w:ind w:left="567" w:hanging="283"/>
        <w:rPr>
          <w:ins w:id="10492" w:author="S2-2205095" w:date="2022-05-26T10:11:00Z"/>
          <w:lang w:eastAsia="zh-CN"/>
        </w:rPr>
      </w:pPr>
      <w:ins w:id="10493" w:author="S2-2205095" w:date="2022-05-26T10:11:00Z">
        <w:r>
          <w:rPr>
            <w:lang w:val="en-US" w:eastAsia="zh-CN"/>
          </w:rPr>
          <w:t>2.</w:t>
        </w:r>
        <w:r>
          <w:rPr>
            <w:lang w:val="en-US" w:eastAsia="zh-CN"/>
          </w:rPr>
          <w:tab/>
        </w:r>
        <w:r>
          <w:rPr>
            <w:lang w:eastAsia="zh-CN"/>
          </w:rPr>
          <w:t xml:space="preserve">The NWDAF </w:t>
        </w:r>
        <w:r>
          <w:rPr>
            <w:lang w:val="en-US" w:eastAsia="zh-CN"/>
          </w:rPr>
          <w:t xml:space="preserve">containing MTLF </w:t>
        </w:r>
        <w:r>
          <w:rPr>
            <w:lang w:eastAsia="zh-CN"/>
          </w:rPr>
          <w:t xml:space="preserve">requests to </w:t>
        </w:r>
        <w:r>
          <w:rPr>
            <w:lang w:val="en-US" w:eastAsia="zh-CN"/>
          </w:rPr>
          <w:t>store the ML Model</w:t>
        </w:r>
        <w:r>
          <w:rPr>
            <w:lang w:eastAsia="zh-CN"/>
          </w:rPr>
          <w:t xml:space="preserve"> to the ADRF by invoking the Nadrf_</w:t>
        </w:r>
        <w:r>
          <w:rPr>
            <w:lang w:val="en-US" w:eastAsia="zh-CN"/>
          </w:rPr>
          <w:t>MLModel</w:t>
        </w:r>
        <w:r>
          <w:rPr>
            <w:lang w:eastAsia="zh-CN"/>
          </w:rPr>
          <w:t>Management_StorageRequest (containing the trained ML model</w:t>
        </w:r>
        <w:r>
          <w:rPr>
            <w:lang w:val="en-US" w:eastAsia="zh-CN"/>
          </w:rPr>
          <w:t>(s) and/or ML model(s) information</w:t>
        </w:r>
        <w:r>
          <w:rPr>
            <w:lang w:eastAsia="zh-CN"/>
          </w:rPr>
          <w:t>) service operation</w:t>
        </w:r>
        <w:r>
          <w:rPr>
            <w:lang w:val="en-US" w:eastAsia="zh-CN"/>
          </w:rPr>
          <w:t xml:space="preserve"> or t</w:t>
        </w:r>
        <w:r>
          <w:rPr>
            <w:lang w:eastAsia="zh-CN"/>
          </w:rPr>
          <w:t xml:space="preserve">he NWDAF </w:t>
        </w:r>
        <w:r>
          <w:rPr>
            <w:lang w:val="en-US" w:eastAsia="zh-CN"/>
          </w:rPr>
          <w:t>containing MTLF</w:t>
        </w:r>
        <w:r>
          <w:rPr>
            <w:lang w:eastAsia="zh-CN"/>
          </w:rPr>
          <w:t xml:space="preserve"> </w:t>
        </w:r>
        <w:r>
          <w:rPr>
            <w:lang w:val="en-US" w:eastAsia="zh-CN"/>
          </w:rPr>
          <w:t>stores the trained ML Model</w:t>
        </w:r>
        <w:r>
          <w:rPr>
            <w:lang w:eastAsia="zh-CN"/>
          </w:rPr>
          <w:t xml:space="preserve"> to the ADRF</w:t>
        </w:r>
        <w:r>
          <w:rPr>
            <w:lang w:val="en-US" w:eastAsia="zh-CN"/>
          </w:rPr>
          <w:t xml:space="preserve"> via DCCF</w:t>
        </w:r>
        <w:r>
          <w:rPr>
            <w:lang w:eastAsia="zh-CN"/>
          </w:rPr>
          <w:t>.</w:t>
        </w:r>
      </w:ins>
    </w:p>
    <w:p>
      <w:pPr>
        <w:pStyle w:val="B1"/>
        <w:numPr>
          <w:ilvl w:val="255"/>
          <w:numId w:val="0"/>
        </w:numPr>
        <w:ind w:left="567" w:hanging="283"/>
        <w:rPr>
          <w:ins w:id="10494" w:author="S2-2205095" w:date="2022-05-26T10:11:00Z"/>
          <w:lang w:eastAsia="zh-CN"/>
        </w:rPr>
      </w:pPr>
      <w:ins w:id="10495" w:author="S2-2205095" w:date="2022-05-26T10:11:00Z">
        <w:r>
          <w:rPr>
            <w:lang w:val="en-US" w:eastAsia="zh-CN"/>
          </w:rPr>
          <w:t>3.</w:t>
        </w:r>
        <w:r>
          <w:rPr>
            <w:lang w:val="en-US" w:eastAsia="zh-CN"/>
          </w:rPr>
          <w:tab/>
        </w:r>
        <w:r>
          <w:rPr>
            <w:lang w:eastAsia="zh-CN"/>
          </w:rPr>
          <w:t>The ADRF stores the trained ML model</w:t>
        </w:r>
        <w:r>
          <w:rPr>
            <w:lang w:val="en-US" w:eastAsia="zh-CN"/>
          </w:rPr>
          <w:t>(s) and/or the ML model(s) information</w:t>
        </w:r>
        <w:r>
          <w:rPr>
            <w:lang w:eastAsia="zh-CN"/>
          </w:rPr>
          <w:t xml:space="preserve"> sent by the NWDAF </w:t>
        </w:r>
        <w:r>
          <w:rPr>
            <w:lang w:val="en-US" w:eastAsia="zh-CN"/>
          </w:rPr>
          <w:t>containing MTLF</w:t>
        </w:r>
        <w:r>
          <w:rPr>
            <w:lang w:eastAsia="zh-CN"/>
          </w:rPr>
          <w:t xml:space="preserve">. The ADRF may </w:t>
        </w:r>
        <w:r>
          <w:rPr>
            <w:lang w:val="en-US" w:eastAsia="zh-CN"/>
          </w:rPr>
          <w:t xml:space="preserve">be </w:t>
        </w:r>
        <w:r>
          <w:rPr>
            <w:lang w:eastAsia="zh-CN"/>
          </w:rPr>
          <w:t>base</w:t>
        </w:r>
        <w:r>
          <w:rPr>
            <w:lang w:val="en-US" w:eastAsia="zh-CN"/>
          </w:rPr>
          <w:t>d</w:t>
        </w:r>
        <w:r>
          <w:rPr>
            <w:lang w:eastAsia="zh-CN"/>
          </w:rPr>
          <w:t xml:space="preserve"> on implementation, determines whether the same </w:t>
        </w:r>
        <w:r>
          <w:rPr>
            <w:lang w:val="en-US" w:eastAsia="zh-CN"/>
          </w:rPr>
          <w:t>trained ML Model</w:t>
        </w:r>
        <w:r>
          <w:rPr>
            <w:lang w:eastAsia="zh-CN"/>
          </w:rPr>
          <w:t xml:space="preserve"> is already stored by the NWDAF </w:t>
        </w:r>
        <w:r>
          <w:rPr>
            <w:lang w:val="en-US" w:eastAsia="zh-CN"/>
          </w:rPr>
          <w:t>containing MTLF.</w:t>
        </w:r>
        <w:r>
          <w:rPr>
            <w:lang w:eastAsia="zh-CN"/>
          </w:rPr>
          <w:t xml:space="preserve"> </w:t>
        </w:r>
        <w:r>
          <w:rPr>
            <w:lang w:val="en-US" w:eastAsia="zh-CN"/>
          </w:rPr>
          <w:t>I</w:t>
        </w:r>
        <w:r>
          <w:rPr>
            <w:lang w:eastAsia="zh-CN"/>
          </w:rPr>
          <w:t xml:space="preserve">f the </w:t>
        </w:r>
        <w:r>
          <w:rPr>
            <w:lang w:val="en-US" w:eastAsia="zh-CN"/>
          </w:rPr>
          <w:t>trained ML Model</w:t>
        </w:r>
        <w:r>
          <w:rPr>
            <w:lang w:eastAsia="zh-CN"/>
          </w:rPr>
          <w:t xml:space="preserve"> is already stored</w:t>
        </w:r>
        <w:r>
          <w:rPr>
            <w:lang w:val="en-US" w:eastAsia="zh-CN"/>
          </w:rPr>
          <w:t>,</w:t>
        </w:r>
        <w:r>
          <w:rPr>
            <w:lang w:eastAsia="zh-CN"/>
          </w:rPr>
          <w:t xml:space="preserve"> the ADRF decides to store again </w:t>
        </w:r>
        <w:r>
          <w:rPr>
            <w:lang w:val="en-US" w:eastAsia="zh-CN"/>
          </w:rPr>
          <w:t xml:space="preserve">to update </w:t>
        </w:r>
        <w:r>
          <w:rPr>
            <w:lang w:eastAsia="zh-CN"/>
          </w:rPr>
          <w:t xml:space="preserve">the </w:t>
        </w:r>
        <w:r>
          <w:rPr>
            <w:lang w:val="en-US" w:eastAsia="zh-CN"/>
          </w:rPr>
          <w:t>trained ML Model</w:t>
        </w:r>
        <w:r>
          <w:rPr>
            <w:lang w:eastAsia="zh-CN"/>
          </w:rPr>
          <w:t xml:space="preserve"> sent by the NWDAF </w:t>
        </w:r>
        <w:r>
          <w:rPr>
            <w:lang w:val="en-US" w:eastAsia="zh-CN"/>
          </w:rPr>
          <w:t>containing MTLF</w:t>
        </w:r>
        <w:r>
          <w:rPr>
            <w:lang w:eastAsia="zh-CN"/>
          </w:rPr>
          <w:t>.</w:t>
        </w:r>
      </w:ins>
    </w:p>
    <w:p>
      <w:pPr>
        <w:pStyle w:val="B1"/>
        <w:numPr>
          <w:ilvl w:val="255"/>
          <w:numId w:val="0"/>
        </w:numPr>
        <w:ind w:left="567" w:hanging="283"/>
        <w:rPr>
          <w:ins w:id="10496" w:author="S2-2205095" w:date="2022-05-26T10:11:00Z"/>
          <w:lang w:eastAsia="zh-CN"/>
        </w:rPr>
      </w:pPr>
      <w:ins w:id="10497" w:author="S2-2205095" w:date="2022-05-26T10:11:00Z">
        <w:r>
          <w:rPr>
            <w:lang w:val="en-US" w:eastAsia="zh-CN"/>
          </w:rPr>
          <w:t>4.</w:t>
        </w:r>
        <w:r>
          <w:rPr>
            <w:lang w:val="en-US" w:eastAsia="zh-CN"/>
          </w:rPr>
          <w:tab/>
        </w:r>
        <w:r>
          <w:rPr>
            <w:lang w:eastAsia="zh-CN"/>
          </w:rPr>
          <w:t>The ADRF sends Nadrf_</w:t>
        </w:r>
        <w:r>
          <w:rPr>
            <w:lang w:val="en-US" w:eastAsia="zh-CN"/>
          </w:rPr>
          <w:t>MLModel</w:t>
        </w:r>
        <w:r>
          <w:rPr>
            <w:lang w:eastAsia="zh-CN"/>
          </w:rPr>
          <w:t xml:space="preserve">Management_StorageRequest Response message to the NWDAF </w:t>
        </w:r>
        <w:r>
          <w:rPr>
            <w:lang w:val="en-US" w:eastAsia="zh-CN"/>
          </w:rPr>
          <w:t>containing MTLF</w:t>
        </w:r>
        <w:r>
          <w:rPr>
            <w:lang w:eastAsia="zh-CN"/>
          </w:rPr>
          <w:t xml:space="preserve"> indicating that the </w:t>
        </w:r>
        <w:r>
          <w:rPr>
            <w:lang w:val="en-US" w:eastAsia="zh-CN"/>
          </w:rPr>
          <w:t>trained ML Model</w:t>
        </w:r>
        <w:r>
          <w:rPr>
            <w:lang w:eastAsia="zh-CN"/>
          </w:rPr>
          <w:t xml:space="preserve"> is stored, including when the ADRF may have determined at step </w:t>
        </w:r>
        <w:r>
          <w:rPr>
            <w:lang w:val="en-US" w:eastAsia="zh-CN"/>
          </w:rPr>
          <w:t>3</w:t>
        </w:r>
        <w:r>
          <w:rPr>
            <w:lang w:eastAsia="zh-CN"/>
          </w:rPr>
          <w:t xml:space="preserve"> that the </w:t>
        </w:r>
        <w:r>
          <w:rPr>
            <w:lang w:val="en-US" w:eastAsia="zh-CN"/>
          </w:rPr>
          <w:t>trained ML Model</w:t>
        </w:r>
        <w:r>
          <w:rPr>
            <w:lang w:eastAsia="zh-CN"/>
          </w:rPr>
          <w:t xml:space="preserve"> is already stored.</w:t>
        </w:r>
      </w:ins>
    </w:p>
    <w:p>
      <w:pPr>
        <w:pStyle w:val="B1"/>
        <w:rPr>
          <w:ins w:id="10498" w:author="S2-2205095" w:date="2022-05-26T10:11:00Z"/>
          <w:lang w:val="en-US" w:eastAsia="zh-CN"/>
        </w:rPr>
      </w:pPr>
      <w:ins w:id="10499" w:author="S2-2205095" w:date="2022-05-26T10:11:00Z">
        <w:r>
          <w:rPr>
            <w:lang w:val="en-US" w:eastAsia="zh-CN"/>
          </w:rPr>
          <w:t>5</w:t>
        </w:r>
        <w:r>
          <w:rPr>
            <w:lang w:eastAsia="zh-CN"/>
          </w:rPr>
          <w:t>.</w:t>
        </w:r>
        <w:r>
          <w:rPr>
            <w:lang w:eastAsia="zh-CN"/>
          </w:rPr>
          <w:tab/>
          <w:t xml:space="preserve">The NWDAF </w:t>
        </w:r>
        <w:r>
          <w:rPr>
            <w:lang w:val="en-US" w:eastAsia="zh-CN"/>
          </w:rPr>
          <w:t>containing MTLF</w:t>
        </w:r>
        <w:r>
          <w:rPr>
            <w:lang w:eastAsia="zh-CN"/>
          </w:rPr>
          <w:t xml:space="preserve"> </w:t>
        </w:r>
        <w:r>
          <w:rPr>
            <w:lang w:val="en-US" w:eastAsia="zh-CN"/>
          </w:rPr>
          <w:t xml:space="preserve">and/or the ADRF </w:t>
        </w:r>
        <w:r>
          <w:rPr>
            <w:lang w:eastAsia="zh-CN"/>
          </w:rPr>
          <w:t xml:space="preserve">requests to register </w:t>
        </w:r>
        <w:r>
          <w:rPr>
            <w:lang w:val="en-US" w:eastAsia="zh-CN"/>
          </w:rPr>
          <w:t>ML Model</w:t>
        </w:r>
        <w:r>
          <w:rPr>
            <w:lang w:eastAsia="zh-CN"/>
          </w:rPr>
          <w:t xml:space="preserve"> profile to DCCF by invoking the Ndccf_</w:t>
        </w:r>
        <w:r>
          <w:rPr>
            <w:lang w:val="en-US" w:eastAsia="zh-CN"/>
          </w:rPr>
          <w:t>MLModel</w:t>
        </w:r>
        <w:r>
          <w:rPr>
            <w:lang w:eastAsia="zh-CN"/>
          </w:rPr>
          <w:t>Management_Register.</w:t>
        </w:r>
        <w:r>
          <w:rPr>
            <w:lang w:val="en-US" w:eastAsia="zh-CN"/>
          </w:rPr>
          <w:t xml:space="preserve"> Or </w:t>
        </w:r>
        <w:r>
          <w:rPr>
            <w:lang w:val="en-US" w:eastAsia="ko-KR"/>
          </w:rPr>
          <w:t>t</w:t>
        </w:r>
        <w:r>
          <w:rPr>
            <w:lang w:eastAsia="ko-KR"/>
          </w:rPr>
          <w:t xml:space="preserve">he </w:t>
        </w:r>
        <w:r>
          <w:rPr>
            <w:lang w:eastAsia="zh-CN"/>
          </w:rPr>
          <w:t xml:space="preserve">NWDAF </w:t>
        </w:r>
        <w:r>
          <w:rPr>
            <w:lang w:val="en-US" w:eastAsia="zh-CN"/>
          </w:rPr>
          <w:t>containing MTLF and/or the ADRF</w:t>
        </w:r>
        <w:r>
          <w:rPr>
            <w:lang w:eastAsia="ko-KR"/>
          </w:rPr>
          <w:t xml:space="preserve"> registers its </w:t>
        </w:r>
        <w:r>
          <w:rPr>
            <w:lang w:val="en-US" w:eastAsia="zh-CN"/>
          </w:rPr>
          <w:t>ML Model</w:t>
        </w:r>
        <w:r>
          <w:rPr>
            <w:lang w:eastAsia="zh-CN"/>
          </w:rPr>
          <w:t xml:space="preserve"> profile</w:t>
        </w:r>
        <w:r>
          <w:rPr>
            <w:lang w:eastAsia="ko-KR"/>
          </w:rPr>
          <w:t xml:space="preserve"> to the NRF</w:t>
        </w:r>
        <w:r>
          <w:rPr>
            <w:lang w:val="en-US" w:eastAsia="ko-KR"/>
          </w:rPr>
          <w:t xml:space="preserve"> </w:t>
        </w:r>
        <w:r>
          <w:rPr>
            <w:lang w:eastAsia="zh-CN"/>
          </w:rPr>
          <w:t>by invoking the N</w:t>
        </w:r>
        <w:r>
          <w:rPr>
            <w:lang w:val="en-US" w:eastAsia="zh-CN"/>
          </w:rPr>
          <w:t>nrf</w:t>
        </w:r>
        <w:r>
          <w:rPr>
            <w:lang w:eastAsia="zh-CN"/>
          </w:rPr>
          <w:t>_</w:t>
        </w:r>
        <w:r>
          <w:rPr>
            <w:lang w:val="en-US" w:eastAsia="zh-CN"/>
          </w:rPr>
          <w:t>NF</w:t>
        </w:r>
        <w:r>
          <w:rPr>
            <w:lang w:eastAsia="zh-CN"/>
          </w:rPr>
          <w:t>Management_</w:t>
        </w:r>
        <w:r>
          <w:rPr>
            <w:lang w:val="en-US" w:eastAsia="zh-CN"/>
          </w:rPr>
          <w:t>NF</w:t>
        </w:r>
        <w:r>
          <w:rPr>
            <w:lang w:eastAsia="zh-CN"/>
          </w:rPr>
          <w:t>Register</w:t>
        </w:r>
        <w:r>
          <w:rPr>
            <w:lang w:val="en-US" w:eastAsia="zh-CN"/>
          </w:rPr>
          <w:t>.</w:t>
        </w:r>
      </w:ins>
    </w:p>
    <w:p>
      <w:pPr>
        <w:pStyle w:val="B1"/>
        <w:ind w:firstLine="0"/>
        <w:rPr>
          <w:ins w:id="10500" w:author="S2-2205095" w:date="2022-05-26T10:11:00Z"/>
          <w:lang w:val="en-US" w:eastAsia="zh-CN"/>
        </w:rPr>
      </w:pPr>
      <w:ins w:id="10501" w:author="S2-2205095" w:date="2022-05-26T10:11:00Z">
        <w:r>
          <w:rPr>
            <w:lang w:val="en-US" w:eastAsia="zh-CN"/>
          </w:rPr>
          <w:t>The ML Model</w:t>
        </w:r>
        <w:r>
          <w:rPr>
            <w:lang w:eastAsia="zh-CN"/>
          </w:rPr>
          <w:t xml:space="preserve"> profile</w:t>
        </w:r>
        <w:r>
          <w:rPr>
            <w:lang w:val="en-US" w:eastAsia="zh-CN"/>
          </w:rPr>
          <w:t xml:space="preserve"> may include one of the following parameters: NWDAF ID, ADRF ID, Analytics ID(s), model framework, model platform,model type, model algorithm, model compilation language, model </w:t>
        </w:r>
        <w:r>
          <w:rPr>
            <w:lang w:eastAsia="zh-CN"/>
          </w:rPr>
          <w:t>Spatial validity</w:t>
        </w:r>
        <w:r>
          <w:rPr>
            <w:lang w:val="en-US" w:eastAsia="zh-CN"/>
          </w:rPr>
          <w:t xml:space="preserve">, model </w:t>
        </w:r>
        <w:r>
          <w:rPr>
            <w:lang w:eastAsia="zh-CN"/>
          </w:rPr>
          <w:t>validity</w:t>
        </w:r>
        <w:r>
          <w:rPr>
            <w:lang w:val="en-US" w:eastAsia="zh-CN"/>
          </w:rPr>
          <w:t xml:space="preserve"> </w:t>
        </w:r>
        <w:r>
          <w:rPr>
            <w:lang w:eastAsia="zh-CN"/>
          </w:rPr>
          <w:t>period</w:t>
        </w:r>
        <w:r>
          <w:rPr>
            <w:lang w:val="en-US" w:eastAsia="zh-CN"/>
          </w:rPr>
          <w:t>, model accuracy, model space effectiveness, etc.</w:t>
        </w:r>
      </w:ins>
    </w:p>
    <w:p>
      <w:pPr>
        <w:pStyle w:val="B1"/>
        <w:numPr>
          <w:ilvl w:val="255"/>
          <w:numId w:val="0"/>
        </w:numPr>
        <w:ind w:left="567" w:hanging="283"/>
        <w:rPr>
          <w:ins w:id="10502" w:author="S2-2205095" w:date="2022-05-26T10:11:00Z"/>
          <w:lang w:val="en-US" w:eastAsia="zh-CN"/>
        </w:rPr>
      </w:pPr>
      <w:ins w:id="10503" w:author="S2-2205095" w:date="2022-05-26T10:11:00Z">
        <w:r>
          <w:rPr>
            <w:lang w:val="en-US" w:eastAsia="zh-CN"/>
          </w:rPr>
          <w:t>6.</w:t>
        </w:r>
        <w:r>
          <w:rPr>
            <w:lang w:val="en-US" w:eastAsia="zh-CN"/>
          </w:rPr>
          <w:tab/>
          <w:t>The DCCF responds to the NWDAF containing MTLF and/or the ADRF with a Ndccf_MLModelManagement_Register Response. Or The NRF responds to the NWDAF containing MTLF and/or the ADRF with a Nnrf_NFManagement_NFRegister Response.</w:t>
        </w:r>
      </w:ins>
    </w:p>
    <w:p>
      <w:pPr>
        <w:pStyle w:val="B1"/>
        <w:numPr>
          <w:ilvl w:val="255"/>
          <w:numId w:val="0"/>
        </w:numPr>
        <w:ind w:left="567" w:hanging="283"/>
        <w:rPr>
          <w:ins w:id="10504" w:author="S2-2205095" w:date="2022-05-26T10:11:00Z"/>
          <w:lang w:val="en-US" w:eastAsia="zh-CN"/>
        </w:rPr>
      </w:pPr>
      <w:ins w:id="10505" w:author="S2-2205095" w:date="2022-05-26T10:11:00Z">
        <w:r>
          <w:rPr>
            <w:lang w:val="en-US" w:eastAsia="zh-CN"/>
          </w:rPr>
          <w:t>7.</w:t>
        </w:r>
        <w:r>
          <w:rPr>
            <w:lang w:val="en-US" w:eastAsia="zh-CN"/>
          </w:rPr>
          <w:tab/>
          <w:t>The ML model consumer (i.e. an NWDAF containing AnLF) subscribes or requests a (set of) trained ML Model(s) associated with a (set of) Analytics ID(s) to DCCF or ADRF.</w:t>
        </w:r>
      </w:ins>
    </w:p>
    <w:p>
      <w:pPr>
        <w:pStyle w:val="NO"/>
        <w:rPr>
          <w:ins w:id="10506" w:author="S2-2205095" w:date="2022-05-26T10:11:00Z"/>
          <w:lang w:eastAsia="ko-KR"/>
        </w:rPr>
      </w:pPr>
      <w:ins w:id="10507" w:author="S2-2205095" w:date="2022-05-26T10:11:00Z">
        <w:r>
          <w:rPr>
            <w:lang w:eastAsia="ko-KR"/>
          </w:rPr>
          <w:lastRenderedPageBreak/>
          <w:t>NOTE:</w:t>
        </w:r>
        <w:r>
          <w:rPr>
            <w:lang w:eastAsia="ko-KR"/>
          </w:rPr>
          <w:tab/>
        </w:r>
        <w:r>
          <w:rPr>
            <w:lang w:val="en-US" w:eastAsia="ko-KR"/>
          </w:rPr>
          <w:t xml:space="preserve">The procedure of NWDAF discovery and selection for </w:t>
        </w:r>
        <w:r>
          <w:t>trained</w:t>
        </w:r>
        <w:r>
          <w:rPr>
            <w:lang w:val="en-US"/>
          </w:rPr>
          <w:t xml:space="preserve"> </w:t>
        </w:r>
        <w:r>
          <w:rPr>
            <w:lang w:val="en-US" w:eastAsia="ko-KR"/>
          </w:rPr>
          <w:t xml:space="preserve">ML models via NRF is </w:t>
        </w:r>
        <w:r>
          <w:t>defined</w:t>
        </w:r>
        <w:r>
          <w:rPr>
            <w:lang w:val="en-US"/>
          </w:rPr>
          <w:t xml:space="preserve"> </w:t>
        </w:r>
        <w:r>
          <w:rPr>
            <w:lang w:eastAsia="zh-CN"/>
          </w:rPr>
          <w:t>in</w:t>
        </w:r>
        <w:r>
          <w:t xml:space="preserve"> TS 23.2</w:t>
        </w:r>
        <w:r>
          <w:rPr>
            <w:lang w:val="en-US"/>
          </w:rPr>
          <w:t>88[</w:t>
        </w:r>
        <w:del w:id="10508" w:author="Rapporteur" w:date="2022-05-26T10:12:00Z">
          <w:r>
            <w:rPr>
              <w:lang w:val="en-US"/>
            </w:rPr>
            <w:delText>4</w:delText>
          </w:r>
        </w:del>
      </w:ins>
      <w:ins w:id="10509" w:author="Rapporteur" w:date="2022-05-26T10:12:00Z">
        <w:r>
          <w:rPr>
            <w:lang w:val="en-US"/>
          </w:rPr>
          <w:t>5</w:t>
        </w:r>
      </w:ins>
      <w:ins w:id="10510" w:author="S2-2205095" w:date="2022-05-26T10:11:00Z">
        <w:r>
          <w:rPr>
            <w:lang w:val="en-US"/>
          </w:rPr>
          <w:t>]</w:t>
        </w:r>
        <w:r>
          <w:rPr>
            <w:lang w:eastAsia="ko-KR"/>
          </w:rPr>
          <w:t>.</w:t>
        </w:r>
      </w:ins>
    </w:p>
    <w:p>
      <w:pPr>
        <w:pStyle w:val="B1"/>
        <w:numPr>
          <w:ilvl w:val="255"/>
          <w:numId w:val="0"/>
        </w:numPr>
        <w:ind w:left="567" w:hanging="283"/>
        <w:rPr>
          <w:ins w:id="10511" w:author="S2-2205095" w:date="2022-05-26T10:11:00Z"/>
          <w:lang w:val="en-US" w:eastAsia="zh-CN"/>
        </w:rPr>
      </w:pPr>
      <w:ins w:id="10512" w:author="S2-2205095" w:date="2022-05-26T10:11:00Z">
        <w:r>
          <w:rPr>
            <w:lang w:val="en-US" w:eastAsia="zh-CN"/>
          </w:rPr>
          <w:t>8.</w:t>
        </w:r>
        <w:r>
          <w:rPr>
            <w:lang w:val="en-US" w:eastAsia="zh-CN"/>
          </w:rPr>
          <w:tab/>
          <w:t>The ADRF or DCCF notifies the ML model consumer with the trained ML Model Information (containing a (set of) file address of the trained ML model).</w:t>
        </w:r>
      </w:ins>
    </w:p>
    <w:p>
      <w:pPr>
        <w:pStyle w:val="31"/>
        <w:rPr>
          <w:ins w:id="10513" w:author="S2-2205095" w:date="2022-05-26T10:11:00Z"/>
          <w:lang w:eastAsia="zh-CN"/>
        </w:rPr>
      </w:pPr>
      <w:bookmarkStart w:id="10514" w:name="_Toc104467478"/>
      <w:bookmarkStart w:id="10515" w:name="_Toc104467801"/>
      <w:bookmarkStart w:id="10516" w:name="_Toc104468137"/>
      <w:ins w:id="10517" w:author="S2-2205095" w:date="2022-05-26T10:11:00Z">
        <w:r>
          <w:rPr>
            <w:lang w:eastAsia="zh-CN"/>
          </w:rPr>
          <w:t>6.</w:t>
        </w:r>
        <w:del w:id="10518" w:author="Rapporteur" w:date="2022-05-26T10:12:00Z">
          <w:r>
            <w:rPr>
              <w:lang w:eastAsia="zh-CN"/>
            </w:rPr>
            <w:delText>X</w:delText>
          </w:r>
        </w:del>
      </w:ins>
      <w:ins w:id="10519" w:author="Rapporteur" w:date="2022-05-26T10:12:00Z">
        <w:r>
          <w:rPr>
            <w:lang w:eastAsia="zh-CN"/>
          </w:rPr>
          <w:t>43</w:t>
        </w:r>
      </w:ins>
      <w:ins w:id="10520" w:author="S2-2205095" w:date="2022-05-26T10:11:00Z">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0514"/>
        <w:bookmarkEnd w:id="10515"/>
        <w:bookmarkEnd w:id="10516"/>
      </w:ins>
    </w:p>
    <w:p>
      <w:pPr>
        <w:rPr>
          <w:ins w:id="10521" w:author="S2-2205095" w:date="2022-05-26T10:11:00Z"/>
          <w:lang w:val="en-US" w:eastAsia="ko-KR"/>
        </w:rPr>
      </w:pPr>
      <w:ins w:id="10522" w:author="S2-2205095" w:date="2022-05-26T10:11:00Z">
        <w:r>
          <w:rPr>
            <w:lang w:val="en-US" w:eastAsia="ko-KR"/>
          </w:rPr>
          <w:t>NWDAF containing MTLF:</w:t>
        </w:r>
      </w:ins>
    </w:p>
    <w:p>
      <w:pPr>
        <w:pStyle w:val="B1"/>
        <w:rPr>
          <w:ins w:id="10523" w:author="S2-2205095" w:date="2022-05-26T10:11:00Z"/>
          <w:lang w:val="en-US" w:eastAsia="ko-KR"/>
        </w:rPr>
      </w:pPr>
      <w:ins w:id="10524" w:author="S2-2205095" w:date="2022-05-26T10:11:00Z">
        <w:r>
          <w:rPr>
            <w:lang w:val="en-US" w:eastAsia="zh-CN"/>
          </w:rPr>
          <w:t>-</w:t>
        </w:r>
        <w:r>
          <w:rPr>
            <w:lang w:val="en-US" w:eastAsia="zh-CN"/>
          </w:rPr>
          <w:tab/>
        </w:r>
        <w:r>
          <w:rPr>
            <w:lang w:val="en-US" w:eastAsia="ko-KR"/>
          </w:rPr>
          <w:t>S</w:t>
        </w:r>
        <w:r>
          <w:rPr>
            <w:lang w:eastAsia="ko-KR"/>
          </w:rPr>
          <w:t>upport</w:t>
        </w:r>
        <w:r>
          <w:rPr>
            <w:lang w:val="en-US" w:eastAsia="ko-KR"/>
          </w:rPr>
          <w:t>s</w:t>
        </w:r>
        <w:r>
          <w:rPr>
            <w:lang w:eastAsia="ko-KR"/>
          </w:rPr>
          <w:t xml:space="preserve"> </w:t>
        </w:r>
        <w:r>
          <w:rPr>
            <w:lang w:val="en-US" w:eastAsia="ko-KR"/>
          </w:rPr>
          <w:t xml:space="preserve">sending the </w:t>
        </w:r>
        <w:r>
          <w:rPr>
            <w:lang w:eastAsia="ko-KR"/>
          </w:rPr>
          <w:t>trained ML model</w:t>
        </w:r>
        <w:r>
          <w:rPr>
            <w:lang w:val="en-US" w:eastAsia="ko-KR"/>
          </w:rPr>
          <w:t xml:space="preserve"> to ADRF.</w:t>
        </w:r>
      </w:ins>
    </w:p>
    <w:p>
      <w:pPr>
        <w:pStyle w:val="B1"/>
        <w:rPr>
          <w:ins w:id="10525" w:author="S2-2205095" w:date="2022-05-26T10:11:00Z"/>
          <w:lang w:val="en-US" w:eastAsia="ko-KR"/>
        </w:rPr>
      </w:pPr>
      <w:ins w:id="10526" w:author="S2-2205095" w:date="2022-05-26T10:11:00Z">
        <w:r>
          <w:rPr>
            <w:lang w:val="en-US" w:eastAsia="zh-CN"/>
          </w:rPr>
          <w:t>-</w:t>
        </w:r>
        <w:r>
          <w:rPr>
            <w:lang w:val="en-US" w:eastAsia="zh-CN"/>
          </w:rPr>
          <w:tab/>
        </w:r>
        <w:r>
          <w:rPr>
            <w:lang w:val="en-US" w:eastAsia="ko-KR"/>
          </w:rPr>
          <w:t>S</w:t>
        </w:r>
        <w:r>
          <w:rPr>
            <w:lang w:eastAsia="ko-KR"/>
          </w:rPr>
          <w:t>upport</w:t>
        </w:r>
        <w:r>
          <w:rPr>
            <w:lang w:val="en-US" w:eastAsia="ko-KR"/>
          </w:rPr>
          <w:t>s</w:t>
        </w:r>
        <w:r>
          <w:rPr>
            <w:lang w:eastAsia="ko-KR"/>
          </w:rPr>
          <w:t xml:space="preserve"> </w:t>
        </w:r>
        <w:r>
          <w:rPr>
            <w:lang w:val="en-US" w:eastAsia="ko-KR"/>
          </w:rPr>
          <w:t xml:space="preserve">registering the </w:t>
        </w:r>
        <w:r>
          <w:rPr>
            <w:lang w:val="en-US" w:eastAsia="zh-CN"/>
          </w:rPr>
          <w:t>ML Model</w:t>
        </w:r>
        <w:r>
          <w:rPr>
            <w:lang w:eastAsia="zh-CN"/>
          </w:rPr>
          <w:t xml:space="preserve"> profile</w:t>
        </w:r>
        <w:r>
          <w:rPr>
            <w:lang w:val="en-US" w:eastAsia="zh-CN"/>
          </w:rPr>
          <w:t xml:space="preserve"> to DCCF</w:t>
        </w:r>
        <w:r>
          <w:rPr>
            <w:lang w:val="en-US" w:eastAsia="ko-KR"/>
          </w:rPr>
          <w:t>.</w:t>
        </w:r>
      </w:ins>
    </w:p>
    <w:p>
      <w:pPr>
        <w:rPr>
          <w:ins w:id="10527" w:author="S2-2205095" w:date="2022-05-26T10:11:00Z"/>
          <w:lang w:eastAsia="ko-KR"/>
        </w:rPr>
      </w:pPr>
      <w:ins w:id="10528" w:author="S2-2205095" w:date="2022-05-26T10:11:00Z">
        <w:r>
          <w:rPr>
            <w:lang w:val="en-US" w:eastAsia="ko-KR"/>
          </w:rPr>
          <w:t>ADRF</w:t>
        </w:r>
        <w:r>
          <w:rPr>
            <w:lang w:eastAsia="ko-KR"/>
          </w:rPr>
          <w:t>:</w:t>
        </w:r>
      </w:ins>
    </w:p>
    <w:p>
      <w:pPr>
        <w:pStyle w:val="B1"/>
        <w:rPr>
          <w:ins w:id="10529" w:author="S2-2205095" w:date="2022-05-26T10:11:00Z"/>
          <w:lang w:val="en-US" w:eastAsia="ko-KR"/>
        </w:rPr>
      </w:pPr>
      <w:ins w:id="10530" w:author="S2-2205095" w:date="2022-05-26T10:11:00Z">
        <w:r>
          <w:rPr>
            <w:lang w:val="en-US" w:eastAsia="ko-KR"/>
          </w:rPr>
          <w:t>-</w:t>
        </w:r>
        <w:r>
          <w:rPr>
            <w:lang w:val="en-US" w:eastAsia="ko-KR"/>
          </w:rPr>
          <w:tab/>
          <w:t>S</w:t>
        </w:r>
        <w:r>
          <w:rPr>
            <w:lang w:eastAsia="ko-KR"/>
          </w:rPr>
          <w:t>upport</w:t>
        </w:r>
        <w:r>
          <w:rPr>
            <w:lang w:val="en-US" w:eastAsia="ko-KR"/>
          </w:rPr>
          <w:t xml:space="preserve">s </w:t>
        </w:r>
        <w:r>
          <w:rPr>
            <w:lang w:eastAsia="ko-KR"/>
          </w:rPr>
          <w:t>Nadrf_</w:t>
        </w:r>
        <w:r>
          <w:rPr>
            <w:lang w:val="en-US" w:eastAsia="ko-KR"/>
          </w:rPr>
          <w:t>MLModel</w:t>
        </w:r>
        <w:r>
          <w:rPr>
            <w:lang w:eastAsia="ko-KR"/>
          </w:rPr>
          <w:t>Management</w:t>
        </w:r>
        <w:r>
          <w:rPr>
            <w:lang w:val="en-US" w:eastAsia="ko-KR"/>
          </w:rPr>
          <w:t xml:space="preserve"> </w:t>
        </w:r>
        <w:r>
          <w:rPr>
            <w:lang w:eastAsia="ko-KR"/>
          </w:rPr>
          <w:t xml:space="preserve">service </w:t>
        </w:r>
        <w:r>
          <w:rPr>
            <w:lang w:val="en-US" w:eastAsia="ko-KR"/>
          </w:rPr>
          <w:t xml:space="preserve">to store </w:t>
        </w:r>
        <w:r>
          <w:rPr>
            <w:lang w:eastAsia="ko-KR"/>
          </w:rPr>
          <w:t>the</w:t>
        </w:r>
        <w:r>
          <w:rPr>
            <w:lang w:val="en-US" w:eastAsia="ko-KR"/>
          </w:rPr>
          <w:t xml:space="preserve"> </w:t>
        </w:r>
        <w:r>
          <w:rPr>
            <w:lang w:val="en-US"/>
          </w:rPr>
          <w:t>ML models.</w:t>
        </w:r>
      </w:ins>
    </w:p>
    <w:p>
      <w:pPr>
        <w:pStyle w:val="B1"/>
        <w:rPr>
          <w:ins w:id="10531" w:author="S2-2205095" w:date="2022-05-26T10:11:00Z"/>
          <w:lang w:eastAsia="ko-KR"/>
        </w:rPr>
      </w:pPr>
      <w:ins w:id="10532" w:author="S2-2205095" w:date="2022-05-26T10:11:00Z">
        <w:r>
          <w:rPr>
            <w:lang w:eastAsia="ko-KR"/>
          </w:rPr>
          <w:t>-</w:t>
        </w:r>
        <w:r>
          <w:rPr>
            <w:lang w:eastAsia="ko-KR"/>
          </w:rPr>
          <w:tab/>
        </w:r>
        <w:r>
          <w:rPr>
            <w:lang w:val="en-US" w:eastAsia="ko-KR"/>
          </w:rPr>
          <w:t>S</w:t>
        </w:r>
        <w:r>
          <w:rPr>
            <w:lang w:eastAsia="ko-KR"/>
          </w:rPr>
          <w:t>upport</w:t>
        </w:r>
        <w:r>
          <w:rPr>
            <w:lang w:val="en-US" w:eastAsia="ko-KR"/>
          </w:rPr>
          <w:t>s</w:t>
        </w:r>
        <w:r>
          <w:rPr>
            <w:lang w:eastAsia="ko-KR"/>
          </w:rPr>
          <w:t xml:space="preserve"> N</w:t>
        </w:r>
        <w:r>
          <w:rPr>
            <w:lang w:val="en-US" w:eastAsia="ko-KR"/>
          </w:rPr>
          <w:t>adrf</w:t>
        </w:r>
        <w:r>
          <w:rPr>
            <w:lang w:eastAsia="ko-KR"/>
          </w:rPr>
          <w:t xml:space="preserve">_MLModelProvision </w:t>
        </w:r>
        <w:r>
          <w:rPr>
            <w:lang w:val="en-US" w:eastAsia="ko-KR"/>
          </w:rPr>
          <w:t xml:space="preserve">or </w:t>
        </w:r>
        <w:r>
          <w:rPr>
            <w:lang w:eastAsia="ko-KR"/>
          </w:rPr>
          <w:t>N</w:t>
        </w:r>
        <w:r>
          <w:rPr>
            <w:lang w:val="en-US" w:eastAsia="ko-KR"/>
          </w:rPr>
          <w:t>adrf</w:t>
        </w:r>
        <w:r>
          <w:rPr>
            <w:lang w:eastAsia="ko-KR"/>
          </w:rPr>
          <w:t>_MLModel</w:t>
        </w:r>
        <w:r>
          <w:rPr>
            <w:lang w:val="en-US" w:eastAsia="ko-KR"/>
          </w:rPr>
          <w:t>Info</w:t>
        </w:r>
        <w:r>
          <w:rPr>
            <w:lang w:eastAsia="ko-KR"/>
          </w:rPr>
          <w:t>_</w:t>
        </w:r>
        <w:r>
          <w:rPr>
            <w:lang w:val="en-US" w:eastAsia="ko-KR"/>
          </w:rPr>
          <w:t xml:space="preserve">Request </w:t>
        </w:r>
        <w:r>
          <w:rPr>
            <w:lang w:eastAsia="ko-KR"/>
          </w:rPr>
          <w:t xml:space="preserve">service to </w:t>
        </w:r>
        <w:r>
          <w:rPr>
            <w:lang w:val="en-US" w:eastAsia="ko-KR"/>
          </w:rPr>
          <w:t xml:space="preserve">send </w:t>
        </w:r>
        <w:r>
          <w:rPr>
            <w:lang w:eastAsia="ko-KR"/>
          </w:rPr>
          <w:t xml:space="preserve">the </w:t>
        </w:r>
        <w:r>
          <w:rPr>
            <w:lang w:val="en-US"/>
          </w:rPr>
          <w:t>ML models</w:t>
        </w:r>
        <w:r>
          <w:rPr>
            <w:lang w:eastAsia="ko-KR"/>
          </w:rPr>
          <w:t>.</w:t>
        </w:r>
      </w:ins>
    </w:p>
    <w:p>
      <w:pPr>
        <w:rPr>
          <w:ins w:id="10533" w:author="S2-2205095" w:date="2022-05-26T10:11:00Z"/>
          <w:lang w:eastAsia="zh-CN"/>
        </w:rPr>
      </w:pPr>
      <w:ins w:id="10534" w:author="S2-2205095" w:date="2022-05-26T10:11:00Z">
        <w:r>
          <w:rPr>
            <w:lang w:val="en-US" w:eastAsia="zh-CN"/>
          </w:rPr>
          <w:t>DCCF</w:t>
        </w:r>
        <w:r>
          <w:rPr>
            <w:lang w:eastAsia="zh-CN"/>
          </w:rPr>
          <w:t>:</w:t>
        </w:r>
      </w:ins>
    </w:p>
    <w:p>
      <w:pPr>
        <w:pStyle w:val="B1"/>
        <w:rPr>
          <w:ins w:id="10535" w:author="S2-2205095" w:date="2022-05-26T10:11:00Z"/>
          <w:lang w:val="en-US"/>
        </w:rPr>
      </w:pPr>
      <w:ins w:id="10536" w:author="S2-2205095" w:date="2022-05-26T10:11:00Z">
        <w:r>
          <w:rPr>
            <w:lang w:val="en-US" w:eastAsia="ko-KR"/>
          </w:rPr>
          <w:t>-</w:t>
        </w:r>
        <w:r>
          <w:rPr>
            <w:lang w:val="en-US" w:eastAsia="ko-KR"/>
          </w:rPr>
          <w:tab/>
          <w:t>S</w:t>
        </w:r>
        <w:r>
          <w:rPr>
            <w:lang w:eastAsia="ko-KR"/>
          </w:rPr>
          <w:t>uppor</w:t>
        </w:r>
        <w:r>
          <w:rPr>
            <w:lang w:val="en-US" w:eastAsia="ko-KR"/>
          </w:rPr>
          <w:t>s</w:t>
        </w:r>
        <w:r>
          <w:rPr>
            <w:lang w:eastAsia="ko-KR"/>
          </w:rPr>
          <w:t>t</w:t>
        </w:r>
        <w:r>
          <w:rPr>
            <w:lang w:val="en-US" w:eastAsia="ko-KR"/>
          </w:rPr>
          <w:t xml:space="preserve"> </w:t>
        </w:r>
        <w:r>
          <w:rPr>
            <w:lang w:eastAsia="zh-CN"/>
          </w:rPr>
          <w:t>Ndccf_</w:t>
        </w:r>
        <w:r>
          <w:rPr>
            <w:lang w:val="en-US" w:eastAsia="zh-CN"/>
          </w:rPr>
          <w:t>MLModel</w:t>
        </w:r>
        <w:r>
          <w:rPr>
            <w:lang w:eastAsia="zh-CN"/>
          </w:rPr>
          <w:t>Management</w:t>
        </w:r>
        <w:r>
          <w:rPr>
            <w:lang w:val="en-US" w:eastAsia="ko-KR"/>
          </w:rPr>
          <w:t xml:space="preserve"> </w:t>
        </w:r>
        <w:r>
          <w:rPr>
            <w:lang w:eastAsia="ko-KR"/>
          </w:rPr>
          <w:t xml:space="preserve">service </w:t>
        </w:r>
        <w:r>
          <w:rPr>
            <w:lang w:val="en-US" w:eastAsia="ko-KR"/>
          </w:rPr>
          <w:t xml:space="preserve">to register </w:t>
        </w:r>
        <w:r>
          <w:rPr>
            <w:lang w:eastAsia="ko-KR"/>
          </w:rPr>
          <w:t>the</w:t>
        </w:r>
        <w:r>
          <w:rPr>
            <w:lang w:val="en-US" w:eastAsia="ko-KR"/>
          </w:rPr>
          <w:t xml:space="preserve"> </w:t>
        </w:r>
        <w:r>
          <w:rPr>
            <w:lang w:val="en-US"/>
          </w:rPr>
          <w:t>ML models.</w:t>
        </w:r>
      </w:ins>
    </w:p>
    <w:p>
      <w:pPr>
        <w:pStyle w:val="21"/>
        <w:numPr>
          <w:ilvl w:val="1"/>
          <w:numId w:val="0"/>
        </w:numPr>
        <w:rPr>
          <w:ins w:id="10537" w:author="S2-2204500" w:date="2022-05-25T18:25:00Z"/>
        </w:rPr>
      </w:pPr>
      <w:bookmarkStart w:id="10538" w:name="_Toc104467479"/>
      <w:bookmarkStart w:id="10539" w:name="_Toc104467802"/>
      <w:bookmarkStart w:id="10540" w:name="_Toc104468138"/>
      <w:ins w:id="10541" w:author="S2-2204500" w:date="2022-05-25T18:25:00Z">
        <w:r>
          <w:rPr>
            <w:lang w:eastAsia="zh-CN"/>
          </w:rPr>
          <w:t>6.</w:t>
        </w:r>
        <w:del w:id="10542" w:author="Rapporteur" w:date="2022-05-25T23:56:00Z">
          <w:r>
            <w:rPr>
              <w:lang w:eastAsia="zh-CN"/>
            </w:rPr>
            <w:delText>X</w:delText>
          </w:r>
        </w:del>
      </w:ins>
      <w:ins w:id="10543" w:author="Rapporteur" w:date="2022-05-25T23:56:00Z">
        <w:r>
          <w:rPr>
            <w:lang w:eastAsia="zh-CN"/>
          </w:rPr>
          <w:t>44</w:t>
        </w:r>
      </w:ins>
      <w:ins w:id="10544" w:author="S2-2204500" w:date="2022-05-25T18:25:00Z">
        <w:r>
          <w:tab/>
          <w:t>Solution</w:t>
        </w:r>
        <w:r>
          <w:rPr>
            <w:lang w:eastAsia="zh-CN"/>
          </w:rPr>
          <w:t xml:space="preserve"> #</w:t>
        </w:r>
        <w:del w:id="10545" w:author="Rapporteur" w:date="2022-05-25T23:56:00Z">
          <w:r>
            <w:rPr>
              <w:lang w:eastAsia="zh-CN"/>
            </w:rPr>
            <w:delText>X</w:delText>
          </w:r>
        </w:del>
      </w:ins>
      <w:ins w:id="10546" w:author="Rapporteur" w:date="2022-05-25T23:56:00Z">
        <w:r>
          <w:rPr>
            <w:lang w:eastAsia="zh-CN"/>
          </w:rPr>
          <w:t>44</w:t>
        </w:r>
      </w:ins>
      <w:ins w:id="10547" w:author="S2-2204500" w:date="2022-05-25T18:25:00Z">
        <w:r>
          <w:t>: DCCF Reselection when multiple instances of DCCF exist in a network</w:t>
        </w:r>
        <w:bookmarkEnd w:id="10448"/>
        <w:bookmarkEnd w:id="10449"/>
        <w:bookmarkEnd w:id="10538"/>
        <w:bookmarkEnd w:id="10539"/>
        <w:bookmarkEnd w:id="10540"/>
      </w:ins>
    </w:p>
    <w:p>
      <w:pPr>
        <w:pStyle w:val="31"/>
        <w:numPr>
          <w:ilvl w:val="2"/>
          <w:numId w:val="0"/>
        </w:numPr>
        <w:rPr>
          <w:ins w:id="10548" w:author="S2-2204500" w:date="2022-05-25T18:25:00Z"/>
        </w:rPr>
      </w:pPr>
      <w:bookmarkStart w:id="10549" w:name="_Toc28543"/>
      <w:bookmarkStart w:id="10550" w:name="_Toc104433345"/>
      <w:bookmarkStart w:id="10551" w:name="_Toc104467480"/>
      <w:bookmarkStart w:id="10552" w:name="_Toc104467803"/>
      <w:bookmarkStart w:id="10553" w:name="_Toc104468139"/>
      <w:ins w:id="10554" w:author="S2-2204500" w:date="2022-05-25T18:25:00Z">
        <w:r>
          <w:t>6.</w:t>
        </w:r>
        <w:del w:id="10555" w:author="Rapporteur" w:date="2022-05-25T23:56:00Z">
          <w:r>
            <w:delText>X</w:delText>
          </w:r>
        </w:del>
      </w:ins>
      <w:ins w:id="10556" w:author="Rapporteur" w:date="2022-05-25T23:56:00Z">
        <w:r>
          <w:t>44</w:t>
        </w:r>
      </w:ins>
      <w:ins w:id="10557" w:author="S2-2204500" w:date="2022-05-25T18:25:00Z">
        <w:r>
          <w:t>.1</w:t>
        </w:r>
        <w:r>
          <w:tab/>
          <w:t>Description</w:t>
        </w:r>
        <w:bookmarkEnd w:id="10549"/>
        <w:bookmarkEnd w:id="10550"/>
        <w:bookmarkEnd w:id="10551"/>
        <w:bookmarkEnd w:id="10552"/>
        <w:bookmarkEnd w:id="10553"/>
      </w:ins>
    </w:p>
    <w:p>
      <w:pPr>
        <w:rPr>
          <w:ins w:id="10558" w:author="S2-2204500" w:date="2022-05-25T18:25:00Z"/>
        </w:rPr>
      </w:pPr>
      <w:ins w:id="10559" w:author="S2-2204500" w:date="2022-05-25T18:25:00Z">
        <w:r>
          <w:t>The proposed solution is based on the following principles:</w:t>
        </w:r>
      </w:ins>
    </w:p>
    <w:p>
      <w:pPr>
        <w:pStyle w:val="B1"/>
        <w:rPr>
          <w:ins w:id="10560" w:author="S2-2204500" w:date="2022-05-25T18:25:00Z"/>
        </w:rPr>
      </w:pPr>
      <w:ins w:id="10561" w:author="S2-2204500" w:date="2022-05-25T18:25:00Z">
        <w:r>
          <w:t>-</w:t>
        </w:r>
        <w:r>
          <w:tab/>
          <w:t>Multiple instances of DCCF are operating in one PLMN where each instance can be configured to collect data from any combination of Serving Area Information, or NF types/set ID of data sources.</w:t>
        </w:r>
      </w:ins>
    </w:p>
    <w:p>
      <w:pPr>
        <w:pStyle w:val="B1"/>
        <w:rPr>
          <w:ins w:id="10562" w:author="S2-2204500" w:date="2022-05-25T18:25:00Z"/>
        </w:rPr>
      </w:pPr>
      <w:ins w:id="10563" w:author="S2-2204500" w:date="2022-05-25T18:25:00Z">
        <w:r>
          <w:t>-</w:t>
        </w:r>
        <w:r>
          <w:tab/>
          <w:t>The network is configured in a way that service consumers will interact with data sources through DCCF.</w:t>
        </w:r>
      </w:ins>
    </w:p>
    <w:p>
      <w:pPr>
        <w:pStyle w:val="B1"/>
        <w:rPr>
          <w:ins w:id="10564" w:author="S2-2204500" w:date="2022-05-25T18:25:00Z"/>
        </w:rPr>
      </w:pPr>
      <w:ins w:id="10565" w:author="S2-2204500" w:date="2022-05-25T18:25:00Z">
        <w:r>
          <w:t>-</w:t>
        </w:r>
        <w:r>
          <w:tab/>
          <w:t xml:space="preserve">Reselection is initiated by service consumers to unsubscribe from source DCCF and subscribe to target DCCF. </w:t>
        </w:r>
      </w:ins>
    </w:p>
    <w:p>
      <w:pPr>
        <w:pStyle w:val="B1"/>
        <w:rPr>
          <w:ins w:id="10566" w:author="S2-2204500" w:date="2022-05-25T18:25:00Z"/>
        </w:rPr>
      </w:pPr>
      <w:ins w:id="10567" w:author="S2-2204500" w:date="2022-05-25T18:25:00Z">
        <w:r>
          <w:t>-</w:t>
        </w:r>
        <w:r>
          <w:tab/>
          <w:t>A data source NF is bounded to a specific DCCF instance or set as defined in Rel-17.</w:t>
        </w:r>
      </w:ins>
    </w:p>
    <w:p>
      <w:pPr>
        <w:pStyle w:val="B1"/>
        <w:rPr>
          <w:ins w:id="10568" w:author="S2-2204500" w:date="2022-05-25T18:25:00Z"/>
        </w:rPr>
      </w:pPr>
      <w:ins w:id="10569" w:author="S2-2204500" w:date="2022-05-25T18:25:00Z">
        <w:r>
          <w:t>-</w:t>
        </w:r>
        <w:r>
          <w:tab/>
          <w:t>Source DCCF notifies the service consumer if it cannot serve a UE anymore.</w:t>
        </w:r>
      </w:ins>
    </w:p>
    <w:p>
      <w:pPr>
        <w:pStyle w:val="B1"/>
        <w:rPr>
          <w:ins w:id="10570" w:author="S2-2204500" w:date="2022-05-25T18:25:00Z"/>
        </w:rPr>
      </w:pPr>
      <w:ins w:id="10571" w:author="S2-2204500" w:date="2022-05-25T18:25:00Z">
        <w:r>
          <w:t>-</w:t>
        </w:r>
        <w:r>
          <w:tab/>
          <w:t>Service consumer unsubscribes from the data collection to source DCCF.</w:t>
        </w:r>
      </w:ins>
    </w:p>
    <w:p>
      <w:pPr>
        <w:rPr>
          <w:ins w:id="10572" w:author="S2-2204500" w:date="2022-05-25T18:25:00Z"/>
        </w:rPr>
      </w:pPr>
      <w:ins w:id="10573" w:author="S2-2204500" w:date="2022-05-25T18:25:00Z">
        <w:r>
          <w:t>Each instance of DCCF can be identified using a discovery mechanism through NRF which is specified in TS 23.501 [2]. Moreover, a service consumer NF e.g., another DCCF, can use information about the Serving Area to query a DCCF.</w:t>
        </w:r>
      </w:ins>
    </w:p>
    <w:p>
      <w:pPr>
        <w:rPr>
          <w:ins w:id="10574" w:author="S2-2204500" w:date="2022-05-25T18:25:00Z"/>
        </w:rPr>
      </w:pPr>
      <w:ins w:id="10575" w:author="S2-2204500" w:date="2022-05-25T18:25:00Z">
        <w:del w:id="10576" w:author="Rapporteur" w:date="2022-05-26T03:20:00Z">
          <w:r>
            <w:delText xml:space="preserve"> </w:delText>
          </w:r>
        </w:del>
        <w:r>
          <w:t>When a service consumer NF receives notification from the source DCCF about not being able to serve the UE, it unsubscribes from the source DCCF. Then the source DCCF will unsubscribe from data sources and ensure all collected data is sent to the service consumer NF.</w:t>
        </w:r>
      </w:ins>
    </w:p>
    <w:p>
      <w:pPr>
        <w:pStyle w:val="NO"/>
        <w:rPr>
          <w:ins w:id="10577" w:author="S2-2204500" w:date="2022-05-25T18:25:00Z"/>
        </w:rPr>
      </w:pPr>
      <w:ins w:id="10578" w:author="S2-2204500" w:date="2022-05-25T18:25:00Z">
        <w:r>
          <w:t>NOTE 1:</w:t>
        </w:r>
        <w:r>
          <w:tab/>
          <w:t>All serving areas are logical areas within one PLMN. Each serving area will have its own instance of DCCF and optionally other NFs e.g., data providers, etc.</w:t>
        </w:r>
      </w:ins>
    </w:p>
    <w:p>
      <w:pPr>
        <w:pStyle w:val="NO"/>
        <w:rPr>
          <w:ins w:id="10579" w:author="S2-2204500" w:date="2022-05-25T18:25:00Z"/>
          <w:del w:id="10580" w:author="Rapporteur" w:date="2022-05-25T23:56:00Z"/>
        </w:rPr>
      </w:pPr>
      <w:ins w:id="10581" w:author="S2-2204500" w:date="2022-05-25T18:25:00Z">
        <w:r>
          <w:t>NOTE 2:</w:t>
        </w:r>
        <w:r>
          <w:tab/>
          <w:t>At UE mobility, DCCF takes no action for subscriptions on group of UEs or Any UEs.</w:t>
        </w:r>
      </w:ins>
    </w:p>
    <w:p>
      <w:pPr>
        <w:pStyle w:val="NO"/>
        <w:rPr>
          <w:ins w:id="10582" w:author="S2-2204500" w:date="2022-05-25T18:25:00Z"/>
        </w:rPr>
        <w:pPrChange w:id="10583" w:author="Rapporteur" w:date="2022-05-25T23:56:00Z">
          <w:pPr/>
        </w:pPrChange>
      </w:pPr>
    </w:p>
    <w:p>
      <w:pPr>
        <w:pStyle w:val="31"/>
        <w:numPr>
          <w:ilvl w:val="2"/>
          <w:numId w:val="0"/>
        </w:numPr>
        <w:rPr>
          <w:ins w:id="10584" w:author="S2-2204500" w:date="2022-05-25T18:25:00Z"/>
        </w:rPr>
      </w:pPr>
      <w:bookmarkStart w:id="10585" w:name="_Toc25107"/>
      <w:bookmarkStart w:id="10586" w:name="_Toc104433346"/>
      <w:bookmarkStart w:id="10587" w:name="_Toc104467481"/>
      <w:bookmarkStart w:id="10588" w:name="_Toc104467804"/>
      <w:bookmarkStart w:id="10589" w:name="_Toc104468140"/>
      <w:ins w:id="10590" w:author="S2-2204500" w:date="2022-05-25T18:25:00Z">
        <w:r>
          <w:t>6.</w:t>
        </w:r>
        <w:del w:id="10591" w:author="Rapporteur" w:date="2022-05-25T23:56:00Z">
          <w:r>
            <w:delText>X</w:delText>
          </w:r>
        </w:del>
      </w:ins>
      <w:ins w:id="10592" w:author="Rapporteur" w:date="2022-05-25T23:56:00Z">
        <w:r>
          <w:t>44</w:t>
        </w:r>
      </w:ins>
      <w:ins w:id="10593" w:author="S2-2204500" w:date="2022-05-25T18:25:00Z">
        <w:r>
          <w:t>.2</w:t>
        </w:r>
        <w:r>
          <w:tab/>
          <w:t>Procedures</w:t>
        </w:r>
        <w:bookmarkEnd w:id="10585"/>
        <w:bookmarkEnd w:id="10586"/>
        <w:bookmarkEnd w:id="10587"/>
        <w:bookmarkEnd w:id="10588"/>
        <w:bookmarkEnd w:id="10589"/>
      </w:ins>
    </w:p>
    <w:p>
      <w:pPr>
        <w:rPr>
          <w:ins w:id="10594" w:author="S2-2204500" w:date="2022-05-25T18:25:00Z"/>
        </w:rPr>
      </w:pPr>
      <w:ins w:id="10595" w:author="S2-2204500" w:date="2022-05-25T18:25:00Z">
        <w:r>
          <w:t>The procedure in Figure 6.</w:t>
        </w:r>
        <w:del w:id="10596" w:author="Rapporteur" w:date="2022-05-25T23:56:00Z">
          <w:r>
            <w:delText>X</w:delText>
          </w:r>
        </w:del>
      </w:ins>
      <w:ins w:id="10597" w:author="Rapporteur" w:date="2022-05-25T23:56:00Z">
        <w:r>
          <w:t>44</w:t>
        </w:r>
      </w:ins>
      <w:ins w:id="10598" w:author="S2-2204500" w:date="2022-05-25T18:25:00Z">
        <w:r>
          <w:t>.2-1 is used when a service consumer NF determines to use a DCCF, known as target DCCF.</w:t>
        </w:r>
        <w:del w:id="10599" w:author="Rapporteur" w:date="2022-05-26T02:57:00Z">
          <w:r>
            <w:delText xml:space="preserve"> </w:delText>
          </w:r>
        </w:del>
        <w:r>
          <w:t xml:space="preserve"> The procedure is triggered e.g., when a UE location no longer lies within the serving area of the source DCCF, so that the source DCCF will notify the service consumer that it cannot serve the UE anymore, and includes all pending data to be notified. Other internal triggers that may result in DCCF reselection are handled within NF sets as specified in TS 23.501 [2] and TS 23.502 [3].</w:t>
        </w:r>
        <w:del w:id="10600" w:author="Rapporteur" w:date="2022-05-26T03:20:00Z">
          <w:r>
            <w:delText xml:space="preserve"> </w:delText>
          </w:r>
        </w:del>
      </w:ins>
    </w:p>
    <w:p>
      <w:pPr>
        <w:rPr>
          <w:ins w:id="10601" w:author="S2-2204500" w:date="2022-05-25T18:25:00Z"/>
          <w:del w:id="10602" w:author="Rapporteur" w:date="2022-05-26T14:01:00Z"/>
        </w:rPr>
      </w:pPr>
    </w:p>
    <w:p>
      <w:pPr>
        <w:pStyle w:val="TH"/>
        <w:rPr>
          <w:ins w:id="10603" w:author="S2-2204500" w:date="2022-05-25T18:25:00Z"/>
          <w:bCs/>
        </w:rPr>
        <w:pPrChange w:id="10604" w:author="Rapporteur" w:date="2022-05-26T00:42:00Z">
          <w:pPr>
            <w:jc w:val="center"/>
          </w:pPr>
        </w:pPrChange>
      </w:pPr>
      <w:ins w:id="10605" w:author="S2-2204500" w:date="2022-05-25T18:25:00Z">
        <w:r>
          <w:rPr>
            <w:bCs/>
          </w:rPr>
          <w:object w:dxaOrig="7691" w:dyaOrig="5313">
            <v:shape id="_x0000_i1084" type="#_x0000_t75" style="width:384pt;height:264pt" o:ole="">
              <v:imagedata r:id="rId150" o:title=""/>
            </v:shape>
            <o:OLEObject Type="Embed" ProgID="Visio.Drawing.15" ShapeID="_x0000_i1084" DrawAspect="Content" ObjectID="_1715085499" r:id="rId151"/>
          </w:object>
        </w:r>
      </w:ins>
    </w:p>
    <w:p>
      <w:pPr>
        <w:pStyle w:val="TF"/>
        <w:rPr>
          <w:ins w:id="10606" w:author="S2-2204500" w:date="2022-05-25T18:25:00Z"/>
          <w:del w:id="10607" w:author="Rapporteur" w:date="2022-05-25T23:56:00Z"/>
          <w:lang w:val="en-US"/>
        </w:rPr>
      </w:pPr>
      <w:ins w:id="10608" w:author="S2-2204500" w:date="2022-05-25T18:25:00Z">
        <w:r>
          <w:t>Figure 6.</w:t>
        </w:r>
        <w:del w:id="10609" w:author="Rapporteur" w:date="2022-05-25T23:56:00Z">
          <w:r>
            <w:rPr>
              <w:lang w:val="en-US"/>
            </w:rPr>
            <w:delText>X</w:delText>
          </w:r>
        </w:del>
      </w:ins>
      <w:ins w:id="10610" w:author="Rapporteur" w:date="2022-05-25T23:56:00Z">
        <w:r>
          <w:rPr>
            <w:lang w:val="en-US"/>
          </w:rPr>
          <w:t>44</w:t>
        </w:r>
      </w:ins>
      <w:ins w:id="10611" w:author="S2-2204500" w:date="2022-05-25T18:25:00Z">
        <w:r>
          <w:t>.</w:t>
        </w:r>
        <w:r>
          <w:rPr>
            <w:lang w:val="en-US"/>
          </w:rPr>
          <w:t>2</w:t>
        </w:r>
        <w:r>
          <w:t xml:space="preserve">-1: </w:t>
        </w:r>
        <w:r>
          <w:rPr>
            <w:lang w:val="en-US"/>
          </w:rPr>
          <w:t>DCCF reselection initiated by target DCCF selected by service consumer</w:t>
        </w:r>
      </w:ins>
    </w:p>
    <w:p>
      <w:pPr>
        <w:pStyle w:val="TF"/>
        <w:rPr>
          <w:ins w:id="10612" w:author="S2-2204500" w:date="2022-05-25T18:25:00Z"/>
          <w:lang w:val="en-US"/>
          <w:rPrChange w:id="10613" w:author="Rapporteur" w:date="2022-05-25T23:56:00Z">
            <w:rPr>
              <w:ins w:id="10614" w:author="S2-2204500" w:date="2022-05-25T18:25:00Z"/>
            </w:rPr>
          </w:rPrChange>
        </w:rPr>
        <w:pPrChange w:id="10615" w:author="Rapporteur" w:date="2022-05-26T14:01:00Z">
          <w:pPr>
            <w:pStyle w:val="B1"/>
          </w:pPr>
        </w:pPrChange>
      </w:pPr>
    </w:p>
    <w:p>
      <w:pPr>
        <w:pStyle w:val="B1"/>
        <w:rPr>
          <w:ins w:id="10616" w:author="S2-2204500" w:date="2022-05-25T18:25:00Z"/>
        </w:rPr>
      </w:pPr>
      <w:ins w:id="10617" w:author="S2-2204500" w:date="2022-05-25T18:25:00Z">
        <w:r>
          <w:t>1.</w:t>
        </w:r>
        <w:r>
          <w:tab/>
          <w:t>Source DCCF notifies the service consumer that, e.g., location of UE falls outside the serving area of the DCCF, so it cannot serve the UE anymore. A cause code is also added with the notification (e.g., UE moved outside DCCF serving area, if data source is added in subscription - UE moved outside data source serving area).</w:t>
        </w:r>
      </w:ins>
    </w:p>
    <w:p>
      <w:pPr>
        <w:pStyle w:val="B1"/>
        <w:rPr>
          <w:ins w:id="10618" w:author="S2-2204500" w:date="2022-05-25T18:25:00Z"/>
        </w:rPr>
      </w:pPr>
      <w:ins w:id="10619" w:author="S2-2204500" w:date="2022-05-25T18:25:00Z">
        <w:r>
          <w:t>2.</w:t>
        </w:r>
        <w:r>
          <w:tab/>
          <w:t>Service consumer for the source DCCF determines to select a new instance of DCCF and discovers and selects the target DCCF.</w:t>
        </w:r>
      </w:ins>
    </w:p>
    <w:p>
      <w:pPr>
        <w:pStyle w:val="B1"/>
        <w:rPr>
          <w:ins w:id="10620" w:author="S2-2204500" w:date="2022-05-25T18:25:00Z"/>
        </w:rPr>
      </w:pPr>
      <w:ins w:id="10621" w:author="S2-2204500" w:date="2022-05-25T18:25:00Z">
        <w:r>
          <w:t>3.</w:t>
        </w:r>
        <w:r>
          <w:tab/>
          <w:t>The service consumer sends a subscription request to the target DCCF using Ndccf_DataManagement_Subscribe request.</w:t>
        </w:r>
      </w:ins>
    </w:p>
    <w:p>
      <w:pPr>
        <w:pStyle w:val="B1"/>
        <w:rPr>
          <w:ins w:id="10622" w:author="S2-2204500" w:date="2022-05-25T18:25:00Z"/>
        </w:rPr>
      </w:pPr>
      <w:ins w:id="10623" w:author="S2-2204500" w:date="2022-05-25T18:25:00Z">
        <w:r>
          <w:t>4.</w:t>
        </w:r>
        <w:r>
          <w:tab/>
          <w:t>[OPTIONAL] The service consumer unsubscribes from the source DCCF since it will be served by the target DCCF from now on.</w:t>
        </w:r>
      </w:ins>
    </w:p>
    <w:p>
      <w:pPr>
        <w:pStyle w:val="B1"/>
        <w:rPr>
          <w:ins w:id="10624" w:author="S2-2204500" w:date="2022-05-25T18:25:00Z"/>
          <w:del w:id="10625" w:author="Rapporteur" w:date="2022-05-25T23:56:00Z"/>
        </w:rPr>
      </w:pPr>
      <w:ins w:id="10626" w:author="S2-2204500" w:date="2022-05-25T18:25:00Z">
        <w:r>
          <w:t>5.</w:t>
        </w:r>
        <w:r>
          <w:tab/>
          <w:t>[OPTIONAL] Target DCCF may subscribe to relevant data source(s), if not yet subscribed.</w:t>
        </w:r>
      </w:ins>
    </w:p>
    <w:p>
      <w:pPr>
        <w:pStyle w:val="B1"/>
        <w:rPr>
          <w:ins w:id="10627" w:author="S2-2204500" w:date="2022-05-25T18:25:00Z"/>
        </w:rPr>
        <w:pPrChange w:id="10628" w:author="Rapporteur" w:date="2022-05-25T23:56:00Z">
          <w:pPr/>
        </w:pPrChange>
      </w:pPr>
    </w:p>
    <w:p>
      <w:pPr>
        <w:pStyle w:val="31"/>
        <w:ind w:left="0" w:firstLine="0"/>
        <w:rPr>
          <w:ins w:id="10629" w:author="S2-2204500" w:date="2022-05-25T18:25:00Z"/>
          <w:lang w:eastAsia="zh-CN"/>
        </w:rPr>
      </w:pPr>
      <w:bookmarkStart w:id="10630" w:name="_Toc23939"/>
      <w:bookmarkStart w:id="10631" w:name="_Toc104433347"/>
      <w:bookmarkStart w:id="10632" w:name="_Toc104467482"/>
      <w:bookmarkStart w:id="10633" w:name="_Toc104467805"/>
      <w:bookmarkStart w:id="10634" w:name="_Toc104468141"/>
      <w:ins w:id="10635" w:author="S2-2204500" w:date="2022-05-25T18:25:00Z">
        <w:r>
          <w:rPr>
            <w:lang w:eastAsia="zh-CN"/>
          </w:rPr>
          <w:t>6.</w:t>
        </w:r>
        <w:del w:id="10636" w:author="Rapporteur" w:date="2022-05-25T23:56:00Z">
          <w:r>
            <w:rPr>
              <w:lang w:eastAsia="zh-CN"/>
            </w:rPr>
            <w:delText>X</w:delText>
          </w:r>
        </w:del>
      </w:ins>
      <w:ins w:id="10637" w:author="Rapporteur" w:date="2022-05-25T23:56:00Z">
        <w:r>
          <w:rPr>
            <w:lang w:eastAsia="zh-CN"/>
          </w:rPr>
          <w:t>44</w:t>
        </w:r>
      </w:ins>
      <w:ins w:id="10638" w:author="S2-2204500" w:date="2022-05-25T18:25:00Z">
        <w:r>
          <w:rPr>
            <w:lang w:eastAsia="zh-CN"/>
          </w:rPr>
          <w:t>.3</w:t>
        </w:r>
        <w:r>
          <w:rPr>
            <w:lang w:eastAsia="zh-CN"/>
          </w:rPr>
          <w:tab/>
        </w:r>
        <w:r>
          <w:t xml:space="preserve">Impacts on </w:t>
        </w:r>
        <w:r>
          <w:rPr>
            <w:lang w:eastAsia="zh-CN"/>
          </w:rPr>
          <w:t>Services, Entities, and Interfaces</w:t>
        </w:r>
        <w:bookmarkEnd w:id="10630"/>
        <w:bookmarkEnd w:id="10631"/>
        <w:bookmarkEnd w:id="10632"/>
        <w:bookmarkEnd w:id="10633"/>
        <w:bookmarkEnd w:id="10634"/>
      </w:ins>
    </w:p>
    <w:p>
      <w:pPr>
        <w:rPr>
          <w:ins w:id="10639" w:author="S2-2204500" w:date="2022-05-25T18:25:00Z"/>
          <w:b/>
          <w:bCs/>
          <w:lang w:eastAsia="zh-CN"/>
        </w:rPr>
      </w:pPr>
      <w:ins w:id="10640" w:author="S2-2204500" w:date="2022-05-25T18:25:00Z">
        <w:r>
          <w:rPr>
            <w:b/>
            <w:bCs/>
            <w:lang w:eastAsia="zh-CN"/>
          </w:rPr>
          <w:t>DCCF:</w:t>
        </w:r>
      </w:ins>
    </w:p>
    <w:p>
      <w:pPr>
        <w:pStyle w:val="B1"/>
        <w:rPr>
          <w:ins w:id="10641" w:author="S2-2204500" w:date="2022-05-25T18:25:00Z"/>
          <w:lang w:eastAsia="zh-CN"/>
        </w:rPr>
      </w:pPr>
      <w:ins w:id="10642" w:author="S2-2204500" w:date="2022-05-25T18:25:00Z">
        <w:r>
          <w:rPr>
            <w:lang w:eastAsia="zh-CN"/>
          </w:rPr>
          <w:t>-</w:t>
        </w:r>
        <w:r>
          <w:tab/>
        </w:r>
        <w:r>
          <w:rPr>
            <w:lang w:eastAsia="zh-CN"/>
          </w:rPr>
          <w:t>Notify service consumer that it cannot serve the UE, including a cause code. If there is any pending data, it is also delivered to the service consumer NF.</w:t>
        </w:r>
      </w:ins>
    </w:p>
    <w:p>
      <w:pPr>
        <w:pStyle w:val="21"/>
        <w:rPr>
          <w:ins w:id="10643" w:author="S2-2205096" w:date="2022-05-25T18:27:00Z"/>
          <w:lang w:val="en-US"/>
        </w:rPr>
      </w:pPr>
      <w:bookmarkStart w:id="10644" w:name="_Toc606"/>
      <w:bookmarkStart w:id="10645" w:name="_Toc104433348"/>
      <w:bookmarkStart w:id="10646" w:name="_Toc104467483"/>
      <w:bookmarkStart w:id="10647" w:name="_Toc104467806"/>
      <w:bookmarkStart w:id="10648" w:name="_Toc104468142"/>
      <w:ins w:id="10649" w:author="S2-2205096" w:date="2022-05-25T18:27:00Z">
        <w:r>
          <w:rPr>
            <w:lang w:val="en-US" w:eastAsia="zh-CN"/>
          </w:rPr>
          <w:t>6.</w:t>
        </w:r>
        <w:del w:id="10650" w:author="Rapporteur" w:date="2022-05-25T23:58:00Z">
          <w:r>
            <w:rPr>
              <w:lang w:val="en-US" w:eastAsia="zh-CN"/>
            </w:rPr>
            <w:delText>z</w:delText>
          </w:r>
        </w:del>
      </w:ins>
      <w:ins w:id="10651" w:author="Rapporteur" w:date="2022-05-25T23:58:00Z">
        <w:r>
          <w:rPr>
            <w:lang w:val="en-US" w:eastAsia="zh-CN"/>
          </w:rPr>
          <w:t>45</w:t>
        </w:r>
      </w:ins>
      <w:ins w:id="10652" w:author="S2-2205096" w:date="2022-05-25T18:27:00Z">
        <w:r>
          <w:rPr>
            <w:lang w:val="en-US" w:eastAsia="ko-KR"/>
          </w:rPr>
          <w:tab/>
        </w:r>
        <w:r>
          <w:rPr>
            <w:lang w:val="en-US"/>
          </w:rPr>
          <w:t>Solution</w:t>
        </w:r>
        <w:r>
          <w:rPr>
            <w:lang w:val="en-US" w:eastAsia="zh-CN"/>
          </w:rPr>
          <w:t xml:space="preserve"> #</w:t>
        </w:r>
        <w:del w:id="10653" w:author="Rapporteur" w:date="2022-05-25T23:58:00Z">
          <w:r>
            <w:rPr>
              <w:lang w:val="en-US" w:eastAsia="zh-CN"/>
            </w:rPr>
            <w:delText>z</w:delText>
          </w:r>
        </w:del>
      </w:ins>
      <w:ins w:id="10654" w:author="Rapporteur" w:date="2022-05-25T23:58:00Z">
        <w:r>
          <w:rPr>
            <w:lang w:val="en-US" w:eastAsia="zh-CN"/>
          </w:rPr>
          <w:t>45</w:t>
        </w:r>
      </w:ins>
      <w:ins w:id="10655" w:author="S2-2205096" w:date="2022-05-25T18:27:00Z">
        <w:r>
          <w:rPr>
            <w:lang w:val="en-US"/>
          </w:rPr>
          <w:t>: Managing Impact of Muting on NF Producer</w:t>
        </w:r>
        <w:bookmarkEnd w:id="10644"/>
        <w:bookmarkEnd w:id="10645"/>
        <w:bookmarkEnd w:id="10646"/>
        <w:bookmarkEnd w:id="10647"/>
        <w:bookmarkEnd w:id="10648"/>
      </w:ins>
    </w:p>
    <w:p>
      <w:pPr>
        <w:pStyle w:val="31"/>
        <w:rPr>
          <w:ins w:id="10656" w:author="S2-2205096" w:date="2022-05-25T18:27:00Z"/>
          <w:lang w:val="en-US"/>
        </w:rPr>
      </w:pPr>
      <w:bookmarkStart w:id="10657" w:name="_Toc23613"/>
      <w:bookmarkStart w:id="10658" w:name="_Toc104433349"/>
      <w:bookmarkStart w:id="10659" w:name="_Toc104467484"/>
      <w:bookmarkStart w:id="10660" w:name="_Toc104467807"/>
      <w:bookmarkStart w:id="10661" w:name="_Toc104468143"/>
      <w:ins w:id="10662" w:author="S2-2205096" w:date="2022-05-25T18:27:00Z">
        <w:r>
          <w:rPr>
            <w:lang w:val="en-US"/>
          </w:rPr>
          <w:t>6.</w:t>
        </w:r>
        <w:del w:id="10663" w:author="Rapporteur" w:date="2022-05-25T23:58:00Z">
          <w:r>
            <w:rPr>
              <w:lang w:val="en-US"/>
            </w:rPr>
            <w:delText>z</w:delText>
          </w:r>
        </w:del>
      </w:ins>
      <w:ins w:id="10664" w:author="Rapporteur" w:date="2022-05-25T23:58:00Z">
        <w:r>
          <w:rPr>
            <w:lang w:val="en-US"/>
          </w:rPr>
          <w:t>45</w:t>
        </w:r>
      </w:ins>
      <w:ins w:id="10665" w:author="S2-2205096" w:date="2022-05-25T18:27:00Z">
        <w:r>
          <w:rPr>
            <w:lang w:val="en-US"/>
          </w:rPr>
          <w:t>.1</w:t>
        </w:r>
        <w:r>
          <w:rPr>
            <w:lang w:val="en-US"/>
          </w:rPr>
          <w:tab/>
          <w:t>Description</w:t>
        </w:r>
        <w:bookmarkEnd w:id="10657"/>
        <w:bookmarkEnd w:id="10658"/>
        <w:bookmarkEnd w:id="10659"/>
        <w:bookmarkEnd w:id="10660"/>
        <w:bookmarkEnd w:id="10661"/>
      </w:ins>
    </w:p>
    <w:p>
      <w:pPr>
        <w:pStyle w:val="B1"/>
        <w:ind w:left="0" w:firstLine="0"/>
        <w:rPr>
          <w:ins w:id="10666" w:author="S2-2205096" w:date="2022-05-25T18:27:00Z"/>
          <w:lang w:eastAsia="ko-KR"/>
        </w:rPr>
      </w:pPr>
      <w:ins w:id="10667" w:author="S2-2205096" w:date="2022-05-25T18:27:00Z">
        <w:r>
          <w:rPr>
            <w:lang w:eastAsia="ko-KR"/>
          </w:rPr>
          <w:t>TS 23.288</w:t>
        </w:r>
      </w:ins>
      <w:ins w:id="10668" w:author="Rapporteur" w:date="2022-05-25T23:58:00Z">
        <w:r>
          <w:rPr>
            <w:lang w:eastAsia="ko-KR"/>
          </w:rPr>
          <w:t xml:space="preserve"> [5]</w:t>
        </w:r>
      </w:ins>
      <w:ins w:id="10669" w:author="S2-2205096" w:date="2022-05-25T18:27:00Z">
        <w:r>
          <w:rPr>
            <w:lang w:eastAsia="ko-KR"/>
          </w:rPr>
          <w:t xml:space="preserve"> clause 6.2.7 specifies a muting mechanism whereby a data source (e.g., AMF, SMF) stores events until the event consumer requests the data using an </w:t>
        </w:r>
      </w:ins>
      <w:ins w:id="10670" w:author="Rapporteur" w:date="2022-05-26T12:38:00Z">
        <w:r>
          <w:rPr>
            <w:lang w:eastAsia="zh-CN"/>
          </w:rPr>
          <w:t>"</w:t>
        </w:r>
      </w:ins>
      <w:ins w:id="10671" w:author="S2-2205096" w:date="2022-05-25T18:27:00Z">
        <w:del w:id="10672" w:author="Rapporteur" w:date="2022-05-26T12:38:00Z">
          <w:r>
            <w:rPr>
              <w:lang w:eastAsia="ko-KR"/>
            </w:rPr>
            <w:delText>“</w:delText>
          </w:r>
        </w:del>
        <w:r>
          <w:rPr>
            <w:lang w:eastAsia="ko-KR"/>
          </w:rPr>
          <w:t>activate notification</w:t>
        </w:r>
      </w:ins>
      <w:ins w:id="10673" w:author="Rapporteur" w:date="2022-05-26T12:38:00Z">
        <w:r>
          <w:rPr>
            <w:lang w:eastAsia="zh-CN"/>
          </w:rPr>
          <w:t>"</w:t>
        </w:r>
      </w:ins>
      <w:ins w:id="10674" w:author="S2-2205096" w:date="2022-05-25T18:27:00Z">
        <w:del w:id="10675" w:author="Rapporteur" w:date="2022-05-26T12:38:00Z">
          <w:r>
            <w:rPr>
              <w:lang w:eastAsia="ko-KR"/>
            </w:rPr>
            <w:delText>”</w:delText>
          </w:r>
        </w:del>
        <w:r>
          <w:rPr>
            <w:lang w:eastAsia="ko-KR"/>
          </w:rPr>
          <w:t xml:space="preserve"> flag. Variability in the number of event notifications generated per subscription, the number of subscriptions requesting muting and the duration of muting among other factors can use up the limited capacity of data sources to buffer notifications.</w:t>
        </w:r>
        <w:r>
          <w:rPr>
            <w:rFonts w:eastAsia="Arial" w:cs="Arial"/>
            <w:lang w:val="en-US"/>
          </w:rPr>
          <w:t xml:space="preserve"> The only control currently provided to manage storage space for buffered event notifications is that </w:t>
        </w:r>
        <w:r>
          <w:rPr>
            <w:lang w:eastAsia="zh-CN"/>
          </w:rPr>
          <w:t>the number of stored events may be limited based on NF configuration. When this number is reached, the NF continues to store new events and deletes the oldest events (see TS 23.288</w:t>
        </w:r>
      </w:ins>
      <w:ins w:id="10676" w:author="Rapporteur" w:date="2022-05-26T01:49:00Z">
        <w:r>
          <w:rPr>
            <w:lang w:eastAsia="zh-CN"/>
          </w:rPr>
          <w:t xml:space="preserve"> [5]</w:t>
        </w:r>
      </w:ins>
      <w:ins w:id="10677" w:author="S2-2205096" w:date="2022-05-25T18:27:00Z">
        <w:r>
          <w:rPr>
            <w:lang w:eastAsia="zh-CN"/>
          </w:rPr>
          <w:t xml:space="preserve"> clause 6.2.7.2), which means the old events are lost from the perspective of the Event Consumer NF.</w:t>
        </w:r>
        <w:r>
          <w:rPr>
            <w:lang w:eastAsia="ko-KR"/>
          </w:rPr>
          <w:t xml:space="preserve"> This solution proposes enhancements to manage the storing of notifications by data sources and provides additional recourse to a data source that is approaching its capacity limit. </w:t>
        </w:r>
      </w:ins>
    </w:p>
    <w:p>
      <w:pPr>
        <w:rPr>
          <w:ins w:id="10678" w:author="S2-2205096" w:date="2022-05-25T18:27:00Z"/>
          <w:lang w:val="en-US"/>
        </w:rPr>
      </w:pPr>
      <w:ins w:id="10679" w:author="S2-2205096" w:date="2022-05-25T18:27:00Z">
        <w:r>
          <w:rPr>
            <w:lang w:eastAsia="zh-CN"/>
          </w:rPr>
          <w:lastRenderedPageBreak/>
          <w:t xml:space="preserve">In this solution, when an Event Consumer NF (e.g., NWDAF, DCCF) requests </w:t>
        </w:r>
        <w:r>
          <w:rPr>
            <w:lang w:val="en-US"/>
          </w:rPr>
          <w:t>notification muting from an Event Producer NF as described in TS 23.288</w:t>
        </w:r>
      </w:ins>
      <w:ins w:id="10680" w:author="Rapporteur" w:date="2022-05-26T01:49:00Z">
        <w:r>
          <w:rPr>
            <w:lang w:val="en-US"/>
          </w:rPr>
          <w:t xml:space="preserve"> [5]</w:t>
        </w:r>
      </w:ins>
      <w:ins w:id="10681" w:author="S2-2205096" w:date="2022-05-25T18:27:00Z">
        <w:r>
          <w:rPr>
            <w:lang w:val="en-US"/>
          </w:rPr>
          <w:t xml:space="preserve"> clause 6.2.7.2, the Event Consumer can in addition specify an instruction that indicates to the Event Producer NF the desired behavior when an exception occurs at the Event Producer NF (e.g., full buffer). The instruction contains information about:</w:t>
        </w:r>
      </w:ins>
    </w:p>
    <w:p>
      <w:pPr>
        <w:pStyle w:val="B1"/>
        <w:rPr>
          <w:ins w:id="10682" w:author="S2-2205096" w:date="2022-05-25T18:27:00Z"/>
          <w:rFonts w:eastAsia="Arial" w:cs="Arial"/>
        </w:rPr>
      </w:pPr>
      <w:ins w:id="10683" w:author="S2-2205096" w:date="2022-05-25T18:27:00Z">
        <w:r>
          <w:t>-</w:t>
        </w:r>
        <w:r>
          <w:tab/>
          <w:t>Action on buffered notifications (e.g., 'Send All', 'Discard All', 'Drop Old').</w:t>
        </w:r>
      </w:ins>
    </w:p>
    <w:p>
      <w:pPr>
        <w:pStyle w:val="B1"/>
        <w:rPr>
          <w:ins w:id="10684" w:author="S2-2205096" w:date="2022-05-25T18:27:00Z"/>
          <w:rFonts w:eastAsia="Arial" w:cs="Arial"/>
        </w:rPr>
      </w:pPr>
      <w:ins w:id="10685" w:author="S2-2205096" w:date="2022-05-25T18:27:00Z">
        <w:r>
          <w:t>-</w:t>
        </w:r>
        <w:r>
          <w:tab/>
          <w:t>Action on subscription (e.g., 'close', 'continue with muting', 'continue without muting').</w:t>
        </w:r>
      </w:ins>
    </w:p>
    <w:p>
      <w:pPr>
        <w:jc w:val="both"/>
        <w:rPr>
          <w:ins w:id="10686" w:author="S2-2205096" w:date="2022-05-25T18:27:00Z"/>
          <w:rFonts w:cs="Arial"/>
          <w:lang w:val="en-US"/>
        </w:rPr>
      </w:pPr>
      <w:ins w:id="10687" w:author="S2-2205096" w:date="2022-05-25T18:27:00Z">
        <w:r>
          <w:rPr>
            <w:rFonts w:cs="Arial"/>
            <w:lang w:val="en-US"/>
          </w:rPr>
          <w:t>According to TS 23.288</w:t>
        </w:r>
      </w:ins>
      <w:ins w:id="10688" w:author="Rapporteur" w:date="2022-05-26T01:49:00Z">
        <w:r>
          <w:rPr>
            <w:lang w:val="en-US"/>
          </w:rPr>
          <w:t xml:space="preserve"> [5]</w:t>
        </w:r>
      </w:ins>
      <w:ins w:id="10689" w:author="S2-2205096" w:date="2022-05-25T18:27:00Z">
        <w:r>
          <w:rPr>
            <w:rFonts w:cs="Arial"/>
            <w:lang w:val="en-US"/>
          </w:rPr>
          <w:t xml:space="preserve"> clause 6.2.7.2, the only option now available is </w:t>
        </w:r>
      </w:ins>
      <w:ins w:id="10690" w:author="Rapporteur" w:date="2022-05-26T12:38:00Z">
        <w:r>
          <w:rPr>
            <w:lang w:eastAsia="zh-CN"/>
          </w:rPr>
          <w:t>"</w:t>
        </w:r>
      </w:ins>
      <w:ins w:id="10691" w:author="S2-2205096" w:date="2022-05-25T18:27:00Z">
        <w:del w:id="10692" w:author="Rapporteur" w:date="2022-05-26T12:38:00Z">
          <w:r>
            <w:rPr>
              <w:rFonts w:cs="Arial"/>
              <w:lang w:val="en-US"/>
            </w:rPr>
            <w:delText>“</w:delText>
          </w:r>
        </w:del>
        <w:r>
          <w:rPr>
            <w:rFonts w:cs="Arial"/>
            <w:lang w:val="en-US"/>
          </w:rPr>
          <w:t>drop old</w:t>
        </w:r>
      </w:ins>
      <w:ins w:id="10693" w:author="Rapporteur" w:date="2022-05-26T12:38:00Z">
        <w:r>
          <w:rPr>
            <w:lang w:eastAsia="zh-CN"/>
          </w:rPr>
          <w:t>"</w:t>
        </w:r>
      </w:ins>
      <w:ins w:id="10694" w:author="S2-2205096" w:date="2022-05-25T18:27:00Z">
        <w:del w:id="10695" w:author="Rapporteur" w:date="2022-05-26T12:38:00Z">
          <w:r>
            <w:rPr>
              <w:rFonts w:cs="Arial"/>
              <w:lang w:val="en-US"/>
            </w:rPr>
            <w:delText>”</w:delText>
          </w:r>
        </w:del>
        <w:r>
          <w:rPr>
            <w:rFonts w:cs="Arial"/>
            <w:lang w:val="en-US"/>
          </w:rPr>
          <w:t xml:space="preserve"> and </w:t>
        </w:r>
      </w:ins>
      <w:ins w:id="10696" w:author="Rapporteur" w:date="2022-05-26T12:38:00Z">
        <w:r>
          <w:rPr>
            <w:lang w:eastAsia="zh-CN"/>
          </w:rPr>
          <w:t>"</w:t>
        </w:r>
      </w:ins>
      <w:ins w:id="10697" w:author="S2-2205096" w:date="2022-05-25T18:27:00Z">
        <w:del w:id="10698" w:author="Rapporteur" w:date="2022-05-26T12:38:00Z">
          <w:r>
            <w:rPr>
              <w:rFonts w:cs="Arial"/>
              <w:lang w:val="en-US"/>
            </w:rPr>
            <w:delText>“</w:delText>
          </w:r>
        </w:del>
        <w:r>
          <w:rPr>
            <w:rFonts w:cs="Arial"/>
            <w:lang w:val="en-US"/>
          </w:rPr>
          <w:t>continue with muting</w:t>
        </w:r>
      </w:ins>
      <w:ins w:id="10699" w:author="Rapporteur" w:date="2022-05-26T12:38:00Z">
        <w:r>
          <w:rPr>
            <w:lang w:eastAsia="zh-CN"/>
          </w:rPr>
          <w:t>"</w:t>
        </w:r>
      </w:ins>
      <w:ins w:id="10700" w:author="S2-2205096" w:date="2022-05-25T18:27:00Z">
        <w:del w:id="10701" w:author="Rapporteur" w:date="2022-05-26T12:38:00Z">
          <w:r>
            <w:rPr>
              <w:rFonts w:cs="Arial"/>
              <w:lang w:val="en-US"/>
            </w:rPr>
            <w:delText>”</w:delText>
          </w:r>
        </w:del>
        <w:r>
          <w:rPr>
            <w:rFonts w:cs="Arial"/>
            <w:lang w:val="en-US"/>
          </w:rPr>
          <w:t>, in which case the dropped notifications are lost to the Event Consumer NF.</w:t>
        </w:r>
      </w:ins>
    </w:p>
    <w:p>
      <w:pPr>
        <w:jc w:val="both"/>
        <w:rPr>
          <w:ins w:id="10702" w:author="S2-2205096" w:date="2022-05-25T18:27:00Z"/>
          <w:rFonts w:cs="Arial"/>
          <w:lang w:val="en-US"/>
        </w:rPr>
      </w:pPr>
      <w:ins w:id="10703" w:author="S2-2205096" w:date="2022-05-25T18:27:00Z">
        <w:r>
          <w:rPr>
            <w:rFonts w:cs="Arial"/>
            <w:lang w:val="en-US"/>
          </w:rPr>
          <w:t xml:space="preserve">The Event Producer NF evaluates the request from the Event Consumer NF and responds to the Event Consumer NF. For example, depending on what the Event Producer NF supports, the Event Producer NF may accept or reject (with reason code) the request. </w:t>
        </w:r>
      </w:ins>
    </w:p>
    <w:p>
      <w:pPr>
        <w:jc w:val="both"/>
        <w:rPr>
          <w:ins w:id="10704" w:author="S2-2205096" w:date="2022-05-25T18:27:00Z"/>
          <w:rFonts w:cs="Arial"/>
          <w:lang w:val="en-US"/>
        </w:rPr>
      </w:pPr>
      <w:ins w:id="10705" w:author="S2-2205096" w:date="2022-05-25T18:27:00Z">
        <w:r>
          <w:rPr>
            <w:rFonts w:cs="Arial"/>
            <w:lang w:val="en-US"/>
          </w:rPr>
          <w:t>The response from the Event Producer NF may also indicate:</w:t>
        </w:r>
      </w:ins>
    </w:p>
    <w:p>
      <w:pPr>
        <w:pStyle w:val="B1"/>
        <w:rPr>
          <w:ins w:id="10706" w:author="S2-2205096" w:date="2022-05-25T18:27:00Z"/>
          <w:lang w:val="en-US"/>
        </w:rPr>
      </w:pPr>
      <w:ins w:id="10707" w:author="S2-2205096" w:date="2022-05-25T18:27:00Z">
        <w:r>
          <w:rPr>
            <w:lang w:val="en-US"/>
          </w:rPr>
          <w:t>-</w:t>
        </w:r>
        <w:r>
          <w:rPr>
            <w:lang w:val="en-US"/>
          </w:rPr>
          <w:tab/>
          <w:t xml:space="preserve">The maximum number of notifications that the Event Producer NF will store. </w:t>
        </w:r>
      </w:ins>
    </w:p>
    <w:p>
      <w:pPr>
        <w:pStyle w:val="B1"/>
        <w:rPr>
          <w:ins w:id="10708" w:author="S2-2205096" w:date="2022-05-25T18:27:00Z"/>
          <w:lang w:val="en-US"/>
        </w:rPr>
      </w:pPr>
      <w:ins w:id="10709" w:author="S2-2205096" w:date="2022-05-25T18:27:00Z">
        <w:r>
          <w:rPr>
            <w:lang w:val="en-US"/>
          </w:rPr>
          <w:t>-</w:t>
        </w:r>
        <w:r>
          <w:rPr>
            <w:lang w:val="en-US"/>
          </w:rPr>
          <w:tab/>
          <w:t>An estimate of the duration for which notifications can be buffered (e.g., it can provide buffering for up to 2 days).</w:t>
        </w:r>
      </w:ins>
    </w:p>
    <w:p>
      <w:pPr>
        <w:jc w:val="both"/>
        <w:rPr>
          <w:ins w:id="10710" w:author="S2-2205096" w:date="2022-05-25T18:27:00Z"/>
          <w:rFonts w:cs="Arial"/>
          <w:lang w:val="en-US"/>
        </w:rPr>
      </w:pPr>
      <w:ins w:id="10711" w:author="S2-2205096" w:date="2022-05-25T18:27:00Z">
        <w:r>
          <w:rPr>
            <w:rFonts w:cs="Arial"/>
            <w:lang w:val="en-US"/>
          </w:rPr>
          <w:t xml:space="preserve">The above may be based on local policy configuration at the Event Producer NF, and/or an evaluation by the Event Producer NF of its available storage resources. It can be performed on a per subscription basis or for a group of subscriptions (all or subset of subscriptions created by an </w:t>
        </w:r>
        <w:r>
          <w:rPr>
            <w:lang w:eastAsia="zh-CN"/>
          </w:rPr>
          <w:t>Event Consumer NF</w:t>
        </w:r>
        <w:r>
          <w:rPr>
            <w:rFonts w:cs="Arial"/>
            <w:lang w:val="en-US"/>
          </w:rPr>
          <w:t xml:space="preserve"> at the </w:t>
        </w:r>
        <w:r>
          <w:rPr>
            <w:lang w:eastAsia="zh-CN"/>
          </w:rPr>
          <w:t>Event Producer NF</w:t>
        </w:r>
        <w:r>
          <w:rPr>
            <w:rFonts w:cs="Arial"/>
            <w:lang w:val="en-US"/>
          </w:rPr>
          <w:t>).</w:t>
        </w:r>
      </w:ins>
    </w:p>
    <w:p>
      <w:pPr>
        <w:pStyle w:val="31"/>
        <w:rPr>
          <w:ins w:id="10712" w:author="S2-2205096" w:date="2022-05-25T18:27:00Z"/>
          <w:lang w:val="en-US"/>
        </w:rPr>
      </w:pPr>
      <w:bookmarkStart w:id="10713" w:name="_Toc2944"/>
      <w:bookmarkStart w:id="10714" w:name="_Toc104433350"/>
      <w:bookmarkStart w:id="10715" w:name="_Toc104467485"/>
      <w:bookmarkStart w:id="10716" w:name="_Toc104467808"/>
      <w:bookmarkStart w:id="10717" w:name="_Toc104468144"/>
      <w:ins w:id="10718" w:author="S2-2205096" w:date="2022-05-25T18:27:00Z">
        <w:r>
          <w:rPr>
            <w:lang w:val="en-US"/>
          </w:rPr>
          <w:t>6.</w:t>
        </w:r>
        <w:del w:id="10719" w:author="Rapporteur" w:date="2022-05-25T23:58:00Z">
          <w:r>
            <w:rPr>
              <w:lang w:val="en-US"/>
            </w:rPr>
            <w:delText>z</w:delText>
          </w:r>
        </w:del>
      </w:ins>
      <w:ins w:id="10720" w:author="Rapporteur" w:date="2022-05-25T23:58:00Z">
        <w:r>
          <w:rPr>
            <w:lang w:val="en-US"/>
          </w:rPr>
          <w:t>45</w:t>
        </w:r>
      </w:ins>
      <w:ins w:id="10721" w:author="S2-2205096" w:date="2022-05-25T18:27:00Z">
        <w:r>
          <w:rPr>
            <w:lang w:val="en-US"/>
          </w:rPr>
          <w:t>.2</w:t>
        </w:r>
        <w:r>
          <w:rPr>
            <w:lang w:val="en-US"/>
          </w:rPr>
          <w:tab/>
          <w:t>Procedures</w:t>
        </w:r>
        <w:bookmarkEnd w:id="10713"/>
        <w:bookmarkEnd w:id="10714"/>
        <w:bookmarkEnd w:id="10715"/>
        <w:bookmarkEnd w:id="10716"/>
        <w:bookmarkEnd w:id="10717"/>
      </w:ins>
    </w:p>
    <w:p>
      <w:pPr>
        <w:pStyle w:val="TH"/>
        <w:rPr>
          <w:ins w:id="10722" w:author="S2-2205096" w:date="2022-05-25T18:27:00Z"/>
          <w:bCs/>
        </w:rPr>
        <w:pPrChange w:id="10723" w:author="Rapporteur" w:date="2022-05-26T00:42:00Z">
          <w:pPr>
            <w:jc w:val="center"/>
          </w:pPr>
        </w:pPrChange>
      </w:pPr>
      <w:ins w:id="10724" w:author="S2-2205096" w:date="2022-05-25T18:27:00Z">
        <w:r>
          <w:rPr>
            <w:rFonts w:eastAsia="宋体" w:cs="Arial"/>
            <w:bCs/>
            <w:color w:val="FF0000"/>
            <w:lang w:val="en-IN" w:eastAsia="en-US"/>
          </w:rPr>
          <w:object w:dxaOrig="7702" w:dyaOrig="4353">
            <v:shape id="_x0000_i1085" type="#_x0000_t75" style="width:384pt;height:3in" o:ole="">
              <v:imagedata r:id="rId152" o:title=""/>
            </v:shape>
            <o:OLEObject Type="Embed" ProgID="Visio.Drawing.15" ShapeID="_x0000_i1085" DrawAspect="Content" ObjectID="_1715085500" r:id="rId153"/>
          </w:object>
        </w:r>
      </w:ins>
    </w:p>
    <w:p>
      <w:pPr>
        <w:pStyle w:val="TF"/>
        <w:rPr>
          <w:ins w:id="10725" w:author="S2-2205096" w:date="2022-05-25T18:27:00Z"/>
        </w:rPr>
      </w:pPr>
      <w:ins w:id="10726" w:author="S2-2205096" w:date="2022-05-25T18:27:00Z">
        <w:r>
          <w:t>Figure 6.</w:t>
        </w:r>
        <w:del w:id="10727" w:author="Rapporteur" w:date="2022-05-25T23:58:00Z">
          <w:r>
            <w:delText>z</w:delText>
          </w:r>
        </w:del>
      </w:ins>
      <w:ins w:id="10728" w:author="Rapporteur" w:date="2022-05-25T23:58:00Z">
        <w:r>
          <w:t>45</w:t>
        </w:r>
      </w:ins>
      <w:ins w:id="10729" w:author="S2-2205096" w:date="2022-05-25T18:27:00Z">
        <w:r>
          <w:t>.2-1: Modifications to Procedure for muting event notification</w:t>
        </w:r>
      </w:ins>
    </w:p>
    <w:p>
      <w:pPr>
        <w:rPr>
          <w:ins w:id="10730" w:author="S2-2205096" w:date="2022-05-25T18:27:00Z"/>
        </w:rPr>
      </w:pPr>
      <w:ins w:id="10731" w:author="S2-2205096" w:date="2022-05-25T18:27:00Z">
        <w:r>
          <w:t>Figure 6.</w:t>
        </w:r>
        <w:del w:id="10732" w:author="Rapporteur" w:date="2022-05-25T23:58:00Z">
          <w:r>
            <w:delText>z</w:delText>
          </w:r>
        </w:del>
      </w:ins>
      <w:ins w:id="10733" w:author="Rapporteur" w:date="2022-05-25T23:58:00Z">
        <w:r>
          <w:t>45</w:t>
        </w:r>
      </w:ins>
      <w:ins w:id="10734" w:author="S2-2205096" w:date="2022-05-25T18:27:00Z">
        <w:r>
          <w:t xml:space="preserve">.2-1 summarizes the changes to the procedure for muting event notification specified in TS 23.288 </w:t>
        </w:r>
      </w:ins>
      <w:ins w:id="10735" w:author="Rapporteur" w:date="2022-05-25T23:58:00Z">
        <w:r>
          <w:t xml:space="preserve">[5] </w:t>
        </w:r>
      </w:ins>
      <w:ins w:id="10736" w:author="S2-2205096" w:date="2022-05-25T18:27:00Z">
        <w:r>
          <w:t>clause 6.2.7.2-1.</w:t>
        </w:r>
      </w:ins>
    </w:p>
    <w:p>
      <w:pPr>
        <w:pStyle w:val="B1"/>
        <w:rPr>
          <w:ins w:id="10737" w:author="S2-2205096" w:date="2022-05-25T18:27:00Z"/>
          <w:rPrChange w:id="10738" w:author="Rapporteur" w:date="2022-05-26T14:02:00Z">
            <w:rPr>
              <w:ins w:id="10739" w:author="S2-2205096" w:date="2022-05-25T18:27:00Z"/>
              <w:lang w:eastAsia="zh-CN"/>
            </w:rPr>
          </w:rPrChange>
        </w:rPr>
        <w:pPrChange w:id="10740" w:author="Rapporteur" w:date="2022-05-26T14:02:00Z">
          <w:pPr>
            <w:pStyle w:val="B1"/>
            <w:numPr>
              <w:numId w:val="34"/>
            </w:numPr>
          </w:pPr>
        </w:pPrChange>
      </w:pPr>
      <w:ins w:id="10741" w:author="Rapporteur" w:date="2022-05-26T03:21:00Z">
        <w:r>
          <w:rPr>
            <w:lang w:eastAsia="zh-CN"/>
          </w:rPr>
          <w:t>0.</w:t>
        </w:r>
        <w:r>
          <w:rPr>
            <w:lang w:eastAsia="zh-CN"/>
          </w:rPr>
          <w:tab/>
        </w:r>
      </w:ins>
      <w:ins w:id="10742" w:author="S2-2205096" w:date="2022-05-25T18:27:00Z">
        <w:r>
          <w:rPr>
            <w:rPrChange w:id="10743" w:author="Rapporteur" w:date="2022-05-26T14:02:00Z">
              <w:rPr>
                <w:lang w:eastAsia="zh-CN"/>
              </w:rPr>
            </w:rPrChange>
          </w:rPr>
          <w:t>Local policies may be configured specifying default actions and handling of requests from Event Consumers for buffered notifications.</w:t>
        </w:r>
      </w:ins>
    </w:p>
    <w:p>
      <w:pPr>
        <w:pStyle w:val="B1"/>
        <w:rPr>
          <w:ins w:id="10744" w:author="S2-2205096" w:date="2022-05-25T18:27:00Z"/>
          <w:rPrChange w:id="10745" w:author="Rapporteur" w:date="2022-05-26T14:02:00Z">
            <w:rPr>
              <w:ins w:id="10746" w:author="S2-2205096" w:date="2022-05-25T18:27:00Z"/>
              <w:lang w:eastAsia="zh-CN"/>
            </w:rPr>
          </w:rPrChange>
        </w:rPr>
        <w:pPrChange w:id="10747" w:author="Rapporteur" w:date="2022-05-26T14:02:00Z">
          <w:pPr>
            <w:pStyle w:val="B1"/>
            <w:numPr>
              <w:numId w:val="34"/>
            </w:numPr>
          </w:pPr>
        </w:pPrChange>
      </w:pPr>
      <w:ins w:id="10748" w:author="Rapporteur" w:date="2022-05-26T03:21:00Z">
        <w:r>
          <w:rPr>
            <w:rPrChange w:id="10749" w:author="Rapporteur" w:date="2022-05-26T14:02:00Z">
              <w:rPr>
                <w:lang w:eastAsia="zh-CN"/>
              </w:rPr>
            </w:rPrChange>
          </w:rPr>
          <w:t>1.</w:t>
        </w:r>
        <w:r>
          <w:rPr>
            <w:rPrChange w:id="10750" w:author="Rapporteur" w:date="2022-05-26T14:02:00Z">
              <w:rPr>
                <w:lang w:eastAsia="zh-CN"/>
              </w:rPr>
            </w:rPrChange>
          </w:rPr>
          <w:tab/>
        </w:r>
      </w:ins>
      <w:ins w:id="10751" w:author="S2-2205096" w:date="2022-05-25T18:27:00Z">
        <w:r>
          <w:rPr>
            <w:rPrChange w:id="10752" w:author="Rapporteur" w:date="2022-05-26T14:02:00Z">
              <w:rPr>
                <w:lang w:eastAsia="zh-CN"/>
              </w:rPr>
            </w:rPrChange>
          </w:rPr>
          <w:t>The Event Consumer NF sends a EventExposure_Subscription_Request to the Event Producer NF, including the deactivation notification flag and optionally an exception instruction request.</w:t>
        </w:r>
      </w:ins>
    </w:p>
    <w:p>
      <w:pPr>
        <w:pStyle w:val="B1"/>
        <w:rPr>
          <w:ins w:id="10753" w:author="S2-2205096" w:date="2022-05-25T18:27:00Z"/>
          <w:rPrChange w:id="10754" w:author="Rapporteur" w:date="2022-05-26T14:02:00Z">
            <w:rPr>
              <w:ins w:id="10755" w:author="S2-2205096" w:date="2022-05-25T18:27:00Z"/>
              <w:lang w:val="en-US"/>
            </w:rPr>
          </w:rPrChange>
        </w:rPr>
        <w:pPrChange w:id="10756" w:author="Rapporteur" w:date="2022-05-26T14:02:00Z">
          <w:pPr>
            <w:pStyle w:val="B1"/>
            <w:numPr>
              <w:numId w:val="34"/>
            </w:numPr>
          </w:pPr>
        </w:pPrChange>
      </w:pPr>
      <w:ins w:id="10757" w:author="Rapporteur" w:date="2022-05-26T03:21:00Z">
        <w:r>
          <w:rPr>
            <w:rPrChange w:id="10758" w:author="Rapporteur" w:date="2022-05-26T14:02:00Z">
              <w:rPr>
                <w:lang w:eastAsia="zh-CN"/>
              </w:rPr>
            </w:rPrChange>
          </w:rPr>
          <w:t>2.</w:t>
        </w:r>
        <w:r>
          <w:rPr>
            <w:rPrChange w:id="10759" w:author="Rapporteur" w:date="2022-05-26T14:02:00Z">
              <w:rPr>
                <w:lang w:eastAsia="zh-CN"/>
              </w:rPr>
            </w:rPrChange>
          </w:rPr>
          <w:tab/>
        </w:r>
      </w:ins>
      <w:ins w:id="10760" w:author="S2-2205096" w:date="2022-05-25T18:27:00Z">
        <w:r>
          <w:rPr>
            <w:rPrChange w:id="10761" w:author="Rapporteur" w:date="2022-05-26T14:02:00Z">
              <w:rPr>
                <w:lang w:eastAsia="zh-CN"/>
              </w:rPr>
            </w:rPrChange>
          </w:rPr>
          <w:t>The Event Producer NF may apply local polices to the requested exception instructions and may evaluates the resources available for buffering of notifications.</w:t>
        </w:r>
      </w:ins>
    </w:p>
    <w:p>
      <w:pPr>
        <w:pStyle w:val="B1"/>
        <w:rPr>
          <w:ins w:id="10762" w:author="S2-2205096" w:date="2022-05-25T18:27:00Z"/>
          <w:rPrChange w:id="10763" w:author="Rapporteur" w:date="2022-05-26T14:02:00Z">
            <w:rPr>
              <w:ins w:id="10764" w:author="S2-2205096" w:date="2022-05-25T18:27:00Z"/>
              <w:lang w:val="en-US"/>
            </w:rPr>
          </w:rPrChange>
        </w:rPr>
        <w:pPrChange w:id="10765" w:author="Rapporteur" w:date="2022-05-26T14:02:00Z">
          <w:pPr>
            <w:pStyle w:val="B1"/>
            <w:numPr>
              <w:numId w:val="34"/>
            </w:numPr>
          </w:pPr>
        </w:pPrChange>
      </w:pPr>
      <w:ins w:id="10766" w:author="Rapporteur" w:date="2022-05-26T03:21:00Z">
        <w:r>
          <w:rPr>
            <w:rPrChange w:id="10767" w:author="Rapporteur" w:date="2022-05-26T14:02:00Z">
              <w:rPr>
                <w:lang w:eastAsia="zh-CN"/>
              </w:rPr>
            </w:rPrChange>
          </w:rPr>
          <w:t>3.</w:t>
        </w:r>
        <w:r>
          <w:rPr>
            <w:rPrChange w:id="10768" w:author="Rapporteur" w:date="2022-05-26T14:02:00Z">
              <w:rPr>
                <w:lang w:eastAsia="zh-CN"/>
              </w:rPr>
            </w:rPrChange>
          </w:rPr>
          <w:tab/>
        </w:r>
      </w:ins>
      <w:ins w:id="10769" w:author="S2-2205096" w:date="2022-05-25T18:27:00Z">
        <w:r>
          <w:rPr>
            <w:rPrChange w:id="10770" w:author="Rapporteur" w:date="2022-05-26T14:02:00Z">
              <w:rPr>
                <w:lang w:val="en-US"/>
              </w:rPr>
            </w:rPrChange>
          </w:rPr>
          <w:t>The Event Producer NF sends a subscription response to the Event Consumer NF indicating the result of the Exception Request.</w:t>
        </w:r>
        <w:r>
          <w:rPr>
            <w:rPrChange w:id="10771" w:author="Rapporteur" w:date="2022-05-26T14:02:00Z">
              <w:rPr>
                <w:lang w:eastAsia="zh-CN"/>
              </w:rPr>
            </w:rPrChange>
          </w:rPr>
          <w:t xml:space="preserve"> The Event Producer NF accepts the instructions, or rejects the instructions indicating a </w:t>
        </w:r>
        <w:r>
          <w:rPr>
            <w:rPrChange w:id="10772" w:author="Rapporteur" w:date="2022-05-26T14:02:00Z">
              <w:rPr>
                <w:lang w:eastAsia="zh-CN"/>
              </w:rPr>
            </w:rPrChange>
          </w:rPr>
          <w:lastRenderedPageBreak/>
          <w:t xml:space="preserve">reason (e.g. request for </w:t>
        </w:r>
      </w:ins>
      <w:ins w:id="10773" w:author="Rapporteur" w:date="2022-05-26T12:38:00Z">
        <w:r>
          <w:rPr>
            <w:rPrChange w:id="10774" w:author="Rapporteur" w:date="2022-05-26T14:02:00Z">
              <w:rPr>
                <w:lang w:eastAsia="zh-CN"/>
              </w:rPr>
            </w:rPrChange>
          </w:rPr>
          <w:t>"</w:t>
        </w:r>
      </w:ins>
      <w:ins w:id="10775" w:author="S2-2205096" w:date="2022-05-25T18:27:00Z">
        <w:del w:id="10776" w:author="Rapporteur" w:date="2022-05-26T12:38:00Z">
          <w:r>
            <w:rPr>
              <w:rPrChange w:id="10777" w:author="Rapporteur" w:date="2022-05-26T14:02:00Z">
                <w:rPr>
                  <w:lang w:eastAsia="zh-CN"/>
                </w:rPr>
              </w:rPrChange>
            </w:rPr>
            <w:delText>“</w:delText>
          </w:r>
        </w:del>
        <w:r>
          <w:rPr>
            <w:rPrChange w:id="10778" w:author="Rapporteur" w:date="2022-05-26T14:02:00Z">
              <w:rPr>
                <w:lang w:eastAsia="zh-CN"/>
              </w:rPr>
            </w:rPrChange>
          </w:rPr>
          <w:t>continue with muting</w:t>
        </w:r>
      </w:ins>
      <w:ins w:id="10779" w:author="Rapporteur" w:date="2022-05-26T12:38:00Z">
        <w:r>
          <w:rPr>
            <w:rPrChange w:id="10780" w:author="Rapporteur" w:date="2022-05-26T14:02:00Z">
              <w:rPr>
                <w:lang w:eastAsia="zh-CN"/>
              </w:rPr>
            </w:rPrChange>
          </w:rPr>
          <w:t>"</w:t>
        </w:r>
      </w:ins>
      <w:ins w:id="10781" w:author="S2-2205096" w:date="2022-05-25T18:27:00Z">
        <w:del w:id="10782" w:author="Rapporteur" w:date="2022-05-26T12:38:00Z">
          <w:r>
            <w:rPr>
              <w:rPrChange w:id="10783" w:author="Rapporteur" w:date="2022-05-26T14:02:00Z">
                <w:rPr>
                  <w:lang w:eastAsia="zh-CN"/>
                </w:rPr>
              </w:rPrChange>
            </w:rPr>
            <w:delText>”</w:delText>
          </w:r>
        </w:del>
        <w:r>
          <w:rPr>
            <w:rPrChange w:id="10784" w:author="Rapporteur" w:date="2022-05-26T14:02:00Z">
              <w:rPr>
                <w:lang w:eastAsia="zh-CN"/>
              </w:rPr>
            </w:rPrChange>
          </w:rPr>
          <w:t xml:space="preserve"> is not allowed). The Event Producer NF may also provide the Event Consumer NF with an estimate of the number of notifications it can buffer and the duration for which notifications can be buffered.</w:t>
        </w:r>
      </w:ins>
    </w:p>
    <w:p>
      <w:pPr>
        <w:pStyle w:val="B1"/>
        <w:rPr>
          <w:ins w:id="10785" w:author="S2-2205096" w:date="2022-05-25T18:27:00Z"/>
          <w:rPrChange w:id="10786" w:author="Rapporteur" w:date="2022-05-26T14:02:00Z">
            <w:rPr>
              <w:ins w:id="10787" w:author="S2-2205096" w:date="2022-05-25T18:27:00Z"/>
              <w:lang w:val="en-US"/>
            </w:rPr>
          </w:rPrChange>
        </w:rPr>
        <w:pPrChange w:id="10788" w:author="Rapporteur" w:date="2022-05-26T14:02:00Z">
          <w:pPr>
            <w:pStyle w:val="B1"/>
            <w:numPr>
              <w:numId w:val="34"/>
            </w:numPr>
          </w:pPr>
        </w:pPrChange>
      </w:pPr>
      <w:ins w:id="10789" w:author="Rapporteur" w:date="2022-05-26T03:21:00Z">
        <w:r>
          <w:rPr>
            <w:rPrChange w:id="10790" w:author="Rapporteur" w:date="2022-05-26T14:02:00Z">
              <w:rPr>
                <w:lang w:eastAsia="zh-CN"/>
              </w:rPr>
            </w:rPrChange>
          </w:rPr>
          <w:t>4.</w:t>
        </w:r>
        <w:r>
          <w:rPr>
            <w:rPrChange w:id="10791" w:author="Rapporteur" w:date="2022-05-26T14:02:00Z">
              <w:rPr>
                <w:lang w:eastAsia="zh-CN"/>
              </w:rPr>
            </w:rPrChange>
          </w:rPr>
          <w:tab/>
        </w:r>
      </w:ins>
      <w:ins w:id="10792" w:author="S2-2205096" w:date="2022-05-25T18:27:00Z">
        <w:r>
          <w:rPr>
            <w:rPrChange w:id="10793" w:author="Rapporteur" w:date="2022-05-26T14:02:00Z">
              <w:rPr>
                <w:lang w:val="en-US"/>
              </w:rPr>
            </w:rPrChange>
          </w:rPr>
          <w:t>An exception occurs (e.g. Producer NF no longer has sufficient storage space available for buffering of Notifications, or otherwise determines it is approaching a resource limitation).</w:t>
        </w:r>
      </w:ins>
    </w:p>
    <w:p>
      <w:pPr>
        <w:pStyle w:val="B1"/>
        <w:rPr>
          <w:ins w:id="10794" w:author="S2-2205096" w:date="2022-05-25T18:27:00Z"/>
          <w:rPrChange w:id="10795" w:author="Rapporteur" w:date="2022-05-26T14:02:00Z">
            <w:rPr>
              <w:ins w:id="10796" w:author="S2-2205096" w:date="2022-05-25T18:27:00Z"/>
              <w:lang w:val="en-US"/>
            </w:rPr>
          </w:rPrChange>
        </w:rPr>
      </w:pPr>
      <w:ins w:id="10797" w:author="S2-2205096" w:date="2022-05-25T18:27:00Z">
        <w:r>
          <w:rPr>
            <w:rPrChange w:id="10798" w:author="Rapporteur" w:date="2022-05-26T14:02:00Z">
              <w:rPr>
                <w:lang w:val="en-US"/>
              </w:rPr>
            </w:rPrChange>
          </w:rPr>
          <w:t>5.</w:t>
        </w:r>
        <w:r>
          <w:rPr>
            <w:rPrChange w:id="10799" w:author="Rapporteur" w:date="2022-05-26T14:02:00Z">
              <w:rPr>
                <w:lang w:val="en-US"/>
              </w:rPr>
            </w:rPrChange>
          </w:rPr>
          <w:tab/>
          <w:t>Event Producer NF executes exception instructions and notifies the Event Consumer NF.</w:t>
        </w:r>
      </w:ins>
    </w:p>
    <w:p>
      <w:pPr>
        <w:pStyle w:val="31"/>
        <w:rPr>
          <w:ins w:id="10800" w:author="S2-2205096" w:date="2022-05-25T18:27:00Z"/>
          <w:lang w:val="en-US"/>
        </w:rPr>
      </w:pPr>
      <w:bookmarkStart w:id="10801" w:name="_Toc17541"/>
      <w:bookmarkStart w:id="10802" w:name="_Toc104433351"/>
      <w:bookmarkStart w:id="10803" w:name="_Toc104467486"/>
      <w:bookmarkStart w:id="10804" w:name="_Toc104467809"/>
      <w:bookmarkStart w:id="10805" w:name="_Toc104468145"/>
      <w:ins w:id="10806" w:author="S2-2205096" w:date="2022-05-25T18:27:00Z">
        <w:r>
          <w:rPr>
            <w:lang w:val="en-US"/>
          </w:rPr>
          <w:t>6.</w:t>
        </w:r>
        <w:del w:id="10807" w:author="Rapporteur" w:date="2022-05-25T23:58:00Z">
          <w:r>
            <w:rPr>
              <w:lang w:val="en-US"/>
            </w:rPr>
            <w:delText>z</w:delText>
          </w:r>
        </w:del>
      </w:ins>
      <w:ins w:id="10808" w:author="Rapporteur" w:date="2022-05-25T23:58:00Z">
        <w:r>
          <w:rPr>
            <w:lang w:val="en-US"/>
          </w:rPr>
          <w:t>45</w:t>
        </w:r>
      </w:ins>
      <w:ins w:id="10809" w:author="S2-2205096" w:date="2022-05-25T18:27:00Z">
        <w:r>
          <w:rPr>
            <w:lang w:val="en-US"/>
          </w:rPr>
          <w:t>.</w:t>
        </w:r>
        <w:r>
          <w:rPr>
            <w:lang w:val="en-US" w:eastAsia="zh-CN"/>
          </w:rPr>
          <w:t>3</w:t>
        </w:r>
        <w:r>
          <w:rPr>
            <w:lang w:val="en-US"/>
          </w:rPr>
          <w:tab/>
          <w:t>Impacts on services, entities and interfaces</w:t>
        </w:r>
        <w:bookmarkEnd w:id="10801"/>
        <w:bookmarkEnd w:id="10802"/>
        <w:bookmarkEnd w:id="10803"/>
        <w:bookmarkEnd w:id="10804"/>
        <w:bookmarkEnd w:id="10805"/>
      </w:ins>
    </w:p>
    <w:p>
      <w:pPr>
        <w:pStyle w:val="B1"/>
        <w:rPr>
          <w:ins w:id="10810" w:author="S2-2205096" w:date="2022-05-25T18:27:00Z"/>
          <w:lang w:val="en-US"/>
        </w:rPr>
      </w:pPr>
      <w:ins w:id="10811" w:author="S2-2205096" w:date="2022-05-25T18:27:00Z">
        <w:r>
          <w:rPr>
            <w:lang w:val="en-US"/>
          </w:rPr>
          <w:t>-</w:t>
        </w:r>
        <w:r>
          <w:rPr>
            <w:lang w:val="en-US"/>
          </w:rPr>
          <w:tab/>
          <w:t>Event Consumer NFs (DCCF, NWDAF)</w:t>
        </w:r>
      </w:ins>
    </w:p>
    <w:p>
      <w:pPr>
        <w:pStyle w:val="B2"/>
        <w:rPr>
          <w:ins w:id="10812" w:author="S2-2205096" w:date="2022-05-25T18:27:00Z"/>
          <w:lang w:val="en-US"/>
        </w:rPr>
      </w:pPr>
      <w:ins w:id="10813" w:author="S2-2205096" w:date="2022-05-25T18:27:00Z">
        <w:r>
          <w:rPr>
            <w:lang w:val="en-US"/>
          </w:rPr>
          <w:t>-</w:t>
        </w:r>
        <w:r>
          <w:rPr>
            <w:lang w:val="en-US"/>
          </w:rPr>
          <w:tab/>
          <w:t>Support sending exception instructions.</w:t>
        </w:r>
      </w:ins>
    </w:p>
    <w:p>
      <w:pPr>
        <w:pStyle w:val="B1"/>
        <w:rPr>
          <w:ins w:id="10814" w:author="S2-2205096" w:date="2022-05-25T18:27:00Z"/>
          <w:lang w:val="en-US"/>
        </w:rPr>
      </w:pPr>
      <w:ins w:id="10815" w:author="S2-2205096" w:date="2022-05-25T18:27:00Z">
        <w:r>
          <w:rPr>
            <w:lang w:val="en-US"/>
          </w:rPr>
          <w:t>-</w:t>
        </w:r>
        <w:r>
          <w:rPr>
            <w:lang w:val="en-US"/>
          </w:rPr>
          <w:tab/>
          <w:t>Event Producer NFs (AMF, SMF, etc.)</w:t>
        </w:r>
      </w:ins>
    </w:p>
    <w:p>
      <w:pPr>
        <w:pStyle w:val="B2"/>
        <w:rPr>
          <w:ins w:id="10816" w:author="S2-2205096" w:date="2022-05-25T18:27:00Z"/>
          <w:lang w:val="en-US"/>
        </w:rPr>
      </w:pPr>
      <w:ins w:id="10817" w:author="S2-2205096" w:date="2022-05-25T18:27:00Z">
        <w:r>
          <w:rPr>
            <w:lang w:val="en-US"/>
          </w:rPr>
          <w:t>-</w:t>
        </w:r>
        <w:r>
          <w:rPr>
            <w:lang w:val="en-US"/>
          </w:rPr>
          <w:tab/>
          <w:t xml:space="preserve">Support local configuration of policy for </w:t>
        </w:r>
        <w:r>
          <w:t>buffered notification</w:t>
        </w:r>
        <w:r>
          <w:rPr>
            <w:lang w:val="en-US"/>
          </w:rPr>
          <w:t xml:space="preserve"> exception handing</w:t>
        </w:r>
      </w:ins>
    </w:p>
    <w:p>
      <w:pPr>
        <w:pStyle w:val="B2"/>
        <w:rPr>
          <w:ins w:id="10818" w:author="S2-2205096" w:date="2022-05-25T18:27:00Z"/>
          <w:lang w:val="en-US"/>
        </w:rPr>
      </w:pPr>
      <w:ins w:id="10819" w:author="S2-2205096" w:date="2022-05-25T18:27:00Z">
        <w:r>
          <w:rPr>
            <w:lang w:val="en-US"/>
          </w:rPr>
          <w:t>-</w:t>
        </w:r>
        <w:r>
          <w:rPr>
            <w:lang w:val="en-US"/>
          </w:rPr>
          <w:tab/>
          <w:t>Support reception and processing of exception instructions.</w:t>
        </w:r>
      </w:ins>
    </w:p>
    <w:p>
      <w:pPr>
        <w:pStyle w:val="21"/>
        <w:rPr>
          <w:ins w:id="10820" w:author="S2-2205097" w:date="2022-05-25T18:28:00Z"/>
          <w:lang w:val="en-US"/>
        </w:rPr>
      </w:pPr>
      <w:bookmarkStart w:id="10821" w:name="_Toc3260"/>
      <w:bookmarkStart w:id="10822" w:name="_Toc104433352"/>
      <w:bookmarkStart w:id="10823" w:name="_Toc104467487"/>
      <w:bookmarkStart w:id="10824" w:name="_Toc104467810"/>
      <w:bookmarkStart w:id="10825" w:name="_Toc104468146"/>
      <w:ins w:id="10826" w:author="S2-2205097" w:date="2022-05-25T18:28:00Z">
        <w:r>
          <w:rPr>
            <w:lang w:val="en-US" w:eastAsia="zh-CN"/>
          </w:rPr>
          <w:t>6.</w:t>
        </w:r>
        <w:del w:id="10827" w:author="Rapporteur" w:date="2022-05-25T23:56:00Z">
          <w:r>
            <w:rPr>
              <w:lang w:val="en-US" w:eastAsia="zh-CN"/>
            </w:rPr>
            <w:delText>x</w:delText>
          </w:r>
        </w:del>
      </w:ins>
      <w:ins w:id="10828" w:author="Rapporteur" w:date="2022-05-25T23:56:00Z">
        <w:r>
          <w:rPr>
            <w:lang w:val="en-US" w:eastAsia="zh-CN"/>
          </w:rPr>
          <w:t>4</w:t>
        </w:r>
      </w:ins>
      <w:ins w:id="10829" w:author="Rapporteur" w:date="2022-05-25T23:58:00Z">
        <w:r>
          <w:rPr>
            <w:lang w:val="en-US" w:eastAsia="zh-CN"/>
          </w:rPr>
          <w:t>6</w:t>
        </w:r>
      </w:ins>
      <w:ins w:id="10830" w:author="S2-2205097" w:date="2022-05-25T18:28:00Z">
        <w:r>
          <w:rPr>
            <w:lang w:val="en-US" w:eastAsia="ko-KR"/>
          </w:rPr>
          <w:tab/>
        </w:r>
        <w:r>
          <w:rPr>
            <w:lang w:val="en-US"/>
          </w:rPr>
          <w:t>Solution</w:t>
        </w:r>
        <w:r>
          <w:rPr>
            <w:lang w:val="en-US" w:eastAsia="zh-CN"/>
          </w:rPr>
          <w:t xml:space="preserve"> #</w:t>
        </w:r>
        <w:del w:id="10831" w:author="Rapporteur" w:date="2022-05-25T23:56:00Z">
          <w:r>
            <w:rPr>
              <w:lang w:val="en-US" w:eastAsia="zh-CN"/>
            </w:rPr>
            <w:delText>x</w:delText>
          </w:r>
        </w:del>
      </w:ins>
      <w:ins w:id="10832" w:author="Rapporteur" w:date="2022-05-25T23:56:00Z">
        <w:r>
          <w:rPr>
            <w:lang w:val="en-US" w:eastAsia="zh-CN"/>
          </w:rPr>
          <w:t>4</w:t>
        </w:r>
      </w:ins>
      <w:ins w:id="10833" w:author="Rapporteur" w:date="2022-05-25T23:58:00Z">
        <w:r>
          <w:rPr>
            <w:lang w:val="en-US" w:eastAsia="zh-CN"/>
          </w:rPr>
          <w:t>6</w:t>
        </w:r>
      </w:ins>
      <w:ins w:id="10834" w:author="S2-2205097" w:date="2022-05-25T18:28:00Z">
        <w:r>
          <w:rPr>
            <w:lang w:val="en-US"/>
          </w:rPr>
          <w:t>: ADRF / NWDAF Data Storage Management</w:t>
        </w:r>
        <w:bookmarkEnd w:id="10821"/>
        <w:bookmarkEnd w:id="10822"/>
        <w:bookmarkEnd w:id="10823"/>
        <w:bookmarkEnd w:id="10824"/>
        <w:bookmarkEnd w:id="10825"/>
      </w:ins>
    </w:p>
    <w:p>
      <w:pPr>
        <w:pStyle w:val="31"/>
        <w:rPr>
          <w:ins w:id="10835" w:author="S2-2205097" w:date="2022-05-25T18:28:00Z"/>
          <w:lang w:val="en-US"/>
        </w:rPr>
      </w:pPr>
      <w:bookmarkStart w:id="10836" w:name="_Toc17206"/>
      <w:bookmarkStart w:id="10837" w:name="_Toc104433353"/>
      <w:bookmarkStart w:id="10838" w:name="_Toc104467488"/>
      <w:bookmarkStart w:id="10839" w:name="_Toc104467811"/>
      <w:bookmarkStart w:id="10840" w:name="_Toc104468147"/>
      <w:ins w:id="10841" w:author="S2-2205097" w:date="2022-05-25T18:28:00Z">
        <w:r>
          <w:rPr>
            <w:lang w:val="en-US"/>
          </w:rPr>
          <w:t>6.</w:t>
        </w:r>
        <w:del w:id="10842" w:author="Rapporteur" w:date="2022-05-25T23:56:00Z">
          <w:r>
            <w:rPr>
              <w:lang w:val="en-US"/>
            </w:rPr>
            <w:delText>x</w:delText>
          </w:r>
        </w:del>
      </w:ins>
      <w:ins w:id="10843" w:author="Rapporteur" w:date="2022-05-25T23:56:00Z">
        <w:r>
          <w:rPr>
            <w:lang w:val="en-US"/>
          </w:rPr>
          <w:t>4</w:t>
        </w:r>
      </w:ins>
      <w:ins w:id="10844" w:author="Rapporteur" w:date="2022-05-25T23:58:00Z">
        <w:r>
          <w:rPr>
            <w:lang w:val="en-US"/>
          </w:rPr>
          <w:t>6</w:t>
        </w:r>
      </w:ins>
      <w:ins w:id="10845" w:author="S2-2205097" w:date="2022-05-25T18:28:00Z">
        <w:r>
          <w:rPr>
            <w:lang w:val="en-US"/>
          </w:rPr>
          <w:t>.1</w:t>
        </w:r>
        <w:r>
          <w:rPr>
            <w:lang w:val="en-US"/>
          </w:rPr>
          <w:tab/>
          <w:t>Description</w:t>
        </w:r>
        <w:bookmarkEnd w:id="10836"/>
        <w:bookmarkEnd w:id="10837"/>
        <w:bookmarkEnd w:id="10838"/>
        <w:bookmarkEnd w:id="10839"/>
        <w:bookmarkEnd w:id="10840"/>
      </w:ins>
    </w:p>
    <w:p>
      <w:pPr>
        <w:rPr>
          <w:ins w:id="10846" w:author="S2-2205097" w:date="2022-05-25T18:28:00Z"/>
          <w:lang w:eastAsia="ko-KR"/>
        </w:rPr>
      </w:pPr>
      <w:ins w:id="10847" w:author="S2-2205097" w:date="2022-05-25T18:28:00Z">
        <w:r>
          <w:rPr>
            <w:lang w:eastAsia="ko-KR"/>
          </w:rPr>
          <w:t>TS 23.288</w:t>
        </w:r>
      </w:ins>
      <w:ins w:id="10848" w:author="Rapporteur" w:date="2022-05-25T23:56:00Z">
        <w:r>
          <w:rPr>
            <w:lang w:eastAsia="ko-KR"/>
          </w:rPr>
          <w:t xml:space="preserve"> [5]</w:t>
        </w:r>
      </w:ins>
      <w:ins w:id="10849" w:author="S2-2205097" w:date="2022-05-25T18:28:00Z">
        <w:r>
          <w:rPr>
            <w:lang w:eastAsia="ko-KR"/>
          </w:rPr>
          <w:t xml:space="preserve"> clause 6.2.6 specifies that data may be stored in an ADRF/NWDAF based on a request to the DCCF or NWDAF from an NWDAF or DCCF service consumer. The request may specify </w:t>
        </w:r>
      </w:ins>
      <w:ins w:id="10850" w:author="Rapporteur" w:date="2022-05-26T12:38:00Z">
        <w:r>
          <w:rPr>
            <w:lang w:eastAsia="zh-CN"/>
          </w:rPr>
          <w:t>"</w:t>
        </w:r>
      </w:ins>
      <w:ins w:id="10851" w:author="S2-2205097" w:date="2022-05-25T18:28:00Z">
        <w:del w:id="10852" w:author="Rapporteur" w:date="2022-05-26T12:38:00Z">
          <w:r>
            <w:rPr>
              <w:lang w:eastAsia="ko-KR"/>
            </w:rPr>
            <w:delText>“</w:delText>
          </w:r>
        </w:del>
        <w:r>
          <w:rPr>
            <w:lang w:eastAsia="ko-KR"/>
          </w:rPr>
          <w:t>ADRF Information</w:t>
        </w:r>
      </w:ins>
      <w:ins w:id="10853" w:author="Rapporteur" w:date="2022-05-26T12:38:00Z">
        <w:r>
          <w:rPr>
            <w:lang w:eastAsia="zh-CN"/>
          </w:rPr>
          <w:t>"</w:t>
        </w:r>
      </w:ins>
      <w:ins w:id="10854" w:author="S2-2205097" w:date="2022-05-25T18:28:00Z">
        <w:del w:id="10855" w:author="Rapporteur" w:date="2022-05-26T12:38:00Z">
          <w:r>
            <w:rPr>
              <w:lang w:eastAsia="ko-KR"/>
            </w:rPr>
            <w:delText>”</w:delText>
          </w:r>
        </w:del>
        <w:r>
          <w:rPr>
            <w:lang w:eastAsia="ko-KR"/>
          </w:rPr>
          <w:t xml:space="preserve"> </w:t>
        </w:r>
        <w:r>
          <w:rPr>
            <w:lang w:eastAsia="zh-CN"/>
          </w:rPr>
          <w:t>indicating whether the data are to be stored in an ADRF, and optionally an ADRF ID.</w:t>
        </w:r>
        <w:r>
          <w:rPr>
            <w:lang w:eastAsia="ko-KR"/>
          </w:rPr>
          <w:t xml:space="preserve"> Alternatively, data may be stored in the ADRF/NWDAF based on local configuration on the DCCF or NWDAF. Once data or analytics is stored in the ADRF/NWDAF, it remains there permanently unless some action is taken to remove it when the data or analytics is no longer needed. Over time, this may result in the ADRF/NWDAF becoming a wasteland containing a huge volume of data or analytics that serves no purpose and is no longer needed.</w:t>
        </w:r>
      </w:ins>
    </w:p>
    <w:p>
      <w:pPr>
        <w:rPr>
          <w:ins w:id="10856" w:author="S2-2205097" w:date="2022-05-25T18:28:00Z"/>
          <w:lang w:val="en-US"/>
        </w:rPr>
      </w:pPr>
      <w:ins w:id="10857" w:author="S2-2205097" w:date="2022-05-25T18:28:00Z">
        <w:r>
          <w:rPr>
            <w:lang w:eastAsia="ko-KR"/>
          </w:rPr>
          <w:t xml:space="preserve">This solution enhances storage management through policies that consider both </w:t>
        </w:r>
        <w:r>
          <w:rPr>
            <w:lang w:val="en-US" w:eastAsia="ko-KR"/>
          </w:rPr>
          <w:t>operator</w:t>
        </w:r>
      </w:ins>
      <w:ins w:id="10858" w:author="Rapporteur" w:date="2022-05-26T12:32:00Z">
        <w:r>
          <w:rPr>
            <w:lang w:eastAsia="zh-CN"/>
          </w:rPr>
          <w:t>'</w:t>
        </w:r>
      </w:ins>
      <w:ins w:id="10859" w:author="S2-2205097" w:date="2022-05-25T18:28:00Z">
        <w:del w:id="10860" w:author="Rapporteur" w:date="2022-05-26T12:32:00Z">
          <w:r>
            <w:rPr>
              <w:lang w:val="en-US" w:eastAsia="ko-KR"/>
            </w:rPr>
            <w:delText>’</w:delText>
          </w:r>
        </w:del>
        <w:r>
          <w:rPr>
            <w:lang w:val="en-US" w:eastAsia="ko-KR"/>
          </w:rPr>
          <w:t xml:space="preserve">s/local configuration </w:t>
        </w:r>
        <w:r>
          <w:rPr>
            <w:lang w:eastAsia="ko-KR"/>
          </w:rPr>
          <w:t>and instructions from consumers that request data storage.</w:t>
        </w:r>
      </w:ins>
    </w:p>
    <w:p>
      <w:pPr>
        <w:rPr>
          <w:ins w:id="10861" w:author="S2-2205097" w:date="2022-05-25T18:28:00Z"/>
          <w:rFonts w:cs="Arial"/>
          <w:lang w:val="en-US"/>
        </w:rPr>
      </w:pPr>
      <w:ins w:id="10862" w:author="S2-2205097" w:date="2022-05-25T18:28:00Z">
        <w:r>
          <w:rPr>
            <w:rFonts w:cs="Arial"/>
            <w:lang w:val="en-US"/>
          </w:rPr>
          <w:t xml:space="preserve">In this solution, consumer requests for data or analytics are enhanced so they may optionally include storage handling information that indicate how the consumer would like stored data or analytics to be maintained in the ADRF/NWDAF. The storage handling information provided by a consumer is used according to a Storage Policy provisioned (e.g., by an operator) on the </w:t>
        </w:r>
        <w:r>
          <w:rPr>
            <w:rFonts w:cs="Arial"/>
          </w:rPr>
          <w:t>DCCF, NWDAF or ADRF. Specifically:</w:t>
        </w:r>
      </w:ins>
    </w:p>
    <w:p>
      <w:pPr>
        <w:pStyle w:val="B1"/>
        <w:rPr>
          <w:ins w:id="10863" w:author="S2-2205097" w:date="2022-05-25T18:28:00Z"/>
          <w:lang w:val="en-US"/>
        </w:rPr>
      </w:pPr>
      <w:ins w:id="10864" w:author="S2-2205097" w:date="2022-05-25T18:28:00Z">
        <w:r>
          <w:rPr>
            <w:b/>
            <w:bCs/>
            <w:lang w:val="en-US"/>
          </w:rPr>
          <w:t>-</w:t>
        </w:r>
        <w:r>
          <w:rPr>
            <w:b/>
            <w:bCs/>
            <w:lang w:val="en-US"/>
          </w:rPr>
          <w:tab/>
          <w:t xml:space="preserve">A Storage Policy </w:t>
        </w:r>
        <w:r>
          <w:rPr>
            <w:lang w:val="en-US"/>
          </w:rPr>
          <w:t xml:space="preserve">is provisioned on the </w:t>
        </w:r>
        <w:r>
          <w:t>DCCF, NWDAF or ADRF. The policy</w:t>
        </w:r>
        <w:r>
          <w:rPr>
            <w:lang w:val="en-US"/>
          </w:rPr>
          <w:t xml:space="preserve"> </w:t>
        </w:r>
        <w:r>
          <w:t>specifies operator rules for storing data. This may include whether Storage Handling Information from a consumer is allowed, default rules that apply in the absence of a consumer request containing Storage Handling Information or when the requested Storage Handling is disallowed, and allowed values or range for Storage Handing Information. For example, the Storage Policy may specify that the default duration for storing data gathered from AMFs is 4 months, Storage Handling Information requests from consumers is allowed and the allowed values for Storage Handing Information sent by a consumer is 1 month to 12 months.</w:t>
        </w:r>
      </w:ins>
    </w:p>
    <w:p>
      <w:pPr>
        <w:pStyle w:val="B1"/>
        <w:rPr>
          <w:ins w:id="10865" w:author="S2-2205097" w:date="2022-05-25T18:28:00Z"/>
          <w:lang w:val="en-US"/>
        </w:rPr>
      </w:pPr>
      <w:ins w:id="10866" w:author="S2-2205097" w:date="2022-05-25T18:28:00Z">
        <w:r>
          <w:rPr>
            <w:b/>
            <w:bCs/>
          </w:rPr>
          <w:t>-</w:t>
        </w:r>
        <w:r>
          <w:rPr>
            <w:b/>
            <w:bCs/>
          </w:rPr>
          <w:tab/>
          <w:t xml:space="preserve">Storage Handling Information </w:t>
        </w:r>
        <w:r>
          <w:t>is sent by data or analytics consumers. It specifies storage instructions for data or analytics requested by a Consumer. This information is added to existing service operations used by consumers to request data and storage (Ndccf_DataManagement_Subscribe and Nnwdaf_DataManagement_Subscribe).</w:t>
        </w:r>
      </w:ins>
    </w:p>
    <w:p>
      <w:pPr>
        <w:rPr>
          <w:ins w:id="10867" w:author="S2-2205097" w:date="2022-05-25T18:28:00Z"/>
          <w:rFonts w:cs="Arial"/>
        </w:rPr>
      </w:pPr>
      <w:ins w:id="10868" w:author="S2-2205097" w:date="2022-05-25T18:28:00Z">
        <w:r>
          <w:rPr>
            <w:rFonts w:cs="Arial"/>
          </w:rPr>
          <w:t>The Storage Policy and Storage Handling Information may indicate:</w:t>
        </w:r>
      </w:ins>
    </w:p>
    <w:p>
      <w:pPr>
        <w:pStyle w:val="B1"/>
        <w:rPr>
          <w:ins w:id="10869" w:author="S2-2205097" w:date="2022-05-25T18:28:00Z"/>
          <w:lang w:val="en-US"/>
        </w:rPr>
      </w:pPr>
      <w:ins w:id="10870" w:author="S2-2205097" w:date="2022-05-25T18:28:00Z">
        <w:r>
          <w:t>1.</w:t>
        </w:r>
        <w:r>
          <w:tab/>
          <w:t>How long data/analytics are to be stored,</w:t>
        </w:r>
      </w:ins>
    </w:p>
    <w:p>
      <w:pPr>
        <w:pStyle w:val="B1"/>
        <w:rPr>
          <w:ins w:id="10871" w:author="S2-2205097" w:date="2022-05-25T18:28:00Z"/>
          <w:lang w:val="en-US"/>
        </w:rPr>
      </w:pPr>
      <w:ins w:id="10872" w:author="S2-2205097" w:date="2022-05-25T18:28:00Z">
        <w:r>
          <w:t>2.</w:t>
        </w:r>
        <w:r>
          <w:tab/>
          <w:t xml:space="preserve">What subset of data/analytics are to be stored, </w:t>
        </w:r>
      </w:ins>
    </w:p>
    <w:p>
      <w:pPr>
        <w:pStyle w:val="B1"/>
        <w:rPr>
          <w:ins w:id="10873" w:author="S2-2205097" w:date="2022-05-25T18:28:00Z"/>
          <w:lang w:val="en-US"/>
        </w:rPr>
      </w:pPr>
      <w:ins w:id="10874" w:author="S2-2205097" w:date="2022-05-25T18:28:00Z">
        <w:r>
          <w:t>3.</w:t>
        </w:r>
        <w:r>
          <w:tab/>
          <w:t>A priority indication of the data so that more important data can be retained and less important data can be removed when necessary,</w:t>
        </w:r>
      </w:ins>
    </w:p>
    <w:p>
      <w:pPr>
        <w:pStyle w:val="B1"/>
        <w:rPr>
          <w:ins w:id="10875" w:author="S2-2205097" w:date="2022-05-25T18:28:00Z"/>
          <w:lang w:val="en-US"/>
        </w:rPr>
      </w:pPr>
      <w:ins w:id="10876" w:author="S2-2205097" w:date="2022-05-25T18:28:00Z">
        <w:r>
          <w:t>4.</w:t>
        </w:r>
        <w:r>
          <w:tab/>
          <w:t>Specification for sending (or not sending) an alert to the consumer when data removal is imminent.</w:t>
        </w:r>
        <w:del w:id="10877" w:author="Rapporteur" w:date="2022-05-26T03:22:00Z">
          <w:r>
            <w:delText xml:space="preserve"> </w:delText>
          </w:r>
        </w:del>
      </w:ins>
    </w:p>
    <w:p>
      <w:pPr>
        <w:rPr>
          <w:ins w:id="10878" w:author="S2-2205097" w:date="2022-05-25T18:28:00Z"/>
          <w:rFonts w:cs="Arial"/>
          <w:lang w:val="en-US"/>
        </w:rPr>
      </w:pPr>
      <w:ins w:id="10879" w:author="S2-2205097" w:date="2022-05-25T18:28:00Z">
        <w:r>
          <w:rPr>
            <w:rFonts w:cs="Arial"/>
          </w:rPr>
          <w:lastRenderedPageBreak/>
          <w:t>A consumer request containing Storage Handing Information is evaluated in the context of Storage Policy rules that apply for the requested data/analytics. Different Storage Policy rules may apply for different data/analytics (e.g. AMF data may be stored for a longer or shorter duration than SMF data).</w:t>
        </w:r>
      </w:ins>
    </w:p>
    <w:p>
      <w:pPr>
        <w:jc w:val="both"/>
        <w:rPr>
          <w:ins w:id="10880" w:author="S2-2205097" w:date="2022-05-25T18:28:00Z"/>
          <w:rFonts w:cs="Arial"/>
        </w:rPr>
      </w:pPr>
      <w:ins w:id="10881" w:author="S2-2205097" w:date="2022-05-25T18:28:00Z">
        <w:r>
          <w:rPr>
            <w:rFonts w:cs="Arial"/>
          </w:rPr>
          <w:t xml:space="preserve">One or both of a Storage Policy and Storage Handling Information may be available for particular data/analytics, for a set of data/analytics or for all data/analytics to be stored. Storage Policy rules and Storage Handling Information are considered in determining the </w:t>
        </w:r>
        <w:r>
          <w:rPr>
            <w:rFonts w:cs="Arial"/>
            <w:lang w:val="en-US"/>
          </w:rPr>
          <w:t>Storage Approach to be applied for requested data. The Storage Approach consists in enforcing the storage based on the Storage Policy and/or the Storage Handling Information. A precedence may be specified as part of the Storage Policy to determine whether a Storage Policy rule supersedes a Storage Handling Request.</w:t>
        </w:r>
      </w:ins>
    </w:p>
    <w:p>
      <w:pPr>
        <w:pStyle w:val="B1"/>
        <w:rPr>
          <w:ins w:id="10882" w:author="S2-2205097" w:date="2022-05-25T18:28:00Z"/>
        </w:rPr>
      </w:pPr>
      <w:ins w:id="10883" w:author="S2-2205097" w:date="2022-05-25T18:28:00Z">
        <w:r>
          <w:rPr>
            <w:lang w:val="en-US"/>
          </w:rPr>
          <w:t>-</w:t>
        </w:r>
        <w:r>
          <w:rPr>
            <w:lang w:val="en-US"/>
          </w:rPr>
          <w:tab/>
        </w:r>
        <w:r>
          <w:t>If only a Storage Policy is specified (e.g., provisioned by the operator), then a Storage Policy rule applicable to the data to be stored is applied as the Storage Approach (e.g., store all AMF data for 4 months).</w:t>
        </w:r>
      </w:ins>
    </w:p>
    <w:p>
      <w:pPr>
        <w:pStyle w:val="B1"/>
        <w:rPr>
          <w:ins w:id="10884" w:author="S2-2205097" w:date="2022-05-25T18:28:00Z"/>
        </w:rPr>
      </w:pPr>
      <w:ins w:id="10885" w:author="S2-2205097" w:date="2022-05-25T18:28:00Z">
        <w:r>
          <w:rPr>
            <w:lang w:val="en-US"/>
          </w:rPr>
          <w:t>-</w:t>
        </w:r>
        <w:r>
          <w:rPr>
            <w:lang w:val="en-US"/>
          </w:rPr>
          <w:tab/>
        </w:r>
        <w:r>
          <w:t>If only Storage Handling Information is specified (by a consumer), then the request is either accepted or rejected as the Storage Approach according to configuration (e.g. by the operator) for honouring consumer requests in the absence of a policy (e.g., consumer asks to store requested AMF data for 7 months, and request is accepted or rejected).</w:t>
        </w:r>
      </w:ins>
    </w:p>
    <w:p>
      <w:pPr>
        <w:pStyle w:val="B1"/>
        <w:rPr>
          <w:ins w:id="10886" w:author="S2-2205097" w:date="2022-05-25T18:28:00Z"/>
        </w:rPr>
      </w:pPr>
      <w:ins w:id="10887" w:author="S2-2205097" w:date="2022-05-25T18:28:00Z">
        <w:r>
          <w:rPr>
            <w:lang w:val="en-US"/>
          </w:rPr>
          <w:t>-</w:t>
        </w:r>
        <w:r>
          <w:rPr>
            <w:lang w:val="en-US"/>
          </w:rPr>
          <w:tab/>
        </w:r>
        <w:r>
          <w:t>If both a Storage Policy and a Storage Handling Information is specified, then the request for Storage Handling is allowed within the scope of Storage Policy rules and precedence configured by the operator. For example, if a Storage Policy rule is to store all AMF data for a maximum of 4 months but a consumer that sent a Storage Handling Request asks that the data be stored for 7 months, then data storage for 4 months or for 7 months is authorized and applied as the Storage Approach according to operator configuration of Storage Policy vs Storage Handling Request precedence.</w:t>
        </w:r>
      </w:ins>
    </w:p>
    <w:p>
      <w:pPr>
        <w:jc w:val="both"/>
        <w:rPr>
          <w:ins w:id="10888" w:author="S2-2205097" w:date="2022-05-25T18:28:00Z"/>
          <w:rFonts w:cs="Arial"/>
          <w:lang w:val="en-US"/>
        </w:rPr>
      </w:pPr>
      <w:ins w:id="10889" w:author="S2-2205097" w:date="2022-05-25T18:28:00Z">
        <w:r>
          <w:rPr>
            <w:rFonts w:cs="Arial"/>
            <w:lang w:val="en-US"/>
          </w:rPr>
          <w:t xml:space="preserve">In response to a consumer request containing </w:t>
        </w:r>
        <w:r>
          <w:rPr>
            <w:rFonts w:cs="Arial"/>
          </w:rPr>
          <w:t>Storage Handling Information</w:t>
        </w:r>
        <w:r>
          <w:rPr>
            <w:rFonts w:cs="Arial"/>
            <w:lang w:val="en-US"/>
          </w:rPr>
          <w:t>, the ADRF/NWDAF/DCCF provides the result of the request indicating the Storage Approach.</w:t>
        </w:r>
      </w:ins>
    </w:p>
    <w:p>
      <w:pPr>
        <w:jc w:val="both"/>
        <w:rPr>
          <w:ins w:id="10890" w:author="S2-2205097" w:date="2022-05-25T18:28:00Z"/>
          <w:rFonts w:cs="Arial"/>
          <w:lang w:val="en-US"/>
        </w:rPr>
      </w:pPr>
      <w:ins w:id="10891" w:author="S2-2205097" w:date="2022-05-25T18:28:00Z">
        <w:r>
          <w:rPr>
            <w:rFonts w:cs="Arial"/>
            <w:lang w:val="en-US"/>
          </w:rPr>
          <w:t>To execute a Storage Approach:</w:t>
        </w:r>
      </w:ins>
    </w:p>
    <w:p>
      <w:pPr>
        <w:pStyle w:val="B1"/>
        <w:rPr>
          <w:ins w:id="10892" w:author="S2-2205097" w:date="2022-05-25T18:28:00Z"/>
          <w:lang w:val="en-US"/>
        </w:rPr>
      </w:pPr>
      <w:ins w:id="10893" w:author="S2-2205097" w:date="2022-05-25T18:28:00Z">
        <w:r>
          <w:rPr>
            <w:lang w:val="en-US"/>
          </w:rPr>
          <w:t>-</w:t>
        </w:r>
        <w:r>
          <w:rPr>
            <w:lang w:val="en-US"/>
          </w:rPr>
          <w:tab/>
          <w:t xml:space="preserve">When a DCCF is used, the DCCF may keep track of the Storage Approach and the DCCF executes tasks to update the NWDAF or ADRF storage accordingly. For example, after the 4 months storing AMF data has elapsed, the DCCF sends an </w:t>
        </w:r>
        <w:r>
          <w:t>Nadrf_DataManagement_Delete to remove the data that is no longer needed.</w:t>
        </w:r>
      </w:ins>
    </w:p>
    <w:p>
      <w:pPr>
        <w:pStyle w:val="B1"/>
        <w:rPr>
          <w:ins w:id="10894" w:author="S2-2205097" w:date="2022-05-25T18:28:00Z"/>
          <w:lang w:val="en-US"/>
        </w:rPr>
      </w:pPr>
      <w:ins w:id="10895" w:author="S2-2205097" w:date="2022-05-25T18:28:00Z">
        <w:r>
          <w:rPr>
            <w:lang w:val="en-US"/>
          </w:rPr>
          <w:t>-</w:t>
        </w:r>
        <w:r>
          <w:rPr>
            <w:lang w:val="en-US"/>
          </w:rPr>
          <w:tab/>
          <w:t>When a DCCF is not used, the ADRF or NWDAF keeps track of the Storage Approach and executes tasks to update the NWDAF/ADRF storage.</w:t>
        </w:r>
      </w:ins>
    </w:p>
    <w:p>
      <w:pPr>
        <w:pStyle w:val="B1"/>
        <w:rPr>
          <w:ins w:id="10896" w:author="S2-2205097" w:date="2022-05-25T18:28:00Z"/>
          <w:lang w:val="en-US"/>
        </w:rPr>
      </w:pPr>
      <w:ins w:id="10897" w:author="S2-2205097" w:date="2022-05-25T18:28:00Z">
        <w:r>
          <w:rPr>
            <w:lang w:val="en-US"/>
          </w:rPr>
          <w:t>-</w:t>
        </w:r>
        <w:r>
          <w:rPr>
            <w:lang w:val="en-US"/>
          </w:rPr>
          <w:tab/>
          <w:t>When data is to be removed from the ADRF or NWDAF, the DCCF, ADRF or NWDAF may send a notification to the Consumer that the data is about to be deleted. The consumer may acknowledge the notification or send a further request to extend the data storage period.</w:t>
        </w:r>
      </w:ins>
    </w:p>
    <w:p>
      <w:pPr>
        <w:rPr>
          <w:ins w:id="10898" w:author="S2-2205097" w:date="2022-05-25T18:28:00Z"/>
        </w:rPr>
      </w:pPr>
      <w:ins w:id="10899" w:author="S2-2205097" w:date="2022-05-25T18:28:00Z">
        <w:r>
          <w:t>In addition, t</w:t>
        </w:r>
        <w:r>
          <w:rPr>
            <w:lang w:val="en-US"/>
          </w:rPr>
          <w:t xml:space="preserve">he NWDAF/ADRF/DCCF may provide the consumer with a </w:t>
        </w:r>
      </w:ins>
      <w:ins w:id="10900" w:author="Rapporteur" w:date="2022-05-26T12:38:00Z">
        <w:r>
          <w:rPr>
            <w:lang w:eastAsia="zh-CN"/>
          </w:rPr>
          <w:t>"</w:t>
        </w:r>
      </w:ins>
      <w:ins w:id="10901" w:author="S2-2205097" w:date="2022-05-25T18:28:00Z">
        <w:del w:id="10902" w:author="Rapporteur" w:date="2022-05-26T12:38:00Z">
          <w:r>
            <w:rPr>
              <w:lang w:val="en-US"/>
            </w:rPr>
            <w:delText>“</w:delText>
          </w:r>
        </w:del>
        <w:r>
          <w:rPr>
            <w:lang w:val="en-US"/>
          </w:rPr>
          <w:t>Storage Transaction Identifier so that the data can be easily fetched by the consumer.</w:t>
        </w:r>
        <w:r>
          <w:t xml:space="preserve"> For example, i</w:t>
        </w:r>
        <w:r>
          <w:rPr>
            <w:lang w:val="en-US"/>
          </w:rPr>
          <w:t>f a consumer has asked to store AMF notifications for 5 months, the DCCF, ADRF or NWDAF may provide a Storage Transaction Identifier that can be used by the consumer to retrieve the stored data. This saves the effort at the DCCF, ADRF or NWDAF to filter out data when a request is received per URI.</w:t>
        </w:r>
      </w:ins>
    </w:p>
    <w:p>
      <w:pPr>
        <w:pStyle w:val="31"/>
        <w:rPr>
          <w:ins w:id="10903" w:author="S2-2205097" w:date="2022-05-25T18:28:00Z"/>
          <w:lang w:val="en-US"/>
        </w:rPr>
      </w:pPr>
      <w:bookmarkStart w:id="10904" w:name="_Toc30618"/>
      <w:bookmarkStart w:id="10905" w:name="_Toc104433354"/>
      <w:bookmarkStart w:id="10906" w:name="_Toc104467489"/>
      <w:bookmarkStart w:id="10907" w:name="_Toc104467812"/>
      <w:bookmarkStart w:id="10908" w:name="_Toc104468148"/>
      <w:ins w:id="10909" w:author="S2-2205097" w:date="2022-05-25T18:28:00Z">
        <w:r>
          <w:rPr>
            <w:lang w:val="en-US"/>
          </w:rPr>
          <w:t>6.</w:t>
        </w:r>
        <w:del w:id="10910" w:author="Rapporteur" w:date="2022-05-25T23:56:00Z">
          <w:r>
            <w:rPr>
              <w:lang w:val="en-US"/>
            </w:rPr>
            <w:delText>x</w:delText>
          </w:r>
        </w:del>
      </w:ins>
      <w:ins w:id="10911" w:author="Rapporteur" w:date="2022-05-25T23:56:00Z">
        <w:r>
          <w:rPr>
            <w:lang w:val="en-US"/>
          </w:rPr>
          <w:t>4</w:t>
        </w:r>
      </w:ins>
      <w:ins w:id="10912" w:author="Rapporteur" w:date="2022-05-25T23:58:00Z">
        <w:r>
          <w:rPr>
            <w:lang w:val="en-US"/>
          </w:rPr>
          <w:t>6</w:t>
        </w:r>
      </w:ins>
      <w:ins w:id="10913" w:author="S2-2205097" w:date="2022-05-25T18:28:00Z">
        <w:r>
          <w:rPr>
            <w:lang w:val="en-US"/>
          </w:rPr>
          <w:t>.</w:t>
        </w:r>
        <w:r>
          <w:rPr>
            <w:lang w:val="en-US" w:eastAsia="zh-CN"/>
          </w:rPr>
          <w:t>2</w:t>
        </w:r>
        <w:r>
          <w:rPr>
            <w:lang w:val="en-US"/>
          </w:rPr>
          <w:tab/>
          <w:t>Procedures</w:t>
        </w:r>
        <w:bookmarkEnd w:id="10904"/>
        <w:bookmarkEnd w:id="10905"/>
        <w:bookmarkEnd w:id="10906"/>
        <w:bookmarkEnd w:id="10907"/>
        <w:bookmarkEnd w:id="10908"/>
      </w:ins>
    </w:p>
    <w:p>
      <w:pPr>
        <w:rPr>
          <w:ins w:id="10914" w:author="S2-2205097" w:date="2022-05-25T18:28:00Z"/>
          <w:lang w:eastAsia="ko-KR"/>
        </w:rPr>
      </w:pPr>
      <w:bookmarkStart w:id="10915" w:name="_Toc57236610"/>
      <w:bookmarkStart w:id="10916" w:name="_Toc44311904"/>
      <w:bookmarkStart w:id="10917" w:name="_Toc30694639"/>
      <w:bookmarkStart w:id="10918" w:name="_Toc26431241"/>
      <w:bookmarkStart w:id="10919" w:name="_Toc26386435"/>
      <w:bookmarkStart w:id="10920" w:name="_Toc57530251"/>
      <w:bookmarkStart w:id="10921" w:name="_Toc54930320"/>
      <w:bookmarkStart w:id="10922" w:name="_Toc57532452"/>
      <w:bookmarkStart w:id="10923" w:name="_Toc20203937"/>
      <w:bookmarkStart w:id="10924" w:name="_Toc54968125"/>
      <w:bookmarkStart w:id="10925" w:name="_Toc50536546"/>
      <w:bookmarkStart w:id="10926" w:name="_Toc57236447"/>
      <w:bookmarkStart w:id="10927" w:name="_Toc43906662"/>
      <w:bookmarkStart w:id="10928" w:name="_Toc93073667"/>
      <w:bookmarkStart w:id="10929" w:name="_Toc43906778"/>
      <w:ins w:id="10930" w:author="S2-2205097" w:date="2022-05-25T18:28:00Z">
        <w:r>
          <w:rPr>
            <w:lang w:eastAsia="ko-KR"/>
          </w:rPr>
          <w:t>The procedure from TS 23.288</w:t>
        </w:r>
      </w:ins>
      <w:ins w:id="10931" w:author="Rapporteur" w:date="2022-05-26T01:50:00Z">
        <w:r>
          <w:rPr>
            <w:lang w:eastAsia="ko-KR"/>
          </w:rPr>
          <w:t xml:space="preserve"> </w:t>
        </w:r>
        <w:r>
          <w:rPr>
            <w:lang w:val="en-US"/>
          </w:rPr>
          <w:t>[5]</w:t>
        </w:r>
      </w:ins>
      <w:ins w:id="10932" w:author="S2-2205097" w:date="2022-05-25T18:28:00Z">
        <w:r>
          <w:rPr>
            <w:lang w:eastAsia="ko-KR"/>
          </w:rPr>
          <w:t xml:space="preserve"> clause 6.2B.3 which is used by consumers (NWDAF, DCCF) to store received notifications in the ADRF is replicated below. Changes to support storage management provided by this solution are indicted in the figure in red and are described in the steps below. Note the step numbering from the current procedure has been maintained but may be updated in the normative phase.</w:t>
        </w:r>
      </w:ins>
    </w:p>
    <w:p>
      <w:pPr>
        <w:pStyle w:val="TH"/>
        <w:rPr>
          <w:ins w:id="10933" w:author="S2-2205097" w:date="2022-05-25T18:28:00Z"/>
          <w:bCs/>
        </w:rPr>
        <w:pPrChange w:id="10934" w:author="Rapporteur" w:date="2022-05-26T00:42:00Z">
          <w:pPr>
            <w:pStyle w:val="31"/>
          </w:pPr>
        </w:pPrChange>
      </w:pPr>
      <w:ins w:id="10935" w:author="S2-2205097" w:date="2022-05-25T18:28:00Z">
        <w:r>
          <w:rPr>
            <w:bCs/>
          </w:rPr>
          <w:object w:dxaOrig="9567" w:dyaOrig="11149">
            <v:shape id="_x0000_i1086" type="#_x0000_t75" style="width:480pt;height:558pt" o:ole="">
              <v:imagedata r:id="rId154" o:title=""/>
            </v:shape>
            <o:OLEObject Type="Embed" ProgID="Visio.Drawing.11" ShapeID="_x0000_i1086" DrawAspect="Content" ObjectID="_1715085501" r:id="rId155"/>
          </w:object>
        </w:r>
      </w:ins>
    </w:p>
    <w:p>
      <w:pPr>
        <w:pStyle w:val="TF"/>
        <w:rPr>
          <w:ins w:id="10936" w:author="S2-2205097" w:date="2022-05-25T18:28:00Z"/>
          <w:del w:id="10937" w:author="Rapporteur" w:date="2022-05-26T00:42:00Z"/>
        </w:rPr>
        <w:pPrChange w:id="10938" w:author="Rapporteur" w:date="2022-05-26T03:22:00Z">
          <w:pPr>
            <w:jc w:val="center"/>
          </w:pPr>
        </w:pPrChange>
      </w:pPr>
      <w:ins w:id="10939" w:author="S2-2205097" w:date="2022-05-25T18:28:00Z">
        <w:r>
          <w:t>Figure 6.</w:t>
        </w:r>
        <w:del w:id="10940" w:author="Rapporteur" w:date="2022-05-25T23:56:00Z">
          <w:r>
            <w:delText>x</w:delText>
          </w:r>
        </w:del>
      </w:ins>
      <w:ins w:id="10941" w:author="Rapporteur" w:date="2022-05-25T23:56:00Z">
        <w:r>
          <w:t>4</w:t>
        </w:r>
      </w:ins>
      <w:ins w:id="10942" w:author="Rapporteur" w:date="2022-05-25T23:58:00Z">
        <w:r>
          <w:t>6</w:t>
        </w:r>
      </w:ins>
      <w:ins w:id="10943" w:author="S2-2205097" w:date="2022-05-25T18:28:00Z">
        <w:r>
          <w:t>.2-1: Historical Data and Analytics Storage (with storage management) via Notifications</w:t>
        </w:r>
      </w:ins>
    </w:p>
    <w:p>
      <w:pPr>
        <w:pStyle w:val="TF"/>
        <w:rPr>
          <w:ins w:id="10944" w:author="S2-2205097" w:date="2022-05-25T18:28:00Z"/>
          <w:lang w:eastAsia="ko-KR"/>
        </w:rPr>
        <w:pPrChange w:id="10945" w:author="Rapporteur" w:date="2022-05-26T03:22:00Z">
          <w:pPr>
            <w:jc w:val="center"/>
          </w:pPr>
        </w:pPrChange>
      </w:pPr>
    </w:p>
    <w:p>
      <w:pPr>
        <w:pStyle w:val="B1"/>
        <w:rPr>
          <w:ins w:id="10946" w:author="S2-2205097" w:date="2022-05-25T18:28:00Z"/>
          <w:rPrChange w:id="10947" w:author="Rapporteur" w:date="2022-05-26T14:02:00Z">
            <w:rPr>
              <w:ins w:id="10948" w:author="S2-2205097" w:date="2022-05-25T18:28:00Z"/>
              <w:lang w:eastAsia="ko-KR"/>
            </w:rPr>
          </w:rPrChange>
        </w:rPr>
        <w:pPrChange w:id="10949" w:author="Rapporteur" w:date="2022-05-26T14:02:00Z">
          <w:pPr>
            <w:ind w:left="567" w:hanging="567"/>
          </w:pPr>
        </w:pPrChange>
      </w:pPr>
      <w:ins w:id="10950" w:author="S2-2205097" w:date="2022-05-25T18:28:00Z">
        <w:r>
          <w:rPr>
            <w:rPrChange w:id="10951" w:author="Rapporteur" w:date="2022-05-26T14:02:00Z">
              <w:rPr>
                <w:lang w:eastAsia="ko-KR"/>
              </w:rPr>
            </w:rPrChange>
          </w:rPr>
          <w:t>0a-c.</w:t>
        </w:r>
        <w:r>
          <w:rPr>
            <w:rPrChange w:id="10952" w:author="Rapporteur" w:date="2022-05-26T14:02:00Z">
              <w:rPr>
                <w:lang w:eastAsia="ko-KR"/>
              </w:rPr>
            </w:rPrChange>
          </w:rPr>
          <w:tab/>
          <w:t>The operator configures Storage Policy on the DCCF, NWDAF or ADRF according to operator preference.</w:t>
        </w:r>
      </w:ins>
    </w:p>
    <w:p>
      <w:pPr>
        <w:pStyle w:val="B1"/>
        <w:rPr>
          <w:ins w:id="10953" w:author="S2-2205097" w:date="2022-05-25T18:28:00Z"/>
          <w:rPrChange w:id="10954" w:author="Rapporteur" w:date="2022-05-26T14:02:00Z">
            <w:rPr>
              <w:ins w:id="10955" w:author="S2-2205097" w:date="2022-05-25T18:28:00Z"/>
              <w:lang w:eastAsia="ko-KR"/>
            </w:rPr>
          </w:rPrChange>
        </w:rPr>
        <w:pPrChange w:id="10956" w:author="Rapporteur" w:date="2022-05-26T14:02:00Z">
          <w:pPr>
            <w:ind w:left="567" w:hanging="567"/>
          </w:pPr>
        </w:pPrChange>
      </w:pPr>
      <w:ins w:id="10957" w:author="S2-2205097" w:date="2022-05-25T18:28:00Z">
        <w:r>
          <w:rPr>
            <w:rPrChange w:id="10958" w:author="Rapporteur" w:date="2022-05-26T14:02:00Z">
              <w:rPr>
                <w:lang w:eastAsia="ko-KR"/>
              </w:rPr>
            </w:rPrChange>
          </w:rPr>
          <w:t>1a-b.</w:t>
        </w:r>
        <w:r>
          <w:rPr>
            <w:rPrChange w:id="10959" w:author="Rapporteur" w:date="2022-05-26T14:02:00Z">
              <w:rPr>
                <w:lang w:eastAsia="ko-KR"/>
              </w:rPr>
            </w:rPrChange>
          </w:rPr>
          <w:tab/>
          <w:t>The Data or Analytics Consumer may provide Storage Handling Information in its request for Data/Analytics to the NWDAF or DCCF.</w:t>
        </w:r>
      </w:ins>
    </w:p>
    <w:p>
      <w:pPr>
        <w:pStyle w:val="B1"/>
        <w:rPr>
          <w:ins w:id="10960" w:author="S2-2205097" w:date="2022-05-25T18:28:00Z"/>
          <w:rPrChange w:id="10961" w:author="Rapporteur" w:date="2022-05-26T14:02:00Z">
            <w:rPr>
              <w:ins w:id="10962" w:author="S2-2205097" w:date="2022-05-25T18:28:00Z"/>
              <w:lang w:eastAsia="ko-KR"/>
            </w:rPr>
          </w:rPrChange>
        </w:rPr>
        <w:pPrChange w:id="10963" w:author="Rapporteur" w:date="2022-05-26T14:02:00Z">
          <w:pPr>
            <w:ind w:left="567" w:hanging="567"/>
          </w:pPr>
        </w:pPrChange>
      </w:pPr>
      <w:ins w:id="10964" w:author="S2-2205097" w:date="2022-05-25T18:28:00Z">
        <w:r>
          <w:rPr>
            <w:rPrChange w:id="10965" w:author="Rapporteur" w:date="2022-05-26T14:02:00Z">
              <w:rPr>
                <w:lang w:eastAsia="ko-KR"/>
              </w:rPr>
            </w:rPrChange>
          </w:rPr>
          <w:t>2a-b.</w:t>
        </w:r>
        <w:r>
          <w:rPr>
            <w:rPrChange w:id="10966" w:author="Rapporteur" w:date="2022-05-26T14:02:00Z">
              <w:rPr>
                <w:lang w:eastAsia="ko-KR"/>
              </w:rPr>
            </w:rPrChange>
          </w:rPr>
          <w:tab/>
          <w:t>If Storage Policy is not configured on the NWDAF or DCCF, the NWDAF or DCCF sends the Storage Handling Request to the ADRF in the Nadrf_DataManagement_StorageSubscription request.</w:t>
        </w:r>
      </w:ins>
    </w:p>
    <w:p>
      <w:pPr>
        <w:pStyle w:val="B1"/>
        <w:rPr>
          <w:ins w:id="10967" w:author="S2-2205097" w:date="2022-05-25T18:28:00Z"/>
          <w:rPrChange w:id="10968" w:author="Rapporteur" w:date="2022-05-26T14:02:00Z">
            <w:rPr>
              <w:ins w:id="10969" w:author="S2-2205097" w:date="2022-05-25T18:28:00Z"/>
              <w:lang w:eastAsia="ko-KR"/>
            </w:rPr>
          </w:rPrChange>
        </w:rPr>
        <w:pPrChange w:id="10970" w:author="Rapporteur" w:date="2022-05-26T14:02:00Z">
          <w:pPr>
            <w:ind w:left="567" w:hanging="567"/>
          </w:pPr>
        </w:pPrChange>
      </w:pPr>
      <w:ins w:id="10971" w:author="S2-2205097" w:date="2022-05-25T18:28:00Z">
        <w:r>
          <w:rPr>
            <w:rPrChange w:id="10972" w:author="Rapporteur" w:date="2022-05-26T14:02:00Z">
              <w:rPr>
                <w:lang w:eastAsia="ko-KR"/>
              </w:rPr>
            </w:rPrChange>
          </w:rPr>
          <w:t>3a-c.</w:t>
        </w:r>
        <w:r>
          <w:rPr>
            <w:rPrChange w:id="10973" w:author="Rapporteur" w:date="2022-05-26T14:02:00Z">
              <w:rPr>
                <w:lang w:eastAsia="ko-KR"/>
              </w:rPr>
            </w:rPrChange>
          </w:rPr>
          <w:tab/>
          <w:t>The NWDAF, DCCF or ADRF determines the Storage Approach based on the received Storage Handing Information and the Storage Policy.</w:t>
        </w:r>
      </w:ins>
    </w:p>
    <w:p>
      <w:pPr>
        <w:pStyle w:val="B1"/>
        <w:rPr>
          <w:ins w:id="10974" w:author="S2-2205097" w:date="2022-05-25T18:28:00Z"/>
          <w:rPrChange w:id="10975" w:author="Rapporteur" w:date="2022-05-26T14:02:00Z">
            <w:rPr>
              <w:ins w:id="10976" w:author="S2-2205097" w:date="2022-05-25T18:28:00Z"/>
              <w:lang w:eastAsia="ko-KR"/>
            </w:rPr>
          </w:rPrChange>
        </w:rPr>
        <w:pPrChange w:id="10977" w:author="Rapporteur" w:date="2022-05-26T14:02:00Z">
          <w:pPr>
            <w:ind w:left="567" w:hanging="567"/>
          </w:pPr>
        </w:pPrChange>
      </w:pPr>
      <w:ins w:id="10978" w:author="S2-2205097" w:date="2022-05-25T18:28:00Z">
        <w:r>
          <w:rPr>
            <w:rPrChange w:id="10979" w:author="Rapporteur" w:date="2022-05-26T14:02:00Z">
              <w:rPr>
                <w:lang w:eastAsia="ko-KR"/>
              </w:rPr>
            </w:rPrChange>
          </w:rPr>
          <w:lastRenderedPageBreak/>
          <w:t>7a-c.</w:t>
        </w:r>
        <w:r>
          <w:rPr>
            <w:rPrChange w:id="10980" w:author="Rapporteur" w:date="2022-05-26T14:02:00Z">
              <w:rPr>
                <w:lang w:eastAsia="ko-KR"/>
              </w:rPr>
            </w:rPrChange>
          </w:rPr>
          <w:tab/>
          <w:t>The NWDAF, DCCF or the ADRF determines that stored data/analytics can be removed from the ADRF. The determination may be made according to a Storage Approach from Step 3.</w:t>
        </w:r>
      </w:ins>
    </w:p>
    <w:p>
      <w:pPr>
        <w:pStyle w:val="B1"/>
        <w:rPr>
          <w:ins w:id="10981" w:author="S2-2205097" w:date="2022-05-25T18:28:00Z"/>
          <w:rPrChange w:id="10982" w:author="Rapporteur" w:date="2022-05-26T14:02:00Z">
            <w:rPr>
              <w:ins w:id="10983" w:author="S2-2205097" w:date="2022-05-25T18:28:00Z"/>
              <w:lang w:val="en-US"/>
            </w:rPr>
          </w:rPrChange>
        </w:rPr>
        <w:pPrChange w:id="10984" w:author="Rapporteur" w:date="2022-05-26T14:02:00Z">
          <w:pPr>
            <w:ind w:left="567" w:hanging="567"/>
          </w:pPr>
        </w:pPrChange>
      </w:pPr>
      <w:ins w:id="10985" w:author="S2-2205097" w:date="2022-05-25T18:28:00Z">
        <w:r>
          <w:rPr>
            <w:rPrChange w:id="10986" w:author="Rapporteur" w:date="2022-05-26T14:02:00Z">
              <w:rPr>
                <w:lang w:eastAsia="ko-KR"/>
              </w:rPr>
            </w:rPrChange>
          </w:rPr>
          <w:t>7a-1 to 7c-1</w:t>
        </w:r>
        <w:r>
          <w:rPr>
            <w:rPrChange w:id="10987" w:author="Rapporteur" w:date="2022-05-26T14:02:00Z">
              <w:rPr>
                <w:lang w:val="en-US"/>
              </w:rPr>
            </w:rPrChange>
          </w:rPr>
          <w:tab/>
          <w:t>As determined by the Storage Approach, the DCCF, ADRF or NWDAF may send a notification to the Consumer that stored data/analytics are about to be deleted. The consumer may acknowledge the notification, or send a further request to extend the data/analytics storage period.</w:t>
        </w:r>
      </w:ins>
    </w:p>
    <w:p>
      <w:pPr>
        <w:pStyle w:val="B1"/>
        <w:rPr>
          <w:ins w:id="10988" w:author="S2-2205097" w:date="2022-05-25T18:28:00Z"/>
          <w:rPrChange w:id="10989" w:author="Rapporteur" w:date="2022-05-26T14:02:00Z">
            <w:rPr>
              <w:ins w:id="10990" w:author="S2-2205097" w:date="2022-05-25T18:28:00Z"/>
              <w:lang w:val="en-US"/>
            </w:rPr>
          </w:rPrChange>
        </w:rPr>
        <w:pPrChange w:id="10991" w:author="Rapporteur" w:date="2022-05-26T14:02:00Z">
          <w:pPr>
            <w:ind w:left="567" w:hanging="567"/>
          </w:pPr>
        </w:pPrChange>
      </w:pPr>
      <w:ins w:id="10992" w:author="S2-2205097" w:date="2022-05-25T18:28:00Z">
        <w:r>
          <w:rPr>
            <w:rPrChange w:id="10993" w:author="Rapporteur" w:date="2022-05-26T14:02:00Z">
              <w:rPr>
                <w:lang w:val="en-US"/>
              </w:rPr>
            </w:rPrChange>
          </w:rPr>
          <w:t>10a-10b.</w:t>
        </w:r>
        <w:r>
          <w:rPr>
            <w:rPrChange w:id="10994" w:author="Rapporteur" w:date="2022-05-26T14:02:00Z">
              <w:rPr>
                <w:lang w:val="en-US"/>
              </w:rPr>
            </w:rPrChange>
          </w:rPr>
          <w:tab/>
          <w:t xml:space="preserve">The DCCF or NWDAF may send an Nadrf_DataManagement_Delete request to remove the stored data/analytics. </w:t>
        </w:r>
      </w:ins>
    </w:p>
    <w:p>
      <w:pPr>
        <w:pStyle w:val="B1"/>
        <w:rPr>
          <w:ins w:id="10995" w:author="S2-2205097" w:date="2022-05-25T18:28:00Z"/>
          <w:rPrChange w:id="10996" w:author="Rapporteur" w:date="2022-05-26T14:02:00Z">
            <w:rPr>
              <w:ins w:id="10997" w:author="S2-2205097" w:date="2022-05-25T18:28:00Z"/>
              <w:lang w:eastAsia="ko-KR"/>
            </w:rPr>
          </w:rPrChange>
        </w:rPr>
        <w:pPrChange w:id="10998" w:author="Rapporteur" w:date="2022-05-26T14:02:00Z">
          <w:pPr>
            <w:ind w:left="567" w:hanging="567"/>
          </w:pPr>
        </w:pPrChange>
      </w:pPr>
      <w:ins w:id="10999" w:author="S2-2205097" w:date="2022-05-25T18:28:00Z">
        <w:r>
          <w:rPr>
            <w:rPrChange w:id="11000" w:author="Rapporteur" w:date="2022-05-26T14:02:00Z">
              <w:rPr>
                <w:lang w:val="en-US"/>
              </w:rPr>
            </w:rPrChange>
          </w:rPr>
          <w:t>11.</w:t>
        </w:r>
        <w:r>
          <w:rPr>
            <w:rPrChange w:id="11001" w:author="Rapporteur" w:date="2022-05-26T14:02:00Z">
              <w:rPr>
                <w:lang w:val="en-US"/>
              </w:rPr>
            </w:rPrChange>
          </w:rPr>
          <w:tab/>
          <w:t>ADRF deletes the stored data/analytics.</w:t>
        </w:r>
      </w:ins>
    </w:p>
    <w:p>
      <w:pPr>
        <w:pStyle w:val="31"/>
        <w:rPr>
          <w:ins w:id="11002" w:author="S2-2205097" w:date="2022-05-25T18:28:00Z"/>
          <w:lang w:val="en-US"/>
        </w:rPr>
      </w:pPr>
      <w:bookmarkStart w:id="11003" w:name="_Toc873"/>
      <w:bookmarkStart w:id="11004" w:name="_Toc104433355"/>
      <w:bookmarkStart w:id="11005" w:name="_Toc104467490"/>
      <w:bookmarkStart w:id="11006" w:name="_Toc104467813"/>
      <w:bookmarkStart w:id="11007" w:name="_Toc104468149"/>
      <w:ins w:id="11008" w:author="S2-2205097" w:date="2022-05-25T18:28:00Z">
        <w:r>
          <w:rPr>
            <w:lang w:val="en-US"/>
          </w:rPr>
          <w:t>6.</w:t>
        </w:r>
        <w:del w:id="11009" w:author="Rapporteur" w:date="2022-05-25T23:57:00Z">
          <w:r>
            <w:rPr>
              <w:lang w:val="en-US"/>
            </w:rPr>
            <w:delText>x</w:delText>
          </w:r>
        </w:del>
      </w:ins>
      <w:ins w:id="11010" w:author="Rapporteur" w:date="2022-05-25T23:57:00Z">
        <w:r>
          <w:rPr>
            <w:lang w:val="en-US"/>
          </w:rPr>
          <w:t>4</w:t>
        </w:r>
      </w:ins>
      <w:ins w:id="11011" w:author="Rapporteur" w:date="2022-05-25T23:58:00Z">
        <w:r>
          <w:rPr>
            <w:lang w:val="en-US"/>
          </w:rPr>
          <w:t>6</w:t>
        </w:r>
      </w:ins>
      <w:ins w:id="11012" w:author="Rapporteur" w:date="2022-05-25T23:57:00Z">
        <w:r>
          <w:rPr>
            <w:lang w:val="en-US"/>
          </w:rPr>
          <w:t>.</w:t>
        </w:r>
      </w:ins>
      <w:ins w:id="11013" w:author="S2-2205097" w:date="2022-05-25T18:28:00Z">
        <w:r>
          <w:rPr>
            <w:lang w:val="en-US"/>
          </w:rPr>
          <w:t>3</w:t>
        </w:r>
        <w:del w:id="11014" w:author="Rapporteur" w:date="2022-05-25T23:57:00Z">
          <w:r>
            <w:rPr>
              <w:lang w:val="en-US" w:eastAsia="zh-CN"/>
            </w:rPr>
            <w:delText>4</w:delText>
          </w:r>
        </w:del>
        <w:r>
          <w:rPr>
            <w:lang w:val="en-US"/>
          </w:rPr>
          <w:tab/>
          <w:t>Impacts on services, entities and interfaces</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1003"/>
        <w:bookmarkEnd w:id="11004"/>
        <w:bookmarkEnd w:id="11005"/>
        <w:bookmarkEnd w:id="11006"/>
        <w:bookmarkEnd w:id="11007"/>
      </w:ins>
    </w:p>
    <w:p>
      <w:pPr>
        <w:rPr>
          <w:ins w:id="11015" w:author="S2-2205097" w:date="2022-05-25T18:28:00Z"/>
          <w:lang w:val="en-US"/>
        </w:rPr>
        <w:pPrChange w:id="11016" w:author="Rapporteur" w:date="2022-05-26T15:26:00Z">
          <w:pPr>
            <w:pStyle w:val="B1"/>
          </w:pPr>
        </w:pPrChange>
      </w:pPr>
      <w:ins w:id="11017" w:author="S2-2205097" w:date="2022-05-25T18:28:00Z">
        <w:del w:id="11018" w:author="Rapporteur" w:date="2022-05-26T15:26:00Z">
          <w:r>
            <w:rPr>
              <w:lang w:val="en-US"/>
            </w:rPr>
            <w:delText>-</w:delText>
          </w:r>
          <w:r>
            <w:rPr>
              <w:lang w:val="en-US"/>
            </w:rPr>
            <w:tab/>
          </w:r>
        </w:del>
        <w:r>
          <w:rPr>
            <w:lang w:val="en-US"/>
          </w:rPr>
          <w:t>NWDAF:</w:t>
        </w:r>
      </w:ins>
    </w:p>
    <w:p>
      <w:pPr>
        <w:pStyle w:val="B1"/>
        <w:rPr>
          <w:ins w:id="11019" w:author="S2-2205097" w:date="2022-05-25T18:28:00Z"/>
          <w:lang w:val="en-US"/>
        </w:rPr>
        <w:pPrChange w:id="11020" w:author="Rapporteur" w:date="2022-05-26T15:27:00Z">
          <w:pPr>
            <w:pStyle w:val="B2"/>
          </w:pPr>
        </w:pPrChange>
      </w:pPr>
      <w:ins w:id="11021" w:author="S2-2205097" w:date="2022-05-25T18:28:00Z">
        <w:r>
          <w:rPr>
            <w:lang w:val="en-US"/>
          </w:rPr>
          <w:t>-</w:t>
        </w:r>
        <w:r>
          <w:rPr>
            <w:lang w:val="en-US"/>
          </w:rPr>
          <w:tab/>
          <w:t>Include Storage Handling Information in service operations that request data.</w:t>
        </w:r>
      </w:ins>
    </w:p>
    <w:p>
      <w:pPr>
        <w:pStyle w:val="B1"/>
        <w:rPr>
          <w:ins w:id="11022" w:author="S2-2205097" w:date="2022-05-25T18:28:00Z"/>
          <w:lang w:val="en-US"/>
        </w:rPr>
        <w:pPrChange w:id="11023" w:author="Rapporteur" w:date="2022-05-26T15:27:00Z">
          <w:pPr>
            <w:pStyle w:val="B2"/>
          </w:pPr>
        </w:pPrChange>
      </w:pPr>
      <w:ins w:id="11024" w:author="S2-2205097" w:date="2022-05-25T18:28:00Z">
        <w:r>
          <w:rPr>
            <w:lang w:val="en-US"/>
          </w:rPr>
          <w:t>-</w:t>
        </w:r>
        <w:r>
          <w:rPr>
            <w:lang w:val="en-US"/>
          </w:rPr>
          <w:tab/>
          <w:t>Support Storage Policy and execution of Storage Approach.</w:t>
        </w:r>
      </w:ins>
    </w:p>
    <w:p>
      <w:pPr>
        <w:pStyle w:val="B1"/>
        <w:rPr>
          <w:ins w:id="11025" w:author="S2-2205097" w:date="2022-05-25T18:28:00Z"/>
          <w:lang w:val="en-US"/>
        </w:rPr>
        <w:pPrChange w:id="11026" w:author="Rapporteur" w:date="2022-05-26T15:27:00Z">
          <w:pPr>
            <w:pStyle w:val="B2"/>
          </w:pPr>
        </w:pPrChange>
      </w:pPr>
      <w:ins w:id="11027" w:author="S2-2205097" w:date="2022-05-25T18:28:00Z">
        <w:r>
          <w:rPr>
            <w:lang w:val="en-US"/>
          </w:rPr>
          <w:t>-</w:t>
        </w:r>
        <w:del w:id="11028" w:author="Rapporteur" w:date="2022-05-26T03:02:00Z">
          <w:r>
            <w:rPr>
              <w:lang w:val="en-US"/>
            </w:rPr>
            <w:delText xml:space="preserve"> </w:delText>
          </w:r>
        </w:del>
        <w:r>
          <w:rPr>
            <w:lang w:val="en-US"/>
          </w:rPr>
          <w:tab/>
          <w:t>Support notification to consumer of impending data/analytics deletion and response from consumer.</w:t>
        </w:r>
      </w:ins>
    </w:p>
    <w:p>
      <w:pPr>
        <w:rPr>
          <w:ins w:id="11029" w:author="S2-2205097" w:date="2022-05-25T18:28:00Z"/>
          <w:lang w:val="en-US"/>
        </w:rPr>
        <w:pPrChange w:id="11030" w:author="Rapporteur" w:date="2022-05-26T15:27:00Z">
          <w:pPr>
            <w:pStyle w:val="B1"/>
          </w:pPr>
        </w:pPrChange>
      </w:pPr>
      <w:ins w:id="11031" w:author="S2-2205097" w:date="2022-05-25T18:28:00Z">
        <w:del w:id="11032" w:author="Rapporteur" w:date="2022-05-26T15:27:00Z">
          <w:r>
            <w:rPr>
              <w:lang w:val="en-US"/>
            </w:rPr>
            <w:delText>-</w:delText>
          </w:r>
          <w:r>
            <w:rPr>
              <w:lang w:val="en-US"/>
            </w:rPr>
            <w:tab/>
          </w:r>
        </w:del>
        <w:r>
          <w:rPr>
            <w:lang w:val="en-US"/>
          </w:rPr>
          <w:t>DCCF/MFAF:</w:t>
        </w:r>
      </w:ins>
    </w:p>
    <w:p>
      <w:pPr>
        <w:pStyle w:val="B1"/>
        <w:rPr>
          <w:ins w:id="11033" w:author="S2-2205097" w:date="2022-05-25T18:28:00Z"/>
          <w:lang w:val="en-US"/>
        </w:rPr>
        <w:pPrChange w:id="11034" w:author="Rapporteur" w:date="2022-05-26T15:27:00Z">
          <w:pPr>
            <w:pStyle w:val="B2"/>
          </w:pPr>
        </w:pPrChange>
      </w:pPr>
      <w:ins w:id="11035" w:author="S2-2205097" w:date="2022-05-25T18:28:00Z">
        <w:r>
          <w:rPr>
            <w:lang w:val="en-US"/>
          </w:rPr>
          <w:t>-</w:t>
        </w:r>
        <w:r>
          <w:rPr>
            <w:lang w:val="en-US"/>
          </w:rPr>
          <w:tab/>
          <w:t>Include Storage Handling Information in service operations that request data.</w:t>
        </w:r>
      </w:ins>
    </w:p>
    <w:p>
      <w:pPr>
        <w:pStyle w:val="B1"/>
        <w:rPr>
          <w:ins w:id="11036" w:author="S2-2205097" w:date="2022-05-25T18:28:00Z"/>
          <w:lang w:val="en-US"/>
        </w:rPr>
        <w:pPrChange w:id="11037" w:author="Rapporteur" w:date="2022-05-26T15:27:00Z">
          <w:pPr>
            <w:pStyle w:val="B2"/>
          </w:pPr>
        </w:pPrChange>
      </w:pPr>
      <w:ins w:id="11038" w:author="S2-2205097" w:date="2022-05-25T18:28:00Z">
        <w:r>
          <w:rPr>
            <w:lang w:val="en-US"/>
          </w:rPr>
          <w:t>-</w:t>
        </w:r>
        <w:r>
          <w:rPr>
            <w:lang w:val="en-US"/>
          </w:rPr>
          <w:tab/>
          <w:t>Support Storage Policy and execution of Storage Approach.</w:t>
        </w:r>
      </w:ins>
    </w:p>
    <w:p>
      <w:pPr>
        <w:pStyle w:val="B1"/>
        <w:rPr>
          <w:ins w:id="11039" w:author="S2-2205097" w:date="2022-05-25T18:28:00Z"/>
          <w:lang w:val="en-US"/>
        </w:rPr>
        <w:pPrChange w:id="11040" w:author="Rapporteur" w:date="2022-05-26T15:27:00Z">
          <w:pPr>
            <w:pStyle w:val="B2"/>
          </w:pPr>
        </w:pPrChange>
      </w:pPr>
      <w:ins w:id="11041" w:author="S2-2205097" w:date="2022-05-25T18:28:00Z">
        <w:r>
          <w:rPr>
            <w:lang w:val="en-US"/>
          </w:rPr>
          <w:t>-</w:t>
        </w:r>
        <w:r>
          <w:rPr>
            <w:lang w:val="en-US"/>
          </w:rPr>
          <w:tab/>
          <w:t>Support notification to consumer of impending data/analytics deletion and response from consumer.</w:t>
        </w:r>
      </w:ins>
    </w:p>
    <w:p>
      <w:pPr>
        <w:rPr>
          <w:ins w:id="11042" w:author="S2-2205097" w:date="2022-05-25T18:28:00Z"/>
          <w:lang w:val="en-US"/>
        </w:rPr>
        <w:pPrChange w:id="11043" w:author="Rapporteur" w:date="2022-05-26T15:27:00Z">
          <w:pPr>
            <w:pStyle w:val="B1"/>
          </w:pPr>
        </w:pPrChange>
      </w:pPr>
      <w:ins w:id="11044" w:author="S2-2205097" w:date="2022-05-25T18:28:00Z">
        <w:del w:id="11045" w:author="Rapporteur" w:date="2022-05-26T15:27:00Z">
          <w:r>
            <w:rPr>
              <w:lang w:val="en-US"/>
            </w:rPr>
            <w:delText>-</w:delText>
          </w:r>
          <w:r>
            <w:rPr>
              <w:lang w:val="en-US"/>
            </w:rPr>
            <w:tab/>
          </w:r>
        </w:del>
        <w:r>
          <w:rPr>
            <w:lang w:val="en-US"/>
          </w:rPr>
          <w:t>ADRF:</w:t>
        </w:r>
      </w:ins>
    </w:p>
    <w:p>
      <w:pPr>
        <w:pStyle w:val="B1"/>
        <w:rPr>
          <w:ins w:id="11046" w:author="S2-2205097" w:date="2022-05-25T18:28:00Z"/>
          <w:lang w:val="en-US"/>
        </w:rPr>
        <w:pPrChange w:id="11047" w:author="Rapporteur" w:date="2022-05-26T15:27:00Z">
          <w:pPr>
            <w:pStyle w:val="B2"/>
          </w:pPr>
        </w:pPrChange>
      </w:pPr>
      <w:ins w:id="11048" w:author="S2-2205097" w:date="2022-05-25T18:28:00Z">
        <w:r>
          <w:rPr>
            <w:lang w:val="en-US"/>
          </w:rPr>
          <w:t>-</w:t>
        </w:r>
        <w:r>
          <w:rPr>
            <w:lang w:val="en-US"/>
          </w:rPr>
          <w:tab/>
          <w:t>Support Storage Policy and execution of Storage Approach.</w:t>
        </w:r>
      </w:ins>
    </w:p>
    <w:p>
      <w:pPr>
        <w:pStyle w:val="B1"/>
        <w:rPr>
          <w:ins w:id="11049" w:author="S2-2205097" w:date="2022-05-25T18:28:00Z"/>
          <w:lang w:val="en-US"/>
        </w:rPr>
        <w:pPrChange w:id="11050" w:author="Rapporteur" w:date="2022-05-26T15:27:00Z">
          <w:pPr>
            <w:pStyle w:val="B2"/>
          </w:pPr>
        </w:pPrChange>
      </w:pPr>
      <w:ins w:id="11051" w:author="S2-2205097" w:date="2022-05-25T18:28:00Z">
        <w:r>
          <w:rPr>
            <w:lang w:val="en-US"/>
          </w:rPr>
          <w:t>-</w:t>
        </w:r>
        <w:r>
          <w:rPr>
            <w:lang w:val="en-US"/>
          </w:rPr>
          <w:tab/>
          <w:t>Support notification to consumer of impending data/analytics deletion and response from consumer.</w:t>
        </w:r>
      </w:ins>
    </w:p>
    <w:p>
      <w:pPr>
        <w:pStyle w:val="21"/>
        <w:rPr>
          <w:ins w:id="11052" w:author="S2-2205098" w:date="2022-05-25T18:34:00Z"/>
        </w:rPr>
      </w:pPr>
      <w:bookmarkStart w:id="11053" w:name="_Toc5048"/>
      <w:bookmarkStart w:id="11054" w:name="_Toc104433356"/>
      <w:bookmarkStart w:id="11055" w:name="_Toc104467491"/>
      <w:bookmarkStart w:id="11056" w:name="_Toc104467814"/>
      <w:bookmarkStart w:id="11057" w:name="_Toc104468150"/>
      <w:ins w:id="11058" w:author="S2-2205098" w:date="2022-05-25T18:34:00Z">
        <w:r>
          <w:rPr>
            <w:lang w:eastAsia="zh-CN"/>
          </w:rPr>
          <w:t>6.</w:t>
        </w:r>
        <w:del w:id="11059" w:author="Rapporteur" w:date="2022-05-25T23:57:00Z">
          <w:r>
            <w:rPr>
              <w:lang w:eastAsia="zh-CN"/>
            </w:rPr>
            <w:delText>X</w:delText>
          </w:r>
        </w:del>
      </w:ins>
      <w:ins w:id="11060" w:author="Rapporteur" w:date="2022-05-25T23:57:00Z">
        <w:r>
          <w:rPr>
            <w:lang w:eastAsia="zh-CN"/>
          </w:rPr>
          <w:t>4</w:t>
        </w:r>
      </w:ins>
      <w:ins w:id="11061" w:author="Rapporteur" w:date="2022-05-25T23:59:00Z">
        <w:r>
          <w:rPr>
            <w:lang w:eastAsia="zh-CN"/>
          </w:rPr>
          <w:t>7</w:t>
        </w:r>
      </w:ins>
      <w:ins w:id="11062" w:author="S2-2205098" w:date="2022-05-25T18:34:00Z">
        <w:r>
          <w:rPr>
            <w:lang w:eastAsia="ko-KR"/>
          </w:rPr>
          <w:tab/>
        </w:r>
        <w:r>
          <w:t>Solution</w:t>
        </w:r>
        <w:r>
          <w:rPr>
            <w:lang w:eastAsia="zh-CN"/>
          </w:rPr>
          <w:t xml:space="preserve"> #</w:t>
        </w:r>
        <w:del w:id="11063" w:author="Rapporteur" w:date="2022-05-25T23:57:00Z">
          <w:r>
            <w:rPr>
              <w:lang w:eastAsia="zh-CN"/>
            </w:rPr>
            <w:delText>X</w:delText>
          </w:r>
        </w:del>
      </w:ins>
      <w:ins w:id="11064" w:author="Rapporteur" w:date="2022-05-25T23:57:00Z">
        <w:r>
          <w:rPr>
            <w:lang w:eastAsia="zh-CN"/>
          </w:rPr>
          <w:t>4</w:t>
        </w:r>
      </w:ins>
      <w:ins w:id="11065" w:author="Rapporteur" w:date="2022-05-25T23:59:00Z">
        <w:r>
          <w:rPr>
            <w:lang w:eastAsia="zh-CN"/>
          </w:rPr>
          <w:t>7</w:t>
        </w:r>
      </w:ins>
      <w:ins w:id="11066" w:author="S2-2205098" w:date="2022-05-25T18:34:00Z">
        <w:r>
          <w:t>: Sharing models between NWDAFs</w:t>
        </w:r>
        <w:bookmarkEnd w:id="11053"/>
        <w:bookmarkEnd w:id="11054"/>
        <w:bookmarkEnd w:id="11055"/>
        <w:bookmarkEnd w:id="11056"/>
        <w:bookmarkEnd w:id="11057"/>
      </w:ins>
    </w:p>
    <w:p>
      <w:pPr>
        <w:pStyle w:val="31"/>
        <w:rPr>
          <w:ins w:id="11067" w:author="S2-2205098" w:date="2022-05-25T18:34:00Z"/>
        </w:rPr>
      </w:pPr>
      <w:bookmarkStart w:id="11068" w:name="_Toc31621"/>
      <w:bookmarkStart w:id="11069" w:name="_Toc104433357"/>
      <w:bookmarkStart w:id="11070" w:name="_Toc104467492"/>
      <w:bookmarkStart w:id="11071" w:name="_Toc104467815"/>
      <w:bookmarkStart w:id="11072" w:name="_Toc104468151"/>
      <w:ins w:id="11073" w:author="S2-2205098" w:date="2022-05-25T18:34:00Z">
        <w:r>
          <w:t>6.</w:t>
        </w:r>
        <w:del w:id="11074" w:author="Rapporteur" w:date="2022-05-25T23:57:00Z">
          <w:r>
            <w:delText>X</w:delText>
          </w:r>
        </w:del>
      </w:ins>
      <w:ins w:id="11075" w:author="Rapporteur" w:date="2022-05-25T23:57:00Z">
        <w:r>
          <w:t>4</w:t>
        </w:r>
      </w:ins>
      <w:ins w:id="11076" w:author="Rapporteur" w:date="2022-05-25T23:59:00Z">
        <w:r>
          <w:t>7</w:t>
        </w:r>
      </w:ins>
      <w:ins w:id="11077" w:author="S2-2205098" w:date="2022-05-25T18:34:00Z">
        <w:r>
          <w:t>.1</w:t>
        </w:r>
        <w:r>
          <w:tab/>
          <w:t>Description</w:t>
        </w:r>
        <w:bookmarkEnd w:id="11068"/>
        <w:bookmarkEnd w:id="11069"/>
        <w:bookmarkEnd w:id="11070"/>
        <w:bookmarkEnd w:id="11071"/>
        <w:bookmarkEnd w:id="11072"/>
      </w:ins>
    </w:p>
    <w:p>
      <w:pPr>
        <w:rPr>
          <w:ins w:id="11078" w:author="S2-2205098" w:date="2022-05-25T18:34:00Z"/>
          <w:lang w:val="en-US" w:eastAsia="zh-CN"/>
        </w:rPr>
      </w:pPr>
      <w:ins w:id="11079" w:author="S2-2205098" w:date="2022-05-25T18:34:00Z">
        <w:r>
          <w:rPr>
            <w:lang w:eastAsia="zh-CN"/>
          </w:rPr>
          <w:t>A pre-condition to share models between NWDAFs is that business aspects are in place and interoperability tests are done. When these are done, an Interoperable Token is known by both NWDAF containing MTLF and NWDAF containing AnLF. The NWDAF containing MTLF can register into NRF the Interoperable Token. This Interoperable Token is then used when another NWDAF as ML model consumer discovers an appropriate NWDAF containing MTLF to subscribe ML Models from.</w:t>
        </w:r>
        <w:del w:id="11080" w:author="Rapporteur" w:date="2022-05-26T14:03:00Z">
          <w:r>
            <w:rPr>
              <w:lang w:eastAsia="zh-CN"/>
            </w:rPr>
            <w:delText xml:space="preserve"> </w:delText>
          </w:r>
        </w:del>
      </w:ins>
    </w:p>
    <w:p>
      <w:pPr>
        <w:rPr>
          <w:ins w:id="11081" w:author="S2-2205098" w:date="2022-05-25T18:34:00Z"/>
          <w:lang w:eastAsia="zh-CN"/>
        </w:rPr>
      </w:pPr>
      <w:ins w:id="11082" w:author="S2-2205098" w:date="2022-05-25T18:34:00Z">
        <w:r>
          <w:rPr>
            <w:lang w:eastAsia="zh-CN"/>
          </w:rPr>
          <w:t>Models are software running in the NWDAF</w:t>
        </w:r>
      </w:ins>
      <w:ins w:id="11083" w:author="Rapporteur" w:date="2022-05-26T12:32:00Z">
        <w:r>
          <w:rPr>
            <w:lang w:eastAsia="zh-CN"/>
          </w:rPr>
          <w:t>'</w:t>
        </w:r>
      </w:ins>
      <w:ins w:id="11084" w:author="S2-2205098" w:date="2022-05-25T18:34:00Z">
        <w:del w:id="11085" w:author="Rapporteur" w:date="2022-05-26T12:32:00Z">
          <w:r>
            <w:rPr>
              <w:lang w:eastAsia="zh-CN"/>
            </w:rPr>
            <w:delText>’</w:delText>
          </w:r>
        </w:del>
        <w:r>
          <w:rPr>
            <w:lang w:eastAsia="zh-CN"/>
          </w:rPr>
          <w:t>s model execution environment. A commonly used such environment is a container-based environment. This solution builds on such environment but can easily be extended to include any environment running inside an NWDAF.</w:t>
        </w:r>
      </w:ins>
    </w:p>
    <w:p>
      <w:pPr>
        <w:pStyle w:val="EditorsNote"/>
        <w:rPr>
          <w:ins w:id="11086" w:author="S2-2205098" w:date="2022-05-25T18:34:00Z"/>
          <w:lang w:eastAsia="zh-CN"/>
        </w:rPr>
      </w:pPr>
      <w:ins w:id="11087" w:author="S2-2205098" w:date="2022-05-25T18:34:00Z">
        <w:r>
          <w:rPr>
            <w:lang w:eastAsia="zh-CN"/>
          </w:rPr>
          <w:t>Editor</w:t>
        </w:r>
      </w:ins>
      <w:ins w:id="11088" w:author="Rapporteur" w:date="2022-05-26T01:05:00Z">
        <w:r>
          <w:rPr>
            <w:lang w:eastAsia="zh-CN"/>
          </w:rPr>
          <w:t>'</w:t>
        </w:r>
      </w:ins>
      <w:ins w:id="11089" w:author="S2-2205098" w:date="2022-05-25T18:34:00Z">
        <w:del w:id="11090" w:author="Rapporteur" w:date="2022-05-26T01:05:00Z">
          <w:r>
            <w:rPr>
              <w:lang w:eastAsia="zh-CN"/>
            </w:rPr>
            <w:delText>’</w:delText>
          </w:r>
        </w:del>
        <w:r>
          <w:rPr>
            <w:lang w:eastAsia="zh-CN"/>
          </w:rPr>
          <w:t>s note:</w:t>
        </w:r>
        <w:del w:id="11091" w:author="Rapporteur" w:date="2022-05-26T01:05:00Z">
          <w:r>
            <w:rPr>
              <w:lang w:eastAsia="zh-CN"/>
            </w:rPr>
            <w:delText xml:space="preserve"> </w:delText>
          </w:r>
        </w:del>
      </w:ins>
      <w:ins w:id="11092" w:author="Rapporteur" w:date="2022-05-26T01:05:00Z">
        <w:r>
          <w:rPr>
            <w:lang w:eastAsia="zh-CN"/>
          </w:rPr>
          <w:tab/>
        </w:r>
      </w:ins>
      <w:ins w:id="11093" w:author="S2-2205098" w:date="2022-05-25T18:34:00Z">
        <w:r>
          <w:rPr>
            <w:lang w:eastAsia="zh-CN"/>
          </w:rPr>
          <w:t>The definition of an ML model is FFS.</w:t>
        </w:r>
      </w:ins>
    </w:p>
    <w:p>
      <w:pPr>
        <w:rPr>
          <w:ins w:id="11094" w:author="S2-2205098" w:date="2022-05-25T18:34:00Z"/>
          <w:lang w:eastAsia="zh-CN"/>
        </w:rPr>
      </w:pPr>
      <w:ins w:id="11095" w:author="S2-2205098" w:date="2022-05-25T18:34:00Z">
        <w:r>
          <w:rPr>
            <w:lang w:eastAsia="zh-CN"/>
          </w:rPr>
          <w:t>The MLModelProvision service operation is updated to be able to handle different formats, according to model serving environments in the NWDAF containing AnLF. This is done by adding the possibility for the NWDAF containing AnLF to share what environment it is running and what services it is using for communicating externally to other NFs (such as data collection), and what output format it expects.</w:t>
        </w:r>
      </w:ins>
    </w:p>
    <w:p>
      <w:pPr>
        <w:rPr>
          <w:ins w:id="11096" w:author="S2-2205098" w:date="2022-05-25T18:34:00Z"/>
          <w:lang w:eastAsia="zh-CN"/>
        </w:rPr>
      </w:pPr>
      <w:ins w:id="11097" w:author="S2-2205098" w:date="2022-05-25T18:34:00Z">
        <w:r>
          <w:rPr>
            <w:lang w:eastAsia="zh-CN"/>
          </w:rPr>
          <w:t>The model file, which is referred to in the URL the NWDAF containing MTLF includes in the response to the MLModelProvision service subscription, includes the model software and a manifest.</w:t>
        </w:r>
      </w:ins>
    </w:p>
    <w:p>
      <w:pPr>
        <w:pStyle w:val="31"/>
        <w:rPr>
          <w:ins w:id="11098" w:author="S2-2205098" w:date="2022-05-25T18:34:00Z"/>
        </w:rPr>
      </w:pPr>
      <w:bookmarkStart w:id="11099" w:name="_Toc7709"/>
      <w:bookmarkStart w:id="11100" w:name="_Toc104433358"/>
      <w:bookmarkStart w:id="11101" w:name="_Toc104467493"/>
      <w:bookmarkStart w:id="11102" w:name="_Toc104467816"/>
      <w:bookmarkStart w:id="11103" w:name="_Toc104468152"/>
      <w:ins w:id="11104" w:author="S2-2205098" w:date="2022-05-25T18:34:00Z">
        <w:r>
          <w:t>6.</w:t>
        </w:r>
        <w:del w:id="11105" w:author="Rapporteur" w:date="2022-05-26T00:12:00Z">
          <w:r>
            <w:delText>X</w:delText>
          </w:r>
        </w:del>
      </w:ins>
      <w:ins w:id="11106" w:author="Rapporteur" w:date="2022-05-26T00:12:00Z">
        <w:r>
          <w:t>47</w:t>
        </w:r>
      </w:ins>
      <w:ins w:id="11107" w:author="S2-2205098" w:date="2022-05-25T18:34:00Z">
        <w:r>
          <w:t>.2</w:t>
        </w:r>
        <w:r>
          <w:tab/>
          <w:t>Procedures</w:t>
        </w:r>
        <w:bookmarkEnd w:id="11099"/>
        <w:bookmarkEnd w:id="11100"/>
        <w:bookmarkEnd w:id="11101"/>
        <w:bookmarkEnd w:id="11102"/>
        <w:bookmarkEnd w:id="11103"/>
      </w:ins>
    </w:p>
    <w:p>
      <w:pPr>
        <w:rPr>
          <w:ins w:id="11108" w:author="S2-2205098" w:date="2022-05-25T18:34:00Z"/>
          <w:lang w:eastAsia="zh-CN"/>
        </w:rPr>
      </w:pPr>
      <w:ins w:id="11109" w:author="S2-2205098" w:date="2022-05-25T18:34:00Z">
        <w:r>
          <w:rPr>
            <w:lang w:eastAsia="zh-CN"/>
          </w:rPr>
          <w:t>This solution re-use existing procedures.</w:t>
        </w:r>
      </w:ins>
    </w:p>
    <w:p>
      <w:pPr>
        <w:jc w:val="center"/>
        <w:rPr>
          <w:ins w:id="11110" w:author="S2-2205098" w:date="2022-05-25T18:34:00Z"/>
        </w:rPr>
      </w:pPr>
      <w:ins w:id="11111" w:author="S2-2205098" w:date="2022-05-25T18:34:00Z">
        <w:r>
          <w:object w:dxaOrig="6993" w:dyaOrig="3316">
            <v:shape id="_x0000_i1087" type="#_x0000_t75" style="width:348pt;height:168pt" o:ole="">
              <v:imagedata r:id="rId156" o:title=""/>
            </v:shape>
            <o:OLEObject Type="Embed" ProgID="Visio.Drawing.15" ShapeID="_x0000_i1087" DrawAspect="Content" ObjectID="_1715085502" r:id="rId157"/>
          </w:object>
        </w:r>
      </w:ins>
    </w:p>
    <w:p>
      <w:pPr>
        <w:pStyle w:val="TF"/>
        <w:rPr>
          <w:ins w:id="11112" w:author="S2-2205098" w:date="2022-05-25T18:34:00Z"/>
        </w:rPr>
      </w:pPr>
      <w:ins w:id="11113" w:author="S2-2205098" w:date="2022-05-25T18:34:00Z">
        <w:r>
          <w:t>Figure 6.</w:t>
        </w:r>
        <w:del w:id="11114" w:author="Rapporteur" w:date="2022-05-26T00:12:00Z">
          <w:r>
            <w:delText>X</w:delText>
          </w:r>
        </w:del>
      </w:ins>
      <w:ins w:id="11115" w:author="Rapporteur" w:date="2022-05-26T00:12:00Z">
        <w:r>
          <w:t>47</w:t>
        </w:r>
      </w:ins>
      <w:ins w:id="11116" w:author="S2-2205098" w:date="2022-05-25T18:34:00Z">
        <w:r>
          <w:t>.2-1: Existing procedures for ML Model Provisioning</w:t>
        </w:r>
      </w:ins>
    </w:p>
    <w:p>
      <w:pPr>
        <w:pStyle w:val="NO"/>
        <w:rPr>
          <w:ins w:id="11117" w:author="S2-2205098" w:date="2022-05-25T18:34:00Z"/>
        </w:rPr>
      </w:pPr>
      <w:ins w:id="11118" w:author="S2-2205098" w:date="2022-05-25T18:34:00Z">
        <w:r>
          <w:t>Only subscription is shown above, but the same can apply for request as well.</w:t>
        </w:r>
      </w:ins>
    </w:p>
    <w:p>
      <w:pPr>
        <w:pStyle w:val="B1"/>
        <w:rPr>
          <w:ins w:id="11119" w:author="S2-2205098" w:date="2022-05-25T18:34:00Z"/>
          <w:lang w:eastAsia="ko-KR"/>
        </w:rPr>
      </w:pPr>
      <w:ins w:id="11120" w:author="S2-2205098" w:date="2022-05-25T18:34:00Z">
        <w:r>
          <w:rPr>
            <w:lang w:eastAsia="ko-KR"/>
          </w:rPr>
          <w:t>1.</w:t>
        </w:r>
        <w:r>
          <w:rPr>
            <w:lang w:eastAsia="ko-KR"/>
          </w:rPr>
          <w:tab/>
          <w:t>The NWDAF service consumer subscribes to ML Model (s) according to existing procedure in TS 23.288 [5].</w:t>
        </w:r>
      </w:ins>
    </w:p>
    <w:p>
      <w:pPr>
        <w:pStyle w:val="B1"/>
        <w:rPr>
          <w:ins w:id="11121" w:author="S2-2205098" w:date="2022-05-25T18:34:00Z"/>
          <w:lang w:eastAsia="ko-KR"/>
        </w:rPr>
      </w:pPr>
      <w:ins w:id="11122" w:author="S2-2205098" w:date="2022-05-25T18:34:00Z">
        <w:r>
          <w:rPr>
            <w:lang w:eastAsia="ko-KR"/>
          </w:rPr>
          <w:tab/>
          <w:t>Information that is added by the NWDAF service consumer:</w:t>
        </w:r>
      </w:ins>
    </w:p>
    <w:p>
      <w:pPr>
        <w:pStyle w:val="B2"/>
        <w:rPr>
          <w:ins w:id="11123" w:author="S2-2205098" w:date="2022-05-25T18:34:00Z"/>
          <w:lang w:eastAsia="ko-KR"/>
        </w:rPr>
      </w:pPr>
      <w:ins w:id="11124" w:author="S2-2205098" w:date="2022-05-25T18:34:00Z">
        <w:r>
          <w:rPr>
            <w:lang w:eastAsia="ko-KR"/>
          </w:rPr>
          <w:t>-</w:t>
        </w:r>
        <w:r>
          <w:rPr>
            <w:lang w:eastAsia="ko-KR"/>
          </w:rPr>
          <w:tab/>
          <w:t>Interoperable Token</w:t>
        </w:r>
      </w:ins>
    </w:p>
    <w:p>
      <w:pPr>
        <w:pStyle w:val="NO"/>
        <w:rPr>
          <w:ins w:id="11125" w:author="S2-2205098" w:date="2022-05-25T18:34:00Z"/>
          <w:lang w:eastAsia="zh-CN"/>
        </w:rPr>
      </w:pPr>
      <w:ins w:id="11126" w:author="S2-2205098" w:date="2022-05-25T18:34:00Z">
        <w:r>
          <w:rPr>
            <w:lang w:eastAsia="zh-CN"/>
          </w:rPr>
          <w:t>NOTE</w:t>
        </w:r>
      </w:ins>
      <w:ins w:id="11127" w:author="Rapporteur" w:date="2022-05-26T01:38:00Z">
        <w:r>
          <w:rPr>
            <w:lang w:eastAsia="zh-CN"/>
          </w:rPr>
          <w:t> </w:t>
        </w:r>
      </w:ins>
      <w:ins w:id="11128" w:author="S2-2205098" w:date="2022-05-25T18:34:00Z">
        <w:del w:id="11129" w:author="Rapporteur" w:date="2022-05-26T01:38:00Z">
          <w:r>
            <w:rPr>
              <w:lang w:eastAsia="zh-CN"/>
            </w:rPr>
            <w:delText xml:space="preserve"> </w:delText>
          </w:r>
        </w:del>
        <w:r>
          <w:rPr>
            <w:lang w:eastAsia="zh-CN"/>
          </w:rPr>
          <w:t>1:</w:t>
        </w:r>
        <w:del w:id="11130" w:author="Rapporteur" w:date="2022-05-26T01:39:00Z">
          <w:r>
            <w:rPr>
              <w:lang w:eastAsia="zh-CN"/>
            </w:rPr>
            <w:delText xml:space="preserve"> </w:delText>
          </w:r>
        </w:del>
      </w:ins>
      <w:ins w:id="11131" w:author="Rapporteur" w:date="2022-05-26T01:39:00Z">
        <w:r>
          <w:rPr>
            <w:lang w:eastAsia="zh-CN"/>
          </w:rPr>
          <w:tab/>
        </w:r>
      </w:ins>
      <w:ins w:id="11132" w:author="S2-2205098" w:date="2022-05-25T18:34:00Z">
        <w:r>
          <w:rPr>
            <w:lang w:eastAsia="zh-CN"/>
          </w:rPr>
          <w:t>Format of the token is up to the stage 3 discussion.</w:t>
        </w:r>
      </w:ins>
    </w:p>
    <w:p>
      <w:pPr>
        <w:pStyle w:val="B2"/>
        <w:rPr>
          <w:ins w:id="11133" w:author="S2-2205098" w:date="2022-05-25T18:34:00Z"/>
        </w:rPr>
      </w:pPr>
      <w:ins w:id="11134" w:author="S2-2205098" w:date="2022-05-25T18:34:00Z">
        <w:r>
          <w:rPr>
            <w:lang w:eastAsia="ko-KR"/>
          </w:rPr>
          <w:t>-</w:t>
        </w:r>
        <w:r>
          <w:rPr>
            <w:lang w:eastAsia="ko-KR"/>
          </w:rPr>
          <w:tab/>
        </w:r>
        <w:r>
          <w:t>Representative Ratio: percentage of the related UEs whose data is used in the Analytics computation, when the Target of ML Model Reporting is a group of UE(s) or any UE.</w:t>
        </w:r>
      </w:ins>
    </w:p>
    <w:p>
      <w:pPr>
        <w:pStyle w:val="NO"/>
        <w:rPr>
          <w:ins w:id="11135" w:author="S2-2205098" w:date="2022-05-25T18:34:00Z"/>
          <w:lang w:eastAsia="ko-KR"/>
        </w:rPr>
      </w:pPr>
      <w:ins w:id="11136" w:author="S2-2205098" w:date="2022-05-25T18:34:00Z">
        <w:r>
          <w:rPr>
            <w:lang w:eastAsia="ko-KR"/>
          </w:rPr>
          <w:t>NOTE</w:t>
        </w:r>
      </w:ins>
      <w:ins w:id="11137" w:author="Rapporteur" w:date="2022-05-26T01:39:00Z">
        <w:r>
          <w:t> </w:t>
        </w:r>
      </w:ins>
      <w:ins w:id="11138" w:author="S2-2205098" w:date="2022-05-25T18:34:00Z">
        <w:del w:id="11139" w:author="Rapporteur" w:date="2022-05-26T01:39:00Z">
          <w:r>
            <w:rPr>
              <w:lang w:eastAsia="ko-KR"/>
            </w:rPr>
            <w:delText xml:space="preserve"> </w:delText>
          </w:r>
        </w:del>
        <w:r>
          <w:rPr>
            <w:lang w:eastAsia="ko-KR"/>
          </w:rPr>
          <w:t>2:</w:t>
        </w:r>
        <w:r>
          <w:rPr>
            <w:lang w:eastAsia="ko-KR"/>
          </w:rPr>
          <w:tab/>
          <w:t>Representative ratio is used when NWDAF trains a Model for a group of UEs or any UE, where it can only use the data of the related UEs who grant the User consent. The representative ratio can help the consumer to know if the model can represent the group of UEs or any UE, thus whether the model is useful or not.</w:t>
        </w:r>
      </w:ins>
    </w:p>
    <w:p>
      <w:pPr>
        <w:pStyle w:val="B2"/>
        <w:rPr>
          <w:ins w:id="11140" w:author="S2-2205098" w:date="2022-05-25T18:34:00Z"/>
          <w:lang w:eastAsia="ko-KR"/>
        </w:rPr>
      </w:pPr>
      <w:ins w:id="11141" w:author="S2-2205098" w:date="2022-05-25T18:34:00Z">
        <w:r>
          <w:rPr>
            <w:lang w:eastAsia="ko-KR"/>
          </w:rPr>
          <w:t>-</w:t>
        </w:r>
        <w:r>
          <w:rPr>
            <w:lang w:eastAsia="ko-KR"/>
          </w:rPr>
          <w:tab/>
          <w:t>A container for information to the NWDAF containing MTLF including:</w:t>
        </w:r>
      </w:ins>
    </w:p>
    <w:p>
      <w:pPr>
        <w:pStyle w:val="B3"/>
        <w:rPr>
          <w:ins w:id="11142" w:author="S2-2205098" w:date="2022-05-25T18:34:00Z"/>
        </w:rPr>
      </w:pPr>
      <w:ins w:id="11143" w:author="S2-2205098" w:date="2022-05-25T18:34:00Z">
        <w:r>
          <w:t>-</w:t>
        </w:r>
        <w:del w:id="11144" w:author="Rapporteur" w:date="2022-05-26T03:24:00Z">
          <w:r>
            <w:delText xml:space="preserve"> </w:delText>
          </w:r>
        </w:del>
      </w:ins>
      <w:ins w:id="11145" w:author="Rapporteur" w:date="2022-05-26T03:24:00Z">
        <w:r>
          <w:tab/>
        </w:r>
      </w:ins>
      <w:ins w:id="11146" w:author="S2-2205098" w:date="2022-05-25T18:34:00Z">
        <w:r>
          <w:t>Wanted Output format from NWDAF containing MTLF (In this solution an OCI image)</w:t>
        </w:r>
      </w:ins>
    </w:p>
    <w:p>
      <w:pPr>
        <w:pStyle w:val="B3"/>
        <w:rPr>
          <w:ins w:id="11147" w:author="S2-2205098" w:date="2022-05-25T18:34:00Z"/>
        </w:rPr>
      </w:pPr>
      <w:ins w:id="11148" w:author="S2-2205098" w:date="2022-05-25T18:34:00Z">
        <w:r>
          <w:t>-</w:t>
        </w:r>
        <w:del w:id="11149" w:author="Rapporteur" w:date="2022-05-26T03:24:00Z">
          <w:r>
            <w:delText xml:space="preserve"> </w:delText>
          </w:r>
        </w:del>
      </w:ins>
      <w:ins w:id="11150" w:author="Rapporteur" w:date="2022-05-26T03:24:00Z">
        <w:r>
          <w:tab/>
        </w:r>
      </w:ins>
      <w:ins w:id="11151" w:author="S2-2205098" w:date="2022-05-25T18:34:00Z">
        <w:r>
          <w:t>The environment the AnLF is running on (e.g. K8s version)</w:t>
        </w:r>
      </w:ins>
    </w:p>
    <w:p>
      <w:pPr>
        <w:pStyle w:val="B3"/>
        <w:rPr>
          <w:ins w:id="11152" w:author="S2-2205098" w:date="2022-05-25T18:34:00Z"/>
          <w:lang w:eastAsia="ko-KR"/>
        </w:rPr>
      </w:pPr>
      <w:ins w:id="11153" w:author="S2-2205098" w:date="2022-05-25T18:34:00Z">
        <w:r>
          <w:t>-</w:t>
        </w:r>
        <w:del w:id="11154" w:author="Rapporteur" w:date="2022-05-26T03:24:00Z">
          <w:r>
            <w:delText xml:space="preserve"> </w:delText>
          </w:r>
        </w:del>
      </w:ins>
      <w:ins w:id="11155" w:author="Rapporteur" w:date="2022-05-26T03:24:00Z">
        <w:r>
          <w:tab/>
        </w:r>
      </w:ins>
      <w:ins w:id="11156" w:author="S2-2205098" w:date="2022-05-25T18:34:00Z">
        <w:r>
          <w:t>What APIs the model shall have and make use of. Example of such APIs are API for requesting Analytics from mode</w:t>
        </w:r>
        <w:r>
          <w:rPr>
            <w:lang w:eastAsia="zh-CN"/>
          </w:rPr>
          <w:t>l</w:t>
        </w:r>
        <w:r>
          <w:rPr>
            <w:lang w:eastAsia="ko-KR"/>
          </w:rPr>
          <w:t xml:space="preserve">. </w:t>
        </w:r>
      </w:ins>
    </w:p>
    <w:p>
      <w:pPr>
        <w:pStyle w:val="NO"/>
        <w:rPr>
          <w:ins w:id="11157" w:author="S2-2205098" w:date="2022-05-25T18:34:00Z"/>
          <w:lang w:eastAsia="ko-KR"/>
        </w:rPr>
      </w:pPr>
      <w:ins w:id="11158" w:author="S2-2205098" w:date="2022-05-25T18:34:00Z">
        <w:r>
          <w:rPr>
            <w:lang w:eastAsia="ko-KR"/>
          </w:rPr>
          <w:t>NOTE 3:</w:t>
        </w:r>
        <w:r>
          <w:tab/>
        </w:r>
        <w:r>
          <w:rPr>
            <w:sz w:val="21"/>
            <w:szCs w:val="21"/>
          </w:rPr>
          <w:t xml:space="preserve">The parameters listed for the container are only for information and will not require any 3GPP work. </w:t>
        </w:r>
        <w:r>
          <w:rPr>
            <w:lang w:eastAsia="ko-KR"/>
          </w:rPr>
          <w:t xml:space="preserve">The content of the container is not to be specified by 3GPP. </w:t>
        </w:r>
      </w:ins>
    </w:p>
    <w:p>
      <w:pPr>
        <w:pStyle w:val="B1"/>
        <w:rPr>
          <w:ins w:id="11159" w:author="S2-2205098" w:date="2022-05-25T18:34:00Z"/>
          <w:lang w:eastAsia="ko-KR"/>
        </w:rPr>
      </w:pPr>
      <w:ins w:id="11160" w:author="S2-2205098" w:date="2022-05-25T18:34:00Z">
        <w:r>
          <w:rPr>
            <w:lang w:eastAsia="ko-KR"/>
          </w:rPr>
          <w:t>2.</w:t>
        </w:r>
        <w:r>
          <w:rPr>
            <w:lang w:eastAsia="ko-KR"/>
          </w:rPr>
          <w:tab/>
          <w:t>NWDAF containing MTLF notifies service consumer according to existing procedure in TS 23.288 [5].</w:t>
        </w:r>
      </w:ins>
    </w:p>
    <w:p>
      <w:pPr>
        <w:pStyle w:val="B1"/>
        <w:rPr>
          <w:ins w:id="11161" w:author="S2-2205098" w:date="2022-05-25T18:34:00Z"/>
          <w:lang w:eastAsia="ko-KR"/>
        </w:rPr>
      </w:pPr>
      <w:ins w:id="11162" w:author="S2-2205098" w:date="2022-05-25T18:34:00Z">
        <w:r>
          <w:rPr>
            <w:lang w:eastAsia="ko-KR"/>
          </w:rPr>
          <w:tab/>
          <w:t>The ML Model File includes the wanted output (in this solution an OCI image) and a manifest on how to unpack into a runtime and what APIs are available.</w:t>
        </w:r>
      </w:ins>
    </w:p>
    <w:p>
      <w:pPr>
        <w:pStyle w:val="NO"/>
        <w:rPr>
          <w:ins w:id="11163" w:author="S2-2205098" w:date="2022-05-25T18:34:00Z"/>
          <w:lang w:eastAsia="ko-KR"/>
        </w:rPr>
      </w:pPr>
      <w:ins w:id="11164" w:author="S2-2205098" w:date="2022-05-25T18:34:00Z">
        <w:r>
          <w:rPr>
            <w:lang w:eastAsia="ko-KR"/>
          </w:rPr>
          <w:t>NOTE </w:t>
        </w:r>
        <w:del w:id="11165" w:author="Rapporteur" w:date="2022-05-26T01:39:00Z">
          <w:r>
            <w:rPr>
              <w:lang w:eastAsia="ko-KR"/>
            </w:rPr>
            <w:delText>3</w:delText>
          </w:r>
        </w:del>
      </w:ins>
      <w:ins w:id="11166" w:author="Rapporteur" w:date="2022-05-26T01:39:00Z">
        <w:r>
          <w:rPr>
            <w:lang w:eastAsia="ko-KR"/>
          </w:rPr>
          <w:t>4</w:t>
        </w:r>
      </w:ins>
      <w:ins w:id="11167" w:author="S2-2205098" w:date="2022-05-25T18:34:00Z">
        <w:r>
          <w:rPr>
            <w:lang w:eastAsia="ko-KR"/>
          </w:rPr>
          <w:t>:</w:t>
        </w:r>
        <w:r>
          <w:rPr>
            <w:lang w:eastAsia="ko-KR"/>
          </w:rPr>
          <w:tab/>
          <w:t>The content of the manifest is not to be specified by 3GPP. The manifest e.g. may contain helm chart and API description, when the wanted output is an OCI image.</w:t>
        </w:r>
      </w:ins>
    </w:p>
    <w:p>
      <w:pPr>
        <w:pStyle w:val="B1"/>
        <w:rPr>
          <w:ins w:id="11168" w:author="S2-2205098" w:date="2022-05-25T18:34:00Z"/>
          <w:lang w:eastAsia="ko-KR"/>
        </w:rPr>
      </w:pPr>
      <w:ins w:id="11169" w:author="S2-2205098" w:date="2022-05-25T18:34:00Z">
        <w:r>
          <w:rPr>
            <w:lang w:eastAsia="ko-KR"/>
          </w:rPr>
          <w:tab/>
          <w:t>No further information is needed from the NWDAF containing MTLF.</w:t>
        </w:r>
      </w:ins>
    </w:p>
    <w:p>
      <w:pPr>
        <w:pStyle w:val="EditorsNote"/>
        <w:rPr>
          <w:ins w:id="11170" w:author="S2-2205098" w:date="2022-05-25T18:34:00Z"/>
          <w:del w:id="11171" w:author="Rapporteur" w:date="2022-05-26T01:06:00Z"/>
          <w:lang w:eastAsia="ko-KR"/>
        </w:rPr>
      </w:pPr>
      <w:ins w:id="11172" w:author="S2-2205098" w:date="2022-05-25T18:34:00Z">
        <w:r>
          <w:rPr>
            <w:lang w:eastAsia="ko-KR"/>
          </w:rPr>
          <w:t>Editor's note:</w:t>
        </w:r>
        <w:del w:id="11173" w:author="Rapporteur" w:date="2022-05-26T01:05:00Z">
          <w:r>
            <w:rPr>
              <w:lang w:eastAsia="ko-KR"/>
            </w:rPr>
            <w:delText xml:space="preserve"> </w:delText>
          </w:r>
        </w:del>
      </w:ins>
      <w:ins w:id="11174" w:author="Rapporteur" w:date="2022-05-26T01:05:00Z">
        <w:r>
          <w:rPr>
            <w:lang w:eastAsia="ko-KR"/>
          </w:rPr>
          <w:tab/>
        </w:r>
      </w:ins>
      <w:ins w:id="11175" w:author="S2-2205098" w:date="2022-05-25T18:34:00Z">
        <w:r>
          <w:rPr>
            <w:lang w:eastAsia="ko-KR"/>
          </w:rPr>
          <w:t>How ML model privacy is supported when NWDAF containing MTLF and NWDAF containing AnLF belong to different vendors is in scope of SA WG3.</w:t>
        </w:r>
      </w:ins>
    </w:p>
    <w:p>
      <w:pPr>
        <w:pStyle w:val="EditorsNote"/>
        <w:rPr>
          <w:ins w:id="11176" w:author="S2-2205098" w:date="2022-05-25T18:34:00Z"/>
          <w:rFonts w:eastAsia="等线"/>
          <w:lang w:eastAsia="zh-CN"/>
          <w:rPrChange w:id="11177" w:author="Rapporteur" w:date="2022-05-26T01:05:00Z">
            <w:rPr>
              <w:ins w:id="11178" w:author="S2-2205098" w:date="2022-05-25T18:34:00Z"/>
              <w:lang w:eastAsia="zh-CN"/>
            </w:rPr>
          </w:rPrChange>
        </w:rPr>
        <w:pPrChange w:id="11179" w:author="Rapporteur" w:date="2022-05-26T01:06:00Z">
          <w:pPr/>
        </w:pPrChange>
      </w:pPr>
    </w:p>
    <w:p>
      <w:pPr>
        <w:pStyle w:val="31"/>
        <w:rPr>
          <w:ins w:id="11180" w:author="S2-2205098" w:date="2022-05-25T18:34:00Z"/>
          <w:lang w:eastAsia="zh-CN"/>
        </w:rPr>
      </w:pPr>
      <w:bookmarkStart w:id="11181" w:name="_Toc31692"/>
      <w:bookmarkStart w:id="11182" w:name="_Toc104433359"/>
      <w:bookmarkStart w:id="11183" w:name="_Toc104467494"/>
      <w:bookmarkStart w:id="11184" w:name="_Toc104467817"/>
      <w:bookmarkStart w:id="11185" w:name="_Toc104468153"/>
      <w:ins w:id="11186" w:author="S2-2205098" w:date="2022-05-25T18:34:00Z">
        <w:r>
          <w:rPr>
            <w:lang w:eastAsia="zh-CN"/>
          </w:rPr>
          <w:t>6.</w:t>
        </w:r>
        <w:del w:id="11187" w:author="Rapporteur" w:date="2022-05-26T00:12:00Z">
          <w:r>
            <w:rPr>
              <w:lang w:eastAsia="zh-CN"/>
            </w:rPr>
            <w:delText>X</w:delText>
          </w:r>
        </w:del>
      </w:ins>
      <w:ins w:id="11188" w:author="Rapporteur" w:date="2022-05-26T00:12:00Z">
        <w:r>
          <w:rPr>
            <w:lang w:eastAsia="zh-CN"/>
          </w:rPr>
          <w:t>47</w:t>
        </w:r>
      </w:ins>
      <w:ins w:id="11189" w:author="S2-2205098" w:date="2022-05-25T18:34:00Z">
        <w:r>
          <w:rPr>
            <w:lang w:eastAsia="zh-CN"/>
          </w:rPr>
          <w:t>.3</w:t>
        </w:r>
        <w:r>
          <w:rPr>
            <w:lang w:eastAsia="zh-CN"/>
          </w:rPr>
          <w:tab/>
          <w:t>Impacts on services, entities and interfaces</w:t>
        </w:r>
        <w:bookmarkEnd w:id="11181"/>
        <w:bookmarkEnd w:id="11182"/>
        <w:bookmarkEnd w:id="11183"/>
        <w:bookmarkEnd w:id="11184"/>
        <w:bookmarkEnd w:id="11185"/>
      </w:ins>
    </w:p>
    <w:p>
      <w:pPr>
        <w:pStyle w:val="EditorsNote"/>
        <w:rPr>
          <w:ins w:id="11190" w:author="S2-2205098" w:date="2022-05-25T18:34:00Z"/>
        </w:rPr>
      </w:pPr>
      <w:ins w:id="11191" w:author="S2-2205098" w:date="2022-05-25T18:34:00Z">
        <w:r>
          <w:t>Editor's note:</w:t>
        </w:r>
        <w:r>
          <w:tab/>
          <w:t>This clause captures impacts on existing 3GPP nodes and functional elements.</w:t>
        </w:r>
      </w:ins>
    </w:p>
    <w:p>
      <w:pPr>
        <w:pStyle w:val="21"/>
        <w:rPr>
          <w:ins w:id="11192" w:author="S2-2205100" w:date="2022-05-25T18:40:00Z"/>
          <w:lang w:eastAsia="zh-CN"/>
          <w:rPrChange w:id="11193" w:author="Rapporteur" w:date="2022-05-26T04:44:00Z">
            <w:rPr>
              <w:ins w:id="11194" w:author="S2-2205100" w:date="2022-05-25T18:40:00Z"/>
              <w:rFonts w:ascii="Arial" w:eastAsia="宋体" w:hAnsi="Arial"/>
              <w:sz w:val="32"/>
            </w:rPr>
          </w:rPrChange>
        </w:rPr>
        <w:pPrChange w:id="11195" w:author="Rapporteur" w:date="2022-05-26T04:44:00Z">
          <w:pPr>
            <w:keepNext/>
            <w:keepLines/>
            <w:spacing w:before="180"/>
            <w:ind w:left="1134" w:hanging="1134"/>
            <w:outlineLvl w:val="1"/>
          </w:pPr>
        </w:pPrChange>
      </w:pPr>
      <w:bookmarkStart w:id="11196" w:name="_Toc44490799"/>
      <w:bookmarkStart w:id="11197" w:name="_Toc42779305"/>
      <w:bookmarkStart w:id="11198" w:name="_Toc43393390"/>
      <w:bookmarkStart w:id="11199" w:name="_Toc32478"/>
      <w:bookmarkStart w:id="11200" w:name="_Toc42770249"/>
      <w:bookmarkStart w:id="11201" w:name="_Toc8494"/>
      <w:bookmarkStart w:id="11202" w:name="_Toc15549"/>
      <w:bookmarkStart w:id="11203" w:name="_Toc25746"/>
      <w:bookmarkStart w:id="11204" w:name="_Toc20670"/>
      <w:bookmarkStart w:id="11205" w:name="_Toc14132"/>
      <w:bookmarkStart w:id="11206" w:name="_Toc8126"/>
      <w:bookmarkStart w:id="11207" w:name="_Toc44004562"/>
      <w:bookmarkStart w:id="11208" w:name="_Toc27678"/>
      <w:bookmarkStart w:id="11209" w:name="_Toc22542"/>
      <w:bookmarkStart w:id="11210" w:name="_Toc104433360"/>
      <w:bookmarkStart w:id="11211" w:name="_Toc104467495"/>
      <w:bookmarkStart w:id="11212" w:name="_Toc104467818"/>
      <w:bookmarkStart w:id="11213" w:name="_Toc104468154"/>
      <w:ins w:id="11214" w:author="S2-2205100" w:date="2022-05-25T18:40:00Z">
        <w:r>
          <w:rPr>
            <w:lang w:eastAsia="zh-CN"/>
            <w:rPrChange w:id="11215" w:author="Rapporteur" w:date="2022-05-26T04:44:00Z">
              <w:rPr>
                <w:rFonts w:eastAsia="宋体"/>
                <w:lang w:eastAsia="zh-CN"/>
              </w:rPr>
            </w:rPrChange>
          </w:rPr>
          <w:lastRenderedPageBreak/>
          <w:t>6.</w:t>
        </w:r>
        <w:del w:id="11216" w:author="Rapporteur" w:date="2022-05-26T00:12:00Z">
          <w:r>
            <w:rPr>
              <w:lang w:eastAsia="zh-CN"/>
              <w:rPrChange w:id="11217" w:author="Rapporteur" w:date="2022-05-26T04:44:00Z">
                <w:rPr>
                  <w:rFonts w:eastAsia="宋体"/>
                  <w:lang w:eastAsia="zh-CN"/>
                </w:rPr>
              </w:rPrChange>
            </w:rPr>
            <w:delText>X</w:delText>
          </w:r>
        </w:del>
      </w:ins>
      <w:ins w:id="11218" w:author="Rapporteur" w:date="2022-05-26T00:12:00Z">
        <w:r>
          <w:rPr>
            <w:lang w:eastAsia="zh-CN"/>
            <w:rPrChange w:id="11219" w:author="Rapporteur" w:date="2022-05-26T04:44:00Z">
              <w:rPr>
                <w:rFonts w:eastAsia="宋体"/>
                <w:lang w:eastAsia="zh-CN"/>
              </w:rPr>
            </w:rPrChange>
          </w:rPr>
          <w:t>48</w:t>
        </w:r>
      </w:ins>
      <w:ins w:id="11220" w:author="S2-2205100" w:date="2022-05-25T18:40:00Z">
        <w:r>
          <w:rPr>
            <w:lang w:eastAsia="zh-CN"/>
            <w:rPrChange w:id="11221" w:author="Rapporteur" w:date="2022-05-26T04:44:00Z">
              <w:rPr>
                <w:rFonts w:eastAsia="宋体"/>
                <w:lang w:eastAsia="ko-KR"/>
              </w:rPr>
            </w:rPrChange>
          </w:rPr>
          <w:tab/>
        </w:r>
        <w:r>
          <w:rPr>
            <w:lang w:eastAsia="zh-CN"/>
            <w:rPrChange w:id="11222" w:author="Rapporteur" w:date="2022-05-26T04:44:00Z">
              <w:rPr>
                <w:rFonts w:eastAsia="宋体"/>
              </w:rPr>
            </w:rPrChange>
          </w:rPr>
          <w:t>Solution</w:t>
        </w:r>
        <w:r>
          <w:rPr>
            <w:lang w:eastAsia="zh-CN"/>
            <w:rPrChange w:id="11223" w:author="Rapporteur" w:date="2022-05-26T04:44:00Z">
              <w:rPr>
                <w:rFonts w:eastAsia="宋体"/>
                <w:lang w:eastAsia="zh-CN"/>
              </w:rPr>
            </w:rPrChange>
          </w:rPr>
          <w:t xml:space="preserve"> </w:t>
        </w:r>
        <w:del w:id="11224" w:author="Rapporteur" w:date="2022-05-26T00:17:00Z">
          <w:r>
            <w:rPr>
              <w:lang w:eastAsia="zh-CN"/>
              <w:rPrChange w:id="11225" w:author="Rapporteur" w:date="2022-05-26T04:44:00Z">
                <w:rPr>
                  <w:rFonts w:eastAsia="宋体"/>
                  <w:lang w:eastAsia="zh-CN"/>
                </w:rPr>
              </w:rPrChange>
            </w:rPr>
            <w:delText>to K</w:delText>
          </w:r>
          <w:r>
            <w:rPr>
              <w:lang w:eastAsia="zh-CN"/>
              <w:rPrChange w:id="11226" w:author="Rapporteur" w:date="2022-05-26T04:44:00Z">
                <w:rPr>
                  <w:rFonts w:eastAsia="宋体"/>
                </w:rPr>
              </w:rPrChange>
            </w:rPr>
            <w:delText xml:space="preserve">ey </w:delText>
          </w:r>
          <w:r>
            <w:rPr>
              <w:lang w:eastAsia="zh-CN"/>
              <w:rPrChange w:id="11227" w:author="Rapporteur" w:date="2022-05-26T04:44:00Z">
                <w:rPr>
                  <w:rFonts w:eastAsia="宋体"/>
                  <w:lang w:eastAsia="zh-CN"/>
                </w:rPr>
              </w:rPrChange>
            </w:rPr>
            <w:delText>I</w:delText>
          </w:r>
          <w:r>
            <w:rPr>
              <w:lang w:eastAsia="zh-CN"/>
              <w:rPrChange w:id="11228" w:author="Rapporteur" w:date="2022-05-26T04:44:00Z">
                <w:rPr>
                  <w:rFonts w:eastAsia="宋体"/>
                </w:rPr>
              </w:rPrChange>
            </w:rPr>
            <w:delText>ssue</w:delText>
          </w:r>
          <w:r>
            <w:rPr>
              <w:lang w:eastAsia="zh-CN"/>
              <w:rPrChange w:id="11229" w:author="Rapporteur" w:date="2022-05-26T04:44:00Z">
                <w:rPr>
                  <w:rFonts w:eastAsia="宋体"/>
                  <w:lang w:eastAsia="zh-CN"/>
                </w:rPr>
              </w:rPrChange>
            </w:rPr>
            <w:delText xml:space="preserve"> 6</w:delText>
          </w:r>
        </w:del>
      </w:ins>
      <w:ins w:id="11230" w:author="Rapporteur" w:date="2022-05-26T00:17:00Z">
        <w:r>
          <w:rPr>
            <w:lang w:eastAsia="zh-CN"/>
            <w:rPrChange w:id="11231" w:author="Rapporteur" w:date="2022-05-26T04:44:00Z">
              <w:rPr>
                <w:rFonts w:eastAsia="宋体"/>
                <w:lang w:eastAsia="zh-CN"/>
              </w:rPr>
            </w:rPrChange>
          </w:rPr>
          <w:t>#48</w:t>
        </w:r>
      </w:ins>
      <w:ins w:id="11232" w:author="S2-2205100" w:date="2022-05-25T18:40:00Z">
        <w:r>
          <w:rPr>
            <w:lang w:eastAsia="zh-CN"/>
            <w:rPrChange w:id="11233" w:author="Rapporteur" w:date="2022-05-26T04:44:00Z">
              <w:rPr>
                <w:rFonts w:eastAsia="宋体"/>
              </w:rPr>
            </w:rPrChange>
          </w:rPr>
          <w:t xml:space="preserve">: </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r>
          <w:rPr>
            <w:lang w:eastAsia="zh-CN"/>
            <w:rPrChange w:id="11234" w:author="Rapporteur" w:date="2022-05-26T04:44:00Z">
              <w:rPr>
                <w:rFonts w:eastAsia="宋体"/>
              </w:rPr>
            </w:rPrChange>
          </w:rPr>
          <w:t>PCF/UE re-evaluates the URSP rules according to NWDAF</w:t>
        </w:r>
      </w:ins>
      <w:ins w:id="11235" w:author="Rapporteur" w:date="2022-05-26T12:32:00Z">
        <w:r>
          <w:rPr>
            <w:lang w:eastAsia="zh-CN"/>
          </w:rPr>
          <w:t>'</w:t>
        </w:r>
      </w:ins>
      <w:ins w:id="11236" w:author="S2-2205100" w:date="2022-05-25T18:40:00Z">
        <w:del w:id="11237" w:author="Rapporteur" w:date="2022-05-26T12:32:00Z">
          <w:r>
            <w:rPr>
              <w:lang w:eastAsia="zh-CN"/>
              <w:rPrChange w:id="11238" w:author="Rapporteur" w:date="2022-05-26T04:44:00Z">
                <w:rPr>
                  <w:rFonts w:eastAsia="宋体"/>
                </w:rPr>
              </w:rPrChange>
            </w:rPr>
            <w:delText>’</w:delText>
          </w:r>
        </w:del>
        <w:r>
          <w:rPr>
            <w:lang w:eastAsia="zh-CN"/>
            <w:rPrChange w:id="11239" w:author="Rapporteur" w:date="2022-05-26T04:44:00Z">
              <w:rPr>
                <w:rFonts w:eastAsia="宋体"/>
              </w:rPr>
            </w:rPrChange>
          </w:rPr>
          <w:t>s analytics</w:t>
        </w:r>
        <w:bookmarkEnd w:id="11209"/>
        <w:bookmarkEnd w:id="11210"/>
        <w:bookmarkEnd w:id="11211"/>
        <w:bookmarkEnd w:id="11212"/>
        <w:bookmarkEnd w:id="11213"/>
      </w:ins>
    </w:p>
    <w:p>
      <w:pPr>
        <w:pStyle w:val="31"/>
        <w:rPr>
          <w:ins w:id="11240" w:author="S2-2205100" w:date="2022-05-25T18:40:00Z"/>
          <w:lang w:eastAsia="zh-CN"/>
        </w:rPr>
        <w:pPrChange w:id="11241" w:author="Rapporteur" w:date="2022-05-26T04:44:00Z">
          <w:pPr>
            <w:keepNext/>
            <w:keepLines/>
            <w:spacing w:before="120"/>
            <w:ind w:left="1134" w:hanging="1134"/>
            <w:outlineLvl w:val="2"/>
          </w:pPr>
        </w:pPrChange>
      </w:pPr>
      <w:bookmarkStart w:id="11242" w:name="_Toc42779306"/>
      <w:bookmarkStart w:id="11243" w:name="_Toc29580"/>
      <w:bookmarkStart w:id="11244" w:name="_Toc21987"/>
      <w:bookmarkStart w:id="11245" w:name="_Toc4608"/>
      <w:bookmarkStart w:id="11246" w:name="_Toc8841"/>
      <w:bookmarkStart w:id="11247" w:name="_Toc19881"/>
      <w:bookmarkStart w:id="11248" w:name="_Toc31361020"/>
      <w:bookmarkStart w:id="11249" w:name="_Toc30155662"/>
      <w:bookmarkStart w:id="11250" w:name="_Toc31296403"/>
      <w:bookmarkStart w:id="11251" w:name="_Toc42770250"/>
      <w:bookmarkStart w:id="11252" w:name="_Toc31448745"/>
      <w:bookmarkStart w:id="11253" w:name="_Toc31639221"/>
      <w:bookmarkStart w:id="11254" w:name="_Toc9220"/>
      <w:bookmarkStart w:id="11255" w:name="_Toc31456"/>
      <w:bookmarkStart w:id="11256" w:name="_Toc22393"/>
      <w:bookmarkStart w:id="11257" w:name="_Toc44004563"/>
      <w:bookmarkStart w:id="11258" w:name="_Toc43393391"/>
      <w:bookmarkStart w:id="11259" w:name="_Toc44490800"/>
      <w:bookmarkStart w:id="11260" w:name="_Toc30155542"/>
      <w:bookmarkStart w:id="11261" w:name="_Toc27640"/>
      <w:bookmarkStart w:id="11262" w:name="_Toc29443"/>
      <w:bookmarkStart w:id="11263" w:name="_Toc16331"/>
      <w:bookmarkStart w:id="11264" w:name="_Toc30089"/>
      <w:bookmarkStart w:id="11265" w:name="_Toc21065"/>
      <w:bookmarkStart w:id="11266" w:name="_Toc104433361"/>
      <w:bookmarkStart w:id="11267" w:name="_Toc104467496"/>
      <w:bookmarkStart w:id="11268" w:name="_Toc104467819"/>
      <w:bookmarkStart w:id="11269" w:name="_Toc104468155"/>
      <w:ins w:id="11270" w:author="S2-2205100" w:date="2022-05-25T18:40:00Z">
        <w:r>
          <w:rPr>
            <w:lang w:eastAsia="zh-CN"/>
          </w:rPr>
          <w:t>6.</w:t>
        </w:r>
        <w:del w:id="11271" w:author="Rapporteur" w:date="2022-05-26T00:12:00Z">
          <w:r>
            <w:rPr>
              <w:lang w:eastAsia="zh-CN"/>
            </w:rPr>
            <w:delText>X</w:delText>
          </w:r>
        </w:del>
      </w:ins>
      <w:ins w:id="11272" w:author="Rapporteur" w:date="2022-05-26T00:12:00Z">
        <w:r>
          <w:rPr>
            <w:lang w:eastAsia="zh-CN"/>
          </w:rPr>
          <w:t>48</w:t>
        </w:r>
      </w:ins>
      <w:ins w:id="11273" w:author="S2-2205100" w:date="2022-05-25T18:40:00Z">
        <w:r>
          <w:rPr>
            <w:lang w:eastAsia="zh-CN"/>
          </w:rPr>
          <w:t>.1</w:t>
        </w:r>
        <w:r>
          <w:rPr>
            <w:lang w:eastAsia="zh-CN"/>
          </w:rPr>
          <w:tab/>
        </w:r>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r>
          <w:rPr>
            <w:lang w:eastAsia="zh-CN"/>
          </w:rPr>
          <w:t>Impacts of NWDAF analytics towards URSP rules</w:t>
        </w:r>
        <w:bookmarkEnd w:id="11265"/>
        <w:bookmarkEnd w:id="11266"/>
        <w:bookmarkEnd w:id="11267"/>
        <w:bookmarkEnd w:id="11268"/>
        <w:bookmarkEnd w:id="11269"/>
      </w:ins>
    </w:p>
    <w:p>
      <w:pPr>
        <w:pStyle w:val="B1"/>
        <w:ind w:left="0" w:firstLine="0"/>
        <w:rPr>
          <w:ins w:id="11274" w:author="S2-2205100" w:date="2022-05-25T18:40:00Z"/>
          <w:rFonts w:eastAsia="等线"/>
          <w:lang w:eastAsia="zh-CN"/>
        </w:rPr>
      </w:pPr>
      <w:ins w:id="11275" w:author="S2-2205100" w:date="2022-05-25T18:40:00Z">
        <w:r>
          <w:rPr>
            <w:rFonts w:eastAsia="等线"/>
            <w:lang w:eastAsia="zh-CN"/>
          </w:rPr>
          <w:t xml:space="preserve">In URSP rules, the UE maps the application traffic to a PDU sessions according to Traffic Descriptor and RSD. In a specific Traffic Descriptor, for example the IP descriptor or DNN and etc, which of the RSDs will be selected depends on the RSD precedence and UE implementation. </w:t>
        </w:r>
      </w:ins>
    </w:p>
    <w:p>
      <w:pPr>
        <w:pStyle w:val="B1"/>
        <w:ind w:left="0" w:firstLine="0"/>
        <w:rPr>
          <w:ins w:id="11276" w:author="S2-2205100" w:date="2022-05-25T18:40:00Z"/>
          <w:rFonts w:eastAsia="等线"/>
          <w:lang w:eastAsia="zh-CN"/>
        </w:rPr>
      </w:pPr>
      <w:ins w:id="11277" w:author="S2-2205100" w:date="2022-05-25T18:40:00Z">
        <w:r>
          <w:rPr>
            <w:rFonts w:eastAsia="等线" w:hint="eastAsia"/>
            <w:lang w:eastAsia="zh-CN"/>
          </w:rPr>
          <w:t>B</w:t>
        </w:r>
        <w:r>
          <w:rPr>
            <w:rFonts w:eastAsia="等线"/>
            <w:lang w:eastAsia="zh-CN"/>
          </w:rPr>
          <w:t xml:space="preserve">ut now, how to generate or re-evaluate the URSP rules for UE depends on the PCF internal mechanisms. </w:t>
        </w:r>
        <w:r>
          <w:rPr>
            <w:rFonts w:eastAsia="等线" w:hint="eastAsia"/>
            <w:lang w:eastAsia="zh-CN"/>
          </w:rPr>
          <w:t>A</w:t>
        </w:r>
        <w:r>
          <w:rPr>
            <w:rFonts w:eastAsia="等线"/>
            <w:lang w:eastAsia="zh-CN"/>
          </w:rPr>
          <w:t xml:space="preserve">lso, even if UE receives the URSP rules from PCF, the real enforcement of URSP rules is unknown to 5GC. </w:t>
        </w:r>
      </w:ins>
    </w:p>
    <w:p>
      <w:pPr>
        <w:pStyle w:val="B1"/>
        <w:ind w:left="0" w:firstLine="0"/>
        <w:rPr>
          <w:ins w:id="11278" w:author="S2-2205100" w:date="2022-05-25T18:40:00Z"/>
          <w:rFonts w:eastAsia="等线"/>
          <w:lang w:eastAsia="zh-CN"/>
        </w:rPr>
      </w:pPr>
      <w:ins w:id="11279" w:author="S2-2205100" w:date="2022-05-25T18:40:00Z">
        <w:r>
          <w:rPr>
            <w:rFonts w:eastAsia="等线" w:hint="eastAsia"/>
            <w:lang w:eastAsia="zh-CN"/>
          </w:rPr>
          <w:t>T</w:t>
        </w:r>
        <w:r>
          <w:rPr>
            <w:rFonts w:eastAsia="等线"/>
            <w:lang w:eastAsia="zh-CN"/>
          </w:rPr>
          <w:t xml:space="preserve">he analytic from NWDAF has influence on URSP rules, as described in following: </w:t>
        </w:r>
      </w:ins>
    </w:p>
    <w:p>
      <w:pPr>
        <w:pStyle w:val="B1"/>
        <w:rPr>
          <w:ins w:id="11280" w:author="S2-2205100" w:date="2022-05-25T18:40:00Z"/>
          <w:rFonts w:eastAsia="等线"/>
          <w:lang w:eastAsia="zh-CN"/>
        </w:rPr>
      </w:pPr>
      <w:ins w:id="11281" w:author="S2-2205100" w:date="2022-05-25T18:40:00Z">
        <w:r>
          <w:t>-</w:t>
        </w:r>
        <w:r>
          <w:tab/>
          <w:t xml:space="preserve">The DNN selection. </w:t>
        </w:r>
        <w:r>
          <w:rPr>
            <w:rFonts w:eastAsia="等线"/>
            <w:lang w:eastAsia="zh-CN"/>
          </w:rPr>
          <w:t xml:space="preserve">For Analytic ID = DN performance, the NWDAF </w:t>
        </w:r>
        <w:r>
          <w:t xml:space="preserve">provides DN Performance Analytics which provides analytics for user plane performance (i.e. average/maximum traffic rate, average/maximum packet delay, average packet loss rate) in the form of statistics or predictions to a service consumer. And for a specific Traffic Descriptor (for example, the Application server IP address), the PCF </w:t>
        </w:r>
        <w:r>
          <w:rPr>
            <w:rFonts w:hint="eastAsia"/>
          </w:rPr>
          <w:t>c</w:t>
        </w:r>
        <w:r>
          <w:t>an determine a better DNN.</w:t>
        </w:r>
      </w:ins>
    </w:p>
    <w:p>
      <w:pPr>
        <w:pStyle w:val="B1"/>
        <w:rPr>
          <w:ins w:id="11282" w:author="S2-2205100" w:date="2022-05-25T18:40:00Z"/>
        </w:rPr>
      </w:pPr>
      <w:ins w:id="11283" w:author="S2-2205100" w:date="2022-05-25T18:40:00Z">
        <w:r>
          <w:t>-</w:t>
        </w:r>
        <w:r>
          <w:tab/>
          <w:t xml:space="preserve">The slice selection. For </w:t>
        </w:r>
        <w:r>
          <w:rPr>
            <w:lang w:eastAsia="zh-CN"/>
          </w:rPr>
          <w:t xml:space="preserve">Analytics ID = </w:t>
        </w:r>
      </w:ins>
      <w:ins w:id="11284" w:author="Rapporteur" w:date="2022-05-26T12:38:00Z">
        <w:r>
          <w:rPr>
            <w:lang w:eastAsia="zh-CN"/>
          </w:rPr>
          <w:t>"</w:t>
        </w:r>
      </w:ins>
      <w:ins w:id="11285" w:author="S2-2205100" w:date="2022-05-25T18:40:00Z">
        <w:del w:id="11286" w:author="Rapporteur" w:date="2022-05-26T12:38:00Z">
          <w:r>
            <w:rPr>
              <w:lang w:eastAsia="zh-CN"/>
            </w:rPr>
            <w:delText>"</w:delText>
          </w:r>
        </w:del>
        <w:r>
          <w:rPr>
            <w:lang w:eastAsia="zh-CN"/>
          </w:rPr>
          <w:t xml:space="preserve">Load level information", the NWDAF provides slice load level information to a consumer NF on a Network Slice level or a Network Slice instance level or both. For a specific Traffic Descriptor, </w:t>
        </w:r>
        <w:r>
          <w:t xml:space="preserve">the PCF </w:t>
        </w:r>
        <w:r>
          <w:rPr>
            <w:rFonts w:hint="eastAsia"/>
          </w:rPr>
          <w:t>c</w:t>
        </w:r>
        <w:r>
          <w:t xml:space="preserve">an determine a better slice based on the slice load level analytics provided by the NWDAF. </w:t>
        </w:r>
      </w:ins>
    </w:p>
    <w:p>
      <w:pPr>
        <w:pStyle w:val="B1"/>
        <w:rPr>
          <w:ins w:id="11287" w:author="S2-2205100" w:date="2022-05-25T18:40:00Z"/>
          <w:rFonts w:eastAsia="Yu Mincho"/>
        </w:rPr>
      </w:pPr>
      <w:ins w:id="11288" w:author="S2-2205100" w:date="2022-05-25T18:40:00Z">
        <w:r>
          <w:t>-</w:t>
        </w:r>
        <w:r>
          <w:tab/>
          <w:t xml:space="preserve">The access type selection. For </w:t>
        </w:r>
        <w:r>
          <w:rPr>
            <w:lang w:eastAsia="zh-CN"/>
          </w:rPr>
          <w:t>Analytics ID = "WLAN performance" and "</w:t>
        </w:r>
        <w:r>
          <w:t>Service Experience</w:t>
        </w:r>
        <w:r>
          <w:rPr>
            <w:lang w:eastAsia="zh-CN"/>
          </w:rPr>
          <w:t xml:space="preserve">", the NWDAF provides </w:t>
        </w:r>
        <w:r>
          <w:t xml:space="preserve">Observed Service Experience that including the 3GPP Access performance and the WLAN performance. According to these analytics, the PCF can decide the better access technology and provide the better access type in RSD for a specific Traffic Descriptor. </w:t>
        </w:r>
      </w:ins>
    </w:p>
    <w:p>
      <w:pPr>
        <w:pStyle w:val="B1"/>
        <w:rPr>
          <w:ins w:id="11289" w:author="S2-2205100" w:date="2022-05-25T18:40:00Z"/>
        </w:rPr>
      </w:pPr>
      <w:ins w:id="11290" w:author="S2-2205100" w:date="2022-05-25T18:40:00Z">
        <w:r>
          <w:t>-</w:t>
        </w:r>
        <w:r>
          <w:tab/>
          <w:t xml:space="preserve">High frequency used RSDs. </w:t>
        </w:r>
        <w:r>
          <w:rPr>
            <w:rFonts w:eastAsia="等线"/>
            <w:lang w:eastAsia="zh-CN"/>
          </w:rPr>
          <w:t>For a specific Traffic Descriptor, the NWDAF can provide the statistic and prediction of high frequency used of RSDs</w:t>
        </w:r>
        <w:r>
          <w:t xml:space="preserve">. Also, the NWDAF can provide the high frequency used of DNN, S-NSSAI, Access type and etc. </w:t>
        </w:r>
      </w:ins>
    </w:p>
    <w:p>
      <w:pPr>
        <w:pStyle w:val="B1"/>
        <w:rPr>
          <w:ins w:id="11291" w:author="S2-2205100" w:date="2022-05-25T18:40:00Z"/>
        </w:rPr>
      </w:pPr>
      <w:ins w:id="11292" w:author="S2-2205100" w:date="2022-05-25T18:40:00Z">
        <w:r>
          <w:t>-</w:t>
        </w:r>
        <w:r>
          <w:tab/>
          <w:t xml:space="preserve">Modification of Route Selection Validation Criteria in RSD. </w:t>
        </w:r>
        <w:r>
          <w:rPr>
            <w:rFonts w:eastAsia="等线"/>
            <w:lang w:eastAsia="zh-CN"/>
          </w:rPr>
          <w:t xml:space="preserve">If some of the RSD has worse performance under certain UE location or time range, the </w:t>
        </w:r>
        <w:r>
          <w:t xml:space="preserve">Route Selection Validation Criteria should be modified. </w:t>
        </w:r>
      </w:ins>
    </w:p>
    <w:p>
      <w:pPr>
        <w:pStyle w:val="B1"/>
        <w:ind w:left="0" w:firstLine="0"/>
        <w:rPr>
          <w:ins w:id="11293" w:author="S2-2205100" w:date="2022-05-25T18:40:00Z"/>
          <w:rFonts w:eastAsia="等线"/>
          <w:lang w:eastAsia="zh-CN"/>
        </w:rPr>
      </w:pPr>
      <w:ins w:id="11294" w:author="S2-2205100" w:date="2022-05-25T18:40:00Z">
        <w:r>
          <w:rPr>
            <w:rFonts w:eastAsia="等线"/>
            <w:lang w:eastAsia="zh-CN"/>
          </w:rPr>
          <w:t xml:space="preserve">With the help of analytic or prediction from NWDAF, the PCF can update the URSP rules to UE, for example, the access type, DNN selection or slice selection. </w:t>
        </w:r>
      </w:ins>
    </w:p>
    <w:p>
      <w:pPr>
        <w:pStyle w:val="B1"/>
        <w:ind w:left="0" w:firstLine="0"/>
        <w:rPr>
          <w:ins w:id="11295" w:author="S2-2205100" w:date="2022-05-25T18:40:00Z"/>
          <w:rFonts w:eastAsia="等线"/>
          <w:lang w:eastAsia="zh-CN"/>
        </w:rPr>
      </w:pPr>
      <w:ins w:id="11296" w:author="S2-2205100" w:date="2022-05-25T18:40:00Z">
        <w:r>
          <w:rPr>
            <w:rFonts w:eastAsia="等线" w:hint="eastAsia"/>
            <w:lang w:eastAsia="zh-CN"/>
          </w:rPr>
          <w:t>A</w:t>
        </w:r>
        <w:r>
          <w:rPr>
            <w:rFonts w:eastAsia="等线"/>
            <w:lang w:eastAsia="zh-CN"/>
          </w:rPr>
          <w:t>lso, the NWDAF can provide the URSP rules experience to PCF. For example, the PCF distributes the URSP rules</w:t>
        </w:r>
      </w:ins>
      <w:ins w:id="11297" w:author="Rapporteur" w:date="2022-05-26T15:30:00Z">
        <w:r>
          <w:rPr>
            <w:rFonts w:eastAsia="等线"/>
            <w:lang w:eastAsia="zh-CN"/>
          </w:rPr>
          <w:t xml:space="preserve"> </w:t>
        </w:r>
      </w:ins>
      <w:ins w:id="11298" w:author="S2-2205100" w:date="2022-05-25T18:40:00Z">
        <w:r>
          <w:rPr>
            <w:rFonts w:eastAsia="等线"/>
            <w:lang w:eastAsia="zh-CN"/>
          </w:rPr>
          <w:t xml:space="preserve">(TD = FQDN </w:t>
        </w:r>
        <w:r>
          <w:rPr>
            <w:rFonts w:eastAsia="等线" w:hint="eastAsia"/>
            <w:lang w:eastAsia="zh-CN"/>
          </w:rPr>
          <w:t>=</w:t>
        </w:r>
        <w:r>
          <w:rPr>
            <w:rFonts w:eastAsia="等线"/>
            <w:lang w:eastAsia="zh-CN"/>
          </w:rPr>
          <w:t xml:space="preserve"> </w:t>
        </w:r>
      </w:ins>
      <w:ins w:id="11299" w:author="Rapporteur" w:date="2022-05-26T12:25:00Z">
        <w:r>
          <w:rPr>
            <w:rFonts w:eastAsia="等线"/>
            <w:lang w:eastAsia="zh-CN"/>
          </w:rPr>
          <w:t>'</w:t>
        </w:r>
      </w:ins>
      <w:ins w:id="11300" w:author="S2-2205100" w:date="2022-05-25T18:40:00Z">
        <w:del w:id="11301" w:author="Rapporteur" w:date="2022-05-26T12:25:00Z">
          <w:r>
            <w:rPr>
              <w:rFonts w:eastAsia="等线" w:hint="eastAsia"/>
              <w:lang w:eastAsia="zh-CN"/>
            </w:rPr>
            <w:delText>‘</w:delText>
          </w:r>
        </w:del>
        <w:r>
          <w:rPr>
            <w:rFonts w:eastAsia="等线" w:hint="eastAsia"/>
            <w:lang w:eastAsia="zh-CN"/>
          </w:rPr>
          <w:t>ABC.com</w:t>
        </w:r>
      </w:ins>
      <w:ins w:id="11302" w:author="Rapporteur" w:date="2022-05-26T12:25:00Z">
        <w:r>
          <w:rPr>
            <w:rFonts w:eastAsia="等线"/>
            <w:lang w:eastAsia="zh-CN"/>
          </w:rPr>
          <w:t>'</w:t>
        </w:r>
      </w:ins>
      <w:ins w:id="11303" w:author="S2-2205100" w:date="2022-05-25T18:40:00Z">
        <w:del w:id="11304" w:author="Rapporteur" w:date="2022-05-26T12:25:00Z">
          <w:r>
            <w:rPr>
              <w:rFonts w:eastAsia="等线" w:hint="eastAsia"/>
              <w:lang w:eastAsia="zh-CN"/>
            </w:rPr>
            <w:delText>’</w:delText>
          </w:r>
        </w:del>
        <w:r>
          <w:rPr>
            <w:rFonts w:eastAsia="等线" w:hint="eastAsia"/>
            <w:lang w:eastAsia="zh-CN"/>
          </w:rPr>
          <w:t>,</w:t>
        </w:r>
        <w:r>
          <w:rPr>
            <w:rFonts w:eastAsia="等线"/>
            <w:lang w:eastAsia="zh-CN"/>
          </w:rPr>
          <w:t xml:space="preserve"> RSD 1 = SSC mode 3, DNN2) to several of UEs. But the PCF needs to check the RSD enforcement frequency and application service experience after using the RSD. The NWDAF can provide the RSD frequency and the application performance after using the RSD. This may guide the PCF to re-evaluate the URSP rules, for example, some of the low precedence URSP rules are frequently used and has high performance. </w:t>
        </w:r>
      </w:ins>
    </w:p>
    <w:p>
      <w:pPr>
        <w:pStyle w:val="31"/>
        <w:rPr>
          <w:ins w:id="11305" w:author="S2-2205100" w:date="2022-05-25T18:40:00Z"/>
          <w:lang w:eastAsia="zh-CN"/>
        </w:rPr>
        <w:pPrChange w:id="11306" w:author="Rapporteur" w:date="2022-05-26T04:45:00Z">
          <w:pPr>
            <w:keepNext/>
            <w:keepLines/>
            <w:spacing w:before="120"/>
            <w:ind w:left="1134" w:hanging="1134"/>
            <w:outlineLvl w:val="2"/>
          </w:pPr>
        </w:pPrChange>
      </w:pPr>
      <w:bookmarkStart w:id="11307" w:name="_Toc10689"/>
      <w:bookmarkStart w:id="11308" w:name="_Toc104433362"/>
      <w:bookmarkStart w:id="11309" w:name="_Toc104467497"/>
      <w:bookmarkStart w:id="11310" w:name="_Toc104467820"/>
      <w:bookmarkStart w:id="11311" w:name="_Toc104468156"/>
      <w:ins w:id="11312" w:author="S2-2205100" w:date="2022-05-25T18:40:00Z">
        <w:r>
          <w:rPr>
            <w:lang w:eastAsia="zh-CN"/>
          </w:rPr>
          <w:t>6.</w:t>
        </w:r>
        <w:del w:id="11313" w:author="Rapporteur" w:date="2022-05-26T00:12:00Z">
          <w:r>
            <w:rPr>
              <w:lang w:eastAsia="zh-CN"/>
            </w:rPr>
            <w:delText>X</w:delText>
          </w:r>
        </w:del>
      </w:ins>
      <w:ins w:id="11314" w:author="Rapporteur" w:date="2022-05-26T00:12:00Z">
        <w:r>
          <w:rPr>
            <w:lang w:eastAsia="zh-CN"/>
          </w:rPr>
          <w:t>48</w:t>
        </w:r>
      </w:ins>
      <w:ins w:id="11315" w:author="S2-2205100" w:date="2022-05-25T18:40:00Z">
        <w:r>
          <w:rPr>
            <w:lang w:eastAsia="zh-CN"/>
          </w:rPr>
          <w:t>.2</w:t>
        </w:r>
        <w:r>
          <w:rPr>
            <w:lang w:eastAsia="zh-CN"/>
          </w:rPr>
          <w:tab/>
          <w:t>PCF updates or generates URSP rules according to NWDAF’s analytics</w:t>
        </w:r>
        <w:bookmarkEnd w:id="11307"/>
        <w:bookmarkEnd w:id="11308"/>
        <w:bookmarkEnd w:id="11309"/>
        <w:bookmarkEnd w:id="11310"/>
        <w:bookmarkEnd w:id="11311"/>
      </w:ins>
    </w:p>
    <w:p>
      <w:pPr>
        <w:rPr>
          <w:ins w:id="11316" w:author="S2-2205100" w:date="2022-05-25T18:40:00Z"/>
        </w:rPr>
      </w:pPr>
      <w:ins w:id="11317" w:author="S2-2205100" w:date="2022-05-25T18:40:00Z">
        <w:r>
          <w:t>According to the analytics from NWDAF, the PCF updates or generates the URSP rules. The update or generation of URSP rules will take the action are defined below into account:</w:t>
        </w:r>
      </w:ins>
    </w:p>
    <w:p>
      <w:pPr>
        <w:pStyle w:val="B1"/>
        <w:rPr>
          <w:ins w:id="11318" w:author="S2-2205100" w:date="2022-05-25T18:40:00Z"/>
          <w:lang w:eastAsia="en-US"/>
        </w:rPr>
      </w:pPr>
      <w:ins w:id="11319" w:author="S2-2205100" w:date="2022-05-25T18:40:00Z">
        <w:r>
          <w:t>-</w:t>
        </w:r>
        <w:r>
          <w:tab/>
          <w:t xml:space="preserve">Updates the RSD precedence in Traffic Descriptor, for example, the Non-3GPP Access in RSD 2 has better performance than 3GPP Access in RSD 1, so the RSD 2 should have a higher precedence. </w:t>
        </w:r>
      </w:ins>
    </w:p>
    <w:p>
      <w:pPr>
        <w:pStyle w:val="B1"/>
        <w:rPr>
          <w:ins w:id="11320" w:author="S2-2205100" w:date="2022-05-25T18:40:00Z"/>
        </w:rPr>
      </w:pPr>
      <w:ins w:id="11321" w:author="S2-2205100" w:date="2022-05-25T18:40:00Z">
        <w:r>
          <w:t>-</w:t>
        </w:r>
        <w:r>
          <w:tab/>
          <w:t xml:space="preserve">Updates the elements in RSDs, for example changes the access type, DNN selection and slice selection. The PCF can also add more elements in RSDs, or remove the existing parameters in RSDs. </w:t>
        </w:r>
      </w:ins>
    </w:p>
    <w:p>
      <w:pPr>
        <w:pStyle w:val="B1"/>
        <w:rPr>
          <w:ins w:id="11322" w:author="S2-2205100" w:date="2022-05-25T18:40:00Z"/>
        </w:rPr>
      </w:pPr>
      <w:ins w:id="11323" w:author="S2-2205100" w:date="2022-05-25T18:40:00Z">
        <w:r>
          <w:t>-</w:t>
        </w:r>
        <w:r>
          <w:tab/>
          <w:t>Delivery new URSP rules to UE according to NWDAF</w:t>
        </w:r>
      </w:ins>
      <w:ins w:id="11324" w:author="Rapporteur" w:date="2022-05-26T12:26:00Z">
        <w:r>
          <w:t>'</w:t>
        </w:r>
      </w:ins>
      <w:ins w:id="11325" w:author="S2-2205100" w:date="2022-05-25T18:40:00Z">
        <w:del w:id="11326" w:author="Rapporteur" w:date="2022-05-26T12:26:00Z">
          <w:r>
            <w:delText>’</w:delText>
          </w:r>
        </w:del>
        <w:r>
          <w:t xml:space="preserve">s analytics. </w:t>
        </w:r>
      </w:ins>
    </w:p>
    <w:p>
      <w:pPr>
        <w:pStyle w:val="B1"/>
        <w:rPr>
          <w:ins w:id="11327" w:author="S2-2205100" w:date="2022-05-25T18:40:00Z"/>
        </w:rPr>
      </w:pPr>
      <w:ins w:id="11328" w:author="S2-2205100" w:date="2022-05-25T18:40:00Z">
        <w:r>
          <w:t>-</w:t>
        </w:r>
        <w:r>
          <w:tab/>
          <w:t>Changes the Route Selection Validation Criteria. For example, according to the analytic, some of the RSD can</w:t>
        </w:r>
      </w:ins>
      <w:ins w:id="11329" w:author="Rapporteur" w:date="2022-05-26T12:26:00Z">
        <w:r>
          <w:t>'</w:t>
        </w:r>
      </w:ins>
      <w:ins w:id="11330" w:author="S2-2205100" w:date="2022-05-25T18:40:00Z">
        <w:del w:id="11331" w:author="Rapporteur" w:date="2022-05-26T12:26:00Z">
          <w:r>
            <w:delText>’</w:delText>
          </w:r>
        </w:del>
        <w:r>
          <w:t>t be used at certain UE location or time range, because the performance of DN and S-NSSAI are worse.</w:t>
        </w:r>
      </w:ins>
    </w:p>
    <w:p>
      <w:pPr>
        <w:pStyle w:val="31"/>
        <w:rPr>
          <w:ins w:id="11332" w:author="S2-2205100" w:date="2022-05-25T18:40:00Z"/>
          <w:lang w:eastAsia="zh-CN"/>
        </w:rPr>
        <w:pPrChange w:id="11333" w:author="Rapporteur" w:date="2022-05-26T04:45:00Z">
          <w:pPr>
            <w:keepNext/>
            <w:keepLines/>
            <w:spacing w:before="120"/>
            <w:ind w:left="1134" w:hanging="1134"/>
            <w:outlineLvl w:val="2"/>
          </w:pPr>
        </w:pPrChange>
      </w:pPr>
      <w:bookmarkStart w:id="11334" w:name="_Toc14164"/>
      <w:bookmarkStart w:id="11335" w:name="_Toc104433363"/>
      <w:bookmarkStart w:id="11336" w:name="_Toc104467498"/>
      <w:bookmarkStart w:id="11337" w:name="_Toc104467821"/>
      <w:bookmarkStart w:id="11338" w:name="_Toc104468157"/>
      <w:ins w:id="11339" w:author="S2-2205100" w:date="2022-05-25T18:40:00Z">
        <w:r>
          <w:rPr>
            <w:lang w:eastAsia="zh-CN"/>
          </w:rPr>
          <w:lastRenderedPageBreak/>
          <w:t>6.</w:t>
        </w:r>
        <w:del w:id="11340" w:author="Rapporteur" w:date="2022-05-26T00:12:00Z">
          <w:r>
            <w:rPr>
              <w:lang w:eastAsia="zh-CN"/>
            </w:rPr>
            <w:delText>X</w:delText>
          </w:r>
        </w:del>
      </w:ins>
      <w:ins w:id="11341" w:author="Rapporteur" w:date="2022-05-26T00:12:00Z">
        <w:r>
          <w:rPr>
            <w:lang w:eastAsia="zh-CN"/>
          </w:rPr>
          <w:t>48</w:t>
        </w:r>
      </w:ins>
      <w:ins w:id="11342" w:author="S2-2205100" w:date="2022-05-25T18:40:00Z">
        <w:r>
          <w:rPr>
            <w:lang w:eastAsia="zh-CN"/>
          </w:rPr>
          <w:t>.3</w:t>
        </w:r>
        <w:r>
          <w:rPr>
            <w:lang w:eastAsia="zh-CN"/>
          </w:rPr>
          <w:tab/>
          <w:t xml:space="preserve">Extensions of </w:t>
        </w:r>
        <w:bookmarkStart w:id="11343" w:name="_Hlk99281473"/>
        <w:r>
          <w:rPr>
            <w:lang w:eastAsia="zh-CN"/>
          </w:rPr>
          <w:t>Analytic ID = "Service Experience"</w:t>
        </w:r>
        <w:bookmarkEnd w:id="11334"/>
        <w:bookmarkEnd w:id="11343"/>
        <w:bookmarkEnd w:id="11335"/>
        <w:bookmarkEnd w:id="11336"/>
        <w:bookmarkEnd w:id="11337"/>
        <w:bookmarkEnd w:id="11338"/>
      </w:ins>
    </w:p>
    <w:p>
      <w:pPr>
        <w:overflowPunct/>
        <w:autoSpaceDE/>
        <w:autoSpaceDN/>
        <w:adjustRightInd/>
        <w:textAlignment w:val="auto"/>
        <w:rPr>
          <w:ins w:id="11344" w:author="S2-2205100" w:date="2022-05-25T18:40:00Z"/>
          <w:rFonts w:eastAsia="等线"/>
          <w:lang w:eastAsia="zh-CN"/>
        </w:rPr>
      </w:pPr>
      <w:ins w:id="11345" w:author="S2-2205100" w:date="2022-05-25T18:40:00Z">
        <w:r>
          <w:rPr>
            <w:rFonts w:eastAsia="等线"/>
            <w:lang w:eastAsia="zh-CN"/>
          </w:rPr>
          <w:t>In the RSD of URSP rules, both the 3GPP access, non-3GPP access and multi-Access are available for access type of PDU session. There is no performance of Access type of PDU session in Observed Service Experience. So, it is reasonable to extend the Analytic ID = "Service Experience" to add more analytics to help to re-evaluate the URSP rules.</w:t>
        </w:r>
        <w:del w:id="11346" w:author="Rapporteur" w:date="2022-05-26T14:04:00Z">
          <w:r>
            <w:rPr>
              <w:rFonts w:eastAsia="等线"/>
              <w:lang w:eastAsia="zh-CN"/>
            </w:rPr>
            <w:delText xml:space="preserve"> </w:delText>
          </w:r>
        </w:del>
      </w:ins>
    </w:p>
    <w:p>
      <w:pPr>
        <w:overflowPunct/>
        <w:autoSpaceDE/>
        <w:autoSpaceDN/>
        <w:adjustRightInd/>
        <w:textAlignment w:val="auto"/>
        <w:rPr>
          <w:ins w:id="11347" w:author="S2-2205100" w:date="2022-05-25T18:40:00Z"/>
          <w:lang w:eastAsia="zh-CN"/>
        </w:rPr>
      </w:pPr>
      <w:ins w:id="11348" w:author="S2-2205100" w:date="2022-05-25T18:40:00Z">
        <w:r>
          <w:rPr>
            <w:rFonts w:eastAsia="等线"/>
            <w:lang w:eastAsia="zh-CN"/>
          </w:rPr>
          <w:t xml:space="preserve">In </w:t>
        </w:r>
        <w:r>
          <w:rPr>
            <w:lang w:eastAsia="zh-CN"/>
          </w:rPr>
          <w:t>Table 6.</w:t>
        </w:r>
        <w:del w:id="11349" w:author="Rapporteur" w:date="2022-05-26T00:13:00Z">
          <w:r>
            <w:rPr>
              <w:lang w:eastAsia="zh-CN"/>
            </w:rPr>
            <w:delText>X</w:delText>
          </w:r>
        </w:del>
      </w:ins>
      <w:ins w:id="11350" w:author="Rapporteur" w:date="2022-05-26T00:13:00Z">
        <w:r>
          <w:rPr>
            <w:lang w:eastAsia="zh-CN"/>
          </w:rPr>
          <w:t>48</w:t>
        </w:r>
      </w:ins>
      <w:ins w:id="11351" w:author="S2-2205100" w:date="2022-05-25T18:40:00Z">
        <w:r>
          <w:rPr>
            <w:lang w:eastAsia="zh-CN"/>
          </w:rPr>
          <w:t>.3-1 and Table 6.</w:t>
        </w:r>
        <w:del w:id="11352" w:author="Rapporteur" w:date="2022-05-26T00:13:00Z">
          <w:r>
            <w:rPr>
              <w:lang w:eastAsia="zh-CN"/>
            </w:rPr>
            <w:delText>X</w:delText>
          </w:r>
        </w:del>
      </w:ins>
      <w:ins w:id="11353" w:author="Rapporteur" w:date="2022-05-26T00:13:00Z">
        <w:r>
          <w:rPr>
            <w:lang w:eastAsia="zh-CN"/>
          </w:rPr>
          <w:t>48</w:t>
        </w:r>
      </w:ins>
      <w:ins w:id="11354" w:author="S2-2205100" w:date="2022-05-25T18:40:00Z">
        <w:r>
          <w:rPr>
            <w:lang w:eastAsia="zh-CN"/>
          </w:rPr>
          <w:t xml:space="preserve">.3-2, extended analytics are listed to extend the Analytic ID = "Service Experience". </w:t>
        </w:r>
      </w:ins>
    </w:p>
    <w:p>
      <w:pPr>
        <w:overflowPunct/>
        <w:autoSpaceDE/>
        <w:autoSpaceDN/>
        <w:adjustRightInd/>
        <w:textAlignment w:val="auto"/>
        <w:rPr>
          <w:ins w:id="11355" w:author="S2-2205100" w:date="2022-05-25T18:40:00Z"/>
          <w:rFonts w:eastAsia="等线"/>
          <w:lang w:eastAsia="zh-CN"/>
        </w:rPr>
      </w:pPr>
      <w:ins w:id="11356" w:author="S2-2205100" w:date="2022-05-25T18:40:00Z">
        <w:r>
          <w:rPr>
            <w:lang w:eastAsia="zh-CN"/>
          </w:rPr>
          <w:t xml:space="preserve">The Observed Service Experience are extended to add an </w:t>
        </w:r>
        <w:r>
          <w:rPr>
            <w:rFonts w:eastAsia="宋体"/>
          </w:rPr>
          <w:t>Access Type of PDU session</w:t>
        </w:r>
        <w:r>
          <w:rPr>
            <w:lang w:eastAsia="zh-CN"/>
          </w:rPr>
          <w:t xml:space="preserve"> to list</w:t>
        </w:r>
        <w:r>
          <w:t xml:space="preserve"> the </w:t>
        </w:r>
        <w:r>
          <w:rPr>
            <w:rFonts w:hint="eastAsia"/>
          </w:rPr>
          <w:t>service</w:t>
        </w:r>
        <w:r>
          <w:t xml:space="preserve"> </w:t>
        </w:r>
        <w:r>
          <w:rPr>
            <w:rFonts w:hint="eastAsia"/>
          </w:rPr>
          <w:t>experience</w:t>
        </w:r>
        <w:r>
          <w:t xml:space="preserve"> in</w:t>
        </w:r>
        <w:r>
          <w:rPr>
            <w:lang w:eastAsia="zh-CN"/>
          </w:rPr>
          <w:t xml:space="preserve"> different access type of PDU session when UE</w:t>
        </w:r>
      </w:ins>
      <w:ins w:id="11357" w:author="Rapporteur" w:date="2022-05-26T12:26:00Z">
        <w:r>
          <w:rPr>
            <w:lang w:eastAsia="zh-CN"/>
          </w:rPr>
          <w:t>'</w:t>
        </w:r>
      </w:ins>
      <w:ins w:id="11358" w:author="S2-2205100" w:date="2022-05-25T18:40:00Z">
        <w:del w:id="11359" w:author="Rapporteur" w:date="2022-05-26T12:26:00Z">
          <w:r>
            <w:rPr>
              <w:lang w:eastAsia="zh-CN"/>
            </w:rPr>
            <w:delText>’</w:delText>
          </w:r>
        </w:del>
        <w:r>
          <w:rPr>
            <w:lang w:eastAsia="zh-CN"/>
          </w:rPr>
          <w:t>s PDU session is 3GPP access</w:t>
        </w:r>
        <w:del w:id="11360" w:author="Rapporteur" w:date="2022-05-26T04:09:00Z">
          <w:r>
            <w:rPr>
              <w:lang w:eastAsia="zh-CN"/>
            </w:rPr>
            <w:delText xml:space="preserve"> </w:delText>
          </w:r>
        </w:del>
        <w:r>
          <w:rPr>
            <w:lang w:eastAsia="zh-CN"/>
          </w:rPr>
          <w:t>,</w:t>
        </w:r>
      </w:ins>
      <w:ins w:id="11361" w:author="Rapporteur" w:date="2022-05-26T04:09:00Z">
        <w:r>
          <w:rPr>
            <w:lang w:eastAsia="zh-CN"/>
          </w:rPr>
          <w:t xml:space="preserve"> </w:t>
        </w:r>
      </w:ins>
      <w:ins w:id="11362" w:author="S2-2205100" w:date="2022-05-25T18:40:00Z">
        <w:r>
          <w:rPr>
            <w:lang w:eastAsia="zh-CN"/>
          </w:rPr>
          <w:t xml:space="preserve">non-3GPP accessor multi-Access. </w:t>
        </w:r>
      </w:ins>
    </w:p>
    <w:p>
      <w:pPr>
        <w:overflowPunct/>
        <w:autoSpaceDE/>
        <w:autoSpaceDN/>
        <w:adjustRightInd/>
        <w:textAlignment w:val="auto"/>
        <w:rPr>
          <w:ins w:id="11363" w:author="S2-2205100" w:date="2022-05-25T18:40:00Z"/>
          <w:rFonts w:eastAsia="等线"/>
          <w:lang w:eastAsia="zh-CN"/>
        </w:rPr>
      </w:pPr>
      <w:ins w:id="11364" w:author="S2-2205100" w:date="2022-05-25T18:40:00Z">
        <w:r>
          <w:rPr>
            <w:rFonts w:eastAsia="等线" w:hint="eastAsia"/>
            <w:lang w:eastAsia="zh-CN"/>
          </w:rPr>
          <w:t>W</w:t>
        </w:r>
        <w:r>
          <w:rPr>
            <w:rFonts w:eastAsia="等线"/>
            <w:lang w:eastAsia="zh-CN"/>
          </w:rPr>
          <w:t xml:space="preserve">hen PCF subscribes the extended </w:t>
        </w:r>
        <w:r>
          <w:rPr>
            <w:lang w:eastAsia="zh-CN"/>
          </w:rPr>
          <w:t>Analytic ID = "Service Experience", it can receive the performance in 3GPP access</w:t>
        </w:r>
        <w:del w:id="11365" w:author="Rapporteur" w:date="2022-05-26T04:09:00Z">
          <w:r>
            <w:rPr>
              <w:lang w:eastAsia="zh-CN"/>
            </w:rPr>
            <w:delText xml:space="preserve"> </w:delText>
          </w:r>
        </w:del>
        <w:r>
          <w:rPr>
            <w:lang w:eastAsia="zh-CN"/>
          </w:rPr>
          <w:t>,</w:t>
        </w:r>
      </w:ins>
      <w:ins w:id="11366" w:author="Rapporteur" w:date="2022-05-26T04:09:00Z">
        <w:r>
          <w:rPr>
            <w:lang w:eastAsia="zh-CN"/>
          </w:rPr>
          <w:t xml:space="preserve"> </w:t>
        </w:r>
      </w:ins>
      <w:ins w:id="11367" w:author="S2-2205100" w:date="2022-05-25T18:40:00Z">
        <w:del w:id="11368" w:author="Rapporteur" w:date="2022-05-26T04:09:00Z">
          <w:r>
            <w:rPr>
              <w:lang w:eastAsia="zh-CN"/>
            </w:rPr>
            <w:delText xml:space="preserve"> </w:delText>
          </w:r>
        </w:del>
        <w:r>
          <w:rPr>
            <w:lang w:eastAsia="zh-CN"/>
          </w:rPr>
          <w:t>non-3GPP access type and multi-Access type, and PCF can re-evaluate the access type of PDU session in URSP rules for UE.</w:t>
        </w:r>
      </w:ins>
    </w:p>
    <w:p>
      <w:pPr>
        <w:pStyle w:val="TH"/>
        <w:rPr>
          <w:ins w:id="11369" w:author="S2-2205100" w:date="2022-05-25T18:40:00Z"/>
          <w:lang w:eastAsia="zh-CN"/>
        </w:rPr>
      </w:pPr>
      <w:ins w:id="11370" w:author="S2-2205100" w:date="2022-05-25T18:40:00Z">
        <w:r>
          <w:rPr>
            <w:lang w:eastAsia="zh-CN"/>
          </w:rPr>
          <w:lastRenderedPageBreak/>
          <w:t>Table 6.</w:t>
        </w:r>
        <w:del w:id="11371" w:author="Rapporteur" w:date="2022-05-26T00:13:00Z">
          <w:r>
            <w:rPr>
              <w:lang w:eastAsia="zh-CN"/>
            </w:rPr>
            <w:delText>X</w:delText>
          </w:r>
        </w:del>
      </w:ins>
      <w:ins w:id="11372" w:author="Rapporteur" w:date="2022-05-26T00:13:00Z">
        <w:r>
          <w:rPr>
            <w:lang w:eastAsia="zh-CN"/>
          </w:rPr>
          <w:t>48</w:t>
        </w:r>
      </w:ins>
      <w:ins w:id="11373" w:author="S2-2205100" w:date="2022-05-25T18:40:00Z">
        <w:r>
          <w:rPr>
            <w:lang w:eastAsia="zh-CN"/>
          </w:rPr>
          <w:t>.3-1: E</w:t>
        </w:r>
        <w:r>
          <w:rPr>
            <w:rFonts w:hint="eastAsia"/>
            <w:lang w:eastAsia="zh-CN"/>
          </w:rPr>
          <w:t xml:space="preserve">nhanced </w:t>
        </w:r>
        <w:r>
          <w:rPr>
            <w:lang w:eastAsia="zh-CN"/>
          </w:rPr>
          <w:t>Service Experience statistics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trPr>
          <w:ins w:id="11374" w:author="S2-2205100" w:date="2022-05-25T18:40:00Z"/>
        </w:trPr>
        <w:tc>
          <w:tcPr>
            <w:tcW w:w="2492" w:type="dxa"/>
            <w:shd w:val="clear" w:color="auto" w:fill="auto"/>
          </w:tcPr>
          <w:p>
            <w:pPr>
              <w:pStyle w:val="TAH"/>
              <w:rPr>
                <w:ins w:id="11375" w:author="S2-2205100" w:date="2022-05-25T18:40:00Z"/>
                <w:lang w:eastAsia="zh-CN"/>
              </w:rPr>
            </w:pPr>
            <w:ins w:id="11376" w:author="S2-2205100" w:date="2022-05-25T18:40:00Z">
              <w:r>
                <w:rPr>
                  <w:lang w:eastAsia="zh-CN"/>
                </w:rPr>
                <w:t>Information</w:t>
              </w:r>
            </w:ins>
          </w:p>
        </w:tc>
        <w:tc>
          <w:tcPr>
            <w:tcW w:w="7139" w:type="dxa"/>
            <w:shd w:val="clear" w:color="auto" w:fill="auto"/>
          </w:tcPr>
          <w:p>
            <w:pPr>
              <w:pStyle w:val="TAH"/>
              <w:rPr>
                <w:ins w:id="11377" w:author="S2-2205100" w:date="2022-05-25T18:40:00Z"/>
                <w:lang w:eastAsia="zh-CN"/>
              </w:rPr>
            </w:pPr>
            <w:ins w:id="11378" w:author="S2-2205100" w:date="2022-05-25T18:40:00Z">
              <w:r>
                <w:rPr>
                  <w:lang w:eastAsia="zh-CN"/>
                </w:rPr>
                <w:t>Description</w:t>
              </w:r>
            </w:ins>
          </w:p>
        </w:tc>
      </w:tr>
      <w:tr>
        <w:trPr>
          <w:ins w:id="11379" w:author="S2-2205100" w:date="2022-05-25T18:40:00Z"/>
        </w:trPr>
        <w:tc>
          <w:tcPr>
            <w:tcW w:w="2492" w:type="dxa"/>
            <w:shd w:val="clear" w:color="auto" w:fill="auto"/>
            <w:vAlign w:val="center"/>
          </w:tcPr>
          <w:p>
            <w:pPr>
              <w:pStyle w:val="TAL"/>
              <w:rPr>
                <w:ins w:id="11380" w:author="S2-2205100" w:date="2022-05-25T18:40:00Z"/>
              </w:rPr>
            </w:pPr>
            <w:ins w:id="11381" w:author="S2-2205100" w:date="2022-05-25T18:40:00Z">
              <w:r>
                <w:t>Slice instance service experiences (0..max)</w:t>
              </w:r>
            </w:ins>
          </w:p>
        </w:tc>
        <w:tc>
          <w:tcPr>
            <w:tcW w:w="7139" w:type="dxa"/>
            <w:shd w:val="clear" w:color="auto" w:fill="auto"/>
            <w:vAlign w:val="center"/>
          </w:tcPr>
          <w:p>
            <w:pPr>
              <w:pStyle w:val="TAL"/>
              <w:rPr>
                <w:ins w:id="11382" w:author="S2-2205100" w:date="2022-05-25T18:40:00Z"/>
              </w:rPr>
            </w:pPr>
            <w:ins w:id="11383" w:author="S2-2205100" w:date="2022-05-25T18:40:00Z">
              <w:r>
                <w:t>List of observed service experience information for each Network Slice instance.</w:t>
              </w:r>
            </w:ins>
          </w:p>
        </w:tc>
      </w:tr>
      <w:tr>
        <w:trPr>
          <w:ins w:id="11384" w:author="S2-2205100" w:date="2022-05-25T18:40:00Z"/>
        </w:trPr>
        <w:tc>
          <w:tcPr>
            <w:tcW w:w="2492" w:type="dxa"/>
            <w:shd w:val="clear" w:color="auto" w:fill="auto"/>
            <w:vAlign w:val="center"/>
          </w:tcPr>
          <w:p>
            <w:pPr>
              <w:pStyle w:val="TAL"/>
              <w:rPr>
                <w:ins w:id="11385" w:author="S2-2205100" w:date="2022-05-25T18:40:00Z"/>
              </w:rPr>
            </w:pPr>
            <w:ins w:id="11386" w:author="S2-2205100" w:date="2022-05-25T18:40:00Z">
              <w:r>
                <w:t>&gt; S-NSSAI</w:t>
              </w:r>
            </w:ins>
          </w:p>
        </w:tc>
        <w:tc>
          <w:tcPr>
            <w:tcW w:w="7139" w:type="dxa"/>
            <w:shd w:val="clear" w:color="auto" w:fill="auto"/>
            <w:vAlign w:val="center"/>
          </w:tcPr>
          <w:p>
            <w:pPr>
              <w:pStyle w:val="TAL"/>
              <w:rPr>
                <w:ins w:id="11387" w:author="S2-2205100" w:date="2022-05-25T18:40:00Z"/>
              </w:rPr>
            </w:pPr>
            <w:ins w:id="11388" w:author="S2-2205100" w:date="2022-05-25T18:40:00Z">
              <w:r>
                <w:t>Identifies the Network Slice</w:t>
              </w:r>
            </w:ins>
          </w:p>
        </w:tc>
      </w:tr>
      <w:tr>
        <w:trPr>
          <w:ins w:id="11389" w:author="S2-2205100" w:date="2022-05-25T18:40:00Z"/>
        </w:trPr>
        <w:tc>
          <w:tcPr>
            <w:tcW w:w="2492" w:type="dxa"/>
            <w:shd w:val="clear" w:color="auto" w:fill="auto"/>
            <w:vAlign w:val="center"/>
          </w:tcPr>
          <w:p>
            <w:pPr>
              <w:pStyle w:val="TAL"/>
              <w:rPr>
                <w:ins w:id="11390" w:author="S2-2205100" w:date="2022-05-25T18:40:00Z"/>
              </w:rPr>
            </w:pPr>
            <w:ins w:id="11391" w:author="S2-2205100" w:date="2022-05-25T18:40:00Z">
              <w:r>
                <w:t>&gt; NSI ID (NOTE 2)</w:t>
              </w:r>
            </w:ins>
          </w:p>
        </w:tc>
        <w:tc>
          <w:tcPr>
            <w:tcW w:w="7139" w:type="dxa"/>
            <w:shd w:val="clear" w:color="auto" w:fill="auto"/>
            <w:vAlign w:val="center"/>
          </w:tcPr>
          <w:p>
            <w:pPr>
              <w:pStyle w:val="TAL"/>
              <w:rPr>
                <w:ins w:id="11392" w:author="S2-2205100" w:date="2022-05-25T18:40:00Z"/>
              </w:rPr>
            </w:pPr>
            <w:ins w:id="11393" w:author="S2-2205100" w:date="2022-05-25T18:40:00Z">
              <w:r>
                <w:t>Identifies the Network Slice instance within the Network Slice.</w:t>
              </w:r>
            </w:ins>
          </w:p>
        </w:tc>
      </w:tr>
      <w:tr>
        <w:trPr>
          <w:ins w:id="11394" w:author="S2-2205100" w:date="2022-05-25T18:40:00Z"/>
        </w:trPr>
        <w:tc>
          <w:tcPr>
            <w:tcW w:w="2492" w:type="dxa"/>
            <w:shd w:val="clear" w:color="auto" w:fill="auto"/>
            <w:vAlign w:val="center"/>
          </w:tcPr>
          <w:p>
            <w:pPr>
              <w:pStyle w:val="TAL"/>
              <w:rPr>
                <w:ins w:id="11395" w:author="S2-2205100" w:date="2022-05-25T18:40:00Z"/>
              </w:rPr>
            </w:pPr>
            <w:ins w:id="11396" w:author="S2-2205100" w:date="2022-05-25T18:40:00Z">
              <w:r>
                <w:t>&gt; Network Slice instance service experience</w:t>
              </w:r>
            </w:ins>
          </w:p>
        </w:tc>
        <w:tc>
          <w:tcPr>
            <w:tcW w:w="7139" w:type="dxa"/>
            <w:shd w:val="clear" w:color="auto" w:fill="auto"/>
            <w:vAlign w:val="center"/>
          </w:tcPr>
          <w:p>
            <w:pPr>
              <w:pStyle w:val="TAL"/>
              <w:rPr>
                <w:ins w:id="11397" w:author="S2-2205100" w:date="2022-05-25T18:40:00Z"/>
              </w:rPr>
            </w:pPr>
            <w:ins w:id="11398" w:author="S2-2205100" w:date="2022-05-25T18:40:00Z">
              <w:r>
                <w:t>Service experience across Applications on a Network Slice instance over the Analytics target period (average, variance).</w:t>
              </w:r>
            </w:ins>
          </w:p>
        </w:tc>
      </w:tr>
      <w:tr>
        <w:trPr>
          <w:ins w:id="11399" w:author="S2-2205100" w:date="2022-05-25T18:40:00Z"/>
        </w:trPr>
        <w:tc>
          <w:tcPr>
            <w:tcW w:w="2492" w:type="dxa"/>
            <w:shd w:val="clear" w:color="auto" w:fill="auto"/>
            <w:vAlign w:val="center"/>
          </w:tcPr>
          <w:p>
            <w:pPr>
              <w:pStyle w:val="TAL"/>
              <w:rPr>
                <w:ins w:id="11400" w:author="S2-2205100" w:date="2022-05-25T18:40:00Z"/>
              </w:rPr>
            </w:pPr>
            <w:ins w:id="11401" w:author="S2-2205100" w:date="2022-05-25T18:40:00Z">
              <w:r>
                <w:t>&gt; SUPI list (0..SUPImax) (NOTE 3)</w:t>
              </w:r>
            </w:ins>
          </w:p>
        </w:tc>
        <w:tc>
          <w:tcPr>
            <w:tcW w:w="7139" w:type="dxa"/>
            <w:shd w:val="clear" w:color="auto" w:fill="auto"/>
            <w:vAlign w:val="center"/>
          </w:tcPr>
          <w:p>
            <w:pPr>
              <w:pStyle w:val="TAL"/>
              <w:rPr>
                <w:ins w:id="11402" w:author="S2-2205100" w:date="2022-05-25T18:40:00Z"/>
              </w:rPr>
            </w:pPr>
            <w:ins w:id="11403" w:author="S2-2205100" w:date="2022-05-25T18:40:00Z">
              <w:r>
                <w:t>List of SUPI(s) for which the slice instance service experience applies.</w:t>
              </w:r>
            </w:ins>
          </w:p>
        </w:tc>
      </w:tr>
      <w:tr>
        <w:trPr>
          <w:ins w:id="11404" w:author="S2-2205100" w:date="2022-05-25T18:40:00Z"/>
        </w:trPr>
        <w:tc>
          <w:tcPr>
            <w:tcW w:w="2492" w:type="dxa"/>
            <w:shd w:val="clear" w:color="auto" w:fill="auto"/>
            <w:vAlign w:val="center"/>
          </w:tcPr>
          <w:p>
            <w:pPr>
              <w:pStyle w:val="TAL"/>
              <w:rPr>
                <w:ins w:id="11405" w:author="S2-2205100" w:date="2022-05-25T18:40:00Z"/>
              </w:rPr>
            </w:pPr>
            <w:ins w:id="11406" w:author="S2-2205100" w:date="2022-05-25T18:40:00Z">
              <w:r>
                <w:t>&gt; Ratio (NOTE 3)</w:t>
              </w:r>
            </w:ins>
          </w:p>
        </w:tc>
        <w:tc>
          <w:tcPr>
            <w:tcW w:w="7139" w:type="dxa"/>
            <w:shd w:val="clear" w:color="auto" w:fill="auto"/>
            <w:vAlign w:val="center"/>
          </w:tcPr>
          <w:p>
            <w:pPr>
              <w:pStyle w:val="TAL"/>
              <w:rPr>
                <w:ins w:id="11407" w:author="S2-2205100" w:date="2022-05-25T18:40:00Z"/>
              </w:rPr>
            </w:pPr>
            <w:ins w:id="11408" w:author="S2-2205100" w:date="2022-05-25T18:40:00Z">
              <w:r>
                <w:t>Estimated percentage of UEs with similar service experience (in the group, or among all UEs).</w:t>
              </w:r>
            </w:ins>
          </w:p>
        </w:tc>
      </w:tr>
      <w:tr>
        <w:trPr>
          <w:ins w:id="11409" w:author="S2-2205100" w:date="2022-05-25T18:40:00Z"/>
        </w:trPr>
        <w:tc>
          <w:tcPr>
            <w:tcW w:w="2492" w:type="dxa"/>
            <w:shd w:val="clear" w:color="auto" w:fill="auto"/>
            <w:vAlign w:val="center"/>
          </w:tcPr>
          <w:p>
            <w:pPr>
              <w:pStyle w:val="TAL"/>
              <w:rPr>
                <w:ins w:id="11410" w:author="S2-2205100" w:date="2022-05-25T18:40:00Z"/>
              </w:rPr>
            </w:pPr>
            <w:ins w:id="11411" w:author="S2-2205100" w:date="2022-05-25T18:40:00Z">
              <w:r>
                <w:t>&gt; Spatial validity (NOTE 6)</w:t>
              </w:r>
            </w:ins>
          </w:p>
        </w:tc>
        <w:tc>
          <w:tcPr>
            <w:tcW w:w="7139" w:type="dxa"/>
            <w:shd w:val="clear" w:color="auto" w:fill="auto"/>
            <w:vAlign w:val="center"/>
          </w:tcPr>
          <w:p>
            <w:pPr>
              <w:pStyle w:val="TAL"/>
              <w:rPr>
                <w:ins w:id="11412" w:author="S2-2205100" w:date="2022-05-25T18:40:00Z"/>
              </w:rPr>
            </w:pPr>
            <w:ins w:id="11413" w:author="S2-2205100" w:date="2022-05-25T18:40:00Z">
              <w:r>
                <w:t>Area where the Network Slice service experience analytics applies.</w:t>
              </w:r>
            </w:ins>
          </w:p>
        </w:tc>
      </w:tr>
      <w:tr>
        <w:trPr>
          <w:ins w:id="11414" w:author="S2-2205100" w:date="2022-05-25T18:40:00Z"/>
        </w:trPr>
        <w:tc>
          <w:tcPr>
            <w:tcW w:w="2492" w:type="dxa"/>
            <w:shd w:val="clear" w:color="auto" w:fill="auto"/>
            <w:vAlign w:val="center"/>
          </w:tcPr>
          <w:p>
            <w:pPr>
              <w:pStyle w:val="TAL"/>
              <w:rPr>
                <w:ins w:id="11415" w:author="S2-2205100" w:date="2022-05-25T18:40:00Z"/>
              </w:rPr>
            </w:pPr>
            <w:ins w:id="11416" w:author="S2-2205100" w:date="2022-05-25T18:40:00Z">
              <w:r>
                <w:t>&gt; Validity period</w:t>
              </w:r>
            </w:ins>
          </w:p>
        </w:tc>
        <w:tc>
          <w:tcPr>
            <w:tcW w:w="7139" w:type="dxa"/>
            <w:shd w:val="clear" w:color="auto" w:fill="auto"/>
            <w:vAlign w:val="center"/>
          </w:tcPr>
          <w:p>
            <w:pPr>
              <w:pStyle w:val="TAL"/>
              <w:rPr>
                <w:ins w:id="11417" w:author="S2-2205100" w:date="2022-05-25T18:40:00Z"/>
              </w:rPr>
            </w:pPr>
            <w:ins w:id="11418" w:author="S2-2205100" w:date="2022-05-25T18:40:00Z">
              <w:r>
                <w:t>Validity period for the Network Slice service experience analytics as defined in clause 6.1.3.</w:t>
              </w:r>
            </w:ins>
          </w:p>
        </w:tc>
      </w:tr>
      <w:tr>
        <w:trPr>
          <w:ins w:id="11419" w:author="S2-2205100" w:date="2022-05-25T18:40:00Z"/>
        </w:trPr>
        <w:tc>
          <w:tcPr>
            <w:tcW w:w="2492" w:type="dxa"/>
            <w:shd w:val="clear" w:color="auto" w:fill="auto"/>
            <w:vAlign w:val="center"/>
          </w:tcPr>
          <w:p>
            <w:pPr>
              <w:pStyle w:val="TAL"/>
              <w:rPr>
                <w:ins w:id="11420" w:author="S2-2205100" w:date="2022-05-25T18:40:00Z"/>
              </w:rPr>
            </w:pPr>
            <w:ins w:id="11421" w:author="S2-2205100" w:date="2022-05-25T18:40:00Z">
              <w:r>
                <w:t>Application service experiences (0..max)</w:t>
              </w:r>
            </w:ins>
          </w:p>
        </w:tc>
        <w:tc>
          <w:tcPr>
            <w:tcW w:w="7139" w:type="dxa"/>
            <w:shd w:val="clear" w:color="auto" w:fill="auto"/>
            <w:vAlign w:val="center"/>
          </w:tcPr>
          <w:p>
            <w:pPr>
              <w:pStyle w:val="TAL"/>
              <w:rPr>
                <w:ins w:id="11422" w:author="S2-2205100" w:date="2022-05-25T18:40:00Z"/>
              </w:rPr>
            </w:pPr>
            <w:ins w:id="11423" w:author="S2-2205100" w:date="2022-05-25T18:40:00Z">
              <w:r>
                <w:t>List of observed service experience information for each Application.</w:t>
              </w:r>
            </w:ins>
          </w:p>
        </w:tc>
      </w:tr>
      <w:tr>
        <w:trPr>
          <w:ins w:id="11424" w:author="S2-2205100" w:date="2022-05-25T18:40:00Z"/>
        </w:trPr>
        <w:tc>
          <w:tcPr>
            <w:tcW w:w="2492" w:type="dxa"/>
            <w:shd w:val="clear" w:color="auto" w:fill="auto"/>
            <w:vAlign w:val="center"/>
          </w:tcPr>
          <w:p>
            <w:pPr>
              <w:pStyle w:val="TAL"/>
              <w:rPr>
                <w:ins w:id="11425" w:author="S2-2205100" w:date="2022-05-25T18:40:00Z"/>
              </w:rPr>
            </w:pPr>
            <w:ins w:id="11426" w:author="S2-2205100" w:date="2022-05-25T18:40:00Z">
              <w:r>
                <w:t>&gt; S-NSSAI</w:t>
              </w:r>
            </w:ins>
          </w:p>
        </w:tc>
        <w:tc>
          <w:tcPr>
            <w:tcW w:w="7139" w:type="dxa"/>
            <w:shd w:val="clear" w:color="auto" w:fill="auto"/>
            <w:vAlign w:val="center"/>
          </w:tcPr>
          <w:p>
            <w:pPr>
              <w:pStyle w:val="TAL"/>
              <w:rPr>
                <w:ins w:id="11427" w:author="S2-2205100" w:date="2022-05-25T18:40:00Z"/>
              </w:rPr>
            </w:pPr>
            <w:ins w:id="11428" w:author="S2-2205100" w:date="2022-05-25T18:40:00Z">
              <w:r>
                <w:t>Identifies the Network Slice used to access the Application.</w:t>
              </w:r>
            </w:ins>
          </w:p>
        </w:tc>
      </w:tr>
      <w:tr>
        <w:trPr>
          <w:ins w:id="11429" w:author="S2-2205100" w:date="2022-05-25T18:40:00Z"/>
        </w:trPr>
        <w:tc>
          <w:tcPr>
            <w:tcW w:w="2492" w:type="dxa"/>
            <w:shd w:val="clear" w:color="auto" w:fill="auto"/>
            <w:vAlign w:val="center"/>
          </w:tcPr>
          <w:p>
            <w:pPr>
              <w:pStyle w:val="TAL"/>
              <w:rPr>
                <w:ins w:id="11430" w:author="S2-2205100" w:date="2022-05-25T18:40:00Z"/>
              </w:rPr>
            </w:pPr>
            <w:ins w:id="11431" w:author="S2-2205100" w:date="2022-05-25T18:40:00Z">
              <w:r>
                <w:t>&gt; Application ID</w:t>
              </w:r>
            </w:ins>
          </w:p>
        </w:tc>
        <w:tc>
          <w:tcPr>
            <w:tcW w:w="7139" w:type="dxa"/>
            <w:shd w:val="clear" w:color="auto" w:fill="auto"/>
            <w:vAlign w:val="center"/>
          </w:tcPr>
          <w:p>
            <w:pPr>
              <w:pStyle w:val="TAL"/>
              <w:rPr>
                <w:ins w:id="11432" w:author="S2-2205100" w:date="2022-05-25T18:40:00Z"/>
              </w:rPr>
            </w:pPr>
            <w:ins w:id="11433" w:author="S2-2205100" w:date="2022-05-25T18:40:00Z">
              <w:r>
                <w:t>Identification of the Application.</w:t>
              </w:r>
            </w:ins>
          </w:p>
        </w:tc>
      </w:tr>
      <w:tr>
        <w:trPr>
          <w:ins w:id="11434" w:author="S2-2205100" w:date="2022-05-25T18:40:00Z"/>
        </w:trPr>
        <w:tc>
          <w:tcPr>
            <w:tcW w:w="2492" w:type="dxa"/>
            <w:shd w:val="clear" w:color="auto" w:fill="auto"/>
            <w:vAlign w:val="center"/>
          </w:tcPr>
          <w:p>
            <w:pPr>
              <w:pStyle w:val="TAL"/>
              <w:rPr>
                <w:ins w:id="11435" w:author="S2-2205100" w:date="2022-05-25T18:40:00Z"/>
              </w:rPr>
            </w:pPr>
            <w:ins w:id="11436" w:author="S2-2205100" w:date="2022-05-25T18:40:00Z">
              <w:r>
                <w:t>&gt; Service Experience Type</w:t>
              </w:r>
            </w:ins>
          </w:p>
        </w:tc>
        <w:tc>
          <w:tcPr>
            <w:tcW w:w="7139" w:type="dxa"/>
            <w:shd w:val="clear" w:color="auto" w:fill="auto"/>
            <w:vAlign w:val="center"/>
          </w:tcPr>
          <w:p>
            <w:pPr>
              <w:pStyle w:val="TAL"/>
              <w:rPr>
                <w:ins w:id="11437" w:author="S2-2205100" w:date="2022-05-25T18:40:00Z"/>
              </w:rPr>
            </w:pPr>
            <w:ins w:id="11438" w:author="S2-2205100" w:date="2022-05-25T18:40:00Z">
              <w:r>
                <w:t>Type of Service Experience analytics, e.g. on voice, video, other.</w:t>
              </w:r>
            </w:ins>
          </w:p>
        </w:tc>
      </w:tr>
      <w:tr>
        <w:trPr>
          <w:ins w:id="11439" w:author="S2-2205100" w:date="2022-05-25T18:40:00Z"/>
        </w:trPr>
        <w:tc>
          <w:tcPr>
            <w:tcW w:w="2492" w:type="dxa"/>
            <w:shd w:val="clear" w:color="auto" w:fill="auto"/>
            <w:vAlign w:val="center"/>
          </w:tcPr>
          <w:p>
            <w:pPr>
              <w:pStyle w:val="TAL"/>
              <w:rPr>
                <w:ins w:id="11440" w:author="S2-2205100" w:date="2022-05-25T18:40:00Z"/>
              </w:rPr>
            </w:pPr>
            <w:ins w:id="11441" w:author="S2-2205100" w:date="2022-05-25T18:40:00Z">
              <w:r>
                <w:rPr>
                  <w:lang w:eastAsia="zh-CN"/>
                </w:rPr>
                <w:t>&gt; UE location (NOTE 1, NOTE 5)</w:t>
              </w:r>
            </w:ins>
          </w:p>
        </w:tc>
        <w:tc>
          <w:tcPr>
            <w:tcW w:w="7139" w:type="dxa"/>
            <w:shd w:val="clear" w:color="auto" w:fill="auto"/>
            <w:vAlign w:val="center"/>
          </w:tcPr>
          <w:p>
            <w:pPr>
              <w:pStyle w:val="TAL"/>
              <w:rPr>
                <w:ins w:id="11442" w:author="S2-2205100" w:date="2022-05-25T18:40:00Z"/>
              </w:rPr>
            </w:pPr>
            <w:ins w:id="11443" w:author="S2-2205100" w:date="2022-05-25T18:40:00Z">
              <w:r>
                <w:rPr>
                  <w:lang w:eastAsia="zh-CN"/>
                </w:rPr>
                <w:t xml:space="preserve">Indicating </w:t>
              </w:r>
              <w:r>
                <w:t>the UE location information (e.g. TAI list, gNB ID, etc) when the UE service is delivered.</w:t>
              </w:r>
            </w:ins>
          </w:p>
        </w:tc>
      </w:tr>
      <w:tr>
        <w:trPr>
          <w:ins w:id="11444" w:author="S2-2205100" w:date="2022-05-25T18:40:00Z"/>
        </w:trPr>
        <w:tc>
          <w:tcPr>
            <w:tcW w:w="2492" w:type="dxa"/>
            <w:shd w:val="clear" w:color="auto" w:fill="auto"/>
            <w:vAlign w:val="center"/>
          </w:tcPr>
          <w:p>
            <w:pPr>
              <w:pStyle w:val="TAL"/>
              <w:rPr>
                <w:ins w:id="11445" w:author="S2-2205100" w:date="2022-05-25T18:40:00Z"/>
              </w:rPr>
            </w:pPr>
            <w:ins w:id="11446" w:author="S2-2205100" w:date="2022-05-25T18:40:00Z">
              <w:r>
                <w:rPr>
                  <w:lang w:eastAsia="zh-CN"/>
                </w:rPr>
                <w:t>&gt; UPF Info (NOTE 4)</w:t>
              </w:r>
            </w:ins>
          </w:p>
        </w:tc>
        <w:tc>
          <w:tcPr>
            <w:tcW w:w="7139" w:type="dxa"/>
            <w:shd w:val="clear" w:color="auto" w:fill="auto"/>
            <w:vAlign w:val="center"/>
          </w:tcPr>
          <w:p>
            <w:pPr>
              <w:pStyle w:val="TAL"/>
              <w:rPr>
                <w:ins w:id="11447" w:author="S2-2205100" w:date="2022-05-25T18:40:00Z"/>
              </w:rPr>
            </w:pPr>
            <w:ins w:id="11448" w:author="S2-2205100" w:date="2022-05-25T18:40:00Z">
              <w:r>
                <w:rPr>
                  <w:lang w:eastAsia="zh-CN"/>
                </w:rPr>
                <w:t>Indicating UPF serving the UE.</w:t>
              </w:r>
            </w:ins>
          </w:p>
        </w:tc>
      </w:tr>
      <w:tr>
        <w:trPr>
          <w:ins w:id="11449" w:author="S2-2205100" w:date="2022-05-25T18:40:00Z"/>
        </w:trPr>
        <w:tc>
          <w:tcPr>
            <w:tcW w:w="2492" w:type="dxa"/>
            <w:shd w:val="clear" w:color="auto" w:fill="auto"/>
            <w:vAlign w:val="center"/>
          </w:tcPr>
          <w:p>
            <w:pPr>
              <w:pStyle w:val="TAL"/>
              <w:rPr>
                <w:ins w:id="11450" w:author="S2-2205100" w:date="2022-05-25T18:40:00Z"/>
              </w:rPr>
            </w:pPr>
            <w:ins w:id="11451" w:author="S2-2205100" w:date="2022-05-25T18:40:00Z">
              <w:r>
                <w:rPr>
                  <w:lang w:eastAsia="zh-CN"/>
                </w:rPr>
                <w:t>&gt; DNAI</w:t>
              </w:r>
            </w:ins>
          </w:p>
        </w:tc>
        <w:tc>
          <w:tcPr>
            <w:tcW w:w="7139" w:type="dxa"/>
            <w:shd w:val="clear" w:color="auto" w:fill="auto"/>
          </w:tcPr>
          <w:p>
            <w:pPr>
              <w:pStyle w:val="TAL"/>
              <w:rPr>
                <w:ins w:id="11452" w:author="S2-2205100" w:date="2022-05-25T18:40:00Z"/>
              </w:rPr>
            </w:pPr>
            <w:ins w:id="11453" w:author="S2-2205100" w:date="2022-05-25T18:40:00Z">
              <w:r>
                <w:rPr>
                  <w:lang w:eastAsia="zh-CN"/>
                </w:rPr>
                <w:t>Indicating which DNAI the UE service uses/camps on.</w:t>
              </w:r>
            </w:ins>
          </w:p>
        </w:tc>
      </w:tr>
      <w:tr>
        <w:trPr>
          <w:ins w:id="11454" w:author="S2-2205100" w:date="2022-05-25T18:40:00Z"/>
        </w:trPr>
        <w:tc>
          <w:tcPr>
            <w:tcW w:w="2492" w:type="dxa"/>
            <w:shd w:val="clear" w:color="auto" w:fill="auto"/>
            <w:vAlign w:val="center"/>
          </w:tcPr>
          <w:p>
            <w:pPr>
              <w:pStyle w:val="TAL"/>
              <w:rPr>
                <w:ins w:id="11455" w:author="S2-2205100" w:date="2022-05-25T18:40:00Z"/>
              </w:rPr>
            </w:pPr>
            <w:ins w:id="11456" w:author="S2-2205100" w:date="2022-05-25T18:40:00Z">
              <w:r>
                <w:rPr>
                  <w:rFonts w:eastAsia="宋体"/>
                  <w:lang w:eastAsia="zh-CN"/>
                </w:rPr>
                <w:t>&gt; DNN</w:t>
              </w:r>
              <w:r>
                <w:rPr>
                  <w:lang w:eastAsia="zh-CN"/>
                </w:rPr>
                <w:t xml:space="preserve"> (NOTE 4)</w:t>
              </w:r>
            </w:ins>
          </w:p>
        </w:tc>
        <w:tc>
          <w:tcPr>
            <w:tcW w:w="7139" w:type="dxa"/>
            <w:shd w:val="clear" w:color="auto" w:fill="auto"/>
          </w:tcPr>
          <w:p>
            <w:pPr>
              <w:pStyle w:val="TAL"/>
              <w:rPr>
                <w:ins w:id="11457" w:author="S2-2205100" w:date="2022-05-25T18:40:00Z"/>
              </w:rPr>
            </w:pPr>
            <w:ins w:id="11458" w:author="S2-2205100" w:date="2022-05-25T18:40:00Z">
              <w:r>
                <w:t>DNN for the PDU Session which contains the QoS flow.</w:t>
              </w:r>
            </w:ins>
          </w:p>
        </w:tc>
      </w:tr>
      <w:tr>
        <w:trPr>
          <w:ins w:id="11459" w:author="S2-2205100" w:date="2022-05-25T18:40:00Z"/>
        </w:trPr>
        <w:tc>
          <w:tcPr>
            <w:tcW w:w="2492" w:type="dxa"/>
            <w:shd w:val="clear" w:color="auto" w:fill="auto"/>
            <w:vAlign w:val="center"/>
          </w:tcPr>
          <w:p>
            <w:pPr>
              <w:pStyle w:val="TAL"/>
              <w:rPr>
                <w:ins w:id="11460" w:author="S2-2205100" w:date="2022-05-25T18:40:00Z"/>
              </w:rPr>
            </w:pPr>
            <w:ins w:id="11461" w:author="S2-2205100" w:date="2022-05-25T18:40:00Z">
              <w:r>
                <w:t>&gt; Application Server Instance Address</w:t>
              </w:r>
            </w:ins>
          </w:p>
        </w:tc>
        <w:tc>
          <w:tcPr>
            <w:tcW w:w="7139" w:type="dxa"/>
            <w:shd w:val="clear" w:color="auto" w:fill="auto"/>
            <w:vAlign w:val="center"/>
          </w:tcPr>
          <w:p>
            <w:pPr>
              <w:pStyle w:val="TAL"/>
              <w:rPr>
                <w:ins w:id="11462" w:author="S2-2205100" w:date="2022-05-25T18:40:00Z"/>
              </w:rPr>
            </w:pPr>
            <w:ins w:id="11463" w:author="S2-2205100" w:date="2022-05-25T18:40:00Z">
              <w:r>
                <w:t>Identifies the Application Server Instance (IP address of the Application Server) or FQDN of Application Server.</w:t>
              </w:r>
            </w:ins>
          </w:p>
        </w:tc>
      </w:tr>
      <w:tr>
        <w:trPr>
          <w:ins w:id="11464" w:author="S2-2205100" w:date="2022-05-25T18:40:00Z"/>
        </w:trPr>
        <w:tc>
          <w:tcPr>
            <w:tcW w:w="2492" w:type="dxa"/>
            <w:shd w:val="clear" w:color="auto" w:fill="auto"/>
            <w:vAlign w:val="center"/>
          </w:tcPr>
          <w:p>
            <w:pPr>
              <w:pStyle w:val="TAL"/>
              <w:rPr>
                <w:ins w:id="11465" w:author="S2-2205100" w:date="2022-05-25T18:40:00Z"/>
              </w:rPr>
            </w:pPr>
            <w:ins w:id="11466" w:author="S2-2205100" w:date="2022-05-25T18:40:00Z">
              <w:r>
                <w:t>&gt; Service Experience</w:t>
              </w:r>
            </w:ins>
          </w:p>
        </w:tc>
        <w:tc>
          <w:tcPr>
            <w:tcW w:w="7139" w:type="dxa"/>
            <w:shd w:val="clear" w:color="auto" w:fill="auto"/>
            <w:vAlign w:val="center"/>
          </w:tcPr>
          <w:p>
            <w:pPr>
              <w:pStyle w:val="TAL"/>
              <w:rPr>
                <w:ins w:id="11467" w:author="S2-2205100" w:date="2022-05-25T18:40:00Z"/>
              </w:rPr>
            </w:pPr>
            <w:ins w:id="11468" w:author="S2-2205100" w:date="2022-05-25T18:40:00Z">
              <w:r>
                <w:t>Service Experience over the Analytics target period (average, variance).</w:t>
              </w:r>
            </w:ins>
          </w:p>
        </w:tc>
      </w:tr>
      <w:tr>
        <w:trPr>
          <w:ins w:id="11469" w:author="S2-2205100" w:date="2022-05-25T18:40:00Z"/>
        </w:trPr>
        <w:tc>
          <w:tcPr>
            <w:tcW w:w="2492" w:type="dxa"/>
            <w:shd w:val="clear" w:color="auto" w:fill="auto"/>
            <w:vAlign w:val="center"/>
          </w:tcPr>
          <w:p>
            <w:pPr>
              <w:pStyle w:val="TAL"/>
              <w:rPr>
                <w:ins w:id="11470" w:author="S2-2205100" w:date="2022-05-25T18:40:00Z"/>
              </w:rPr>
            </w:pPr>
            <w:ins w:id="11471" w:author="S2-2205100" w:date="2022-05-25T18:40:00Z">
              <w:r>
                <w:t>&gt; SUPI list (0..SUPImax) (NOTE 3)</w:t>
              </w:r>
            </w:ins>
          </w:p>
        </w:tc>
        <w:tc>
          <w:tcPr>
            <w:tcW w:w="7139" w:type="dxa"/>
            <w:shd w:val="clear" w:color="auto" w:fill="auto"/>
            <w:vAlign w:val="center"/>
          </w:tcPr>
          <w:p>
            <w:pPr>
              <w:pStyle w:val="TAL"/>
              <w:rPr>
                <w:ins w:id="11472" w:author="S2-2205100" w:date="2022-05-25T18:40:00Z"/>
              </w:rPr>
            </w:pPr>
            <w:ins w:id="11473" w:author="S2-2205100" w:date="2022-05-25T18:40:00Z">
              <w:r>
                <w:t>List of SUPI(s) with the same application service experience.</w:t>
              </w:r>
            </w:ins>
          </w:p>
        </w:tc>
      </w:tr>
      <w:tr>
        <w:trPr>
          <w:ins w:id="11474" w:author="S2-2205100" w:date="2022-05-25T18:40:00Z"/>
        </w:trPr>
        <w:tc>
          <w:tcPr>
            <w:tcW w:w="2492" w:type="dxa"/>
            <w:shd w:val="clear" w:color="auto" w:fill="auto"/>
            <w:vAlign w:val="center"/>
          </w:tcPr>
          <w:p>
            <w:pPr>
              <w:pStyle w:val="TAL"/>
              <w:rPr>
                <w:ins w:id="11475" w:author="S2-2205100" w:date="2022-05-25T18:40:00Z"/>
              </w:rPr>
            </w:pPr>
            <w:ins w:id="11476" w:author="S2-2205100" w:date="2022-05-25T18:40:00Z">
              <w:r>
                <w:t>&gt; Ratio (NOTE 3)</w:t>
              </w:r>
            </w:ins>
          </w:p>
        </w:tc>
        <w:tc>
          <w:tcPr>
            <w:tcW w:w="7139" w:type="dxa"/>
            <w:shd w:val="clear" w:color="auto" w:fill="auto"/>
            <w:vAlign w:val="center"/>
          </w:tcPr>
          <w:p>
            <w:pPr>
              <w:pStyle w:val="TAL"/>
              <w:rPr>
                <w:ins w:id="11477" w:author="S2-2205100" w:date="2022-05-25T18:40:00Z"/>
              </w:rPr>
            </w:pPr>
            <w:ins w:id="11478" w:author="S2-2205100" w:date="2022-05-25T18:40:00Z">
              <w:r>
                <w:t>Estimated percentage of UEs with similar service experience (in the group, or among all UEs).</w:t>
              </w:r>
            </w:ins>
          </w:p>
        </w:tc>
      </w:tr>
      <w:tr>
        <w:trPr>
          <w:ins w:id="11479" w:author="S2-2205100" w:date="2022-05-25T18:40:00Z"/>
        </w:trPr>
        <w:tc>
          <w:tcPr>
            <w:tcW w:w="2492" w:type="dxa"/>
            <w:shd w:val="clear" w:color="auto" w:fill="auto"/>
            <w:vAlign w:val="center"/>
          </w:tcPr>
          <w:p>
            <w:pPr>
              <w:pStyle w:val="TAL"/>
              <w:rPr>
                <w:ins w:id="11480" w:author="S2-2205100" w:date="2022-05-25T18:40:00Z"/>
              </w:rPr>
            </w:pPr>
            <w:ins w:id="11481" w:author="S2-2205100" w:date="2022-05-25T18:40:00Z">
              <w:r>
                <w:t>&gt; Spatial validity (NOTE 6)</w:t>
              </w:r>
            </w:ins>
          </w:p>
        </w:tc>
        <w:tc>
          <w:tcPr>
            <w:tcW w:w="7139" w:type="dxa"/>
            <w:shd w:val="clear" w:color="auto" w:fill="auto"/>
            <w:vAlign w:val="center"/>
          </w:tcPr>
          <w:p>
            <w:pPr>
              <w:pStyle w:val="TAL"/>
              <w:rPr>
                <w:ins w:id="11482" w:author="S2-2205100" w:date="2022-05-25T18:40:00Z"/>
              </w:rPr>
            </w:pPr>
            <w:ins w:id="11483" w:author="S2-2205100" w:date="2022-05-25T18:40:00Z">
              <w:r>
                <w:t>Area where the Application service experience analytics applies.</w:t>
              </w:r>
            </w:ins>
          </w:p>
        </w:tc>
      </w:tr>
      <w:tr>
        <w:trPr>
          <w:ins w:id="11484" w:author="S2-2205100" w:date="2022-05-25T18:40:00Z"/>
        </w:trPr>
        <w:tc>
          <w:tcPr>
            <w:tcW w:w="2492" w:type="dxa"/>
            <w:shd w:val="clear" w:color="auto" w:fill="auto"/>
            <w:vAlign w:val="center"/>
          </w:tcPr>
          <w:p>
            <w:pPr>
              <w:pStyle w:val="TAL"/>
              <w:rPr>
                <w:ins w:id="11485" w:author="S2-2205100" w:date="2022-05-25T18:40:00Z"/>
              </w:rPr>
            </w:pPr>
            <w:ins w:id="11486" w:author="S2-2205100" w:date="2022-05-25T18:40:00Z">
              <w:r>
                <w:t>&gt; Validity period</w:t>
              </w:r>
            </w:ins>
          </w:p>
        </w:tc>
        <w:tc>
          <w:tcPr>
            <w:tcW w:w="7139" w:type="dxa"/>
            <w:shd w:val="clear" w:color="auto" w:fill="auto"/>
            <w:vAlign w:val="center"/>
          </w:tcPr>
          <w:p>
            <w:pPr>
              <w:pStyle w:val="TAL"/>
              <w:rPr>
                <w:ins w:id="11487" w:author="S2-2205100" w:date="2022-05-25T18:40:00Z"/>
              </w:rPr>
            </w:pPr>
            <w:ins w:id="11488" w:author="S2-2205100" w:date="2022-05-25T18:40:00Z">
              <w:r>
                <w:t>Validity period for the Application service experience analytics as defined in clause 6.1.3.</w:t>
              </w:r>
            </w:ins>
          </w:p>
        </w:tc>
      </w:tr>
      <w:tr>
        <w:trPr>
          <w:ins w:id="11489" w:author="S2-2205100" w:date="2022-05-25T18:40:00Z"/>
        </w:trPr>
        <w:tc>
          <w:tcPr>
            <w:tcW w:w="2492" w:type="dxa"/>
            <w:shd w:val="clear" w:color="auto" w:fill="auto"/>
            <w:vAlign w:val="center"/>
          </w:tcPr>
          <w:p>
            <w:pPr>
              <w:pStyle w:val="TAL"/>
              <w:rPr>
                <w:ins w:id="11490" w:author="S2-2205100" w:date="2022-05-25T18:40:00Z"/>
              </w:rPr>
            </w:pPr>
            <w:ins w:id="11491" w:author="S2-2205100" w:date="2022-05-25T18:40:00Z">
              <w:r>
                <w:t>&gt; RAT Type</w:t>
              </w:r>
            </w:ins>
          </w:p>
          <w:p>
            <w:pPr>
              <w:pStyle w:val="TAL"/>
              <w:rPr>
                <w:ins w:id="11492" w:author="S2-2205100" w:date="2022-05-25T18:40:00Z"/>
              </w:rPr>
            </w:pPr>
            <w:ins w:id="11493" w:author="S2-2205100" w:date="2022-05-25T18:40:00Z">
              <w:r>
                <w:t>(NOTE 7)</w:t>
              </w:r>
            </w:ins>
          </w:p>
        </w:tc>
        <w:tc>
          <w:tcPr>
            <w:tcW w:w="7139" w:type="dxa"/>
            <w:shd w:val="clear" w:color="auto" w:fill="auto"/>
            <w:vAlign w:val="center"/>
          </w:tcPr>
          <w:p>
            <w:pPr>
              <w:pStyle w:val="TAL"/>
              <w:rPr>
                <w:ins w:id="11494" w:author="S2-2205100" w:date="2022-05-25T18:40:00Z"/>
              </w:rPr>
            </w:pPr>
            <w:ins w:id="11495" w:author="S2-2205100" w:date="2022-05-25T18:40:00Z">
              <w:r>
                <w:t>Indicating the list of RAT type(s) for which the application service experience analytics applies.</w:t>
              </w:r>
            </w:ins>
          </w:p>
        </w:tc>
      </w:tr>
      <w:tr>
        <w:trPr>
          <w:ins w:id="11496" w:author="S2-2205100" w:date="2022-05-25T18:40:00Z"/>
        </w:trPr>
        <w:tc>
          <w:tcPr>
            <w:tcW w:w="2492" w:type="dxa"/>
            <w:shd w:val="clear" w:color="auto" w:fill="auto"/>
            <w:vAlign w:val="center"/>
          </w:tcPr>
          <w:p>
            <w:pPr>
              <w:pStyle w:val="TAL"/>
              <w:rPr>
                <w:ins w:id="11497" w:author="S2-2205100" w:date="2022-05-25T18:40:00Z"/>
                <w:rFonts w:eastAsia="等线"/>
                <w:lang w:eastAsia="zh-CN"/>
              </w:rPr>
            </w:pPr>
            <w:ins w:id="11498" w:author="S2-2205100" w:date="2022-05-25T18:40:00Z">
              <w:r>
                <w:rPr>
                  <w:rFonts w:eastAsia="等线" w:hint="eastAsia"/>
                  <w:lang w:eastAsia="zh-CN"/>
                </w:rPr>
                <w:t>&gt;</w:t>
              </w:r>
              <w:r>
                <w:rPr>
                  <w:rFonts w:eastAsia="等线"/>
                  <w:lang w:eastAsia="zh-CN"/>
                </w:rPr>
                <w:t xml:space="preserve"> </w:t>
              </w:r>
              <w:r>
                <w:rPr>
                  <w:rFonts w:eastAsia="宋体"/>
                </w:rPr>
                <w:t>Access Type of PDU session</w:t>
              </w:r>
            </w:ins>
          </w:p>
        </w:tc>
        <w:tc>
          <w:tcPr>
            <w:tcW w:w="7139" w:type="dxa"/>
            <w:shd w:val="clear" w:color="auto" w:fill="auto"/>
            <w:vAlign w:val="center"/>
          </w:tcPr>
          <w:p>
            <w:pPr>
              <w:pStyle w:val="TAL"/>
              <w:rPr>
                <w:ins w:id="11499" w:author="S2-2205100" w:date="2022-05-25T18:40:00Z"/>
              </w:rPr>
            </w:pPr>
            <w:ins w:id="11500" w:author="S2-2205100" w:date="2022-05-25T18:40:00Z">
              <w:r>
                <w:t>Indicates the Access Type of a PDU Session for the matching Application service traffic.</w:t>
              </w:r>
            </w:ins>
          </w:p>
        </w:tc>
      </w:tr>
      <w:tr>
        <w:trPr>
          <w:ins w:id="11501" w:author="S2-2205100" w:date="2022-05-25T18:40:00Z"/>
        </w:trPr>
        <w:tc>
          <w:tcPr>
            <w:tcW w:w="2492" w:type="dxa"/>
            <w:shd w:val="clear" w:color="auto" w:fill="auto"/>
            <w:vAlign w:val="center"/>
          </w:tcPr>
          <w:p>
            <w:pPr>
              <w:pStyle w:val="TAL"/>
              <w:rPr>
                <w:ins w:id="11502" w:author="S2-2205100" w:date="2022-05-25T18:40:00Z"/>
              </w:rPr>
            </w:pPr>
            <w:ins w:id="11503" w:author="S2-2205100" w:date="2022-05-25T18:40:00Z">
              <w:r>
                <w:t>&gt; Frequency</w:t>
              </w:r>
            </w:ins>
          </w:p>
          <w:p>
            <w:pPr>
              <w:pStyle w:val="TAL"/>
              <w:rPr>
                <w:ins w:id="11504" w:author="S2-2205100" w:date="2022-05-25T18:40:00Z"/>
              </w:rPr>
            </w:pPr>
            <w:ins w:id="11505" w:author="S2-2205100" w:date="2022-05-25T18:40:00Z">
              <w:r>
                <w:t>(NOTE 7)</w:t>
              </w:r>
            </w:ins>
          </w:p>
        </w:tc>
        <w:tc>
          <w:tcPr>
            <w:tcW w:w="7139" w:type="dxa"/>
            <w:shd w:val="clear" w:color="auto" w:fill="auto"/>
            <w:vAlign w:val="center"/>
          </w:tcPr>
          <w:p>
            <w:pPr>
              <w:pStyle w:val="TAL"/>
              <w:rPr>
                <w:ins w:id="11506" w:author="S2-2205100" w:date="2022-05-25T18:40:00Z"/>
              </w:rPr>
            </w:pPr>
            <w:ins w:id="11507" w:author="S2-2205100" w:date="2022-05-25T18:40:00Z">
              <w:r>
                <w:t>Indicating the list of carrier frequency value(s) of UE's serving cell(s) where the application service experience analytics applies.</w:t>
              </w:r>
            </w:ins>
          </w:p>
        </w:tc>
      </w:tr>
      <w:tr>
        <w:trPr>
          <w:ins w:id="11508" w:author="S2-2205100" w:date="2022-05-25T18:40:00Z"/>
        </w:trPr>
        <w:tc>
          <w:tcPr>
            <w:tcW w:w="9631" w:type="dxa"/>
            <w:gridSpan w:val="2"/>
            <w:shd w:val="clear" w:color="auto" w:fill="auto"/>
            <w:vAlign w:val="center"/>
          </w:tcPr>
          <w:p>
            <w:pPr>
              <w:pStyle w:val="TAN"/>
              <w:rPr>
                <w:ins w:id="11509" w:author="S2-2205100" w:date="2022-05-25T18:40:00Z"/>
              </w:rPr>
            </w:pPr>
            <w:ins w:id="11510" w:author="S2-2205100" w:date="2022-05-25T18:40:00Z">
              <w:r>
                <w:t>NOTE 1:</w:t>
              </w:r>
              <w:r>
                <w:tab/>
                <w:t>This information element is an Analytics subset that can be used in "list of analytics subsets that are requested.</w:t>
              </w:r>
            </w:ins>
          </w:p>
          <w:p>
            <w:pPr>
              <w:pStyle w:val="TAN"/>
              <w:rPr>
                <w:ins w:id="11511" w:author="S2-2205100" w:date="2022-05-25T18:40:00Z"/>
              </w:rPr>
            </w:pPr>
            <w:ins w:id="11512" w:author="S2-2205100" w:date="2022-05-25T18:40:00Z">
              <w:r>
                <w:t>NOTE 2:</w:t>
              </w:r>
              <w:r>
                <w:tab/>
                <w:t>The NSI ID is an optional parameter. If not provided the Slice instance service experience indicates the service experience for the S-NSSAI.</w:t>
              </w:r>
            </w:ins>
          </w:p>
          <w:p>
            <w:pPr>
              <w:pStyle w:val="TAN"/>
              <w:rPr>
                <w:ins w:id="11513" w:author="S2-2205100" w:date="2022-05-25T18:40:00Z"/>
              </w:rPr>
            </w:pPr>
            <w:ins w:id="11514" w:author="S2-2205100" w:date="2022-05-25T18:40:00Z">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ins>
          </w:p>
          <w:p>
            <w:pPr>
              <w:pStyle w:val="TAN"/>
              <w:rPr>
                <w:ins w:id="11515" w:author="S2-2205100" w:date="2022-05-25T18:40:00Z"/>
              </w:rPr>
            </w:pPr>
            <w:ins w:id="11516" w:author="S2-2205100" w:date="2022-05-25T18:40:00Z">
              <w:r>
                <w:t>NOTE 4:</w:t>
              </w:r>
              <w:r>
                <w:tab/>
                <w:t>If the consumer NF is an AF, the item "DNN" and "UPF info" shall not be included, and the NEF is responsible for translation of SUPI to GPSI, internal group identifiers to external ones, and UE location to geographical area, by querying UDM, prior to contacting the AF.</w:t>
              </w:r>
            </w:ins>
          </w:p>
          <w:p>
            <w:pPr>
              <w:pStyle w:val="TAN"/>
              <w:rPr>
                <w:ins w:id="11517" w:author="S2-2205100" w:date="2022-05-25T18:40:00Z"/>
              </w:rPr>
            </w:pPr>
            <w:ins w:id="11518" w:author="S2-2205100" w:date="2022-05-25T18:40:00Z">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ins>
          </w:p>
          <w:p>
            <w:pPr>
              <w:pStyle w:val="TAN"/>
              <w:rPr>
                <w:ins w:id="11519" w:author="S2-2205100" w:date="2022-05-25T18:40:00Z"/>
              </w:rPr>
            </w:pPr>
            <w:ins w:id="11520" w:author="S2-2205100" w:date="2022-05-25T18:40:00Z">
              <w:r>
                <w:t>NOTE 6:</w:t>
              </w:r>
              <w:r>
                <w:tab/>
                <w:t>The Spatial validity is present in the output parameters if the consumer provided the Area of Interest as defined in Table 6.4.1-1.</w:t>
              </w:r>
            </w:ins>
          </w:p>
          <w:p>
            <w:pPr>
              <w:pStyle w:val="TAN"/>
              <w:rPr>
                <w:ins w:id="11521" w:author="S2-2205100" w:date="2022-05-25T18:40:00Z"/>
              </w:rPr>
            </w:pPr>
            <w:ins w:id="11522" w:author="S2-2205100" w:date="2022-05-25T18:40:00Z">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ins>
          </w:p>
        </w:tc>
      </w:tr>
    </w:tbl>
    <w:p>
      <w:pPr>
        <w:overflowPunct/>
        <w:autoSpaceDE/>
        <w:autoSpaceDN/>
        <w:adjustRightInd/>
        <w:textAlignment w:val="auto"/>
        <w:rPr>
          <w:ins w:id="11523" w:author="S2-2205100" w:date="2022-05-25T18:40:00Z"/>
          <w:rFonts w:eastAsia="等线"/>
          <w:lang w:eastAsia="en-US"/>
        </w:rPr>
      </w:pPr>
    </w:p>
    <w:p>
      <w:pPr>
        <w:pStyle w:val="TH"/>
        <w:rPr>
          <w:ins w:id="11524" w:author="S2-2205100" w:date="2022-05-25T18:40:00Z"/>
          <w:lang w:eastAsia="zh-CN"/>
        </w:rPr>
      </w:pPr>
      <w:ins w:id="11525" w:author="S2-2205100" w:date="2022-05-25T18:40:00Z">
        <w:r>
          <w:rPr>
            <w:lang w:eastAsia="zh-CN"/>
          </w:rPr>
          <w:lastRenderedPageBreak/>
          <w:t>Table 6.</w:t>
        </w:r>
        <w:del w:id="11526" w:author="Rapporteur" w:date="2022-05-26T00:13:00Z">
          <w:r>
            <w:rPr>
              <w:lang w:eastAsia="zh-CN"/>
            </w:rPr>
            <w:delText>X</w:delText>
          </w:r>
        </w:del>
      </w:ins>
      <w:ins w:id="11527" w:author="Rapporteur" w:date="2022-05-26T00:13:00Z">
        <w:r>
          <w:rPr>
            <w:lang w:eastAsia="zh-CN"/>
          </w:rPr>
          <w:t>48</w:t>
        </w:r>
      </w:ins>
      <w:ins w:id="11528" w:author="S2-2205100" w:date="2022-05-25T18:40:00Z">
        <w:r>
          <w:rPr>
            <w:lang w:eastAsia="zh-CN"/>
          </w:rPr>
          <w:t>.3-2: E</w:t>
        </w:r>
        <w:r>
          <w:rPr>
            <w:rFonts w:hint="eastAsia"/>
            <w:lang w:eastAsia="zh-CN"/>
          </w:rPr>
          <w:t>nhanced</w:t>
        </w:r>
        <w:r>
          <w:rPr>
            <w:lang w:eastAsia="zh-CN"/>
          </w:rPr>
          <w:t xml:space="preserve"> Service Experience predictions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trPr>
          <w:ins w:id="11529" w:author="S2-2205100" w:date="2022-05-25T18:40:00Z"/>
        </w:trPr>
        <w:tc>
          <w:tcPr>
            <w:tcW w:w="2492" w:type="dxa"/>
            <w:shd w:val="clear" w:color="auto" w:fill="auto"/>
          </w:tcPr>
          <w:p>
            <w:pPr>
              <w:pStyle w:val="TAH"/>
              <w:rPr>
                <w:ins w:id="11530" w:author="S2-2205100" w:date="2022-05-25T18:40:00Z"/>
                <w:lang w:eastAsia="zh-CN"/>
              </w:rPr>
            </w:pPr>
            <w:ins w:id="11531" w:author="S2-2205100" w:date="2022-05-25T18:40:00Z">
              <w:r>
                <w:rPr>
                  <w:lang w:eastAsia="zh-CN"/>
                </w:rPr>
                <w:t>Information</w:t>
              </w:r>
            </w:ins>
          </w:p>
        </w:tc>
        <w:tc>
          <w:tcPr>
            <w:tcW w:w="7139" w:type="dxa"/>
            <w:shd w:val="clear" w:color="auto" w:fill="auto"/>
          </w:tcPr>
          <w:p>
            <w:pPr>
              <w:pStyle w:val="TAH"/>
              <w:rPr>
                <w:ins w:id="11532" w:author="S2-2205100" w:date="2022-05-25T18:40:00Z"/>
                <w:lang w:eastAsia="zh-CN"/>
              </w:rPr>
            </w:pPr>
            <w:ins w:id="11533" w:author="S2-2205100" w:date="2022-05-25T18:40:00Z">
              <w:r>
                <w:rPr>
                  <w:lang w:eastAsia="zh-CN"/>
                </w:rPr>
                <w:t>Description</w:t>
              </w:r>
            </w:ins>
          </w:p>
        </w:tc>
      </w:tr>
      <w:tr>
        <w:trPr>
          <w:ins w:id="11534" w:author="S2-2205100" w:date="2022-05-25T18:40:00Z"/>
        </w:trPr>
        <w:tc>
          <w:tcPr>
            <w:tcW w:w="2492" w:type="dxa"/>
            <w:shd w:val="clear" w:color="auto" w:fill="auto"/>
            <w:vAlign w:val="center"/>
          </w:tcPr>
          <w:p>
            <w:pPr>
              <w:pStyle w:val="TAL"/>
              <w:rPr>
                <w:ins w:id="11535" w:author="S2-2205100" w:date="2022-05-25T18:40:00Z"/>
              </w:rPr>
            </w:pPr>
            <w:ins w:id="11536" w:author="S2-2205100" w:date="2022-05-25T18:40:00Z">
              <w:r>
                <w:t>Slice instance service experiences (0..max)</w:t>
              </w:r>
            </w:ins>
          </w:p>
        </w:tc>
        <w:tc>
          <w:tcPr>
            <w:tcW w:w="7139" w:type="dxa"/>
            <w:shd w:val="clear" w:color="auto" w:fill="auto"/>
            <w:vAlign w:val="center"/>
          </w:tcPr>
          <w:p>
            <w:pPr>
              <w:pStyle w:val="TAL"/>
              <w:rPr>
                <w:ins w:id="11537" w:author="S2-2205100" w:date="2022-05-25T18:40:00Z"/>
              </w:rPr>
            </w:pPr>
            <w:ins w:id="11538" w:author="S2-2205100" w:date="2022-05-25T18:40:00Z">
              <w:r>
                <w:t>List of observed service experience information for each Network Slice instance.</w:t>
              </w:r>
            </w:ins>
          </w:p>
        </w:tc>
      </w:tr>
      <w:tr>
        <w:trPr>
          <w:ins w:id="11539" w:author="S2-2205100" w:date="2022-05-25T18:40:00Z"/>
        </w:trPr>
        <w:tc>
          <w:tcPr>
            <w:tcW w:w="2492" w:type="dxa"/>
            <w:shd w:val="clear" w:color="auto" w:fill="auto"/>
            <w:vAlign w:val="center"/>
          </w:tcPr>
          <w:p>
            <w:pPr>
              <w:pStyle w:val="TAL"/>
              <w:rPr>
                <w:ins w:id="11540" w:author="S2-2205100" w:date="2022-05-25T18:40:00Z"/>
              </w:rPr>
            </w:pPr>
            <w:ins w:id="11541" w:author="S2-2205100" w:date="2022-05-25T18:40:00Z">
              <w:r>
                <w:t>&gt; S-NSSAI</w:t>
              </w:r>
            </w:ins>
          </w:p>
        </w:tc>
        <w:tc>
          <w:tcPr>
            <w:tcW w:w="7139" w:type="dxa"/>
            <w:shd w:val="clear" w:color="auto" w:fill="auto"/>
            <w:vAlign w:val="center"/>
          </w:tcPr>
          <w:p>
            <w:pPr>
              <w:pStyle w:val="TAL"/>
              <w:rPr>
                <w:ins w:id="11542" w:author="S2-2205100" w:date="2022-05-25T18:40:00Z"/>
              </w:rPr>
            </w:pPr>
            <w:ins w:id="11543" w:author="S2-2205100" w:date="2022-05-25T18:40:00Z">
              <w:r>
                <w:t>Identifies the Network Slice</w:t>
              </w:r>
            </w:ins>
          </w:p>
        </w:tc>
      </w:tr>
      <w:tr>
        <w:trPr>
          <w:ins w:id="11544" w:author="S2-2205100" w:date="2022-05-25T18:40:00Z"/>
        </w:trPr>
        <w:tc>
          <w:tcPr>
            <w:tcW w:w="2492" w:type="dxa"/>
            <w:shd w:val="clear" w:color="auto" w:fill="auto"/>
            <w:vAlign w:val="center"/>
          </w:tcPr>
          <w:p>
            <w:pPr>
              <w:pStyle w:val="TAL"/>
              <w:rPr>
                <w:ins w:id="11545" w:author="S2-2205100" w:date="2022-05-25T18:40:00Z"/>
              </w:rPr>
            </w:pPr>
            <w:ins w:id="11546" w:author="S2-2205100" w:date="2022-05-25T18:40:00Z">
              <w:r>
                <w:t>&gt; NSI ID (NOTE 2)</w:t>
              </w:r>
            </w:ins>
          </w:p>
        </w:tc>
        <w:tc>
          <w:tcPr>
            <w:tcW w:w="7139" w:type="dxa"/>
            <w:shd w:val="clear" w:color="auto" w:fill="auto"/>
            <w:vAlign w:val="center"/>
          </w:tcPr>
          <w:p>
            <w:pPr>
              <w:pStyle w:val="TAL"/>
              <w:rPr>
                <w:ins w:id="11547" w:author="S2-2205100" w:date="2022-05-25T18:40:00Z"/>
              </w:rPr>
            </w:pPr>
            <w:ins w:id="11548" w:author="S2-2205100" w:date="2022-05-25T18:40:00Z">
              <w:r>
                <w:t>Identifies the Network Slice instance within the Network Slice.</w:t>
              </w:r>
            </w:ins>
          </w:p>
        </w:tc>
      </w:tr>
      <w:tr>
        <w:trPr>
          <w:ins w:id="11549" w:author="S2-2205100" w:date="2022-05-25T18:40:00Z"/>
        </w:trPr>
        <w:tc>
          <w:tcPr>
            <w:tcW w:w="2492" w:type="dxa"/>
            <w:shd w:val="clear" w:color="auto" w:fill="auto"/>
            <w:vAlign w:val="center"/>
          </w:tcPr>
          <w:p>
            <w:pPr>
              <w:pStyle w:val="TAL"/>
              <w:rPr>
                <w:ins w:id="11550" w:author="S2-2205100" w:date="2022-05-25T18:40:00Z"/>
              </w:rPr>
            </w:pPr>
            <w:ins w:id="11551" w:author="S2-2205100" w:date="2022-05-25T18:40:00Z">
              <w:r>
                <w:t>&gt; Network Slice instance service experience</w:t>
              </w:r>
            </w:ins>
          </w:p>
        </w:tc>
        <w:tc>
          <w:tcPr>
            <w:tcW w:w="7139" w:type="dxa"/>
            <w:shd w:val="clear" w:color="auto" w:fill="auto"/>
            <w:vAlign w:val="center"/>
          </w:tcPr>
          <w:p>
            <w:pPr>
              <w:pStyle w:val="TAL"/>
              <w:rPr>
                <w:ins w:id="11552" w:author="S2-2205100" w:date="2022-05-25T18:40:00Z"/>
              </w:rPr>
            </w:pPr>
            <w:ins w:id="11553" w:author="S2-2205100" w:date="2022-05-25T18:40:00Z">
              <w:r>
                <w:t>Service experience across Applications on a Network Slice instance over the Analytics target period (average, variance).</w:t>
              </w:r>
            </w:ins>
          </w:p>
        </w:tc>
      </w:tr>
      <w:tr>
        <w:trPr>
          <w:ins w:id="11554" w:author="S2-2205100" w:date="2022-05-25T18:40:00Z"/>
        </w:trPr>
        <w:tc>
          <w:tcPr>
            <w:tcW w:w="2492" w:type="dxa"/>
            <w:shd w:val="clear" w:color="auto" w:fill="auto"/>
            <w:vAlign w:val="center"/>
          </w:tcPr>
          <w:p>
            <w:pPr>
              <w:pStyle w:val="TAL"/>
              <w:rPr>
                <w:ins w:id="11555" w:author="S2-2205100" w:date="2022-05-25T18:40:00Z"/>
              </w:rPr>
            </w:pPr>
            <w:ins w:id="11556" w:author="S2-2205100" w:date="2022-05-25T18:40:00Z">
              <w:r>
                <w:t>&gt; SUPI list (0..SUPImax) (NOTE 3)</w:t>
              </w:r>
            </w:ins>
          </w:p>
        </w:tc>
        <w:tc>
          <w:tcPr>
            <w:tcW w:w="7139" w:type="dxa"/>
            <w:shd w:val="clear" w:color="auto" w:fill="auto"/>
            <w:vAlign w:val="center"/>
          </w:tcPr>
          <w:p>
            <w:pPr>
              <w:pStyle w:val="TAL"/>
              <w:rPr>
                <w:ins w:id="11557" w:author="S2-2205100" w:date="2022-05-25T18:40:00Z"/>
              </w:rPr>
            </w:pPr>
            <w:ins w:id="11558" w:author="S2-2205100" w:date="2022-05-25T18:40:00Z">
              <w:r>
                <w:t>List of SUPI(s) for which the slice instance service experience applies.</w:t>
              </w:r>
            </w:ins>
          </w:p>
        </w:tc>
      </w:tr>
      <w:tr>
        <w:trPr>
          <w:ins w:id="11559" w:author="S2-2205100" w:date="2022-05-25T18:40:00Z"/>
        </w:trPr>
        <w:tc>
          <w:tcPr>
            <w:tcW w:w="2492" w:type="dxa"/>
            <w:shd w:val="clear" w:color="auto" w:fill="auto"/>
            <w:vAlign w:val="center"/>
          </w:tcPr>
          <w:p>
            <w:pPr>
              <w:pStyle w:val="TAL"/>
              <w:rPr>
                <w:ins w:id="11560" w:author="S2-2205100" w:date="2022-05-25T18:40:00Z"/>
              </w:rPr>
            </w:pPr>
            <w:ins w:id="11561" w:author="S2-2205100" w:date="2022-05-25T18:40:00Z">
              <w:r>
                <w:t>&gt; Ratio (NOTE 3)</w:t>
              </w:r>
            </w:ins>
          </w:p>
        </w:tc>
        <w:tc>
          <w:tcPr>
            <w:tcW w:w="7139" w:type="dxa"/>
            <w:shd w:val="clear" w:color="auto" w:fill="auto"/>
            <w:vAlign w:val="center"/>
          </w:tcPr>
          <w:p>
            <w:pPr>
              <w:pStyle w:val="TAL"/>
              <w:rPr>
                <w:ins w:id="11562" w:author="S2-2205100" w:date="2022-05-25T18:40:00Z"/>
              </w:rPr>
            </w:pPr>
            <w:ins w:id="11563" w:author="S2-2205100" w:date="2022-05-25T18:40:00Z">
              <w:r>
                <w:t>Estimated percentage of UEs with similar service experience (in the group, or among all UEs).</w:t>
              </w:r>
            </w:ins>
          </w:p>
        </w:tc>
      </w:tr>
      <w:tr>
        <w:trPr>
          <w:ins w:id="11564" w:author="S2-2205100" w:date="2022-05-25T18:40:00Z"/>
        </w:trPr>
        <w:tc>
          <w:tcPr>
            <w:tcW w:w="2492" w:type="dxa"/>
            <w:shd w:val="clear" w:color="auto" w:fill="auto"/>
            <w:vAlign w:val="center"/>
          </w:tcPr>
          <w:p>
            <w:pPr>
              <w:pStyle w:val="TAL"/>
              <w:rPr>
                <w:ins w:id="11565" w:author="S2-2205100" w:date="2022-05-25T18:40:00Z"/>
              </w:rPr>
            </w:pPr>
            <w:ins w:id="11566" w:author="S2-2205100" w:date="2022-05-25T18:40:00Z">
              <w:r>
                <w:t>&gt; Spatial validity (NOTE 6)</w:t>
              </w:r>
            </w:ins>
          </w:p>
        </w:tc>
        <w:tc>
          <w:tcPr>
            <w:tcW w:w="7139" w:type="dxa"/>
            <w:shd w:val="clear" w:color="auto" w:fill="auto"/>
            <w:vAlign w:val="center"/>
          </w:tcPr>
          <w:p>
            <w:pPr>
              <w:pStyle w:val="TAL"/>
              <w:rPr>
                <w:ins w:id="11567" w:author="S2-2205100" w:date="2022-05-25T18:40:00Z"/>
              </w:rPr>
            </w:pPr>
            <w:ins w:id="11568" w:author="S2-2205100" w:date="2022-05-25T18:40:00Z">
              <w:r>
                <w:t>Area where the Network Slice service experience analytics applies.</w:t>
              </w:r>
            </w:ins>
          </w:p>
        </w:tc>
      </w:tr>
      <w:tr>
        <w:trPr>
          <w:ins w:id="11569" w:author="S2-2205100" w:date="2022-05-25T18:40:00Z"/>
        </w:trPr>
        <w:tc>
          <w:tcPr>
            <w:tcW w:w="2492" w:type="dxa"/>
            <w:shd w:val="clear" w:color="auto" w:fill="auto"/>
            <w:vAlign w:val="center"/>
          </w:tcPr>
          <w:p>
            <w:pPr>
              <w:pStyle w:val="TAL"/>
              <w:rPr>
                <w:ins w:id="11570" w:author="S2-2205100" w:date="2022-05-25T18:40:00Z"/>
              </w:rPr>
            </w:pPr>
            <w:ins w:id="11571" w:author="S2-2205100" w:date="2022-05-25T18:40:00Z">
              <w:r>
                <w:t>&gt; Validity period</w:t>
              </w:r>
            </w:ins>
          </w:p>
        </w:tc>
        <w:tc>
          <w:tcPr>
            <w:tcW w:w="7139" w:type="dxa"/>
            <w:shd w:val="clear" w:color="auto" w:fill="auto"/>
            <w:vAlign w:val="center"/>
          </w:tcPr>
          <w:p>
            <w:pPr>
              <w:pStyle w:val="TAL"/>
              <w:rPr>
                <w:ins w:id="11572" w:author="S2-2205100" w:date="2022-05-25T18:40:00Z"/>
              </w:rPr>
            </w:pPr>
            <w:ins w:id="11573" w:author="S2-2205100" w:date="2022-05-25T18:40:00Z">
              <w:r>
                <w:t>Validity period for the Network Slice service experience analytics as defined in clause 6.1.3.</w:t>
              </w:r>
            </w:ins>
          </w:p>
        </w:tc>
      </w:tr>
      <w:tr>
        <w:trPr>
          <w:ins w:id="11574" w:author="S2-2205100" w:date="2022-05-25T18:40:00Z"/>
        </w:trPr>
        <w:tc>
          <w:tcPr>
            <w:tcW w:w="2492" w:type="dxa"/>
            <w:shd w:val="clear" w:color="auto" w:fill="auto"/>
            <w:vAlign w:val="center"/>
          </w:tcPr>
          <w:p>
            <w:pPr>
              <w:pStyle w:val="TAL"/>
              <w:rPr>
                <w:ins w:id="11575" w:author="S2-2205100" w:date="2022-05-25T18:40:00Z"/>
              </w:rPr>
            </w:pPr>
            <w:ins w:id="11576" w:author="S2-2205100" w:date="2022-05-25T18:40:00Z">
              <w:r>
                <w:t>&gt; Confidence</w:t>
              </w:r>
            </w:ins>
          </w:p>
        </w:tc>
        <w:tc>
          <w:tcPr>
            <w:tcW w:w="7139" w:type="dxa"/>
            <w:shd w:val="clear" w:color="auto" w:fill="auto"/>
            <w:vAlign w:val="center"/>
          </w:tcPr>
          <w:p>
            <w:pPr>
              <w:pStyle w:val="TAL"/>
              <w:rPr>
                <w:ins w:id="11577" w:author="S2-2205100" w:date="2022-05-25T18:40:00Z"/>
              </w:rPr>
            </w:pPr>
            <w:ins w:id="11578" w:author="S2-2205100" w:date="2022-05-25T18:40:00Z">
              <w:r>
                <w:t>Confidence of this prediction.</w:t>
              </w:r>
            </w:ins>
          </w:p>
        </w:tc>
      </w:tr>
      <w:tr>
        <w:trPr>
          <w:ins w:id="11579" w:author="S2-2205100" w:date="2022-05-25T18:40:00Z"/>
        </w:trPr>
        <w:tc>
          <w:tcPr>
            <w:tcW w:w="2492" w:type="dxa"/>
            <w:shd w:val="clear" w:color="auto" w:fill="auto"/>
            <w:vAlign w:val="center"/>
          </w:tcPr>
          <w:p>
            <w:pPr>
              <w:pStyle w:val="TAL"/>
              <w:rPr>
                <w:ins w:id="11580" w:author="S2-2205100" w:date="2022-05-25T18:40:00Z"/>
              </w:rPr>
            </w:pPr>
            <w:ins w:id="11581" w:author="S2-2205100" w:date="2022-05-25T18:40:00Z">
              <w:r>
                <w:t>Application service experiences (0..max)</w:t>
              </w:r>
            </w:ins>
          </w:p>
        </w:tc>
        <w:tc>
          <w:tcPr>
            <w:tcW w:w="7139" w:type="dxa"/>
            <w:shd w:val="clear" w:color="auto" w:fill="auto"/>
            <w:vAlign w:val="center"/>
          </w:tcPr>
          <w:p>
            <w:pPr>
              <w:pStyle w:val="TAL"/>
              <w:rPr>
                <w:ins w:id="11582" w:author="S2-2205100" w:date="2022-05-25T18:40:00Z"/>
              </w:rPr>
            </w:pPr>
            <w:ins w:id="11583" w:author="S2-2205100" w:date="2022-05-25T18:40:00Z">
              <w:r>
                <w:t>List of predicted service experience information for each Application.</w:t>
              </w:r>
            </w:ins>
          </w:p>
        </w:tc>
      </w:tr>
      <w:tr>
        <w:trPr>
          <w:ins w:id="11584" w:author="S2-2205100" w:date="2022-05-25T18:40:00Z"/>
        </w:trPr>
        <w:tc>
          <w:tcPr>
            <w:tcW w:w="2492" w:type="dxa"/>
            <w:shd w:val="clear" w:color="auto" w:fill="auto"/>
            <w:vAlign w:val="center"/>
          </w:tcPr>
          <w:p>
            <w:pPr>
              <w:pStyle w:val="TAL"/>
              <w:rPr>
                <w:ins w:id="11585" w:author="S2-2205100" w:date="2022-05-25T18:40:00Z"/>
              </w:rPr>
            </w:pPr>
            <w:ins w:id="11586" w:author="S2-2205100" w:date="2022-05-25T18:40:00Z">
              <w:r>
                <w:t>&gt; S-NSSAI</w:t>
              </w:r>
            </w:ins>
          </w:p>
        </w:tc>
        <w:tc>
          <w:tcPr>
            <w:tcW w:w="7139" w:type="dxa"/>
            <w:shd w:val="clear" w:color="auto" w:fill="auto"/>
            <w:vAlign w:val="center"/>
          </w:tcPr>
          <w:p>
            <w:pPr>
              <w:pStyle w:val="TAL"/>
              <w:rPr>
                <w:ins w:id="11587" w:author="S2-2205100" w:date="2022-05-25T18:40:00Z"/>
              </w:rPr>
            </w:pPr>
            <w:ins w:id="11588" w:author="S2-2205100" w:date="2022-05-25T18:40:00Z">
              <w:r>
                <w:t>Identifies the Network Slice used to access the Application.</w:t>
              </w:r>
            </w:ins>
          </w:p>
        </w:tc>
      </w:tr>
      <w:tr>
        <w:trPr>
          <w:ins w:id="11589" w:author="S2-2205100" w:date="2022-05-25T18:40:00Z"/>
        </w:trPr>
        <w:tc>
          <w:tcPr>
            <w:tcW w:w="2492" w:type="dxa"/>
            <w:shd w:val="clear" w:color="auto" w:fill="auto"/>
            <w:vAlign w:val="center"/>
          </w:tcPr>
          <w:p>
            <w:pPr>
              <w:pStyle w:val="TAL"/>
              <w:rPr>
                <w:ins w:id="11590" w:author="S2-2205100" w:date="2022-05-25T18:40:00Z"/>
              </w:rPr>
            </w:pPr>
            <w:ins w:id="11591" w:author="S2-2205100" w:date="2022-05-25T18:40:00Z">
              <w:r>
                <w:t>&gt; Application ID</w:t>
              </w:r>
            </w:ins>
          </w:p>
        </w:tc>
        <w:tc>
          <w:tcPr>
            <w:tcW w:w="7139" w:type="dxa"/>
            <w:shd w:val="clear" w:color="auto" w:fill="auto"/>
            <w:vAlign w:val="center"/>
          </w:tcPr>
          <w:p>
            <w:pPr>
              <w:pStyle w:val="TAL"/>
              <w:rPr>
                <w:ins w:id="11592" w:author="S2-2205100" w:date="2022-05-25T18:40:00Z"/>
              </w:rPr>
            </w:pPr>
            <w:ins w:id="11593" w:author="S2-2205100" w:date="2022-05-25T18:40:00Z">
              <w:r>
                <w:t>Identification of the Application.</w:t>
              </w:r>
            </w:ins>
          </w:p>
        </w:tc>
      </w:tr>
      <w:tr>
        <w:trPr>
          <w:ins w:id="11594" w:author="S2-2205100" w:date="2022-05-25T18:40:00Z"/>
        </w:trPr>
        <w:tc>
          <w:tcPr>
            <w:tcW w:w="2492" w:type="dxa"/>
            <w:shd w:val="clear" w:color="auto" w:fill="auto"/>
            <w:vAlign w:val="center"/>
          </w:tcPr>
          <w:p>
            <w:pPr>
              <w:pStyle w:val="TAL"/>
              <w:rPr>
                <w:ins w:id="11595" w:author="S2-2205100" w:date="2022-05-25T18:40:00Z"/>
              </w:rPr>
            </w:pPr>
            <w:ins w:id="11596" w:author="S2-2205100" w:date="2022-05-25T18:40:00Z">
              <w:r>
                <w:t>&gt; Service Experience Type</w:t>
              </w:r>
            </w:ins>
          </w:p>
        </w:tc>
        <w:tc>
          <w:tcPr>
            <w:tcW w:w="7139" w:type="dxa"/>
            <w:shd w:val="clear" w:color="auto" w:fill="auto"/>
            <w:vAlign w:val="center"/>
          </w:tcPr>
          <w:p>
            <w:pPr>
              <w:pStyle w:val="TAL"/>
              <w:rPr>
                <w:ins w:id="11597" w:author="S2-2205100" w:date="2022-05-25T18:40:00Z"/>
              </w:rPr>
            </w:pPr>
            <w:ins w:id="11598" w:author="S2-2205100" w:date="2022-05-25T18:40:00Z">
              <w:r>
                <w:t>Type of Service Experience analytics, e.g. on voice, video, other.</w:t>
              </w:r>
            </w:ins>
          </w:p>
        </w:tc>
      </w:tr>
      <w:tr>
        <w:trPr>
          <w:ins w:id="11599" w:author="S2-2205100" w:date="2022-05-25T18:40:00Z"/>
        </w:trPr>
        <w:tc>
          <w:tcPr>
            <w:tcW w:w="2492" w:type="dxa"/>
            <w:shd w:val="clear" w:color="auto" w:fill="auto"/>
            <w:vAlign w:val="center"/>
          </w:tcPr>
          <w:p>
            <w:pPr>
              <w:pStyle w:val="TAL"/>
              <w:rPr>
                <w:ins w:id="11600" w:author="S2-2205100" w:date="2022-05-25T18:40:00Z"/>
              </w:rPr>
            </w:pPr>
            <w:ins w:id="11601" w:author="S2-2205100" w:date="2022-05-25T18:40:00Z">
              <w:r>
                <w:rPr>
                  <w:lang w:eastAsia="zh-CN"/>
                </w:rPr>
                <w:t>&gt; UE location (NOTE 1, NOTE 5)</w:t>
              </w:r>
            </w:ins>
          </w:p>
        </w:tc>
        <w:tc>
          <w:tcPr>
            <w:tcW w:w="7139" w:type="dxa"/>
            <w:shd w:val="clear" w:color="auto" w:fill="auto"/>
            <w:vAlign w:val="center"/>
          </w:tcPr>
          <w:p>
            <w:pPr>
              <w:pStyle w:val="TAL"/>
              <w:rPr>
                <w:ins w:id="11602" w:author="S2-2205100" w:date="2022-05-25T18:40:00Z"/>
              </w:rPr>
            </w:pPr>
            <w:ins w:id="11603" w:author="S2-2205100" w:date="2022-05-25T18:40:00Z">
              <w:r>
                <w:rPr>
                  <w:lang w:eastAsia="zh-CN"/>
                </w:rPr>
                <w:t xml:space="preserve">Indicating </w:t>
              </w:r>
              <w:r>
                <w:t>the UE location information (e.g. TAI list, gNB ID, etc) when the UE service is delivered.</w:t>
              </w:r>
            </w:ins>
          </w:p>
        </w:tc>
      </w:tr>
      <w:tr>
        <w:trPr>
          <w:ins w:id="11604" w:author="S2-2205100" w:date="2022-05-25T18:40:00Z"/>
        </w:trPr>
        <w:tc>
          <w:tcPr>
            <w:tcW w:w="2492" w:type="dxa"/>
            <w:shd w:val="clear" w:color="auto" w:fill="auto"/>
            <w:vAlign w:val="center"/>
          </w:tcPr>
          <w:p>
            <w:pPr>
              <w:pStyle w:val="TAL"/>
              <w:rPr>
                <w:ins w:id="11605" w:author="S2-2205100" w:date="2022-05-25T18:40:00Z"/>
              </w:rPr>
            </w:pPr>
            <w:ins w:id="11606" w:author="S2-2205100" w:date="2022-05-25T18:40:00Z">
              <w:r>
                <w:rPr>
                  <w:lang w:eastAsia="zh-CN"/>
                </w:rPr>
                <w:t>&gt; UPF Info (NOTE 4)</w:t>
              </w:r>
            </w:ins>
          </w:p>
        </w:tc>
        <w:tc>
          <w:tcPr>
            <w:tcW w:w="7139" w:type="dxa"/>
            <w:shd w:val="clear" w:color="auto" w:fill="auto"/>
            <w:vAlign w:val="center"/>
          </w:tcPr>
          <w:p>
            <w:pPr>
              <w:pStyle w:val="TAL"/>
              <w:rPr>
                <w:ins w:id="11607" w:author="S2-2205100" w:date="2022-05-25T18:40:00Z"/>
              </w:rPr>
            </w:pPr>
            <w:ins w:id="11608" w:author="S2-2205100" w:date="2022-05-25T18:40:00Z">
              <w:r>
                <w:rPr>
                  <w:lang w:eastAsia="zh-CN"/>
                </w:rPr>
                <w:t>Indicating UPF serving the UE.</w:t>
              </w:r>
            </w:ins>
          </w:p>
        </w:tc>
      </w:tr>
      <w:tr>
        <w:trPr>
          <w:ins w:id="11609" w:author="S2-2205100" w:date="2022-05-25T18:40:00Z"/>
        </w:trPr>
        <w:tc>
          <w:tcPr>
            <w:tcW w:w="2492" w:type="dxa"/>
            <w:shd w:val="clear" w:color="auto" w:fill="auto"/>
            <w:vAlign w:val="center"/>
          </w:tcPr>
          <w:p>
            <w:pPr>
              <w:pStyle w:val="TAL"/>
              <w:rPr>
                <w:ins w:id="11610" w:author="S2-2205100" w:date="2022-05-25T18:40:00Z"/>
              </w:rPr>
            </w:pPr>
            <w:ins w:id="11611" w:author="S2-2205100" w:date="2022-05-25T18:40:00Z">
              <w:r>
                <w:rPr>
                  <w:lang w:eastAsia="zh-CN"/>
                </w:rPr>
                <w:t>&gt; DNAI</w:t>
              </w:r>
            </w:ins>
          </w:p>
        </w:tc>
        <w:tc>
          <w:tcPr>
            <w:tcW w:w="7139" w:type="dxa"/>
            <w:shd w:val="clear" w:color="auto" w:fill="auto"/>
          </w:tcPr>
          <w:p>
            <w:pPr>
              <w:pStyle w:val="TAL"/>
              <w:rPr>
                <w:ins w:id="11612" w:author="S2-2205100" w:date="2022-05-25T18:40:00Z"/>
              </w:rPr>
            </w:pPr>
            <w:ins w:id="11613" w:author="S2-2205100" w:date="2022-05-25T18:40:00Z">
              <w:r>
                <w:rPr>
                  <w:lang w:eastAsia="zh-CN"/>
                </w:rPr>
                <w:t>Indicating which DNAI the UE service uses/camps on.</w:t>
              </w:r>
            </w:ins>
          </w:p>
        </w:tc>
      </w:tr>
      <w:tr>
        <w:trPr>
          <w:ins w:id="11614" w:author="S2-2205100" w:date="2022-05-25T18:40:00Z"/>
        </w:trPr>
        <w:tc>
          <w:tcPr>
            <w:tcW w:w="2492" w:type="dxa"/>
            <w:shd w:val="clear" w:color="auto" w:fill="auto"/>
            <w:vAlign w:val="center"/>
          </w:tcPr>
          <w:p>
            <w:pPr>
              <w:pStyle w:val="TAL"/>
              <w:rPr>
                <w:ins w:id="11615" w:author="S2-2205100" w:date="2022-05-25T18:40:00Z"/>
              </w:rPr>
            </w:pPr>
            <w:ins w:id="11616" w:author="S2-2205100" w:date="2022-05-25T18:40:00Z">
              <w:r>
                <w:rPr>
                  <w:rFonts w:eastAsia="宋体"/>
                  <w:lang w:eastAsia="zh-CN"/>
                </w:rPr>
                <w:t>&gt; DNN</w:t>
              </w:r>
              <w:r>
                <w:rPr>
                  <w:lang w:eastAsia="zh-CN"/>
                </w:rPr>
                <w:t xml:space="preserve"> (NOTE 4)</w:t>
              </w:r>
            </w:ins>
          </w:p>
        </w:tc>
        <w:tc>
          <w:tcPr>
            <w:tcW w:w="7139" w:type="dxa"/>
            <w:shd w:val="clear" w:color="auto" w:fill="auto"/>
          </w:tcPr>
          <w:p>
            <w:pPr>
              <w:pStyle w:val="TAL"/>
              <w:rPr>
                <w:ins w:id="11617" w:author="S2-2205100" w:date="2022-05-25T18:40:00Z"/>
              </w:rPr>
            </w:pPr>
            <w:ins w:id="11618" w:author="S2-2205100" w:date="2022-05-25T18:40:00Z">
              <w:r>
                <w:t>DNN for the PDU Session which contains the QoS flow.</w:t>
              </w:r>
            </w:ins>
          </w:p>
        </w:tc>
      </w:tr>
      <w:tr>
        <w:trPr>
          <w:ins w:id="11619" w:author="S2-2205100" w:date="2022-05-25T18:40:00Z"/>
        </w:trPr>
        <w:tc>
          <w:tcPr>
            <w:tcW w:w="2492" w:type="dxa"/>
            <w:shd w:val="clear" w:color="auto" w:fill="auto"/>
            <w:vAlign w:val="center"/>
          </w:tcPr>
          <w:p>
            <w:pPr>
              <w:pStyle w:val="TAL"/>
              <w:rPr>
                <w:ins w:id="11620" w:author="S2-2205100" w:date="2022-05-25T18:40:00Z"/>
              </w:rPr>
            </w:pPr>
            <w:ins w:id="11621" w:author="S2-2205100" w:date="2022-05-25T18:40:00Z">
              <w:r>
                <w:t>&gt; Application Server Instance Address</w:t>
              </w:r>
            </w:ins>
          </w:p>
        </w:tc>
        <w:tc>
          <w:tcPr>
            <w:tcW w:w="7139" w:type="dxa"/>
            <w:shd w:val="clear" w:color="auto" w:fill="auto"/>
            <w:vAlign w:val="center"/>
          </w:tcPr>
          <w:p>
            <w:pPr>
              <w:pStyle w:val="TAL"/>
              <w:rPr>
                <w:ins w:id="11622" w:author="S2-2205100" w:date="2022-05-25T18:40:00Z"/>
              </w:rPr>
            </w:pPr>
            <w:ins w:id="11623" w:author="S2-2205100" w:date="2022-05-25T18:40:00Z">
              <w:r>
                <w:t>Identifies the Application Server Instance (IP address of the Application Server) or FQDN of Application Server.</w:t>
              </w:r>
            </w:ins>
          </w:p>
        </w:tc>
      </w:tr>
      <w:tr>
        <w:trPr>
          <w:ins w:id="11624" w:author="S2-2205100" w:date="2022-05-25T18:40:00Z"/>
        </w:trPr>
        <w:tc>
          <w:tcPr>
            <w:tcW w:w="2492" w:type="dxa"/>
            <w:shd w:val="clear" w:color="auto" w:fill="auto"/>
            <w:vAlign w:val="center"/>
          </w:tcPr>
          <w:p>
            <w:pPr>
              <w:pStyle w:val="TAL"/>
              <w:rPr>
                <w:ins w:id="11625" w:author="S2-2205100" w:date="2022-05-25T18:40:00Z"/>
              </w:rPr>
            </w:pPr>
            <w:ins w:id="11626" w:author="S2-2205100" w:date="2022-05-25T18:40:00Z">
              <w:r>
                <w:t>&gt; Service Experience</w:t>
              </w:r>
            </w:ins>
          </w:p>
        </w:tc>
        <w:tc>
          <w:tcPr>
            <w:tcW w:w="7139" w:type="dxa"/>
            <w:shd w:val="clear" w:color="auto" w:fill="auto"/>
            <w:vAlign w:val="center"/>
          </w:tcPr>
          <w:p>
            <w:pPr>
              <w:pStyle w:val="TAL"/>
              <w:rPr>
                <w:ins w:id="11627" w:author="S2-2205100" w:date="2022-05-25T18:40:00Z"/>
              </w:rPr>
            </w:pPr>
            <w:ins w:id="11628" w:author="S2-2205100" w:date="2022-05-25T18:40:00Z">
              <w:r>
                <w:t>Service Experience over the Analytics target period (average, variance).</w:t>
              </w:r>
            </w:ins>
          </w:p>
        </w:tc>
      </w:tr>
      <w:tr>
        <w:trPr>
          <w:ins w:id="11629" w:author="S2-2205100" w:date="2022-05-25T18:40:00Z"/>
        </w:trPr>
        <w:tc>
          <w:tcPr>
            <w:tcW w:w="2492" w:type="dxa"/>
            <w:shd w:val="clear" w:color="auto" w:fill="auto"/>
            <w:vAlign w:val="center"/>
          </w:tcPr>
          <w:p>
            <w:pPr>
              <w:pStyle w:val="TAL"/>
              <w:rPr>
                <w:ins w:id="11630" w:author="S2-2205100" w:date="2022-05-25T18:40:00Z"/>
              </w:rPr>
            </w:pPr>
            <w:ins w:id="11631" w:author="S2-2205100" w:date="2022-05-25T18:40:00Z">
              <w:r>
                <w:t>&gt; SUPI list (0..SUPImax) (NOTE 3)</w:t>
              </w:r>
            </w:ins>
          </w:p>
        </w:tc>
        <w:tc>
          <w:tcPr>
            <w:tcW w:w="7139" w:type="dxa"/>
            <w:shd w:val="clear" w:color="auto" w:fill="auto"/>
            <w:vAlign w:val="center"/>
          </w:tcPr>
          <w:p>
            <w:pPr>
              <w:pStyle w:val="TAL"/>
              <w:rPr>
                <w:ins w:id="11632" w:author="S2-2205100" w:date="2022-05-25T18:40:00Z"/>
              </w:rPr>
            </w:pPr>
            <w:ins w:id="11633" w:author="S2-2205100" w:date="2022-05-25T18:40:00Z">
              <w:r>
                <w:t>List of SUPI(s) with the same application service experience.</w:t>
              </w:r>
            </w:ins>
          </w:p>
        </w:tc>
      </w:tr>
      <w:tr>
        <w:trPr>
          <w:ins w:id="11634" w:author="S2-2205100" w:date="2022-05-25T18:40:00Z"/>
        </w:trPr>
        <w:tc>
          <w:tcPr>
            <w:tcW w:w="2492" w:type="dxa"/>
            <w:shd w:val="clear" w:color="auto" w:fill="auto"/>
            <w:vAlign w:val="center"/>
          </w:tcPr>
          <w:p>
            <w:pPr>
              <w:pStyle w:val="TAL"/>
              <w:rPr>
                <w:ins w:id="11635" w:author="S2-2205100" w:date="2022-05-25T18:40:00Z"/>
              </w:rPr>
            </w:pPr>
            <w:ins w:id="11636" w:author="S2-2205100" w:date="2022-05-25T18:40:00Z">
              <w:r>
                <w:t>&gt; Ratio (NOTE 3)</w:t>
              </w:r>
            </w:ins>
          </w:p>
        </w:tc>
        <w:tc>
          <w:tcPr>
            <w:tcW w:w="7139" w:type="dxa"/>
            <w:shd w:val="clear" w:color="auto" w:fill="auto"/>
            <w:vAlign w:val="center"/>
          </w:tcPr>
          <w:p>
            <w:pPr>
              <w:pStyle w:val="TAL"/>
              <w:rPr>
                <w:ins w:id="11637" w:author="S2-2205100" w:date="2022-05-25T18:40:00Z"/>
              </w:rPr>
            </w:pPr>
            <w:ins w:id="11638" w:author="S2-2205100" w:date="2022-05-25T18:40:00Z">
              <w:r>
                <w:t>Estimated percentage of UEs with similar service experience (in the group, or among all UEs).</w:t>
              </w:r>
            </w:ins>
          </w:p>
        </w:tc>
      </w:tr>
      <w:tr>
        <w:trPr>
          <w:ins w:id="11639" w:author="S2-2205100" w:date="2022-05-25T18:40:00Z"/>
        </w:trPr>
        <w:tc>
          <w:tcPr>
            <w:tcW w:w="2492" w:type="dxa"/>
            <w:shd w:val="clear" w:color="auto" w:fill="auto"/>
            <w:vAlign w:val="center"/>
          </w:tcPr>
          <w:p>
            <w:pPr>
              <w:pStyle w:val="TAL"/>
              <w:rPr>
                <w:ins w:id="11640" w:author="S2-2205100" w:date="2022-05-25T18:40:00Z"/>
              </w:rPr>
            </w:pPr>
            <w:ins w:id="11641" w:author="S2-2205100" w:date="2022-05-25T18:40:00Z">
              <w:r>
                <w:t>&gt; Spatial validity (NOTE 6)</w:t>
              </w:r>
            </w:ins>
          </w:p>
        </w:tc>
        <w:tc>
          <w:tcPr>
            <w:tcW w:w="7139" w:type="dxa"/>
            <w:shd w:val="clear" w:color="auto" w:fill="auto"/>
            <w:vAlign w:val="center"/>
          </w:tcPr>
          <w:p>
            <w:pPr>
              <w:pStyle w:val="TAL"/>
              <w:rPr>
                <w:ins w:id="11642" w:author="S2-2205100" w:date="2022-05-25T18:40:00Z"/>
              </w:rPr>
            </w:pPr>
            <w:ins w:id="11643" w:author="S2-2205100" w:date="2022-05-25T18:40:00Z">
              <w:r>
                <w:t>Area where the Application service experience analytics applies.</w:t>
              </w:r>
            </w:ins>
          </w:p>
        </w:tc>
      </w:tr>
      <w:tr>
        <w:trPr>
          <w:ins w:id="11644" w:author="S2-2205100" w:date="2022-05-25T18:40:00Z"/>
        </w:trPr>
        <w:tc>
          <w:tcPr>
            <w:tcW w:w="2492" w:type="dxa"/>
            <w:shd w:val="clear" w:color="auto" w:fill="auto"/>
            <w:vAlign w:val="center"/>
          </w:tcPr>
          <w:p>
            <w:pPr>
              <w:pStyle w:val="TAL"/>
              <w:rPr>
                <w:ins w:id="11645" w:author="S2-2205100" w:date="2022-05-25T18:40:00Z"/>
              </w:rPr>
            </w:pPr>
            <w:ins w:id="11646" w:author="S2-2205100" w:date="2022-05-25T18:40:00Z">
              <w:r>
                <w:t>&gt; Validity period</w:t>
              </w:r>
            </w:ins>
          </w:p>
        </w:tc>
        <w:tc>
          <w:tcPr>
            <w:tcW w:w="7139" w:type="dxa"/>
            <w:shd w:val="clear" w:color="auto" w:fill="auto"/>
            <w:vAlign w:val="center"/>
          </w:tcPr>
          <w:p>
            <w:pPr>
              <w:pStyle w:val="TAL"/>
              <w:rPr>
                <w:ins w:id="11647" w:author="S2-2205100" w:date="2022-05-25T18:40:00Z"/>
              </w:rPr>
            </w:pPr>
            <w:ins w:id="11648" w:author="S2-2205100" w:date="2022-05-25T18:40:00Z">
              <w:r>
                <w:t>Validity period for the Application service experience analytics as defined in clause 6.1.3.</w:t>
              </w:r>
            </w:ins>
          </w:p>
        </w:tc>
      </w:tr>
      <w:tr>
        <w:trPr>
          <w:ins w:id="11649" w:author="S2-2205100" w:date="2022-05-25T18:40:00Z"/>
        </w:trPr>
        <w:tc>
          <w:tcPr>
            <w:tcW w:w="2492" w:type="dxa"/>
            <w:shd w:val="clear" w:color="auto" w:fill="auto"/>
            <w:vAlign w:val="center"/>
          </w:tcPr>
          <w:p>
            <w:pPr>
              <w:pStyle w:val="TAL"/>
              <w:rPr>
                <w:ins w:id="11650" w:author="S2-2205100" w:date="2022-05-25T18:40:00Z"/>
              </w:rPr>
            </w:pPr>
            <w:ins w:id="11651" w:author="S2-2205100" w:date="2022-05-25T18:40:00Z">
              <w:r>
                <w:t>&gt; Confidence</w:t>
              </w:r>
            </w:ins>
          </w:p>
        </w:tc>
        <w:tc>
          <w:tcPr>
            <w:tcW w:w="7139" w:type="dxa"/>
            <w:shd w:val="clear" w:color="auto" w:fill="auto"/>
            <w:vAlign w:val="center"/>
          </w:tcPr>
          <w:p>
            <w:pPr>
              <w:pStyle w:val="TAL"/>
              <w:rPr>
                <w:ins w:id="11652" w:author="S2-2205100" w:date="2022-05-25T18:40:00Z"/>
              </w:rPr>
            </w:pPr>
            <w:ins w:id="11653" w:author="S2-2205100" w:date="2022-05-25T18:40:00Z">
              <w:r>
                <w:t>Confidence of this prediction.</w:t>
              </w:r>
            </w:ins>
          </w:p>
        </w:tc>
      </w:tr>
      <w:tr>
        <w:trPr>
          <w:ins w:id="11654" w:author="S2-2205100" w:date="2022-05-25T18:40:00Z"/>
        </w:trPr>
        <w:tc>
          <w:tcPr>
            <w:tcW w:w="2492" w:type="dxa"/>
            <w:shd w:val="clear" w:color="auto" w:fill="auto"/>
            <w:vAlign w:val="center"/>
          </w:tcPr>
          <w:p>
            <w:pPr>
              <w:pStyle w:val="TAL"/>
              <w:rPr>
                <w:ins w:id="11655" w:author="S2-2205100" w:date="2022-05-25T18:40:00Z"/>
              </w:rPr>
            </w:pPr>
            <w:ins w:id="11656" w:author="S2-2205100" w:date="2022-05-25T18:40:00Z">
              <w:r>
                <w:t>&gt; RAT Type</w:t>
              </w:r>
            </w:ins>
          </w:p>
          <w:p>
            <w:pPr>
              <w:pStyle w:val="TAL"/>
              <w:rPr>
                <w:ins w:id="11657" w:author="S2-2205100" w:date="2022-05-25T18:40:00Z"/>
              </w:rPr>
            </w:pPr>
            <w:ins w:id="11658" w:author="S2-2205100" w:date="2022-05-25T18:40:00Z">
              <w:r>
                <w:t>(NOTE 7)</w:t>
              </w:r>
            </w:ins>
          </w:p>
        </w:tc>
        <w:tc>
          <w:tcPr>
            <w:tcW w:w="7139" w:type="dxa"/>
            <w:shd w:val="clear" w:color="auto" w:fill="auto"/>
            <w:vAlign w:val="center"/>
          </w:tcPr>
          <w:p>
            <w:pPr>
              <w:pStyle w:val="TAL"/>
              <w:rPr>
                <w:ins w:id="11659" w:author="S2-2205100" w:date="2022-05-25T18:40:00Z"/>
              </w:rPr>
            </w:pPr>
            <w:ins w:id="11660" w:author="S2-2205100" w:date="2022-05-25T18:40:00Z">
              <w:r>
                <w:t>Indicating the list of RAT type(s) for which the application service experience analytics applies.</w:t>
              </w:r>
            </w:ins>
          </w:p>
        </w:tc>
      </w:tr>
      <w:tr>
        <w:trPr>
          <w:ins w:id="11661" w:author="S2-2205100" w:date="2022-05-25T18:40:00Z"/>
        </w:trPr>
        <w:tc>
          <w:tcPr>
            <w:tcW w:w="2492" w:type="dxa"/>
            <w:shd w:val="clear" w:color="auto" w:fill="auto"/>
            <w:vAlign w:val="center"/>
          </w:tcPr>
          <w:p>
            <w:pPr>
              <w:pStyle w:val="TAL"/>
              <w:rPr>
                <w:ins w:id="11662" w:author="S2-2205100" w:date="2022-05-25T18:40:00Z"/>
                <w:rFonts w:eastAsia="等线"/>
                <w:lang w:eastAsia="zh-CN"/>
              </w:rPr>
            </w:pPr>
            <w:ins w:id="11663" w:author="S2-2205100" w:date="2022-05-25T18:40:00Z">
              <w:r>
                <w:rPr>
                  <w:rFonts w:eastAsia="等线" w:hint="eastAsia"/>
                  <w:lang w:eastAsia="zh-CN"/>
                </w:rPr>
                <w:t>&gt;</w:t>
              </w:r>
              <w:r>
                <w:rPr>
                  <w:rFonts w:eastAsia="等线"/>
                  <w:lang w:eastAsia="zh-CN"/>
                </w:rPr>
                <w:t xml:space="preserve"> </w:t>
              </w:r>
              <w:r>
                <w:rPr>
                  <w:rFonts w:eastAsia="宋体"/>
                </w:rPr>
                <w:t>Access Type of PDU session</w:t>
              </w:r>
            </w:ins>
          </w:p>
        </w:tc>
        <w:tc>
          <w:tcPr>
            <w:tcW w:w="7139" w:type="dxa"/>
            <w:shd w:val="clear" w:color="auto" w:fill="auto"/>
            <w:vAlign w:val="center"/>
          </w:tcPr>
          <w:p>
            <w:pPr>
              <w:pStyle w:val="TAL"/>
              <w:rPr>
                <w:ins w:id="11664" w:author="S2-2205100" w:date="2022-05-25T18:40:00Z"/>
              </w:rPr>
            </w:pPr>
            <w:ins w:id="11665" w:author="S2-2205100" w:date="2022-05-25T18:40:00Z">
              <w:r>
                <w:t>Indicates the Access Type of a PDU Session for the matching Application service traffic.</w:t>
              </w:r>
            </w:ins>
          </w:p>
        </w:tc>
      </w:tr>
      <w:tr>
        <w:trPr>
          <w:ins w:id="11666" w:author="S2-2205100" w:date="2022-05-25T18:40:00Z"/>
        </w:trPr>
        <w:tc>
          <w:tcPr>
            <w:tcW w:w="2492" w:type="dxa"/>
            <w:shd w:val="clear" w:color="auto" w:fill="auto"/>
            <w:vAlign w:val="center"/>
          </w:tcPr>
          <w:p>
            <w:pPr>
              <w:pStyle w:val="TAL"/>
              <w:rPr>
                <w:ins w:id="11667" w:author="S2-2205100" w:date="2022-05-25T18:40:00Z"/>
              </w:rPr>
            </w:pPr>
            <w:ins w:id="11668" w:author="S2-2205100" w:date="2022-05-25T18:40:00Z">
              <w:r>
                <w:t>&gt; Frequency</w:t>
              </w:r>
            </w:ins>
          </w:p>
          <w:p>
            <w:pPr>
              <w:pStyle w:val="TAL"/>
              <w:rPr>
                <w:ins w:id="11669" w:author="S2-2205100" w:date="2022-05-25T18:40:00Z"/>
              </w:rPr>
            </w:pPr>
            <w:ins w:id="11670" w:author="S2-2205100" w:date="2022-05-25T18:40:00Z">
              <w:r>
                <w:t>(NOTE 7)</w:t>
              </w:r>
            </w:ins>
          </w:p>
        </w:tc>
        <w:tc>
          <w:tcPr>
            <w:tcW w:w="7139" w:type="dxa"/>
            <w:shd w:val="clear" w:color="auto" w:fill="auto"/>
            <w:vAlign w:val="center"/>
          </w:tcPr>
          <w:p>
            <w:pPr>
              <w:pStyle w:val="TAL"/>
              <w:rPr>
                <w:ins w:id="11671" w:author="S2-2205100" w:date="2022-05-25T18:40:00Z"/>
              </w:rPr>
            </w:pPr>
            <w:ins w:id="11672" w:author="S2-2205100" w:date="2022-05-25T18:40:00Z">
              <w:r>
                <w:t>Indicating the list of carrier frequency value(s) of UE's serving cell(s) where the application service experience analytics applies.</w:t>
              </w:r>
            </w:ins>
          </w:p>
        </w:tc>
      </w:tr>
      <w:tr>
        <w:trPr>
          <w:ins w:id="11673" w:author="S2-2205100" w:date="2022-05-25T18:40:00Z"/>
        </w:trPr>
        <w:tc>
          <w:tcPr>
            <w:tcW w:w="9631" w:type="dxa"/>
            <w:gridSpan w:val="2"/>
            <w:shd w:val="clear" w:color="auto" w:fill="auto"/>
            <w:vAlign w:val="center"/>
          </w:tcPr>
          <w:p>
            <w:pPr>
              <w:pStyle w:val="TAN"/>
              <w:rPr>
                <w:ins w:id="11674" w:author="S2-2205100" w:date="2022-05-25T18:40:00Z"/>
              </w:rPr>
            </w:pPr>
            <w:ins w:id="11675" w:author="S2-2205100" w:date="2022-05-25T18:40:00Z">
              <w:r>
                <w:t>NOTE 1:</w:t>
              </w:r>
              <w:r>
                <w:tab/>
                <w:t>This information element is an Analytics subset that can be used in "list of analytics subsets that are requested".</w:t>
              </w:r>
            </w:ins>
          </w:p>
          <w:p>
            <w:pPr>
              <w:pStyle w:val="TAN"/>
              <w:rPr>
                <w:ins w:id="11676" w:author="S2-2205100" w:date="2022-05-25T18:40:00Z"/>
              </w:rPr>
            </w:pPr>
            <w:ins w:id="11677" w:author="S2-2205100" w:date="2022-05-25T18:40:00Z">
              <w:r>
                <w:t>NOTE 2:</w:t>
              </w:r>
              <w:r>
                <w:tab/>
                <w:t>The NSI ID is an optional parameter. If not provided the Slice instance service experience indicates the service experience for the S-NSSAI.</w:t>
              </w:r>
            </w:ins>
          </w:p>
          <w:p>
            <w:pPr>
              <w:pStyle w:val="TAN"/>
              <w:rPr>
                <w:ins w:id="11678" w:author="S2-2205100" w:date="2022-05-25T18:40:00Z"/>
              </w:rPr>
            </w:pPr>
            <w:ins w:id="11679" w:author="S2-2205100" w:date="2022-05-25T18:40:00Z">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ins>
          </w:p>
          <w:p>
            <w:pPr>
              <w:pStyle w:val="TAN"/>
              <w:rPr>
                <w:ins w:id="11680" w:author="S2-2205100" w:date="2022-05-25T18:40:00Z"/>
              </w:rPr>
            </w:pPr>
            <w:ins w:id="11681" w:author="S2-2205100" w:date="2022-05-25T18:40:00Z">
              <w:r>
                <w:t>NOTE 4:</w:t>
              </w:r>
              <w:r>
                <w:tab/>
                <w:t>If the consumer NF is an AF, the item "DNN" and "UPF info" shall not be included, and the NEF is responsible for translation of SUPI to GPSI, internal group identifiers to external ones, and UE location to geographical area, by querying UDM, prior to contacting the AF.</w:t>
              </w:r>
            </w:ins>
          </w:p>
          <w:p>
            <w:pPr>
              <w:pStyle w:val="TAN"/>
              <w:rPr>
                <w:ins w:id="11682" w:author="S2-2205100" w:date="2022-05-25T18:40:00Z"/>
              </w:rPr>
            </w:pPr>
            <w:ins w:id="11683" w:author="S2-2205100" w:date="2022-05-25T18:40:00Z">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ins>
          </w:p>
          <w:p>
            <w:pPr>
              <w:pStyle w:val="TAN"/>
              <w:rPr>
                <w:ins w:id="11684" w:author="S2-2205100" w:date="2022-05-25T18:40:00Z"/>
              </w:rPr>
            </w:pPr>
            <w:ins w:id="11685" w:author="S2-2205100" w:date="2022-05-25T18:40:00Z">
              <w:r>
                <w:t>NOTE 6:</w:t>
              </w:r>
              <w:r>
                <w:tab/>
                <w:t>The Spatial validity is present in the output parameters if the consumer provided the Area of Interest as defined in Table 6.4.1-1.</w:t>
              </w:r>
            </w:ins>
          </w:p>
          <w:p>
            <w:pPr>
              <w:pStyle w:val="TAN"/>
              <w:rPr>
                <w:ins w:id="11686" w:author="S2-2205100" w:date="2022-05-25T18:40:00Z"/>
              </w:rPr>
            </w:pPr>
            <w:ins w:id="11687" w:author="S2-2205100" w:date="2022-05-25T18:40:00Z">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ins>
          </w:p>
        </w:tc>
      </w:tr>
    </w:tbl>
    <w:p>
      <w:pPr>
        <w:overflowPunct/>
        <w:autoSpaceDE/>
        <w:autoSpaceDN/>
        <w:adjustRightInd/>
        <w:textAlignment w:val="auto"/>
        <w:rPr>
          <w:ins w:id="11688" w:author="S2-2205100" w:date="2022-05-25T18:40:00Z"/>
          <w:rFonts w:eastAsia="等线"/>
          <w:lang w:eastAsia="en-US"/>
        </w:rPr>
      </w:pPr>
    </w:p>
    <w:p>
      <w:pPr>
        <w:overflowPunct/>
        <w:autoSpaceDE/>
        <w:autoSpaceDN/>
        <w:adjustRightInd/>
        <w:textAlignment w:val="auto"/>
        <w:rPr>
          <w:ins w:id="11689" w:author="S2-2205100" w:date="2022-05-25T18:40:00Z"/>
          <w:del w:id="11690" w:author="Rapporteur" w:date="2022-05-26T04:46:00Z"/>
          <w:rFonts w:eastAsia="等线"/>
          <w:lang w:eastAsia="zh-CN"/>
        </w:rPr>
      </w:pPr>
      <w:ins w:id="11691" w:author="S2-2205100" w:date="2022-05-25T18:40:00Z">
        <w:r>
          <w:rPr>
            <w:rFonts w:eastAsia="等线" w:hint="eastAsia"/>
            <w:lang w:eastAsia="zh-CN"/>
          </w:rPr>
          <w:t>T</w:t>
        </w:r>
        <w:r>
          <w:rPr>
            <w:rFonts w:eastAsia="等线"/>
            <w:lang w:eastAsia="zh-CN"/>
          </w:rPr>
          <w:t xml:space="preserve">he NWDAF provides the statistic or prediction of </w:t>
        </w:r>
        <w:r>
          <w:t xml:space="preserve">service experience information for each Application under different access type of PDU session, for example, the 3GPP Access, non-3GPP Access or multi-Access. </w:t>
        </w:r>
      </w:ins>
    </w:p>
    <w:p>
      <w:pPr>
        <w:overflowPunct/>
        <w:autoSpaceDE/>
        <w:autoSpaceDN/>
        <w:adjustRightInd/>
        <w:textAlignment w:val="auto"/>
        <w:rPr>
          <w:ins w:id="11692" w:author="S2-2205100" w:date="2022-05-25T18:40:00Z"/>
          <w:rFonts w:eastAsia="等线"/>
          <w:lang w:eastAsia="en-US"/>
        </w:rPr>
      </w:pPr>
    </w:p>
    <w:p>
      <w:pPr>
        <w:pStyle w:val="31"/>
        <w:rPr>
          <w:ins w:id="11693" w:author="S2-2205100" w:date="2022-05-25T18:40:00Z"/>
          <w:lang w:eastAsia="zh-CN"/>
        </w:rPr>
        <w:pPrChange w:id="11694" w:author="Rapporteur" w:date="2022-05-26T04:45:00Z">
          <w:pPr>
            <w:keepNext/>
            <w:keepLines/>
            <w:spacing w:before="120"/>
            <w:ind w:left="1134" w:hanging="1134"/>
            <w:outlineLvl w:val="2"/>
          </w:pPr>
        </w:pPrChange>
      </w:pPr>
      <w:bookmarkStart w:id="11695" w:name="_Toc24408"/>
      <w:bookmarkStart w:id="11696" w:name="_Toc104433364"/>
      <w:bookmarkStart w:id="11697" w:name="_Toc104467499"/>
      <w:bookmarkStart w:id="11698" w:name="_Toc104467822"/>
      <w:bookmarkStart w:id="11699" w:name="_Toc104468158"/>
      <w:ins w:id="11700" w:author="S2-2205100" w:date="2022-05-25T18:40:00Z">
        <w:r>
          <w:rPr>
            <w:lang w:eastAsia="zh-CN"/>
          </w:rPr>
          <w:lastRenderedPageBreak/>
          <w:t>6.</w:t>
        </w:r>
        <w:del w:id="11701" w:author="Rapporteur" w:date="2022-05-26T00:13:00Z">
          <w:r>
            <w:rPr>
              <w:lang w:eastAsia="zh-CN"/>
            </w:rPr>
            <w:delText>X</w:delText>
          </w:r>
        </w:del>
      </w:ins>
      <w:ins w:id="11702" w:author="Rapporteur" w:date="2022-05-26T00:13:00Z">
        <w:r>
          <w:rPr>
            <w:lang w:eastAsia="zh-CN"/>
          </w:rPr>
          <w:t>48</w:t>
        </w:r>
      </w:ins>
      <w:ins w:id="11703" w:author="S2-2205100" w:date="2022-05-25T18:40:00Z">
        <w:r>
          <w:rPr>
            <w:lang w:eastAsia="zh-CN"/>
          </w:rPr>
          <w:t>.4</w:t>
        </w:r>
        <w:r>
          <w:rPr>
            <w:lang w:eastAsia="zh-CN"/>
          </w:rPr>
          <w:tab/>
          <w:t>Newly introduce Analytic ID = “URSP rules experience”</w:t>
        </w:r>
        <w:bookmarkEnd w:id="11695"/>
        <w:bookmarkEnd w:id="11696"/>
        <w:bookmarkEnd w:id="11697"/>
        <w:bookmarkEnd w:id="11698"/>
        <w:bookmarkEnd w:id="11699"/>
      </w:ins>
    </w:p>
    <w:p>
      <w:pPr>
        <w:rPr>
          <w:ins w:id="11704" w:author="S2-2205100" w:date="2022-05-25T18:40:00Z"/>
        </w:rPr>
      </w:pPr>
      <w:ins w:id="11705" w:author="S2-2205100" w:date="2022-05-25T18:40:00Z">
        <w:r>
          <w:t>This clause specifies how NWDAF can provide URSP rules experience (i.e. in a certain Traffic descriptor the frequency of the RSD enforcement, the application performance after using the RSD, or the performance of each route selection component related) analytics, in the form of statistics or predictions, to a service consumer (for example, the PCF).</w:t>
        </w:r>
      </w:ins>
    </w:p>
    <w:p>
      <w:pPr>
        <w:pStyle w:val="EditorsNote"/>
        <w:rPr>
          <w:ins w:id="11706" w:author="S2-2205100" w:date="2022-05-25T18:40:00Z"/>
          <w:lang w:eastAsia="zh-CN"/>
        </w:rPr>
      </w:pPr>
      <w:ins w:id="11707" w:author="S2-2205100" w:date="2022-05-25T18:40:00Z">
        <w:r>
          <w:rPr>
            <w:lang w:eastAsia="zh-CN"/>
            <w:rPrChange w:id="11708" w:author="Rapporteur" w:date="2022-05-26T00:13:00Z">
              <w:rPr>
                <w:highlight w:val="cyan"/>
                <w:lang w:eastAsia="zh-CN"/>
              </w:rPr>
            </w:rPrChange>
          </w:rPr>
          <w:t>Editor</w:t>
        </w:r>
      </w:ins>
      <w:ins w:id="11709" w:author="Rapporteur" w:date="2022-05-26T00:59:00Z">
        <w:r>
          <w:rPr>
            <w:lang w:eastAsia="zh-CN"/>
          </w:rPr>
          <w:t>'</w:t>
        </w:r>
      </w:ins>
      <w:ins w:id="11710" w:author="S2-2205100" w:date="2022-05-25T18:40:00Z">
        <w:del w:id="11711" w:author="Rapporteur" w:date="2022-05-26T00:59:00Z">
          <w:r>
            <w:rPr>
              <w:lang w:eastAsia="zh-CN"/>
              <w:rPrChange w:id="11712" w:author="Rapporteur" w:date="2022-05-26T00:13:00Z">
                <w:rPr>
                  <w:highlight w:val="cyan"/>
                  <w:lang w:eastAsia="zh-CN"/>
                </w:rPr>
              </w:rPrChange>
            </w:rPr>
            <w:delText>´</w:delText>
          </w:r>
        </w:del>
        <w:r>
          <w:rPr>
            <w:lang w:eastAsia="zh-CN"/>
            <w:rPrChange w:id="11713" w:author="Rapporteur" w:date="2022-05-26T00:13:00Z">
              <w:rPr>
                <w:highlight w:val="cyan"/>
                <w:lang w:eastAsia="zh-CN"/>
              </w:rPr>
            </w:rPrChange>
          </w:rPr>
          <w:t>s note</w:t>
        </w:r>
        <w:del w:id="11714" w:author="Rapporteur" w:date="2022-05-26T01:06:00Z">
          <w:r>
            <w:rPr>
              <w:lang w:eastAsia="zh-CN"/>
              <w:rPrChange w:id="11715" w:author="Rapporteur" w:date="2022-05-26T00:13:00Z">
                <w:rPr>
                  <w:highlight w:val="cyan"/>
                  <w:lang w:eastAsia="zh-CN"/>
                </w:rPr>
              </w:rPrChange>
            </w:rPr>
            <w:delText>;</w:delText>
          </w:r>
        </w:del>
      </w:ins>
      <w:ins w:id="11716" w:author="Rapporteur" w:date="2022-05-26T01:06:00Z">
        <w:r>
          <w:rPr>
            <w:lang w:eastAsia="zh-CN"/>
          </w:rPr>
          <w:t>:</w:t>
        </w:r>
      </w:ins>
      <w:ins w:id="11717" w:author="S2-2205100" w:date="2022-05-25T18:40:00Z">
        <w:del w:id="11718" w:author="Rapporteur" w:date="2022-05-26T01:06:00Z">
          <w:r>
            <w:rPr>
              <w:lang w:eastAsia="zh-CN"/>
              <w:rPrChange w:id="11719" w:author="Rapporteur" w:date="2022-05-26T00:13:00Z">
                <w:rPr>
                  <w:highlight w:val="cyan"/>
                  <w:lang w:eastAsia="zh-CN"/>
                </w:rPr>
              </w:rPrChange>
            </w:rPr>
            <w:delText xml:space="preserve"> </w:delText>
          </w:r>
        </w:del>
      </w:ins>
      <w:ins w:id="11720" w:author="Rapporteur" w:date="2022-05-26T01:06:00Z">
        <w:r>
          <w:rPr>
            <w:lang w:eastAsia="zh-CN"/>
          </w:rPr>
          <w:tab/>
        </w:r>
      </w:ins>
      <w:ins w:id="11721" w:author="S2-2205100" w:date="2022-05-25T18:40:00Z">
        <w:r>
          <w:rPr>
            <w:lang w:eastAsia="zh-CN"/>
            <w:rPrChange w:id="11722" w:author="Rapporteur" w:date="2022-05-26T00:13:00Z">
              <w:rPr>
                <w:highlight w:val="cyan"/>
                <w:lang w:eastAsia="zh-CN"/>
              </w:rPr>
            </w:rPrChange>
          </w:rPr>
          <w:t>Whether and how to collect the URSP rule enforcement is FFS.</w:t>
        </w:r>
        <w:r>
          <w:rPr>
            <w:lang w:eastAsia="zh-CN"/>
          </w:rPr>
          <w:t xml:space="preserve"> </w:t>
        </w:r>
      </w:ins>
    </w:p>
    <w:p>
      <w:pPr>
        <w:rPr>
          <w:ins w:id="11723" w:author="S2-2205100" w:date="2022-05-25T18:40:00Z"/>
          <w:del w:id="11724" w:author="Rapporteur" w:date="2022-05-26T00:13:00Z"/>
          <w:rFonts w:eastAsia="等线"/>
          <w:lang w:eastAsia="zh-CN"/>
        </w:rPr>
      </w:pPr>
    </w:p>
    <w:p>
      <w:pPr>
        <w:rPr>
          <w:ins w:id="11725" w:author="S2-2205100" w:date="2022-05-25T18:40:00Z"/>
        </w:rPr>
      </w:pPr>
      <w:ins w:id="11726" w:author="S2-2205100" w:date="2022-05-25T18:40:00Z">
        <w:r>
          <w:t>The URSP rules experience analytics may provide one or more of the following outputs:</w:t>
        </w:r>
      </w:ins>
    </w:p>
    <w:p>
      <w:pPr>
        <w:pStyle w:val="B1"/>
        <w:rPr>
          <w:ins w:id="11727" w:author="S2-2205100" w:date="2022-05-25T18:40:00Z"/>
        </w:rPr>
      </w:pPr>
      <w:ins w:id="11728" w:author="S2-2205100" w:date="2022-05-25T18:40:00Z">
        <w:r>
          <w:t>-</w:t>
        </w:r>
        <w:r>
          <w:tab/>
          <w:t>RSD enforcement frequency in a certain Traffic Descriptor, URSP rules;</w:t>
        </w:r>
      </w:ins>
    </w:p>
    <w:p>
      <w:pPr>
        <w:pStyle w:val="B1"/>
        <w:rPr>
          <w:ins w:id="11729" w:author="S2-2205100" w:date="2022-05-25T18:40:00Z"/>
        </w:rPr>
      </w:pPr>
      <w:ins w:id="11730" w:author="S2-2205100" w:date="2022-05-25T18:40:00Z">
        <w:r>
          <w:t>-</w:t>
        </w:r>
        <w:r>
          <w:tab/>
          <w:t>Application service experience when using certain RSDs in the Traffic Descriptor;</w:t>
        </w:r>
      </w:ins>
    </w:p>
    <w:p>
      <w:pPr>
        <w:pStyle w:val="B1"/>
        <w:rPr>
          <w:ins w:id="11731" w:author="S2-2205100" w:date="2022-05-25T18:40:00Z"/>
        </w:rPr>
      </w:pPr>
      <w:ins w:id="11732" w:author="S2-2205100" w:date="2022-05-25T18:40:00Z">
        <w:r>
          <w:t>-</w:t>
        </w:r>
        <w:r>
          <w:tab/>
          <w:t>Performance of the route selection component in certain Traffic Descriptor, URSP rules;</w:t>
        </w:r>
      </w:ins>
    </w:p>
    <w:p>
      <w:pPr>
        <w:rPr>
          <w:ins w:id="11733" w:author="S2-2205100" w:date="2022-05-25T18:40:00Z"/>
        </w:rPr>
      </w:pPr>
      <w:ins w:id="11734" w:author="S2-2205100" w:date="2022-05-25T18:40:00Z">
        <w:r>
          <w:t>The consumer of these analytics shall indicate in the request or subscription:</w:t>
        </w:r>
      </w:ins>
    </w:p>
    <w:p>
      <w:pPr>
        <w:pStyle w:val="B1"/>
        <w:rPr>
          <w:ins w:id="11735" w:author="S2-2205100" w:date="2022-05-25T18:40:00Z"/>
        </w:rPr>
      </w:pPr>
      <w:ins w:id="11736" w:author="S2-2205100" w:date="2022-05-25T18:40:00Z">
        <w:r>
          <w:t>-</w:t>
        </w:r>
        <w:r>
          <w:tab/>
          <w:t>Analytics ID = "</w:t>
        </w:r>
        <w:del w:id="11737" w:author="Rapporteur" w:date="2022-05-26T12:33:00Z">
          <w:r>
            <w:delText xml:space="preserve"> </w:delText>
          </w:r>
        </w:del>
        <w:r>
          <w:t>URSP rules experience</w:t>
        </w:r>
        <w:del w:id="11738" w:author="Rapporteur" w:date="2022-05-26T12:33:00Z">
          <w:r>
            <w:delText xml:space="preserve"> </w:delText>
          </w:r>
        </w:del>
        <w:r>
          <w:t>";</w:t>
        </w:r>
      </w:ins>
    </w:p>
    <w:p>
      <w:pPr>
        <w:pStyle w:val="B1"/>
        <w:rPr>
          <w:ins w:id="11739" w:author="S2-2205100" w:date="2022-05-25T18:40:00Z"/>
        </w:rPr>
      </w:pPr>
      <w:ins w:id="11740" w:author="S2-2205100" w:date="2022-05-25T18:40:00Z">
        <w:r>
          <w:t>-</w:t>
        </w:r>
        <w:r>
          <w:tab/>
          <w:t>Target of Analytics Reporting: one or more SUPI(s) or Internal Group Identifier(s), or "any UE";</w:t>
        </w:r>
      </w:ins>
    </w:p>
    <w:p>
      <w:pPr>
        <w:pStyle w:val="B1"/>
        <w:rPr>
          <w:ins w:id="11741" w:author="S2-2205100" w:date="2022-05-25T18:40:00Z"/>
        </w:rPr>
      </w:pPr>
      <w:ins w:id="11742" w:author="S2-2205100" w:date="2022-05-25T18:40:00Z">
        <w:r>
          <w:t>-</w:t>
        </w:r>
        <w:r>
          <w:tab/>
          <w:t>Analytics Filter Information;</w:t>
        </w:r>
      </w:ins>
    </w:p>
    <w:p>
      <w:pPr>
        <w:pStyle w:val="B1"/>
        <w:rPr>
          <w:ins w:id="11743" w:author="S2-2205100" w:date="2022-05-25T18:40:00Z"/>
        </w:rPr>
      </w:pPr>
      <w:ins w:id="11744" w:author="S2-2205100" w:date="2022-05-25T18:40:00Z">
        <w:r>
          <w:t>-</w:t>
        </w:r>
        <w:r>
          <w:tab/>
          <w:t>optionally, maximum number of objects and maximum number of SUPIs;</w:t>
        </w:r>
      </w:ins>
    </w:p>
    <w:p>
      <w:pPr>
        <w:pStyle w:val="TH"/>
        <w:rPr>
          <w:ins w:id="11745" w:author="S2-2205100" w:date="2022-05-25T18:40:00Z"/>
        </w:rPr>
      </w:pPr>
      <w:ins w:id="11746" w:author="S2-2205100" w:date="2022-05-25T18:40:00Z">
        <w:r>
          <w:t>Table 6.</w:t>
        </w:r>
        <w:del w:id="11747" w:author="Rapporteur" w:date="2022-05-26T00:13:00Z">
          <w:r>
            <w:delText>X</w:delText>
          </w:r>
        </w:del>
      </w:ins>
      <w:ins w:id="11748" w:author="Rapporteur" w:date="2022-05-26T00:13:00Z">
        <w:r>
          <w:t>48</w:t>
        </w:r>
      </w:ins>
      <w:ins w:id="11749" w:author="S2-2205100" w:date="2022-05-25T18:40:00Z">
        <w:r>
          <w:t>.4-1: Input related to the URSP rules experience</w:t>
        </w:r>
      </w:ins>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9"/>
        <w:gridCol w:w="1266"/>
        <w:gridCol w:w="6379"/>
      </w:tblGrid>
      <w:tr>
        <w:trPr>
          <w:ins w:id="11750" w:author="S2-2205100" w:date="2022-05-25T18:40:00Z"/>
        </w:trPr>
        <w:tc>
          <w:tcPr>
            <w:tcW w:w="1819" w:type="dxa"/>
            <w:tcBorders>
              <w:bottom w:val="nil"/>
            </w:tcBorders>
            <w:shd w:val="clear" w:color="auto" w:fill="auto"/>
          </w:tcPr>
          <w:p>
            <w:pPr>
              <w:pStyle w:val="TAH"/>
              <w:rPr>
                <w:ins w:id="11751" w:author="S2-2205100" w:date="2022-05-25T18:40:00Z"/>
              </w:rPr>
            </w:pPr>
            <w:ins w:id="11752" w:author="S2-2205100" w:date="2022-05-25T18:40:00Z">
              <w:r>
                <w:t>Information</w:t>
              </w:r>
            </w:ins>
          </w:p>
        </w:tc>
        <w:tc>
          <w:tcPr>
            <w:tcW w:w="1266" w:type="dxa"/>
            <w:tcBorders>
              <w:bottom w:val="nil"/>
            </w:tcBorders>
            <w:shd w:val="clear" w:color="auto" w:fill="auto"/>
          </w:tcPr>
          <w:p>
            <w:pPr>
              <w:pStyle w:val="TAH"/>
              <w:rPr>
                <w:ins w:id="11753" w:author="S2-2205100" w:date="2022-05-25T18:40:00Z"/>
              </w:rPr>
            </w:pPr>
            <w:ins w:id="11754" w:author="S2-2205100" w:date="2022-05-25T18:40:00Z">
              <w:r>
                <w:t>Source</w:t>
              </w:r>
            </w:ins>
          </w:p>
        </w:tc>
        <w:tc>
          <w:tcPr>
            <w:tcW w:w="6379" w:type="dxa"/>
            <w:tcBorders>
              <w:bottom w:val="nil"/>
            </w:tcBorders>
            <w:shd w:val="clear" w:color="auto" w:fill="auto"/>
          </w:tcPr>
          <w:p>
            <w:pPr>
              <w:pStyle w:val="TAH"/>
              <w:rPr>
                <w:ins w:id="11755" w:author="S2-2205100" w:date="2022-05-25T18:40:00Z"/>
              </w:rPr>
            </w:pPr>
            <w:ins w:id="11756" w:author="S2-2205100" w:date="2022-05-25T18:40:00Z">
              <w:r>
                <w:t>Description</w:t>
              </w:r>
            </w:ins>
          </w:p>
        </w:tc>
      </w:tr>
      <w:tr>
        <w:trPr>
          <w:ins w:id="11757" w:author="S2-2205100" w:date="2022-05-25T18:40:00Z"/>
        </w:trPr>
        <w:tc>
          <w:tcPr>
            <w:tcW w:w="1819" w:type="dxa"/>
            <w:shd w:val="clear" w:color="auto" w:fill="auto"/>
          </w:tcPr>
          <w:p>
            <w:pPr>
              <w:pStyle w:val="TAL"/>
              <w:rPr>
                <w:ins w:id="11758" w:author="S2-2205100" w:date="2022-05-25T18:40:00Z"/>
                <w:rFonts w:cs="Arial"/>
                <w:szCs w:val="18"/>
              </w:rPr>
            </w:pPr>
            <w:ins w:id="11759" w:author="S2-2205100" w:date="2022-05-25T18:40:00Z">
              <w:r>
                <w:rPr>
                  <w:rFonts w:cs="Arial"/>
                  <w:szCs w:val="18"/>
                </w:rPr>
                <w:t>Application descriptors</w:t>
              </w:r>
            </w:ins>
          </w:p>
        </w:tc>
        <w:tc>
          <w:tcPr>
            <w:tcW w:w="1266" w:type="dxa"/>
            <w:shd w:val="clear" w:color="auto" w:fill="auto"/>
          </w:tcPr>
          <w:p>
            <w:pPr>
              <w:pStyle w:val="TAL"/>
              <w:rPr>
                <w:ins w:id="11760" w:author="S2-2205100" w:date="2022-05-25T18:40:00Z"/>
                <w:rFonts w:cs="Arial"/>
                <w:szCs w:val="18"/>
              </w:rPr>
            </w:pPr>
            <w:ins w:id="11761" w:author="S2-2205100" w:date="2022-05-25T18:40:00Z">
              <w:r>
                <w:rPr>
                  <w:rFonts w:cs="Arial"/>
                  <w:szCs w:val="18"/>
                </w:rPr>
                <w:t>PCF</w:t>
              </w:r>
            </w:ins>
          </w:p>
        </w:tc>
        <w:tc>
          <w:tcPr>
            <w:tcW w:w="6379" w:type="dxa"/>
            <w:shd w:val="clear" w:color="auto" w:fill="auto"/>
          </w:tcPr>
          <w:p>
            <w:pPr>
              <w:pStyle w:val="TAL"/>
              <w:rPr>
                <w:ins w:id="11762" w:author="S2-2205100" w:date="2022-05-25T18:40:00Z"/>
                <w:rFonts w:cs="Arial"/>
                <w:szCs w:val="18"/>
              </w:rPr>
            </w:pPr>
            <w:ins w:id="11763" w:author="S2-2205100" w:date="2022-05-25T18:40:00Z">
              <w:r>
                <w:rPr>
                  <w:rFonts w:cs="Arial"/>
                  <w:szCs w:val="18"/>
                </w:rPr>
                <w:t>It consists of OSId and OSAppId(s).</w:t>
              </w:r>
            </w:ins>
          </w:p>
        </w:tc>
      </w:tr>
      <w:tr>
        <w:trPr>
          <w:ins w:id="11764" w:author="S2-2205100" w:date="2022-05-25T18:40:00Z"/>
        </w:trPr>
        <w:tc>
          <w:tcPr>
            <w:tcW w:w="1819" w:type="dxa"/>
            <w:shd w:val="clear" w:color="auto" w:fill="auto"/>
          </w:tcPr>
          <w:p>
            <w:pPr>
              <w:keepNext/>
              <w:keepLines/>
              <w:spacing w:after="0"/>
              <w:rPr>
                <w:ins w:id="11765" w:author="S2-2205100" w:date="2022-05-25T18:40:00Z"/>
                <w:rFonts w:ascii="Arial" w:hAnsi="Arial" w:cs="Arial"/>
                <w:sz w:val="18"/>
                <w:szCs w:val="18"/>
              </w:rPr>
            </w:pPr>
            <w:ins w:id="11766" w:author="S2-2205100" w:date="2022-05-25T18:40:00Z">
              <w:r>
                <w:rPr>
                  <w:rFonts w:ascii="Arial" w:hAnsi="Arial" w:cs="Arial"/>
                  <w:sz w:val="18"/>
                  <w:szCs w:val="18"/>
                  <w:rPrChange w:id="11767" w:author="Rapporteur" w:date="2022-05-26T03:26:00Z">
                    <w:rPr>
                      <w:rFonts w:ascii="Arial" w:hAnsi="Arial" w:cs="Arial"/>
                    </w:rPr>
                  </w:rPrChange>
                </w:rPr>
                <w:t>IP descriptors</w:t>
              </w:r>
            </w:ins>
          </w:p>
          <w:p>
            <w:pPr>
              <w:pStyle w:val="TAL"/>
              <w:rPr>
                <w:ins w:id="11768" w:author="S2-2205100" w:date="2022-05-25T18:40:00Z"/>
                <w:rFonts w:cs="Arial"/>
                <w:szCs w:val="18"/>
              </w:rPr>
            </w:pPr>
          </w:p>
        </w:tc>
        <w:tc>
          <w:tcPr>
            <w:tcW w:w="1266" w:type="dxa"/>
            <w:shd w:val="clear" w:color="auto" w:fill="auto"/>
          </w:tcPr>
          <w:p>
            <w:pPr>
              <w:rPr>
                <w:ins w:id="11769" w:author="S2-2205100" w:date="2022-05-25T18:40:00Z"/>
                <w:rFonts w:ascii="Arial" w:hAnsi="Arial" w:cs="Arial"/>
                <w:sz w:val="18"/>
                <w:szCs w:val="18"/>
                <w:rPrChange w:id="11770" w:author="Rapporteur" w:date="2022-05-26T03:26:00Z">
                  <w:rPr>
                    <w:ins w:id="11771" w:author="S2-2205100" w:date="2022-05-25T18:40:00Z"/>
                  </w:rPr>
                </w:rPrChange>
              </w:rPr>
            </w:pPr>
            <w:ins w:id="11772" w:author="S2-2205100" w:date="2022-05-25T18:40:00Z">
              <w:r>
                <w:rPr>
                  <w:rFonts w:ascii="Arial" w:hAnsi="Arial" w:cs="Arial"/>
                  <w:sz w:val="18"/>
                  <w:szCs w:val="18"/>
                  <w:rPrChange w:id="11773" w:author="Rapporteur" w:date="2022-05-26T03:26:00Z">
                    <w:rPr/>
                  </w:rPrChange>
                </w:rPr>
                <w:t>PCF</w:t>
              </w:r>
            </w:ins>
          </w:p>
        </w:tc>
        <w:tc>
          <w:tcPr>
            <w:tcW w:w="6379" w:type="dxa"/>
            <w:shd w:val="clear" w:color="auto" w:fill="auto"/>
          </w:tcPr>
          <w:p>
            <w:pPr>
              <w:pStyle w:val="TAL"/>
              <w:rPr>
                <w:ins w:id="11774" w:author="S2-2205100" w:date="2022-05-25T18:40:00Z"/>
                <w:rFonts w:cs="Arial"/>
                <w:szCs w:val="18"/>
              </w:rPr>
            </w:pPr>
            <w:ins w:id="11775" w:author="S2-2205100" w:date="2022-05-25T18:40:00Z">
              <w:r>
                <w:rPr>
                  <w:rFonts w:cs="Arial"/>
                  <w:szCs w:val="18"/>
                </w:rPr>
                <w:t>Destination IP 3 tuple(s) (IP address or IPv6 network prefix, port number, protocol ID of the protocol above IP).</w:t>
              </w:r>
            </w:ins>
          </w:p>
        </w:tc>
      </w:tr>
      <w:tr>
        <w:trPr>
          <w:ins w:id="11776" w:author="S2-2205100" w:date="2022-05-25T18:40:00Z"/>
        </w:trPr>
        <w:tc>
          <w:tcPr>
            <w:tcW w:w="1819" w:type="dxa"/>
            <w:shd w:val="clear" w:color="auto" w:fill="auto"/>
          </w:tcPr>
          <w:p>
            <w:pPr>
              <w:pStyle w:val="TAL"/>
              <w:rPr>
                <w:ins w:id="11777" w:author="S2-2205100" w:date="2022-05-25T18:40:00Z"/>
                <w:rFonts w:cs="Arial"/>
                <w:szCs w:val="18"/>
              </w:rPr>
            </w:pPr>
            <w:ins w:id="11778" w:author="S2-2205100" w:date="2022-05-25T18:40:00Z">
              <w:r>
                <w:rPr>
                  <w:rFonts w:cs="Arial"/>
                  <w:szCs w:val="18"/>
                </w:rPr>
                <w:t>Domain descriptors</w:t>
              </w:r>
            </w:ins>
          </w:p>
        </w:tc>
        <w:tc>
          <w:tcPr>
            <w:tcW w:w="1266" w:type="dxa"/>
            <w:shd w:val="clear" w:color="auto" w:fill="auto"/>
          </w:tcPr>
          <w:p>
            <w:pPr>
              <w:rPr>
                <w:ins w:id="11779" w:author="S2-2205100" w:date="2022-05-25T18:40:00Z"/>
                <w:rFonts w:ascii="Arial" w:hAnsi="Arial" w:cs="Arial"/>
                <w:sz w:val="18"/>
                <w:szCs w:val="18"/>
                <w:rPrChange w:id="11780" w:author="Rapporteur" w:date="2022-05-26T03:26:00Z">
                  <w:rPr>
                    <w:ins w:id="11781" w:author="S2-2205100" w:date="2022-05-25T18:40:00Z"/>
                  </w:rPr>
                </w:rPrChange>
              </w:rPr>
            </w:pPr>
            <w:ins w:id="11782" w:author="S2-2205100" w:date="2022-05-25T18:40:00Z">
              <w:r>
                <w:rPr>
                  <w:rFonts w:ascii="Arial" w:hAnsi="Arial" w:cs="Arial"/>
                  <w:sz w:val="18"/>
                  <w:szCs w:val="18"/>
                  <w:rPrChange w:id="11783" w:author="Rapporteur" w:date="2022-05-26T03:26:00Z">
                    <w:rPr/>
                  </w:rPrChange>
                </w:rPr>
                <w:t>PCF</w:t>
              </w:r>
            </w:ins>
          </w:p>
        </w:tc>
        <w:tc>
          <w:tcPr>
            <w:tcW w:w="6379" w:type="dxa"/>
            <w:shd w:val="clear" w:color="auto" w:fill="auto"/>
          </w:tcPr>
          <w:p>
            <w:pPr>
              <w:pStyle w:val="TAL"/>
              <w:rPr>
                <w:ins w:id="11784" w:author="S2-2205100" w:date="2022-05-25T18:40:00Z"/>
                <w:rFonts w:cs="Arial"/>
                <w:szCs w:val="18"/>
              </w:rPr>
            </w:pPr>
            <w:ins w:id="11785" w:author="S2-2205100" w:date="2022-05-25T18:40:00Z">
              <w:r>
                <w:rPr>
                  <w:rFonts w:cs="Arial"/>
                  <w:szCs w:val="18"/>
                </w:rPr>
                <w:t>FQDN(s) or a regular expression which are used as a domain name matching criteria.</w:t>
              </w:r>
            </w:ins>
          </w:p>
        </w:tc>
      </w:tr>
      <w:tr>
        <w:trPr>
          <w:ins w:id="11786" w:author="S2-2205100" w:date="2022-05-25T18:40:00Z"/>
        </w:trPr>
        <w:tc>
          <w:tcPr>
            <w:tcW w:w="1819" w:type="dxa"/>
            <w:shd w:val="clear" w:color="auto" w:fill="auto"/>
          </w:tcPr>
          <w:p>
            <w:pPr>
              <w:keepNext/>
              <w:keepLines/>
              <w:spacing w:after="0"/>
              <w:rPr>
                <w:ins w:id="11787" w:author="S2-2205100" w:date="2022-05-25T18:40:00Z"/>
                <w:rFonts w:ascii="Arial" w:hAnsi="Arial" w:cs="Arial"/>
                <w:sz w:val="18"/>
                <w:szCs w:val="18"/>
              </w:rPr>
            </w:pPr>
            <w:ins w:id="11788" w:author="S2-2205100" w:date="2022-05-25T18:40:00Z">
              <w:r>
                <w:rPr>
                  <w:rFonts w:ascii="Arial" w:hAnsi="Arial" w:cs="Arial"/>
                  <w:sz w:val="18"/>
                  <w:szCs w:val="18"/>
                  <w:rPrChange w:id="11789" w:author="Rapporteur" w:date="2022-05-26T03:26:00Z">
                    <w:rPr>
                      <w:rFonts w:ascii="Arial" w:hAnsi="Arial" w:cs="Arial"/>
                    </w:rPr>
                  </w:rPrChange>
                </w:rPr>
                <w:t>Non-IP descriptors</w:t>
              </w:r>
            </w:ins>
          </w:p>
          <w:p>
            <w:pPr>
              <w:pStyle w:val="TAL"/>
              <w:rPr>
                <w:ins w:id="11790" w:author="S2-2205100" w:date="2022-05-25T18:40:00Z"/>
                <w:rFonts w:cs="Arial"/>
                <w:szCs w:val="18"/>
              </w:rPr>
            </w:pPr>
          </w:p>
        </w:tc>
        <w:tc>
          <w:tcPr>
            <w:tcW w:w="1266" w:type="dxa"/>
            <w:shd w:val="clear" w:color="auto" w:fill="auto"/>
          </w:tcPr>
          <w:p>
            <w:pPr>
              <w:rPr>
                <w:ins w:id="11791" w:author="S2-2205100" w:date="2022-05-25T18:40:00Z"/>
                <w:rFonts w:ascii="Arial" w:hAnsi="Arial" w:cs="Arial"/>
                <w:sz w:val="18"/>
                <w:szCs w:val="18"/>
                <w:rPrChange w:id="11792" w:author="Rapporteur" w:date="2022-05-26T03:26:00Z">
                  <w:rPr>
                    <w:ins w:id="11793" w:author="S2-2205100" w:date="2022-05-25T18:40:00Z"/>
                  </w:rPr>
                </w:rPrChange>
              </w:rPr>
            </w:pPr>
            <w:ins w:id="11794" w:author="S2-2205100" w:date="2022-05-25T18:40:00Z">
              <w:r>
                <w:rPr>
                  <w:rFonts w:ascii="Arial" w:hAnsi="Arial" w:cs="Arial"/>
                  <w:sz w:val="18"/>
                  <w:szCs w:val="18"/>
                  <w:rPrChange w:id="11795" w:author="Rapporteur" w:date="2022-05-26T03:26:00Z">
                    <w:rPr/>
                  </w:rPrChange>
                </w:rPr>
                <w:t>PCF</w:t>
              </w:r>
            </w:ins>
          </w:p>
        </w:tc>
        <w:tc>
          <w:tcPr>
            <w:tcW w:w="6379" w:type="dxa"/>
            <w:shd w:val="clear" w:color="auto" w:fill="auto"/>
          </w:tcPr>
          <w:p>
            <w:pPr>
              <w:pStyle w:val="TAL"/>
              <w:rPr>
                <w:ins w:id="11796" w:author="S2-2205100" w:date="2022-05-25T18:40:00Z"/>
                <w:rFonts w:cs="Arial"/>
                <w:szCs w:val="18"/>
              </w:rPr>
            </w:pPr>
            <w:ins w:id="11797" w:author="S2-2205100" w:date="2022-05-25T18:40:00Z">
              <w:r>
                <w:rPr>
                  <w:rFonts w:cs="Arial"/>
                  <w:szCs w:val="18"/>
                </w:rPr>
                <w:t>Descriptor(s) for destination information of non-IP traffic</w:t>
              </w:r>
            </w:ins>
          </w:p>
        </w:tc>
      </w:tr>
      <w:tr>
        <w:trPr>
          <w:ins w:id="11798" w:author="S2-2205100" w:date="2022-05-25T18:40:00Z"/>
        </w:trPr>
        <w:tc>
          <w:tcPr>
            <w:tcW w:w="1819" w:type="dxa"/>
            <w:shd w:val="clear" w:color="auto" w:fill="auto"/>
          </w:tcPr>
          <w:p>
            <w:pPr>
              <w:pStyle w:val="TAL"/>
              <w:rPr>
                <w:ins w:id="11799" w:author="S2-2205100" w:date="2022-05-25T18:40:00Z"/>
                <w:rFonts w:cs="Arial"/>
                <w:szCs w:val="18"/>
              </w:rPr>
            </w:pPr>
            <w:ins w:id="11800" w:author="S2-2205100" w:date="2022-05-25T18:40:00Z">
              <w:r>
                <w:rPr>
                  <w:rFonts w:cs="Arial"/>
                  <w:szCs w:val="18"/>
                </w:rPr>
                <w:t>DNN</w:t>
              </w:r>
            </w:ins>
          </w:p>
        </w:tc>
        <w:tc>
          <w:tcPr>
            <w:tcW w:w="1266" w:type="dxa"/>
            <w:shd w:val="clear" w:color="auto" w:fill="auto"/>
          </w:tcPr>
          <w:p>
            <w:pPr>
              <w:rPr>
                <w:ins w:id="11801" w:author="S2-2205100" w:date="2022-05-25T18:40:00Z"/>
                <w:rFonts w:ascii="Arial" w:hAnsi="Arial" w:cs="Arial"/>
                <w:sz w:val="18"/>
                <w:szCs w:val="18"/>
                <w:rPrChange w:id="11802" w:author="Rapporteur" w:date="2022-05-26T03:26:00Z">
                  <w:rPr>
                    <w:ins w:id="11803" w:author="S2-2205100" w:date="2022-05-25T18:40:00Z"/>
                  </w:rPr>
                </w:rPrChange>
              </w:rPr>
            </w:pPr>
            <w:ins w:id="11804" w:author="S2-2205100" w:date="2022-05-25T18:40:00Z">
              <w:r>
                <w:rPr>
                  <w:rFonts w:ascii="Arial" w:hAnsi="Arial" w:cs="Arial"/>
                  <w:sz w:val="18"/>
                  <w:szCs w:val="18"/>
                  <w:rPrChange w:id="11805" w:author="Rapporteur" w:date="2022-05-26T03:26:00Z">
                    <w:rPr/>
                  </w:rPrChange>
                </w:rPr>
                <w:t>PCF</w:t>
              </w:r>
            </w:ins>
          </w:p>
        </w:tc>
        <w:tc>
          <w:tcPr>
            <w:tcW w:w="6379" w:type="dxa"/>
            <w:shd w:val="clear" w:color="auto" w:fill="auto"/>
          </w:tcPr>
          <w:p>
            <w:pPr>
              <w:pStyle w:val="TAL"/>
              <w:rPr>
                <w:ins w:id="11806" w:author="S2-2205100" w:date="2022-05-25T18:40:00Z"/>
                <w:rFonts w:cs="Arial"/>
                <w:szCs w:val="18"/>
              </w:rPr>
            </w:pPr>
            <w:ins w:id="11807" w:author="S2-2205100" w:date="2022-05-25T18:40:00Z">
              <w:r>
                <w:rPr>
                  <w:rFonts w:cs="Arial"/>
                  <w:szCs w:val="18"/>
                </w:rPr>
                <w:t>This is matched against the DNN information provided by the application.</w:t>
              </w:r>
            </w:ins>
          </w:p>
        </w:tc>
      </w:tr>
      <w:tr>
        <w:trPr>
          <w:ins w:id="11808" w:author="S2-2205100" w:date="2022-05-25T18:40:00Z"/>
        </w:trPr>
        <w:tc>
          <w:tcPr>
            <w:tcW w:w="1819" w:type="dxa"/>
            <w:shd w:val="clear" w:color="auto" w:fill="auto"/>
          </w:tcPr>
          <w:p>
            <w:pPr>
              <w:pStyle w:val="TAL"/>
              <w:rPr>
                <w:ins w:id="11809" w:author="S2-2205100" w:date="2022-05-25T18:40:00Z"/>
                <w:rFonts w:cs="Arial"/>
                <w:szCs w:val="18"/>
              </w:rPr>
            </w:pPr>
            <w:ins w:id="11810" w:author="S2-2205100" w:date="2022-05-25T18:40:00Z">
              <w:r>
                <w:rPr>
                  <w:rFonts w:cs="Arial"/>
                  <w:szCs w:val="18"/>
                </w:rPr>
                <w:t>Connection Capabilities</w:t>
              </w:r>
            </w:ins>
          </w:p>
        </w:tc>
        <w:tc>
          <w:tcPr>
            <w:tcW w:w="1266" w:type="dxa"/>
            <w:shd w:val="clear" w:color="auto" w:fill="auto"/>
          </w:tcPr>
          <w:p>
            <w:pPr>
              <w:rPr>
                <w:ins w:id="11811" w:author="S2-2205100" w:date="2022-05-25T18:40:00Z"/>
                <w:rFonts w:ascii="Arial" w:hAnsi="Arial" w:cs="Arial"/>
                <w:sz w:val="18"/>
                <w:szCs w:val="18"/>
                <w:rPrChange w:id="11812" w:author="Rapporteur" w:date="2022-05-26T03:26:00Z">
                  <w:rPr>
                    <w:ins w:id="11813" w:author="S2-2205100" w:date="2022-05-25T18:40:00Z"/>
                  </w:rPr>
                </w:rPrChange>
              </w:rPr>
            </w:pPr>
            <w:ins w:id="11814" w:author="S2-2205100" w:date="2022-05-25T18:40:00Z">
              <w:r>
                <w:rPr>
                  <w:rFonts w:ascii="Arial" w:hAnsi="Arial" w:cs="Arial"/>
                  <w:sz w:val="18"/>
                  <w:szCs w:val="18"/>
                  <w:rPrChange w:id="11815" w:author="Rapporteur" w:date="2022-05-26T03:26:00Z">
                    <w:rPr/>
                  </w:rPrChange>
                </w:rPr>
                <w:t>PCF</w:t>
              </w:r>
            </w:ins>
          </w:p>
        </w:tc>
        <w:tc>
          <w:tcPr>
            <w:tcW w:w="6379" w:type="dxa"/>
            <w:shd w:val="clear" w:color="auto" w:fill="auto"/>
          </w:tcPr>
          <w:p>
            <w:pPr>
              <w:pStyle w:val="TAL"/>
              <w:rPr>
                <w:ins w:id="11816" w:author="S2-2205100" w:date="2022-05-25T18:40:00Z"/>
                <w:rFonts w:cs="Arial"/>
                <w:szCs w:val="18"/>
              </w:rPr>
            </w:pPr>
            <w:ins w:id="11817" w:author="S2-2205100" w:date="2022-05-25T18:40:00Z">
              <w:r>
                <w:rPr>
                  <w:rFonts w:cs="Arial"/>
                  <w:szCs w:val="18"/>
                </w:rPr>
                <w:t xml:space="preserve">This is matched against the information provided by a UE application when it requests a network connection with certain capabilities. </w:t>
              </w:r>
            </w:ins>
          </w:p>
        </w:tc>
      </w:tr>
      <w:tr>
        <w:trPr>
          <w:ins w:id="11818" w:author="S2-2205100" w:date="2022-05-25T18:40:00Z"/>
        </w:trPr>
        <w:tc>
          <w:tcPr>
            <w:tcW w:w="9464" w:type="dxa"/>
            <w:gridSpan w:val="3"/>
            <w:shd w:val="clear" w:color="auto" w:fill="auto"/>
          </w:tcPr>
          <w:p>
            <w:pPr>
              <w:pStyle w:val="TAN"/>
              <w:rPr>
                <w:ins w:id="11819" w:author="S2-2205100" w:date="2022-05-25T18:40:00Z"/>
                <w:rFonts w:eastAsia="等线" w:cs="Arial"/>
                <w:szCs w:val="18"/>
                <w:lang w:eastAsia="zh-CN"/>
              </w:rPr>
              <w:pPrChange w:id="11820" w:author="Rapporteur" w:date="2022-05-26T01:40:00Z">
                <w:pPr>
                  <w:pStyle w:val="TAL"/>
                </w:pPr>
              </w:pPrChange>
            </w:pPr>
            <w:ins w:id="11821" w:author="S2-2205100" w:date="2022-05-25T18:40:00Z">
              <w:r>
                <w:rPr>
                  <w:rFonts w:eastAsia="等线" w:cs="Arial"/>
                  <w:szCs w:val="18"/>
                  <w:lang w:val="en-US" w:eastAsia="zh-CN"/>
                  <w:rPrChange w:id="11822" w:author="Rapporteur" w:date="2022-05-26T03:26:00Z">
                    <w:rPr>
                      <w:rFonts w:eastAsia="等线"/>
                      <w:lang w:eastAsia="zh-CN"/>
                    </w:rPr>
                  </w:rPrChange>
                </w:rPr>
                <w:t>NOTE:</w:t>
              </w:r>
            </w:ins>
            <w:ins w:id="11823" w:author="Rapporteur" w:date="2022-05-26T01:40:00Z">
              <w:r>
                <w:rPr>
                  <w:rFonts w:cs="Arial"/>
                  <w:szCs w:val="18"/>
                  <w:lang w:val="en-US"/>
                </w:rPr>
                <w:tab/>
              </w:r>
            </w:ins>
            <w:ins w:id="11824" w:author="S2-2205100" w:date="2022-05-25T18:40:00Z">
              <w:del w:id="11825" w:author="Rapporteur" w:date="2022-05-26T01:40:00Z">
                <w:r>
                  <w:rPr>
                    <w:rFonts w:eastAsia="等线" w:cs="Arial"/>
                    <w:szCs w:val="18"/>
                    <w:lang w:val="en-US" w:eastAsia="zh-CN"/>
                    <w:rPrChange w:id="11826" w:author="Rapporteur" w:date="2022-05-26T03:26:00Z">
                      <w:rPr>
                        <w:rFonts w:eastAsia="等线"/>
                        <w:lang w:eastAsia="zh-CN"/>
                      </w:rPr>
                    </w:rPrChange>
                  </w:rPr>
                  <w:delText xml:space="preserve"> </w:delText>
                </w:r>
              </w:del>
              <w:r>
                <w:rPr>
                  <w:rFonts w:eastAsia="等线" w:cs="Arial"/>
                  <w:szCs w:val="18"/>
                  <w:lang w:val="en-US" w:eastAsia="zh-CN"/>
                  <w:rPrChange w:id="11827" w:author="Rapporteur" w:date="2022-05-26T03:26:00Z">
                    <w:rPr>
                      <w:rFonts w:eastAsia="等线"/>
                      <w:lang w:eastAsia="zh-CN"/>
                    </w:rPr>
                  </w:rPrChange>
                </w:rPr>
                <w:t xml:space="preserve">The definition of information are referred to </w:t>
              </w:r>
              <w:r>
                <w:rPr>
                  <w:rFonts w:cs="Arial"/>
                  <w:szCs w:val="18"/>
                  <w:lang w:val="en-US"/>
                  <w:rPrChange w:id="11828" w:author="Rapporteur" w:date="2022-05-26T03:26:00Z">
                    <w:rPr/>
                  </w:rPrChange>
                </w:rPr>
                <w:t>Table 6.6.2.1-2 in TS 23.503</w:t>
              </w:r>
            </w:ins>
            <w:ins w:id="11829" w:author="Rapporteur" w:date="2022-05-26T01:50:00Z">
              <w:r>
                <w:rPr>
                  <w:rFonts w:cs="Arial"/>
                  <w:szCs w:val="18"/>
                  <w:lang w:val="en-US"/>
                </w:rPr>
                <w:t xml:space="preserve"> </w:t>
              </w:r>
            </w:ins>
            <w:ins w:id="11830" w:author="S2-2205100" w:date="2022-05-25T18:40:00Z">
              <w:r>
                <w:rPr>
                  <w:rFonts w:cs="Arial"/>
                  <w:szCs w:val="18"/>
                  <w:lang w:val="en-US"/>
                  <w:rPrChange w:id="11831" w:author="Rapporteur" w:date="2022-05-26T03:26:00Z">
                    <w:rPr/>
                  </w:rPrChange>
                </w:rPr>
                <w:t>[</w:t>
              </w:r>
              <w:del w:id="11832" w:author="Rapporteur" w:date="2022-05-26T01:39:00Z">
                <w:r>
                  <w:rPr>
                    <w:rFonts w:cs="Arial"/>
                    <w:szCs w:val="18"/>
                    <w:lang w:val="en-US"/>
                    <w:rPrChange w:id="11833" w:author="Rapporteur" w:date="2022-05-26T03:26:00Z">
                      <w:rPr/>
                    </w:rPrChange>
                  </w:rPr>
                  <w:delText>x</w:delText>
                </w:r>
              </w:del>
            </w:ins>
            <w:ins w:id="11834" w:author="Rapporteur" w:date="2022-05-26T01:39:00Z">
              <w:r>
                <w:rPr>
                  <w:rFonts w:cs="Arial"/>
                  <w:szCs w:val="18"/>
                  <w:lang w:val="en-US"/>
                  <w:rPrChange w:id="11835" w:author="Rapporteur" w:date="2022-05-26T03:26:00Z">
                    <w:rPr/>
                  </w:rPrChange>
                </w:rPr>
                <w:t>4</w:t>
              </w:r>
            </w:ins>
            <w:ins w:id="11836" w:author="S2-2205100" w:date="2022-05-25T18:40:00Z">
              <w:r>
                <w:rPr>
                  <w:rFonts w:cs="Arial"/>
                  <w:szCs w:val="18"/>
                  <w:lang w:val="en-US"/>
                  <w:rPrChange w:id="11837" w:author="Rapporteur" w:date="2022-05-26T03:26:00Z">
                    <w:rPr/>
                  </w:rPrChange>
                </w:rPr>
                <w:t>].</w:t>
              </w:r>
              <w:del w:id="11838" w:author="Rapporteur" w:date="2022-05-26T01:39:00Z">
                <w:r>
                  <w:rPr>
                    <w:rFonts w:cs="Arial"/>
                    <w:szCs w:val="18"/>
                  </w:rPr>
                  <w:delText xml:space="preserve"> </w:delText>
                </w:r>
              </w:del>
            </w:ins>
          </w:p>
        </w:tc>
      </w:tr>
    </w:tbl>
    <w:p>
      <w:pPr>
        <w:overflowPunct/>
        <w:autoSpaceDE/>
        <w:autoSpaceDN/>
        <w:adjustRightInd/>
        <w:textAlignment w:val="auto"/>
        <w:rPr>
          <w:ins w:id="11839" w:author="S2-2205100" w:date="2022-05-25T18:40:00Z"/>
          <w:rFonts w:eastAsia="等线"/>
          <w:lang w:eastAsia="zh-CN"/>
        </w:rPr>
      </w:pPr>
    </w:p>
    <w:p>
      <w:pPr>
        <w:overflowPunct/>
        <w:autoSpaceDE/>
        <w:autoSpaceDN/>
        <w:adjustRightInd/>
        <w:textAlignment w:val="auto"/>
        <w:rPr>
          <w:ins w:id="11840" w:author="S2-2205100" w:date="2022-05-25T18:40:00Z"/>
          <w:rFonts w:eastAsia="等线"/>
          <w:lang w:eastAsia="zh-CN"/>
        </w:rPr>
      </w:pPr>
      <w:ins w:id="11841" w:author="S2-2205100" w:date="2022-05-25T18:40:00Z">
        <w:r>
          <w:rPr>
            <w:rFonts w:eastAsia="等线" w:hint="eastAsia"/>
            <w:lang w:eastAsia="zh-CN"/>
          </w:rPr>
          <w:t>T</w:t>
        </w:r>
        <w:r>
          <w:rPr>
            <w:rFonts w:eastAsia="等线"/>
            <w:lang w:eastAsia="zh-CN"/>
          </w:rPr>
          <w:t xml:space="preserve">he output of Analytic ID = </w:t>
        </w:r>
      </w:ins>
      <w:ins w:id="11842" w:author="Rapporteur" w:date="2022-05-26T12:33:00Z">
        <w:r>
          <w:rPr>
            <w:lang w:eastAsia="zh-CN"/>
          </w:rPr>
          <w:t>"</w:t>
        </w:r>
      </w:ins>
      <w:ins w:id="11843" w:author="S2-2205100" w:date="2022-05-25T18:40:00Z">
        <w:del w:id="11844" w:author="Rapporteur" w:date="2022-05-26T12:33:00Z">
          <w:r>
            <w:rPr>
              <w:rFonts w:eastAsia="等线"/>
              <w:lang w:eastAsia="zh-CN"/>
            </w:rPr>
            <w:delText>“</w:delText>
          </w:r>
        </w:del>
        <w:r>
          <w:rPr>
            <w:rFonts w:eastAsia="等线"/>
            <w:lang w:eastAsia="zh-CN"/>
          </w:rPr>
          <w:t>URSP rules experience</w:t>
        </w:r>
      </w:ins>
      <w:ins w:id="11845" w:author="Rapporteur" w:date="2022-05-26T12:33:00Z">
        <w:r>
          <w:rPr>
            <w:lang w:eastAsia="zh-CN"/>
          </w:rPr>
          <w:t>"</w:t>
        </w:r>
      </w:ins>
      <w:ins w:id="11846" w:author="S2-2205100" w:date="2022-05-25T18:40:00Z">
        <w:del w:id="11847" w:author="Rapporteur" w:date="2022-05-26T12:33:00Z">
          <w:r>
            <w:rPr>
              <w:rFonts w:eastAsia="等线"/>
              <w:lang w:eastAsia="zh-CN"/>
            </w:rPr>
            <w:delText>”</w:delText>
          </w:r>
        </w:del>
        <w:r>
          <w:rPr>
            <w:rFonts w:eastAsia="等线"/>
            <w:lang w:eastAsia="zh-CN"/>
          </w:rPr>
          <w:t xml:space="preserve"> are listed below:</w:t>
        </w:r>
      </w:ins>
    </w:p>
    <w:p>
      <w:pPr>
        <w:pStyle w:val="TH"/>
        <w:rPr>
          <w:ins w:id="11848" w:author="S2-2205100" w:date="2022-05-25T18:40:00Z"/>
          <w:lang w:eastAsia="zh-CN"/>
        </w:rPr>
      </w:pPr>
      <w:ins w:id="11849" w:author="S2-2205100" w:date="2022-05-25T18:40:00Z">
        <w:r>
          <w:rPr>
            <w:lang w:eastAsia="zh-CN"/>
          </w:rPr>
          <w:lastRenderedPageBreak/>
          <w:t>Table 6.</w:t>
        </w:r>
        <w:del w:id="11850" w:author="Rapporteur" w:date="2022-05-26T00:13:00Z">
          <w:r>
            <w:rPr>
              <w:lang w:eastAsia="zh-CN"/>
            </w:rPr>
            <w:delText>X</w:delText>
          </w:r>
        </w:del>
      </w:ins>
      <w:ins w:id="11851" w:author="Rapporteur" w:date="2022-05-26T00:13:00Z">
        <w:r>
          <w:rPr>
            <w:lang w:eastAsia="zh-CN"/>
          </w:rPr>
          <w:t>48</w:t>
        </w:r>
      </w:ins>
      <w:ins w:id="11852" w:author="S2-2205100" w:date="2022-05-25T18:40:00Z">
        <w:r>
          <w:rPr>
            <w:lang w:eastAsia="zh-CN"/>
          </w:rPr>
          <w:t>.4-2: URSP rules enforcement statistics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trPr>
          <w:ins w:id="11853" w:author="S2-2205100" w:date="2022-05-25T18:40:00Z"/>
        </w:trPr>
        <w:tc>
          <w:tcPr>
            <w:tcW w:w="2492" w:type="dxa"/>
            <w:shd w:val="clear" w:color="auto" w:fill="auto"/>
          </w:tcPr>
          <w:p>
            <w:pPr>
              <w:pStyle w:val="TAH"/>
              <w:rPr>
                <w:ins w:id="11854" w:author="S2-2205100" w:date="2022-05-25T18:40:00Z"/>
                <w:rFonts w:cs="Arial"/>
                <w:lang w:eastAsia="zh-CN"/>
              </w:rPr>
            </w:pPr>
            <w:ins w:id="11855" w:author="S2-2205100" w:date="2022-05-25T18:40:00Z">
              <w:r>
                <w:rPr>
                  <w:rFonts w:cs="Arial"/>
                  <w:lang w:eastAsia="zh-CN"/>
                </w:rPr>
                <w:t>Information</w:t>
              </w:r>
            </w:ins>
          </w:p>
        </w:tc>
        <w:tc>
          <w:tcPr>
            <w:tcW w:w="7139" w:type="dxa"/>
            <w:shd w:val="clear" w:color="auto" w:fill="auto"/>
          </w:tcPr>
          <w:p>
            <w:pPr>
              <w:pStyle w:val="TAH"/>
              <w:rPr>
                <w:ins w:id="11856" w:author="S2-2205100" w:date="2022-05-25T18:40:00Z"/>
                <w:rFonts w:cs="Arial"/>
                <w:lang w:eastAsia="zh-CN"/>
              </w:rPr>
            </w:pPr>
            <w:ins w:id="11857" w:author="S2-2205100" w:date="2022-05-25T18:40:00Z">
              <w:r>
                <w:rPr>
                  <w:rFonts w:cs="Arial"/>
                  <w:lang w:eastAsia="zh-CN"/>
                </w:rPr>
                <w:t>Description</w:t>
              </w:r>
            </w:ins>
          </w:p>
        </w:tc>
      </w:tr>
      <w:tr>
        <w:trPr>
          <w:ins w:id="11858" w:author="S2-2205100" w:date="2022-05-25T18:40:00Z"/>
        </w:trPr>
        <w:tc>
          <w:tcPr>
            <w:tcW w:w="2492" w:type="dxa"/>
            <w:shd w:val="clear" w:color="auto" w:fill="auto"/>
            <w:vAlign w:val="center"/>
          </w:tcPr>
          <w:p>
            <w:pPr>
              <w:pStyle w:val="TAL"/>
              <w:rPr>
                <w:ins w:id="11859" w:author="S2-2205100" w:date="2022-05-25T18:40:00Z"/>
                <w:rFonts w:cs="Arial"/>
              </w:rPr>
            </w:pPr>
            <w:ins w:id="11860" w:author="S2-2205100" w:date="2022-05-25T18:40:00Z">
              <w:r>
                <w:rPr>
                  <w:rFonts w:eastAsia="等线" w:cs="Arial"/>
                  <w:lang w:eastAsia="zh-CN"/>
                </w:rPr>
                <w:t>Traffic descriptor (1…n)</w:t>
              </w:r>
            </w:ins>
          </w:p>
        </w:tc>
        <w:tc>
          <w:tcPr>
            <w:tcW w:w="7139" w:type="dxa"/>
            <w:shd w:val="clear" w:color="auto" w:fill="auto"/>
            <w:vAlign w:val="center"/>
          </w:tcPr>
          <w:p>
            <w:pPr>
              <w:pStyle w:val="TAL"/>
              <w:rPr>
                <w:ins w:id="11861" w:author="S2-2205100" w:date="2022-05-25T18:40:00Z"/>
                <w:rFonts w:eastAsia="等线" w:cs="Arial"/>
                <w:lang w:eastAsia="zh-CN"/>
              </w:rPr>
            </w:pPr>
            <w:ins w:id="11862" w:author="S2-2205100" w:date="2022-05-25T18:40:00Z">
              <w:r>
                <w:rPr>
                  <w:rFonts w:cs="Arial"/>
                </w:rPr>
                <w:t>List of the Traffic Descriptor in UE as defined in clause 6.6.2 of TS 23.503</w:t>
              </w:r>
            </w:ins>
            <w:ins w:id="11863" w:author="Rapporteur" w:date="2022-05-26T01:50:00Z">
              <w:r>
                <w:rPr>
                  <w:rFonts w:cs="Arial"/>
                </w:rPr>
                <w:t xml:space="preserve"> </w:t>
              </w:r>
            </w:ins>
            <w:ins w:id="11864" w:author="S2-2205100" w:date="2022-05-25T18:40:00Z">
              <w:r>
                <w:rPr>
                  <w:rFonts w:cs="Arial"/>
                </w:rPr>
                <w:t>[</w:t>
              </w:r>
              <w:del w:id="11865" w:author="Rapporteur" w:date="2022-05-26T01:50:00Z">
                <w:r>
                  <w:rPr>
                    <w:rFonts w:cs="Arial"/>
                  </w:rPr>
                  <w:delText>x</w:delText>
                </w:r>
              </w:del>
            </w:ins>
            <w:ins w:id="11866" w:author="Rapporteur" w:date="2022-05-26T01:50:00Z">
              <w:r>
                <w:rPr>
                  <w:rFonts w:cs="Arial"/>
                </w:rPr>
                <w:t>4</w:t>
              </w:r>
            </w:ins>
            <w:ins w:id="11867" w:author="S2-2205100" w:date="2022-05-25T18:40:00Z">
              <w:r>
                <w:rPr>
                  <w:rFonts w:cs="Arial"/>
                </w:rPr>
                <w:t>]</w:t>
              </w:r>
            </w:ins>
          </w:p>
        </w:tc>
      </w:tr>
      <w:tr>
        <w:trPr>
          <w:ins w:id="11868" w:author="S2-2205100" w:date="2022-05-25T18:40:00Z"/>
        </w:trPr>
        <w:tc>
          <w:tcPr>
            <w:tcW w:w="2492" w:type="dxa"/>
            <w:shd w:val="clear" w:color="auto" w:fill="auto"/>
          </w:tcPr>
          <w:p>
            <w:pPr>
              <w:pStyle w:val="TAL"/>
              <w:rPr>
                <w:ins w:id="11869" w:author="S2-2205100" w:date="2022-05-25T18:40:00Z"/>
                <w:rFonts w:cs="Arial"/>
              </w:rPr>
            </w:pPr>
            <w:ins w:id="11870" w:author="S2-2205100" w:date="2022-05-25T18:40:00Z">
              <w:r>
                <w:rPr>
                  <w:rFonts w:cs="Arial"/>
                </w:rPr>
                <w:t>&gt; Application descriptors</w:t>
              </w:r>
            </w:ins>
          </w:p>
        </w:tc>
        <w:tc>
          <w:tcPr>
            <w:tcW w:w="7139" w:type="dxa"/>
            <w:shd w:val="clear" w:color="auto" w:fill="auto"/>
          </w:tcPr>
          <w:p>
            <w:pPr>
              <w:pStyle w:val="TAL"/>
              <w:rPr>
                <w:ins w:id="11871" w:author="S2-2205100" w:date="2022-05-25T18:40:00Z"/>
                <w:rFonts w:cs="Arial"/>
              </w:rPr>
            </w:pPr>
            <w:ins w:id="11872" w:author="S2-2205100" w:date="2022-05-25T18:40:00Z">
              <w:r>
                <w:rPr>
                  <w:rFonts w:cs="Arial"/>
                </w:rPr>
                <w:t>It consists of OSId and OSAppId(s).</w:t>
              </w:r>
            </w:ins>
          </w:p>
        </w:tc>
      </w:tr>
      <w:tr>
        <w:trPr>
          <w:ins w:id="11873" w:author="S2-2205100" w:date="2022-05-25T18:40:00Z"/>
        </w:trPr>
        <w:tc>
          <w:tcPr>
            <w:tcW w:w="2492" w:type="dxa"/>
            <w:shd w:val="clear" w:color="auto" w:fill="auto"/>
          </w:tcPr>
          <w:p>
            <w:pPr>
              <w:keepNext/>
              <w:keepLines/>
              <w:spacing w:after="0"/>
              <w:rPr>
                <w:ins w:id="11874" w:author="S2-2205100" w:date="2022-05-25T18:40:00Z"/>
                <w:rFonts w:ascii="Arial" w:hAnsi="Arial" w:cs="Arial"/>
                <w:sz w:val="18"/>
              </w:rPr>
            </w:pPr>
            <w:ins w:id="11875" w:author="S2-2205100" w:date="2022-05-25T18:40:00Z">
              <w:r>
                <w:rPr>
                  <w:rFonts w:ascii="Arial" w:hAnsi="Arial" w:cs="Arial"/>
                </w:rPr>
                <w:t>&gt; IP descriptors</w:t>
              </w:r>
            </w:ins>
          </w:p>
        </w:tc>
        <w:tc>
          <w:tcPr>
            <w:tcW w:w="7139" w:type="dxa"/>
            <w:shd w:val="clear" w:color="auto" w:fill="auto"/>
          </w:tcPr>
          <w:p>
            <w:pPr>
              <w:pStyle w:val="TAL"/>
              <w:rPr>
                <w:ins w:id="11876" w:author="S2-2205100" w:date="2022-05-25T18:40:00Z"/>
                <w:rFonts w:cs="Arial"/>
              </w:rPr>
            </w:pPr>
            <w:ins w:id="11877" w:author="S2-2205100" w:date="2022-05-25T18:40:00Z">
              <w:r>
                <w:rPr>
                  <w:rFonts w:cs="Arial"/>
                </w:rPr>
                <w:t>Destination IP 3 tuple(s) (IP address or IPv6 network prefix, port number, protocol ID of the protocol above IP).</w:t>
              </w:r>
            </w:ins>
          </w:p>
        </w:tc>
      </w:tr>
      <w:tr>
        <w:trPr>
          <w:ins w:id="11878" w:author="S2-2205100" w:date="2022-05-25T18:40:00Z"/>
        </w:trPr>
        <w:tc>
          <w:tcPr>
            <w:tcW w:w="2492" w:type="dxa"/>
            <w:shd w:val="clear" w:color="auto" w:fill="auto"/>
          </w:tcPr>
          <w:p>
            <w:pPr>
              <w:pStyle w:val="TAL"/>
              <w:rPr>
                <w:ins w:id="11879" w:author="S2-2205100" w:date="2022-05-25T18:40:00Z"/>
                <w:rFonts w:cs="Arial"/>
              </w:rPr>
            </w:pPr>
            <w:ins w:id="11880" w:author="S2-2205100" w:date="2022-05-25T18:40:00Z">
              <w:r>
                <w:rPr>
                  <w:rFonts w:cs="Arial"/>
                </w:rPr>
                <w:t>&gt; Domain descriptors</w:t>
              </w:r>
            </w:ins>
          </w:p>
        </w:tc>
        <w:tc>
          <w:tcPr>
            <w:tcW w:w="7139" w:type="dxa"/>
            <w:shd w:val="clear" w:color="auto" w:fill="auto"/>
          </w:tcPr>
          <w:p>
            <w:pPr>
              <w:pStyle w:val="TAL"/>
              <w:rPr>
                <w:ins w:id="11881" w:author="S2-2205100" w:date="2022-05-25T18:40:00Z"/>
                <w:rFonts w:cs="Arial"/>
              </w:rPr>
            </w:pPr>
            <w:ins w:id="11882" w:author="S2-2205100" w:date="2022-05-25T18:40:00Z">
              <w:r>
                <w:rPr>
                  <w:rFonts w:cs="Arial"/>
                </w:rPr>
                <w:t>FQDN(s) or a regular expression which are used as a domain name matching criteria (NOTE 6).</w:t>
              </w:r>
            </w:ins>
          </w:p>
        </w:tc>
      </w:tr>
      <w:tr>
        <w:trPr>
          <w:ins w:id="11883" w:author="S2-2205100" w:date="2022-05-25T18:40:00Z"/>
        </w:trPr>
        <w:tc>
          <w:tcPr>
            <w:tcW w:w="2492" w:type="dxa"/>
            <w:shd w:val="clear" w:color="auto" w:fill="auto"/>
          </w:tcPr>
          <w:p>
            <w:pPr>
              <w:keepNext/>
              <w:keepLines/>
              <w:spacing w:after="0"/>
              <w:rPr>
                <w:ins w:id="11884" w:author="S2-2205100" w:date="2022-05-25T18:40:00Z"/>
                <w:rFonts w:ascii="Arial" w:hAnsi="Arial" w:cs="Arial"/>
                <w:sz w:val="18"/>
              </w:rPr>
            </w:pPr>
            <w:ins w:id="11885" w:author="S2-2205100" w:date="2022-05-25T18:40:00Z">
              <w:r>
                <w:rPr>
                  <w:rFonts w:ascii="Arial" w:hAnsi="Arial" w:cs="Arial"/>
                </w:rPr>
                <w:t>&gt; Non-IP descriptors</w:t>
              </w:r>
            </w:ins>
          </w:p>
        </w:tc>
        <w:tc>
          <w:tcPr>
            <w:tcW w:w="7139" w:type="dxa"/>
            <w:shd w:val="clear" w:color="auto" w:fill="auto"/>
          </w:tcPr>
          <w:p>
            <w:pPr>
              <w:pStyle w:val="TAL"/>
              <w:rPr>
                <w:ins w:id="11886" w:author="S2-2205100" w:date="2022-05-25T18:40:00Z"/>
                <w:rFonts w:cs="Arial"/>
              </w:rPr>
            </w:pPr>
            <w:ins w:id="11887" w:author="S2-2205100" w:date="2022-05-25T18:40:00Z">
              <w:r>
                <w:rPr>
                  <w:rFonts w:cs="Arial"/>
                </w:rPr>
                <w:t>Descriptor(s) for destination information of non-IP traffic</w:t>
              </w:r>
            </w:ins>
          </w:p>
        </w:tc>
      </w:tr>
      <w:tr>
        <w:trPr>
          <w:ins w:id="11888" w:author="S2-2205100" w:date="2022-05-25T18:40:00Z"/>
        </w:trPr>
        <w:tc>
          <w:tcPr>
            <w:tcW w:w="2492" w:type="dxa"/>
            <w:shd w:val="clear" w:color="auto" w:fill="auto"/>
          </w:tcPr>
          <w:p>
            <w:pPr>
              <w:pStyle w:val="TAL"/>
              <w:rPr>
                <w:ins w:id="11889" w:author="S2-2205100" w:date="2022-05-25T18:40:00Z"/>
                <w:rFonts w:cs="Arial"/>
              </w:rPr>
            </w:pPr>
            <w:ins w:id="11890" w:author="S2-2205100" w:date="2022-05-25T18:40:00Z">
              <w:r>
                <w:rPr>
                  <w:rFonts w:cs="Arial"/>
                </w:rPr>
                <w:t>&gt; DNN</w:t>
              </w:r>
            </w:ins>
          </w:p>
        </w:tc>
        <w:tc>
          <w:tcPr>
            <w:tcW w:w="7139" w:type="dxa"/>
            <w:shd w:val="clear" w:color="auto" w:fill="auto"/>
          </w:tcPr>
          <w:p>
            <w:pPr>
              <w:pStyle w:val="TAL"/>
              <w:rPr>
                <w:ins w:id="11891" w:author="S2-2205100" w:date="2022-05-25T18:40:00Z"/>
                <w:rFonts w:cs="Arial"/>
              </w:rPr>
            </w:pPr>
            <w:ins w:id="11892" w:author="S2-2205100" w:date="2022-05-25T18:40:00Z">
              <w:r>
                <w:rPr>
                  <w:rFonts w:cs="Arial"/>
                </w:rPr>
                <w:t>This is matched against the DNN information provided by the application.</w:t>
              </w:r>
            </w:ins>
          </w:p>
        </w:tc>
      </w:tr>
      <w:tr>
        <w:trPr>
          <w:ins w:id="11893" w:author="S2-2205100" w:date="2022-05-25T18:40:00Z"/>
        </w:trPr>
        <w:tc>
          <w:tcPr>
            <w:tcW w:w="2492" w:type="dxa"/>
            <w:shd w:val="clear" w:color="auto" w:fill="auto"/>
          </w:tcPr>
          <w:p>
            <w:pPr>
              <w:pStyle w:val="TAL"/>
              <w:rPr>
                <w:ins w:id="11894" w:author="S2-2205100" w:date="2022-05-25T18:40:00Z"/>
                <w:rFonts w:cs="Arial"/>
              </w:rPr>
            </w:pPr>
            <w:ins w:id="11895" w:author="S2-2205100" w:date="2022-05-25T18:40:00Z">
              <w:r>
                <w:rPr>
                  <w:rFonts w:cs="Arial"/>
                </w:rPr>
                <w:t>&gt; Connection Capabilities</w:t>
              </w:r>
            </w:ins>
          </w:p>
        </w:tc>
        <w:tc>
          <w:tcPr>
            <w:tcW w:w="7139" w:type="dxa"/>
            <w:shd w:val="clear" w:color="auto" w:fill="auto"/>
          </w:tcPr>
          <w:p>
            <w:pPr>
              <w:pStyle w:val="TAL"/>
              <w:rPr>
                <w:ins w:id="11896" w:author="S2-2205100" w:date="2022-05-25T18:40:00Z"/>
                <w:rFonts w:cs="Arial"/>
              </w:rPr>
            </w:pPr>
            <w:ins w:id="11897" w:author="S2-2205100" w:date="2022-05-25T18:40:00Z">
              <w:r>
                <w:rPr>
                  <w:rFonts w:cs="Arial"/>
                </w:rPr>
                <w:t>This is matched against the information provided by a UE application when it requests a network connection with certain capabilities.</w:t>
              </w:r>
            </w:ins>
          </w:p>
        </w:tc>
      </w:tr>
      <w:tr>
        <w:trPr>
          <w:ins w:id="11898" w:author="S2-2205100" w:date="2022-05-25T18:40:00Z"/>
        </w:trPr>
        <w:tc>
          <w:tcPr>
            <w:tcW w:w="2492" w:type="dxa"/>
            <w:shd w:val="clear" w:color="auto" w:fill="auto"/>
          </w:tcPr>
          <w:p>
            <w:pPr>
              <w:pStyle w:val="TAL"/>
              <w:rPr>
                <w:ins w:id="11899" w:author="S2-2205100" w:date="2022-05-25T18:40:00Z"/>
                <w:rFonts w:cs="Arial"/>
              </w:rPr>
            </w:pPr>
            <w:ins w:id="11900" w:author="S2-2205100" w:date="2022-05-25T18:40:00Z">
              <w:r>
                <w:rPr>
                  <w:rFonts w:cs="Arial"/>
                </w:rPr>
                <w:t>&gt;&gt; Route Selection Descriptor (1…n)</w:t>
              </w:r>
            </w:ins>
          </w:p>
        </w:tc>
        <w:tc>
          <w:tcPr>
            <w:tcW w:w="7139" w:type="dxa"/>
            <w:shd w:val="clear" w:color="auto" w:fill="auto"/>
          </w:tcPr>
          <w:p>
            <w:pPr>
              <w:pStyle w:val="TAL"/>
              <w:rPr>
                <w:ins w:id="11901" w:author="S2-2205100" w:date="2022-05-25T18:40:00Z"/>
                <w:rFonts w:eastAsia="等线" w:cs="Arial"/>
                <w:lang w:eastAsia="zh-CN"/>
              </w:rPr>
            </w:pPr>
            <w:ins w:id="11902" w:author="S2-2205100" w:date="2022-05-25T18:40:00Z">
              <w:r>
                <w:rPr>
                  <w:rFonts w:eastAsia="等线" w:cs="Arial" w:hint="eastAsia"/>
                  <w:lang w:eastAsia="zh-CN"/>
                </w:rPr>
                <w:t>L</w:t>
              </w:r>
              <w:r>
                <w:rPr>
                  <w:rFonts w:eastAsia="等线" w:cs="Arial"/>
                  <w:lang w:eastAsia="zh-CN"/>
                </w:rPr>
                <w:t>ist of the RSDs contained in each Traffic Descriptor, that are used by single UE or several of UEs</w:t>
              </w:r>
            </w:ins>
          </w:p>
        </w:tc>
      </w:tr>
      <w:tr>
        <w:trPr>
          <w:ins w:id="11903" w:author="S2-2205100" w:date="2022-05-25T18:40:00Z"/>
        </w:trPr>
        <w:tc>
          <w:tcPr>
            <w:tcW w:w="2492" w:type="dxa"/>
            <w:shd w:val="clear" w:color="auto" w:fill="auto"/>
          </w:tcPr>
          <w:p>
            <w:pPr>
              <w:pStyle w:val="TAL"/>
              <w:rPr>
                <w:ins w:id="11904" w:author="S2-2205100" w:date="2022-05-25T18:40:00Z"/>
                <w:rFonts w:eastAsia="等线" w:cs="Arial"/>
                <w:lang w:eastAsia="zh-CN"/>
              </w:rPr>
            </w:pPr>
            <w:ins w:id="11905" w:author="S2-2205100" w:date="2022-05-25T18:40:00Z">
              <w:r>
                <w:rPr>
                  <w:rFonts w:eastAsia="等线" w:cs="Arial"/>
                  <w:lang w:eastAsia="zh-CN"/>
                </w:rPr>
                <w:t>&gt;&gt;&gt; DNN</w:t>
              </w:r>
            </w:ins>
          </w:p>
        </w:tc>
        <w:tc>
          <w:tcPr>
            <w:tcW w:w="7139" w:type="dxa"/>
            <w:shd w:val="clear" w:color="auto" w:fill="auto"/>
          </w:tcPr>
          <w:p>
            <w:pPr>
              <w:pStyle w:val="TAL"/>
              <w:rPr>
                <w:ins w:id="11906" w:author="S2-2205100" w:date="2022-05-25T18:40:00Z"/>
                <w:rFonts w:eastAsia="等线" w:cs="Arial"/>
                <w:lang w:eastAsia="zh-CN"/>
              </w:rPr>
            </w:pPr>
            <w:ins w:id="11907" w:author="S2-2205100" w:date="2022-05-25T18:40:00Z">
              <w:r>
                <w:rPr>
                  <w:lang w:eastAsia="zh-CN"/>
                </w:rPr>
                <w:t>Indicates the Data network name</w:t>
              </w:r>
            </w:ins>
          </w:p>
        </w:tc>
      </w:tr>
      <w:tr>
        <w:trPr>
          <w:ins w:id="11908" w:author="S2-2205100" w:date="2022-05-25T18:40:00Z"/>
        </w:trPr>
        <w:tc>
          <w:tcPr>
            <w:tcW w:w="2492" w:type="dxa"/>
            <w:shd w:val="clear" w:color="auto" w:fill="auto"/>
          </w:tcPr>
          <w:p>
            <w:pPr>
              <w:pStyle w:val="TAL"/>
              <w:rPr>
                <w:ins w:id="11909" w:author="S2-2205100" w:date="2022-05-25T18:40:00Z"/>
                <w:rFonts w:eastAsia="等线" w:cs="Arial"/>
                <w:lang w:eastAsia="zh-CN"/>
              </w:rPr>
            </w:pPr>
            <w:ins w:id="11910" w:author="S2-2205100" w:date="2022-05-25T18:40:00Z">
              <w:r>
                <w:rPr>
                  <w:rFonts w:eastAsia="等线" w:cs="Arial"/>
                  <w:lang w:eastAsia="zh-CN"/>
                </w:rPr>
                <w:t>&gt;&gt;&gt; Access type</w:t>
              </w:r>
            </w:ins>
          </w:p>
        </w:tc>
        <w:tc>
          <w:tcPr>
            <w:tcW w:w="7139" w:type="dxa"/>
            <w:shd w:val="clear" w:color="auto" w:fill="auto"/>
          </w:tcPr>
          <w:p>
            <w:pPr>
              <w:pStyle w:val="TAL"/>
              <w:rPr>
                <w:ins w:id="11911" w:author="S2-2205100" w:date="2022-05-25T18:40:00Z"/>
                <w:rFonts w:eastAsia="等线" w:cs="Arial"/>
                <w:lang w:eastAsia="zh-CN"/>
              </w:rPr>
            </w:pPr>
            <w:ins w:id="11912" w:author="S2-2205100" w:date="2022-05-25T18:40:00Z">
              <w:r>
                <w:t>Access Type (3GPP or non-3GPP or Multi-Access) when the UE establishes a PDU Session for the matching application.</w:t>
              </w:r>
            </w:ins>
          </w:p>
        </w:tc>
      </w:tr>
      <w:tr>
        <w:trPr>
          <w:ins w:id="11913" w:author="S2-2205100" w:date="2022-05-25T18:40:00Z"/>
        </w:trPr>
        <w:tc>
          <w:tcPr>
            <w:tcW w:w="2492" w:type="dxa"/>
            <w:shd w:val="clear" w:color="auto" w:fill="auto"/>
          </w:tcPr>
          <w:p>
            <w:pPr>
              <w:pStyle w:val="TAL"/>
              <w:rPr>
                <w:ins w:id="11914" w:author="S2-2205100" w:date="2022-05-25T18:40:00Z"/>
                <w:rFonts w:eastAsia="等线" w:cs="Arial"/>
                <w:lang w:eastAsia="zh-CN"/>
              </w:rPr>
            </w:pPr>
            <w:ins w:id="11915" w:author="S2-2205100" w:date="2022-05-25T18:40:00Z">
              <w:r>
                <w:rPr>
                  <w:rFonts w:eastAsia="等线" w:cs="Arial"/>
                  <w:lang w:eastAsia="zh-CN"/>
                </w:rPr>
                <w:t>&gt;&gt;&gt; Network slice</w:t>
              </w:r>
            </w:ins>
          </w:p>
        </w:tc>
        <w:tc>
          <w:tcPr>
            <w:tcW w:w="7139" w:type="dxa"/>
            <w:shd w:val="clear" w:color="auto" w:fill="auto"/>
          </w:tcPr>
          <w:p>
            <w:pPr>
              <w:pStyle w:val="TAL"/>
              <w:rPr>
                <w:ins w:id="11916" w:author="S2-2205100" w:date="2022-05-25T18:40:00Z"/>
                <w:rFonts w:eastAsia="等线" w:cs="Arial"/>
                <w:lang w:eastAsia="zh-CN"/>
              </w:rPr>
            </w:pPr>
            <w:ins w:id="11917" w:author="S2-2205100" w:date="2022-05-25T18:40:00Z">
              <w:r>
                <w:rPr>
                  <w:lang w:eastAsia="zh-CN"/>
                </w:rPr>
                <w:t>A single value of S-NSSAI(s) to indicate the slice.</w:t>
              </w:r>
            </w:ins>
          </w:p>
        </w:tc>
      </w:tr>
      <w:tr>
        <w:trPr>
          <w:ins w:id="11918" w:author="S2-2205100" w:date="2022-05-25T18:40:00Z"/>
        </w:trPr>
        <w:tc>
          <w:tcPr>
            <w:tcW w:w="2492" w:type="dxa"/>
            <w:shd w:val="clear" w:color="auto" w:fill="auto"/>
            <w:vAlign w:val="center"/>
          </w:tcPr>
          <w:p>
            <w:pPr>
              <w:pStyle w:val="TAL"/>
              <w:rPr>
                <w:ins w:id="11919" w:author="S2-2205100" w:date="2022-05-25T18:40:00Z"/>
                <w:rFonts w:cs="Arial"/>
              </w:rPr>
            </w:pPr>
            <w:ins w:id="11920" w:author="S2-2205100" w:date="2022-05-25T18:40:00Z">
              <w:r>
                <w:rPr>
                  <w:rFonts w:cs="Arial"/>
                </w:rPr>
                <w:t>&gt;&gt; usage frequency</w:t>
              </w:r>
            </w:ins>
          </w:p>
        </w:tc>
        <w:tc>
          <w:tcPr>
            <w:tcW w:w="7139" w:type="dxa"/>
            <w:shd w:val="clear" w:color="auto" w:fill="auto"/>
            <w:vAlign w:val="center"/>
          </w:tcPr>
          <w:p>
            <w:pPr>
              <w:pStyle w:val="TAL"/>
              <w:rPr>
                <w:ins w:id="11921" w:author="S2-2205100" w:date="2022-05-25T18:40:00Z"/>
                <w:rFonts w:eastAsia="等线" w:cs="Arial"/>
                <w:lang w:eastAsia="zh-CN"/>
              </w:rPr>
            </w:pPr>
            <w:ins w:id="11922" w:author="S2-2205100" w:date="2022-05-25T18:40:00Z">
              <w:r>
                <w:rPr>
                  <w:rFonts w:cs="Arial"/>
                </w:rPr>
                <w:t xml:space="preserve">Indicating the RSD or RSD parameters (e.g.: DNN, S-NSSAI and etc) enforcement and usage frequency. </w:t>
              </w:r>
            </w:ins>
          </w:p>
        </w:tc>
      </w:tr>
      <w:tr>
        <w:trPr>
          <w:ins w:id="11923" w:author="S2-2205100" w:date="2022-05-25T18:40:00Z"/>
        </w:trPr>
        <w:tc>
          <w:tcPr>
            <w:tcW w:w="2492" w:type="dxa"/>
            <w:shd w:val="clear" w:color="auto" w:fill="auto"/>
            <w:vAlign w:val="center"/>
          </w:tcPr>
          <w:p>
            <w:pPr>
              <w:pStyle w:val="TAL"/>
              <w:rPr>
                <w:ins w:id="11924" w:author="S2-2205100" w:date="2022-05-25T18:40:00Z"/>
                <w:rFonts w:eastAsia="等线" w:cs="Arial"/>
                <w:lang w:eastAsia="zh-CN"/>
              </w:rPr>
            </w:pPr>
            <w:ins w:id="11925" w:author="S2-2205100" w:date="2022-05-25T18:40:00Z">
              <w:r>
                <w:rPr>
                  <w:rFonts w:cs="Arial"/>
                </w:rPr>
                <w:t xml:space="preserve">&gt;&gt; </w:t>
              </w:r>
              <w:r>
                <w:rPr>
                  <w:rFonts w:eastAsia="等线" w:cs="Arial"/>
                  <w:lang w:eastAsia="zh-CN"/>
                </w:rPr>
                <w:t>Application service experience</w:t>
              </w:r>
            </w:ins>
          </w:p>
        </w:tc>
        <w:tc>
          <w:tcPr>
            <w:tcW w:w="7139" w:type="dxa"/>
            <w:shd w:val="clear" w:color="auto" w:fill="auto"/>
            <w:vAlign w:val="center"/>
          </w:tcPr>
          <w:p>
            <w:pPr>
              <w:pStyle w:val="TAL"/>
              <w:rPr>
                <w:ins w:id="11926" w:author="S2-2205100" w:date="2022-05-25T18:40:00Z"/>
                <w:rFonts w:cs="Arial"/>
              </w:rPr>
            </w:pPr>
            <w:ins w:id="11927" w:author="S2-2205100" w:date="2022-05-25T18:40:00Z">
              <w:r>
                <w:rPr>
                  <w:rFonts w:cs="Arial"/>
                </w:rPr>
                <w:t>Indicating the application service experience when UE using certain RSD over the Analytics target period.</w:t>
              </w:r>
            </w:ins>
          </w:p>
        </w:tc>
      </w:tr>
    </w:tbl>
    <w:p>
      <w:pPr>
        <w:pStyle w:val="B1"/>
        <w:ind w:left="0" w:firstLine="0"/>
        <w:rPr>
          <w:ins w:id="11928" w:author="S2-2205100" w:date="2022-05-25T18:40:00Z"/>
          <w:rFonts w:eastAsia="Yu Mincho"/>
        </w:rPr>
      </w:pPr>
    </w:p>
    <w:p>
      <w:pPr>
        <w:pStyle w:val="TH"/>
        <w:rPr>
          <w:ins w:id="11929" w:author="S2-2205100" w:date="2022-05-25T18:40:00Z"/>
          <w:lang w:eastAsia="zh-CN"/>
        </w:rPr>
      </w:pPr>
      <w:ins w:id="11930" w:author="S2-2205100" w:date="2022-05-25T18:40:00Z">
        <w:r>
          <w:rPr>
            <w:lang w:eastAsia="zh-CN"/>
          </w:rPr>
          <w:t>Table 6.</w:t>
        </w:r>
        <w:del w:id="11931" w:author="Rapporteur" w:date="2022-05-26T00:13:00Z">
          <w:r>
            <w:rPr>
              <w:lang w:eastAsia="zh-CN"/>
            </w:rPr>
            <w:delText>X</w:delText>
          </w:r>
        </w:del>
      </w:ins>
      <w:ins w:id="11932" w:author="Rapporteur" w:date="2022-05-26T00:13:00Z">
        <w:r>
          <w:rPr>
            <w:lang w:eastAsia="zh-CN"/>
          </w:rPr>
          <w:t>48</w:t>
        </w:r>
      </w:ins>
      <w:ins w:id="11933" w:author="S2-2205100" w:date="2022-05-25T18:40:00Z">
        <w:r>
          <w:rPr>
            <w:lang w:eastAsia="zh-CN"/>
          </w:rPr>
          <w:t>.4-3: URSP rules enforcement Prediction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trPr>
          <w:ins w:id="11934" w:author="S2-2205100" w:date="2022-05-25T18:40:00Z"/>
        </w:trPr>
        <w:tc>
          <w:tcPr>
            <w:tcW w:w="2492" w:type="dxa"/>
            <w:shd w:val="clear" w:color="auto" w:fill="auto"/>
          </w:tcPr>
          <w:p>
            <w:pPr>
              <w:pStyle w:val="TAH"/>
              <w:rPr>
                <w:ins w:id="11935" w:author="S2-2205100" w:date="2022-05-25T18:40:00Z"/>
                <w:rFonts w:cs="Arial"/>
                <w:lang w:eastAsia="zh-CN"/>
              </w:rPr>
            </w:pPr>
            <w:ins w:id="11936" w:author="S2-2205100" w:date="2022-05-25T18:40:00Z">
              <w:r>
                <w:rPr>
                  <w:rFonts w:cs="Arial"/>
                  <w:lang w:eastAsia="zh-CN"/>
                </w:rPr>
                <w:t>Information</w:t>
              </w:r>
            </w:ins>
          </w:p>
        </w:tc>
        <w:tc>
          <w:tcPr>
            <w:tcW w:w="7139" w:type="dxa"/>
            <w:shd w:val="clear" w:color="auto" w:fill="auto"/>
          </w:tcPr>
          <w:p>
            <w:pPr>
              <w:pStyle w:val="TAH"/>
              <w:rPr>
                <w:ins w:id="11937" w:author="S2-2205100" w:date="2022-05-25T18:40:00Z"/>
                <w:rFonts w:cs="Arial"/>
                <w:lang w:eastAsia="zh-CN"/>
              </w:rPr>
            </w:pPr>
            <w:ins w:id="11938" w:author="S2-2205100" w:date="2022-05-25T18:40:00Z">
              <w:r>
                <w:rPr>
                  <w:rFonts w:cs="Arial"/>
                  <w:lang w:eastAsia="zh-CN"/>
                </w:rPr>
                <w:t>Description</w:t>
              </w:r>
            </w:ins>
          </w:p>
        </w:tc>
      </w:tr>
      <w:tr>
        <w:trPr>
          <w:ins w:id="11939" w:author="S2-2205100" w:date="2022-05-25T18:40:00Z"/>
        </w:trPr>
        <w:tc>
          <w:tcPr>
            <w:tcW w:w="2492" w:type="dxa"/>
            <w:shd w:val="clear" w:color="auto" w:fill="auto"/>
            <w:vAlign w:val="center"/>
          </w:tcPr>
          <w:p>
            <w:pPr>
              <w:pStyle w:val="TAL"/>
              <w:rPr>
                <w:ins w:id="11940" w:author="S2-2205100" w:date="2022-05-25T18:40:00Z"/>
                <w:rFonts w:cs="Arial"/>
              </w:rPr>
            </w:pPr>
            <w:ins w:id="11941" w:author="S2-2205100" w:date="2022-05-25T18:40:00Z">
              <w:r>
                <w:rPr>
                  <w:rFonts w:eastAsia="等线" w:cs="Arial"/>
                  <w:lang w:eastAsia="zh-CN"/>
                </w:rPr>
                <w:t>Traffic descriptor (1…n)</w:t>
              </w:r>
            </w:ins>
          </w:p>
        </w:tc>
        <w:tc>
          <w:tcPr>
            <w:tcW w:w="7139" w:type="dxa"/>
            <w:shd w:val="clear" w:color="auto" w:fill="auto"/>
            <w:vAlign w:val="center"/>
          </w:tcPr>
          <w:p>
            <w:pPr>
              <w:pStyle w:val="TAL"/>
              <w:rPr>
                <w:ins w:id="11942" w:author="S2-2205100" w:date="2022-05-25T18:40:00Z"/>
                <w:rFonts w:eastAsia="等线" w:cs="Arial"/>
                <w:lang w:eastAsia="zh-CN"/>
              </w:rPr>
            </w:pPr>
            <w:ins w:id="11943" w:author="S2-2205100" w:date="2022-05-25T18:40:00Z">
              <w:r>
                <w:rPr>
                  <w:rFonts w:cs="Arial"/>
                </w:rPr>
                <w:t>List of the Traffic Descriptor in UE as defined in clause 6.6.2 of TS 23.503</w:t>
              </w:r>
            </w:ins>
            <w:ins w:id="11944" w:author="Rapporteur" w:date="2022-05-26T01:50:00Z">
              <w:r>
                <w:rPr>
                  <w:rFonts w:cs="Arial"/>
                </w:rPr>
                <w:t xml:space="preserve"> </w:t>
              </w:r>
            </w:ins>
            <w:ins w:id="11945" w:author="S2-2205100" w:date="2022-05-25T18:40:00Z">
              <w:r>
                <w:rPr>
                  <w:rFonts w:cs="Arial"/>
                </w:rPr>
                <w:t>[</w:t>
              </w:r>
              <w:del w:id="11946" w:author="Rapporteur" w:date="2022-05-26T01:50:00Z">
                <w:r>
                  <w:rPr>
                    <w:rFonts w:cs="Arial"/>
                  </w:rPr>
                  <w:delText>x</w:delText>
                </w:r>
              </w:del>
            </w:ins>
            <w:ins w:id="11947" w:author="Rapporteur" w:date="2022-05-26T01:50:00Z">
              <w:r>
                <w:rPr>
                  <w:rFonts w:cs="Arial"/>
                </w:rPr>
                <w:t>4</w:t>
              </w:r>
            </w:ins>
            <w:ins w:id="11948" w:author="S2-2205100" w:date="2022-05-25T18:40:00Z">
              <w:r>
                <w:rPr>
                  <w:rFonts w:cs="Arial"/>
                </w:rPr>
                <w:t>]</w:t>
              </w:r>
            </w:ins>
          </w:p>
        </w:tc>
      </w:tr>
      <w:tr>
        <w:trPr>
          <w:ins w:id="11949" w:author="S2-2205100" w:date="2022-05-25T18:40:00Z"/>
        </w:trPr>
        <w:tc>
          <w:tcPr>
            <w:tcW w:w="2492" w:type="dxa"/>
            <w:shd w:val="clear" w:color="auto" w:fill="auto"/>
          </w:tcPr>
          <w:p>
            <w:pPr>
              <w:pStyle w:val="TAL"/>
              <w:rPr>
                <w:ins w:id="11950" w:author="S2-2205100" w:date="2022-05-25T18:40:00Z"/>
                <w:rFonts w:cs="Arial"/>
              </w:rPr>
            </w:pPr>
            <w:ins w:id="11951" w:author="S2-2205100" w:date="2022-05-25T18:40:00Z">
              <w:r>
                <w:rPr>
                  <w:rFonts w:cs="Arial"/>
                </w:rPr>
                <w:t>&gt; Application descriptors</w:t>
              </w:r>
            </w:ins>
          </w:p>
        </w:tc>
        <w:tc>
          <w:tcPr>
            <w:tcW w:w="7139" w:type="dxa"/>
            <w:shd w:val="clear" w:color="auto" w:fill="auto"/>
          </w:tcPr>
          <w:p>
            <w:pPr>
              <w:pStyle w:val="TAL"/>
              <w:rPr>
                <w:ins w:id="11952" w:author="S2-2205100" w:date="2022-05-25T18:40:00Z"/>
                <w:rFonts w:cs="Arial"/>
              </w:rPr>
            </w:pPr>
            <w:ins w:id="11953" w:author="S2-2205100" w:date="2022-05-25T18:40:00Z">
              <w:r>
                <w:rPr>
                  <w:rFonts w:cs="Arial"/>
                </w:rPr>
                <w:t>It consists of OSId and OSAppId(s).</w:t>
              </w:r>
            </w:ins>
          </w:p>
        </w:tc>
      </w:tr>
      <w:tr>
        <w:trPr>
          <w:ins w:id="11954" w:author="S2-2205100" w:date="2022-05-25T18:40:00Z"/>
        </w:trPr>
        <w:tc>
          <w:tcPr>
            <w:tcW w:w="2492" w:type="dxa"/>
            <w:shd w:val="clear" w:color="auto" w:fill="auto"/>
          </w:tcPr>
          <w:p>
            <w:pPr>
              <w:keepNext/>
              <w:keepLines/>
              <w:spacing w:after="0"/>
              <w:rPr>
                <w:ins w:id="11955" w:author="S2-2205100" w:date="2022-05-25T18:40:00Z"/>
                <w:rFonts w:ascii="Arial" w:hAnsi="Arial" w:cs="Arial"/>
                <w:sz w:val="18"/>
              </w:rPr>
            </w:pPr>
            <w:ins w:id="11956" w:author="S2-2205100" w:date="2022-05-25T18:40:00Z">
              <w:r>
                <w:rPr>
                  <w:rFonts w:ascii="Arial" w:hAnsi="Arial" w:cs="Arial"/>
                </w:rPr>
                <w:t>&gt; IP descriptors</w:t>
              </w:r>
            </w:ins>
          </w:p>
        </w:tc>
        <w:tc>
          <w:tcPr>
            <w:tcW w:w="7139" w:type="dxa"/>
            <w:shd w:val="clear" w:color="auto" w:fill="auto"/>
          </w:tcPr>
          <w:p>
            <w:pPr>
              <w:pStyle w:val="TAL"/>
              <w:rPr>
                <w:ins w:id="11957" w:author="S2-2205100" w:date="2022-05-25T18:40:00Z"/>
                <w:rFonts w:cs="Arial"/>
              </w:rPr>
            </w:pPr>
            <w:ins w:id="11958" w:author="S2-2205100" w:date="2022-05-25T18:40:00Z">
              <w:r>
                <w:rPr>
                  <w:rFonts w:cs="Arial"/>
                </w:rPr>
                <w:t>Destination IP 3 tuple(s) (IP address or IPv6 network prefix, port number, protocol ID of the protocol above IP).</w:t>
              </w:r>
            </w:ins>
          </w:p>
        </w:tc>
      </w:tr>
      <w:tr>
        <w:trPr>
          <w:ins w:id="11959" w:author="S2-2205100" w:date="2022-05-25T18:40:00Z"/>
        </w:trPr>
        <w:tc>
          <w:tcPr>
            <w:tcW w:w="2492" w:type="dxa"/>
            <w:shd w:val="clear" w:color="auto" w:fill="auto"/>
          </w:tcPr>
          <w:p>
            <w:pPr>
              <w:pStyle w:val="TAL"/>
              <w:rPr>
                <w:ins w:id="11960" w:author="S2-2205100" w:date="2022-05-25T18:40:00Z"/>
                <w:rFonts w:cs="Arial"/>
              </w:rPr>
            </w:pPr>
            <w:ins w:id="11961" w:author="S2-2205100" w:date="2022-05-25T18:40:00Z">
              <w:r>
                <w:rPr>
                  <w:rFonts w:cs="Arial"/>
                </w:rPr>
                <w:t>&gt; Domain descriptors</w:t>
              </w:r>
            </w:ins>
          </w:p>
        </w:tc>
        <w:tc>
          <w:tcPr>
            <w:tcW w:w="7139" w:type="dxa"/>
            <w:shd w:val="clear" w:color="auto" w:fill="auto"/>
          </w:tcPr>
          <w:p>
            <w:pPr>
              <w:pStyle w:val="TAL"/>
              <w:rPr>
                <w:ins w:id="11962" w:author="S2-2205100" w:date="2022-05-25T18:40:00Z"/>
                <w:rFonts w:cs="Arial"/>
              </w:rPr>
            </w:pPr>
            <w:ins w:id="11963" w:author="S2-2205100" w:date="2022-05-25T18:40:00Z">
              <w:r>
                <w:rPr>
                  <w:rFonts w:cs="Arial"/>
                </w:rPr>
                <w:t>FQDN(s) or a regular expression which are used as a domain name matching criteria (NOTE 6).</w:t>
              </w:r>
            </w:ins>
          </w:p>
        </w:tc>
      </w:tr>
      <w:tr>
        <w:trPr>
          <w:ins w:id="11964" w:author="S2-2205100" w:date="2022-05-25T18:40:00Z"/>
        </w:trPr>
        <w:tc>
          <w:tcPr>
            <w:tcW w:w="2492" w:type="dxa"/>
            <w:shd w:val="clear" w:color="auto" w:fill="auto"/>
          </w:tcPr>
          <w:p>
            <w:pPr>
              <w:keepNext/>
              <w:keepLines/>
              <w:spacing w:after="0"/>
              <w:rPr>
                <w:ins w:id="11965" w:author="S2-2205100" w:date="2022-05-25T18:40:00Z"/>
                <w:rFonts w:ascii="Arial" w:hAnsi="Arial" w:cs="Arial"/>
                <w:sz w:val="18"/>
              </w:rPr>
            </w:pPr>
            <w:ins w:id="11966" w:author="S2-2205100" w:date="2022-05-25T18:40:00Z">
              <w:r>
                <w:rPr>
                  <w:rFonts w:ascii="Arial" w:hAnsi="Arial" w:cs="Arial"/>
                </w:rPr>
                <w:t>&gt; Non-IP descriptors</w:t>
              </w:r>
            </w:ins>
          </w:p>
        </w:tc>
        <w:tc>
          <w:tcPr>
            <w:tcW w:w="7139" w:type="dxa"/>
            <w:shd w:val="clear" w:color="auto" w:fill="auto"/>
          </w:tcPr>
          <w:p>
            <w:pPr>
              <w:pStyle w:val="TAL"/>
              <w:rPr>
                <w:ins w:id="11967" w:author="S2-2205100" w:date="2022-05-25T18:40:00Z"/>
                <w:rFonts w:cs="Arial"/>
              </w:rPr>
            </w:pPr>
            <w:ins w:id="11968" w:author="S2-2205100" w:date="2022-05-25T18:40:00Z">
              <w:r>
                <w:rPr>
                  <w:rFonts w:cs="Arial"/>
                </w:rPr>
                <w:t>Descriptor(s) for destination information of non-IP traffic</w:t>
              </w:r>
            </w:ins>
          </w:p>
        </w:tc>
      </w:tr>
      <w:tr>
        <w:trPr>
          <w:ins w:id="11969" w:author="S2-2205100" w:date="2022-05-25T18:40:00Z"/>
        </w:trPr>
        <w:tc>
          <w:tcPr>
            <w:tcW w:w="2492" w:type="dxa"/>
            <w:shd w:val="clear" w:color="auto" w:fill="auto"/>
          </w:tcPr>
          <w:p>
            <w:pPr>
              <w:pStyle w:val="TAL"/>
              <w:rPr>
                <w:ins w:id="11970" w:author="S2-2205100" w:date="2022-05-25T18:40:00Z"/>
                <w:rFonts w:cs="Arial"/>
              </w:rPr>
            </w:pPr>
            <w:ins w:id="11971" w:author="S2-2205100" w:date="2022-05-25T18:40:00Z">
              <w:r>
                <w:rPr>
                  <w:rFonts w:cs="Arial"/>
                </w:rPr>
                <w:t>&gt; DNN</w:t>
              </w:r>
            </w:ins>
          </w:p>
        </w:tc>
        <w:tc>
          <w:tcPr>
            <w:tcW w:w="7139" w:type="dxa"/>
            <w:shd w:val="clear" w:color="auto" w:fill="auto"/>
          </w:tcPr>
          <w:p>
            <w:pPr>
              <w:pStyle w:val="TAL"/>
              <w:rPr>
                <w:ins w:id="11972" w:author="S2-2205100" w:date="2022-05-25T18:40:00Z"/>
                <w:rFonts w:cs="Arial"/>
              </w:rPr>
            </w:pPr>
            <w:ins w:id="11973" w:author="S2-2205100" w:date="2022-05-25T18:40:00Z">
              <w:r>
                <w:rPr>
                  <w:rFonts w:cs="Arial"/>
                </w:rPr>
                <w:t>This is matched against the DNN information provided by the application.</w:t>
              </w:r>
            </w:ins>
          </w:p>
        </w:tc>
      </w:tr>
      <w:tr>
        <w:trPr>
          <w:ins w:id="11974" w:author="S2-2205100" w:date="2022-05-25T18:40:00Z"/>
        </w:trPr>
        <w:tc>
          <w:tcPr>
            <w:tcW w:w="2492" w:type="dxa"/>
            <w:shd w:val="clear" w:color="auto" w:fill="auto"/>
          </w:tcPr>
          <w:p>
            <w:pPr>
              <w:pStyle w:val="TAL"/>
              <w:rPr>
                <w:ins w:id="11975" w:author="S2-2205100" w:date="2022-05-25T18:40:00Z"/>
                <w:rFonts w:cs="Arial"/>
              </w:rPr>
            </w:pPr>
            <w:ins w:id="11976" w:author="S2-2205100" w:date="2022-05-25T18:40:00Z">
              <w:r>
                <w:rPr>
                  <w:rFonts w:cs="Arial"/>
                </w:rPr>
                <w:t>&gt; Connection Capabilities</w:t>
              </w:r>
            </w:ins>
          </w:p>
        </w:tc>
        <w:tc>
          <w:tcPr>
            <w:tcW w:w="7139" w:type="dxa"/>
            <w:shd w:val="clear" w:color="auto" w:fill="auto"/>
          </w:tcPr>
          <w:p>
            <w:pPr>
              <w:pStyle w:val="TAL"/>
              <w:rPr>
                <w:ins w:id="11977" w:author="S2-2205100" w:date="2022-05-25T18:40:00Z"/>
                <w:rFonts w:cs="Arial"/>
              </w:rPr>
            </w:pPr>
            <w:ins w:id="11978" w:author="S2-2205100" w:date="2022-05-25T18:40:00Z">
              <w:r>
                <w:rPr>
                  <w:rFonts w:cs="Arial"/>
                </w:rPr>
                <w:t>This is matched against the information provided by a UE application when it requests a network connection with certain capabilities.</w:t>
              </w:r>
            </w:ins>
          </w:p>
        </w:tc>
      </w:tr>
      <w:tr>
        <w:trPr>
          <w:ins w:id="11979" w:author="S2-2205100" w:date="2022-05-25T18:40:00Z"/>
        </w:trPr>
        <w:tc>
          <w:tcPr>
            <w:tcW w:w="2492" w:type="dxa"/>
            <w:shd w:val="clear" w:color="auto" w:fill="auto"/>
            <w:vAlign w:val="center"/>
          </w:tcPr>
          <w:p>
            <w:pPr>
              <w:pStyle w:val="TAL"/>
              <w:rPr>
                <w:ins w:id="11980" w:author="S2-2205100" w:date="2022-05-25T18:40:00Z"/>
              </w:rPr>
            </w:pPr>
            <w:ins w:id="11981" w:author="S2-2205100" w:date="2022-05-25T18:40:00Z">
              <w:r>
                <w:t>&gt; Confidence</w:t>
              </w:r>
            </w:ins>
          </w:p>
        </w:tc>
        <w:tc>
          <w:tcPr>
            <w:tcW w:w="7139" w:type="dxa"/>
            <w:shd w:val="clear" w:color="auto" w:fill="auto"/>
            <w:vAlign w:val="center"/>
          </w:tcPr>
          <w:p>
            <w:pPr>
              <w:pStyle w:val="TAL"/>
              <w:rPr>
                <w:ins w:id="11982" w:author="S2-2205100" w:date="2022-05-25T18:40:00Z"/>
              </w:rPr>
            </w:pPr>
            <w:ins w:id="11983" w:author="S2-2205100" w:date="2022-05-25T18:40:00Z">
              <w:r>
                <w:t>Confidence of this prediction.</w:t>
              </w:r>
            </w:ins>
          </w:p>
        </w:tc>
      </w:tr>
      <w:tr>
        <w:trPr>
          <w:ins w:id="11984" w:author="S2-2205100" w:date="2022-05-25T18:40:00Z"/>
        </w:trPr>
        <w:tc>
          <w:tcPr>
            <w:tcW w:w="2492" w:type="dxa"/>
            <w:shd w:val="clear" w:color="auto" w:fill="auto"/>
          </w:tcPr>
          <w:p>
            <w:pPr>
              <w:pStyle w:val="TAL"/>
              <w:rPr>
                <w:ins w:id="11985" w:author="S2-2205100" w:date="2022-05-25T18:40:00Z"/>
                <w:rFonts w:cs="Arial"/>
              </w:rPr>
            </w:pPr>
            <w:ins w:id="11986" w:author="S2-2205100" w:date="2022-05-25T18:40:00Z">
              <w:r>
                <w:rPr>
                  <w:rFonts w:cs="Arial"/>
                </w:rPr>
                <w:t>&gt;&gt; Route Selection Descriptor (1…n)</w:t>
              </w:r>
            </w:ins>
          </w:p>
        </w:tc>
        <w:tc>
          <w:tcPr>
            <w:tcW w:w="7139" w:type="dxa"/>
            <w:shd w:val="clear" w:color="auto" w:fill="auto"/>
          </w:tcPr>
          <w:p>
            <w:pPr>
              <w:pStyle w:val="TAL"/>
              <w:rPr>
                <w:ins w:id="11987" w:author="S2-2205100" w:date="2022-05-25T18:40:00Z"/>
                <w:rFonts w:eastAsia="等线" w:cs="Arial"/>
                <w:lang w:eastAsia="zh-CN"/>
              </w:rPr>
            </w:pPr>
            <w:ins w:id="11988" w:author="S2-2205100" w:date="2022-05-25T18:40:00Z">
              <w:r>
                <w:rPr>
                  <w:rFonts w:eastAsia="等线" w:cs="Arial" w:hint="eastAsia"/>
                  <w:lang w:eastAsia="zh-CN"/>
                </w:rPr>
                <w:t>L</w:t>
              </w:r>
              <w:r>
                <w:rPr>
                  <w:rFonts w:eastAsia="等线" w:cs="Arial"/>
                  <w:lang w:eastAsia="zh-CN"/>
                </w:rPr>
                <w:t>ist of the RSDs contained in each Traffic Descriptor, that are used by single UE or several of UEs</w:t>
              </w:r>
            </w:ins>
          </w:p>
        </w:tc>
      </w:tr>
      <w:tr>
        <w:trPr>
          <w:ins w:id="11989" w:author="S2-2205100" w:date="2022-05-25T18:40:00Z"/>
        </w:trPr>
        <w:tc>
          <w:tcPr>
            <w:tcW w:w="2492" w:type="dxa"/>
            <w:shd w:val="clear" w:color="auto" w:fill="auto"/>
          </w:tcPr>
          <w:p>
            <w:pPr>
              <w:pStyle w:val="TAL"/>
              <w:rPr>
                <w:ins w:id="11990" w:author="S2-2205100" w:date="2022-05-25T18:40:00Z"/>
                <w:rFonts w:eastAsia="等线" w:cs="Arial"/>
                <w:lang w:eastAsia="zh-CN"/>
              </w:rPr>
            </w:pPr>
            <w:ins w:id="11991" w:author="S2-2205100" w:date="2022-05-25T18:40:00Z">
              <w:r>
                <w:rPr>
                  <w:rFonts w:eastAsia="等线" w:cs="Arial"/>
                  <w:lang w:eastAsia="zh-CN"/>
                </w:rPr>
                <w:t>&gt;&gt;&gt; DNN</w:t>
              </w:r>
            </w:ins>
          </w:p>
        </w:tc>
        <w:tc>
          <w:tcPr>
            <w:tcW w:w="7139" w:type="dxa"/>
            <w:shd w:val="clear" w:color="auto" w:fill="auto"/>
          </w:tcPr>
          <w:p>
            <w:pPr>
              <w:pStyle w:val="TAL"/>
              <w:rPr>
                <w:ins w:id="11992" w:author="S2-2205100" w:date="2022-05-25T18:40:00Z"/>
                <w:rFonts w:eastAsia="等线" w:cs="Arial"/>
                <w:lang w:eastAsia="zh-CN"/>
              </w:rPr>
            </w:pPr>
            <w:ins w:id="11993" w:author="S2-2205100" w:date="2022-05-25T18:40:00Z">
              <w:r>
                <w:rPr>
                  <w:lang w:eastAsia="zh-CN"/>
                </w:rPr>
                <w:t>Indicates the Data network name</w:t>
              </w:r>
            </w:ins>
          </w:p>
        </w:tc>
      </w:tr>
      <w:tr>
        <w:trPr>
          <w:ins w:id="11994" w:author="S2-2205100" w:date="2022-05-25T18:40:00Z"/>
        </w:trPr>
        <w:tc>
          <w:tcPr>
            <w:tcW w:w="2492" w:type="dxa"/>
            <w:shd w:val="clear" w:color="auto" w:fill="auto"/>
          </w:tcPr>
          <w:p>
            <w:pPr>
              <w:pStyle w:val="TAL"/>
              <w:rPr>
                <w:ins w:id="11995" w:author="S2-2205100" w:date="2022-05-25T18:40:00Z"/>
                <w:rFonts w:eastAsia="等线" w:cs="Arial"/>
                <w:lang w:eastAsia="zh-CN"/>
              </w:rPr>
            </w:pPr>
            <w:ins w:id="11996" w:author="S2-2205100" w:date="2022-05-25T18:40:00Z">
              <w:r>
                <w:rPr>
                  <w:rFonts w:eastAsia="等线" w:cs="Arial"/>
                  <w:lang w:eastAsia="zh-CN"/>
                </w:rPr>
                <w:t>&gt;&gt;&gt; Access type</w:t>
              </w:r>
            </w:ins>
          </w:p>
        </w:tc>
        <w:tc>
          <w:tcPr>
            <w:tcW w:w="7139" w:type="dxa"/>
            <w:shd w:val="clear" w:color="auto" w:fill="auto"/>
          </w:tcPr>
          <w:p>
            <w:pPr>
              <w:pStyle w:val="TAL"/>
              <w:rPr>
                <w:ins w:id="11997" w:author="S2-2205100" w:date="2022-05-25T18:40:00Z"/>
                <w:rFonts w:eastAsia="等线" w:cs="Arial"/>
                <w:lang w:eastAsia="zh-CN"/>
              </w:rPr>
            </w:pPr>
            <w:ins w:id="11998" w:author="S2-2205100" w:date="2022-05-25T18:40:00Z">
              <w:r>
                <w:t>Access Type (3GPP or non-3GPP or Multi-Access) when the UE establishes a PDU Session for the matching application.</w:t>
              </w:r>
            </w:ins>
          </w:p>
        </w:tc>
      </w:tr>
      <w:tr>
        <w:trPr>
          <w:ins w:id="11999" w:author="S2-2205100" w:date="2022-05-25T18:40:00Z"/>
        </w:trPr>
        <w:tc>
          <w:tcPr>
            <w:tcW w:w="2492" w:type="dxa"/>
            <w:shd w:val="clear" w:color="auto" w:fill="auto"/>
          </w:tcPr>
          <w:p>
            <w:pPr>
              <w:pStyle w:val="TAL"/>
              <w:rPr>
                <w:ins w:id="12000" w:author="S2-2205100" w:date="2022-05-25T18:40:00Z"/>
                <w:rFonts w:eastAsia="等线" w:cs="Arial"/>
                <w:lang w:eastAsia="zh-CN"/>
              </w:rPr>
            </w:pPr>
            <w:ins w:id="12001" w:author="S2-2205100" w:date="2022-05-25T18:40:00Z">
              <w:r>
                <w:rPr>
                  <w:rFonts w:eastAsia="等线" w:cs="Arial"/>
                  <w:lang w:eastAsia="zh-CN"/>
                </w:rPr>
                <w:t>&gt;&gt;&gt; Network slice</w:t>
              </w:r>
            </w:ins>
          </w:p>
        </w:tc>
        <w:tc>
          <w:tcPr>
            <w:tcW w:w="7139" w:type="dxa"/>
            <w:shd w:val="clear" w:color="auto" w:fill="auto"/>
          </w:tcPr>
          <w:p>
            <w:pPr>
              <w:pStyle w:val="TAL"/>
              <w:rPr>
                <w:ins w:id="12002" w:author="S2-2205100" w:date="2022-05-25T18:40:00Z"/>
                <w:rFonts w:eastAsia="等线" w:cs="Arial"/>
                <w:lang w:eastAsia="zh-CN"/>
              </w:rPr>
            </w:pPr>
            <w:ins w:id="12003" w:author="S2-2205100" w:date="2022-05-25T18:40:00Z">
              <w:r>
                <w:rPr>
                  <w:lang w:eastAsia="zh-CN"/>
                </w:rPr>
                <w:t>A single value of S-NSSAI(s) to indicate the slice.</w:t>
              </w:r>
            </w:ins>
          </w:p>
        </w:tc>
      </w:tr>
      <w:tr>
        <w:trPr>
          <w:ins w:id="12004" w:author="S2-2205100" w:date="2022-05-25T18:40:00Z"/>
        </w:trPr>
        <w:tc>
          <w:tcPr>
            <w:tcW w:w="2492" w:type="dxa"/>
            <w:shd w:val="clear" w:color="auto" w:fill="auto"/>
            <w:vAlign w:val="center"/>
          </w:tcPr>
          <w:p>
            <w:pPr>
              <w:pStyle w:val="TAL"/>
              <w:rPr>
                <w:ins w:id="12005" w:author="S2-2205100" w:date="2022-05-25T18:40:00Z"/>
                <w:rFonts w:cs="Arial"/>
              </w:rPr>
            </w:pPr>
            <w:ins w:id="12006" w:author="S2-2205100" w:date="2022-05-25T18:40:00Z">
              <w:r>
                <w:rPr>
                  <w:rFonts w:cs="Arial"/>
                </w:rPr>
                <w:t>&gt;&gt; usage frequency</w:t>
              </w:r>
            </w:ins>
          </w:p>
        </w:tc>
        <w:tc>
          <w:tcPr>
            <w:tcW w:w="7139" w:type="dxa"/>
            <w:shd w:val="clear" w:color="auto" w:fill="auto"/>
            <w:vAlign w:val="center"/>
          </w:tcPr>
          <w:p>
            <w:pPr>
              <w:pStyle w:val="TAL"/>
              <w:rPr>
                <w:ins w:id="12007" w:author="S2-2205100" w:date="2022-05-25T18:40:00Z"/>
                <w:rFonts w:eastAsia="等线" w:cs="Arial"/>
                <w:lang w:eastAsia="zh-CN"/>
              </w:rPr>
            </w:pPr>
            <w:ins w:id="12008" w:author="S2-2205100" w:date="2022-05-25T18:40:00Z">
              <w:r>
                <w:rPr>
                  <w:rFonts w:cs="Arial"/>
                </w:rPr>
                <w:t xml:space="preserve">Indicating the RSD or RSD parameters (e.g.: DNN, S-NSSAI and etc) enforcement and usage frequency. </w:t>
              </w:r>
            </w:ins>
          </w:p>
        </w:tc>
      </w:tr>
      <w:tr>
        <w:trPr>
          <w:ins w:id="12009" w:author="S2-2205100" w:date="2022-05-25T18:40:00Z"/>
        </w:trPr>
        <w:tc>
          <w:tcPr>
            <w:tcW w:w="2492" w:type="dxa"/>
            <w:shd w:val="clear" w:color="auto" w:fill="auto"/>
            <w:vAlign w:val="center"/>
          </w:tcPr>
          <w:p>
            <w:pPr>
              <w:pStyle w:val="TAL"/>
              <w:rPr>
                <w:ins w:id="12010" w:author="S2-2205100" w:date="2022-05-25T18:40:00Z"/>
                <w:rFonts w:eastAsia="等线" w:cs="Arial"/>
                <w:lang w:eastAsia="zh-CN"/>
              </w:rPr>
            </w:pPr>
            <w:ins w:id="12011" w:author="S2-2205100" w:date="2022-05-25T18:40:00Z">
              <w:r>
                <w:rPr>
                  <w:rFonts w:cs="Arial"/>
                </w:rPr>
                <w:t xml:space="preserve">&gt;&gt; </w:t>
              </w:r>
              <w:r>
                <w:rPr>
                  <w:rFonts w:eastAsia="等线" w:cs="Arial"/>
                  <w:lang w:eastAsia="zh-CN"/>
                </w:rPr>
                <w:t>Application service experience</w:t>
              </w:r>
            </w:ins>
          </w:p>
        </w:tc>
        <w:tc>
          <w:tcPr>
            <w:tcW w:w="7139" w:type="dxa"/>
            <w:shd w:val="clear" w:color="auto" w:fill="auto"/>
            <w:vAlign w:val="center"/>
          </w:tcPr>
          <w:p>
            <w:pPr>
              <w:pStyle w:val="TAL"/>
              <w:rPr>
                <w:ins w:id="12012" w:author="S2-2205100" w:date="2022-05-25T18:40:00Z"/>
                <w:rFonts w:cs="Arial"/>
              </w:rPr>
            </w:pPr>
            <w:ins w:id="12013" w:author="S2-2205100" w:date="2022-05-25T18:40:00Z">
              <w:r>
                <w:rPr>
                  <w:rFonts w:cs="Arial"/>
                </w:rPr>
                <w:t>Indicating the application service experience when UE using certain RSD over the Analytics target period.</w:t>
              </w:r>
            </w:ins>
          </w:p>
        </w:tc>
      </w:tr>
    </w:tbl>
    <w:p>
      <w:pPr>
        <w:pStyle w:val="B1"/>
        <w:ind w:left="0" w:firstLine="0"/>
        <w:rPr>
          <w:ins w:id="12014" w:author="S2-2205100" w:date="2022-05-25T18:40:00Z"/>
          <w:rFonts w:eastAsia="Yu Mincho"/>
        </w:rPr>
      </w:pPr>
    </w:p>
    <w:p>
      <w:pPr>
        <w:pStyle w:val="EditorsNote"/>
        <w:rPr>
          <w:ins w:id="12015" w:author="S2-2205100" w:date="2022-05-25T18:40:00Z"/>
          <w:del w:id="12016" w:author="Rapporteur" w:date="2022-05-26T00:13:00Z"/>
        </w:rPr>
      </w:pPr>
      <w:ins w:id="12017" w:author="S2-2205100" w:date="2022-05-25T18:40:00Z">
        <w:r>
          <w:t>Editor</w:t>
        </w:r>
      </w:ins>
      <w:ins w:id="12018" w:author="Rapporteur" w:date="2022-05-26T00:59:00Z">
        <w:r>
          <w:t>'</w:t>
        </w:r>
      </w:ins>
      <w:ins w:id="12019" w:author="S2-2205100" w:date="2022-05-25T18:40:00Z">
        <w:del w:id="12020" w:author="Rapporteur" w:date="2022-05-26T00:59:00Z">
          <w:r>
            <w:delText>´</w:delText>
          </w:r>
        </w:del>
        <w:r>
          <w:t>s note</w:t>
        </w:r>
      </w:ins>
      <w:ins w:id="12021" w:author="Rapporteur" w:date="2022-05-26T00:13:00Z">
        <w:r>
          <w:t>:</w:t>
        </w:r>
      </w:ins>
      <w:ins w:id="12022" w:author="S2-2205100" w:date="2022-05-25T18:40:00Z">
        <w:del w:id="12023" w:author="Rapporteur" w:date="2022-05-26T00:13:00Z">
          <w:r>
            <w:delText xml:space="preserve"> </w:delText>
          </w:r>
        </w:del>
      </w:ins>
      <w:ins w:id="12024" w:author="Rapporteur" w:date="2022-05-26T00:13:00Z">
        <w:r>
          <w:tab/>
        </w:r>
      </w:ins>
      <w:ins w:id="12025" w:author="S2-2205100" w:date="2022-05-25T18:40:00Z">
        <w:r>
          <w:t>It is FFS whether existing UE communication analytics and slice load analytics are sufficient to determine the use of URSP rules.</w:t>
        </w:r>
      </w:ins>
    </w:p>
    <w:p>
      <w:pPr>
        <w:pStyle w:val="EditorsNote"/>
        <w:ind w:left="0" w:firstLine="0"/>
        <w:rPr>
          <w:ins w:id="12026" w:author="S2-2205100" w:date="2022-05-25T18:40:00Z"/>
          <w:rFonts w:eastAsia="Yu Mincho"/>
        </w:rPr>
        <w:pPrChange w:id="12027" w:author="Rapporteur" w:date="2022-05-26T00:13:00Z">
          <w:pPr>
            <w:pStyle w:val="B1"/>
            <w:ind w:left="0" w:firstLine="0"/>
          </w:pPr>
        </w:pPrChange>
      </w:pPr>
    </w:p>
    <w:p>
      <w:pPr>
        <w:pStyle w:val="31"/>
        <w:rPr>
          <w:ins w:id="12028" w:author="S2-2205100" w:date="2022-05-25T18:40:00Z"/>
          <w:lang w:eastAsia="zh-CN"/>
        </w:rPr>
        <w:pPrChange w:id="12029" w:author="Rapporteur" w:date="2022-05-26T04:46:00Z">
          <w:pPr>
            <w:keepNext/>
            <w:keepLines/>
            <w:spacing w:before="120"/>
            <w:ind w:left="1134" w:hanging="1134"/>
            <w:outlineLvl w:val="2"/>
          </w:pPr>
        </w:pPrChange>
      </w:pPr>
      <w:bookmarkStart w:id="12030" w:name="_Toc3843"/>
      <w:bookmarkStart w:id="12031" w:name="_Toc104433365"/>
      <w:bookmarkStart w:id="12032" w:name="_Toc104467500"/>
      <w:bookmarkStart w:id="12033" w:name="_Toc104467823"/>
      <w:bookmarkStart w:id="12034" w:name="_Toc104468159"/>
      <w:ins w:id="12035" w:author="S2-2205100" w:date="2022-05-25T18:40:00Z">
        <w:r>
          <w:rPr>
            <w:lang w:eastAsia="zh-CN"/>
          </w:rPr>
          <w:t>6.</w:t>
        </w:r>
        <w:del w:id="12036" w:author="Rapporteur" w:date="2022-05-26T00:13:00Z">
          <w:r>
            <w:rPr>
              <w:lang w:eastAsia="zh-CN"/>
            </w:rPr>
            <w:delText>X</w:delText>
          </w:r>
        </w:del>
      </w:ins>
      <w:ins w:id="12037" w:author="Rapporteur" w:date="2022-05-26T00:13:00Z">
        <w:r>
          <w:rPr>
            <w:lang w:eastAsia="zh-CN"/>
          </w:rPr>
          <w:t>48</w:t>
        </w:r>
      </w:ins>
      <w:ins w:id="12038" w:author="S2-2205100" w:date="2022-05-25T18:40:00Z">
        <w:r>
          <w:rPr>
            <w:lang w:eastAsia="zh-CN"/>
          </w:rPr>
          <w:t>.5</w:t>
        </w:r>
        <w:r>
          <w:rPr>
            <w:lang w:eastAsia="zh-CN"/>
          </w:rPr>
          <w:tab/>
          <w:t>Procedures for URSP rules re-evaluation in PCF and UE</w:t>
        </w:r>
        <w:bookmarkEnd w:id="12030"/>
        <w:bookmarkEnd w:id="12031"/>
        <w:bookmarkEnd w:id="12032"/>
        <w:bookmarkEnd w:id="12033"/>
        <w:bookmarkEnd w:id="12034"/>
      </w:ins>
    </w:p>
    <w:p>
      <w:pPr>
        <w:pStyle w:val="B2"/>
        <w:ind w:left="0" w:firstLine="0"/>
        <w:rPr>
          <w:ins w:id="12039" w:author="S2-2205100" w:date="2022-05-25T18:40:00Z"/>
          <w:rFonts w:eastAsia="Yu Mincho"/>
        </w:rPr>
      </w:pPr>
    </w:p>
    <w:p>
      <w:pPr>
        <w:pStyle w:val="TF"/>
        <w:rPr>
          <w:ins w:id="12040" w:author="S2-2205100" w:date="2022-05-25T18:40:00Z"/>
        </w:rPr>
      </w:pPr>
      <w:ins w:id="12041" w:author="S2-2205100" w:date="2022-05-25T18:40:00Z">
        <w:r>
          <w:object w:dxaOrig="9622" w:dyaOrig="3960">
            <v:shape id="_x0000_i1088" type="#_x0000_t75" style="width:480pt;height:198pt" o:ole="">
              <v:imagedata r:id="rId158" o:title=""/>
            </v:shape>
            <o:OLEObject Type="Embed" ProgID="Visio.Drawing.15" ShapeID="_x0000_i1088" DrawAspect="Content" ObjectID="_1715085503" r:id="rId159"/>
          </w:object>
        </w:r>
      </w:ins>
    </w:p>
    <w:p>
      <w:pPr>
        <w:pStyle w:val="TF"/>
        <w:rPr>
          <w:ins w:id="12042" w:author="S2-2205100" w:date="2022-05-25T18:40:00Z"/>
        </w:rPr>
      </w:pPr>
      <w:ins w:id="12043" w:author="S2-2205100" w:date="2022-05-25T18:40:00Z">
        <w:r>
          <w:t>Figure 6.</w:t>
        </w:r>
        <w:del w:id="12044" w:author="Rapporteur" w:date="2022-05-26T00:13:00Z">
          <w:r>
            <w:delText>X</w:delText>
          </w:r>
        </w:del>
      </w:ins>
      <w:ins w:id="12045" w:author="Rapporteur" w:date="2022-05-26T00:13:00Z">
        <w:r>
          <w:t>48</w:t>
        </w:r>
      </w:ins>
      <w:ins w:id="12046" w:author="S2-2205100" w:date="2022-05-25T18:40:00Z">
        <w:r>
          <w:t>.5-1: URSP rule re-evaluation for PCF according to NWDAF</w:t>
        </w:r>
      </w:ins>
      <w:ins w:id="12047" w:author="Rapporteur" w:date="2022-05-26T12:26:00Z">
        <w:r>
          <w:t>'</w:t>
        </w:r>
      </w:ins>
      <w:ins w:id="12048" w:author="S2-2205100" w:date="2022-05-25T18:40:00Z">
        <w:del w:id="12049" w:author="Rapporteur" w:date="2022-05-26T12:26:00Z">
          <w:r>
            <w:delText>’</w:delText>
          </w:r>
        </w:del>
        <w:r>
          <w:t>s analytics</w:t>
        </w:r>
      </w:ins>
    </w:p>
    <w:p>
      <w:pPr>
        <w:pStyle w:val="B1"/>
        <w:rPr>
          <w:ins w:id="12050" w:author="S2-2205100" w:date="2022-05-25T18:40:00Z"/>
        </w:rPr>
      </w:pPr>
      <w:ins w:id="12051" w:author="S2-2205100" w:date="2022-05-25T18:40:00Z">
        <w:r>
          <w:t>1.</w:t>
        </w:r>
        <w:r>
          <w:tab/>
          <w:t xml:space="preserve">The PCF sends an </w:t>
        </w:r>
        <w:r>
          <w:rPr>
            <w:lang w:eastAsia="zh-CN"/>
          </w:rPr>
          <w:t xml:space="preserve">Analytics request/subscribe (Analytics ID, Target of Analytics Reporting = single UE, group of UEs or any UE, Analytics Reporting Information=Analytics target period) to NWDAF by invoking a Nnwdaf_AnalyticsInfo_Request or a </w:t>
        </w:r>
        <w:r>
          <w:t xml:space="preserve">Nnwdaf_AnalyticsSubscription_Subscribe. The analytics can be requested with the filter information. </w:t>
        </w:r>
      </w:ins>
    </w:p>
    <w:p>
      <w:pPr>
        <w:pStyle w:val="B1"/>
        <w:rPr>
          <w:ins w:id="12052" w:author="S2-2205100" w:date="2022-05-25T18:40:00Z"/>
        </w:rPr>
      </w:pPr>
      <w:ins w:id="12053" w:author="S2-2205100" w:date="2022-05-25T18:40:00Z">
        <w:r>
          <w:rPr>
            <w:lang w:eastAsia="zh-CN"/>
          </w:rPr>
          <w:tab/>
        </w:r>
        <w:r>
          <w:t xml:space="preserve">The PCF subscribes the following Analytics ID for URSP rules re-evaluating: </w:t>
        </w:r>
      </w:ins>
    </w:p>
    <w:p>
      <w:pPr>
        <w:overflowPunct/>
        <w:autoSpaceDE/>
        <w:autoSpaceDN/>
        <w:adjustRightInd/>
        <w:ind w:left="851" w:hanging="284"/>
        <w:textAlignment w:val="auto"/>
        <w:rPr>
          <w:ins w:id="12054" w:author="S2-2205100" w:date="2022-05-25T18:40:00Z"/>
        </w:rPr>
      </w:pPr>
      <w:ins w:id="12055" w:author="S2-2205100" w:date="2022-05-25T18:40:00Z">
        <w:r>
          <w:rPr>
            <w:lang w:val="en-US" w:eastAsia="en-US"/>
          </w:rPr>
          <w:t>-</w:t>
        </w:r>
        <w:r>
          <w:rPr>
            <w:lang w:val="en-US" w:eastAsia="en-US"/>
          </w:rPr>
          <w:tab/>
          <w:t xml:space="preserve">Subscribes </w:t>
        </w:r>
        <w:r>
          <w:rPr>
            <w:lang w:eastAsia="zh-CN"/>
          </w:rPr>
          <w:t>Analytics ID = "</w:t>
        </w:r>
        <w:r>
          <w:t>Service Experience</w:t>
        </w:r>
        <w:r>
          <w:rPr>
            <w:lang w:eastAsia="zh-CN"/>
          </w:rPr>
          <w:t>" to receive the both 3GPP access and non-3GPP access performance. Compare the performance in each access type and determine the access type in URSP rules. Also, by setting analytics filter as Traffic Descriptor (for example, the DNN, FQDN, IP descriptor and etc), the PCF subscribes the Analytics ID = "</w:t>
        </w:r>
        <w:r>
          <w:t>Service Experience</w:t>
        </w:r>
        <w:r>
          <w:rPr>
            <w:lang w:eastAsia="zh-CN"/>
          </w:rPr>
          <w:t xml:space="preserve">" to receive the statistic or prediction of RSD under this TD, for example, the frequency of used RSD, or RSD performance. </w:t>
        </w:r>
      </w:ins>
    </w:p>
    <w:p>
      <w:pPr>
        <w:overflowPunct/>
        <w:autoSpaceDE/>
        <w:autoSpaceDN/>
        <w:adjustRightInd/>
        <w:ind w:left="851" w:hanging="284"/>
        <w:textAlignment w:val="auto"/>
        <w:rPr>
          <w:ins w:id="12056" w:author="S2-2205100" w:date="2022-05-25T18:40:00Z"/>
          <w:rFonts w:eastAsia="等线"/>
        </w:rPr>
      </w:pPr>
      <w:ins w:id="12057" w:author="S2-2205100" w:date="2022-05-25T18:40:00Z">
        <w:r>
          <w:rPr>
            <w:lang w:val="en-US" w:eastAsia="en-US"/>
          </w:rPr>
          <w:t>-</w:t>
        </w:r>
        <w:r>
          <w:rPr>
            <w:lang w:val="en-US" w:eastAsia="en-US"/>
          </w:rPr>
          <w:tab/>
        </w:r>
        <w:r>
          <w:rPr>
            <w:rFonts w:eastAsia="等线"/>
            <w:lang w:eastAsia="zh-CN"/>
          </w:rPr>
          <w:t>Subscribes Analytic ID = DN performance to receive the</w:t>
        </w:r>
        <w:r>
          <w:t xml:space="preserve"> DN Performance Analytics to decide the DNN selection in URSP rules.</w:t>
        </w:r>
      </w:ins>
    </w:p>
    <w:p>
      <w:pPr>
        <w:overflowPunct/>
        <w:autoSpaceDE/>
        <w:autoSpaceDN/>
        <w:adjustRightInd/>
        <w:ind w:left="851" w:hanging="284"/>
        <w:textAlignment w:val="auto"/>
        <w:rPr>
          <w:ins w:id="12058" w:author="S2-2205100" w:date="2022-05-25T18:40:00Z"/>
        </w:rPr>
      </w:pPr>
      <w:ins w:id="12059" w:author="S2-2205100" w:date="2022-05-25T18:40:00Z">
        <w:r>
          <w:rPr>
            <w:lang w:val="en-US" w:eastAsia="en-US"/>
          </w:rPr>
          <w:t>-</w:t>
        </w:r>
        <w:r>
          <w:rPr>
            <w:lang w:val="en-US" w:eastAsia="en-US"/>
          </w:rPr>
          <w:tab/>
          <w:t xml:space="preserve">Subscribes </w:t>
        </w:r>
        <w:r>
          <w:rPr>
            <w:lang w:eastAsia="zh-CN"/>
          </w:rPr>
          <w:t>Analytics ID = "Load level information" to receive the slice load level information to determine the network slice selection in URSP rules.</w:t>
        </w:r>
      </w:ins>
    </w:p>
    <w:p>
      <w:pPr>
        <w:overflowPunct/>
        <w:autoSpaceDE/>
        <w:autoSpaceDN/>
        <w:adjustRightInd/>
        <w:ind w:left="851" w:hanging="284"/>
        <w:textAlignment w:val="auto"/>
        <w:rPr>
          <w:ins w:id="12060" w:author="S2-2205100" w:date="2022-05-25T18:40:00Z"/>
          <w:lang w:eastAsia="zh-CN"/>
        </w:rPr>
      </w:pPr>
      <w:ins w:id="12061" w:author="S2-2205100" w:date="2022-05-25T18:40:00Z">
        <w:r>
          <w:rPr>
            <w:lang w:val="en-US" w:eastAsia="en-US"/>
          </w:rPr>
          <w:t>-</w:t>
        </w:r>
        <w:r>
          <w:rPr>
            <w:lang w:val="en-US" w:eastAsia="en-US"/>
          </w:rPr>
          <w:tab/>
          <w:t xml:space="preserve">Subscribes </w:t>
        </w:r>
        <w:r>
          <w:rPr>
            <w:lang w:eastAsia="zh-CN"/>
          </w:rPr>
          <w:t>Analytics ID = "WLAN performance" to receive the WLAN performance to determine the access type in URSP rules.</w:t>
        </w:r>
      </w:ins>
    </w:p>
    <w:p>
      <w:pPr>
        <w:overflowPunct/>
        <w:autoSpaceDE/>
        <w:autoSpaceDN/>
        <w:adjustRightInd/>
        <w:ind w:left="851" w:hanging="284"/>
        <w:textAlignment w:val="auto"/>
        <w:rPr>
          <w:ins w:id="12062" w:author="S2-2205100" w:date="2022-05-25T18:40:00Z"/>
          <w:lang w:eastAsia="zh-CN"/>
        </w:rPr>
      </w:pPr>
      <w:ins w:id="12063" w:author="S2-2205100" w:date="2022-05-25T18:40:00Z">
        <w:r>
          <w:rPr>
            <w:lang w:val="en-US" w:eastAsia="en-US"/>
          </w:rPr>
          <w:t>-</w:t>
        </w:r>
        <w:r>
          <w:rPr>
            <w:lang w:val="en-US" w:eastAsia="en-US"/>
          </w:rPr>
          <w:tab/>
          <w:t xml:space="preserve">Subscribes </w:t>
        </w:r>
        <w:r>
          <w:rPr>
            <w:lang w:eastAsia="zh-CN"/>
          </w:rPr>
          <w:t>Analytics ID = "</w:t>
        </w:r>
        <w:del w:id="12064" w:author="Rapporteur" w:date="2022-05-26T12:34:00Z">
          <w:r>
            <w:delText xml:space="preserve"> </w:delText>
          </w:r>
        </w:del>
        <w:r>
          <w:rPr>
            <w:lang w:eastAsia="zh-CN"/>
          </w:rPr>
          <w:t>URSP rules experience</w:t>
        </w:r>
        <w:del w:id="12065" w:author="Rapporteur" w:date="2022-05-26T12:34:00Z">
          <w:r>
            <w:rPr>
              <w:lang w:eastAsia="zh-CN"/>
            </w:rPr>
            <w:delText xml:space="preserve"> </w:delText>
          </w:r>
        </w:del>
        <w:r>
          <w:rPr>
            <w:lang w:eastAsia="zh-CN"/>
          </w:rPr>
          <w:t>" to receive RSD enforcement frequency in a certain Traffic Descriptor, URSP rules;</w:t>
        </w:r>
        <w:r>
          <w:rPr>
            <w:rFonts w:eastAsia="等线" w:hint="eastAsia"/>
            <w:lang w:eastAsia="zh-CN"/>
          </w:rPr>
          <w:t xml:space="preserve"> </w:t>
        </w:r>
        <w:r>
          <w:rPr>
            <w:rFonts w:eastAsia="等线"/>
            <w:lang w:eastAsia="zh-CN"/>
          </w:rPr>
          <w:t xml:space="preserve">Or to receive the </w:t>
        </w:r>
        <w:r>
          <w:rPr>
            <w:lang w:eastAsia="zh-CN"/>
          </w:rPr>
          <w:t>application service experience when using certain RSDs in the Traffic Descriptor;</w:t>
        </w:r>
        <w:r>
          <w:rPr>
            <w:rFonts w:eastAsia="等线" w:hint="eastAsia"/>
            <w:lang w:eastAsia="zh-CN"/>
          </w:rPr>
          <w:t xml:space="preserve"> </w:t>
        </w:r>
        <w:r>
          <w:rPr>
            <w:rFonts w:eastAsia="等线"/>
            <w:lang w:eastAsia="zh-CN"/>
          </w:rPr>
          <w:t xml:space="preserve">Or to </w:t>
        </w:r>
        <w:r>
          <w:rPr>
            <w:lang w:eastAsia="zh-CN"/>
          </w:rPr>
          <w:t>receive the performance of the route selection component in certain Traffic Descriptor, URSP rules;</w:t>
        </w:r>
      </w:ins>
    </w:p>
    <w:p>
      <w:pPr>
        <w:pStyle w:val="B1"/>
        <w:rPr>
          <w:ins w:id="12066" w:author="S2-2205100" w:date="2022-05-25T18:40:00Z"/>
        </w:rPr>
      </w:pPr>
      <w:ins w:id="12067" w:author="S2-2205100" w:date="2022-05-25T18:40:00Z">
        <w:r>
          <w:t>2.</w:t>
        </w:r>
        <w:r>
          <w:tab/>
          <w:t xml:space="preserve">(optional) The NWDAF collects the URSP rules enforcement. </w:t>
        </w:r>
      </w:ins>
    </w:p>
    <w:p>
      <w:pPr>
        <w:pStyle w:val="EditorsNote"/>
        <w:rPr>
          <w:ins w:id="12068" w:author="S2-2205100" w:date="2022-05-25T18:40:00Z"/>
          <w:rFonts w:eastAsia="等线"/>
          <w:lang w:eastAsia="zh-CN"/>
        </w:rPr>
      </w:pPr>
      <w:ins w:id="12069" w:author="S2-2205100" w:date="2022-05-25T18:40:00Z">
        <w:r>
          <w:rPr>
            <w:rFonts w:eastAsia="等线" w:hint="eastAsia"/>
            <w:lang w:eastAsia="zh-CN"/>
          </w:rPr>
          <w:t>E</w:t>
        </w:r>
        <w:r>
          <w:rPr>
            <w:rFonts w:eastAsia="等线"/>
            <w:lang w:eastAsia="zh-CN"/>
          </w:rPr>
          <w:t>ditor</w:t>
        </w:r>
      </w:ins>
      <w:ins w:id="12070" w:author="Rapporteur" w:date="2022-05-26T01:06:00Z">
        <w:r>
          <w:rPr>
            <w:rFonts w:eastAsia="等线"/>
            <w:lang w:eastAsia="zh-CN"/>
          </w:rPr>
          <w:t>'</w:t>
        </w:r>
      </w:ins>
      <w:ins w:id="12071" w:author="S2-2205100" w:date="2022-05-25T18:40:00Z">
        <w:del w:id="12072" w:author="Rapporteur" w:date="2022-05-26T01:06:00Z">
          <w:r>
            <w:rPr>
              <w:rFonts w:eastAsia="等线"/>
              <w:lang w:eastAsia="zh-CN"/>
            </w:rPr>
            <w:delText>’</w:delText>
          </w:r>
        </w:del>
        <w:r>
          <w:rPr>
            <w:rFonts w:eastAsia="等线"/>
            <w:lang w:eastAsia="zh-CN"/>
          </w:rPr>
          <w:t>s note:</w:t>
        </w:r>
        <w:del w:id="12073" w:author="Rapporteur" w:date="2022-05-26T01:06:00Z">
          <w:r>
            <w:rPr>
              <w:rFonts w:eastAsia="等线"/>
              <w:lang w:eastAsia="zh-CN"/>
            </w:rPr>
            <w:delText xml:space="preserve"> </w:delText>
          </w:r>
        </w:del>
      </w:ins>
      <w:ins w:id="12074" w:author="Rapporteur" w:date="2022-05-26T01:06:00Z">
        <w:r>
          <w:rPr>
            <w:rFonts w:eastAsia="等线"/>
            <w:lang w:eastAsia="zh-CN"/>
          </w:rPr>
          <w:tab/>
        </w:r>
      </w:ins>
      <w:ins w:id="12075" w:author="S2-2205100" w:date="2022-05-25T18:40:00Z">
        <w:r>
          <w:rPr>
            <w:rFonts w:eastAsia="等线"/>
            <w:lang w:eastAsia="zh-CN"/>
          </w:rPr>
          <w:t xml:space="preserve">Whether and how to collect </w:t>
        </w:r>
        <w:r>
          <w:t>URSP rules enforcement is FFS and depends on the conclusion from FS_eUEPO</w:t>
        </w:r>
        <w:del w:id="12076" w:author="Rapporteur" w:date="2022-05-26T03:26:00Z">
          <w:r>
            <w:delText>.</w:delText>
          </w:r>
        </w:del>
        <w:r>
          <w:t>.</w:t>
        </w:r>
      </w:ins>
    </w:p>
    <w:p>
      <w:pPr>
        <w:pStyle w:val="B1"/>
        <w:rPr>
          <w:ins w:id="12077" w:author="S2-2205100" w:date="2022-05-25T18:40:00Z"/>
        </w:rPr>
      </w:pPr>
      <w:ins w:id="12078" w:author="S2-2205100" w:date="2022-05-25T18:40:00Z">
        <w:r>
          <w:t>3.</w:t>
        </w:r>
        <w:r>
          <w:tab/>
          <w:t xml:space="preserve">The NWDAF derives the analytic. </w:t>
        </w:r>
      </w:ins>
    </w:p>
    <w:p>
      <w:pPr>
        <w:pStyle w:val="B1"/>
        <w:rPr>
          <w:ins w:id="12079" w:author="S2-2205100" w:date="2022-05-25T18:40:00Z"/>
        </w:rPr>
      </w:pPr>
      <w:ins w:id="12080" w:author="S2-2205100" w:date="2022-05-25T18:40:00Z">
        <w:r>
          <w:t>4.</w:t>
        </w:r>
        <w:r>
          <w:tab/>
        </w:r>
        <w:r>
          <w:rPr>
            <w:lang w:eastAsia="zh-CN"/>
          </w:rPr>
          <w:t xml:space="preserve">The NWDAF provides the data analytics, i.e. the observed Service Experience analytics to the consumer NF (including PCF and UE) </w:t>
        </w:r>
        <w:r>
          <w:t>by means of either Nnwdaf_AnalyticsInfo_Request response or Nnwdaf_AnalyticsSubscription_Notify, depending on the service used in step 1</w:t>
        </w:r>
        <w:r>
          <w:rPr>
            <w:lang w:eastAsia="zh-CN"/>
          </w:rPr>
          <w:t>, indicating the results below:</w:t>
        </w:r>
        <w:r>
          <w:t xml:space="preserve"> </w:t>
        </w:r>
      </w:ins>
    </w:p>
    <w:p>
      <w:pPr>
        <w:pStyle w:val="B2"/>
        <w:rPr>
          <w:ins w:id="12081" w:author="S2-2205100" w:date="2022-05-25T18:40:00Z"/>
          <w:rFonts w:eastAsia="等线"/>
        </w:rPr>
        <w:pPrChange w:id="12082" w:author="Rapporteur" w:date="2022-05-26T14:05:00Z">
          <w:pPr>
            <w:overflowPunct/>
            <w:autoSpaceDE/>
            <w:autoSpaceDN/>
            <w:adjustRightInd/>
            <w:ind w:left="851" w:hanging="284"/>
            <w:textAlignment w:val="auto"/>
          </w:pPr>
        </w:pPrChange>
      </w:pPr>
      <w:ins w:id="12083" w:author="S2-2205100" w:date="2022-05-25T18:40:00Z">
        <w:r>
          <w:rPr>
            <w:lang w:val="en-US" w:eastAsia="en-US"/>
          </w:rPr>
          <w:t>-</w:t>
        </w:r>
        <w:r>
          <w:rPr>
            <w:lang w:val="en-US" w:eastAsia="en-US"/>
          </w:rPr>
          <w:tab/>
          <w:t>Slice performance analytics:</w:t>
        </w:r>
        <w:r>
          <w:rPr>
            <w:rFonts w:eastAsia="等线"/>
          </w:rPr>
          <w:t xml:space="preserve"> </w:t>
        </w:r>
        <w:r>
          <w:rPr>
            <w:lang w:eastAsia="zh-CN"/>
          </w:rPr>
          <w:t xml:space="preserve">the NWDAF provides slice load level information to a consumer NF on a Network Slice level or a Network Slice instance level or both, </w:t>
        </w:r>
        <w:r>
          <w:t>see clause 6.3.3A of TS 23.288</w:t>
        </w:r>
      </w:ins>
      <w:ins w:id="12084" w:author="Rapporteur" w:date="2022-05-26T01:50:00Z">
        <w:r>
          <w:t xml:space="preserve"> </w:t>
        </w:r>
      </w:ins>
      <w:ins w:id="12085" w:author="S2-2205100" w:date="2022-05-25T18:40:00Z">
        <w:r>
          <w:t>[</w:t>
        </w:r>
        <w:del w:id="12086" w:author="Rapporteur" w:date="2022-05-26T01:50:00Z">
          <w:r>
            <w:delText>x</w:delText>
          </w:r>
        </w:del>
      </w:ins>
      <w:ins w:id="12087" w:author="Rapporteur" w:date="2022-05-26T01:50:00Z">
        <w:r>
          <w:t>5</w:t>
        </w:r>
      </w:ins>
      <w:ins w:id="12088" w:author="S2-2205100" w:date="2022-05-25T18:40:00Z">
        <w:r>
          <w:t xml:space="preserve">] for detailed outputs. </w:t>
        </w:r>
        <w:r>
          <w:rPr>
            <w:lang w:eastAsia="zh-CN"/>
          </w:rPr>
          <w:t>For a specific Traffic Descriptor, the NWDAF can provide a better slice which has lower slice load in RSD of this Traffic Descriptor.</w:t>
        </w:r>
      </w:ins>
    </w:p>
    <w:p>
      <w:pPr>
        <w:pStyle w:val="B2"/>
        <w:rPr>
          <w:ins w:id="12089" w:author="S2-2205100" w:date="2022-05-25T18:40:00Z"/>
        </w:rPr>
        <w:pPrChange w:id="12090" w:author="Rapporteur" w:date="2022-05-26T14:05:00Z">
          <w:pPr>
            <w:overflowPunct/>
            <w:autoSpaceDE/>
            <w:autoSpaceDN/>
            <w:adjustRightInd/>
            <w:ind w:left="851" w:hanging="284"/>
            <w:textAlignment w:val="auto"/>
          </w:pPr>
        </w:pPrChange>
      </w:pPr>
      <w:ins w:id="12091" w:author="S2-2205100" w:date="2022-05-25T18:40:00Z">
        <w:r>
          <w:rPr>
            <w:lang w:val="en-US" w:eastAsia="en-US"/>
          </w:rPr>
          <w:t>-</w:t>
        </w:r>
        <w:r>
          <w:rPr>
            <w:lang w:val="en-US" w:eastAsia="en-US"/>
          </w:rPr>
          <w:tab/>
          <w:t xml:space="preserve">DN performance analytics: </w:t>
        </w:r>
        <w:r>
          <w:rPr>
            <w:rFonts w:eastAsia="等线"/>
            <w:lang w:eastAsia="zh-CN"/>
          </w:rPr>
          <w:t xml:space="preserve">the NWDAF </w:t>
        </w:r>
        <w:r>
          <w:t xml:space="preserve">provides DN Performance Analytics which provides analytics for user plane performance (i.e. average/maximum traffic rate, average/maximum packet delay, average packet </w:t>
        </w:r>
        <w:r>
          <w:lastRenderedPageBreak/>
          <w:t>loss rate) in the form of statistics or predictions to a service consumer, see clause 6.14.3 of TS 23.288</w:t>
        </w:r>
      </w:ins>
      <w:ins w:id="12092" w:author="Rapporteur" w:date="2022-05-26T01:50:00Z">
        <w:r>
          <w:t xml:space="preserve"> </w:t>
        </w:r>
      </w:ins>
      <w:ins w:id="12093" w:author="S2-2205100" w:date="2022-05-25T18:40:00Z">
        <w:r>
          <w:t>[</w:t>
        </w:r>
        <w:del w:id="12094" w:author="Rapporteur" w:date="2022-05-26T01:50:00Z">
          <w:r>
            <w:delText>x</w:delText>
          </w:r>
        </w:del>
      </w:ins>
      <w:ins w:id="12095" w:author="Rapporteur" w:date="2022-05-26T01:50:00Z">
        <w:r>
          <w:t>5</w:t>
        </w:r>
      </w:ins>
      <w:ins w:id="12096" w:author="S2-2205100" w:date="2022-05-25T18:40:00Z">
        <w:r>
          <w:t>] for detailed outputs. And for a specific Application server IP address (can be the Traffic Descriptor), the PCF can decide a better DNN with better performance.</w:t>
        </w:r>
      </w:ins>
    </w:p>
    <w:p>
      <w:pPr>
        <w:pStyle w:val="B2"/>
        <w:rPr>
          <w:ins w:id="12097" w:author="S2-2205100" w:date="2022-05-25T18:40:00Z"/>
          <w:rFonts w:eastAsia="等线"/>
          <w:lang w:val="en-US" w:eastAsia="zh-CN"/>
        </w:rPr>
        <w:pPrChange w:id="12098" w:author="Rapporteur" w:date="2022-05-26T14:05:00Z">
          <w:pPr>
            <w:overflowPunct/>
            <w:autoSpaceDE/>
            <w:autoSpaceDN/>
            <w:adjustRightInd/>
            <w:ind w:left="851" w:hanging="284"/>
            <w:textAlignment w:val="auto"/>
          </w:pPr>
        </w:pPrChange>
      </w:pPr>
      <w:ins w:id="12099" w:author="S2-2205100" w:date="2022-05-25T18:40:00Z">
        <w:r>
          <w:rPr>
            <w:rFonts w:ascii="等线" w:eastAsia="等线" w:hAnsi="等线" w:hint="eastAsia"/>
            <w:lang w:val="en-US" w:eastAsia="zh-CN"/>
          </w:rPr>
          <w:t>-</w:t>
        </w:r>
        <w:r>
          <w:rPr>
            <w:lang w:val="en-US" w:eastAsia="en-US"/>
          </w:rPr>
          <w:tab/>
          <w:t xml:space="preserve">WLAN </w:t>
        </w:r>
        <w:r>
          <w:rPr>
            <w:rFonts w:hint="eastAsia"/>
            <w:lang w:val="en-US" w:eastAsia="en-US"/>
          </w:rPr>
          <w:t>performance</w:t>
        </w:r>
        <w:r>
          <w:rPr>
            <w:lang w:val="en-US" w:eastAsia="en-US"/>
          </w:rPr>
          <w:t xml:space="preserve"> </w:t>
        </w:r>
        <w:r>
          <w:rPr>
            <w:rFonts w:hint="eastAsia"/>
            <w:lang w:val="en-US" w:eastAsia="en-US"/>
          </w:rPr>
          <w:t>analytics</w:t>
        </w:r>
        <w:r>
          <w:rPr>
            <w:rFonts w:eastAsia="等线" w:hint="eastAsia"/>
            <w:lang w:val="en-US" w:eastAsia="zh-CN"/>
          </w:rPr>
          <w:t>:</w:t>
        </w:r>
        <w:r>
          <w:rPr>
            <w:rFonts w:eastAsia="等线"/>
            <w:lang w:val="en-US" w:eastAsia="zh-CN"/>
          </w:rPr>
          <w:t xml:space="preserve"> </w:t>
        </w:r>
        <w:r>
          <w:t>the NWDAF provides WLAN performance analytics to PCF, including the RSSI, RTT, UL/DL data rate of specific SSID. The PCF can decide the access type by comparing the performance between RAT access and WLAN.</w:t>
        </w:r>
        <w:del w:id="12100" w:author="Rapporteur" w:date="2022-05-26T14:05:00Z">
          <w:r>
            <w:delText xml:space="preserve"> </w:delText>
          </w:r>
        </w:del>
      </w:ins>
    </w:p>
    <w:p>
      <w:pPr>
        <w:pStyle w:val="B2"/>
        <w:rPr>
          <w:ins w:id="12101" w:author="S2-2205100" w:date="2022-05-25T18:40:00Z"/>
        </w:rPr>
        <w:pPrChange w:id="12102" w:author="Rapporteur" w:date="2022-05-26T14:05:00Z">
          <w:pPr>
            <w:overflowPunct/>
            <w:autoSpaceDE/>
            <w:autoSpaceDN/>
            <w:adjustRightInd/>
            <w:ind w:left="851" w:hanging="284"/>
            <w:textAlignment w:val="auto"/>
          </w:pPr>
        </w:pPrChange>
      </w:pPr>
      <w:ins w:id="12103" w:author="S2-2205100" w:date="2022-05-25T18:40:00Z">
        <w:r>
          <w:rPr>
            <w:lang w:val="en-US" w:eastAsia="en-US"/>
          </w:rPr>
          <w:t>-</w:t>
        </w:r>
        <w:r>
          <w:rPr>
            <w:lang w:val="en-US" w:eastAsia="en-US"/>
          </w:rPr>
          <w:tab/>
          <w:t>E</w:t>
        </w:r>
        <w:r>
          <w:rPr>
            <w:rFonts w:hint="eastAsia"/>
            <w:lang w:val="en-US" w:eastAsia="en-US"/>
          </w:rPr>
          <w:t>nhanced</w:t>
        </w:r>
        <w:r>
          <w:rPr>
            <w:lang w:val="en-US" w:eastAsia="en-US"/>
          </w:rPr>
          <w:t xml:space="preserve"> O</w:t>
        </w:r>
        <w:r>
          <w:t>bserved Service Experience</w:t>
        </w:r>
        <w:r>
          <w:rPr>
            <w:lang w:val="en-US" w:eastAsia="en-US"/>
          </w:rPr>
          <w:t xml:space="preserve"> </w:t>
        </w:r>
        <w:r>
          <w:rPr>
            <w:rFonts w:hint="eastAsia"/>
            <w:lang w:val="en-US" w:eastAsia="en-US"/>
          </w:rPr>
          <w:t>analytics</w:t>
        </w:r>
        <w:r>
          <w:rPr>
            <w:lang w:val="en-US" w:eastAsia="en-US"/>
          </w:rPr>
          <w:t xml:space="preserve">: </w:t>
        </w:r>
        <w:r>
          <w:rPr>
            <w:lang w:eastAsia="zh-CN"/>
          </w:rPr>
          <w:t xml:space="preserve">the NWDAF provides </w:t>
        </w:r>
        <w:r>
          <w:rPr>
            <w:rFonts w:hint="eastAsia"/>
            <w:lang w:eastAsia="zh-CN"/>
          </w:rPr>
          <w:t>enhanced</w:t>
        </w:r>
        <w:r>
          <w:rPr>
            <w:lang w:eastAsia="zh-CN"/>
          </w:rPr>
          <w:t xml:space="preserve"> Observe</w:t>
        </w:r>
        <w:r>
          <w:t>d Service Experience that including the 3GPP Access performance,the non-3GPP performance and the multi-Access performance, see clause 6.</w:t>
        </w:r>
        <w:del w:id="12104" w:author="Rapporteur" w:date="2022-05-26T00:16:00Z">
          <w:r>
            <w:delText>X</w:delText>
          </w:r>
        </w:del>
      </w:ins>
      <w:ins w:id="12105" w:author="Rapporteur" w:date="2022-05-26T00:16:00Z">
        <w:r>
          <w:t>48</w:t>
        </w:r>
      </w:ins>
      <w:ins w:id="12106" w:author="S2-2205100" w:date="2022-05-25T18:40:00Z">
        <w:r>
          <w:t>.3 of this paper for detailed outputs. According to these analytics, the PCF can decide the better access type (3GPP access or non-3GPP access) in RSD of PDU session for a specific Traffic Descriptor.</w:t>
        </w:r>
        <w:del w:id="12107" w:author="Rapporteur" w:date="2022-05-26T14:05:00Z">
          <w:r>
            <w:delText xml:space="preserve"> </w:delText>
          </w:r>
        </w:del>
      </w:ins>
    </w:p>
    <w:p>
      <w:pPr>
        <w:pStyle w:val="B2"/>
        <w:rPr>
          <w:ins w:id="12108" w:author="S2-2205100" w:date="2022-05-25T18:40:00Z"/>
        </w:rPr>
        <w:pPrChange w:id="12109" w:author="Rapporteur" w:date="2022-05-26T14:05:00Z">
          <w:pPr>
            <w:overflowPunct/>
            <w:autoSpaceDE/>
            <w:autoSpaceDN/>
            <w:adjustRightInd/>
            <w:ind w:left="851" w:hanging="284"/>
            <w:textAlignment w:val="auto"/>
          </w:pPr>
        </w:pPrChange>
      </w:pPr>
      <w:ins w:id="12110" w:author="S2-2205100" w:date="2022-05-25T18:40:00Z">
        <w:r>
          <w:rPr>
            <w:lang w:val="en-US" w:eastAsia="en-US"/>
          </w:rPr>
          <w:t>-</w:t>
        </w:r>
        <w:r>
          <w:rPr>
            <w:lang w:val="en-US" w:eastAsia="en-US"/>
          </w:rPr>
          <w:tab/>
          <w:t xml:space="preserve">URSP rules experience: </w:t>
        </w:r>
        <w:r>
          <w:t>For a specific Traffic descriptor, the NWDAF also provides the statistic or prediction of RSD or RSD parameters. For a certain Traffic descriptor, the NWDAF provides the URSP rules enforcement frequency and the application service experience corresponding to the RSD. The PCF can decide to generate or update the URSP rules.</w:t>
        </w:r>
        <w:del w:id="12111" w:author="Rapporteur" w:date="2022-05-26T14:05:00Z">
          <w:r>
            <w:delText xml:space="preserve"> </w:delText>
          </w:r>
        </w:del>
      </w:ins>
    </w:p>
    <w:p>
      <w:pPr>
        <w:pStyle w:val="B1"/>
        <w:rPr>
          <w:ins w:id="12112" w:author="S2-2205100" w:date="2022-05-25T18:40:00Z"/>
          <w:lang w:eastAsia="ko-KR"/>
        </w:rPr>
      </w:pPr>
      <w:ins w:id="12113" w:author="S2-2205100" w:date="2022-05-25T18:40:00Z">
        <w:r>
          <w:t>5.</w:t>
        </w:r>
        <w:r>
          <w:tab/>
        </w:r>
        <w:r>
          <w:rPr>
            <w:lang w:eastAsia="ko-KR"/>
          </w:rPr>
          <w:t xml:space="preserve">The PCF generates or updates the URSP rules for single UE, a group of UEs or several UEs. According to the performance and URSP rules enforcement information provided by NWDAF, the action of URSP rules re-evaluation are listed below: </w:t>
        </w:r>
      </w:ins>
    </w:p>
    <w:p>
      <w:pPr>
        <w:pStyle w:val="B2"/>
        <w:rPr>
          <w:ins w:id="12114" w:author="S2-2205100" w:date="2022-05-25T18:40:00Z"/>
          <w:rFonts w:eastAsia="等线"/>
        </w:rPr>
        <w:pPrChange w:id="12115" w:author="Rapporteur" w:date="2022-05-26T14:05:00Z">
          <w:pPr>
            <w:overflowPunct/>
            <w:autoSpaceDE/>
            <w:autoSpaceDN/>
            <w:adjustRightInd/>
            <w:ind w:left="851" w:hanging="284"/>
            <w:textAlignment w:val="auto"/>
          </w:pPr>
        </w:pPrChange>
      </w:pPr>
      <w:ins w:id="12116" w:author="S2-2205100" w:date="2022-05-25T18:40:00Z">
        <w:r>
          <w:rPr>
            <w:lang w:val="en-US" w:eastAsia="en-US"/>
          </w:rPr>
          <w:t>-</w:t>
        </w:r>
        <w:r>
          <w:rPr>
            <w:lang w:val="en-US" w:eastAsia="en-US"/>
          </w:rPr>
          <w:tab/>
        </w:r>
        <w:r>
          <w:t>Updates the RSD precedence in Traffic Descriptor, for example, the Non-3GPP Access in RSD 2 has better performance than 3GPP Access in RSD 1, so the RSD 2 should have a higher precedence.</w:t>
        </w:r>
      </w:ins>
    </w:p>
    <w:p>
      <w:pPr>
        <w:pStyle w:val="B2"/>
        <w:rPr>
          <w:ins w:id="12117" w:author="S2-2205100" w:date="2022-05-25T18:40:00Z"/>
        </w:rPr>
        <w:pPrChange w:id="12118" w:author="Rapporteur" w:date="2022-05-26T14:05:00Z">
          <w:pPr>
            <w:overflowPunct/>
            <w:autoSpaceDE/>
            <w:autoSpaceDN/>
            <w:adjustRightInd/>
            <w:ind w:left="851" w:hanging="284"/>
            <w:textAlignment w:val="auto"/>
          </w:pPr>
        </w:pPrChange>
      </w:pPr>
      <w:ins w:id="12119" w:author="S2-2205100" w:date="2022-05-25T18:40:00Z">
        <w:r>
          <w:rPr>
            <w:lang w:val="en-US" w:eastAsia="en-US"/>
          </w:rPr>
          <w:t>-</w:t>
        </w:r>
        <w:r>
          <w:rPr>
            <w:lang w:val="en-US" w:eastAsia="en-US"/>
          </w:rPr>
          <w:tab/>
        </w:r>
        <w:r>
          <w:t>Updates the elements in RSDs, for example changes the access type, DNN selection and slice selection. The PCF can also add more elements in RSDs, or remove the existing parameters in RSDs.</w:t>
        </w:r>
      </w:ins>
    </w:p>
    <w:p>
      <w:pPr>
        <w:pStyle w:val="B2"/>
        <w:rPr>
          <w:ins w:id="12120" w:author="S2-2205100" w:date="2022-05-25T18:40:00Z"/>
        </w:rPr>
        <w:pPrChange w:id="12121" w:author="Rapporteur" w:date="2022-05-26T14:05:00Z">
          <w:pPr>
            <w:overflowPunct/>
            <w:autoSpaceDE/>
            <w:autoSpaceDN/>
            <w:adjustRightInd/>
            <w:ind w:left="851" w:hanging="284"/>
            <w:textAlignment w:val="auto"/>
          </w:pPr>
        </w:pPrChange>
      </w:pPr>
      <w:ins w:id="12122" w:author="S2-2205100" w:date="2022-05-25T18:40:00Z">
        <w:r>
          <w:rPr>
            <w:lang w:val="en-US" w:eastAsia="en-US"/>
          </w:rPr>
          <w:t>-</w:t>
        </w:r>
        <w:r>
          <w:rPr>
            <w:lang w:val="en-US" w:eastAsia="en-US"/>
          </w:rPr>
          <w:tab/>
        </w:r>
        <w:r>
          <w:t>Delivery new URSP rules to UE according to NWDAF</w:t>
        </w:r>
      </w:ins>
      <w:ins w:id="12123" w:author="Rapporteur" w:date="2022-05-26T12:26:00Z">
        <w:r>
          <w:t>'</w:t>
        </w:r>
      </w:ins>
      <w:ins w:id="12124" w:author="S2-2205100" w:date="2022-05-25T18:40:00Z">
        <w:del w:id="12125" w:author="Rapporteur" w:date="2022-05-26T12:26:00Z">
          <w:r>
            <w:delText>’</w:delText>
          </w:r>
        </w:del>
        <w:r>
          <w:t>s analytics.</w:t>
        </w:r>
      </w:ins>
    </w:p>
    <w:p>
      <w:pPr>
        <w:pStyle w:val="B2"/>
        <w:rPr>
          <w:ins w:id="12126" w:author="S2-2205100" w:date="2022-05-25T18:40:00Z"/>
          <w:del w:id="12127" w:author="Rapporteur" w:date="2022-05-26T00:13:00Z"/>
        </w:rPr>
        <w:pPrChange w:id="12128" w:author="Rapporteur" w:date="2022-05-26T14:05:00Z">
          <w:pPr>
            <w:overflowPunct/>
            <w:autoSpaceDE/>
            <w:autoSpaceDN/>
            <w:adjustRightInd/>
            <w:ind w:left="851" w:hanging="284"/>
            <w:textAlignment w:val="auto"/>
          </w:pPr>
        </w:pPrChange>
      </w:pPr>
      <w:ins w:id="12129" w:author="S2-2205100" w:date="2022-05-25T18:40:00Z">
        <w:r>
          <w:rPr>
            <w:lang w:val="en-US" w:eastAsia="en-US"/>
          </w:rPr>
          <w:t>-</w:t>
        </w:r>
        <w:r>
          <w:rPr>
            <w:lang w:val="en-US" w:eastAsia="en-US"/>
          </w:rPr>
          <w:tab/>
        </w:r>
        <w:r>
          <w:t>Changes the Route Selection Validation Criteria. For example, according to the analytic, some of the RSD can</w:t>
        </w:r>
      </w:ins>
      <w:ins w:id="12130" w:author="Rapporteur" w:date="2022-05-26T12:26:00Z">
        <w:r>
          <w:t>'</w:t>
        </w:r>
      </w:ins>
      <w:ins w:id="12131" w:author="S2-2205100" w:date="2022-05-25T18:40:00Z">
        <w:del w:id="12132" w:author="Rapporteur" w:date="2022-05-26T12:26:00Z">
          <w:r>
            <w:delText>’</w:delText>
          </w:r>
        </w:del>
        <w:r>
          <w:t>t be used at certain UE location or time range, because the performance of DN and S-NSSAI are worse.</w:t>
        </w:r>
      </w:ins>
    </w:p>
    <w:p>
      <w:pPr>
        <w:pStyle w:val="B2"/>
        <w:rPr>
          <w:ins w:id="12133" w:author="S2-2205100" w:date="2022-05-25T18:40:00Z"/>
          <w:rFonts w:eastAsia="Malgun Gothic"/>
          <w:lang w:eastAsia="ko-KR"/>
          <w:rPrChange w:id="12134" w:author="Rapporteur" w:date="2022-05-26T00:13:00Z">
            <w:rPr>
              <w:ins w:id="12135" w:author="S2-2205100" w:date="2022-05-25T18:40:00Z"/>
              <w:lang w:eastAsia="ko-KR"/>
            </w:rPr>
          </w:rPrChange>
        </w:rPr>
        <w:pPrChange w:id="12136" w:author="Rapporteur" w:date="2022-05-26T14:05:00Z">
          <w:pPr>
            <w:pStyle w:val="B1"/>
          </w:pPr>
        </w:pPrChange>
      </w:pPr>
    </w:p>
    <w:p>
      <w:pPr>
        <w:pStyle w:val="31"/>
        <w:rPr>
          <w:ins w:id="12137" w:author="S2-2205100" w:date="2022-05-25T18:40:00Z"/>
          <w:lang w:eastAsia="zh-CN"/>
        </w:rPr>
        <w:pPrChange w:id="12138" w:author="Rapporteur" w:date="2022-05-26T04:46:00Z">
          <w:pPr>
            <w:keepNext/>
            <w:keepLines/>
            <w:spacing w:before="120"/>
            <w:ind w:left="1134" w:hanging="1134"/>
            <w:outlineLvl w:val="2"/>
          </w:pPr>
        </w:pPrChange>
      </w:pPr>
      <w:bookmarkStart w:id="12139" w:name="_Toc31502"/>
      <w:bookmarkStart w:id="12140" w:name="_Toc104433366"/>
      <w:bookmarkStart w:id="12141" w:name="_Toc104467501"/>
      <w:bookmarkStart w:id="12142" w:name="_Toc104467824"/>
      <w:bookmarkStart w:id="12143" w:name="_Toc104468160"/>
      <w:ins w:id="12144" w:author="S2-2205100" w:date="2022-05-25T18:40:00Z">
        <w:r>
          <w:rPr>
            <w:lang w:eastAsia="zh-CN"/>
          </w:rPr>
          <w:t>6.</w:t>
        </w:r>
        <w:del w:id="12145" w:author="Rapporteur" w:date="2022-05-26T00:13:00Z">
          <w:r>
            <w:rPr>
              <w:lang w:eastAsia="zh-CN"/>
            </w:rPr>
            <w:delText>X</w:delText>
          </w:r>
        </w:del>
      </w:ins>
      <w:ins w:id="12146" w:author="Rapporteur" w:date="2022-05-26T00:13:00Z">
        <w:r>
          <w:rPr>
            <w:lang w:eastAsia="zh-CN"/>
          </w:rPr>
          <w:t>48</w:t>
        </w:r>
      </w:ins>
      <w:ins w:id="12147" w:author="S2-2205100" w:date="2022-05-25T18:40:00Z">
        <w:r>
          <w:rPr>
            <w:lang w:eastAsia="zh-CN"/>
          </w:rPr>
          <w:t>.6</w:t>
        </w:r>
        <w:r>
          <w:rPr>
            <w:lang w:eastAsia="zh-CN"/>
          </w:rPr>
          <w:tab/>
          <w:t>Impacts on services, entities and interfaces</w:t>
        </w:r>
        <w:bookmarkEnd w:id="12139"/>
        <w:bookmarkEnd w:id="12140"/>
        <w:bookmarkEnd w:id="12141"/>
        <w:bookmarkEnd w:id="12142"/>
        <w:bookmarkEnd w:id="12143"/>
      </w:ins>
    </w:p>
    <w:p>
      <w:pPr>
        <w:pStyle w:val="EditorsNote"/>
        <w:ind w:left="1702" w:hanging="1418"/>
        <w:rPr>
          <w:ins w:id="12148" w:author="S2-2205100" w:date="2022-05-25T18:40:00Z"/>
          <w:del w:id="12149" w:author="Rapporteur" w:date="2022-05-26T01:15:00Z"/>
        </w:rPr>
        <w:pPrChange w:id="12150" w:author="Rapporteur" w:date="2022-05-26T01:06:00Z">
          <w:pPr>
            <w:keepLines/>
            <w:ind w:left="1702" w:hanging="1418"/>
          </w:pPr>
        </w:pPrChange>
      </w:pPr>
      <w:ins w:id="12151" w:author="S2-2205100" w:date="2022-05-25T18:40:00Z">
        <w:del w:id="12152" w:author="Rapporteur" w:date="2022-05-26T01:15:00Z">
          <w:r>
            <w:delText>Editor's note:</w:delText>
          </w:r>
          <w:r>
            <w:tab/>
            <w:delText>This clause lists impacts to services and interfaces.</w:delText>
          </w:r>
        </w:del>
      </w:ins>
    </w:p>
    <w:p>
      <w:pPr>
        <w:rPr>
          <w:ins w:id="12153" w:author="S2-2205100" w:date="2022-05-25T18:40:00Z"/>
          <w:lang w:eastAsia="zh-CN"/>
        </w:rPr>
      </w:pPr>
      <w:ins w:id="12154" w:author="S2-2205100" w:date="2022-05-25T18:40:00Z">
        <w:r>
          <w:rPr>
            <w:lang w:eastAsia="zh-CN"/>
          </w:rPr>
          <w:t>NWDAF</w:t>
        </w:r>
        <w:r>
          <w:rPr>
            <w:rFonts w:hint="eastAsia"/>
            <w:lang w:eastAsia="zh-CN"/>
          </w:rPr>
          <w:t>:</w:t>
        </w:r>
      </w:ins>
    </w:p>
    <w:p>
      <w:pPr>
        <w:pStyle w:val="B1"/>
        <w:rPr>
          <w:ins w:id="12155" w:author="S2-2205100" w:date="2022-05-25T18:40:00Z"/>
          <w:rFonts w:eastAsia="宋体"/>
          <w:lang w:eastAsia="zh-CN"/>
        </w:rPr>
      </w:pPr>
      <w:ins w:id="12156" w:author="S2-2205100" w:date="2022-05-25T18:40:00Z">
        <w:r>
          <w:rPr>
            <w:rFonts w:eastAsia="宋体"/>
            <w:lang w:eastAsia="zh-CN"/>
          </w:rPr>
          <w:t>-</w:t>
        </w:r>
        <w:r>
          <w:rPr>
            <w:rFonts w:eastAsia="宋体"/>
            <w:lang w:eastAsia="zh-CN"/>
          </w:rPr>
          <w:tab/>
        </w:r>
        <w:r>
          <w:rPr>
            <w:rFonts w:eastAsia="宋体" w:hint="eastAsia"/>
            <w:lang w:eastAsia="zh-CN"/>
          </w:rPr>
          <w:t>Update</w:t>
        </w:r>
        <w:r>
          <w:rPr>
            <w:rFonts w:eastAsia="宋体"/>
            <w:lang w:eastAsia="zh-CN"/>
          </w:rPr>
          <w:t xml:space="preserve"> Extensions of Analytic ID = "Service Experience" by adding access type of PDU session.</w:t>
        </w:r>
      </w:ins>
    </w:p>
    <w:p>
      <w:pPr>
        <w:pStyle w:val="B1"/>
        <w:rPr>
          <w:ins w:id="12157" w:author="S2-2205100" w:date="2022-05-25T18:40:00Z"/>
          <w:rFonts w:eastAsia="宋体"/>
          <w:highlight w:val="green"/>
          <w:lang w:eastAsia="zh-CN"/>
        </w:rPr>
      </w:pPr>
      <w:ins w:id="12158" w:author="S2-2205100" w:date="2022-05-25T18:40:00Z">
        <w:r>
          <w:rPr>
            <w:rFonts w:eastAsia="宋体"/>
            <w:lang w:eastAsia="zh-CN"/>
          </w:rPr>
          <w:t>-</w:t>
        </w:r>
        <w:r>
          <w:rPr>
            <w:rFonts w:eastAsia="宋体"/>
            <w:lang w:eastAsia="zh-CN"/>
          </w:rPr>
          <w:tab/>
          <w:t xml:space="preserve">Introduce new Analytic ID that to provide </w:t>
        </w:r>
        <w:r>
          <w:rPr>
            <w:lang w:eastAsia="zh-CN"/>
          </w:rPr>
          <w:t>URSP rules enforcement</w:t>
        </w:r>
        <w:r>
          <w:rPr>
            <w:rFonts w:eastAsia="宋体"/>
            <w:lang w:eastAsia="zh-CN"/>
          </w:rPr>
          <w:t xml:space="preserve"> statistic or prediction under a specific Traffic Descriptor in Analytic ID = "URSP rules experience"</w:t>
        </w:r>
      </w:ins>
    </w:p>
    <w:p>
      <w:pPr>
        <w:pStyle w:val="B1"/>
        <w:rPr>
          <w:ins w:id="12159" w:author="S2-2205100" w:date="2022-05-25T18:40:00Z"/>
          <w:rFonts w:eastAsia="宋体"/>
          <w:lang w:eastAsia="zh-CN"/>
        </w:rPr>
      </w:pPr>
      <w:ins w:id="12160" w:author="S2-2205100" w:date="2022-05-25T18:40:00Z">
        <w:r>
          <w:rPr>
            <w:rFonts w:eastAsia="宋体"/>
            <w:lang w:eastAsia="zh-CN"/>
          </w:rPr>
          <w:t>-</w:t>
        </w:r>
        <w:r>
          <w:rPr>
            <w:rFonts w:eastAsia="宋体"/>
            <w:lang w:eastAsia="zh-CN"/>
          </w:rPr>
          <w:tab/>
          <w:t xml:space="preserve">Data collection of URSP rules enforcement. </w:t>
        </w:r>
      </w:ins>
    </w:p>
    <w:p>
      <w:pPr>
        <w:rPr>
          <w:ins w:id="12161" w:author="S2-2205100" w:date="2022-05-25T18:40:00Z"/>
          <w:lang w:eastAsia="zh-CN"/>
        </w:rPr>
      </w:pPr>
      <w:ins w:id="12162" w:author="S2-2205100" w:date="2022-05-25T18:40:00Z">
        <w:r>
          <w:rPr>
            <w:lang w:eastAsia="zh-CN"/>
          </w:rPr>
          <w:t>PCF</w:t>
        </w:r>
        <w:r>
          <w:rPr>
            <w:rFonts w:hint="eastAsia"/>
            <w:lang w:eastAsia="zh-CN"/>
          </w:rPr>
          <w:t>:</w:t>
        </w:r>
      </w:ins>
    </w:p>
    <w:p>
      <w:pPr>
        <w:pStyle w:val="B1"/>
        <w:rPr>
          <w:ins w:id="12163" w:author="S2-2205100" w:date="2022-05-25T18:40:00Z"/>
          <w:del w:id="12164" w:author="Rapporteur" w:date="2022-05-26T00:14:00Z"/>
          <w:rFonts w:eastAsia="宋体"/>
          <w:lang w:eastAsia="zh-CN"/>
        </w:rPr>
      </w:pPr>
      <w:ins w:id="12165" w:author="S2-2205100" w:date="2022-05-25T18:40:00Z">
        <w:r>
          <w:rPr>
            <w:rFonts w:eastAsia="宋体"/>
            <w:lang w:eastAsia="zh-CN"/>
          </w:rPr>
          <w:t>-</w:t>
        </w:r>
        <w:r>
          <w:rPr>
            <w:rFonts w:eastAsia="宋体"/>
            <w:lang w:eastAsia="zh-CN"/>
          </w:rPr>
          <w:tab/>
          <w:t>PCF re-evaluates URSP rules according to NWDAF</w:t>
        </w:r>
      </w:ins>
      <w:ins w:id="12166" w:author="Rapporteur" w:date="2022-05-26T12:26:00Z">
        <w:r>
          <w:rPr>
            <w:rFonts w:eastAsia="宋体"/>
            <w:lang w:eastAsia="zh-CN"/>
          </w:rPr>
          <w:t>'</w:t>
        </w:r>
      </w:ins>
      <w:ins w:id="12167" w:author="S2-2205100" w:date="2022-05-25T18:40:00Z">
        <w:del w:id="12168" w:author="Rapporteur" w:date="2022-05-26T12:26:00Z">
          <w:r>
            <w:rPr>
              <w:rFonts w:eastAsia="宋体"/>
              <w:lang w:eastAsia="zh-CN"/>
            </w:rPr>
            <w:delText>’</w:delText>
          </w:r>
        </w:del>
        <w:r>
          <w:rPr>
            <w:rFonts w:eastAsia="宋体"/>
            <w:lang w:eastAsia="zh-CN"/>
          </w:rPr>
          <w:t>s analytics.</w:t>
        </w:r>
      </w:ins>
    </w:p>
    <w:p>
      <w:pPr>
        <w:pStyle w:val="B1"/>
        <w:rPr>
          <w:ins w:id="12169" w:author="S2-2205100" w:date="2022-05-25T18:40:00Z"/>
          <w:rFonts w:eastAsia="宋体"/>
          <w:lang w:eastAsia="zh-CN"/>
        </w:rPr>
      </w:pPr>
    </w:p>
    <w:p>
      <w:pPr>
        <w:pStyle w:val="21"/>
        <w:rPr>
          <w:ins w:id="12170" w:author="S2-2205102" w:date="2022-05-25T18:53:00Z"/>
        </w:rPr>
      </w:pPr>
      <w:bookmarkStart w:id="12171" w:name="_Toc100854235"/>
      <w:bookmarkStart w:id="12172" w:name="_Toc16644"/>
      <w:bookmarkStart w:id="12173" w:name="_Toc12089"/>
      <w:bookmarkStart w:id="12174" w:name="_Toc104433367"/>
      <w:bookmarkStart w:id="12175" w:name="_Toc104467502"/>
      <w:bookmarkStart w:id="12176" w:name="_Toc104467825"/>
      <w:bookmarkStart w:id="12177" w:name="_Toc104468161"/>
      <w:ins w:id="12178" w:author="S2-2205102" w:date="2022-05-25T18:53:00Z">
        <w:r>
          <w:rPr>
            <w:lang w:eastAsia="zh-CN"/>
          </w:rPr>
          <w:t>6.</w:t>
        </w:r>
        <w:del w:id="12179" w:author="Rapporteur" w:date="2022-05-26T00:15:00Z">
          <w:r>
            <w:rPr>
              <w:lang w:eastAsia="zh-CN"/>
            </w:rPr>
            <w:delText>X</w:delText>
          </w:r>
        </w:del>
      </w:ins>
      <w:ins w:id="12180" w:author="Rapporteur" w:date="2022-05-26T00:15:00Z">
        <w:r>
          <w:rPr>
            <w:lang w:eastAsia="zh-CN"/>
          </w:rPr>
          <w:t>49</w:t>
        </w:r>
      </w:ins>
      <w:ins w:id="12181" w:author="S2-2205102" w:date="2022-05-25T18:53:00Z">
        <w:r>
          <w:rPr>
            <w:lang w:eastAsia="ko-KR"/>
          </w:rPr>
          <w:tab/>
        </w:r>
        <w:r>
          <w:t>Solution</w:t>
        </w:r>
        <w:r>
          <w:rPr>
            <w:lang w:eastAsia="zh-CN"/>
          </w:rPr>
          <w:t xml:space="preserve"> #</w:t>
        </w:r>
        <w:del w:id="12182" w:author="Rapporteur" w:date="2022-05-26T00:15:00Z">
          <w:r>
            <w:rPr>
              <w:lang w:eastAsia="zh-CN"/>
            </w:rPr>
            <w:delText>X</w:delText>
          </w:r>
        </w:del>
      </w:ins>
      <w:ins w:id="12183" w:author="Rapporteur" w:date="2022-05-26T00:15:00Z">
        <w:r>
          <w:rPr>
            <w:lang w:eastAsia="zh-CN"/>
          </w:rPr>
          <w:t>49</w:t>
        </w:r>
      </w:ins>
      <w:ins w:id="12184" w:author="S2-2205102" w:date="2022-05-25T18:53:00Z">
        <w:r>
          <w:t xml:space="preserve">: </w:t>
        </w:r>
        <w:bookmarkEnd w:id="12171"/>
        <w:bookmarkEnd w:id="12172"/>
        <w:r>
          <w:t>NWDAF assisted URSP decision for redundant transmission</w:t>
        </w:r>
        <w:bookmarkEnd w:id="12173"/>
        <w:bookmarkEnd w:id="12174"/>
        <w:bookmarkEnd w:id="12175"/>
        <w:bookmarkEnd w:id="12176"/>
        <w:bookmarkEnd w:id="12177"/>
      </w:ins>
    </w:p>
    <w:p>
      <w:pPr>
        <w:pStyle w:val="31"/>
        <w:rPr>
          <w:ins w:id="12185" w:author="S2-2205102" w:date="2022-05-25T18:53:00Z"/>
        </w:rPr>
      </w:pPr>
      <w:bookmarkStart w:id="12186" w:name="_Toc100854236"/>
      <w:bookmarkStart w:id="12187" w:name="_Toc26725"/>
      <w:bookmarkStart w:id="12188" w:name="_Toc11649"/>
      <w:bookmarkStart w:id="12189" w:name="_Toc104433368"/>
      <w:bookmarkStart w:id="12190" w:name="_Toc104467503"/>
      <w:bookmarkStart w:id="12191" w:name="_Toc104467826"/>
      <w:bookmarkStart w:id="12192" w:name="_Toc104468162"/>
      <w:ins w:id="12193" w:author="S2-2205102" w:date="2022-05-25T18:53:00Z">
        <w:r>
          <w:t>6.</w:t>
        </w:r>
        <w:del w:id="12194" w:author="Rapporteur" w:date="2022-05-26T00:15:00Z">
          <w:r>
            <w:delText>X</w:delText>
          </w:r>
        </w:del>
      </w:ins>
      <w:ins w:id="12195" w:author="Rapporteur" w:date="2022-05-26T00:15:00Z">
        <w:r>
          <w:t>49</w:t>
        </w:r>
      </w:ins>
      <w:ins w:id="12196" w:author="S2-2205102" w:date="2022-05-25T18:53:00Z">
        <w:r>
          <w:t>.1</w:t>
        </w:r>
        <w:r>
          <w:tab/>
          <w:t>Description</w:t>
        </w:r>
        <w:bookmarkEnd w:id="12186"/>
        <w:bookmarkEnd w:id="12187"/>
        <w:bookmarkEnd w:id="12188"/>
        <w:bookmarkEnd w:id="12189"/>
        <w:bookmarkEnd w:id="12190"/>
        <w:bookmarkEnd w:id="12191"/>
        <w:bookmarkEnd w:id="12192"/>
      </w:ins>
    </w:p>
    <w:p>
      <w:pPr>
        <w:rPr>
          <w:ins w:id="12197" w:author="S2-2205102" w:date="2022-05-25T18:53:00Z"/>
          <w:lang w:eastAsia="en-US"/>
        </w:rPr>
      </w:pPr>
      <w:ins w:id="12198" w:author="S2-2205102" w:date="2022-05-25T18:53:00Z">
        <w:r>
          <w:rPr>
            <w:lang w:eastAsia="en-US"/>
          </w:rPr>
          <w:t>The solution addresses the key issue #6 "NWDAF-assisted URSP".</w:t>
        </w:r>
      </w:ins>
    </w:p>
    <w:p>
      <w:pPr>
        <w:jc w:val="both"/>
        <w:rPr>
          <w:ins w:id="12199" w:author="S2-2205102" w:date="2022-05-25T18:53:00Z"/>
          <w:rFonts w:eastAsia="等线"/>
          <w:lang w:eastAsia="zh-CN"/>
        </w:rPr>
      </w:pPr>
      <w:ins w:id="12200" w:author="S2-2205102" w:date="2022-05-25T18:53:00Z">
        <w:r>
          <w:rPr>
            <w:rFonts w:eastAsia="等线"/>
            <w:lang w:eastAsia="zh-CN"/>
          </w:rPr>
          <w:t xml:space="preserve">Apart from </w:t>
        </w:r>
        <w:r>
          <w:t>redundant transmission at transport layer</w:t>
        </w:r>
        <w:r>
          <w:rPr>
            <w:rFonts w:eastAsia="等线"/>
            <w:lang w:eastAsia="zh-CN"/>
          </w:rPr>
          <w:t xml:space="preserve">, two redundant mechanisms are </w:t>
        </w:r>
        <w:r>
          <w:rPr>
            <w:rFonts w:eastAsia="等线" w:hint="eastAsia"/>
            <w:lang w:eastAsia="zh-CN"/>
          </w:rPr>
          <w:t>defined</w:t>
        </w:r>
        <w:r>
          <w:rPr>
            <w:rFonts w:eastAsia="等线"/>
            <w:lang w:eastAsia="zh-CN"/>
          </w:rPr>
          <w:t xml:space="preserve"> to provide redundant transmission for URLLC services since Rel-16: a) Dual Connectivity </w:t>
        </w:r>
        <w:r>
          <w:rPr>
            <w:rFonts w:eastAsia="等线" w:hint="eastAsia"/>
            <w:lang w:eastAsia="zh-CN"/>
          </w:rPr>
          <w:t>based</w:t>
        </w:r>
        <w:r>
          <w:rPr>
            <w:rFonts w:eastAsia="等线"/>
            <w:lang w:eastAsia="zh-CN"/>
          </w:rPr>
          <w:t xml:space="preserve"> end to end Redundant User Plane Paths; b) Redundant Transmission on N3/N9 interface.</w:t>
        </w:r>
        <w:r>
          <w:rPr>
            <w:rFonts w:eastAsia="等线" w:hint="eastAsia"/>
            <w:lang w:eastAsia="zh-CN"/>
          </w:rPr>
          <w:t xml:space="preserve"> </w:t>
        </w:r>
        <w:r>
          <w:rPr>
            <w:rFonts w:eastAsia="等线"/>
            <w:lang w:eastAsia="zh-CN"/>
          </w:rPr>
          <w:t>URSP can be applied to support the end to end Redundant transmission, i.e. the network can provide URSP rules for applications requiring redundant transmission to the UE, with different combination of DNN and S-NSSAI. The URSP is further enhanced to include RSN and PDU Session Pair ID for the redundant transmission in Rel-17. While the Redundant Transmission on N3/N9 can be initiated by the SMF based the authorized 5QI, gNB capability and local policies.</w:t>
        </w:r>
      </w:ins>
    </w:p>
    <w:p>
      <w:pPr>
        <w:jc w:val="both"/>
        <w:rPr>
          <w:ins w:id="12201" w:author="S2-2205102" w:date="2022-05-25T18:53:00Z"/>
          <w:rFonts w:eastAsia="等线"/>
          <w:lang w:eastAsia="zh-CN"/>
        </w:rPr>
      </w:pPr>
      <w:ins w:id="12202" w:author="S2-2205102" w:date="2022-05-25T18:53:00Z">
        <w:r>
          <w:rPr>
            <w:rFonts w:eastAsia="等线"/>
            <w:lang w:eastAsia="zh-CN"/>
          </w:rPr>
          <w:lastRenderedPageBreak/>
          <w:t>As defined in the TS 23.288</w:t>
        </w:r>
      </w:ins>
      <w:ins w:id="12203" w:author="Rapporteur" w:date="2022-05-26T01:50:00Z">
        <w:r>
          <w:rPr>
            <w:lang w:val="en-US"/>
          </w:rPr>
          <w:t xml:space="preserve"> [5]</w:t>
        </w:r>
      </w:ins>
      <w:ins w:id="12204" w:author="S2-2205102" w:date="2022-05-25T18:53:00Z">
        <w:r>
          <w:rPr>
            <w:rFonts w:eastAsia="等线"/>
            <w:lang w:eastAsia="zh-CN"/>
          </w:rPr>
          <w:t>, Redundant Transmission Experience related analytics</w:t>
        </w:r>
        <w:r>
          <w:rPr>
            <w:rFonts w:eastAsia="等线" w:hint="eastAsia"/>
            <w:lang w:eastAsia="zh-CN"/>
          </w:rPr>
          <w:t xml:space="preserve"> </w:t>
        </w:r>
        <w:r>
          <w:rPr>
            <w:rFonts w:eastAsia="等线"/>
            <w:lang w:eastAsia="zh-CN"/>
          </w:rPr>
          <w:t>can assist the SMF for decision on Redundant Transmission on N3</w:t>
        </w:r>
        <w:r>
          <w:rPr>
            <w:rFonts w:eastAsia="等线" w:hint="eastAsia"/>
            <w:lang w:eastAsia="zh-CN"/>
          </w:rPr>
          <w:t>/</w:t>
        </w:r>
        <w:r>
          <w:rPr>
            <w:rFonts w:eastAsia="等线"/>
            <w:lang w:eastAsia="zh-CN"/>
          </w:rPr>
          <w:t xml:space="preserve">N9 </w:t>
        </w:r>
        <w:r>
          <w:rPr>
            <w:rFonts w:eastAsia="等线" w:hint="eastAsia"/>
            <w:lang w:eastAsia="zh-CN"/>
          </w:rPr>
          <w:t>interface</w:t>
        </w:r>
        <w:r>
          <w:rPr>
            <w:rFonts w:eastAsia="等线"/>
            <w:lang w:eastAsia="zh-CN"/>
          </w:rPr>
          <w:t>, by providing the UL</w:t>
        </w:r>
        <w:r>
          <w:rPr>
            <w:rFonts w:eastAsia="等线" w:hint="eastAsia"/>
            <w:lang w:eastAsia="zh-CN"/>
          </w:rPr>
          <w:t>/</w:t>
        </w:r>
        <w:r>
          <w:rPr>
            <w:rFonts w:eastAsia="等线"/>
            <w:lang w:eastAsia="zh-CN"/>
          </w:rPr>
          <w:t xml:space="preserve">DL packet delay, packet drop rate to the SMF. However, how the end to end Redundant transmission can benefit from the Redundant Transmission Experience related analytics is undefined yet. </w:t>
        </w:r>
      </w:ins>
    </w:p>
    <w:p>
      <w:pPr>
        <w:rPr>
          <w:ins w:id="12205" w:author="S2-2205102" w:date="2022-05-25T18:53:00Z"/>
          <w:rFonts w:eastAsia="等线"/>
          <w:lang w:eastAsia="zh-CN"/>
        </w:rPr>
      </w:pPr>
      <w:ins w:id="12206" w:author="S2-2205102" w:date="2022-05-25T18:53:00Z">
        <w:r>
          <w:rPr>
            <w:rFonts w:eastAsia="等线" w:hint="eastAsia"/>
            <w:lang w:eastAsia="zh-CN"/>
          </w:rPr>
          <w:t>T</w:t>
        </w:r>
        <w:r>
          <w:rPr>
            <w:rFonts w:eastAsia="等线"/>
            <w:lang w:eastAsia="zh-CN"/>
          </w:rPr>
          <w:t xml:space="preserve">o achieve this goal, this paper proposes that the NWDAF exposes the Redundant </w:t>
        </w:r>
        <w:r>
          <w:rPr>
            <w:rFonts w:eastAsia="等线" w:hint="eastAsia"/>
            <w:lang w:eastAsia="zh-CN"/>
          </w:rPr>
          <w:t>Transmission</w:t>
        </w:r>
        <w:r>
          <w:rPr>
            <w:rFonts w:eastAsia="等线"/>
            <w:lang w:eastAsia="zh-CN"/>
          </w:rPr>
          <w:t xml:space="preserve"> </w:t>
        </w:r>
        <w:r>
          <w:rPr>
            <w:rFonts w:eastAsia="等线" w:hint="eastAsia"/>
            <w:lang w:eastAsia="zh-CN"/>
          </w:rPr>
          <w:t>Experience</w:t>
        </w:r>
        <w:r>
          <w:rPr>
            <w:rFonts w:eastAsia="等线"/>
            <w:lang w:eastAsia="zh-CN"/>
          </w:rPr>
          <w:t xml:space="preserve"> </w:t>
        </w:r>
        <w:r>
          <w:rPr>
            <w:rFonts w:eastAsia="等线" w:hint="eastAsia"/>
            <w:lang w:eastAsia="zh-CN"/>
          </w:rPr>
          <w:t>analytics</w:t>
        </w:r>
        <w:r>
          <w:rPr>
            <w:rFonts w:eastAsia="等线"/>
            <w:lang w:eastAsia="zh-CN"/>
          </w:rPr>
          <w:t xml:space="preserve"> to the PCF for the UE, then the PCF for the UE can determine whether to provision the corresponding URSP rules for redundant transmission to the UE. Thus, the UE can initiate redundant </w:t>
        </w:r>
        <w:r>
          <w:rPr>
            <w:rFonts w:eastAsia="等线" w:hint="eastAsia"/>
            <w:lang w:eastAsia="zh-CN"/>
          </w:rPr>
          <w:t>tran</w:t>
        </w:r>
        <w:r>
          <w:rPr>
            <w:rFonts w:eastAsia="等线"/>
            <w:lang w:eastAsia="zh-CN"/>
          </w:rPr>
          <w:t>smission for URLLC services. Based on this solution, the redundant E2E user plane can be triggered as needed, subjected to the network quality.</w:t>
        </w:r>
      </w:ins>
    </w:p>
    <w:p>
      <w:pPr>
        <w:rPr>
          <w:ins w:id="12207" w:author="S2-2205102" w:date="2022-05-25T18:53:00Z"/>
          <w:rFonts w:eastAsia="等线"/>
          <w:lang w:eastAsia="zh-CN"/>
        </w:rPr>
      </w:pPr>
      <w:ins w:id="12208" w:author="S2-2205102" w:date="2022-05-25T18:53:00Z">
        <w:r>
          <w:rPr>
            <w:rFonts w:eastAsia="等线"/>
            <w:lang w:eastAsia="zh-CN"/>
          </w:rPr>
          <w:t>The Redundant Transmission Experience analytics as defined in TS 23.288</w:t>
        </w:r>
      </w:ins>
      <w:ins w:id="12209" w:author="Rapporteur" w:date="2022-05-26T01:50:00Z">
        <w:r>
          <w:rPr>
            <w:rFonts w:eastAsia="等线"/>
            <w:lang w:eastAsia="zh-CN"/>
          </w:rPr>
          <w:t xml:space="preserve"> </w:t>
        </w:r>
      </w:ins>
      <w:ins w:id="12210" w:author="S2-2205102" w:date="2022-05-25T18:53:00Z">
        <w:r>
          <w:rPr>
            <w:rFonts w:eastAsia="等线"/>
            <w:lang w:eastAsia="zh-CN"/>
          </w:rPr>
          <w:t xml:space="preserve">[5] is </w:t>
        </w:r>
        <w:r>
          <w:rPr>
            <w:rFonts w:eastAsia="等线" w:hint="eastAsia"/>
            <w:lang w:eastAsia="zh-CN"/>
          </w:rPr>
          <w:t>t</w:t>
        </w:r>
        <w:r>
          <w:rPr>
            <w:rFonts w:eastAsia="等线"/>
            <w:lang w:eastAsia="zh-CN"/>
          </w:rPr>
          <w:t>o be enhanced:</w:t>
        </w:r>
      </w:ins>
    </w:p>
    <w:p>
      <w:pPr>
        <w:pStyle w:val="B1"/>
        <w:rPr>
          <w:ins w:id="12211" w:author="S2-2205102" w:date="2022-05-25T18:53:00Z"/>
          <w:lang w:val="en-US" w:eastAsia="zh-CN"/>
          <w:rPrChange w:id="12212" w:author="Rapporteur" w:date="2022-05-26T03:29:00Z">
            <w:rPr>
              <w:ins w:id="12213" w:author="S2-2205102" w:date="2022-05-25T18:53:00Z"/>
              <w:lang w:eastAsia="zh-CN"/>
            </w:rPr>
          </w:rPrChange>
        </w:rPr>
        <w:pPrChange w:id="12214" w:author="Rapporteur" w:date="2022-05-26T14:05:00Z">
          <w:pPr>
            <w:pStyle w:val="affff2"/>
            <w:numPr>
              <w:numId w:val="35"/>
            </w:numPr>
            <w:ind w:hanging="360"/>
          </w:pPr>
        </w:pPrChange>
      </w:pPr>
      <w:ins w:id="12215" w:author="Rapporteur" w:date="2022-05-26T03:29:00Z">
        <w:r>
          <w:rPr>
            <w:lang w:val="en-US"/>
          </w:rPr>
          <w:t>-</w:t>
        </w:r>
        <w:r>
          <w:rPr>
            <w:lang w:val="en-US"/>
          </w:rPr>
          <w:tab/>
        </w:r>
      </w:ins>
      <w:ins w:id="12216" w:author="S2-2205102" w:date="2022-05-25T18:53:00Z">
        <w:r>
          <w:rPr>
            <w:rFonts w:eastAsia="等线"/>
            <w:lang w:val="en-US" w:eastAsia="zh-CN"/>
            <w:rPrChange w:id="12217" w:author="Rapporteur" w:date="2022-05-26T03:29:00Z">
              <w:rPr>
                <w:rFonts w:eastAsia="等线"/>
                <w:lang w:eastAsia="zh-CN"/>
              </w:rPr>
            </w:rPrChange>
          </w:rPr>
          <w:t>PDU Session ID is involved as new Analytics Filtering Information.</w:t>
        </w:r>
      </w:ins>
    </w:p>
    <w:p>
      <w:pPr>
        <w:pStyle w:val="B1"/>
        <w:rPr>
          <w:ins w:id="12218" w:author="S2-2205102" w:date="2022-05-25T18:53:00Z"/>
          <w:rFonts w:eastAsia="等线"/>
          <w:lang w:val="en-US" w:eastAsia="zh-CN"/>
          <w:rPrChange w:id="12219" w:author="Rapporteur" w:date="2022-05-26T03:29:00Z">
            <w:rPr>
              <w:ins w:id="12220" w:author="S2-2205102" w:date="2022-05-25T18:53:00Z"/>
              <w:rFonts w:eastAsia="等线"/>
              <w:lang w:eastAsia="zh-CN"/>
            </w:rPr>
          </w:rPrChange>
        </w:rPr>
        <w:pPrChange w:id="12221" w:author="Rapporteur" w:date="2022-05-26T14:05:00Z">
          <w:pPr>
            <w:pStyle w:val="affff2"/>
            <w:numPr>
              <w:numId w:val="35"/>
            </w:numPr>
            <w:ind w:hanging="360"/>
          </w:pPr>
        </w:pPrChange>
      </w:pPr>
      <w:ins w:id="12222" w:author="Rapporteur" w:date="2022-05-26T03:29:00Z">
        <w:r>
          <w:rPr>
            <w:lang w:val="en-US"/>
          </w:rPr>
          <w:t>-</w:t>
        </w:r>
        <w:r>
          <w:rPr>
            <w:lang w:val="en-US"/>
          </w:rPr>
          <w:tab/>
        </w:r>
      </w:ins>
      <w:ins w:id="12223" w:author="S2-2205102" w:date="2022-05-25T18:53:00Z">
        <w:r>
          <w:rPr>
            <w:rFonts w:eastAsia="等线"/>
            <w:lang w:val="en-US" w:eastAsia="zh-CN"/>
            <w:rPrChange w:id="12224" w:author="Rapporteur" w:date="2022-05-26T03:29:00Z">
              <w:rPr>
                <w:rFonts w:eastAsia="等线"/>
                <w:lang w:eastAsia="zh-CN"/>
              </w:rPr>
            </w:rPrChange>
          </w:rPr>
          <w:t>The NWDAF is required to collect more input data from UPF or OAM for Redundant Transmission Experience Analytics, as described in the following table, in addition to what</w:t>
        </w:r>
      </w:ins>
      <w:ins w:id="12225" w:author="Rapporteur" w:date="2022-05-26T12:27:00Z">
        <w:r>
          <w:rPr>
            <w:rFonts w:eastAsia="等线"/>
            <w:lang w:val="en-US" w:eastAsia="zh-CN"/>
          </w:rPr>
          <w:t>'</w:t>
        </w:r>
      </w:ins>
      <w:ins w:id="12226" w:author="S2-2205102" w:date="2022-05-25T18:53:00Z">
        <w:del w:id="12227" w:author="Rapporteur" w:date="2022-05-26T12:27:00Z">
          <w:r>
            <w:rPr>
              <w:rFonts w:eastAsia="等线"/>
              <w:lang w:val="en-US" w:eastAsia="zh-CN"/>
              <w:rPrChange w:id="12228" w:author="Rapporteur" w:date="2022-05-26T03:29:00Z">
                <w:rPr>
                  <w:rFonts w:eastAsia="等线"/>
                  <w:lang w:eastAsia="zh-CN"/>
                </w:rPr>
              </w:rPrChange>
            </w:rPr>
            <w:delText>’</w:delText>
          </w:r>
        </w:del>
        <w:r>
          <w:rPr>
            <w:rFonts w:eastAsia="等线"/>
            <w:lang w:val="en-US" w:eastAsia="zh-CN"/>
            <w:rPrChange w:id="12229" w:author="Rapporteur" w:date="2022-05-26T03:29:00Z">
              <w:rPr>
                <w:rFonts w:eastAsia="等线"/>
                <w:lang w:eastAsia="zh-CN"/>
              </w:rPr>
            </w:rPrChange>
          </w:rPr>
          <w:t xml:space="preserve">s specified in the Table </w:t>
        </w:r>
        <w:r>
          <w:rPr>
            <w:lang w:val="en-US"/>
            <w:rPrChange w:id="12230" w:author="Rapporteur" w:date="2022-05-26T03:29:00Z">
              <w:rPr/>
            </w:rPrChange>
          </w:rPr>
          <w:t>6.13.2-1 of the TS 23.288 [5]</w:t>
        </w:r>
        <w:r>
          <w:rPr>
            <w:rFonts w:eastAsia="等线"/>
            <w:lang w:val="en-US" w:eastAsia="zh-CN"/>
            <w:rPrChange w:id="12231" w:author="Rapporteur" w:date="2022-05-26T03:29:00Z">
              <w:rPr>
                <w:rFonts w:eastAsia="等线"/>
                <w:lang w:eastAsia="zh-CN"/>
              </w:rPr>
            </w:rPrChange>
          </w:rPr>
          <w:t>:</w:t>
        </w:r>
      </w:ins>
    </w:p>
    <w:p>
      <w:pPr>
        <w:pStyle w:val="TH"/>
        <w:rPr>
          <w:ins w:id="12232" w:author="S2-2205102" w:date="2022-05-25T18:53:00Z"/>
          <w:lang w:eastAsia="zh-CN"/>
        </w:rPr>
      </w:pPr>
      <w:ins w:id="12233" w:author="S2-2205102" w:date="2022-05-25T18:53:00Z">
        <w:r>
          <w:t>Table</w:t>
        </w:r>
        <w:r>
          <w:rPr>
            <w:lang w:eastAsia="zh-CN"/>
          </w:rPr>
          <w:t xml:space="preserve"> 6.</w:t>
        </w:r>
        <w:del w:id="12234" w:author="Rapporteur" w:date="2022-05-26T00:15:00Z">
          <w:r>
            <w:rPr>
              <w:lang w:eastAsia="zh-CN"/>
            </w:rPr>
            <w:delText>X</w:delText>
          </w:r>
        </w:del>
      </w:ins>
      <w:ins w:id="12235" w:author="Rapporteur" w:date="2022-05-26T00:15:00Z">
        <w:r>
          <w:rPr>
            <w:lang w:eastAsia="zh-CN"/>
          </w:rPr>
          <w:t>49</w:t>
        </w:r>
      </w:ins>
      <w:ins w:id="12236" w:author="S2-2205102" w:date="2022-05-25T18:53:00Z">
        <w:r>
          <w:rPr>
            <w:lang w:eastAsia="zh-CN"/>
          </w:rPr>
          <w:t>.1-1</w:t>
        </w:r>
        <w:r>
          <w:t>: Packet drop and/or packet delay measurement per QFI or GTP level</w:t>
        </w:r>
      </w:ins>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trPr>
          <w:ins w:id="12237" w:author="S2-2205102" w:date="2022-05-25T18:53:00Z"/>
        </w:trPr>
        <w:tc>
          <w:tcPr>
            <w:tcW w:w="0" w:type="auto"/>
            <w:tcBorders>
              <w:top w:val="single" w:sz="4" w:space="0" w:color="auto"/>
              <w:left w:val="single" w:sz="4" w:space="0" w:color="auto"/>
              <w:bottom w:val="single" w:sz="4" w:space="0" w:color="auto"/>
              <w:right w:val="single" w:sz="4" w:space="0" w:color="auto"/>
            </w:tcBorders>
          </w:tcPr>
          <w:p>
            <w:pPr>
              <w:pStyle w:val="TAH"/>
              <w:rPr>
                <w:ins w:id="12238" w:author="S2-2205102" w:date="2022-05-25T18:53:00Z"/>
              </w:rPr>
            </w:pPr>
            <w:ins w:id="12239" w:author="S2-2205102" w:date="2022-05-25T18:53:00Z">
              <w:r>
                <w:t>Information</w:t>
              </w:r>
            </w:ins>
          </w:p>
        </w:tc>
        <w:tc>
          <w:tcPr>
            <w:tcW w:w="1484" w:type="dxa"/>
            <w:tcBorders>
              <w:top w:val="single" w:sz="4" w:space="0" w:color="auto"/>
              <w:left w:val="single" w:sz="4" w:space="0" w:color="auto"/>
              <w:bottom w:val="single" w:sz="4" w:space="0" w:color="auto"/>
              <w:right w:val="single" w:sz="4" w:space="0" w:color="auto"/>
            </w:tcBorders>
          </w:tcPr>
          <w:p>
            <w:pPr>
              <w:pStyle w:val="TAH"/>
              <w:rPr>
                <w:ins w:id="12240" w:author="S2-2205102" w:date="2022-05-25T18:53:00Z"/>
              </w:rPr>
            </w:pPr>
            <w:ins w:id="12241" w:author="S2-2205102" w:date="2022-05-25T18:53:00Z">
              <w:r>
                <w:t>Source</w:t>
              </w:r>
            </w:ins>
          </w:p>
        </w:tc>
        <w:tc>
          <w:tcPr>
            <w:tcW w:w="6691" w:type="dxa"/>
            <w:tcBorders>
              <w:top w:val="single" w:sz="4" w:space="0" w:color="auto"/>
              <w:left w:val="single" w:sz="4" w:space="0" w:color="auto"/>
              <w:bottom w:val="single" w:sz="4" w:space="0" w:color="auto"/>
              <w:right w:val="single" w:sz="4" w:space="0" w:color="auto"/>
            </w:tcBorders>
          </w:tcPr>
          <w:p>
            <w:pPr>
              <w:pStyle w:val="TAH"/>
              <w:rPr>
                <w:ins w:id="12242" w:author="S2-2205102" w:date="2022-05-25T18:53:00Z"/>
              </w:rPr>
            </w:pPr>
            <w:ins w:id="12243" w:author="S2-2205102" w:date="2022-05-25T18:53:00Z">
              <w:r>
                <w:t>Description</w:t>
              </w:r>
            </w:ins>
          </w:p>
        </w:tc>
      </w:tr>
      <w:tr>
        <w:trPr>
          <w:ins w:id="12244" w:author="S2-2205102" w:date="2022-05-25T18:53:00Z"/>
        </w:trPr>
        <w:tc>
          <w:tcPr>
            <w:tcW w:w="0" w:type="auto"/>
            <w:tcBorders>
              <w:top w:val="single" w:sz="4" w:space="0" w:color="auto"/>
              <w:left w:val="single" w:sz="4" w:space="0" w:color="auto"/>
              <w:bottom w:val="single" w:sz="4" w:space="0" w:color="auto"/>
              <w:right w:val="single" w:sz="4" w:space="0" w:color="auto"/>
            </w:tcBorders>
          </w:tcPr>
          <w:p>
            <w:pPr>
              <w:pStyle w:val="TAL"/>
              <w:rPr>
                <w:ins w:id="12245" w:author="S2-2205102" w:date="2022-05-25T18:53:00Z"/>
              </w:rPr>
            </w:pPr>
            <w:ins w:id="12246" w:author="S2-2205102" w:date="2022-05-25T18:53:00Z">
              <w:r>
                <w:t>E2E UL/DL packet delay</w:t>
              </w:r>
            </w:ins>
          </w:p>
        </w:tc>
        <w:tc>
          <w:tcPr>
            <w:tcW w:w="1484" w:type="dxa"/>
            <w:tcBorders>
              <w:top w:val="single" w:sz="4" w:space="0" w:color="auto"/>
              <w:left w:val="single" w:sz="4" w:space="0" w:color="auto"/>
              <w:bottom w:val="single" w:sz="4" w:space="0" w:color="auto"/>
              <w:right w:val="single" w:sz="4" w:space="0" w:color="auto"/>
            </w:tcBorders>
          </w:tcPr>
          <w:p>
            <w:pPr>
              <w:pStyle w:val="TAL"/>
              <w:rPr>
                <w:ins w:id="12247" w:author="S2-2205102" w:date="2022-05-25T18:53:00Z"/>
              </w:rPr>
            </w:pPr>
            <w:ins w:id="12248" w:author="S2-2205102" w:date="2022-05-25T18:53:00Z">
              <w:r>
                <w:t>UPF</w:t>
              </w:r>
            </w:ins>
          </w:p>
          <w:p>
            <w:pPr>
              <w:pStyle w:val="TAL"/>
              <w:rPr>
                <w:ins w:id="12249" w:author="S2-2205102" w:date="2022-05-25T18:53:00Z"/>
              </w:rPr>
            </w:pPr>
          </w:p>
        </w:tc>
        <w:tc>
          <w:tcPr>
            <w:tcW w:w="6691" w:type="dxa"/>
            <w:tcBorders>
              <w:top w:val="single" w:sz="4" w:space="0" w:color="auto"/>
              <w:left w:val="single" w:sz="4" w:space="0" w:color="auto"/>
              <w:bottom w:val="single" w:sz="4" w:space="0" w:color="auto"/>
              <w:right w:val="single" w:sz="4" w:space="0" w:color="auto"/>
            </w:tcBorders>
          </w:tcPr>
          <w:p>
            <w:pPr>
              <w:pStyle w:val="TAL"/>
              <w:rPr>
                <w:ins w:id="12250" w:author="S2-2205102" w:date="2022-05-25T18:53:00Z"/>
              </w:rPr>
            </w:pPr>
            <w:ins w:id="12251" w:author="S2-2205102" w:date="2022-05-25T18:53:00Z">
              <w:r>
                <w:t xml:space="preserve">End-to-End </w:t>
              </w:r>
              <w:r>
                <w:rPr>
                  <w:rFonts w:hint="eastAsia"/>
                </w:rPr>
                <w:t xml:space="preserve">(between UE and UPF) </w:t>
              </w:r>
              <w:r>
                <w:t>packet delay measurements.</w:t>
              </w:r>
            </w:ins>
          </w:p>
        </w:tc>
      </w:tr>
      <w:tr>
        <w:trPr>
          <w:ins w:id="12252" w:author="S2-2205102" w:date="2022-05-25T18:53:00Z"/>
        </w:trPr>
        <w:tc>
          <w:tcPr>
            <w:tcW w:w="0" w:type="auto"/>
            <w:tcBorders>
              <w:top w:val="single" w:sz="4" w:space="0" w:color="auto"/>
              <w:left w:val="single" w:sz="4" w:space="0" w:color="auto"/>
              <w:bottom w:val="single" w:sz="4" w:space="0" w:color="auto"/>
              <w:right w:val="single" w:sz="4" w:space="0" w:color="auto"/>
            </w:tcBorders>
          </w:tcPr>
          <w:p>
            <w:pPr>
              <w:pStyle w:val="TAL"/>
              <w:rPr>
                <w:ins w:id="12253" w:author="S2-2205102" w:date="2022-05-25T18:53:00Z"/>
              </w:rPr>
            </w:pPr>
            <w:ins w:id="12254" w:author="S2-2205102" w:date="2022-05-25T18:53:00Z">
              <w:r>
                <w:t>E2E UL/DL packet drop rate</w:t>
              </w:r>
            </w:ins>
          </w:p>
        </w:tc>
        <w:tc>
          <w:tcPr>
            <w:tcW w:w="1484" w:type="dxa"/>
            <w:tcBorders>
              <w:top w:val="single" w:sz="4" w:space="0" w:color="auto"/>
              <w:left w:val="single" w:sz="4" w:space="0" w:color="auto"/>
              <w:bottom w:val="single" w:sz="4" w:space="0" w:color="auto"/>
              <w:right w:val="single" w:sz="4" w:space="0" w:color="auto"/>
            </w:tcBorders>
          </w:tcPr>
          <w:p>
            <w:pPr>
              <w:pStyle w:val="TAL"/>
              <w:rPr>
                <w:ins w:id="12255" w:author="S2-2205102" w:date="2022-05-25T18:53:00Z"/>
              </w:rPr>
            </w:pPr>
            <w:ins w:id="12256" w:author="S2-2205102" w:date="2022-05-25T18:53:00Z">
              <w:r>
                <w:t>OAM</w:t>
              </w:r>
            </w:ins>
          </w:p>
          <w:p>
            <w:pPr>
              <w:pStyle w:val="TAL"/>
              <w:rPr>
                <w:ins w:id="12257" w:author="S2-2205102" w:date="2022-05-25T18:53:00Z"/>
                <w:rFonts w:eastAsia="MS Mincho"/>
              </w:rPr>
            </w:pPr>
          </w:p>
        </w:tc>
        <w:tc>
          <w:tcPr>
            <w:tcW w:w="6691" w:type="dxa"/>
            <w:tcBorders>
              <w:top w:val="single" w:sz="4" w:space="0" w:color="auto"/>
              <w:left w:val="single" w:sz="4" w:space="0" w:color="auto"/>
              <w:bottom w:val="single" w:sz="4" w:space="0" w:color="auto"/>
              <w:right w:val="single" w:sz="4" w:space="0" w:color="auto"/>
            </w:tcBorders>
          </w:tcPr>
          <w:p>
            <w:pPr>
              <w:pStyle w:val="TAL"/>
              <w:rPr>
                <w:ins w:id="12258" w:author="S2-2205102" w:date="2022-05-25T18:53:00Z"/>
              </w:rPr>
            </w:pPr>
            <w:ins w:id="12259" w:author="S2-2205102" w:date="2022-05-25T18:53:00Z">
              <w:r>
                <w:t xml:space="preserve">End-to-End </w:t>
              </w:r>
              <w:r>
                <w:rPr>
                  <w:rFonts w:hint="eastAsia"/>
                </w:rPr>
                <w:t xml:space="preserve">(between UE and UPF) </w:t>
              </w:r>
              <w:r>
                <w:t>packet drop rate measurements.</w:t>
              </w:r>
            </w:ins>
          </w:p>
        </w:tc>
      </w:tr>
    </w:tbl>
    <w:p>
      <w:pPr>
        <w:rPr>
          <w:ins w:id="12260" w:author="S2-2205102" w:date="2022-05-25T18:53:00Z"/>
          <w:rFonts w:eastAsia="等线"/>
          <w:lang w:eastAsia="zh-CN"/>
        </w:rPr>
      </w:pPr>
    </w:p>
    <w:p>
      <w:pPr>
        <w:rPr>
          <w:ins w:id="12261" w:author="S2-2205102" w:date="2022-05-25T18:53:00Z"/>
          <w:rFonts w:eastAsia="等线"/>
          <w:lang w:eastAsia="zh-CN"/>
        </w:rPr>
      </w:pPr>
      <w:ins w:id="12262" w:author="S2-2205102" w:date="2022-05-25T18:53:00Z">
        <w:r>
          <w:t>The Observed Redundant Transmission Experience</w:t>
        </w:r>
        <w:r>
          <w:rPr>
            <w:rFonts w:eastAsia="等线" w:hint="eastAsia"/>
            <w:lang w:eastAsia="zh-CN"/>
          </w:rPr>
          <w:t xml:space="preserve"> </w:t>
        </w:r>
        <w:r>
          <w:rPr>
            <w:rFonts w:eastAsia="等线"/>
            <w:lang w:eastAsia="zh-CN"/>
          </w:rPr>
          <w:t>as defined in the Table 6.13.3-1 and Table 6.13.3-2 of the TS 23.288</w:t>
        </w:r>
      </w:ins>
      <w:ins w:id="12263" w:author="Rapporteur" w:date="2022-05-26T00:15:00Z">
        <w:r>
          <w:rPr>
            <w:rFonts w:eastAsia="等线"/>
            <w:lang w:eastAsia="zh-CN"/>
          </w:rPr>
          <w:t xml:space="preserve"> [5]</w:t>
        </w:r>
      </w:ins>
      <w:ins w:id="12264" w:author="S2-2205102" w:date="2022-05-25T18:53:00Z">
        <w:r>
          <w:rPr>
            <w:rFonts w:eastAsia="等线"/>
            <w:lang w:eastAsia="zh-CN"/>
          </w:rPr>
          <w:t xml:space="preserve"> needs to be enhanced respectively, as below:</w:t>
        </w:r>
      </w:ins>
    </w:p>
    <w:p>
      <w:pPr>
        <w:pStyle w:val="TH"/>
        <w:rPr>
          <w:ins w:id="12265" w:author="S2-2205102" w:date="2022-05-25T18:53:00Z"/>
        </w:rPr>
      </w:pPr>
      <w:ins w:id="12266" w:author="S2-2205102" w:date="2022-05-25T18:53:00Z">
        <w:r>
          <w:t>Table 6.</w:t>
        </w:r>
        <w:del w:id="12267" w:author="Rapporteur" w:date="2022-05-26T00:15:00Z">
          <w:r>
            <w:delText>X</w:delText>
          </w:r>
        </w:del>
      </w:ins>
      <w:ins w:id="12268" w:author="Rapporteur" w:date="2022-05-26T00:15:00Z">
        <w:r>
          <w:t>49</w:t>
        </w:r>
      </w:ins>
      <w:ins w:id="12269" w:author="S2-2205102" w:date="2022-05-25T18:53:00Z">
        <w:r>
          <w:t>.1-2: Redundant Transmission Experience statistics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trPr>
          <w:cantSplit/>
          <w:jc w:val="center"/>
          <w:ins w:id="12270" w:author="S2-2205102" w:date="2022-05-25T18:53:00Z"/>
        </w:trPr>
        <w:tc>
          <w:tcPr>
            <w:tcW w:w="3425" w:type="dxa"/>
          </w:tcPr>
          <w:p>
            <w:pPr>
              <w:pStyle w:val="TAH"/>
              <w:rPr>
                <w:ins w:id="12271" w:author="S2-2205102" w:date="2022-05-25T18:53:00Z"/>
              </w:rPr>
            </w:pPr>
            <w:ins w:id="12272" w:author="S2-2205102" w:date="2022-05-25T18:53:00Z">
              <w:r>
                <w:t>Information</w:t>
              </w:r>
            </w:ins>
          </w:p>
        </w:tc>
        <w:tc>
          <w:tcPr>
            <w:tcW w:w="6096" w:type="dxa"/>
          </w:tcPr>
          <w:p>
            <w:pPr>
              <w:pStyle w:val="TAH"/>
              <w:rPr>
                <w:ins w:id="12273" w:author="S2-2205102" w:date="2022-05-25T18:53:00Z"/>
              </w:rPr>
            </w:pPr>
            <w:ins w:id="12274" w:author="S2-2205102" w:date="2022-05-25T18:53:00Z">
              <w:r>
                <w:t>Description</w:t>
              </w:r>
            </w:ins>
          </w:p>
        </w:tc>
      </w:tr>
      <w:tr>
        <w:trPr>
          <w:cantSplit/>
          <w:jc w:val="center"/>
          <w:ins w:id="12275" w:author="S2-2205102" w:date="2022-05-25T18:53:00Z"/>
        </w:trPr>
        <w:tc>
          <w:tcPr>
            <w:tcW w:w="3425" w:type="dxa"/>
          </w:tcPr>
          <w:p>
            <w:pPr>
              <w:pStyle w:val="TAL"/>
              <w:rPr>
                <w:ins w:id="12276" w:author="S2-2205102" w:date="2022-05-25T18:53:00Z"/>
              </w:rPr>
            </w:pPr>
            <w:ins w:id="12277" w:author="S2-2205102" w:date="2022-05-25T18:53:00Z">
              <w:r>
                <w:t xml:space="preserve">  &gt; Observed Redundant Transmission Experience</w:t>
              </w:r>
            </w:ins>
          </w:p>
        </w:tc>
        <w:tc>
          <w:tcPr>
            <w:tcW w:w="6096" w:type="dxa"/>
          </w:tcPr>
          <w:p>
            <w:pPr>
              <w:pStyle w:val="TAL"/>
              <w:rPr>
                <w:ins w:id="12278" w:author="S2-2205102" w:date="2022-05-25T18:53:00Z"/>
              </w:rPr>
            </w:pPr>
            <w:ins w:id="12279" w:author="S2-2205102" w:date="2022-05-25T18:53:00Z">
              <w:r>
                <w:rPr>
                  <w:rFonts w:hint="eastAsia"/>
                </w:rPr>
                <w:t xml:space="preserve">Observed </w:t>
              </w:r>
              <w:r>
                <w:t xml:space="preserve">Redundant Transmission Experience </w:t>
              </w:r>
              <w:r>
                <w:rPr>
                  <w:rFonts w:hint="eastAsia"/>
                </w:rPr>
                <w:t>related information during the Analytics target period</w:t>
              </w:r>
              <w:r>
                <w:t>.</w:t>
              </w:r>
            </w:ins>
          </w:p>
        </w:tc>
      </w:tr>
      <w:tr>
        <w:trPr>
          <w:cantSplit/>
          <w:jc w:val="center"/>
          <w:ins w:id="12280" w:author="S2-2205102" w:date="2022-05-25T18:53:00Z"/>
        </w:trPr>
        <w:tc>
          <w:tcPr>
            <w:tcW w:w="3425" w:type="dxa"/>
          </w:tcPr>
          <w:p>
            <w:pPr>
              <w:pStyle w:val="TAL"/>
              <w:rPr>
                <w:ins w:id="12281" w:author="S2-2205102" w:date="2022-05-25T18:53:00Z"/>
              </w:rPr>
            </w:pPr>
            <w:ins w:id="12282" w:author="S2-2205102" w:date="2022-05-25T18:53:00Z">
              <w:r>
                <w:rPr>
                  <w:rFonts w:hint="eastAsia"/>
                </w:rPr>
                <w:t xml:space="preserve">      &gt;&gt; </w:t>
              </w:r>
              <w:r>
                <w:t xml:space="preserve">E2E </w:t>
              </w:r>
              <w:r>
                <w:rPr>
                  <w:rFonts w:hint="eastAsia"/>
                </w:rPr>
                <w:t xml:space="preserve">UL/DL packet drop rate </w:t>
              </w:r>
            </w:ins>
          </w:p>
        </w:tc>
        <w:tc>
          <w:tcPr>
            <w:tcW w:w="6096" w:type="dxa"/>
          </w:tcPr>
          <w:p>
            <w:pPr>
              <w:pStyle w:val="TAL"/>
              <w:rPr>
                <w:ins w:id="12283" w:author="S2-2205102" w:date="2022-05-25T18:53:00Z"/>
              </w:rPr>
            </w:pPr>
            <w:ins w:id="12284" w:author="S2-2205102" w:date="2022-05-25T18:53:00Z">
              <w:r>
                <w:rPr>
                  <w:rFonts w:hint="eastAsia"/>
                </w:rPr>
                <w:t>Observed End-to-End (between UE and UPF) UL/DL packet drop rate (average, variance).</w:t>
              </w:r>
            </w:ins>
          </w:p>
        </w:tc>
      </w:tr>
      <w:tr>
        <w:trPr>
          <w:cantSplit/>
          <w:jc w:val="center"/>
          <w:ins w:id="12285" w:author="S2-2205102" w:date="2022-05-25T18:53:00Z"/>
        </w:trPr>
        <w:tc>
          <w:tcPr>
            <w:tcW w:w="3425" w:type="dxa"/>
          </w:tcPr>
          <w:p>
            <w:pPr>
              <w:pStyle w:val="TAL"/>
              <w:rPr>
                <w:ins w:id="12286" w:author="S2-2205102" w:date="2022-05-25T18:53:00Z"/>
              </w:rPr>
            </w:pPr>
            <w:ins w:id="12287" w:author="S2-2205102" w:date="2022-05-25T18:53:00Z">
              <w:r>
                <w:rPr>
                  <w:rFonts w:hint="eastAsia"/>
                </w:rPr>
                <w:t xml:space="preserve">      &gt;&gt; </w:t>
              </w:r>
              <w:r>
                <w:t xml:space="preserve">E2E </w:t>
              </w:r>
              <w:r>
                <w:rPr>
                  <w:rFonts w:hint="eastAsia"/>
                </w:rPr>
                <w:t xml:space="preserve">UL/DL packet delay </w:t>
              </w:r>
            </w:ins>
          </w:p>
        </w:tc>
        <w:tc>
          <w:tcPr>
            <w:tcW w:w="6096" w:type="dxa"/>
          </w:tcPr>
          <w:p>
            <w:pPr>
              <w:pStyle w:val="TAL"/>
              <w:rPr>
                <w:ins w:id="12288" w:author="S2-2205102" w:date="2022-05-25T18:53:00Z"/>
              </w:rPr>
            </w:pPr>
            <w:ins w:id="12289" w:author="S2-2205102" w:date="2022-05-25T18:53:00Z">
              <w:r>
                <w:rPr>
                  <w:rFonts w:hint="eastAsia"/>
                </w:rPr>
                <w:t>Observed End-to-End (between UE and UPF) UL/DL packet delay (average, variance).</w:t>
              </w:r>
            </w:ins>
          </w:p>
        </w:tc>
      </w:tr>
    </w:tbl>
    <w:p>
      <w:pPr>
        <w:rPr>
          <w:ins w:id="12290" w:author="S2-2205102" w:date="2022-05-25T18:53:00Z"/>
          <w:lang w:eastAsia="ko-KR"/>
        </w:rPr>
        <w:pPrChange w:id="12291" w:author="Rapporteur" w:date="2022-05-26T00:15:00Z">
          <w:pPr>
            <w:pStyle w:val="TH"/>
          </w:pPr>
        </w:pPrChange>
      </w:pPr>
      <w:bookmarkStart w:id="12292" w:name="_Toc10342"/>
      <w:bookmarkStart w:id="12293" w:name="_Toc100854237"/>
    </w:p>
    <w:p>
      <w:pPr>
        <w:pStyle w:val="TH"/>
        <w:rPr>
          <w:ins w:id="12294" w:author="S2-2205102" w:date="2022-05-25T18:53:00Z"/>
        </w:rPr>
      </w:pPr>
      <w:ins w:id="12295" w:author="S2-2205102" w:date="2022-05-25T18:53:00Z">
        <w:r>
          <w:t>Table 6.</w:t>
        </w:r>
        <w:del w:id="12296" w:author="Rapporteur" w:date="2022-05-26T00:15:00Z">
          <w:r>
            <w:delText>X</w:delText>
          </w:r>
        </w:del>
      </w:ins>
      <w:ins w:id="12297" w:author="Rapporteur" w:date="2022-05-26T00:15:00Z">
        <w:r>
          <w:t>49</w:t>
        </w:r>
      </w:ins>
      <w:ins w:id="12298" w:author="S2-2205102" w:date="2022-05-25T18:53:00Z">
        <w:r>
          <w:t>.1-3: Redundant Transmission Experience predictions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trPr>
          <w:cantSplit/>
          <w:jc w:val="center"/>
          <w:ins w:id="12299" w:author="S2-2205102" w:date="2022-05-25T18:53:00Z"/>
        </w:trPr>
        <w:tc>
          <w:tcPr>
            <w:tcW w:w="3425" w:type="dxa"/>
          </w:tcPr>
          <w:p>
            <w:pPr>
              <w:pStyle w:val="TAH"/>
              <w:rPr>
                <w:ins w:id="12300" w:author="S2-2205102" w:date="2022-05-25T18:53:00Z"/>
              </w:rPr>
            </w:pPr>
            <w:ins w:id="12301" w:author="S2-2205102" w:date="2022-05-25T18:53:00Z">
              <w:r>
                <w:t>Information</w:t>
              </w:r>
            </w:ins>
          </w:p>
        </w:tc>
        <w:tc>
          <w:tcPr>
            <w:tcW w:w="6096" w:type="dxa"/>
          </w:tcPr>
          <w:p>
            <w:pPr>
              <w:pStyle w:val="TAH"/>
              <w:rPr>
                <w:ins w:id="12302" w:author="S2-2205102" w:date="2022-05-25T18:53:00Z"/>
              </w:rPr>
            </w:pPr>
            <w:ins w:id="12303" w:author="S2-2205102" w:date="2022-05-25T18:53:00Z">
              <w:r>
                <w:t>Description</w:t>
              </w:r>
            </w:ins>
          </w:p>
        </w:tc>
      </w:tr>
      <w:tr>
        <w:trPr>
          <w:cantSplit/>
          <w:jc w:val="center"/>
          <w:ins w:id="12304" w:author="S2-2205102" w:date="2022-05-25T18:53:00Z"/>
        </w:trPr>
        <w:tc>
          <w:tcPr>
            <w:tcW w:w="3425" w:type="dxa"/>
          </w:tcPr>
          <w:p>
            <w:pPr>
              <w:pStyle w:val="TAL"/>
              <w:rPr>
                <w:ins w:id="12305" w:author="S2-2205102" w:date="2022-05-25T18:53:00Z"/>
              </w:rPr>
            </w:pPr>
            <w:ins w:id="12306" w:author="S2-2205102" w:date="2022-05-25T18:53:00Z">
              <w:r>
                <w:t xml:space="preserve">  &gt; Predicted Redundant Transmission Experience</w:t>
              </w:r>
            </w:ins>
          </w:p>
        </w:tc>
        <w:tc>
          <w:tcPr>
            <w:tcW w:w="6096" w:type="dxa"/>
          </w:tcPr>
          <w:p>
            <w:pPr>
              <w:pStyle w:val="TAL"/>
              <w:rPr>
                <w:ins w:id="12307" w:author="S2-2205102" w:date="2022-05-25T18:53:00Z"/>
              </w:rPr>
            </w:pPr>
            <w:ins w:id="12308" w:author="S2-2205102" w:date="2022-05-25T18:53:00Z">
              <w:r>
                <w:t xml:space="preserve">Predicted Redundant Transmission Experience </w:t>
              </w:r>
              <w:r>
                <w:rPr>
                  <w:rFonts w:hint="eastAsia"/>
                </w:rPr>
                <w:t>related information during the Analytics target period</w:t>
              </w:r>
              <w:r>
                <w:t>.</w:t>
              </w:r>
            </w:ins>
          </w:p>
        </w:tc>
      </w:tr>
      <w:tr>
        <w:trPr>
          <w:cantSplit/>
          <w:jc w:val="center"/>
          <w:ins w:id="12309" w:author="S2-2205102" w:date="2022-05-25T18:53:00Z"/>
        </w:trPr>
        <w:tc>
          <w:tcPr>
            <w:tcW w:w="3425" w:type="dxa"/>
          </w:tcPr>
          <w:p>
            <w:pPr>
              <w:pStyle w:val="TAL"/>
              <w:rPr>
                <w:ins w:id="12310" w:author="S2-2205102" w:date="2022-05-25T18:53:00Z"/>
              </w:rPr>
            </w:pPr>
            <w:ins w:id="12311" w:author="S2-2205102" w:date="2022-05-25T18:53:00Z">
              <w:r>
                <w:rPr>
                  <w:rFonts w:hint="eastAsia"/>
                </w:rPr>
                <w:t xml:space="preserve">      &gt;&gt; </w:t>
              </w:r>
              <w:r>
                <w:t xml:space="preserve">E2E </w:t>
              </w:r>
              <w:r>
                <w:rPr>
                  <w:rFonts w:hint="eastAsia"/>
                </w:rPr>
                <w:t xml:space="preserve">UL/DL packet drop rate </w:t>
              </w:r>
            </w:ins>
          </w:p>
        </w:tc>
        <w:tc>
          <w:tcPr>
            <w:tcW w:w="6096" w:type="dxa"/>
          </w:tcPr>
          <w:p>
            <w:pPr>
              <w:pStyle w:val="TAL"/>
              <w:rPr>
                <w:ins w:id="12312" w:author="S2-2205102" w:date="2022-05-25T18:53:00Z"/>
              </w:rPr>
            </w:pPr>
            <w:ins w:id="12313" w:author="S2-2205102" w:date="2022-05-25T18:53:00Z">
              <w:r>
                <w:t xml:space="preserve">Predicted </w:t>
              </w:r>
              <w:r>
                <w:rPr>
                  <w:rFonts w:hint="eastAsia"/>
                </w:rPr>
                <w:t>End-to-End (between UE and UPF) UL/DL packet drop rate (average, variance).</w:t>
              </w:r>
            </w:ins>
          </w:p>
        </w:tc>
      </w:tr>
      <w:tr>
        <w:trPr>
          <w:cantSplit/>
          <w:jc w:val="center"/>
          <w:ins w:id="12314" w:author="S2-2205102" w:date="2022-05-25T18:53:00Z"/>
        </w:trPr>
        <w:tc>
          <w:tcPr>
            <w:tcW w:w="3425" w:type="dxa"/>
          </w:tcPr>
          <w:p>
            <w:pPr>
              <w:pStyle w:val="TAL"/>
              <w:rPr>
                <w:ins w:id="12315" w:author="S2-2205102" w:date="2022-05-25T18:53:00Z"/>
              </w:rPr>
            </w:pPr>
            <w:ins w:id="12316" w:author="S2-2205102" w:date="2022-05-25T18:53:00Z">
              <w:r>
                <w:rPr>
                  <w:rFonts w:hint="eastAsia"/>
                </w:rPr>
                <w:t xml:space="preserve">      &gt;&gt; </w:t>
              </w:r>
              <w:r>
                <w:t xml:space="preserve">E2E </w:t>
              </w:r>
              <w:r>
                <w:rPr>
                  <w:rFonts w:hint="eastAsia"/>
                </w:rPr>
                <w:t xml:space="preserve">UL/DL packet delay </w:t>
              </w:r>
            </w:ins>
          </w:p>
        </w:tc>
        <w:tc>
          <w:tcPr>
            <w:tcW w:w="6096" w:type="dxa"/>
          </w:tcPr>
          <w:p>
            <w:pPr>
              <w:pStyle w:val="TAL"/>
              <w:rPr>
                <w:ins w:id="12317" w:author="S2-2205102" w:date="2022-05-25T18:53:00Z"/>
              </w:rPr>
            </w:pPr>
            <w:ins w:id="12318" w:author="S2-2205102" w:date="2022-05-25T18:53:00Z">
              <w:r>
                <w:t xml:space="preserve">Predicted </w:t>
              </w:r>
              <w:r>
                <w:rPr>
                  <w:rFonts w:hint="eastAsia"/>
                </w:rPr>
                <w:t>End-to-End (between UE and UPF) UL/DL packet delay (average, variance).</w:t>
              </w:r>
            </w:ins>
          </w:p>
        </w:tc>
      </w:tr>
    </w:tbl>
    <w:p>
      <w:pPr>
        <w:rPr>
          <w:ins w:id="12319" w:author="S2-2205102" w:date="2022-05-25T18:53:00Z"/>
          <w:rFonts w:eastAsia="MS Mincho"/>
          <w:lang w:eastAsia="ko-KR"/>
          <w:rPrChange w:id="12320" w:author="Rapporteur" w:date="2022-05-26T00:15:00Z">
            <w:rPr>
              <w:ins w:id="12321" w:author="S2-2205102" w:date="2022-05-25T18:53:00Z"/>
              <w:rFonts w:eastAsia="MS Mincho"/>
            </w:rPr>
          </w:rPrChange>
        </w:rPr>
        <w:pPrChange w:id="12322" w:author="Rapporteur" w:date="2022-05-26T00:15:00Z">
          <w:pPr>
            <w:pStyle w:val="31"/>
            <w:ind w:left="0" w:firstLine="0"/>
          </w:pPr>
        </w:pPrChange>
      </w:pPr>
    </w:p>
    <w:p>
      <w:pPr>
        <w:pStyle w:val="31"/>
        <w:rPr>
          <w:ins w:id="12323" w:author="S2-2205102" w:date="2022-05-25T18:53:00Z"/>
        </w:rPr>
      </w:pPr>
      <w:bookmarkStart w:id="12324" w:name="_Toc5951"/>
      <w:bookmarkStart w:id="12325" w:name="_Toc104433369"/>
      <w:bookmarkStart w:id="12326" w:name="_Toc104467504"/>
      <w:bookmarkStart w:id="12327" w:name="_Toc104467827"/>
      <w:bookmarkStart w:id="12328" w:name="_Toc104468163"/>
      <w:ins w:id="12329" w:author="S2-2205102" w:date="2022-05-25T18:53:00Z">
        <w:r>
          <w:t>6.</w:t>
        </w:r>
        <w:del w:id="12330" w:author="Rapporteur" w:date="2022-05-26T00:15:00Z">
          <w:r>
            <w:delText>X</w:delText>
          </w:r>
        </w:del>
      </w:ins>
      <w:ins w:id="12331" w:author="Rapporteur" w:date="2022-05-26T00:15:00Z">
        <w:r>
          <w:t>49</w:t>
        </w:r>
      </w:ins>
      <w:ins w:id="12332" w:author="S2-2205102" w:date="2022-05-25T18:53:00Z">
        <w:r>
          <w:t>.2</w:t>
        </w:r>
        <w:r>
          <w:tab/>
          <w:t>Procedures</w:t>
        </w:r>
        <w:bookmarkEnd w:id="12292"/>
        <w:bookmarkEnd w:id="12293"/>
        <w:bookmarkEnd w:id="12324"/>
        <w:bookmarkEnd w:id="12325"/>
        <w:bookmarkEnd w:id="12326"/>
        <w:bookmarkEnd w:id="12327"/>
        <w:bookmarkEnd w:id="12328"/>
      </w:ins>
    </w:p>
    <w:p>
      <w:pPr>
        <w:pStyle w:val="NO"/>
        <w:overflowPunct/>
        <w:autoSpaceDE/>
        <w:autoSpaceDN/>
        <w:adjustRightInd/>
        <w:textAlignment w:val="auto"/>
        <w:rPr>
          <w:ins w:id="12333" w:author="S2-2205102" w:date="2022-05-25T18:53:00Z"/>
          <w:rFonts w:eastAsia="等线"/>
          <w:lang w:eastAsia="en-US"/>
        </w:rPr>
      </w:pPr>
      <w:ins w:id="12334" w:author="S2-2205102" w:date="2022-05-25T18:53:00Z">
        <w:r>
          <w:rPr>
            <w:rFonts w:eastAsia="等线"/>
            <w:lang w:eastAsia="en-US"/>
          </w:rPr>
          <w:t>NOTE 1:</w:t>
        </w:r>
        <w:del w:id="12335" w:author="Rapporteur" w:date="2022-05-26T01:41:00Z">
          <w:r>
            <w:rPr>
              <w:rFonts w:eastAsia="等线"/>
              <w:lang w:eastAsia="en-US"/>
            </w:rPr>
            <w:delText xml:space="preserve"> </w:delText>
          </w:r>
        </w:del>
      </w:ins>
      <w:ins w:id="12336" w:author="Rapporteur" w:date="2022-05-26T01:41:00Z">
        <w:r>
          <w:rPr>
            <w:rFonts w:eastAsia="等线"/>
            <w:lang w:eastAsia="en-US"/>
          </w:rPr>
          <w:tab/>
        </w:r>
      </w:ins>
      <w:ins w:id="12337" w:author="S2-2205102" w:date="2022-05-25T18:53:00Z">
        <w:r>
          <w:rPr>
            <w:rFonts w:eastAsia="等线"/>
            <w:lang w:eastAsia="en-US"/>
          </w:rPr>
          <w:t>The procedure is just for information to show how the PCF requests the NWDAF to provide analytics to help PCF make decision on URSP regarding E2E redundant transmission.</w:t>
        </w:r>
      </w:ins>
    </w:p>
    <w:p>
      <w:pPr>
        <w:rPr>
          <w:ins w:id="12338" w:author="S2-2205102" w:date="2022-05-25T18:53:00Z"/>
          <w:lang w:eastAsia="zh-CN"/>
        </w:rPr>
      </w:pPr>
      <w:ins w:id="12339" w:author="S2-2205102" w:date="2022-05-25T18:53:00Z">
        <w:r>
          <w:rPr>
            <w:lang w:eastAsia="ko-KR"/>
          </w:rPr>
          <w:t>Figure 6.</w:t>
        </w:r>
        <w:del w:id="12340" w:author="Rapporteur" w:date="2022-05-26T00:16:00Z">
          <w:r>
            <w:rPr>
              <w:lang w:eastAsia="zh-CN"/>
            </w:rPr>
            <w:delText>X</w:delText>
          </w:r>
        </w:del>
      </w:ins>
      <w:ins w:id="12341" w:author="Rapporteur" w:date="2022-05-26T00:16:00Z">
        <w:r>
          <w:rPr>
            <w:lang w:eastAsia="zh-CN"/>
          </w:rPr>
          <w:t>49</w:t>
        </w:r>
      </w:ins>
      <w:ins w:id="12342" w:author="S2-2205102" w:date="2022-05-25T18:53:00Z">
        <w:r>
          <w:rPr>
            <w:lang w:eastAsia="ko-KR"/>
          </w:rPr>
          <w:t>.</w:t>
        </w:r>
        <w:r>
          <w:rPr>
            <w:lang w:eastAsia="zh-CN"/>
          </w:rPr>
          <w:t>2</w:t>
        </w:r>
        <w:r>
          <w:rPr>
            <w:lang w:eastAsia="ko-KR"/>
          </w:rPr>
          <w:t xml:space="preserve">-1 shows </w:t>
        </w:r>
        <w:r>
          <w:rPr>
            <w:lang w:eastAsia="zh-CN"/>
          </w:rPr>
          <w:t>the</w:t>
        </w:r>
        <w:r>
          <w:rPr>
            <w:lang w:eastAsia="ko-KR"/>
          </w:rPr>
          <w:t xml:space="preserve"> procedure</w:t>
        </w:r>
        <w:r>
          <w:rPr>
            <w:lang w:eastAsia="zh-CN"/>
          </w:rPr>
          <w:t xml:space="preserve"> how the NWDAF can be triggered to provide the Redundant Transmission analytics to the PCF for the UE and how the Redundant Transmission analytics can be utilized by the PCF to trigger the establishment of Redundant end to end user plane paths.</w:t>
        </w:r>
      </w:ins>
    </w:p>
    <w:p>
      <w:pPr>
        <w:rPr>
          <w:ins w:id="12343" w:author="S2-2205102" w:date="2022-05-25T18:53:00Z"/>
          <w:lang w:val="en-US" w:eastAsia="zh-CN"/>
        </w:rPr>
      </w:pPr>
    </w:p>
    <w:p>
      <w:pPr>
        <w:pStyle w:val="TH"/>
        <w:rPr>
          <w:ins w:id="12344" w:author="S2-2205102" w:date="2022-05-25T18:53:00Z"/>
          <w:rFonts w:eastAsia="等线"/>
          <w:bCs/>
          <w:lang w:eastAsia="zh-CN"/>
        </w:rPr>
        <w:pPrChange w:id="12345" w:author="Rapporteur" w:date="2022-05-26T00:43:00Z">
          <w:pPr/>
        </w:pPrChange>
      </w:pPr>
      <w:ins w:id="12346" w:author="S2-2205102" w:date="2022-05-25T18:53:00Z">
        <w:r>
          <w:rPr>
            <w:bCs/>
          </w:rPr>
          <w:object w:dxaOrig="9633" w:dyaOrig="9698">
            <v:shape id="_x0000_i1089" type="#_x0000_t75" style="width:480pt;height:486pt" o:ole="">
              <v:imagedata r:id="rId160" o:title=""/>
            </v:shape>
            <o:OLEObject Type="Embed" ProgID="Visio.Drawing.15" ShapeID="_x0000_i1089" DrawAspect="Content" ObjectID="_1715085504" r:id="rId161"/>
          </w:object>
        </w:r>
      </w:ins>
    </w:p>
    <w:p>
      <w:pPr>
        <w:pStyle w:val="TF"/>
        <w:rPr>
          <w:ins w:id="12347" w:author="S2-2205102" w:date="2022-05-25T18:53:00Z"/>
          <w:lang w:eastAsia="en-US"/>
        </w:rPr>
      </w:pPr>
      <w:ins w:id="12348" w:author="S2-2205102" w:date="2022-05-25T18:53:00Z">
        <w:r>
          <w:t>Figure 6.</w:t>
        </w:r>
        <w:del w:id="12349" w:author="Rapporteur" w:date="2022-05-26T00:16:00Z">
          <w:r>
            <w:rPr>
              <w:lang w:eastAsia="zh-CN"/>
            </w:rPr>
            <w:delText>X</w:delText>
          </w:r>
        </w:del>
      </w:ins>
      <w:ins w:id="12350" w:author="Rapporteur" w:date="2022-05-26T00:16:00Z">
        <w:r>
          <w:rPr>
            <w:lang w:eastAsia="zh-CN"/>
          </w:rPr>
          <w:t>49</w:t>
        </w:r>
      </w:ins>
      <w:ins w:id="12351" w:author="S2-2205102" w:date="2022-05-25T18:53:00Z">
        <w:r>
          <w:t>.</w:t>
        </w:r>
        <w:r>
          <w:rPr>
            <w:lang w:eastAsia="zh-CN"/>
          </w:rPr>
          <w:t>2</w:t>
        </w:r>
        <w:r>
          <w:t>-1: Procedure for</w:t>
        </w:r>
        <w:r>
          <w:rPr>
            <w:lang w:eastAsia="zh-CN"/>
          </w:rPr>
          <w:t xml:space="preserve"> triggering end to end user plane path Redundant Transmission</w:t>
        </w:r>
      </w:ins>
    </w:p>
    <w:p>
      <w:pPr>
        <w:pStyle w:val="B1"/>
        <w:rPr>
          <w:ins w:id="12352" w:author="S2-2205102" w:date="2022-05-25T18:53:00Z"/>
          <w:rFonts w:eastAsia="等线"/>
          <w:lang w:val="en-US" w:eastAsia="zh-CN"/>
          <w:rPrChange w:id="12353" w:author="Rapporteur" w:date="2022-05-26T03:29:00Z">
            <w:rPr>
              <w:ins w:id="12354" w:author="S2-2205102" w:date="2022-05-25T18:53:00Z"/>
              <w:rFonts w:eastAsia="等线"/>
              <w:lang w:eastAsia="zh-CN"/>
            </w:rPr>
          </w:rPrChange>
        </w:rPr>
        <w:pPrChange w:id="12355" w:author="Rapporteur" w:date="2022-05-26T14:06:00Z">
          <w:pPr>
            <w:pStyle w:val="affff2"/>
            <w:numPr>
              <w:numId w:val="36"/>
            </w:numPr>
            <w:ind w:left="360" w:hanging="360"/>
          </w:pPr>
        </w:pPrChange>
      </w:pPr>
      <w:ins w:id="12356" w:author="Rapporteur" w:date="2022-05-26T03:29:00Z">
        <w:r>
          <w:rPr>
            <w:lang w:val="en-US"/>
          </w:rPr>
          <w:t>1.</w:t>
        </w:r>
        <w:r>
          <w:rPr>
            <w:lang w:val="en-US"/>
          </w:rPr>
          <w:tab/>
        </w:r>
      </w:ins>
      <w:ins w:id="12357" w:author="S2-2205102" w:date="2022-05-25T18:53:00Z">
        <w:r>
          <w:rPr>
            <w:rFonts w:eastAsia="等线"/>
            <w:lang w:val="en-US" w:eastAsia="zh-CN"/>
            <w:rPrChange w:id="12358" w:author="Rapporteur" w:date="2022-05-26T03:29:00Z">
              <w:rPr>
                <w:rFonts w:eastAsia="等线"/>
                <w:lang w:eastAsia="zh-CN"/>
              </w:rPr>
            </w:rPrChange>
          </w:rPr>
          <w:t>The PCF for the UE receives dynamic redundant transmission request from the AF, either via the Service specific information provisioning procedure as defined in step 0 to step 5 in figure 4.15.6.7-1 of 23.502 [3]. The request message includes the target AF-Service-Identifier, target UE(s) identified by the user identity or External Group ID or any UE, dynamic redundant transmission request indication, and optionally SLA requirements for the application service.</w:t>
        </w:r>
      </w:ins>
    </w:p>
    <w:p>
      <w:pPr>
        <w:pStyle w:val="B1"/>
        <w:rPr>
          <w:ins w:id="12359" w:author="S2-2205102" w:date="2022-05-25T18:53:00Z"/>
          <w:rFonts w:eastAsia="等线"/>
          <w:lang w:val="en-US" w:eastAsia="zh-CN"/>
          <w:rPrChange w:id="12360" w:author="Rapporteur" w:date="2022-05-26T03:29:00Z">
            <w:rPr>
              <w:ins w:id="12361" w:author="S2-2205102" w:date="2022-05-25T18:53:00Z"/>
              <w:rFonts w:eastAsia="等线"/>
              <w:lang w:eastAsia="zh-CN"/>
            </w:rPr>
          </w:rPrChange>
        </w:rPr>
        <w:pPrChange w:id="12362" w:author="Rapporteur" w:date="2022-05-26T14:06:00Z">
          <w:pPr>
            <w:pStyle w:val="affff2"/>
            <w:numPr>
              <w:numId w:val="36"/>
            </w:numPr>
            <w:ind w:left="360" w:hanging="360"/>
          </w:pPr>
        </w:pPrChange>
      </w:pPr>
      <w:ins w:id="12363" w:author="Rapporteur" w:date="2022-05-26T03:29:00Z">
        <w:r>
          <w:rPr>
            <w:lang w:val="en-US"/>
          </w:rPr>
          <w:t>2.</w:t>
        </w:r>
        <w:r>
          <w:rPr>
            <w:lang w:val="en-US"/>
          </w:rPr>
          <w:tab/>
        </w:r>
      </w:ins>
      <w:ins w:id="12364" w:author="S2-2205102" w:date="2022-05-25T18:53:00Z">
        <w:r>
          <w:rPr>
            <w:rFonts w:eastAsia="等线"/>
            <w:lang w:val="en-US" w:eastAsia="zh-CN"/>
            <w:rPrChange w:id="12365" w:author="Rapporteur" w:date="2022-05-26T03:29:00Z">
              <w:rPr>
                <w:rFonts w:eastAsia="等线"/>
                <w:lang w:eastAsia="zh-CN"/>
              </w:rPr>
            </w:rPrChange>
          </w:rPr>
          <w:t>The PCF for the UE sends a request to the NWDAF for analytics on the target UE, using either the Nnwdaf_AnalyticsInfo or Nnwdaf_AnalyticsSubscription_Subscribe service. The type of analytics is set to Redundant Transmission Experience. Analytics Filter Information optionally contains DNN, S-NSSAI, PDU Session ID, Area of Interest, etc. The DNN, S-NSSAI and PDU Session ID can be determined by the PCF based on local configuration or URSP rules.</w:t>
        </w:r>
      </w:ins>
    </w:p>
    <w:p>
      <w:pPr>
        <w:pStyle w:val="B1"/>
        <w:rPr>
          <w:ins w:id="12366" w:author="S2-2205102" w:date="2022-05-25T18:53:00Z"/>
          <w:rFonts w:eastAsia="等线"/>
          <w:lang w:val="en-US" w:eastAsia="zh-CN"/>
          <w:rPrChange w:id="12367" w:author="Rapporteur" w:date="2022-05-26T03:29:00Z">
            <w:rPr>
              <w:ins w:id="12368" w:author="S2-2205102" w:date="2022-05-25T18:53:00Z"/>
              <w:rFonts w:eastAsia="等线"/>
              <w:lang w:eastAsia="zh-CN"/>
            </w:rPr>
          </w:rPrChange>
        </w:rPr>
        <w:pPrChange w:id="12369" w:author="Rapporteur" w:date="2022-05-26T14:06:00Z">
          <w:pPr>
            <w:pStyle w:val="affff2"/>
            <w:numPr>
              <w:numId w:val="36"/>
            </w:numPr>
            <w:ind w:left="360" w:hanging="360"/>
          </w:pPr>
        </w:pPrChange>
      </w:pPr>
      <w:ins w:id="12370" w:author="Rapporteur" w:date="2022-05-26T03:29:00Z">
        <w:r>
          <w:rPr>
            <w:lang w:val="en-US"/>
          </w:rPr>
          <w:t>3.</w:t>
        </w:r>
        <w:r>
          <w:rPr>
            <w:lang w:val="en-US"/>
          </w:rPr>
          <w:tab/>
        </w:r>
      </w:ins>
      <w:ins w:id="12371" w:author="S2-2205102" w:date="2022-05-25T18:53:00Z">
        <w:r>
          <w:rPr>
            <w:rFonts w:eastAsia="等线"/>
            <w:lang w:val="en-US" w:eastAsia="zh-CN"/>
            <w:rPrChange w:id="12372" w:author="Rapporteur" w:date="2022-05-26T03:29:00Z">
              <w:rPr>
                <w:rFonts w:eastAsia="等线"/>
                <w:lang w:eastAsia="zh-CN"/>
              </w:rPr>
            </w:rPrChange>
          </w:rPr>
          <w:t>If the request is authorized, the NWDAF, in order to provide the requested analytics, may collect the service data information from OAM,</w:t>
        </w:r>
        <w:del w:id="12373" w:author="Rapporteur" w:date="2022-05-26T02:57:00Z">
          <w:r>
            <w:rPr>
              <w:rFonts w:eastAsia="等线"/>
              <w:lang w:val="en-US" w:eastAsia="zh-CN"/>
              <w:rPrChange w:id="12374" w:author="Rapporteur" w:date="2022-05-26T03:29:00Z">
                <w:rPr>
                  <w:rFonts w:eastAsia="等线"/>
                  <w:lang w:eastAsia="zh-CN"/>
                </w:rPr>
              </w:rPrChange>
            </w:rPr>
            <w:delText xml:space="preserve"> </w:delText>
          </w:r>
        </w:del>
        <w:r>
          <w:rPr>
            <w:rFonts w:eastAsia="等线"/>
            <w:lang w:val="en-US" w:eastAsia="zh-CN"/>
            <w:rPrChange w:id="12375" w:author="Rapporteur" w:date="2022-05-26T03:29:00Z">
              <w:rPr>
                <w:rFonts w:eastAsia="等线"/>
                <w:lang w:eastAsia="zh-CN"/>
              </w:rPr>
            </w:rPrChange>
          </w:rPr>
          <w:t xml:space="preserve"> SMF/UPF, following the procedure captured in clause 6.2.3.2 of TS 23.288</w:t>
        </w:r>
      </w:ins>
      <w:ins w:id="12376" w:author="Rapporteur" w:date="2022-05-26T01:50:00Z">
        <w:r>
          <w:rPr>
            <w:rFonts w:eastAsia="等线"/>
            <w:lang w:val="en-US" w:eastAsia="zh-CN"/>
            <w:rPrChange w:id="12377" w:author="Rapporteur" w:date="2022-05-26T03:29:00Z">
              <w:rPr>
                <w:rFonts w:eastAsia="等线"/>
                <w:lang w:eastAsia="zh-CN"/>
              </w:rPr>
            </w:rPrChange>
          </w:rPr>
          <w:t xml:space="preserve"> </w:t>
        </w:r>
      </w:ins>
      <w:ins w:id="12378" w:author="S2-2205102" w:date="2022-05-25T18:53:00Z">
        <w:r>
          <w:rPr>
            <w:rFonts w:eastAsia="等线"/>
            <w:lang w:val="en-US" w:eastAsia="zh-CN"/>
            <w:rPrChange w:id="12379" w:author="Rapporteur" w:date="2022-05-26T03:29:00Z">
              <w:rPr>
                <w:rFonts w:eastAsia="等线"/>
                <w:lang w:eastAsia="zh-CN"/>
              </w:rPr>
            </w:rPrChange>
          </w:rPr>
          <w:t>[5].</w:t>
        </w:r>
      </w:ins>
    </w:p>
    <w:p>
      <w:pPr>
        <w:pStyle w:val="B1"/>
        <w:ind w:firstLine="0"/>
        <w:rPr>
          <w:ins w:id="12380" w:author="S2-2205102" w:date="2022-05-25T18:53:00Z"/>
          <w:rFonts w:eastAsia="等线"/>
          <w:lang w:val="en-US" w:eastAsia="zh-CN"/>
          <w:rPrChange w:id="12381" w:author="Rapporteur" w:date="2022-05-26T03:29:00Z">
            <w:rPr>
              <w:ins w:id="12382" w:author="S2-2205102" w:date="2022-05-25T18:53:00Z"/>
              <w:rFonts w:eastAsia="等线"/>
              <w:lang w:eastAsia="zh-CN"/>
            </w:rPr>
          </w:rPrChange>
        </w:rPr>
        <w:pPrChange w:id="12383" w:author="Rapporteur" w:date="2022-05-26T03:31:00Z">
          <w:pPr>
            <w:ind w:firstLine="360"/>
          </w:pPr>
        </w:pPrChange>
      </w:pPr>
      <w:ins w:id="12384" w:author="S2-2205102" w:date="2022-05-25T18:53:00Z">
        <w:r>
          <w:rPr>
            <w:rFonts w:eastAsia="等线"/>
            <w:lang w:val="en-US" w:eastAsia="zh-CN"/>
            <w:rPrChange w:id="12385" w:author="Rapporteur" w:date="2022-05-26T03:29:00Z">
              <w:rPr>
                <w:rFonts w:eastAsia="等线"/>
                <w:lang w:eastAsia="zh-CN"/>
              </w:rPr>
            </w:rPrChange>
          </w:rPr>
          <w:t>This step may be skipped when e.g. the NWDAF already has the requested analytics available.</w:t>
        </w:r>
      </w:ins>
    </w:p>
    <w:p>
      <w:pPr>
        <w:pStyle w:val="B1"/>
        <w:rPr>
          <w:ins w:id="12386" w:author="S2-2205102" w:date="2022-05-25T18:53:00Z"/>
          <w:rFonts w:eastAsia="等线"/>
          <w:lang w:val="en-US" w:eastAsia="zh-CN"/>
          <w:rPrChange w:id="12387" w:author="Rapporteur" w:date="2022-05-26T03:29:00Z">
            <w:rPr>
              <w:ins w:id="12388" w:author="S2-2205102" w:date="2022-05-25T18:53:00Z"/>
              <w:rFonts w:eastAsia="等线"/>
              <w:lang w:eastAsia="zh-CN"/>
            </w:rPr>
          </w:rPrChange>
        </w:rPr>
        <w:pPrChange w:id="12389" w:author="Rapporteur" w:date="2022-05-26T14:06:00Z">
          <w:pPr>
            <w:pStyle w:val="affff2"/>
            <w:numPr>
              <w:numId w:val="36"/>
            </w:numPr>
            <w:ind w:left="360" w:hanging="360"/>
          </w:pPr>
        </w:pPrChange>
      </w:pPr>
      <w:ins w:id="12390" w:author="Rapporteur" w:date="2022-05-26T03:31:00Z">
        <w:r>
          <w:rPr>
            <w:lang w:val="en-US"/>
          </w:rPr>
          <w:t>4</w:t>
        </w:r>
      </w:ins>
      <w:ins w:id="12391" w:author="Rapporteur" w:date="2022-05-26T03:29:00Z">
        <w:r>
          <w:rPr>
            <w:lang w:val="en-US"/>
          </w:rPr>
          <w:t>.</w:t>
        </w:r>
        <w:r>
          <w:rPr>
            <w:lang w:val="en-US"/>
          </w:rPr>
          <w:tab/>
        </w:r>
      </w:ins>
      <w:ins w:id="12392" w:author="S2-2205102" w:date="2022-05-25T18:53:00Z">
        <w:r>
          <w:rPr>
            <w:lang w:val="en-US"/>
            <w:rPrChange w:id="12393" w:author="Rapporteur" w:date="2022-05-26T03:29:00Z">
              <w:rPr/>
            </w:rPrChange>
          </w:rPr>
          <w:t>The NWDAF derives requested analytics.</w:t>
        </w:r>
      </w:ins>
    </w:p>
    <w:p>
      <w:pPr>
        <w:pStyle w:val="B1"/>
        <w:rPr>
          <w:ins w:id="12394" w:author="S2-2205102" w:date="2022-05-25T18:53:00Z"/>
          <w:rFonts w:eastAsia="等线"/>
          <w:lang w:val="en-US" w:eastAsia="zh-CN"/>
          <w:rPrChange w:id="12395" w:author="Rapporteur" w:date="2022-05-26T03:29:00Z">
            <w:rPr>
              <w:ins w:id="12396" w:author="S2-2205102" w:date="2022-05-25T18:53:00Z"/>
              <w:rFonts w:eastAsia="等线"/>
              <w:lang w:eastAsia="zh-CN"/>
            </w:rPr>
          </w:rPrChange>
        </w:rPr>
        <w:pPrChange w:id="12397" w:author="Rapporteur" w:date="2022-05-26T14:06:00Z">
          <w:pPr>
            <w:pStyle w:val="affff2"/>
            <w:numPr>
              <w:numId w:val="36"/>
            </w:numPr>
            <w:ind w:left="360" w:hanging="360"/>
          </w:pPr>
        </w:pPrChange>
      </w:pPr>
      <w:ins w:id="12398" w:author="Rapporteur" w:date="2022-05-26T03:31:00Z">
        <w:r>
          <w:rPr>
            <w:lang w:val="en-US"/>
          </w:rPr>
          <w:lastRenderedPageBreak/>
          <w:t>5</w:t>
        </w:r>
      </w:ins>
      <w:ins w:id="12399" w:author="Rapporteur" w:date="2022-05-26T03:30:00Z">
        <w:r>
          <w:rPr>
            <w:lang w:val="en-US"/>
          </w:rPr>
          <w:t>.</w:t>
        </w:r>
        <w:r>
          <w:rPr>
            <w:lang w:val="en-US"/>
          </w:rPr>
          <w:tab/>
        </w:r>
      </w:ins>
      <w:ins w:id="12400" w:author="S2-2205102" w:date="2022-05-25T18:53:00Z">
        <w:r>
          <w:rPr>
            <w:lang w:val="en-US"/>
            <w:rPrChange w:id="12401" w:author="Rapporteur" w:date="2022-05-26T03:29:00Z">
              <w:rPr/>
            </w:rPrChange>
          </w:rPr>
          <w:t>The NWDAF provides requested Redundant Transmission Experience analytics to the PCF for the UE, using either the Nnwdaf_AnalyticsInfo_Request response or Nnwdaf_AnalyticsSubscription_Notify, depending on the service used in step 1.</w:t>
        </w:r>
      </w:ins>
    </w:p>
    <w:p>
      <w:pPr>
        <w:pStyle w:val="B1"/>
        <w:rPr>
          <w:ins w:id="12402" w:author="S2-2205102" w:date="2022-05-25T18:53:00Z"/>
          <w:rFonts w:eastAsia="等线"/>
          <w:lang w:val="en-US" w:eastAsia="zh-CN"/>
          <w:rPrChange w:id="12403" w:author="Rapporteur" w:date="2022-05-26T03:29:00Z">
            <w:rPr>
              <w:ins w:id="12404" w:author="S2-2205102" w:date="2022-05-25T18:53:00Z"/>
              <w:rFonts w:eastAsia="等线"/>
              <w:lang w:eastAsia="zh-CN"/>
            </w:rPr>
          </w:rPrChange>
        </w:rPr>
        <w:pPrChange w:id="12405" w:author="Rapporteur" w:date="2022-05-26T14:06:00Z">
          <w:pPr>
            <w:pStyle w:val="affff2"/>
            <w:numPr>
              <w:numId w:val="36"/>
            </w:numPr>
            <w:ind w:left="360" w:hanging="360"/>
          </w:pPr>
        </w:pPrChange>
      </w:pPr>
      <w:ins w:id="12406" w:author="Rapporteur" w:date="2022-05-26T03:31:00Z">
        <w:r>
          <w:rPr>
            <w:lang w:val="en-US"/>
          </w:rPr>
          <w:t>6</w:t>
        </w:r>
      </w:ins>
      <w:ins w:id="12407" w:author="Rapporteur" w:date="2022-05-26T03:30:00Z">
        <w:r>
          <w:rPr>
            <w:lang w:val="en-US"/>
          </w:rPr>
          <w:t>.</w:t>
        </w:r>
        <w:r>
          <w:rPr>
            <w:lang w:val="en-US"/>
          </w:rPr>
          <w:tab/>
        </w:r>
      </w:ins>
      <w:ins w:id="12408" w:author="S2-2205102" w:date="2022-05-25T18:53:00Z">
        <w:r>
          <w:rPr>
            <w:rFonts w:eastAsia="等线"/>
            <w:lang w:val="en-US" w:eastAsia="zh-CN"/>
            <w:rPrChange w:id="12409" w:author="Rapporteur" w:date="2022-05-26T03:29:00Z">
              <w:rPr>
                <w:rFonts w:eastAsia="等线"/>
                <w:lang w:eastAsia="zh-CN"/>
              </w:rPr>
            </w:rPrChange>
          </w:rPr>
          <w:t>Based on the received analytics result, the PCF for the UE may decide to update the URSP rules of the UE to activate E2E Redundant Transmission.</w:t>
        </w:r>
      </w:ins>
    </w:p>
    <w:p>
      <w:pPr>
        <w:pStyle w:val="B1"/>
        <w:rPr>
          <w:ins w:id="12410" w:author="S2-2205102" w:date="2022-05-25T18:53:00Z"/>
          <w:lang w:val="en-US" w:eastAsia="en-US"/>
          <w:rPrChange w:id="12411" w:author="Rapporteur" w:date="2022-05-26T03:29:00Z">
            <w:rPr>
              <w:ins w:id="12412" w:author="S2-2205102" w:date="2022-05-25T18:53:00Z"/>
              <w:lang w:eastAsia="en-US"/>
            </w:rPr>
          </w:rPrChange>
        </w:rPr>
        <w:pPrChange w:id="12413" w:author="Rapporteur" w:date="2022-05-26T14:06:00Z">
          <w:pPr>
            <w:pStyle w:val="affff2"/>
            <w:numPr>
              <w:numId w:val="36"/>
            </w:numPr>
            <w:ind w:left="360" w:hanging="360"/>
          </w:pPr>
        </w:pPrChange>
      </w:pPr>
      <w:ins w:id="12414" w:author="Rapporteur" w:date="2022-05-26T03:31:00Z">
        <w:r>
          <w:rPr>
            <w:lang w:val="en-US"/>
          </w:rPr>
          <w:t>7</w:t>
        </w:r>
      </w:ins>
      <w:ins w:id="12415" w:author="Rapporteur" w:date="2022-05-26T03:30:00Z">
        <w:r>
          <w:rPr>
            <w:lang w:val="en-US"/>
          </w:rPr>
          <w:t>.</w:t>
        </w:r>
        <w:r>
          <w:rPr>
            <w:lang w:val="en-US"/>
          </w:rPr>
          <w:tab/>
        </w:r>
      </w:ins>
      <w:ins w:id="12416" w:author="S2-2205102" w:date="2022-05-25T18:53:00Z">
        <w:r>
          <w:rPr>
            <w:rFonts w:eastAsia="等线"/>
            <w:lang w:val="en-US" w:eastAsia="zh-CN"/>
            <w:rPrChange w:id="12417" w:author="Rapporteur" w:date="2022-05-26T03:29:00Z">
              <w:rPr>
                <w:rFonts w:eastAsia="等线"/>
                <w:lang w:eastAsia="zh-CN"/>
              </w:rPr>
            </w:rPrChange>
          </w:rPr>
          <w:t>The PCF for the UE provides the updated URSP rules to the UE via UE Configuration Update procedure as specified in clause 4.2.4.3 of TS 23.502 [3].</w:t>
        </w:r>
      </w:ins>
    </w:p>
    <w:p>
      <w:pPr>
        <w:pStyle w:val="B1"/>
        <w:rPr>
          <w:ins w:id="12418" w:author="S2-2205102" w:date="2022-05-25T18:53:00Z"/>
          <w:lang w:val="en-US" w:eastAsia="en-US"/>
          <w:rPrChange w:id="12419" w:author="Rapporteur" w:date="2022-05-26T03:29:00Z">
            <w:rPr>
              <w:ins w:id="12420" w:author="S2-2205102" w:date="2022-05-25T18:53:00Z"/>
              <w:lang w:eastAsia="en-US"/>
            </w:rPr>
          </w:rPrChange>
        </w:rPr>
        <w:pPrChange w:id="12421" w:author="Rapporteur" w:date="2022-05-26T14:06:00Z">
          <w:pPr>
            <w:pStyle w:val="affff2"/>
            <w:numPr>
              <w:numId w:val="36"/>
            </w:numPr>
            <w:ind w:left="360" w:hanging="360"/>
          </w:pPr>
        </w:pPrChange>
      </w:pPr>
      <w:ins w:id="12422" w:author="Rapporteur" w:date="2022-05-26T03:31:00Z">
        <w:r>
          <w:rPr>
            <w:lang w:val="en-US"/>
          </w:rPr>
          <w:t>8</w:t>
        </w:r>
      </w:ins>
      <w:ins w:id="12423" w:author="Rapporteur" w:date="2022-05-26T03:30:00Z">
        <w:r>
          <w:rPr>
            <w:lang w:val="en-US"/>
          </w:rPr>
          <w:t>.</w:t>
        </w:r>
        <w:r>
          <w:rPr>
            <w:lang w:val="en-US"/>
          </w:rPr>
          <w:tab/>
        </w:r>
      </w:ins>
      <w:ins w:id="12424" w:author="S2-2205102" w:date="2022-05-25T18:53:00Z">
        <w:r>
          <w:rPr>
            <w:rFonts w:eastAsia="等线"/>
            <w:lang w:val="en-US" w:eastAsia="zh-CN"/>
            <w:rPrChange w:id="12425" w:author="Rapporteur" w:date="2022-05-26T03:29:00Z">
              <w:rPr>
                <w:rFonts w:eastAsia="等线"/>
                <w:lang w:eastAsia="zh-CN"/>
              </w:rPr>
            </w:rPrChange>
          </w:rPr>
          <w:t xml:space="preserve">Optionally, the PCF for the UE notifies the AF that the E2E Redundant Transmission can be initiated by sending E2E Redundant Transmission Availability indication via Npcf_EventExposure_Notify service operation. </w:t>
        </w:r>
      </w:ins>
    </w:p>
    <w:p>
      <w:pPr>
        <w:pStyle w:val="NO"/>
        <w:overflowPunct/>
        <w:autoSpaceDE/>
        <w:autoSpaceDN/>
        <w:adjustRightInd/>
        <w:textAlignment w:val="auto"/>
        <w:rPr>
          <w:ins w:id="12426" w:author="S2-2205102" w:date="2022-05-25T18:53:00Z"/>
          <w:rFonts w:eastAsia="等线"/>
          <w:lang w:eastAsia="en-US"/>
        </w:rPr>
      </w:pPr>
      <w:ins w:id="12427" w:author="S2-2205102" w:date="2022-05-25T18:53:00Z">
        <w:r>
          <w:rPr>
            <w:rFonts w:eastAsia="等线"/>
            <w:lang w:eastAsia="en-US"/>
          </w:rPr>
          <w:t>NOTE 2:</w:t>
        </w:r>
        <w:del w:id="12428" w:author="Rapporteur" w:date="2022-05-26T01:40:00Z">
          <w:r>
            <w:rPr>
              <w:rFonts w:eastAsia="等线"/>
              <w:lang w:eastAsia="en-US"/>
            </w:rPr>
            <w:delText xml:space="preserve"> </w:delText>
          </w:r>
        </w:del>
      </w:ins>
      <w:ins w:id="12429" w:author="Rapporteur" w:date="2022-05-26T01:40:00Z">
        <w:r>
          <w:rPr>
            <w:rFonts w:eastAsia="等线"/>
            <w:lang w:eastAsia="en-US"/>
          </w:rPr>
          <w:tab/>
        </w:r>
      </w:ins>
      <w:ins w:id="12430" w:author="S2-2205102" w:date="2022-05-25T18:53:00Z">
        <w:r>
          <w:rPr>
            <w:rFonts w:eastAsia="等线"/>
            <w:lang w:eastAsia="en-US"/>
          </w:rPr>
          <w:t>The AF can further instruct the UE to trigger redundant transmission for the application, via user plane message or Application Triggering procedure as defined in clause 4.13.2.2 of TS 23.502[3].</w:t>
        </w:r>
      </w:ins>
    </w:p>
    <w:p>
      <w:pPr>
        <w:pStyle w:val="B1"/>
        <w:rPr>
          <w:ins w:id="12431" w:author="S2-2205102" w:date="2022-05-25T18:53:00Z"/>
          <w:lang w:val="en-US" w:eastAsia="en-US"/>
          <w:rPrChange w:id="12432" w:author="Rapporteur" w:date="2022-05-26T03:30:00Z">
            <w:rPr>
              <w:ins w:id="12433" w:author="S2-2205102" w:date="2022-05-25T18:53:00Z"/>
              <w:lang w:eastAsia="en-US"/>
            </w:rPr>
          </w:rPrChange>
        </w:rPr>
        <w:pPrChange w:id="12434" w:author="Rapporteur" w:date="2022-05-26T14:06:00Z">
          <w:pPr>
            <w:pStyle w:val="affff2"/>
            <w:numPr>
              <w:numId w:val="36"/>
            </w:numPr>
            <w:ind w:left="360" w:hanging="360"/>
          </w:pPr>
        </w:pPrChange>
      </w:pPr>
      <w:ins w:id="12435" w:author="Rapporteur" w:date="2022-05-26T03:31:00Z">
        <w:r>
          <w:rPr>
            <w:lang w:val="en-US"/>
          </w:rPr>
          <w:t>9</w:t>
        </w:r>
      </w:ins>
      <w:ins w:id="12436" w:author="Rapporteur" w:date="2022-05-26T03:30:00Z">
        <w:r>
          <w:rPr>
            <w:lang w:val="en-US"/>
          </w:rPr>
          <w:t>.</w:t>
        </w:r>
        <w:r>
          <w:rPr>
            <w:lang w:val="en-US"/>
          </w:rPr>
          <w:tab/>
        </w:r>
      </w:ins>
      <w:ins w:id="12437" w:author="S2-2205102" w:date="2022-05-25T18:53:00Z">
        <w:r>
          <w:rPr>
            <w:rFonts w:eastAsia="等线"/>
            <w:lang w:val="en-US" w:eastAsia="zh-CN"/>
            <w:rPrChange w:id="12438" w:author="Rapporteur" w:date="2022-05-26T03:30:00Z">
              <w:rPr>
                <w:rFonts w:eastAsia="等线"/>
                <w:lang w:eastAsia="zh-CN"/>
              </w:rPr>
            </w:rPrChange>
          </w:rPr>
          <w:t>The application on the UE initiates redundant transmission based on UE</w:t>
        </w:r>
      </w:ins>
      <w:ins w:id="12439" w:author="Rapporteur" w:date="2022-05-26T12:27:00Z">
        <w:r>
          <w:rPr>
            <w:rFonts w:eastAsia="等线"/>
            <w:lang w:val="en-US" w:eastAsia="zh-CN"/>
          </w:rPr>
          <w:t>'</w:t>
        </w:r>
      </w:ins>
      <w:ins w:id="12440" w:author="S2-2205102" w:date="2022-05-25T18:53:00Z">
        <w:del w:id="12441" w:author="Rapporteur" w:date="2022-05-26T12:27:00Z">
          <w:r>
            <w:rPr>
              <w:rFonts w:eastAsia="等线"/>
              <w:lang w:val="en-US" w:eastAsia="zh-CN"/>
              <w:rPrChange w:id="12442" w:author="Rapporteur" w:date="2022-05-26T03:30:00Z">
                <w:rPr>
                  <w:rFonts w:eastAsia="等线"/>
                  <w:lang w:eastAsia="zh-CN"/>
                </w:rPr>
              </w:rPrChange>
            </w:rPr>
            <w:delText>’</w:delText>
          </w:r>
        </w:del>
        <w:r>
          <w:rPr>
            <w:rFonts w:eastAsia="等线"/>
            <w:lang w:val="en-US" w:eastAsia="zh-CN"/>
            <w:rPrChange w:id="12443" w:author="Rapporteur" w:date="2022-05-26T03:30:00Z">
              <w:rPr>
                <w:rFonts w:eastAsia="等线"/>
                <w:lang w:eastAsia="zh-CN"/>
              </w:rPr>
            </w:rPrChange>
          </w:rPr>
          <w:t xml:space="preserve">s re-evaluation of the updated URSP rules. </w:t>
        </w:r>
      </w:ins>
    </w:p>
    <w:p>
      <w:pPr>
        <w:pStyle w:val="B1"/>
        <w:rPr>
          <w:ins w:id="12444" w:author="S2-2205102" w:date="2022-05-25T18:53:00Z"/>
          <w:lang w:val="en-US" w:eastAsia="en-US"/>
          <w:rPrChange w:id="12445" w:author="Rapporteur" w:date="2022-05-26T03:30:00Z">
            <w:rPr>
              <w:ins w:id="12446" w:author="S2-2205102" w:date="2022-05-25T18:53:00Z"/>
              <w:lang w:eastAsia="en-US"/>
            </w:rPr>
          </w:rPrChange>
        </w:rPr>
        <w:pPrChange w:id="12447" w:author="Rapporteur" w:date="2022-05-26T14:06:00Z">
          <w:pPr>
            <w:pStyle w:val="affff2"/>
            <w:numPr>
              <w:numId w:val="36"/>
            </w:numPr>
            <w:ind w:left="360" w:hanging="360"/>
          </w:pPr>
        </w:pPrChange>
      </w:pPr>
      <w:ins w:id="12448" w:author="Rapporteur" w:date="2022-05-26T03:30:00Z">
        <w:r>
          <w:rPr>
            <w:lang w:val="en-US"/>
          </w:rPr>
          <w:t>1</w:t>
        </w:r>
      </w:ins>
      <w:ins w:id="12449" w:author="Rapporteur" w:date="2022-05-26T03:31:00Z">
        <w:r>
          <w:rPr>
            <w:lang w:val="en-US"/>
          </w:rPr>
          <w:t>0</w:t>
        </w:r>
      </w:ins>
      <w:ins w:id="12450" w:author="Rapporteur" w:date="2022-05-26T03:30:00Z">
        <w:r>
          <w:rPr>
            <w:lang w:val="en-US"/>
          </w:rPr>
          <w:t>.</w:t>
        </w:r>
        <w:r>
          <w:rPr>
            <w:lang w:val="en-US"/>
          </w:rPr>
          <w:tab/>
        </w:r>
      </w:ins>
      <w:ins w:id="12451" w:author="S2-2205102" w:date="2022-05-25T18:53:00Z">
        <w:r>
          <w:rPr>
            <w:rFonts w:eastAsia="等线"/>
            <w:lang w:val="en-US" w:eastAsia="zh-CN"/>
            <w:rPrChange w:id="12452" w:author="Rapporteur" w:date="2022-05-26T03:30:00Z">
              <w:rPr>
                <w:rFonts w:eastAsia="等线"/>
                <w:lang w:eastAsia="zh-CN"/>
              </w:rPr>
            </w:rPrChange>
          </w:rPr>
          <w:t xml:space="preserve">The UE initiates Redundant PDU Session Establishment/Modification procedure to establish E2E Redundant user plane paths for URLLC services. </w:t>
        </w:r>
      </w:ins>
    </w:p>
    <w:p>
      <w:pPr>
        <w:pStyle w:val="B1"/>
        <w:ind w:firstLine="0"/>
        <w:rPr>
          <w:ins w:id="12453" w:author="S2-2205102" w:date="2022-05-25T18:53:00Z"/>
          <w:rFonts w:eastAsia="等线"/>
          <w:lang w:val="en-US" w:eastAsia="zh-CN"/>
          <w:rPrChange w:id="12454" w:author="Rapporteur" w:date="2022-05-26T03:30:00Z">
            <w:rPr>
              <w:ins w:id="12455" w:author="S2-2205102" w:date="2022-05-25T18:53:00Z"/>
              <w:rFonts w:eastAsia="等线"/>
              <w:lang w:eastAsia="zh-CN"/>
            </w:rPr>
          </w:rPrChange>
        </w:rPr>
        <w:pPrChange w:id="12456" w:author="Rapporteur" w:date="2022-05-26T14:06:00Z">
          <w:pPr>
            <w:pStyle w:val="affff2"/>
            <w:ind w:left="360"/>
          </w:pPr>
        </w:pPrChange>
      </w:pPr>
      <w:ins w:id="12457" w:author="S2-2205102" w:date="2022-05-25T18:53:00Z">
        <w:r>
          <w:rPr>
            <w:rFonts w:eastAsia="等线"/>
            <w:lang w:val="en-US" w:eastAsia="zh-CN"/>
            <w:rPrChange w:id="12458" w:author="Rapporteur" w:date="2022-05-26T03:30:00Z">
              <w:rPr>
                <w:rFonts w:eastAsia="等线"/>
                <w:lang w:eastAsia="zh-CN"/>
              </w:rPr>
            </w:rPrChange>
          </w:rPr>
          <w:t>In case the PDU Session parameters (e.g. DNN, S-NSSAI, SSC mode) of the existing PDU Session for URLLC service are not updated and the corresponding URSP rule contains RSN and/or PDU Session Pair ID, the UE initiates PDU Session Modification procedure by indicating the RSN/PDU Session Pair ID to the SMF, and initiates another Redundant PDU Session Establishment procedure by indicating the corresponding RSN/PDU Session Pair ID to the SMF.</w:t>
        </w:r>
      </w:ins>
    </w:p>
    <w:p>
      <w:pPr>
        <w:pStyle w:val="B1"/>
        <w:ind w:firstLine="0"/>
        <w:rPr>
          <w:ins w:id="12459" w:author="S2-2205102" w:date="2022-05-25T18:53:00Z"/>
          <w:lang w:val="en-US" w:eastAsia="en-US"/>
          <w:rPrChange w:id="12460" w:author="Rapporteur" w:date="2022-05-26T03:30:00Z">
            <w:rPr>
              <w:ins w:id="12461" w:author="S2-2205102" w:date="2022-05-25T18:53:00Z"/>
              <w:lang w:eastAsia="en-US"/>
            </w:rPr>
          </w:rPrChange>
        </w:rPr>
        <w:pPrChange w:id="12462" w:author="Rapporteur" w:date="2022-05-26T14:06:00Z">
          <w:pPr>
            <w:pStyle w:val="affff2"/>
            <w:ind w:left="360"/>
          </w:pPr>
        </w:pPrChange>
      </w:pPr>
      <w:ins w:id="12463" w:author="S2-2205102" w:date="2022-05-25T18:53:00Z">
        <w:r>
          <w:rPr>
            <w:lang w:val="en-US" w:eastAsia="en-US"/>
            <w:rPrChange w:id="12464" w:author="Rapporteur" w:date="2022-05-26T03:30:00Z">
              <w:rPr>
                <w:lang w:eastAsia="en-US"/>
              </w:rPr>
            </w:rPrChange>
          </w:rPr>
          <w:t>In case the PDU Session parameters of the existing PDU Session for URLLC service are updated, the UE initiates the PDU Session Establishment procedure for both Redundant user plane, and may provide the corresponding RSN/PDU Session Pair ID, if available in the URSP, to the SMF.</w:t>
        </w:r>
      </w:ins>
    </w:p>
    <w:p>
      <w:pPr>
        <w:pStyle w:val="31"/>
        <w:rPr>
          <w:ins w:id="12465" w:author="S2-2205102" w:date="2022-05-25T18:53:00Z"/>
          <w:rFonts w:eastAsia="宋体"/>
          <w:lang w:eastAsia="zh-CN"/>
        </w:rPr>
      </w:pPr>
      <w:bookmarkStart w:id="12466" w:name="_Toc100854238"/>
      <w:bookmarkStart w:id="12467" w:name="_Toc7329"/>
      <w:bookmarkStart w:id="12468" w:name="_Toc19826"/>
      <w:bookmarkStart w:id="12469" w:name="_Toc104433370"/>
      <w:bookmarkStart w:id="12470" w:name="_Toc104467505"/>
      <w:bookmarkStart w:id="12471" w:name="_Toc104467828"/>
      <w:bookmarkStart w:id="12472" w:name="_Toc104468164"/>
      <w:ins w:id="12473" w:author="S2-2205102" w:date="2022-05-25T18:53:00Z">
        <w:r>
          <w:rPr>
            <w:lang w:eastAsia="zh-CN"/>
          </w:rPr>
          <w:t>6.</w:t>
        </w:r>
        <w:del w:id="12474" w:author="Rapporteur" w:date="2022-05-26T00:15:00Z">
          <w:r>
            <w:rPr>
              <w:lang w:eastAsia="zh-CN"/>
            </w:rPr>
            <w:delText>X</w:delText>
          </w:r>
        </w:del>
      </w:ins>
      <w:ins w:id="12475" w:author="Rapporteur" w:date="2022-05-26T00:15:00Z">
        <w:r>
          <w:rPr>
            <w:lang w:eastAsia="zh-CN"/>
          </w:rPr>
          <w:t>49</w:t>
        </w:r>
      </w:ins>
      <w:ins w:id="12476" w:author="S2-2205102" w:date="2022-05-25T18:53:00Z">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2466"/>
        <w:bookmarkEnd w:id="12467"/>
        <w:bookmarkEnd w:id="12468"/>
        <w:bookmarkEnd w:id="12469"/>
        <w:bookmarkEnd w:id="12470"/>
        <w:bookmarkEnd w:id="12471"/>
        <w:bookmarkEnd w:id="12472"/>
      </w:ins>
    </w:p>
    <w:p>
      <w:pPr>
        <w:rPr>
          <w:ins w:id="12477" w:author="S2-2205102" w:date="2022-05-25T18:53:00Z"/>
          <w:rFonts w:eastAsia="等线"/>
          <w:lang w:eastAsia="zh-CN"/>
        </w:rPr>
      </w:pPr>
      <w:ins w:id="12478" w:author="S2-2205102" w:date="2022-05-25T18:53:00Z">
        <w:r>
          <w:rPr>
            <w:rFonts w:eastAsia="等线" w:hint="eastAsia"/>
            <w:lang w:eastAsia="zh-CN"/>
          </w:rPr>
          <w:t>N</w:t>
        </w:r>
        <w:r>
          <w:rPr>
            <w:rFonts w:eastAsia="等线"/>
            <w:lang w:eastAsia="zh-CN"/>
          </w:rPr>
          <w:t>WDAF:</w:t>
        </w:r>
      </w:ins>
    </w:p>
    <w:p>
      <w:pPr>
        <w:pStyle w:val="B1"/>
        <w:rPr>
          <w:ins w:id="12479" w:author="S2-2205102" w:date="2022-05-25T18:53:00Z"/>
          <w:rFonts w:eastAsia="等线"/>
          <w:lang w:val="en-US" w:eastAsia="zh-CN"/>
          <w:rPrChange w:id="12480" w:author="Rapporteur" w:date="2022-05-26T03:31:00Z">
            <w:rPr>
              <w:ins w:id="12481" w:author="S2-2205102" w:date="2022-05-25T18:53:00Z"/>
              <w:rFonts w:eastAsia="等线"/>
              <w:lang w:eastAsia="zh-CN"/>
            </w:rPr>
          </w:rPrChange>
        </w:rPr>
        <w:pPrChange w:id="12482" w:author="Rapporteur" w:date="2022-05-26T14:06:00Z">
          <w:pPr>
            <w:pStyle w:val="affff2"/>
            <w:numPr>
              <w:numId w:val="37"/>
            </w:numPr>
            <w:ind w:hanging="360"/>
          </w:pPr>
        </w:pPrChange>
      </w:pPr>
      <w:ins w:id="12483" w:author="Rapporteur" w:date="2022-05-26T03:32:00Z">
        <w:r>
          <w:rPr>
            <w:lang w:val="en-US"/>
          </w:rPr>
          <w:t>-</w:t>
        </w:r>
        <w:r>
          <w:rPr>
            <w:lang w:val="en-US"/>
          </w:rPr>
          <w:tab/>
        </w:r>
      </w:ins>
      <w:ins w:id="12484" w:author="S2-2205102" w:date="2022-05-25T18:53:00Z">
        <w:r>
          <w:rPr>
            <w:rFonts w:eastAsia="等线"/>
            <w:lang w:val="en-US" w:eastAsia="zh-CN"/>
            <w:rPrChange w:id="12485" w:author="Rapporteur" w:date="2022-05-26T03:31:00Z">
              <w:rPr>
                <w:rFonts w:eastAsia="等线"/>
                <w:lang w:eastAsia="zh-CN"/>
              </w:rPr>
            </w:rPrChange>
          </w:rPr>
          <w:t>Support the enhanced analytics on Redundant Transmission Experience Analytics.</w:t>
        </w:r>
      </w:ins>
    </w:p>
    <w:p>
      <w:pPr>
        <w:rPr>
          <w:ins w:id="12486" w:author="S2-2205102" w:date="2022-05-25T18:53:00Z"/>
          <w:rFonts w:eastAsia="等线"/>
          <w:lang w:eastAsia="zh-CN"/>
        </w:rPr>
      </w:pPr>
      <w:ins w:id="12487" w:author="S2-2205102" w:date="2022-05-25T18:53:00Z">
        <w:r>
          <w:rPr>
            <w:rFonts w:eastAsia="等线"/>
            <w:lang w:eastAsia="zh-CN"/>
          </w:rPr>
          <w:t>AF:</w:t>
        </w:r>
      </w:ins>
    </w:p>
    <w:p>
      <w:pPr>
        <w:pStyle w:val="B1"/>
        <w:rPr>
          <w:ins w:id="12488" w:author="S2-2205102" w:date="2022-05-25T18:53:00Z"/>
          <w:rFonts w:eastAsia="等线"/>
          <w:lang w:val="en-US" w:eastAsia="zh-CN"/>
          <w:rPrChange w:id="12489" w:author="Rapporteur" w:date="2022-05-26T03:32:00Z">
            <w:rPr>
              <w:ins w:id="12490" w:author="S2-2205102" w:date="2022-05-25T18:53:00Z"/>
              <w:rFonts w:eastAsia="等线"/>
              <w:lang w:eastAsia="zh-CN"/>
            </w:rPr>
          </w:rPrChange>
        </w:rPr>
        <w:pPrChange w:id="12491" w:author="Rapporteur" w:date="2022-05-26T14:06:00Z">
          <w:pPr>
            <w:pStyle w:val="affff2"/>
            <w:numPr>
              <w:numId w:val="38"/>
            </w:numPr>
            <w:ind w:left="1440" w:hanging="360"/>
          </w:pPr>
        </w:pPrChange>
      </w:pPr>
      <w:ins w:id="12492" w:author="Rapporteur" w:date="2022-05-26T03:32:00Z">
        <w:r>
          <w:rPr>
            <w:lang w:val="en-US"/>
          </w:rPr>
          <w:t>-</w:t>
        </w:r>
        <w:r>
          <w:rPr>
            <w:lang w:val="en-US"/>
          </w:rPr>
          <w:tab/>
        </w:r>
      </w:ins>
      <w:ins w:id="12493" w:author="S2-2205102" w:date="2022-05-25T18:53:00Z">
        <w:r>
          <w:rPr>
            <w:rFonts w:eastAsia="等线"/>
            <w:lang w:val="en-US" w:eastAsia="zh-CN"/>
            <w:rPrChange w:id="12494" w:author="Rapporteur" w:date="2022-05-26T03:32:00Z">
              <w:rPr>
                <w:rFonts w:eastAsia="等线"/>
                <w:lang w:eastAsia="zh-CN"/>
              </w:rPr>
            </w:rPrChange>
          </w:rPr>
          <w:t>Support to request for dynamic Redundant Transmission user plane path.</w:t>
        </w:r>
      </w:ins>
    </w:p>
    <w:p>
      <w:pPr>
        <w:rPr>
          <w:ins w:id="12495" w:author="S2-2205102" w:date="2022-05-25T18:53:00Z"/>
          <w:rFonts w:eastAsia="等线"/>
          <w:lang w:eastAsia="zh-CN"/>
        </w:rPr>
      </w:pPr>
      <w:ins w:id="12496" w:author="S2-2205102" w:date="2022-05-25T18:53:00Z">
        <w:r>
          <w:rPr>
            <w:rFonts w:eastAsia="等线"/>
            <w:lang w:eastAsia="zh-CN"/>
          </w:rPr>
          <w:t>PCF:</w:t>
        </w:r>
      </w:ins>
    </w:p>
    <w:p>
      <w:pPr>
        <w:pStyle w:val="B1"/>
        <w:rPr>
          <w:ins w:id="12497" w:author="S2-2205102" w:date="2022-05-25T18:53:00Z"/>
          <w:rFonts w:eastAsia="等线"/>
          <w:lang w:val="en-US" w:eastAsia="zh-CN"/>
          <w:rPrChange w:id="12498" w:author="Rapporteur" w:date="2022-05-26T03:32:00Z">
            <w:rPr>
              <w:ins w:id="12499" w:author="S2-2205102" w:date="2022-05-25T18:53:00Z"/>
              <w:rFonts w:eastAsia="等线"/>
              <w:lang w:eastAsia="zh-CN"/>
            </w:rPr>
          </w:rPrChange>
        </w:rPr>
        <w:pPrChange w:id="12500" w:author="Rapporteur" w:date="2022-05-26T14:06:00Z">
          <w:pPr>
            <w:pStyle w:val="affff2"/>
            <w:numPr>
              <w:numId w:val="39"/>
            </w:numPr>
            <w:ind w:hanging="360"/>
          </w:pPr>
        </w:pPrChange>
      </w:pPr>
      <w:ins w:id="12501" w:author="Rapporteur" w:date="2022-05-26T03:32:00Z">
        <w:r>
          <w:rPr>
            <w:lang w:val="en-US"/>
          </w:rPr>
          <w:t>-</w:t>
        </w:r>
        <w:r>
          <w:rPr>
            <w:lang w:val="en-US"/>
          </w:rPr>
          <w:tab/>
        </w:r>
      </w:ins>
      <w:ins w:id="12502" w:author="S2-2205102" w:date="2022-05-25T18:53:00Z">
        <w:r>
          <w:rPr>
            <w:rFonts w:eastAsia="等线"/>
            <w:lang w:val="en-US" w:eastAsia="zh-CN"/>
            <w:rPrChange w:id="12503" w:author="Rapporteur" w:date="2022-05-26T03:32:00Z">
              <w:rPr>
                <w:rFonts w:eastAsia="等线"/>
                <w:lang w:eastAsia="zh-CN"/>
              </w:rPr>
            </w:rPrChange>
          </w:rPr>
          <w:t>Support to subscribe or request Redundant Transmission Experience Analytics from the NWDAF.</w:t>
        </w:r>
      </w:ins>
    </w:p>
    <w:p>
      <w:pPr>
        <w:pStyle w:val="B1"/>
        <w:rPr>
          <w:ins w:id="12504" w:author="S2-2205102" w:date="2022-05-25T18:53:00Z"/>
          <w:rFonts w:eastAsia="等线"/>
          <w:lang w:val="en-US" w:eastAsia="zh-CN"/>
          <w:rPrChange w:id="12505" w:author="Rapporteur" w:date="2022-05-26T03:32:00Z">
            <w:rPr>
              <w:ins w:id="12506" w:author="S2-2205102" w:date="2022-05-25T18:53:00Z"/>
              <w:rFonts w:eastAsia="等线"/>
              <w:lang w:eastAsia="zh-CN"/>
            </w:rPr>
          </w:rPrChange>
        </w:rPr>
        <w:pPrChange w:id="12507" w:author="Rapporteur" w:date="2022-05-26T14:06:00Z">
          <w:pPr>
            <w:pStyle w:val="affff2"/>
            <w:numPr>
              <w:numId w:val="39"/>
            </w:numPr>
            <w:ind w:hanging="360"/>
          </w:pPr>
        </w:pPrChange>
      </w:pPr>
      <w:ins w:id="12508" w:author="Rapporteur" w:date="2022-05-26T03:32:00Z">
        <w:r>
          <w:rPr>
            <w:lang w:val="en-US"/>
          </w:rPr>
          <w:t>-</w:t>
        </w:r>
        <w:r>
          <w:rPr>
            <w:lang w:val="en-US"/>
          </w:rPr>
          <w:tab/>
        </w:r>
      </w:ins>
      <w:ins w:id="12509" w:author="S2-2205102" w:date="2022-05-25T18:53:00Z">
        <w:r>
          <w:rPr>
            <w:rFonts w:eastAsia="等线"/>
            <w:lang w:val="en-US" w:eastAsia="zh-CN"/>
            <w:rPrChange w:id="12510" w:author="Rapporteur" w:date="2022-05-26T03:32:00Z">
              <w:rPr>
                <w:rFonts w:eastAsia="等线"/>
                <w:lang w:eastAsia="zh-CN"/>
              </w:rPr>
            </w:rPrChange>
          </w:rPr>
          <w:t>Support to update URSP rules based on the Redundant Transmission Experience Analytics.</w:t>
        </w:r>
      </w:ins>
    </w:p>
    <w:p>
      <w:pPr>
        <w:rPr>
          <w:ins w:id="12511" w:author="S2-2205102" w:date="2022-05-25T18:53:00Z"/>
          <w:rFonts w:eastAsia="等线"/>
          <w:lang w:eastAsia="zh-CN"/>
        </w:rPr>
      </w:pPr>
      <w:ins w:id="12512" w:author="S2-2205102" w:date="2022-05-25T18:53:00Z">
        <w:r>
          <w:rPr>
            <w:rFonts w:eastAsia="等线" w:hint="eastAsia"/>
            <w:lang w:eastAsia="zh-CN"/>
          </w:rPr>
          <w:t>U</w:t>
        </w:r>
        <w:r>
          <w:rPr>
            <w:rFonts w:eastAsia="等线"/>
            <w:lang w:eastAsia="zh-CN"/>
          </w:rPr>
          <w:t>E:</w:t>
        </w:r>
      </w:ins>
    </w:p>
    <w:p>
      <w:pPr>
        <w:pStyle w:val="B1"/>
        <w:rPr>
          <w:ins w:id="12513" w:author="S2-2205102" w:date="2022-05-25T18:53:00Z"/>
          <w:del w:id="12514" w:author="Rapporteur" w:date="2022-05-26T00:15:00Z"/>
          <w:rFonts w:eastAsia="等线"/>
          <w:lang w:val="en-US" w:eastAsia="zh-CN"/>
          <w:rPrChange w:id="12515" w:author="Rapporteur" w:date="2022-05-26T03:32:00Z">
            <w:rPr>
              <w:ins w:id="12516" w:author="S2-2205102" w:date="2022-05-25T18:53:00Z"/>
              <w:del w:id="12517" w:author="Rapporteur" w:date="2022-05-26T00:15:00Z"/>
              <w:rFonts w:eastAsia="等线"/>
              <w:lang w:eastAsia="zh-CN"/>
            </w:rPr>
          </w:rPrChange>
        </w:rPr>
        <w:pPrChange w:id="12518" w:author="Rapporteur" w:date="2022-05-26T14:06:00Z">
          <w:pPr>
            <w:pStyle w:val="affff2"/>
            <w:numPr>
              <w:numId w:val="40"/>
            </w:numPr>
            <w:ind w:hanging="360"/>
          </w:pPr>
        </w:pPrChange>
      </w:pPr>
      <w:ins w:id="12519" w:author="Rapporteur" w:date="2022-05-26T03:32:00Z">
        <w:r>
          <w:rPr>
            <w:lang w:val="en-US"/>
          </w:rPr>
          <w:t>-</w:t>
        </w:r>
        <w:r>
          <w:rPr>
            <w:lang w:val="en-US"/>
          </w:rPr>
          <w:tab/>
        </w:r>
      </w:ins>
      <w:ins w:id="12520" w:author="S2-2205102" w:date="2022-05-25T18:53:00Z">
        <w:r>
          <w:rPr>
            <w:rFonts w:eastAsia="等线"/>
            <w:lang w:val="en-US" w:eastAsia="zh-CN"/>
            <w:rPrChange w:id="12521" w:author="Rapporteur" w:date="2022-05-26T03:32:00Z">
              <w:rPr>
                <w:rFonts w:eastAsia="等线"/>
                <w:lang w:eastAsia="zh-CN"/>
              </w:rPr>
            </w:rPrChange>
          </w:rPr>
          <w:t>Support Redundant PDU Session Establishment/Modification based on the re-evaluation of URSP rules.</w:t>
        </w:r>
      </w:ins>
    </w:p>
    <w:p>
      <w:pPr>
        <w:pStyle w:val="B1"/>
        <w:rPr>
          <w:ins w:id="12522" w:author="S2-2205102" w:date="2022-05-25T18:53:00Z"/>
          <w:rFonts w:eastAsia="等线"/>
          <w:lang w:eastAsia="zh-CN"/>
        </w:rPr>
        <w:pPrChange w:id="12523" w:author="Rapporteur" w:date="2022-05-26T14:06:00Z">
          <w:pPr>
            <w:pStyle w:val="affff2"/>
            <w:ind w:left="420"/>
          </w:pPr>
        </w:pPrChange>
      </w:pPr>
    </w:p>
    <w:p>
      <w:pPr>
        <w:pStyle w:val="21"/>
        <w:rPr>
          <w:ins w:id="12524" w:author="S2-2205104" w:date="2022-05-25T18:57:00Z"/>
          <w:lang w:eastAsia="ja-JP"/>
        </w:rPr>
      </w:pPr>
      <w:bookmarkStart w:id="12525" w:name="_Toc18228"/>
      <w:bookmarkStart w:id="12526" w:name="_Toc104433377"/>
      <w:bookmarkStart w:id="12527" w:name="_Toc104467506"/>
      <w:bookmarkStart w:id="12528" w:name="_Toc104467829"/>
      <w:bookmarkStart w:id="12529" w:name="_Toc104468165"/>
      <w:ins w:id="12530" w:author="S2-2205104" w:date="2022-05-25T18:57:00Z">
        <w:r>
          <w:rPr>
            <w:lang w:eastAsia="zh-CN"/>
          </w:rPr>
          <w:t>6.</w:t>
        </w:r>
        <w:del w:id="12531" w:author="Rapporteur" w:date="2022-05-26T00:17:00Z">
          <w:r>
            <w:rPr>
              <w:lang w:eastAsia="zh-CN"/>
            </w:rPr>
            <w:delText>X</w:delText>
          </w:r>
        </w:del>
      </w:ins>
      <w:ins w:id="12532" w:author="Rapporteur" w:date="2022-05-26T00:17:00Z">
        <w:r>
          <w:rPr>
            <w:lang w:eastAsia="zh-CN"/>
          </w:rPr>
          <w:t>5</w:t>
        </w:r>
      </w:ins>
      <w:ins w:id="12533" w:author="Rapporteur" w:date="2022-05-26T11:07:00Z">
        <w:r>
          <w:rPr>
            <w:lang w:eastAsia="zh-CN"/>
          </w:rPr>
          <w:t>0</w:t>
        </w:r>
      </w:ins>
      <w:ins w:id="12534" w:author="S2-2205104" w:date="2022-05-25T18:57:00Z">
        <w:r>
          <w:rPr>
            <w:lang w:eastAsia="ko-KR"/>
          </w:rPr>
          <w:tab/>
        </w:r>
        <w:r>
          <w:t>Solution</w:t>
        </w:r>
        <w:r>
          <w:rPr>
            <w:lang w:eastAsia="zh-CN"/>
          </w:rPr>
          <w:t xml:space="preserve"> #</w:t>
        </w:r>
        <w:del w:id="12535" w:author="Rapporteur" w:date="2022-05-26T00:17:00Z">
          <w:r>
            <w:rPr>
              <w:lang w:eastAsia="zh-CN"/>
            </w:rPr>
            <w:delText>X</w:delText>
          </w:r>
        </w:del>
      </w:ins>
      <w:ins w:id="12536" w:author="Rapporteur" w:date="2022-05-26T00:17:00Z">
        <w:r>
          <w:rPr>
            <w:lang w:eastAsia="zh-CN"/>
          </w:rPr>
          <w:t>5</w:t>
        </w:r>
      </w:ins>
      <w:ins w:id="12537" w:author="Rapporteur" w:date="2022-05-26T11:07:00Z">
        <w:r>
          <w:rPr>
            <w:lang w:eastAsia="zh-CN"/>
          </w:rPr>
          <w:t>0</w:t>
        </w:r>
      </w:ins>
      <w:ins w:id="12538" w:author="S2-2205104" w:date="2022-05-25T18:57:00Z">
        <w:r>
          <w:t xml:space="preserve">: </w:t>
        </w:r>
        <w:del w:id="12539" w:author="Rapporteur" w:date="2022-05-26T14:06:00Z">
          <w:r>
            <w:delText>e</w:delText>
          </w:r>
        </w:del>
      </w:ins>
      <w:ins w:id="12540" w:author="Rapporteur" w:date="2022-05-26T14:06:00Z">
        <w:r>
          <w:t>E</w:t>
        </w:r>
      </w:ins>
      <w:ins w:id="12541" w:author="S2-2205104" w:date="2022-05-25T18:57:00Z">
        <w:r>
          <w:t>nhancements on QoS Sustainability analytics</w:t>
        </w:r>
        <w:bookmarkEnd w:id="12525"/>
        <w:bookmarkEnd w:id="12526"/>
        <w:bookmarkEnd w:id="12527"/>
        <w:bookmarkEnd w:id="12528"/>
        <w:bookmarkEnd w:id="12529"/>
      </w:ins>
    </w:p>
    <w:p>
      <w:pPr>
        <w:pStyle w:val="31"/>
        <w:rPr>
          <w:ins w:id="12542" w:author="S2-2205104" w:date="2022-05-25T18:57:00Z"/>
        </w:rPr>
      </w:pPr>
      <w:bookmarkStart w:id="12543" w:name="_Toc22492"/>
      <w:bookmarkStart w:id="12544" w:name="_Toc104433378"/>
      <w:bookmarkStart w:id="12545" w:name="_Toc104467507"/>
      <w:bookmarkStart w:id="12546" w:name="_Toc104467830"/>
      <w:bookmarkStart w:id="12547" w:name="_Toc104468166"/>
      <w:ins w:id="12548" w:author="S2-2205104" w:date="2022-05-25T18:57:00Z">
        <w:r>
          <w:t>6.</w:t>
        </w:r>
        <w:del w:id="12549" w:author="Rapporteur" w:date="2022-05-26T00:17:00Z">
          <w:r>
            <w:delText>X</w:delText>
          </w:r>
        </w:del>
      </w:ins>
      <w:ins w:id="12550" w:author="Rapporteur" w:date="2022-05-26T00:17:00Z">
        <w:r>
          <w:t>5</w:t>
        </w:r>
      </w:ins>
      <w:ins w:id="12551" w:author="Rapporteur" w:date="2022-05-26T11:07:00Z">
        <w:r>
          <w:t>0</w:t>
        </w:r>
      </w:ins>
      <w:ins w:id="12552" w:author="S2-2205104" w:date="2022-05-25T18:57:00Z">
        <w:r>
          <w:t>.1</w:t>
        </w:r>
        <w:r>
          <w:tab/>
          <w:t>Description</w:t>
        </w:r>
        <w:bookmarkEnd w:id="12543"/>
        <w:bookmarkEnd w:id="12544"/>
        <w:bookmarkEnd w:id="12545"/>
        <w:bookmarkEnd w:id="12546"/>
        <w:bookmarkEnd w:id="12547"/>
      </w:ins>
    </w:p>
    <w:p>
      <w:pPr>
        <w:pStyle w:val="B1"/>
        <w:ind w:left="0" w:firstLine="0"/>
        <w:rPr>
          <w:ins w:id="12553" w:author="S2-2205104" w:date="2022-05-25T18:57:00Z"/>
          <w:rFonts w:eastAsia="宋体"/>
          <w:lang w:val="en-US" w:eastAsia="zh-CN"/>
        </w:rPr>
      </w:pPr>
      <w:ins w:id="12554" w:author="S2-2205104" w:date="2022-05-25T18:57:00Z">
        <w:r>
          <w:rPr>
            <w:rFonts w:eastAsia="宋体"/>
            <w:lang w:val="en-US" w:eastAsia="zh-CN"/>
          </w:rPr>
          <w:t>This solu</w:t>
        </w:r>
        <w:r>
          <w:rPr>
            <w:rFonts w:eastAsia="宋体"/>
            <w:sz w:val="18"/>
            <w:szCs w:val="18"/>
            <w:lang w:val="en-US" w:eastAsia="zh-CN"/>
          </w:rPr>
          <w:t>tio</w:t>
        </w:r>
        <w:r>
          <w:rPr>
            <w:rFonts w:eastAsia="宋体"/>
            <w:lang w:val="en-US" w:eastAsia="zh-CN"/>
          </w:rPr>
          <w:t xml:space="preserve">n is proposed to address </w:t>
        </w:r>
        <w:r>
          <w:rPr>
            <w:rFonts w:hint="eastAsia"/>
            <w:lang w:eastAsia="ko-KR"/>
          </w:rPr>
          <w:t>Key Issue #</w:t>
        </w:r>
        <w:r>
          <w:rPr>
            <w:lang w:val="en-US" w:eastAsia="ko-KR"/>
          </w:rPr>
          <w:t>7</w:t>
        </w:r>
        <w:r>
          <w:rPr>
            <w:rFonts w:hint="eastAsia"/>
            <w:lang w:eastAsia="ko-KR"/>
          </w:rPr>
          <w:t xml:space="preserve">: </w:t>
        </w:r>
        <w:r>
          <w:rPr>
            <w:lang w:eastAsia="ko-KR"/>
          </w:rPr>
          <w:t>Enhancements on QoS Sustainability analytics</w:t>
        </w:r>
        <w:r>
          <w:rPr>
            <w:rFonts w:eastAsia="宋体" w:hint="eastAsia"/>
            <w:lang w:val="en-US" w:eastAsia="zh-CN"/>
          </w:rPr>
          <w:t>.</w:t>
        </w:r>
      </w:ins>
    </w:p>
    <w:p>
      <w:pPr>
        <w:rPr>
          <w:ins w:id="12555" w:author="S2-2205104" w:date="2022-05-25T18:57:00Z"/>
          <w:rFonts w:eastAsia="等线"/>
          <w:lang w:eastAsia="zh-CN"/>
        </w:rPr>
      </w:pPr>
      <w:ins w:id="12556" w:author="S2-2205104" w:date="2022-05-25T18:57:00Z">
        <w:r>
          <w:rPr>
            <w:lang w:eastAsia="zh-CN"/>
          </w:rPr>
          <w:t xml:space="preserve">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w:t>
        </w:r>
        <w:r>
          <w:rPr>
            <w:lang w:val="en-US" w:eastAsia="zh-CN"/>
          </w:rPr>
          <w:t>While in the existing solution, the certain area can only be TA/cell,</w:t>
        </w:r>
        <w:r>
          <w:rPr>
            <w:rFonts w:eastAsia="等线"/>
            <w:lang w:eastAsia="zh-CN"/>
          </w:rPr>
          <w:t xml:space="preserve"> </w:t>
        </w:r>
        <w:r>
          <w:rPr>
            <w:rFonts w:eastAsia="等线"/>
            <w:lang w:val="en-US" w:eastAsia="zh-CN"/>
          </w:rPr>
          <w:t xml:space="preserve">a </w:t>
        </w:r>
        <w:r>
          <w:rPr>
            <w:rFonts w:eastAsia="等线"/>
            <w:lang w:eastAsia="zh-CN"/>
          </w:rPr>
          <w:t xml:space="preserve">cell level QoS prediction </w:t>
        </w:r>
        <w:r>
          <w:rPr>
            <w:rFonts w:eastAsia="等线"/>
            <w:lang w:val="en-US" w:eastAsia="zh-CN"/>
          </w:rPr>
          <w:t>is not</w:t>
        </w:r>
        <w:r>
          <w:rPr>
            <w:rFonts w:eastAsia="等线"/>
            <w:lang w:eastAsia="zh-CN"/>
          </w:rPr>
          <w:t xml:space="preserve"> precise enough for any UE within the cell, since in specific parts of a cell the experienced QoS will be less or higher than the current cell-level QoS prediction.</w:t>
        </w:r>
      </w:ins>
    </w:p>
    <w:p>
      <w:pPr>
        <w:rPr>
          <w:ins w:id="12557" w:author="S2-2205104" w:date="2022-05-25T18:57:00Z"/>
          <w:lang w:val="en-US" w:eastAsia="zh-CN"/>
        </w:rPr>
      </w:pPr>
      <w:ins w:id="12558" w:author="S2-2205104" w:date="2022-05-25T18:57:00Z">
        <w:r>
          <w:rPr>
            <w:lang w:val="en-US" w:eastAsia="zh-CN"/>
          </w:rPr>
          <w:lastRenderedPageBreak/>
          <w:t xml:space="preserve">Thus, besides TA/cell information, </w:t>
        </w:r>
        <w:r>
          <w:rPr>
            <w:rFonts w:eastAsia="宋体"/>
            <w:lang w:val="en-US" w:eastAsia="zh-CN"/>
          </w:rPr>
          <w:t>a finer granularity area (e.g. below Cell level) is also introduced for NWDAF to provide with more accuracy analytics</w:t>
        </w:r>
        <w:r>
          <w:rPr>
            <w:lang w:val="en-US" w:eastAsia="zh-CN"/>
          </w:rPr>
          <w:t>.</w:t>
        </w:r>
      </w:ins>
    </w:p>
    <w:p>
      <w:pPr>
        <w:pStyle w:val="B1"/>
        <w:ind w:left="0" w:firstLine="0"/>
        <w:rPr>
          <w:ins w:id="12559" w:author="S2-2205104" w:date="2022-05-25T18:57:00Z"/>
          <w:rFonts w:eastAsia="宋体"/>
          <w:lang w:val="en-US" w:eastAsia="zh-CN"/>
        </w:rPr>
      </w:pPr>
      <w:ins w:id="12560" w:author="S2-2205104" w:date="2022-05-25T18:57:00Z">
        <w:r>
          <w:rPr>
            <w:rFonts w:eastAsia="宋体"/>
            <w:lang w:val="en-US" w:eastAsia="zh-CN"/>
          </w:rPr>
          <w:t>The procedure for below cell anylatics is illustrated in 6.</w:t>
        </w:r>
        <w:del w:id="12561" w:author="Rapporteur" w:date="2022-05-26T00:17:00Z">
          <w:r>
            <w:rPr>
              <w:rFonts w:eastAsia="宋体"/>
              <w:lang w:val="en-US" w:eastAsia="zh-CN"/>
            </w:rPr>
            <w:delText>x</w:delText>
          </w:r>
        </w:del>
      </w:ins>
      <w:ins w:id="12562" w:author="Rapporteur" w:date="2022-05-26T00:17:00Z">
        <w:r>
          <w:rPr>
            <w:rFonts w:eastAsia="宋体"/>
            <w:lang w:val="en-US" w:eastAsia="zh-CN"/>
          </w:rPr>
          <w:t>5</w:t>
        </w:r>
      </w:ins>
      <w:ins w:id="12563" w:author="Rapporteur" w:date="2022-05-26T11:08:00Z">
        <w:r>
          <w:rPr>
            <w:rFonts w:eastAsia="宋体"/>
            <w:lang w:val="en-US" w:eastAsia="zh-CN"/>
          </w:rPr>
          <w:t>0</w:t>
        </w:r>
      </w:ins>
      <w:ins w:id="12564" w:author="S2-2205104" w:date="2022-05-25T18:57:00Z">
        <w:r>
          <w:rPr>
            <w:rFonts w:eastAsia="宋体"/>
            <w:lang w:val="en-US" w:eastAsia="zh-CN"/>
          </w:rPr>
          <w:t>.2.</w:t>
        </w:r>
      </w:ins>
    </w:p>
    <w:p>
      <w:pPr>
        <w:pStyle w:val="41"/>
        <w:rPr>
          <w:ins w:id="12565" w:author="S2-2205104" w:date="2022-05-25T18:57:00Z"/>
          <w:lang w:val="en-US"/>
        </w:rPr>
      </w:pPr>
      <w:bookmarkStart w:id="12566" w:name="_Toc104433379"/>
      <w:bookmarkStart w:id="12567" w:name="_Toc104467831"/>
      <w:bookmarkStart w:id="12568" w:name="_Toc104468167"/>
      <w:ins w:id="12569" w:author="S2-2205104" w:date="2022-05-25T18:57:00Z">
        <w:r>
          <w:rPr>
            <w:lang w:val="en-US"/>
          </w:rPr>
          <w:t>6.</w:t>
        </w:r>
        <w:del w:id="12570" w:author="Rapporteur" w:date="2022-05-26T00:17:00Z">
          <w:r>
            <w:delText>X</w:delText>
          </w:r>
        </w:del>
      </w:ins>
      <w:ins w:id="12571" w:author="Rapporteur" w:date="2022-05-26T00:17:00Z">
        <w:r>
          <w:t>5</w:t>
        </w:r>
      </w:ins>
      <w:ins w:id="12572" w:author="Rapporteur" w:date="2022-05-26T11:07:00Z">
        <w:r>
          <w:t>0</w:t>
        </w:r>
      </w:ins>
      <w:ins w:id="12573" w:author="S2-2205104" w:date="2022-05-25T18:57:00Z">
        <w:r>
          <w:t>.1</w:t>
        </w:r>
        <w:r>
          <w:rPr>
            <w:lang w:val="en-US"/>
          </w:rPr>
          <w:t>.1</w:t>
        </w:r>
        <w:r>
          <w:tab/>
        </w:r>
        <w:r>
          <w:rPr>
            <w:lang w:val="en-US"/>
          </w:rPr>
          <w:t>Input data</w:t>
        </w:r>
        <w:bookmarkEnd w:id="12566"/>
        <w:bookmarkEnd w:id="12567"/>
        <w:bookmarkEnd w:id="12568"/>
      </w:ins>
    </w:p>
    <w:p>
      <w:pPr>
        <w:rPr>
          <w:ins w:id="12574" w:author="S2-2205104" w:date="2022-05-25T18:57:00Z"/>
          <w:lang w:val="en-US"/>
        </w:rPr>
      </w:pPr>
      <w:ins w:id="12575" w:author="S2-2205104" w:date="2022-05-25T18:57:00Z">
        <w:r>
          <w:rPr>
            <w:lang w:eastAsia="zh-CN"/>
          </w:rPr>
          <w:t xml:space="preserve">The NWDAF collects </w:t>
        </w:r>
        <w:r>
          <w:rPr>
            <w:lang w:val="en-US" w:eastAsia="zh-CN"/>
          </w:rPr>
          <w:t>location, bit rate and delay for the UE</w:t>
        </w:r>
        <w:r>
          <w:rPr>
            <w:lang w:eastAsia="zh-CN"/>
          </w:rPr>
          <w:t xml:space="preserve"> from the sources listed in Table 6.</w:t>
        </w:r>
        <w:del w:id="12576" w:author="Rapporteur" w:date="2022-05-26T00:17:00Z">
          <w:r>
            <w:rPr>
              <w:lang w:val="en-US" w:eastAsia="zh-CN"/>
            </w:rPr>
            <w:delText>X</w:delText>
          </w:r>
        </w:del>
      </w:ins>
      <w:ins w:id="12577" w:author="Rapporteur" w:date="2022-05-26T00:17:00Z">
        <w:r>
          <w:rPr>
            <w:lang w:val="en-US" w:eastAsia="zh-CN"/>
          </w:rPr>
          <w:t>5</w:t>
        </w:r>
      </w:ins>
      <w:ins w:id="12578" w:author="Rapporteur" w:date="2022-05-26T11:07:00Z">
        <w:r>
          <w:rPr>
            <w:lang w:val="en-US" w:eastAsia="zh-CN"/>
          </w:rPr>
          <w:t>0</w:t>
        </w:r>
      </w:ins>
      <w:ins w:id="12579" w:author="S2-2205104" w:date="2022-05-25T18:57:00Z">
        <w:r>
          <w:rPr>
            <w:lang w:val="en-US" w:eastAsia="zh-CN"/>
          </w:rPr>
          <w:t>.1.1</w:t>
        </w:r>
        <w:r>
          <w:rPr>
            <w:lang w:eastAsia="zh-CN"/>
          </w:rPr>
          <w:t>-1.</w:t>
        </w:r>
      </w:ins>
    </w:p>
    <w:p>
      <w:pPr>
        <w:pStyle w:val="TH"/>
        <w:rPr>
          <w:ins w:id="12580" w:author="S2-2205104" w:date="2022-05-25T18:57:00Z"/>
        </w:rPr>
      </w:pPr>
      <w:ins w:id="12581" w:author="S2-2205104" w:date="2022-05-25T18:57:00Z">
        <w:r>
          <w:t xml:space="preserve">Table </w:t>
        </w:r>
        <w:r>
          <w:rPr>
            <w:lang w:eastAsia="zh-CN"/>
          </w:rPr>
          <w:t>6.</w:t>
        </w:r>
        <w:del w:id="12582" w:author="Rapporteur" w:date="2022-05-26T00:17:00Z">
          <w:r>
            <w:rPr>
              <w:lang w:val="en-US" w:eastAsia="zh-CN"/>
            </w:rPr>
            <w:delText>X</w:delText>
          </w:r>
        </w:del>
      </w:ins>
      <w:ins w:id="12583" w:author="Rapporteur" w:date="2022-05-26T00:17:00Z">
        <w:r>
          <w:rPr>
            <w:lang w:val="en-US" w:eastAsia="zh-CN"/>
          </w:rPr>
          <w:t>5</w:t>
        </w:r>
      </w:ins>
      <w:ins w:id="12584" w:author="Rapporteur" w:date="2022-05-26T11:07:00Z">
        <w:r>
          <w:rPr>
            <w:lang w:val="en-US" w:eastAsia="zh-CN"/>
          </w:rPr>
          <w:t>0</w:t>
        </w:r>
      </w:ins>
      <w:ins w:id="12585" w:author="S2-2205104" w:date="2022-05-25T18:57:00Z">
        <w:r>
          <w:rPr>
            <w:lang w:val="en-US" w:eastAsia="zh-CN"/>
          </w:rPr>
          <w:t>.1.1-1</w:t>
        </w:r>
        <w:r>
          <w:t xml:space="preserve">: </w:t>
        </w:r>
        <w:r>
          <w:rPr>
            <w:lang w:val="en-US"/>
          </w:rPr>
          <w:t>UE related</w:t>
        </w:r>
        <w:r>
          <w:t xml:space="preserve"> Network Data from 5GC NF </w:t>
        </w:r>
      </w:ins>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1"/>
        <w:gridCol w:w="5463"/>
      </w:tblGrid>
      <w:tr>
        <w:trPr>
          <w:jc w:val="center"/>
          <w:ins w:id="12586" w:author="S2-2205104" w:date="2022-05-25T18:57:00Z"/>
        </w:trPr>
        <w:tc>
          <w:tcPr>
            <w:tcW w:w="2628" w:type="dxa"/>
          </w:tcPr>
          <w:p>
            <w:pPr>
              <w:pStyle w:val="TAH"/>
              <w:rPr>
                <w:ins w:id="12587" w:author="S2-2205104" w:date="2022-05-25T18:57:00Z"/>
              </w:rPr>
            </w:pPr>
            <w:ins w:id="12588" w:author="S2-2205104" w:date="2022-05-25T18:57:00Z">
              <w:r>
                <w:t>Information</w:t>
              </w:r>
            </w:ins>
          </w:p>
        </w:tc>
        <w:tc>
          <w:tcPr>
            <w:tcW w:w="1701" w:type="dxa"/>
          </w:tcPr>
          <w:p>
            <w:pPr>
              <w:pStyle w:val="TAH"/>
              <w:rPr>
                <w:ins w:id="12589" w:author="S2-2205104" w:date="2022-05-25T18:57:00Z"/>
              </w:rPr>
            </w:pPr>
            <w:ins w:id="12590" w:author="S2-2205104" w:date="2022-05-25T18:57:00Z">
              <w:r>
                <w:t>Source</w:t>
              </w:r>
            </w:ins>
          </w:p>
        </w:tc>
        <w:tc>
          <w:tcPr>
            <w:tcW w:w="5463" w:type="dxa"/>
          </w:tcPr>
          <w:p>
            <w:pPr>
              <w:pStyle w:val="TAH"/>
              <w:rPr>
                <w:ins w:id="12591" w:author="S2-2205104" w:date="2022-05-25T18:57:00Z"/>
              </w:rPr>
            </w:pPr>
            <w:ins w:id="12592" w:author="S2-2205104" w:date="2022-05-25T18:57:00Z">
              <w:r>
                <w:t>Description</w:t>
              </w:r>
            </w:ins>
          </w:p>
        </w:tc>
      </w:tr>
      <w:tr>
        <w:trPr>
          <w:jc w:val="center"/>
          <w:ins w:id="12593" w:author="S2-2205104" w:date="2022-05-25T18:57:00Z"/>
        </w:trPr>
        <w:tc>
          <w:tcPr>
            <w:tcW w:w="2628" w:type="dxa"/>
          </w:tcPr>
          <w:p>
            <w:pPr>
              <w:pStyle w:val="TAL"/>
              <w:rPr>
                <w:ins w:id="12594" w:author="S2-2205104" w:date="2022-05-25T18:57:00Z"/>
              </w:rPr>
            </w:pPr>
            <w:ins w:id="12595" w:author="S2-2205104" w:date="2022-05-25T18:57:00Z">
              <w:r>
                <w:t>Timestamp</w:t>
              </w:r>
            </w:ins>
          </w:p>
        </w:tc>
        <w:tc>
          <w:tcPr>
            <w:tcW w:w="1701" w:type="dxa"/>
          </w:tcPr>
          <w:p>
            <w:pPr>
              <w:pStyle w:val="TAC"/>
              <w:rPr>
                <w:ins w:id="12596" w:author="S2-2205104" w:date="2022-05-25T18:57:00Z"/>
              </w:rPr>
            </w:pPr>
            <w:ins w:id="12597" w:author="S2-2205104" w:date="2022-05-25T18:57:00Z">
              <w:r>
                <w:t>5GC NF</w:t>
              </w:r>
            </w:ins>
          </w:p>
        </w:tc>
        <w:tc>
          <w:tcPr>
            <w:tcW w:w="5463" w:type="dxa"/>
          </w:tcPr>
          <w:p>
            <w:pPr>
              <w:pStyle w:val="TAL"/>
              <w:rPr>
                <w:ins w:id="12598" w:author="S2-2205104" w:date="2022-05-25T18:57:00Z"/>
              </w:rPr>
            </w:pPr>
            <w:ins w:id="12599" w:author="S2-2205104" w:date="2022-05-25T18:57:00Z">
              <w:r>
                <w:t>A time stamp associated with the collected information.</w:t>
              </w:r>
            </w:ins>
          </w:p>
        </w:tc>
      </w:tr>
      <w:tr>
        <w:trPr>
          <w:jc w:val="center"/>
          <w:ins w:id="12600" w:author="S2-2205104" w:date="2022-05-25T18:57:00Z"/>
        </w:trPr>
        <w:tc>
          <w:tcPr>
            <w:tcW w:w="2628" w:type="dxa"/>
          </w:tcPr>
          <w:p>
            <w:pPr>
              <w:pStyle w:val="TAL"/>
              <w:rPr>
                <w:ins w:id="12601" w:author="S2-2205104" w:date="2022-05-25T18:57:00Z"/>
              </w:rPr>
            </w:pPr>
            <w:ins w:id="12602" w:author="S2-2205104" w:date="2022-05-25T18:57:00Z">
              <w:r>
                <w:t>Location</w:t>
              </w:r>
            </w:ins>
          </w:p>
        </w:tc>
        <w:tc>
          <w:tcPr>
            <w:tcW w:w="1701" w:type="dxa"/>
          </w:tcPr>
          <w:p>
            <w:pPr>
              <w:pStyle w:val="TAC"/>
              <w:rPr>
                <w:ins w:id="12603" w:author="S2-2205104" w:date="2022-05-25T18:57:00Z"/>
                <w:lang w:val="en-US"/>
              </w:rPr>
            </w:pPr>
            <w:ins w:id="12604" w:author="S2-2205104" w:date="2022-05-25T18:57:00Z">
              <w:r>
                <w:rPr>
                  <w:lang w:val="en-US"/>
                </w:rPr>
                <w:t>GMLC/LMF</w:t>
              </w:r>
            </w:ins>
          </w:p>
        </w:tc>
        <w:tc>
          <w:tcPr>
            <w:tcW w:w="5463" w:type="dxa"/>
          </w:tcPr>
          <w:p>
            <w:pPr>
              <w:pStyle w:val="TAL"/>
              <w:rPr>
                <w:ins w:id="12605" w:author="S2-2205104" w:date="2022-05-25T18:57:00Z"/>
              </w:rPr>
            </w:pPr>
            <w:ins w:id="12606" w:author="S2-2205104" w:date="2022-05-25T18:57:00Z">
              <w:r>
                <w:t xml:space="preserve">The UE location information, e.g. cell ID or </w:t>
              </w:r>
              <w:r>
                <w:rPr>
                  <w:lang w:val="en-US"/>
                </w:rPr>
                <w:t>finer granularity below cell</w:t>
              </w:r>
              <w:r>
                <w:t>.</w:t>
              </w:r>
            </w:ins>
          </w:p>
        </w:tc>
      </w:tr>
      <w:tr>
        <w:trPr>
          <w:jc w:val="center"/>
          <w:ins w:id="12607" w:author="S2-2205104" w:date="2022-05-25T18:57:00Z"/>
        </w:trPr>
        <w:tc>
          <w:tcPr>
            <w:tcW w:w="2628" w:type="dxa"/>
          </w:tcPr>
          <w:p>
            <w:pPr>
              <w:pStyle w:val="TAL"/>
              <w:rPr>
                <w:ins w:id="12608" w:author="S2-2205104" w:date="2022-05-25T18:57:00Z"/>
              </w:rPr>
            </w:pPr>
            <w:ins w:id="12609" w:author="S2-2205104" w:date="2022-05-25T18:57:00Z">
              <w:r>
                <w:t>UE ID</w:t>
              </w:r>
            </w:ins>
          </w:p>
        </w:tc>
        <w:tc>
          <w:tcPr>
            <w:tcW w:w="1701" w:type="dxa"/>
          </w:tcPr>
          <w:p>
            <w:pPr>
              <w:pStyle w:val="TAC"/>
              <w:rPr>
                <w:ins w:id="12610" w:author="S2-2205104" w:date="2022-05-25T18:57:00Z"/>
              </w:rPr>
            </w:pPr>
            <w:ins w:id="12611" w:author="S2-2205104" w:date="2022-05-25T18:57:00Z">
              <w:r>
                <w:t>AMF</w:t>
              </w:r>
            </w:ins>
          </w:p>
        </w:tc>
        <w:tc>
          <w:tcPr>
            <w:tcW w:w="5463" w:type="dxa"/>
          </w:tcPr>
          <w:p>
            <w:pPr>
              <w:pStyle w:val="TAL"/>
              <w:rPr>
                <w:ins w:id="12612" w:author="S2-2205104" w:date="2022-05-25T18:57:00Z"/>
              </w:rPr>
            </w:pPr>
            <w:ins w:id="12613" w:author="S2-2205104" w:date="2022-05-25T18:57:00Z">
              <w:r>
                <w:t xml:space="preserve">(list of) SUPI(s). </w:t>
              </w:r>
            </w:ins>
          </w:p>
        </w:tc>
      </w:tr>
      <w:tr>
        <w:trPr>
          <w:jc w:val="center"/>
          <w:ins w:id="12614" w:author="S2-2205104" w:date="2022-05-25T18:57:00Z"/>
        </w:trPr>
        <w:tc>
          <w:tcPr>
            <w:tcW w:w="2628" w:type="dxa"/>
          </w:tcPr>
          <w:p>
            <w:pPr>
              <w:pStyle w:val="TAL"/>
              <w:rPr>
                <w:ins w:id="12615" w:author="S2-2205104" w:date="2022-05-25T18:57:00Z"/>
                <w:lang w:val="en-US"/>
              </w:rPr>
            </w:pPr>
            <w:ins w:id="12616" w:author="S2-2205104" w:date="2022-05-25T18:57:00Z">
              <w:r>
                <w:rPr>
                  <w:lang w:val="en-US"/>
                </w:rPr>
                <w:t>SMF info</w:t>
              </w:r>
            </w:ins>
          </w:p>
        </w:tc>
        <w:tc>
          <w:tcPr>
            <w:tcW w:w="1701" w:type="dxa"/>
          </w:tcPr>
          <w:p>
            <w:pPr>
              <w:pStyle w:val="TAC"/>
              <w:rPr>
                <w:ins w:id="12617" w:author="S2-2205104" w:date="2022-05-25T18:57:00Z"/>
                <w:lang w:val="en-US"/>
              </w:rPr>
            </w:pPr>
            <w:ins w:id="12618" w:author="S2-2205104" w:date="2022-05-25T18:57:00Z">
              <w:r>
                <w:rPr>
                  <w:lang w:val="en-US"/>
                </w:rPr>
                <w:t>AMF</w:t>
              </w:r>
            </w:ins>
          </w:p>
        </w:tc>
        <w:tc>
          <w:tcPr>
            <w:tcW w:w="5463" w:type="dxa"/>
          </w:tcPr>
          <w:p>
            <w:pPr>
              <w:pStyle w:val="TAL"/>
              <w:rPr>
                <w:ins w:id="12619" w:author="S2-2205104" w:date="2022-05-25T18:57:00Z"/>
                <w:lang w:val="en-US"/>
              </w:rPr>
            </w:pPr>
            <w:ins w:id="12620" w:author="S2-2205104" w:date="2022-05-25T18:57:00Z">
              <w:r>
                <w:rPr>
                  <w:lang w:val="en-US"/>
                </w:rPr>
                <w:t>SMF address for the SMF serving the UE</w:t>
              </w:r>
            </w:ins>
          </w:p>
        </w:tc>
      </w:tr>
      <w:tr>
        <w:trPr>
          <w:jc w:val="center"/>
          <w:ins w:id="12621" w:author="S2-2205104" w:date="2022-05-25T18:57:00Z"/>
        </w:trPr>
        <w:tc>
          <w:tcPr>
            <w:tcW w:w="2628" w:type="dxa"/>
          </w:tcPr>
          <w:p>
            <w:pPr>
              <w:pStyle w:val="TAL"/>
              <w:rPr>
                <w:ins w:id="12622" w:author="S2-2205104" w:date="2022-05-25T18:57:00Z"/>
              </w:rPr>
            </w:pPr>
            <w:ins w:id="12623" w:author="S2-2205104" w:date="2022-05-25T18:57:00Z">
              <w:r>
                <w:rPr>
                  <w:lang w:eastAsia="zh-CN"/>
                </w:rPr>
                <w:t>UPF info</w:t>
              </w:r>
            </w:ins>
          </w:p>
        </w:tc>
        <w:tc>
          <w:tcPr>
            <w:tcW w:w="1701" w:type="dxa"/>
          </w:tcPr>
          <w:p>
            <w:pPr>
              <w:pStyle w:val="TAC"/>
              <w:rPr>
                <w:ins w:id="12624" w:author="S2-2205104" w:date="2022-05-25T18:57:00Z"/>
              </w:rPr>
            </w:pPr>
            <w:ins w:id="12625" w:author="S2-2205104" w:date="2022-05-25T18:57:00Z">
              <w:r>
                <w:rPr>
                  <w:lang w:eastAsia="zh-CN"/>
                </w:rPr>
                <w:t>SMF</w:t>
              </w:r>
            </w:ins>
          </w:p>
        </w:tc>
        <w:tc>
          <w:tcPr>
            <w:tcW w:w="5463" w:type="dxa"/>
          </w:tcPr>
          <w:p>
            <w:pPr>
              <w:pStyle w:val="TAL"/>
              <w:rPr>
                <w:ins w:id="12626" w:author="S2-2205104" w:date="2022-05-25T18:57:00Z"/>
              </w:rPr>
            </w:pPr>
            <w:ins w:id="12627" w:author="S2-2205104" w:date="2022-05-25T18:57:00Z">
              <w:r>
                <w:rPr>
                  <w:lang w:eastAsia="zh-CN"/>
                </w:rPr>
                <w:t>UPF address for the UPF serving the UE.</w:t>
              </w:r>
            </w:ins>
          </w:p>
        </w:tc>
      </w:tr>
      <w:tr>
        <w:trPr>
          <w:trHeight w:val="90"/>
          <w:jc w:val="center"/>
          <w:ins w:id="12628" w:author="S2-2205104" w:date="2022-05-25T18:57:00Z"/>
        </w:trPr>
        <w:tc>
          <w:tcPr>
            <w:tcW w:w="2628" w:type="dxa"/>
          </w:tcPr>
          <w:p>
            <w:pPr>
              <w:pStyle w:val="TAL"/>
              <w:rPr>
                <w:ins w:id="12629" w:author="S2-2205104" w:date="2022-05-25T18:57:00Z"/>
              </w:rPr>
            </w:pPr>
            <w:ins w:id="12630" w:author="S2-2205104" w:date="2022-05-25T18:57:00Z">
              <w:r>
                <w:rPr>
                  <w:lang w:eastAsia="zh-CN"/>
                </w:rPr>
                <w:t>QFI</w:t>
              </w:r>
            </w:ins>
          </w:p>
        </w:tc>
        <w:tc>
          <w:tcPr>
            <w:tcW w:w="1701" w:type="dxa"/>
          </w:tcPr>
          <w:p>
            <w:pPr>
              <w:pStyle w:val="TAC"/>
              <w:rPr>
                <w:ins w:id="12631" w:author="S2-2205104" w:date="2022-05-25T18:57:00Z"/>
              </w:rPr>
            </w:pPr>
            <w:ins w:id="12632" w:author="S2-2205104" w:date="2022-05-25T18:57:00Z">
              <w:r>
                <w:rPr>
                  <w:lang w:eastAsia="zh-CN"/>
                </w:rPr>
                <w:t>SMF</w:t>
              </w:r>
            </w:ins>
          </w:p>
        </w:tc>
        <w:tc>
          <w:tcPr>
            <w:tcW w:w="5463" w:type="dxa"/>
          </w:tcPr>
          <w:p>
            <w:pPr>
              <w:pStyle w:val="TAL"/>
              <w:rPr>
                <w:ins w:id="12633" w:author="S2-2205104" w:date="2022-05-25T18:57:00Z"/>
              </w:rPr>
            </w:pPr>
            <w:ins w:id="12634" w:author="S2-2205104" w:date="2022-05-25T18:57:00Z">
              <w:r>
                <w:t>QoS Flow Identifier.</w:t>
              </w:r>
            </w:ins>
          </w:p>
        </w:tc>
      </w:tr>
      <w:tr>
        <w:trPr>
          <w:jc w:val="center"/>
          <w:ins w:id="12635" w:author="S2-2205104" w:date="2022-05-25T18:57:00Z"/>
        </w:trPr>
        <w:tc>
          <w:tcPr>
            <w:tcW w:w="2628" w:type="dxa"/>
          </w:tcPr>
          <w:p>
            <w:pPr>
              <w:pStyle w:val="TAL"/>
              <w:rPr>
                <w:ins w:id="12636" w:author="S2-2205104" w:date="2022-05-25T18:57:00Z"/>
              </w:rPr>
            </w:pPr>
            <w:ins w:id="12637" w:author="S2-2205104" w:date="2022-05-25T18:57:00Z">
              <w:r>
                <w:t>QoS flow Bit Rate</w:t>
              </w:r>
            </w:ins>
          </w:p>
        </w:tc>
        <w:tc>
          <w:tcPr>
            <w:tcW w:w="1701" w:type="dxa"/>
          </w:tcPr>
          <w:p>
            <w:pPr>
              <w:pStyle w:val="TAC"/>
              <w:rPr>
                <w:ins w:id="12638" w:author="S2-2205104" w:date="2022-05-25T18:57:00Z"/>
              </w:rPr>
            </w:pPr>
            <w:ins w:id="12639" w:author="S2-2205104" w:date="2022-05-25T18:57:00Z">
              <w:r>
                <w:t>UPF</w:t>
              </w:r>
            </w:ins>
          </w:p>
        </w:tc>
        <w:tc>
          <w:tcPr>
            <w:tcW w:w="5463" w:type="dxa"/>
          </w:tcPr>
          <w:p>
            <w:pPr>
              <w:pStyle w:val="TAL"/>
              <w:rPr>
                <w:ins w:id="12640" w:author="S2-2205104" w:date="2022-05-25T18:57:00Z"/>
              </w:rPr>
            </w:pPr>
            <w:ins w:id="12641" w:author="S2-2205104" w:date="2022-05-25T18:57:00Z">
              <w:r>
                <w:t>The observed bit rate for UL direction; and</w:t>
              </w:r>
            </w:ins>
          </w:p>
          <w:p>
            <w:pPr>
              <w:pStyle w:val="TAL"/>
              <w:rPr>
                <w:ins w:id="12642" w:author="S2-2205104" w:date="2022-05-25T18:57:00Z"/>
              </w:rPr>
            </w:pPr>
            <w:ins w:id="12643" w:author="S2-2205104" w:date="2022-05-25T18:57:00Z">
              <w:r>
                <w:t>The observed bit rate for DL direction.</w:t>
              </w:r>
            </w:ins>
          </w:p>
        </w:tc>
      </w:tr>
      <w:tr>
        <w:trPr>
          <w:jc w:val="center"/>
          <w:ins w:id="12644" w:author="S2-2205104" w:date="2022-05-25T18:57:00Z"/>
        </w:trPr>
        <w:tc>
          <w:tcPr>
            <w:tcW w:w="2628" w:type="dxa"/>
          </w:tcPr>
          <w:p>
            <w:pPr>
              <w:pStyle w:val="TAL"/>
              <w:rPr>
                <w:ins w:id="12645" w:author="S2-2205104" w:date="2022-05-25T18:57:00Z"/>
              </w:rPr>
            </w:pPr>
            <w:ins w:id="12646" w:author="S2-2205104" w:date="2022-05-25T18:57:00Z">
              <w:r>
                <w:t>QoS flow Packet Delay</w:t>
              </w:r>
            </w:ins>
          </w:p>
        </w:tc>
        <w:tc>
          <w:tcPr>
            <w:tcW w:w="1701" w:type="dxa"/>
          </w:tcPr>
          <w:p>
            <w:pPr>
              <w:pStyle w:val="TAC"/>
              <w:rPr>
                <w:ins w:id="12647" w:author="S2-2205104" w:date="2022-05-25T18:57:00Z"/>
              </w:rPr>
            </w:pPr>
            <w:ins w:id="12648" w:author="S2-2205104" w:date="2022-05-25T18:57:00Z">
              <w:r>
                <w:t>UPF</w:t>
              </w:r>
            </w:ins>
          </w:p>
        </w:tc>
        <w:tc>
          <w:tcPr>
            <w:tcW w:w="5463" w:type="dxa"/>
          </w:tcPr>
          <w:p>
            <w:pPr>
              <w:pStyle w:val="TAL"/>
              <w:rPr>
                <w:ins w:id="12649" w:author="S2-2205104" w:date="2022-05-25T18:57:00Z"/>
              </w:rPr>
            </w:pPr>
            <w:ins w:id="12650" w:author="S2-2205104" w:date="2022-05-25T18:57:00Z">
              <w:r>
                <w:t>The observed Packet delay for UL direction; and</w:t>
              </w:r>
            </w:ins>
          </w:p>
          <w:p>
            <w:pPr>
              <w:pStyle w:val="TAL"/>
              <w:rPr>
                <w:ins w:id="12651" w:author="S2-2205104" w:date="2022-05-25T18:57:00Z"/>
              </w:rPr>
            </w:pPr>
            <w:ins w:id="12652" w:author="S2-2205104" w:date="2022-05-25T18:57:00Z">
              <w:r>
                <w:t>The observed Packet delay for the DL direction.</w:t>
              </w:r>
            </w:ins>
          </w:p>
        </w:tc>
      </w:tr>
    </w:tbl>
    <w:p>
      <w:pPr>
        <w:pStyle w:val="B1"/>
        <w:ind w:left="0" w:firstLine="0"/>
        <w:rPr>
          <w:ins w:id="12653" w:author="S2-2205104" w:date="2022-05-25T18:57:00Z"/>
          <w:lang w:val="en-US" w:eastAsia="zh-CN"/>
        </w:rPr>
      </w:pPr>
    </w:p>
    <w:p>
      <w:pPr>
        <w:pStyle w:val="31"/>
        <w:rPr>
          <w:ins w:id="12654" w:author="S2-2205104" w:date="2022-05-25T18:57:00Z"/>
          <w:lang w:val="en-US" w:eastAsia="zh-CN"/>
        </w:rPr>
      </w:pPr>
      <w:bookmarkStart w:id="12655" w:name="_Toc18286"/>
      <w:bookmarkStart w:id="12656" w:name="_Toc104433380"/>
      <w:bookmarkStart w:id="12657" w:name="_Toc104467508"/>
      <w:bookmarkStart w:id="12658" w:name="_Toc104467832"/>
      <w:bookmarkStart w:id="12659" w:name="_Toc104468168"/>
      <w:ins w:id="12660" w:author="S2-2205104" w:date="2022-05-25T18:57:00Z">
        <w:r>
          <w:rPr>
            <w:lang w:val="en-US" w:eastAsia="zh-CN"/>
          </w:rPr>
          <w:t>6.</w:t>
        </w:r>
        <w:del w:id="12661" w:author="Rapporteur" w:date="2022-05-26T00:18:00Z">
          <w:r>
            <w:rPr>
              <w:lang w:val="en-US" w:eastAsia="zh-CN"/>
            </w:rPr>
            <w:delText>X</w:delText>
          </w:r>
        </w:del>
      </w:ins>
      <w:ins w:id="12662" w:author="Rapporteur" w:date="2022-05-26T00:18:00Z">
        <w:r>
          <w:rPr>
            <w:lang w:val="en-US" w:eastAsia="zh-CN"/>
          </w:rPr>
          <w:t>5</w:t>
        </w:r>
      </w:ins>
      <w:ins w:id="12663" w:author="Rapporteur" w:date="2022-05-26T11:11:00Z">
        <w:r>
          <w:rPr>
            <w:lang w:val="en-US" w:eastAsia="zh-CN"/>
          </w:rPr>
          <w:t>0</w:t>
        </w:r>
      </w:ins>
      <w:ins w:id="12664" w:author="S2-2205104" w:date="2022-05-25T18:57:00Z">
        <w:r>
          <w:rPr>
            <w:lang w:val="en-US" w:eastAsia="zh-CN"/>
          </w:rPr>
          <w:t>.2</w:t>
        </w:r>
        <w:r>
          <w:rPr>
            <w:lang w:val="en-US" w:eastAsia="zh-CN"/>
          </w:rPr>
          <w:tab/>
          <w:t>Procedures</w:t>
        </w:r>
        <w:bookmarkEnd w:id="12655"/>
        <w:bookmarkEnd w:id="12656"/>
        <w:bookmarkEnd w:id="12657"/>
        <w:bookmarkEnd w:id="12658"/>
        <w:bookmarkEnd w:id="12659"/>
      </w:ins>
    </w:p>
    <w:p>
      <w:pPr>
        <w:pStyle w:val="TH"/>
        <w:rPr>
          <w:ins w:id="12665" w:author="S2-2205104" w:date="2022-05-25T18:57:00Z"/>
          <w:bCs/>
        </w:rPr>
        <w:pPrChange w:id="12666" w:author="Rapporteur" w:date="2022-05-26T00:43:00Z">
          <w:pPr>
            <w:jc w:val="center"/>
          </w:pPr>
        </w:pPrChange>
      </w:pPr>
      <w:ins w:id="12667" w:author="S2-2205104" w:date="2022-05-25T18:57:00Z">
        <w:r>
          <w:rPr>
            <w:bCs/>
            <w:lang w:val="en-US" w:eastAsia="zh-CN"/>
          </w:rPr>
          <w:object w:dxaOrig="9524" w:dyaOrig="7909">
            <v:shape id="_x0000_i1090" type="#_x0000_t75" style="width:474pt;height:396pt" o:ole="">
              <v:imagedata r:id="rId162" o:title=""/>
              <o:lock v:ext="edit" aspectratio="f"/>
            </v:shape>
            <o:OLEObject Type="Embed" ProgID="Visio.Drawing.11" ShapeID="_x0000_i1090" DrawAspect="Content" ObjectID="_1715085505" r:id="rId163"/>
          </w:object>
        </w:r>
      </w:ins>
    </w:p>
    <w:p>
      <w:pPr>
        <w:pStyle w:val="TF"/>
        <w:rPr>
          <w:ins w:id="12668" w:author="S2-2205104" w:date="2022-05-25T18:57:00Z"/>
          <w:lang w:val="en-US"/>
        </w:rPr>
      </w:pPr>
      <w:ins w:id="12669" w:author="S2-2205104" w:date="2022-05-25T18:57:00Z">
        <w:r>
          <w:t>Figure 6.</w:t>
        </w:r>
        <w:del w:id="12670" w:author="Rapporteur" w:date="2022-05-26T00:18:00Z">
          <w:r>
            <w:delText>X</w:delText>
          </w:r>
        </w:del>
      </w:ins>
      <w:ins w:id="12671" w:author="Rapporteur" w:date="2022-05-26T00:18:00Z">
        <w:r>
          <w:t>5</w:t>
        </w:r>
      </w:ins>
      <w:ins w:id="12672" w:author="Rapporteur" w:date="2022-05-26T11:11:00Z">
        <w:r>
          <w:t>0</w:t>
        </w:r>
      </w:ins>
      <w:ins w:id="12673" w:author="S2-2205104" w:date="2022-05-25T18:57:00Z">
        <w:r>
          <w:t xml:space="preserve">.2-1: Procedure for </w:t>
        </w:r>
        <w:r>
          <w:rPr>
            <w:lang w:eastAsia="ko-KR"/>
          </w:rPr>
          <w:t>"QoS Sustainability"</w:t>
        </w:r>
        <w:r>
          <w:t xml:space="preserve"> </w:t>
        </w:r>
        <w:r>
          <w:rPr>
            <w:lang w:eastAsia="ko-KR"/>
          </w:rPr>
          <w:t>analytics</w:t>
        </w:r>
        <w:r>
          <w:rPr>
            <w:lang w:val="en-US" w:eastAsia="ko-KR"/>
          </w:rPr>
          <w:t xml:space="preserve"> in a finer granularity</w:t>
        </w:r>
      </w:ins>
    </w:p>
    <w:p>
      <w:pPr>
        <w:pStyle w:val="B1"/>
        <w:rPr>
          <w:ins w:id="12674" w:author="S2-2205104" w:date="2022-05-25T18:57:00Z"/>
          <w:lang w:eastAsia="zh-CN"/>
        </w:rPr>
      </w:pPr>
      <w:bookmarkStart w:id="12675" w:name="OLE_LINK1"/>
      <w:ins w:id="12676" w:author="S2-2205104" w:date="2022-05-25T18:57:00Z">
        <w:r>
          <w:rPr>
            <w:lang w:eastAsia="zh-CN"/>
          </w:rPr>
          <w:lastRenderedPageBreak/>
          <w:t>1.</w:t>
        </w:r>
        <w:r>
          <w:rPr>
            <w:lang w:eastAsia="zh-CN"/>
          </w:rPr>
          <w:tab/>
        </w:r>
        <w:bookmarkEnd w:id="12675"/>
        <w:r>
          <w:rPr>
            <w:lang w:eastAsia="zh-CN"/>
          </w:rPr>
          <w:t xml:space="preserve">The </w:t>
        </w:r>
        <w:r>
          <w:rPr>
            <w:lang w:val="en-US" w:eastAsia="zh-CN"/>
          </w:rPr>
          <w:t xml:space="preserve">NF </w:t>
        </w:r>
        <w:r>
          <w:rPr>
            <w:lang w:eastAsia="zh-CN"/>
          </w:rPr>
          <w:t xml:space="preserve">consumer requests or subscribes to analytics information on "QoS Sustainability" provided by the NWDAF. The parameters included in the request are </w:t>
        </w:r>
        <w:r>
          <w:rPr>
            <w:lang w:val="en-US" w:eastAsia="zh-CN"/>
          </w:rPr>
          <w:t xml:space="preserve">defined </w:t>
        </w:r>
        <w:r>
          <w:rPr>
            <w:lang w:eastAsia="zh-CN"/>
          </w:rPr>
          <w:t xml:space="preserve">in </w:t>
        </w:r>
        <w:r>
          <w:rPr>
            <w:lang w:val="en-US" w:eastAsia="zh-CN"/>
          </w:rPr>
          <w:t xml:space="preserve">TS 23.288 [5] </w:t>
        </w:r>
        <w:r>
          <w:rPr>
            <w:lang w:eastAsia="zh-CN"/>
          </w:rPr>
          <w:t>clause 6.9.1.</w:t>
        </w:r>
        <w:r>
          <w:t>The NF can request statistics or predictions or both.</w:t>
        </w:r>
      </w:ins>
    </w:p>
    <w:p>
      <w:pPr>
        <w:pStyle w:val="B1"/>
        <w:rPr>
          <w:ins w:id="12677" w:author="S2-2205104" w:date="2022-05-25T18:57:00Z"/>
          <w:lang w:val="en-US" w:eastAsia="zh-CN"/>
        </w:rPr>
      </w:pPr>
      <w:ins w:id="12678" w:author="S2-2205104" w:date="2022-05-25T18:57:00Z">
        <w:r>
          <w:rPr>
            <w:lang w:eastAsia="zh-CN"/>
          </w:rPr>
          <w:tab/>
          <w:t xml:space="preserve">The consumer </w:t>
        </w:r>
        <w:r>
          <w:rPr>
            <w:lang w:val="en-US" w:eastAsia="zh-CN"/>
          </w:rPr>
          <w:t>provides the TAIs or Cell IDs, and finer granularity area (e.g. blow cell via</w:t>
        </w:r>
        <w:r>
          <w:rPr>
            <w:lang w:eastAsia="zh-CN"/>
          </w:rPr>
          <w:t xml:space="preserve"> longitude/latitude</w:t>
        </w:r>
        <w:r>
          <w:rPr>
            <w:lang w:val="en-US" w:eastAsia="zh-CN"/>
          </w:rPr>
          <w:t xml:space="preserve"> range</w:t>
        </w:r>
        <w:r>
          <w:rPr>
            <w:lang w:eastAsia="zh-CN"/>
          </w:rPr>
          <w:t xml:space="preserve"> etc.</w:t>
        </w:r>
        <w:r>
          <w:rPr>
            <w:lang w:val="en-US" w:eastAsia="zh-CN"/>
          </w:rPr>
          <w:t>) in</w:t>
        </w:r>
        <w:r>
          <w:rPr>
            <w:lang w:eastAsia="zh-CN"/>
          </w:rPr>
          <w:t xml:space="preserve"> "Location information" when requesting QoS Sustainability analytics.</w:t>
        </w:r>
        <w:r>
          <w:rPr>
            <w:lang w:val="en-US" w:eastAsia="zh-CN"/>
          </w:rPr>
          <w:t xml:space="preserve"> </w:t>
        </w:r>
      </w:ins>
    </w:p>
    <w:p>
      <w:pPr>
        <w:pStyle w:val="B1"/>
        <w:rPr>
          <w:ins w:id="12679" w:author="S2-2205104" w:date="2022-05-25T18:57:00Z"/>
          <w:lang w:eastAsia="zh-CN"/>
        </w:rPr>
      </w:pPr>
      <w:ins w:id="12680" w:author="S2-2205104" w:date="2022-05-25T18:57:00Z">
        <w:r>
          <w:rPr>
            <w:lang w:eastAsia="zh-CN"/>
          </w:rPr>
          <w:t>2</w:t>
        </w:r>
        <w:r>
          <w:rPr>
            <w:lang w:val="en-US" w:eastAsia="zh-CN"/>
          </w:rPr>
          <w:t>a</w:t>
        </w:r>
        <w:r>
          <w:rPr>
            <w:lang w:eastAsia="zh-CN"/>
          </w:rPr>
          <w:t>.</w:t>
        </w:r>
        <w:r>
          <w:rPr>
            <w:lang w:eastAsia="zh-CN"/>
          </w:rPr>
          <w:tab/>
          <w:t>If the request is authorized, and in order to provide the requested analytics, the NWDAF</w:t>
        </w:r>
        <w:r>
          <w:t xml:space="preserve"> decides the AMF(s) based on the </w:t>
        </w:r>
        <w:r>
          <w:rPr>
            <w:lang w:val="en-US"/>
          </w:rPr>
          <w:t>TAIs/Cell IDs,</w:t>
        </w:r>
        <w:r>
          <w:t xml:space="preserve"> and obtains the UE list in the </w:t>
        </w:r>
        <w:r>
          <w:rPr>
            <w:lang w:val="en-US"/>
          </w:rPr>
          <w:t>TAs/Cells</w:t>
        </w:r>
        <w:r>
          <w:t xml:space="preserve"> from AMF by </w:t>
        </w:r>
        <w:r>
          <w:rPr>
            <w:lang w:eastAsia="zh-CN"/>
          </w:rPr>
          <w:t>invok</w:t>
        </w:r>
        <w:r>
          <w:rPr>
            <w:lang w:val="en-US" w:eastAsia="zh-CN"/>
          </w:rPr>
          <w:t>ing</w:t>
        </w:r>
        <w:r>
          <w:rPr>
            <w:lang w:eastAsia="zh-CN"/>
          </w:rPr>
          <w:t xml:space="preserve"> Na</w:t>
        </w:r>
        <w:r>
          <w:rPr>
            <w:lang w:val="en-US" w:eastAsia="zh-CN"/>
          </w:rPr>
          <w:t>m</w:t>
        </w:r>
        <w:r>
          <w:rPr>
            <w:lang w:eastAsia="zh-CN"/>
          </w:rPr>
          <w:t>f_EventExposure_Subscribe service</w:t>
        </w:r>
        <w:r>
          <w:rPr>
            <w:lang w:val="en-US" w:eastAsia="zh-CN"/>
          </w:rPr>
          <w:t xml:space="preserve"> </w:t>
        </w:r>
        <w:r>
          <w:rPr>
            <w:lang w:eastAsia="zh-CN"/>
          </w:rPr>
          <w:t>operation</w:t>
        </w:r>
        <w:r>
          <w:rPr>
            <w:lang w:val="en-US" w:eastAsia="zh-CN"/>
          </w:rPr>
          <w:t xml:space="preserve"> </w:t>
        </w:r>
        <w:r>
          <w:rPr>
            <w:lang w:eastAsia="zh-CN"/>
          </w:rPr>
          <w:t>using event ID "</w:t>
        </w:r>
        <w:r>
          <w:rPr>
            <w:rFonts w:hint="eastAsia"/>
            <w:lang w:eastAsia="zh-CN"/>
          </w:rPr>
          <w:t>Number of UEs present in a geographical area</w:t>
        </w:r>
        <w:r>
          <w:rPr>
            <w:lang w:eastAsia="zh-CN"/>
          </w:rPr>
          <w:t xml:space="preserve">" as </w:t>
        </w:r>
        <w:r>
          <w:rPr>
            <w:lang w:val="en-US" w:eastAsia="zh-CN"/>
          </w:rPr>
          <w:t xml:space="preserve">described </w:t>
        </w:r>
        <w:r>
          <w:rPr>
            <w:lang w:eastAsia="zh-CN"/>
          </w:rPr>
          <w:t>in TS 23.502</w:t>
        </w:r>
        <w:r>
          <w:rPr>
            <w:lang w:val="en-US" w:eastAsia="zh-CN"/>
          </w:rPr>
          <w:t xml:space="preserve"> [3]</w:t>
        </w:r>
        <w:r>
          <w:rPr>
            <w:lang w:eastAsia="zh-CN"/>
          </w:rPr>
          <w:t>.</w:t>
        </w:r>
      </w:ins>
    </w:p>
    <w:p>
      <w:pPr>
        <w:pStyle w:val="B1"/>
        <w:rPr>
          <w:ins w:id="12681" w:author="S2-2205104" w:date="2022-05-25T18:57:00Z"/>
          <w:lang w:eastAsia="zh-CN"/>
        </w:rPr>
      </w:pPr>
      <w:ins w:id="12682" w:author="S2-2205104" w:date="2022-05-25T18:57:00Z">
        <w:r>
          <w:rPr>
            <w:lang w:val="en-US" w:eastAsia="zh-CN"/>
          </w:rPr>
          <w:t>2b.</w:t>
        </w:r>
        <w:del w:id="12683" w:author="Rapporteur" w:date="2022-05-26T03:35:00Z">
          <w:r>
            <w:rPr>
              <w:lang w:val="en-US" w:eastAsia="zh-CN"/>
            </w:rPr>
            <w:delText xml:space="preserve"> </w:delText>
          </w:r>
        </w:del>
      </w:ins>
      <w:ins w:id="12684" w:author="Rapporteur" w:date="2022-05-26T03:35:00Z">
        <w:r>
          <w:rPr>
            <w:lang w:val="en-US" w:eastAsia="zh-CN"/>
          </w:rPr>
          <w:tab/>
        </w:r>
      </w:ins>
      <w:ins w:id="12685" w:author="S2-2205104" w:date="2022-05-25T18:57:00Z">
        <w:r>
          <w:rPr>
            <w:lang w:val="en-US" w:eastAsia="zh-CN"/>
          </w:rPr>
          <w:t xml:space="preserve">The NWDAF invokes </w:t>
        </w:r>
        <w:r>
          <w:rPr>
            <w:lang w:eastAsia="zh-CN"/>
          </w:rPr>
          <w:t>Na</w:t>
        </w:r>
        <w:r>
          <w:rPr>
            <w:lang w:val="en-US" w:eastAsia="zh-CN"/>
          </w:rPr>
          <w:t>m</w:t>
        </w:r>
        <w:r>
          <w:rPr>
            <w:lang w:eastAsia="zh-CN"/>
          </w:rPr>
          <w:t>f_EventExposure_Subscribe service</w:t>
        </w:r>
        <w:r>
          <w:rPr>
            <w:lang w:val="en-US" w:eastAsia="zh-CN"/>
          </w:rPr>
          <w:t xml:space="preserve"> </w:t>
        </w:r>
        <w:r>
          <w:rPr>
            <w:lang w:eastAsia="zh-CN"/>
          </w:rPr>
          <w:t>operation</w:t>
        </w:r>
        <w:r>
          <w:rPr>
            <w:lang w:val="en-US" w:eastAsia="zh-CN"/>
          </w:rPr>
          <w:t xml:space="preserve"> to get the update of the UE list </w:t>
        </w:r>
        <w:r>
          <w:rPr>
            <w:lang w:eastAsia="zh-CN"/>
          </w:rPr>
          <w:t>using event ID "</w:t>
        </w:r>
        <w:r>
          <w:rPr>
            <w:rFonts w:hint="eastAsia"/>
            <w:lang w:eastAsia="zh-CN"/>
          </w:rPr>
          <w:t>UE moving in or out of Area of Interest</w:t>
        </w:r>
        <w:r>
          <w:rPr>
            <w:lang w:eastAsia="zh-CN"/>
          </w:rPr>
          <w:t xml:space="preserve">" as </w:t>
        </w:r>
        <w:r>
          <w:rPr>
            <w:lang w:val="en-US" w:eastAsia="zh-CN"/>
          </w:rPr>
          <w:t xml:space="preserve">described </w:t>
        </w:r>
        <w:r>
          <w:rPr>
            <w:lang w:eastAsia="zh-CN"/>
          </w:rPr>
          <w:t>in TS 23.502</w:t>
        </w:r>
        <w:r>
          <w:rPr>
            <w:lang w:val="en-US" w:eastAsia="zh-CN"/>
          </w:rPr>
          <w:t xml:space="preserve"> [3]</w:t>
        </w:r>
        <w:r>
          <w:rPr>
            <w:lang w:eastAsia="zh-CN"/>
          </w:rPr>
          <w:t>.</w:t>
        </w:r>
      </w:ins>
    </w:p>
    <w:p>
      <w:pPr>
        <w:pStyle w:val="B1"/>
        <w:rPr>
          <w:ins w:id="12686" w:author="S2-2205104" w:date="2022-05-25T18:57:00Z"/>
          <w:lang w:val="en-US" w:eastAsia="zh-CN"/>
        </w:rPr>
      </w:pPr>
      <w:ins w:id="12687" w:author="S2-2205104" w:date="2022-05-25T18:57:00Z">
        <w:r>
          <w:rPr>
            <w:lang w:val="en-US" w:eastAsia="zh-CN"/>
          </w:rPr>
          <w:t>3.</w:t>
        </w:r>
        <w:del w:id="12688" w:author="Rapporteur" w:date="2022-05-26T03:35:00Z">
          <w:r>
            <w:rPr>
              <w:lang w:val="en-US" w:eastAsia="zh-CN"/>
            </w:rPr>
            <w:delText xml:space="preserve"> </w:delText>
          </w:r>
        </w:del>
      </w:ins>
      <w:ins w:id="12689" w:author="Rapporteur" w:date="2022-05-26T03:35:00Z">
        <w:r>
          <w:rPr>
            <w:lang w:val="en-US" w:eastAsia="zh-CN"/>
          </w:rPr>
          <w:tab/>
        </w:r>
      </w:ins>
      <w:ins w:id="12690" w:author="S2-2205104" w:date="2022-05-25T18:57:00Z">
        <w:r>
          <w:rPr>
            <w:lang w:val="en-US" w:eastAsia="zh-CN"/>
          </w:rPr>
          <w:t>The NWDAF initiates the LCS Service Request to the GMLC</w:t>
        </w:r>
        <w:bookmarkStart w:id="12691" w:name="OLE_LINK2"/>
        <w:r>
          <w:rPr>
            <w:lang w:val="en-US" w:eastAsia="zh-CN"/>
          </w:rPr>
          <w:t>/LMF</w:t>
        </w:r>
        <w:bookmarkEnd w:id="12691"/>
        <w:r>
          <w:rPr>
            <w:lang w:val="en-US" w:eastAsia="zh-CN"/>
          </w:rPr>
          <w:t xml:space="preserve"> to get the location of UEs from UE list provided by the AMF in step 2.</w:t>
        </w:r>
      </w:ins>
    </w:p>
    <w:p>
      <w:pPr>
        <w:pStyle w:val="B1"/>
        <w:rPr>
          <w:ins w:id="12692" w:author="S2-2205104" w:date="2022-05-25T18:57:00Z"/>
          <w:lang w:eastAsia="zh-CN"/>
          <w:rPrChange w:id="12693" w:author="Rapporteur" w:date="2022-05-26T03:36:00Z">
            <w:rPr>
              <w:ins w:id="12694" w:author="S2-2205104" w:date="2022-05-25T18:57:00Z"/>
              <w:lang w:val="en-US" w:eastAsia="zh-CN"/>
            </w:rPr>
          </w:rPrChange>
        </w:rPr>
        <w:pPrChange w:id="12695" w:author="Rapporteur" w:date="2022-05-26T03:36:00Z">
          <w:pPr>
            <w:pStyle w:val="B1"/>
            <w:numPr>
              <w:numId w:val="41"/>
            </w:numPr>
            <w:overflowPunct/>
            <w:autoSpaceDE/>
            <w:autoSpaceDN/>
            <w:adjustRightInd/>
            <w:ind w:left="720" w:hanging="360"/>
            <w:textAlignment w:val="auto"/>
          </w:pPr>
        </w:pPrChange>
      </w:pPr>
      <w:ins w:id="12696" w:author="Rapporteur" w:date="2022-05-26T03:36:00Z">
        <w:r>
          <w:rPr>
            <w:lang w:eastAsia="zh-CN"/>
          </w:rPr>
          <w:t>4.</w:t>
        </w:r>
        <w:r>
          <w:rPr>
            <w:lang w:eastAsia="zh-CN"/>
          </w:rPr>
          <w:tab/>
        </w:r>
      </w:ins>
      <w:ins w:id="12697" w:author="S2-2205104" w:date="2022-05-25T18:57:00Z">
        <w:r>
          <w:rPr>
            <w:lang w:eastAsia="zh-CN"/>
            <w:rPrChange w:id="12698" w:author="Rapporteur" w:date="2022-05-26T03:36:00Z">
              <w:rPr>
                <w:lang w:val="en-US" w:eastAsia="zh-CN"/>
              </w:rPr>
            </w:rPrChange>
          </w:rPr>
          <w:t>The GMLC/LMF initiates the UE location service procedure and gets the location of the UEs.</w:t>
        </w:r>
      </w:ins>
    </w:p>
    <w:p>
      <w:pPr>
        <w:pStyle w:val="B1"/>
        <w:rPr>
          <w:ins w:id="12699" w:author="S2-2205104" w:date="2022-05-25T18:57:00Z"/>
          <w:lang w:eastAsia="zh-CN"/>
          <w:rPrChange w:id="12700" w:author="Rapporteur" w:date="2022-05-26T03:36:00Z">
            <w:rPr>
              <w:ins w:id="12701" w:author="S2-2205104" w:date="2022-05-25T18:57:00Z"/>
              <w:lang w:val="en-US" w:eastAsia="zh-CN"/>
            </w:rPr>
          </w:rPrChange>
        </w:rPr>
        <w:pPrChange w:id="12702" w:author="Rapporteur" w:date="2022-05-26T03:36:00Z">
          <w:pPr>
            <w:pStyle w:val="B1"/>
            <w:numPr>
              <w:numId w:val="42"/>
            </w:numPr>
            <w:overflowPunct/>
            <w:autoSpaceDE/>
            <w:autoSpaceDN/>
            <w:adjustRightInd/>
            <w:ind w:left="720" w:hanging="360"/>
            <w:textAlignment w:val="auto"/>
          </w:pPr>
        </w:pPrChange>
      </w:pPr>
      <w:ins w:id="12703" w:author="Rapporteur" w:date="2022-05-26T03:36:00Z">
        <w:r>
          <w:rPr>
            <w:lang w:eastAsia="zh-CN"/>
          </w:rPr>
          <w:t>5.</w:t>
        </w:r>
        <w:r>
          <w:rPr>
            <w:lang w:eastAsia="zh-CN"/>
          </w:rPr>
          <w:tab/>
        </w:r>
      </w:ins>
      <w:ins w:id="12704" w:author="S2-2205104" w:date="2022-05-25T18:57:00Z">
        <w:r>
          <w:rPr>
            <w:lang w:eastAsia="zh-CN"/>
            <w:rPrChange w:id="12705" w:author="Rapporteur" w:date="2022-05-26T03:36:00Z">
              <w:rPr>
                <w:lang w:val="en-US" w:eastAsia="zh-CN"/>
              </w:rPr>
            </w:rPrChange>
          </w:rPr>
          <w:t>The GMLC/LMF provides location information for each UE in the UE list to the NWDAF.</w:t>
        </w:r>
      </w:ins>
    </w:p>
    <w:p>
      <w:pPr>
        <w:pStyle w:val="B1"/>
        <w:rPr>
          <w:ins w:id="12706" w:author="S2-2205104" w:date="2022-05-25T18:57:00Z"/>
          <w:lang w:eastAsia="zh-CN"/>
          <w:rPrChange w:id="12707" w:author="Rapporteur" w:date="2022-05-26T03:36:00Z">
            <w:rPr>
              <w:ins w:id="12708" w:author="S2-2205104" w:date="2022-05-25T18:57:00Z"/>
              <w:lang w:val="en-US" w:eastAsia="zh-CN"/>
            </w:rPr>
          </w:rPrChange>
        </w:rPr>
        <w:pPrChange w:id="12709" w:author="Rapporteur" w:date="2022-05-26T03:36:00Z">
          <w:pPr>
            <w:pStyle w:val="B1"/>
            <w:numPr>
              <w:numId w:val="43"/>
            </w:numPr>
            <w:overflowPunct/>
            <w:autoSpaceDE/>
            <w:autoSpaceDN/>
            <w:adjustRightInd/>
            <w:ind w:left="644" w:hanging="360"/>
            <w:textAlignment w:val="auto"/>
          </w:pPr>
        </w:pPrChange>
      </w:pPr>
      <w:ins w:id="12710" w:author="Rapporteur" w:date="2022-05-26T03:36:00Z">
        <w:r>
          <w:rPr>
            <w:lang w:eastAsia="zh-CN"/>
          </w:rPr>
          <w:t>6.</w:t>
        </w:r>
        <w:r>
          <w:rPr>
            <w:lang w:eastAsia="zh-CN"/>
          </w:rPr>
          <w:tab/>
        </w:r>
      </w:ins>
      <w:ins w:id="12711" w:author="S2-2205104" w:date="2022-05-25T18:57:00Z">
        <w:r>
          <w:rPr>
            <w:lang w:eastAsia="zh-CN"/>
            <w:rPrChange w:id="12712" w:author="Rapporteur" w:date="2022-05-26T03:36:00Z">
              <w:rPr>
                <w:lang w:val="en-US"/>
              </w:rPr>
            </w:rPrChange>
          </w:rPr>
          <w:t>F</w:t>
        </w:r>
        <w:r>
          <w:rPr>
            <w:lang w:eastAsia="zh-CN"/>
          </w:rPr>
          <w:t xml:space="preserve">rom </w:t>
        </w:r>
        <w:r>
          <w:rPr>
            <w:lang w:eastAsia="zh-CN"/>
            <w:rPrChange w:id="12713" w:author="Rapporteur" w:date="2022-05-26T03:36:00Z">
              <w:rPr>
                <w:lang w:val="en-US"/>
              </w:rPr>
            </w:rPrChange>
          </w:rPr>
          <w:t xml:space="preserve">the list of UE </w:t>
        </w:r>
        <w:r>
          <w:rPr>
            <w:lang w:eastAsia="zh-CN"/>
          </w:rPr>
          <w:t>locations returned by the GMLC</w:t>
        </w:r>
        <w:r>
          <w:rPr>
            <w:lang w:eastAsia="zh-CN"/>
            <w:rPrChange w:id="12714" w:author="Rapporteur" w:date="2022-05-26T03:36:00Z">
              <w:rPr>
                <w:lang w:val="en-US" w:eastAsia="zh-CN"/>
              </w:rPr>
            </w:rPrChange>
          </w:rPr>
          <w:t>/LMF</w:t>
        </w:r>
        <w:r>
          <w:rPr>
            <w:lang w:eastAsia="zh-CN"/>
            <w:rPrChange w:id="12715" w:author="Rapporteur" w:date="2022-05-26T03:36:00Z">
              <w:rPr>
                <w:lang w:val="en-US"/>
              </w:rPr>
            </w:rPrChange>
          </w:rPr>
          <w:t xml:space="preserve">, the </w:t>
        </w:r>
        <w:r>
          <w:rPr>
            <w:lang w:eastAsia="zh-CN"/>
            <w:rPrChange w:id="12716" w:author="Rapporteur" w:date="2022-05-26T03:36:00Z">
              <w:rPr>
                <w:lang w:val="en-US" w:eastAsia="zh-CN"/>
              </w:rPr>
            </w:rPrChange>
          </w:rPr>
          <w:t xml:space="preserve">NWDAF identifies the UEs located in finer granularity area by </w:t>
        </w:r>
        <w:r>
          <w:rPr>
            <w:lang w:eastAsia="zh-CN"/>
          </w:rPr>
          <w:t>compar</w:t>
        </w:r>
        <w:r>
          <w:rPr>
            <w:lang w:eastAsia="zh-CN"/>
            <w:rPrChange w:id="12717" w:author="Rapporteur" w:date="2022-05-26T03:36:00Z">
              <w:rPr>
                <w:lang w:val="en-US"/>
              </w:rPr>
            </w:rPrChange>
          </w:rPr>
          <w:t xml:space="preserve">ing </w:t>
        </w:r>
        <w:r>
          <w:rPr>
            <w:lang w:eastAsia="zh-CN"/>
          </w:rPr>
          <w:t xml:space="preserve">the </w:t>
        </w:r>
        <w:r>
          <w:rPr>
            <w:lang w:eastAsia="zh-CN"/>
            <w:rPrChange w:id="12718" w:author="Rapporteur" w:date="2022-05-26T03:36:00Z">
              <w:rPr>
                <w:lang w:val="en-US"/>
              </w:rPr>
            </w:rPrChange>
          </w:rPr>
          <w:t>UEs</w:t>
        </w:r>
      </w:ins>
      <w:ins w:id="12719" w:author="Rapporteur" w:date="2022-05-26T12:31:00Z">
        <w:r>
          <w:rPr>
            <w:lang w:eastAsia="zh-CN"/>
          </w:rPr>
          <w:t>'</w:t>
        </w:r>
      </w:ins>
      <w:ins w:id="12720" w:author="S2-2205104" w:date="2022-05-25T18:57:00Z">
        <w:del w:id="12721" w:author="Rapporteur" w:date="2022-05-26T12:27:00Z">
          <w:r>
            <w:rPr>
              <w:lang w:eastAsia="zh-CN"/>
              <w:rPrChange w:id="12722" w:author="Rapporteur" w:date="2022-05-26T03:36:00Z">
                <w:rPr>
                  <w:lang w:val="en-US"/>
                </w:rPr>
              </w:rPrChange>
            </w:rPr>
            <w:delText>’</w:delText>
          </w:r>
        </w:del>
        <w:r>
          <w:rPr>
            <w:lang w:eastAsia="zh-CN"/>
            <w:rPrChange w:id="12723" w:author="Rapporteur" w:date="2022-05-26T03:36:00Z">
              <w:rPr>
                <w:lang w:val="en-US"/>
              </w:rPr>
            </w:rPrChange>
          </w:rPr>
          <w:t xml:space="preserve"> </w:t>
        </w:r>
        <w:r>
          <w:rPr>
            <w:lang w:eastAsia="zh-CN"/>
          </w:rPr>
          <w:t xml:space="preserve">locations to the </w:t>
        </w:r>
        <w:r>
          <w:rPr>
            <w:lang w:eastAsia="zh-CN"/>
            <w:rPrChange w:id="12724" w:author="Rapporteur" w:date="2022-05-26T03:36:00Z">
              <w:rPr>
                <w:lang w:val="en-US" w:eastAsia="zh-CN"/>
              </w:rPr>
            </w:rPrChange>
          </w:rPr>
          <w:t>finer granularity area</w:t>
        </w:r>
        <w:r>
          <w:rPr>
            <w:lang w:eastAsia="zh-CN"/>
          </w:rPr>
          <w:t>, provided in step 1</w:t>
        </w:r>
        <w:r>
          <w:rPr>
            <w:lang w:eastAsia="zh-CN"/>
            <w:rPrChange w:id="12725" w:author="Rapporteur" w:date="2022-05-26T03:36:00Z">
              <w:rPr>
                <w:lang w:val="en-US" w:eastAsia="zh-CN"/>
              </w:rPr>
            </w:rPrChange>
          </w:rPr>
          <w:t>.</w:t>
        </w:r>
      </w:ins>
    </w:p>
    <w:p>
      <w:pPr>
        <w:pStyle w:val="B1"/>
        <w:rPr>
          <w:ins w:id="12726" w:author="S2-2205104" w:date="2022-05-25T18:57:00Z"/>
          <w:lang w:eastAsia="zh-CN"/>
          <w:rPrChange w:id="12727" w:author="Rapporteur" w:date="2022-05-26T03:36:00Z">
            <w:rPr>
              <w:ins w:id="12728" w:author="S2-2205104" w:date="2022-05-25T18:57:00Z"/>
              <w:lang w:val="en-US" w:eastAsia="zh-CN"/>
            </w:rPr>
          </w:rPrChange>
        </w:rPr>
        <w:pPrChange w:id="12729" w:author="Rapporteur" w:date="2022-05-26T03:36:00Z">
          <w:pPr>
            <w:pStyle w:val="B1"/>
            <w:numPr>
              <w:numId w:val="43"/>
            </w:numPr>
            <w:overflowPunct/>
            <w:autoSpaceDE/>
            <w:autoSpaceDN/>
            <w:adjustRightInd/>
            <w:ind w:left="644" w:hanging="360"/>
            <w:textAlignment w:val="auto"/>
          </w:pPr>
        </w:pPrChange>
      </w:pPr>
      <w:ins w:id="12730" w:author="Rapporteur" w:date="2022-05-26T03:36:00Z">
        <w:r>
          <w:rPr>
            <w:lang w:eastAsia="zh-CN"/>
          </w:rPr>
          <w:t>7.</w:t>
        </w:r>
        <w:r>
          <w:rPr>
            <w:lang w:eastAsia="zh-CN"/>
          </w:rPr>
          <w:tab/>
        </w:r>
      </w:ins>
      <w:ins w:id="12731" w:author="S2-2205104" w:date="2022-05-25T18:57:00Z">
        <w:r>
          <w:rPr>
            <w:lang w:eastAsia="zh-CN"/>
            <w:rPrChange w:id="12732" w:author="Rapporteur" w:date="2022-05-26T03:36:00Z">
              <w:rPr>
                <w:lang w:val="en-US" w:eastAsia="zh-CN"/>
              </w:rPr>
            </w:rPrChange>
          </w:rPr>
          <w:t xml:space="preserve">The NWDAF invokes Namf_EventExposure_Subscribe service </w:t>
        </w:r>
        <w:r>
          <w:rPr>
            <w:lang w:eastAsia="zh-CN"/>
          </w:rPr>
          <w:t>operation</w:t>
        </w:r>
        <w:r>
          <w:rPr>
            <w:lang w:eastAsia="zh-CN"/>
            <w:rPrChange w:id="12733" w:author="Rapporteur" w:date="2022-05-26T03:36:00Z">
              <w:rPr>
                <w:lang w:val="en-US" w:eastAsia="zh-CN"/>
              </w:rPr>
            </w:rPrChange>
          </w:rPr>
          <w:t xml:space="preserve"> to get the serving SMF for the UE.</w:t>
        </w:r>
      </w:ins>
    </w:p>
    <w:p>
      <w:pPr>
        <w:pStyle w:val="B1"/>
        <w:rPr>
          <w:ins w:id="12734" w:author="S2-2205104" w:date="2022-05-25T18:57:00Z"/>
          <w:lang w:eastAsia="zh-CN"/>
          <w:rPrChange w:id="12735" w:author="Rapporteur" w:date="2022-05-26T03:36:00Z">
            <w:rPr>
              <w:ins w:id="12736" w:author="S2-2205104" w:date="2022-05-25T18:57:00Z"/>
              <w:lang w:val="en-US" w:eastAsia="zh-CN"/>
            </w:rPr>
          </w:rPrChange>
        </w:rPr>
        <w:pPrChange w:id="12737" w:author="Rapporteur" w:date="2022-05-26T03:36:00Z">
          <w:pPr>
            <w:pStyle w:val="B1"/>
            <w:ind w:left="278" w:firstLine="0"/>
          </w:pPr>
        </w:pPrChange>
      </w:pPr>
      <w:ins w:id="12738" w:author="S2-2205104" w:date="2022-05-25T18:57:00Z">
        <w:r>
          <w:rPr>
            <w:lang w:eastAsia="zh-CN"/>
            <w:rPrChange w:id="12739" w:author="Rapporteur" w:date="2022-05-26T03:36:00Z">
              <w:rPr>
                <w:lang w:val="en-US" w:eastAsia="zh-CN"/>
              </w:rPr>
            </w:rPrChange>
          </w:rPr>
          <w:t>8</w:t>
        </w:r>
        <w:r>
          <w:rPr>
            <w:lang w:eastAsia="zh-CN"/>
          </w:rPr>
          <w:t>.</w:t>
        </w:r>
        <w:del w:id="12740" w:author="Rapporteur" w:date="2022-05-26T03:36:00Z">
          <w:r>
            <w:rPr>
              <w:lang w:eastAsia="zh-CN"/>
              <w:rPrChange w:id="12741" w:author="Rapporteur" w:date="2022-05-26T03:36:00Z">
                <w:rPr>
                  <w:lang w:val="en-US" w:eastAsia="zh-CN"/>
                </w:rPr>
              </w:rPrChange>
            </w:rPr>
            <w:delText xml:space="preserve"> </w:delText>
          </w:r>
        </w:del>
      </w:ins>
      <w:ins w:id="12742" w:author="Rapporteur" w:date="2022-05-26T03:36:00Z">
        <w:r>
          <w:rPr>
            <w:lang w:eastAsia="zh-CN"/>
            <w:rPrChange w:id="12743" w:author="Rapporteur" w:date="2022-05-26T03:36:00Z">
              <w:rPr>
                <w:lang w:val="en-US" w:eastAsia="zh-CN"/>
              </w:rPr>
            </w:rPrChange>
          </w:rPr>
          <w:tab/>
        </w:r>
      </w:ins>
      <w:ins w:id="12744" w:author="S2-2205104" w:date="2022-05-25T18:57:00Z">
        <w:r>
          <w:rPr>
            <w:lang w:eastAsia="zh-CN"/>
            <w:rPrChange w:id="12745" w:author="Rapporteur" w:date="2022-05-26T03:36:00Z">
              <w:rPr>
                <w:lang w:val="en-US" w:eastAsia="zh-CN"/>
              </w:rPr>
            </w:rPrChange>
          </w:rPr>
          <w:t xml:space="preserve">Based on the serving SMF in step 7, the NWDAF invokes Nsmf_EventExposure_Subscribe service </w:t>
        </w:r>
        <w:r>
          <w:rPr>
            <w:lang w:eastAsia="zh-CN"/>
          </w:rPr>
          <w:t>operation</w:t>
        </w:r>
        <w:r>
          <w:rPr>
            <w:lang w:eastAsia="zh-CN"/>
            <w:rPrChange w:id="12746" w:author="Rapporteur" w:date="2022-05-26T03:36:00Z">
              <w:rPr>
                <w:lang w:val="en-US" w:eastAsia="zh-CN"/>
              </w:rPr>
            </w:rPrChange>
          </w:rPr>
          <w:t xml:space="preserve"> to get the UPF information for the UE.</w:t>
        </w:r>
      </w:ins>
    </w:p>
    <w:p>
      <w:pPr>
        <w:pStyle w:val="B1"/>
        <w:rPr>
          <w:ins w:id="12747" w:author="S2-2205104" w:date="2022-05-25T18:57:00Z"/>
          <w:lang w:eastAsia="zh-CN"/>
          <w:rPrChange w:id="12748" w:author="Rapporteur" w:date="2022-05-26T03:36:00Z">
            <w:rPr>
              <w:ins w:id="12749" w:author="S2-2205104" w:date="2022-05-25T18:57:00Z"/>
              <w:lang w:val="en-US" w:eastAsia="zh-CN"/>
            </w:rPr>
          </w:rPrChange>
        </w:rPr>
        <w:pPrChange w:id="12750" w:author="Rapporteur" w:date="2022-05-26T03:36:00Z">
          <w:pPr>
            <w:pStyle w:val="B1"/>
            <w:ind w:left="284" w:firstLine="0"/>
          </w:pPr>
        </w:pPrChange>
      </w:pPr>
      <w:ins w:id="12751" w:author="S2-2205104" w:date="2022-05-25T18:57:00Z">
        <w:r>
          <w:rPr>
            <w:lang w:eastAsia="zh-CN"/>
            <w:rPrChange w:id="12752" w:author="Rapporteur" w:date="2022-05-26T03:36:00Z">
              <w:rPr>
                <w:lang w:val="en-US" w:eastAsia="zh-CN"/>
              </w:rPr>
            </w:rPrChange>
          </w:rPr>
          <w:t>9</w:t>
        </w:r>
        <w:r>
          <w:rPr>
            <w:lang w:eastAsia="zh-CN"/>
          </w:rPr>
          <w:t>.</w:t>
        </w:r>
        <w:del w:id="12753" w:author="Rapporteur" w:date="2022-05-26T03:36:00Z">
          <w:r>
            <w:rPr>
              <w:lang w:eastAsia="zh-CN"/>
              <w:rPrChange w:id="12754" w:author="Rapporteur" w:date="2022-05-26T03:36:00Z">
                <w:rPr>
                  <w:lang w:val="en-US" w:eastAsia="zh-CN"/>
                </w:rPr>
              </w:rPrChange>
            </w:rPr>
            <w:delText xml:space="preserve"> </w:delText>
          </w:r>
        </w:del>
      </w:ins>
      <w:ins w:id="12755" w:author="Rapporteur" w:date="2022-05-26T03:36:00Z">
        <w:r>
          <w:rPr>
            <w:lang w:eastAsia="zh-CN"/>
            <w:rPrChange w:id="12756" w:author="Rapporteur" w:date="2022-05-26T03:36:00Z">
              <w:rPr>
                <w:lang w:val="en-US" w:eastAsia="zh-CN"/>
              </w:rPr>
            </w:rPrChange>
          </w:rPr>
          <w:tab/>
        </w:r>
      </w:ins>
      <w:ins w:id="12757" w:author="S2-2205104" w:date="2022-05-25T18:57:00Z">
        <w:r>
          <w:rPr>
            <w:lang w:eastAsia="zh-CN"/>
            <w:rPrChange w:id="12758" w:author="Rapporteur" w:date="2022-05-26T03:36:00Z">
              <w:rPr>
                <w:lang w:val="en-US" w:eastAsia="zh-CN"/>
              </w:rPr>
            </w:rPrChange>
          </w:rPr>
          <w:t>The NWDAF may collect QoS information either from the UPF directly, or subscribe to the UPF via the SMF. The QoS information may include the bandwidth, packet delay for the UE.</w:t>
        </w:r>
      </w:ins>
    </w:p>
    <w:p>
      <w:pPr>
        <w:pStyle w:val="B1"/>
        <w:rPr>
          <w:ins w:id="12759" w:author="S2-2205104" w:date="2022-05-25T18:57:00Z"/>
          <w:lang w:eastAsia="zh-CN"/>
        </w:rPr>
      </w:pPr>
      <w:ins w:id="12760" w:author="S2-2205104" w:date="2022-05-25T18:57:00Z">
        <w:r>
          <w:rPr>
            <w:lang w:val="en-US" w:eastAsia="zh-CN"/>
          </w:rPr>
          <w:t>10</w:t>
        </w:r>
        <w:r>
          <w:rPr>
            <w:lang w:eastAsia="zh-CN"/>
          </w:rPr>
          <w:t>.</w:t>
        </w:r>
        <w:r>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ins>
    </w:p>
    <w:p>
      <w:pPr>
        <w:pStyle w:val="B1"/>
        <w:rPr>
          <w:ins w:id="12761" w:author="S2-2205104" w:date="2022-05-25T18:57:00Z"/>
          <w:del w:id="12762" w:author="Rapporteur" w:date="2022-05-26T00:18:00Z"/>
          <w:lang w:eastAsia="zh-CN"/>
        </w:rPr>
      </w:pPr>
      <w:ins w:id="12763" w:author="S2-2205104" w:date="2022-05-25T18:57:00Z">
        <w:r>
          <w:rPr>
            <w:lang w:val="en-US" w:eastAsia="zh-CN"/>
          </w:rPr>
          <w:t>11</w:t>
        </w:r>
        <w:r>
          <w:rPr>
            <w:lang w:eastAsia="zh-CN"/>
          </w:rPr>
          <w:t>.</w:t>
        </w:r>
        <w:r>
          <w:rPr>
            <w:lang w:eastAsia="zh-CN"/>
          </w:rPr>
          <w:tab/>
          <w:t>The NWDAF provides the response or notification on "QoS Sustainability" to the NF consumer.</w:t>
        </w:r>
      </w:ins>
    </w:p>
    <w:p>
      <w:pPr>
        <w:pStyle w:val="B1"/>
        <w:rPr>
          <w:ins w:id="12764" w:author="S2-2205104" w:date="2022-05-25T18:57:00Z"/>
        </w:rPr>
        <w:pPrChange w:id="12765" w:author="Rapporteur" w:date="2022-05-26T00:18:00Z">
          <w:pPr/>
        </w:pPrChange>
      </w:pPr>
    </w:p>
    <w:p>
      <w:pPr>
        <w:pStyle w:val="31"/>
        <w:rPr>
          <w:ins w:id="12766" w:author="S2-2205104" w:date="2022-05-25T18:57:00Z"/>
        </w:rPr>
      </w:pPr>
      <w:bookmarkStart w:id="12767" w:name="_Toc7369"/>
      <w:bookmarkStart w:id="12768" w:name="_Toc104433381"/>
      <w:bookmarkStart w:id="12769" w:name="_Toc104467509"/>
      <w:bookmarkStart w:id="12770" w:name="_Toc104467833"/>
      <w:bookmarkStart w:id="12771" w:name="_Toc104468169"/>
      <w:ins w:id="12772" w:author="S2-2205104" w:date="2022-05-25T18:57:00Z">
        <w:r>
          <w:t>6.</w:t>
        </w:r>
        <w:del w:id="12773" w:author="Rapporteur" w:date="2022-05-26T00:18:00Z">
          <w:r>
            <w:delText>X</w:delText>
          </w:r>
        </w:del>
      </w:ins>
      <w:ins w:id="12774" w:author="Rapporteur" w:date="2022-05-26T00:18:00Z">
        <w:r>
          <w:t>5</w:t>
        </w:r>
      </w:ins>
      <w:ins w:id="12775" w:author="Rapporteur" w:date="2022-05-26T11:12:00Z">
        <w:r>
          <w:t>0</w:t>
        </w:r>
      </w:ins>
      <w:ins w:id="12776" w:author="S2-2205104" w:date="2022-05-25T18:57:00Z">
        <w:r>
          <w:t>.3</w:t>
        </w:r>
        <w:r>
          <w:tab/>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2767"/>
        <w:bookmarkEnd w:id="12768"/>
        <w:bookmarkEnd w:id="12769"/>
        <w:bookmarkEnd w:id="12770"/>
        <w:bookmarkEnd w:id="12771"/>
      </w:ins>
    </w:p>
    <w:p>
      <w:pPr>
        <w:rPr>
          <w:ins w:id="12777" w:author="S2-2205104" w:date="2022-05-25T18:57:00Z"/>
          <w:lang w:val="en-US" w:eastAsia="zh-CN"/>
        </w:rPr>
      </w:pPr>
      <w:ins w:id="12778" w:author="S2-2205104" w:date="2022-05-25T18:57:00Z">
        <w:r>
          <w:t>NWDAF:</w:t>
        </w:r>
      </w:ins>
    </w:p>
    <w:p>
      <w:pPr>
        <w:pStyle w:val="B1"/>
        <w:rPr>
          <w:ins w:id="12779" w:author="S2-2205104" w:date="2022-05-25T18:57:00Z"/>
        </w:rPr>
      </w:pPr>
      <w:ins w:id="12780" w:author="S2-2205104" w:date="2022-05-25T18:57:00Z">
        <w:r>
          <w:t>-</w:t>
        </w:r>
        <w:r>
          <w:tab/>
          <w:t xml:space="preserve">Extensions of </w:t>
        </w:r>
        <w:r>
          <w:rPr>
            <w:lang w:val="en-US"/>
          </w:rPr>
          <w:t xml:space="preserve">the </w:t>
        </w:r>
        <w:r>
          <w:t xml:space="preserve">NWDAF function to </w:t>
        </w:r>
        <w:r>
          <w:rPr>
            <w:lang w:val="en-US"/>
          </w:rPr>
          <w:t xml:space="preserve">support </w:t>
        </w:r>
        <w:r>
          <w:rPr>
            <w:rFonts w:eastAsia="宋体"/>
            <w:lang w:val="en-US" w:eastAsia="zh-CN"/>
          </w:rPr>
          <w:t>a finer granularity area (e.g. below Cell level)</w:t>
        </w:r>
        <w:r>
          <w:rPr>
            <w:lang w:val="en-US"/>
          </w:rPr>
          <w:t xml:space="preserve"> analytics of</w:t>
        </w:r>
        <w:r>
          <w:t xml:space="preserve"> </w:t>
        </w:r>
        <w:r>
          <w:rPr>
            <w:lang w:val="en-US"/>
          </w:rPr>
          <w:t>with the NF consumers</w:t>
        </w:r>
        <w:r>
          <w:t>.</w:t>
        </w:r>
      </w:ins>
    </w:p>
    <w:p>
      <w:pPr>
        <w:pStyle w:val="B1"/>
        <w:rPr>
          <w:ins w:id="12781" w:author="S2-2205104" w:date="2022-05-25T18:57:00Z"/>
        </w:rPr>
      </w:pPr>
      <w:ins w:id="12782" w:author="S2-2205104" w:date="2022-05-25T18:57:00Z">
        <w:r>
          <w:t>-</w:t>
        </w:r>
        <w:r>
          <w:tab/>
          <w:t xml:space="preserve">Extensions of </w:t>
        </w:r>
        <w:r>
          <w:rPr>
            <w:lang w:val="en-US"/>
          </w:rPr>
          <w:t xml:space="preserve">the </w:t>
        </w:r>
        <w:r>
          <w:t>NWDAF subscription services to support</w:t>
        </w:r>
        <w:r>
          <w:rPr>
            <w:lang w:val="en-US"/>
          </w:rPr>
          <w:t xml:space="preserve"> location request from the GMLC/LMF</w:t>
        </w:r>
        <w:r>
          <w:t>.</w:t>
        </w:r>
      </w:ins>
    </w:p>
    <w:p>
      <w:pPr>
        <w:pStyle w:val="21"/>
        <w:rPr>
          <w:ins w:id="12783" w:author="S2-2205105" w:date="2022-05-25T19:04:00Z"/>
        </w:rPr>
      </w:pPr>
      <w:bookmarkStart w:id="12784" w:name="_Toc22134"/>
      <w:bookmarkStart w:id="12785" w:name="_Toc104433382"/>
      <w:bookmarkStart w:id="12786" w:name="_Toc104467510"/>
      <w:bookmarkStart w:id="12787" w:name="_Toc104467834"/>
      <w:bookmarkStart w:id="12788" w:name="_Toc104468170"/>
      <w:ins w:id="12789" w:author="S2-2205105" w:date="2022-05-25T19:04:00Z">
        <w:r>
          <w:rPr>
            <w:lang w:eastAsia="zh-CN"/>
          </w:rPr>
          <w:t>6.</w:t>
        </w:r>
        <w:del w:id="12790" w:author="Rapporteur" w:date="2022-05-26T00:18:00Z">
          <w:r>
            <w:rPr>
              <w:lang w:eastAsia="zh-CN"/>
            </w:rPr>
            <w:delText>X</w:delText>
          </w:r>
        </w:del>
      </w:ins>
      <w:ins w:id="12791" w:author="Rapporteur" w:date="2022-05-26T00:18:00Z">
        <w:r>
          <w:rPr>
            <w:lang w:eastAsia="zh-CN"/>
          </w:rPr>
          <w:t>5</w:t>
        </w:r>
      </w:ins>
      <w:ins w:id="12792" w:author="Rapporteur" w:date="2022-05-26T11:12:00Z">
        <w:r>
          <w:rPr>
            <w:lang w:eastAsia="zh-CN"/>
          </w:rPr>
          <w:t>1</w:t>
        </w:r>
      </w:ins>
      <w:ins w:id="12793" w:author="S2-2205105" w:date="2022-05-25T19:04:00Z">
        <w:r>
          <w:rPr>
            <w:lang w:eastAsia="ko-KR"/>
          </w:rPr>
          <w:tab/>
        </w:r>
        <w:r>
          <w:t>Solution</w:t>
        </w:r>
        <w:r>
          <w:rPr>
            <w:lang w:eastAsia="zh-CN"/>
          </w:rPr>
          <w:t xml:space="preserve"> #</w:t>
        </w:r>
        <w:del w:id="12794" w:author="Rapporteur" w:date="2022-05-26T00:18:00Z">
          <w:r>
            <w:rPr>
              <w:lang w:eastAsia="zh-CN"/>
            </w:rPr>
            <w:delText>X</w:delText>
          </w:r>
        </w:del>
      </w:ins>
      <w:ins w:id="12795" w:author="Rapporteur" w:date="2022-05-26T00:18:00Z">
        <w:r>
          <w:rPr>
            <w:lang w:eastAsia="zh-CN"/>
          </w:rPr>
          <w:t>5</w:t>
        </w:r>
      </w:ins>
      <w:ins w:id="12796" w:author="Rapporteur" w:date="2022-05-26T11:12:00Z">
        <w:r>
          <w:rPr>
            <w:lang w:eastAsia="zh-CN"/>
          </w:rPr>
          <w:t>1</w:t>
        </w:r>
      </w:ins>
      <w:ins w:id="12797" w:author="S2-2205105" w:date="2022-05-25T19:04:00Z">
        <w:r>
          <w:t>: Selection, Monitoring, and Maintenance of NWDAF(s) for Federated Learning in 5GC</w:t>
        </w:r>
        <w:bookmarkEnd w:id="12784"/>
        <w:bookmarkEnd w:id="12785"/>
        <w:bookmarkEnd w:id="12786"/>
        <w:bookmarkEnd w:id="12787"/>
        <w:bookmarkEnd w:id="12788"/>
      </w:ins>
    </w:p>
    <w:p>
      <w:pPr>
        <w:pStyle w:val="31"/>
        <w:rPr>
          <w:ins w:id="12798" w:author="S2-2205105" w:date="2022-05-25T19:04:00Z"/>
        </w:rPr>
      </w:pPr>
      <w:bookmarkStart w:id="12799" w:name="_Toc19045"/>
      <w:bookmarkStart w:id="12800" w:name="_Toc104433383"/>
      <w:bookmarkStart w:id="12801" w:name="_Toc104467511"/>
      <w:bookmarkStart w:id="12802" w:name="_Toc104467835"/>
      <w:bookmarkStart w:id="12803" w:name="_Toc104468171"/>
      <w:ins w:id="12804" w:author="S2-2205105" w:date="2022-05-25T19:04:00Z">
        <w:r>
          <w:t>6.</w:t>
        </w:r>
        <w:del w:id="12805" w:author="Rapporteur" w:date="2022-05-26T00:18:00Z">
          <w:r>
            <w:delText>X</w:delText>
          </w:r>
        </w:del>
      </w:ins>
      <w:ins w:id="12806" w:author="Rapporteur" w:date="2022-05-26T00:18:00Z">
        <w:r>
          <w:t>5</w:t>
        </w:r>
      </w:ins>
      <w:ins w:id="12807" w:author="Rapporteur" w:date="2022-05-26T11:12:00Z">
        <w:r>
          <w:t>1</w:t>
        </w:r>
      </w:ins>
      <w:ins w:id="12808" w:author="S2-2205105" w:date="2022-05-25T19:04:00Z">
        <w:r>
          <w:t>.1</w:t>
        </w:r>
        <w:r>
          <w:tab/>
          <w:t>Description</w:t>
        </w:r>
        <w:bookmarkEnd w:id="12799"/>
        <w:bookmarkEnd w:id="12800"/>
        <w:bookmarkEnd w:id="12801"/>
        <w:bookmarkEnd w:id="12802"/>
        <w:bookmarkEnd w:id="12803"/>
      </w:ins>
    </w:p>
    <w:p>
      <w:pPr>
        <w:rPr>
          <w:ins w:id="12809" w:author="S2-2205105" w:date="2022-05-25T19:04:00Z"/>
          <w:lang w:eastAsia="zh-CN"/>
        </w:rPr>
      </w:pPr>
      <w:ins w:id="12810" w:author="S2-2205105" w:date="2022-05-25T19:04:00Z">
        <w:r>
          <w:rPr>
            <w:lang w:eastAsia="zh-CN"/>
          </w:rPr>
          <w:t>This solution is proposed to address Key Issue #8: Supporting Federated Learning in 5GC. The study bullets of this Key Issues include</w:t>
        </w:r>
      </w:ins>
    </w:p>
    <w:p>
      <w:pPr>
        <w:pStyle w:val="B1"/>
        <w:rPr>
          <w:ins w:id="12811" w:author="S2-2205105" w:date="2022-05-25T19:04:00Z"/>
          <w:lang w:val="en-US" w:eastAsia="zh-CN"/>
        </w:rPr>
      </w:pPr>
      <w:ins w:id="12812" w:author="S2-2205105" w:date="2022-05-25T19:04:00Z">
        <w:r>
          <w:rPr>
            <w:lang w:val="en-US" w:eastAsia="zh-CN"/>
          </w:rPr>
          <w:t>-</w:t>
        </w:r>
        <w:r>
          <w:rPr>
            <w:lang w:val="en-US" w:eastAsia="zh-CN"/>
          </w:rPr>
          <w:tab/>
          <w:t>Study how to coordinate multiple NWDAFs including selection of participant NWDAF instances in the Federated Learning group, e.g., assistance information (if any) to perform the selection, and decision of role for the participant NWDAF;</w:t>
        </w:r>
      </w:ins>
    </w:p>
    <w:p>
      <w:pPr>
        <w:pStyle w:val="B1"/>
        <w:rPr>
          <w:ins w:id="12813" w:author="S2-2205105" w:date="2022-05-25T19:04:00Z"/>
          <w:lang w:val="en-US" w:eastAsia="zh-CN"/>
        </w:rPr>
      </w:pPr>
      <w:ins w:id="12814" w:author="S2-2205105" w:date="2022-05-25T19:04:00Z">
        <w:r>
          <w:rPr>
            <w:lang w:val="en-US" w:eastAsia="zh-CN"/>
          </w:rPr>
          <w:t>-</w:t>
        </w:r>
        <w:r>
          <w:rPr>
            <w:lang w:val="en-US" w:eastAsia="zh-CN"/>
          </w:rPr>
          <w:tab/>
          <w:t>Study whether and how to perform performance (e.g. network performance and model performance) monitoring of the NWDAF Federated Learning operation.</w:t>
        </w:r>
      </w:ins>
    </w:p>
    <w:p>
      <w:pPr>
        <w:pStyle w:val="B1"/>
        <w:ind w:left="0" w:firstLine="0"/>
        <w:rPr>
          <w:ins w:id="12815" w:author="S2-2205105" w:date="2022-05-25T19:04:00Z"/>
          <w:lang w:val="en-US" w:eastAsia="zh-CN"/>
        </w:rPr>
      </w:pPr>
      <w:ins w:id="12816" w:author="S2-2205105" w:date="2022-05-25T19:04:00Z">
        <w:r>
          <w:rPr>
            <w:lang w:val="en-US" w:eastAsia="zh-CN"/>
          </w:rPr>
          <w:lastRenderedPageBreak/>
          <w:t xml:space="preserve">To address the challenges in the above bullets for supporting Federated Learning in 5GC, </w:t>
        </w:r>
        <w:r>
          <w:rPr>
            <w:lang w:eastAsia="ja-JP"/>
          </w:rPr>
          <w:t>this solution focus on the NWDAF(s) selection in Federated Learning preparation phase, NWDAF(s) monitoring and maintenance in Federated Learning execution phase.</w:t>
        </w:r>
      </w:ins>
    </w:p>
    <w:p>
      <w:pPr>
        <w:pStyle w:val="B1"/>
        <w:ind w:left="0" w:firstLine="0"/>
        <w:rPr>
          <w:ins w:id="12817" w:author="S2-2205105" w:date="2022-05-25T19:04:00Z"/>
          <w:lang w:eastAsia="zh-CN"/>
        </w:rPr>
      </w:pPr>
      <w:ins w:id="12818" w:author="S2-2205105" w:date="2022-05-25T19:04:00Z">
        <w:r>
          <w:rPr>
            <w:lang w:eastAsia="zh-CN"/>
          </w:rPr>
          <w:t xml:space="preserve">A lot of factors influence Client NWDAF(s) selection in </w:t>
        </w:r>
        <w:r>
          <w:rPr>
            <w:lang w:eastAsia="ja-JP"/>
          </w:rPr>
          <w:t xml:space="preserve">Federated Learning </w:t>
        </w:r>
        <w:r>
          <w:rPr>
            <w:lang w:eastAsia="zh-CN"/>
          </w:rPr>
          <w:t xml:space="preserve">preparation phase. For example, the capability of NWDAF(s), the </w:t>
        </w:r>
        <w:r>
          <w:t xml:space="preserve">interoperability </w:t>
        </w:r>
        <w:r>
          <w:rPr>
            <w:lang w:eastAsia="zh-CN"/>
          </w:rPr>
          <w:t xml:space="preserve">and availability of Client NWDAF(s) to join in </w:t>
        </w:r>
        <w:r>
          <w:rPr>
            <w:lang w:eastAsia="ja-JP"/>
          </w:rPr>
          <w:t>Federated Learning</w:t>
        </w:r>
        <w:r>
          <w:rPr>
            <w:lang w:eastAsia="zh-CN"/>
          </w:rPr>
          <w:t xml:space="preserve">. </w:t>
        </w:r>
      </w:ins>
    </w:p>
    <w:p>
      <w:pPr>
        <w:pStyle w:val="B1"/>
        <w:ind w:left="0" w:firstLine="0"/>
        <w:rPr>
          <w:ins w:id="12819" w:author="S2-2205105" w:date="2022-05-25T19:04:00Z"/>
          <w:lang w:eastAsia="zh-CN"/>
        </w:rPr>
      </w:pPr>
      <w:ins w:id="12820" w:author="S2-2205105" w:date="2022-05-25T19:04:00Z">
        <w:r>
          <w:rPr>
            <w:lang w:eastAsia="zh-CN"/>
          </w:rPr>
          <w:t xml:space="preserve">In Federated Learning execution phase, </w:t>
        </w:r>
        <w:r>
          <w:t xml:space="preserve">due to dynamic changes of federation network, current </w:t>
        </w:r>
        <w:r>
          <w:rPr>
            <w:lang w:eastAsia="zh-CN"/>
          </w:rPr>
          <w:t xml:space="preserve">Client NWDAF(s) may leave or </w:t>
        </w:r>
        <w:r>
          <w:t xml:space="preserve">join, the dynamic joining and leaving of Client NWDAF(s) to a </w:t>
        </w:r>
        <w:r>
          <w:rPr>
            <w:lang w:eastAsia="zh-CN"/>
          </w:rPr>
          <w:t xml:space="preserve">Federated Learning </w:t>
        </w:r>
        <w:r>
          <w:t>multi-round learning/training process in 5GC should be considered</w:t>
        </w:r>
        <w:r>
          <w:rPr>
            <w:lang w:eastAsia="zh-CN"/>
          </w:rPr>
          <w:t xml:space="preserve">. In addition, methods may be applied for Server NWDAF to monitoring the status changes (e.g., changes of capabilities and availability) of Client NWDAF(s). </w:t>
        </w:r>
      </w:ins>
    </w:p>
    <w:p>
      <w:pPr>
        <w:pStyle w:val="EditorsNote"/>
        <w:rPr>
          <w:ins w:id="12821" w:author="S2-2205105" w:date="2022-05-25T19:04:00Z"/>
          <w:lang w:eastAsia="zh-CN"/>
        </w:rPr>
      </w:pPr>
      <w:ins w:id="12822" w:author="S2-2205105" w:date="2022-05-25T19:04:00Z">
        <w:r>
          <w:rPr>
            <w:lang w:eastAsia="zh-CN"/>
          </w:rPr>
          <w:t>Editor</w:t>
        </w:r>
      </w:ins>
      <w:ins w:id="12823" w:author="Rapporteur" w:date="2022-05-26T01:07:00Z">
        <w:r>
          <w:rPr>
            <w:lang w:eastAsia="zh-CN"/>
          </w:rPr>
          <w:t>'</w:t>
        </w:r>
      </w:ins>
      <w:ins w:id="12824" w:author="S2-2205105" w:date="2022-05-25T19:04:00Z">
        <w:del w:id="12825" w:author="Rapporteur" w:date="2022-05-26T01:07:00Z">
          <w:r>
            <w:rPr>
              <w:lang w:eastAsia="zh-CN"/>
            </w:rPr>
            <w:delText>’</w:delText>
          </w:r>
        </w:del>
        <w:r>
          <w:rPr>
            <w:lang w:eastAsia="zh-CN"/>
          </w:rPr>
          <w:t>s note:</w:t>
        </w:r>
        <w:del w:id="12826" w:author="Rapporteur" w:date="2022-05-26T01:07:00Z">
          <w:r>
            <w:rPr>
              <w:lang w:eastAsia="zh-CN"/>
            </w:rPr>
            <w:delText xml:space="preserve"> i</w:delText>
          </w:r>
        </w:del>
      </w:ins>
      <w:ins w:id="12827" w:author="Rapporteur" w:date="2022-05-26T01:07:00Z">
        <w:r>
          <w:rPr>
            <w:lang w:eastAsia="zh-CN"/>
          </w:rPr>
          <w:tab/>
          <w:t>I</w:t>
        </w:r>
      </w:ins>
      <w:ins w:id="12828" w:author="S2-2205105" w:date="2022-05-25T19:04:00Z">
        <w:r>
          <w:rPr>
            <w:lang w:eastAsia="zh-CN"/>
          </w:rPr>
          <w:t>t is FFS if the existing SBA service can be resued for the procedures proposed in this solution or new SBA services should be defined.</w:t>
        </w:r>
      </w:ins>
    </w:p>
    <w:p>
      <w:pPr>
        <w:pStyle w:val="31"/>
        <w:rPr>
          <w:ins w:id="12829" w:author="S2-2205105" w:date="2022-05-25T19:04:00Z"/>
        </w:rPr>
      </w:pPr>
      <w:bookmarkStart w:id="12830" w:name="_Toc24868"/>
      <w:bookmarkStart w:id="12831" w:name="_Toc104433384"/>
      <w:bookmarkStart w:id="12832" w:name="_Toc104467512"/>
      <w:bookmarkStart w:id="12833" w:name="_Toc104467836"/>
      <w:bookmarkStart w:id="12834" w:name="_Toc104468172"/>
      <w:ins w:id="12835" w:author="S2-2205105" w:date="2022-05-25T19:04:00Z">
        <w:r>
          <w:t>6.</w:t>
        </w:r>
        <w:del w:id="12836" w:author="Rapporteur" w:date="2022-05-26T00:18:00Z">
          <w:r>
            <w:delText>X</w:delText>
          </w:r>
        </w:del>
      </w:ins>
      <w:ins w:id="12837" w:author="Rapporteur" w:date="2022-05-26T00:18:00Z">
        <w:r>
          <w:t>5</w:t>
        </w:r>
      </w:ins>
      <w:ins w:id="12838" w:author="Rapporteur" w:date="2022-05-26T11:12:00Z">
        <w:r>
          <w:t>1</w:t>
        </w:r>
      </w:ins>
      <w:ins w:id="12839" w:author="S2-2205105" w:date="2022-05-25T19:04:00Z">
        <w:r>
          <w:t>.2</w:t>
        </w:r>
        <w:r>
          <w:tab/>
          <w:t>Procedures</w:t>
        </w:r>
        <w:bookmarkEnd w:id="12830"/>
        <w:bookmarkEnd w:id="12831"/>
        <w:bookmarkEnd w:id="12832"/>
        <w:bookmarkEnd w:id="12833"/>
        <w:bookmarkEnd w:id="12834"/>
      </w:ins>
    </w:p>
    <w:p>
      <w:pPr>
        <w:pStyle w:val="41"/>
        <w:rPr>
          <w:ins w:id="12840" w:author="S2-2205105" w:date="2022-05-25T19:04:00Z"/>
          <w:rFonts w:eastAsia="Malgun Gothic"/>
          <w:lang w:eastAsia="ja-JP"/>
        </w:rPr>
      </w:pPr>
      <w:bookmarkStart w:id="12841" w:name="_Toc104433385"/>
      <w:bookmarkStart w:id="12842" w:name="_Toc104467837"/>
      <w:bookmarkStart w:id="12843" w:name="_Toc104468173"/>
      <w:ins w:id="12844" w:author="S2-2205105" w:date="2022-05-25T19:04:00Z">
        <w:r>
          <w:rPr>
            <w:rFonts w:eastAsia="Malgun Gothic"/>
            <w:lang w:eastAsia="ja-JP"/>
          </w:rPr>
          <w:t>6.</w:t>
        </w:r>
        <w:del w:id="12845" w:author="Rapporteur" w:date="2022-05-26T00:18:00Z">
          <w:r>
            <w:rPr>
              <w:rFonts w:eastAsia="Malgun Gothic"/>
              <w:lang w:eastAsia="ja-JP"/>
            </w:rPr>
            <w:delText>X</w:delText>
          </w:r>
        </w:del>
      </w:ins>
      <w:ins w:id="12846" w:author="Rapporteur" w:date="2022-05-26T00:18:00Z">
        <w:r>
          <w:rPr>
            <w:rFonts w:eastAsia="Malgun Gothic"/>
            <w:lang w:eastAsia="ja-JP"/>
          </w:rPr>
          <w:t>5</w:t>
        </w:r>
      </w:ins>
      <w:ins w:id="12847" w:author="Rapporteur" w:date="2022-05-26T11:12:00Z">
        <w:r>
          <w:rPr>
            <w:rFonts w:eastAsia="Malgun Gothic"/>
            <w:lang w:eastAsia="ja-JP"/>
          </w:rPr>
          <w:t>1</w:t>
        </w:r>
      </w:ins>
      <w:ins w:id="12848" w:author="S2-2205105" w:date="2022-05-25T19:04:00Z">
        <w:r>
          <w:rPr>
            <w:rFonts w:eastAsia="Malgun Gothic"/>
            <w:lang w:eastAsia="ja-JP"/>
          </w:rPr>
          <w:t>.2.1</w:t>
        </w:r>
        <w:r>
          <w:rPr>
            <w:rFonts w:eastAsia="Malgun Gothic"/>
            <w:lang w:eastAsia="ja-JP"/>
          </w:rPr>
          <w:tab/>
          <w:t>Client NWDAF(s) Selection in Federated Learning Preparation Phase</w:t>
        </w:r>
        <w:bookmarkEnd w:id="12841"/>
        <w:bookmarkEnd w:id="12842"/>
        <w:bookmarkEnd w:id="12843"/>
      </w:ins>
    </w:p>
    <w:p>
      <w:pPr>
        <w:pStyle w:val="af8"/>
        <w:rPr>
          <w:ins w:id="12849" w:author="S2-2205105" w:date="2022-05-25T19:04:00Z"/>
          <w:rStyle w:val="IvDbodytextChar"/>
          <w:rFonts w:eastAsia="宋体"/>
        </w:rPr>
      </w:pPr>
      <w:ins w:id="12850" w:author="S2-2205105" w:date="2022-05-25T19:04:00Z">
        <w:r>
          <w:t xml:space="preserve">In </w:t>
        </w:r>
        <w:r>
          <w:rPr>
            <w:lang w:eastAsia="zh-CN"/>
          </w:rPr>
          <w:t>Federated Learning</w:t>
        </w:r>
        <w:r>
          <w:t xml:space="preserve"> preparation phase, Server and (potential) Client NWDAFs are discovered via NRF, and Client NWDAF(s) are selected by the method for handshake pattern. The </w:t>
        </w:r>
        <w:r>
          <w:rPr>
            <w:rStyle w:val="IvDbodytextChar"/>
            <w:rFonts w:eastAsia="宋体"/>
          </w:rPr>
          <w:t xml:space="preserve">Client NWDAF(s) selection is based on the availability, capability, etc. </w:t>
        </w:r>
      </w:ins>
    </w:p>
    <w:p>
      <w:pPr>
        <w:pStyle w:val="TH"/>
        <w:rPr>
          <w:ins w:id="12851" w:author="S2-2205105" w:date="2022-05-25T19:04:00Z"/>
          <w:bCs/>
        </w:rPr>
        <w:pPrChange w:id="12852" w:author="Rapporteur" w:date="2022-05-26T00:43:00Z">
          <w:pPr>
            <w:pStyle w:val="af8"/>
            <w:jc w:val="center"/>
          </w:pPr>
        </w:pPrChange>
      </w:pPr>
      <w:ins w:id="12853" w:author="S2-2205105" w:date="2022-05-25T19:04:00Z">
        <w:r>
          <w:rPr>
            <w:bCs/>
          </w:rPr>
          <w:object w:dxaOrig="9535" w:dyaOrig="5804">
            <v:shape id="_x0000_i1091" type="#_x0000_t75" style="width:480pt;height:4in" o:ole="">
              <v:imagedata r:id="rId164" o:title=""/>
            </v:shape>
            <o:OLEObject Type="Embed" ProgID="Visio.Drawing.15" ShapeID="_x0000_i1091" DrawAspect="Content" ObjectID="_1715085506" r:id="rId165"/>
          </w:object>
        </w:r>
      </w:ins>
    </w:p>
    <w:p>
      <w:pPr>
        <w:pStyle w:val="TF"/>
        <w:rPr>
          <w:ins w:id="12854" w:author="S2-2205105" w:date="2022-05-25T19:04:00Z"/>
          <w:rFonts w:ascii="Times New Roman" w:hAnsi="Times New Roman"/>
          <w:color w:val="000000"/>
          <w:lang w:eastAsia="ja-JP"/>
        </w:rPr>
        <w:pPrChange w:id="12855" w:author="Rapporteur" w:date="2022-05-26T00:44:00Z">
          <w:pPr>
            <w:pStyle w:val="21"/>
            <w:jc w:val="center"/>
          </w:pPr>
        </w:pPrChange>
      </w:pPr>
      <w:ins w:id="12856" w:author="S2-2205105" w:date="2022-05-25T19:04:00Z">
        <w:r>
          <w:rPr>
            <w:rFonts w:ascii="Times New Roman" w:hAnsi="Times New Roman"/>
            <w:color w:val="000000"/>
            <w:lang w:eastAsia="ja-JP"/>
          </w:rPr>
          <w:t>Figure 6.</w:t>
        </w:r>
        <w:del w:id="12857" w:author="Rapporteur" w:date="2022-05-26T00:18:00Z">
          <w:r>
            <w:rPr>
              <w:rFonts w:ascii="Times New Roman" w:hAnsi="Times New Roman"/>
              <w:color w:val="000000"/>
              <w:lang w:eastAsia="ja-JP"/>
            </w:rPr>
            <w:delText>X</w:delText>
          </w:r>
        </w:del>
      </w:ins>
      <w:ins w:id="12858" w:author="Rapporteur" w:date="2022-05-26T00:18:00Z">
        <w:r>
          <w:rPr>
            <w:rFonts w:ascii="Times New Roman" w:hAnsi="Times New Roman"/>
            <w:color w:val="000000"/>
            <w:lang w:eastAsia="ja-JP"/>
          </w:rPr>
          <w:t>5</w:t>
        </w:r>
      </w:ins>
      <w:ins w:id="12859" w:author="Rapporteur" w:date="2022-05-26T11:12:00Z">
        <w:r>
          <w:rPr>
            <w:rFonts w:ascii="Times New Roman" w:hAnsi="Times New Roman"/>
            <w:color w:val="000000"/>
            <w:lang w:eastAsia="ja-JP"/>
          </w:rPr>
          <w:t>1</w:t>
        </w:r>
      </w:ins>
      <w:ins w:id="12860" w:author="S2-2205105" w:date="2022-05-25T19:04:00Z">
        <w:r>
          <w:rPr>
            <w:rFonts w:ascii="Times New Roman" w:hAnsi="Times New Roman"/>
            <w:color w:val="000000"/>
            <w:lang w:eastAsia="ja-JP"/>
          </w:rPr>
          <w:t xml:space="preserve">.2.1-1: Procedure for Client </w:t>
        </w:r>
        <w:r>
          <w:rPr>
            <w:rFonts w:ascii="Times New Roman" w:hAnsi="Times New Roman"/>
            <w:lang w:eastAsia="ja-JP"/>
          </w:rPr>
          <w:t>NWDAF(s) selection in Federated Learning preparation phase</w:t>
        </w:r>
      </w:ins>
    </w:p>
    <w:p>
      <w:pPr>
        <w:pStyle w:val="af8"/>
        <w:rPr>
          <w:ins w:id="12861" w:author="S2-2205105" w:date="2022-05-25T19:04:00Z"/>
        </w:rPr>
      </w:pPr>
      <w:ins w:id="12862" w:author="S2-2205105" w:date="2022-05-25T19:04:00Z">
        <w:r>
          <w:rPr>
            <w:lang w:eastAsia="ja-JP"/>
          </w:rPr>
          <w:t>Figure 6.</w:t>
        </w:r>
        <w:del w:id="12863" w:author="Rapporteur" w:date="2022-05-26T00:18:00Z">
          <w:r>
            <w:rPr>
              <w:lang w:eastAsia="ja-JP"/>
            </w:rPr>
            <w:delText>X</w:delText>
          </w:r>
        </w:del>
      </w:ins>
      <w:ins w:id="12864" w:author="Rapporteur" w:date="2022-05-26T00:18:00Z">
        <w:r>
          <w:rPr>
            <w:lang w:eastAsia="ja-JP"/>
          </w:rPr>
          <w:t>5</w:t>
        </w:r>
      </w:ins>
      <w:ins w:id="12865" w:author="Rapporteur" w:date="2022-05-26T11:12:00Z">
        <w:r>
          <w:rPr>
            <w:lang w:eastAsia="ja-JP"/>
          </w:rPr>
          <w:t>1</w:t>
        </w:r>
      </w:ins>
      <w:ins w:id="12866" w:author="S2-2205105" w:date="2022-05-25T19:04:00Z">
        <w:r>
          <w:rPr>
            <w:lang w:eastAsia="ja-JP"/>
          </w:rPr>
          <w:t xml:space="preserve">.2.1-1 illustrates the procedures of Client NWDAF(s) selection in </w:t>
        </w:r>
        <w:r>
          <w:rPr>
            <w:lang w:eastAsia="zh-CN"/>
          </w:rPr>
          <w:t>Federated Learning</w:t>
        </w:r>
        <w:r>
          <w:rPr>
            <w:lang w:eastAsia="ja-JP"/>
          </w:rPr>
          <w:t xml:space="preserve"> preparation phase. </w:t>
        </w:r>
      </w:ins>
    </w:p>
    <w:p>
      <w:pPr>
        <w:spacing w:after="160" w:line="276" w:lineRule="auto"/>
        <w:rPr>
          <w:ins w:id="12867" w:author="S2-2205105" w:date="2022-05-25T19:04:00Z"/>
        </w:rPr>
      </w:pPr>
      <w:ins w:id="12868" w:author="S2-2205105" w:date="2022-05-25T19:04:00Z">
        <w:r>
          <w:t xml:space="preserve">The procedure for NWDAFs selection is as follows: </w:t>
        </w:r>
      </w:ins>
    </w:p>
    <w:p>
      <w:pPr>
        <w:pStyle w:val="B1"/>
        <w:rPr>
          <w:ins w:id="12869" w:author="S2-2205105" w:date="2022-05-25T19:04:00Z"/>
          <w:lang w:eastAsia="zh-CN"/>
        </w:rPr>
        <w:pPrChange w:id="12870" w:author="Rapporteur" w:date="2022-05-26T14:07:00Z">
          <w:pPr>
            <w:pStyle w:val="affff2"/>
            <w:numPr>
              <w:numId w:val="44"/>
            </w:numPr>
            <w:overflowPunct/>
            <w:autoSpaceDE/>
            <w:autoSpaceDN/>
            <w:adjustRightInd/>
            <w:spacing w:after="160" w:line="276" w:lineRule="auto"/>
            <w:ind w:hanging="360"/>
            <w:contextualSpacing/>
            <w:textAlignment w:val="auto"/>
          </w:pPr>
        </w:pPrChange>
      </w:pPr>
      <w:ins w:id="12871" w:author="Rapporteur" w:date="2022-05-26T03:37:00Z">
        <w:r>
          <w:rPr>
            <w:lang w:eastAsia="zh-CN"/>
          </w:rPr>
          <w:t>0.</w:t>
        </w:r>
        <w:r>
          <w:rPr>
            <w:lang w:eastAsia="zh-CN"/>
          </w:rPr>
          <w:tab/>
        </w:r>
      </w:ins>
      <w:ins w:id="12872" w:author="S2-2205105" w:date="2022-05-25T19:04:00Z">
        <w:r>
          <w:rPr>
            <w:lang w:eastAsia="zh-CN"/>
          </w:rPr>
          <w:t>NWDAFs register into NRF with Federated Learning capability. Server NWDAF discovers Client NWDAFs based on e.g., Federated Learning capability, Analytics ID, etc.</w:t>
        </w:r>
      </w:ins>
    </w:p>
    <w:p>
      <w:pPr>
        <w:pStyle w:val="B1"/>
        <w:rPr>
          <w:ins w:id="12873" w:author="S2-2205105" w:date="2022-05-25T19:04:00Z"/>
          <w:lang w:eastAsia="zh-CN"/>
        </w:rPr>
        <w:pPrChange w:id="12874" w:author="Rapporteur" w:date="2022-05-26T14:07:00Z">
          <w:pPr>
            <w:pStyle w:val="affff2"/>
            <w:numPr>
              <w:numId w:val="44"/>
            </w:numPr>
            <w:overflowPunct/>
            <w:autoSpaceDE/>
            <w:autoSpaceDN/>
            <w:adjustRightInd/>
            <w:spacing w:after="160" w:line="276" w:lineRule="auto"/>
            <w:ind w:hanging="360"/>
            <w:contextualSpacing/>
            <w:textAlignment w:val="auto"/>
          </w:pPr>
        </w:pPrChange>
      </w:pPr>
      <w:ins w:id="12875" w:author="Rapporteur" w:date="2022-05-26T03:37:00Z">
        <w:r>
          <w:rPr>
            <w:lang w:eastAsia="zh-CN"/>
          </w:rPr>
          <w:t>1.</w:t>
        </w:r>
        <w:r>
          <w:rPr>
            <w:lang w:eastAsia="zh-CN"/>
          </w:rPr>
          <w:tab/>
        </w:r>
      </w:ins>
      <w:ins w:id="12876" w:author="S2-2205105" w:date="2022-05-25T19:04:00Z">
        <w:r>
          <w:rPr>
            <w:lang w:eastAsia="zh-CN"/>
          </w:rPr>
          <w:t>Server NWDAF sends Federated Learning preparation request with Interoperability information to Client NWDAF(s). In the preparation request, indication of the role for the NWDAF(s), i.e., act as Client NWDAF(s), may be contained.</w:t>
        </w:r>
      </w:ins>
    </w:p>
    <w:p>
      <w:pPr>
        <w:pStyle w:val="NO"/>
        <w:rPr>
          <w:ins w:id="12877" w:author="S2-2205105" w:date="2022-05-25T19:04:00Z"/>
        </w:rPr>
      </w:pPr>
      <w:ins w:id="12878" w:author="S2-2205105" w:date="2022-05-25T19:04:00Z">
        <w:r>
          <w:lastRenderedPageBreak/>
          <w:t>N</w:t>
        </w:r>
        <w:r>
          <w:rPr>
            <w:lang w:eastAsia="zh-CN"/>
          </w:rPr>
          <w:t>OTE 1</w:t>
        </w:r>
        <w:r>
          <w:t>:</w:t>
        </w:r>
        <w:r>
          <w:tab/>
          <w:t>The Interoperability information indicates what abilities (e.g., able to run certain models) are needed for the client NWDAF to support this FL procedure, e.g., if the server NWDAF and the client NWDAF can share model and how to share model. The Interoperability information is determined among different vendors and its content is not to be specified by 3GPP.</w:t>
        </w:r>
        <w:del w:id="12879" w:author="Rapporteur" w:date="2022-05-26T02:58:00Z">
          <w:r>
            <w:delText xml:space="preserve">  </w:delText>
          </w:r>
        </w:del>
      </w:ins>
    </w:p>
    <w:p>
      <w:pPr>
        <w:pStyle w:val="B1"/>
        <w:rPr>
          <w:ins w:id="12880" w:author="S2-2205105" w:date="2022-05-25T19:04:00Z"/>
          <w:lang w:eastAsia="zh-CN"/>
        </w:rPr>
        <w:pPrChange w:id="12881" w:author="Rapporteur" w:date="2022-05-26T14:07:00Z">
          <w:pPr>
            <w:pStyle w:val="affff2"/>
            <w:numPr>
              <w:numId w:val="44"/>
            </w:numPr>
            <w:overflowPunct/>
            <w:autoSpaceDE/>
            <w:autoSpaceDN/>
            <w:adjustRightInd/>
            <w:spacing w:after="160" w:line="276" w:lineRule="auto"/>
            <w:ind w:hanging="360"/>
            <w:contextualSpacing/>
            <w:textAlignment w:val="auto"/>
          </w:pPr>
        </w:pPrChange>
      </w:pPr>
      <w:ins w:id="12882" w:author="Rapporteur" w:date="2022-05-26T03:37:00Z">
        <w:r>
          <w:rPr>
            <w:lang w:eastAsia="zh-CN"/>
          </w:rPr>
          <w:t>2.</w:t>
        </w:r>
        <w:r>
          <w:rPr>
            <w:lang w:eastAsia="zh-CN"/>
          </w:rPr>
          <w:tab/>
        </w:r>
      </w:ins>
      <w:ins w:id="12883" w:author="S2-2205105" w:date="2022-05-25T19:04:00Z">
        <w:r>
          <w:rPr>
            <w:lang w:eastAsia="zh-CN"/>
          </w:rPr>
          <w:t>Client NWDAF(s) decides whether to join the Federated Learning process based on its availability, capability and Interoperability information.</w:t>
        </w:r>
      </w:ins>
    </w:p>
    <w:p>
      <w:pPr>
        <w:pStyle w:val="B1"/>
        <w:spacing w:after="160" w:line="276" w:lineRule="auto"/>
        <w:ind w:left="1440"/>
        <w:rPr>
          <w:ins w:id="12884" w:author="S2-2205105" w:date="2022-05-25T19:04:00Z"/>
          <w:del w:id="12885" w:author="Rapporteur" w:date="2022-05-26T03:37:00Z"/>
          <w:rFonts w:eastAsiaTheme="minorEastAsia"/>
          <w:lang w:eastAsia="zh-CN"/>
          <w:rPrChange w:id="12886" w:author="Rapporteur" w:date="2022-05-26T03:37:00Z">
            <w:rPr>
              <w:ins w:id="12887" w:author="S2-2205105" w:date="2022-05-25T19:04:00Z"/>
              <w:del w:id="12888" w:author="Rapporteur" w:date="2022-05-26T03:37:00Z"/>
              <w:lang w:eastAsia="zh-CN"/>
            </w:rPr>
          </w:rPrChange>
        </w:rPr>
        <w:pPrChange w:id="12889" w:author="Rapporteur" w:date="2022-05-26T03:37:00Z">
          <w:pPr>
            <w:pStyle w:val="affff2"/>
            <w:spacing w:after="160" w:line="276" w:lineRule="auto"/>
            <w:ind w:left="1440"/>
          </w:pPr>
        </w:pPrChange>
      </w:pPr>
      <w:ins w:id="12890" w:author="Rapporteur" w:date="2022-05-26T03:37:00Z">
        <w:r>
          <w:rPr>
            <w:rFonts w:eastAsiaTheme="minorEastAsia" w:hint="eastAsia"/>
            <w:lang w:eastAsia="zh-CN"/>
          </w:rPr>
          <w:t>3.</w:t>
        </w:r>
        <w:r>
          <w:rPr>
            <w:rFonts w:eastAsiaTheme="minorEastAsia" w:hint="eastAsia"/>
            <w:lang w:eastAsia="zh-CN"/>
          </w:rPr>
          <w:tab/>
        </w:r>
      </w:ins>
    </w:p>
    <w:p>
      <w:pPr>
        <w:pStyle w:val="B1"/>
        <w:rPr>
          <w:ins w:id="12891" w:author="S2-2205105" w:date="2022-05-25T19:04:00Z"/>
          <w:lang w:eastAsia="zh-CN"/>
        </w:rPr>
        <w:pPrChange w:id="12892" w:author="Rapporteur" w:date="2022-05-26T14:07:00Z">
          <w:pPr>
            <w:pStyle w:val="affff2"/>
            <w:numPr>
              <w:numId w:val="44"/>
            </w:numPr>
            <w:overflowPunct/>
            <w:autoSpaceDE/>
            <w:autoSpaceDN/>
            <w:adjustRightInd/>
            <w:spacing w:after="160" w:line="276" w:lineRule="auto"/>
            <w:ind w:hanging="360"/>
            <w:contextualSpacing/>
            <w:textAlignment w:val="auto"/>
          </w:pPr>
        </w:pPrChange>
      </w:pPr>
      <w:ins w:id="12893" w:author="S2-2205105" w:date="2022-05-25T19:04:00Z">
        <w:r>
          <w:rPr>
            <w:lang w:eastAsia="zh-CN"/>
          </w:rPr>
          <w:t>Client NWDAF(s) send the response to server NWDAF indicating if it wants to join the FL procedure.</w:t>
        </w:r>
      </w:ins>
    </w:p>
    <w:p>
      <w:pPr>
        <w:pStyle w:val="B1"/>
        <w:rPr>
          <w:ins w:id="12894" w:author="S2-2205105" w:date="2022-05-25T19:04:00Z"/>
          <w:lang w:eastAsia="zh-CN"/>
        </w:rPr>
        <w:pPrChange w:id="12895" w:author="Rapporteur" w:date="2022-05-26T14:07:00Z">
          <w:pPr>
            <w:pStyle w:val="affff2"/>
            <w:numPr>
              <w:numId w:val="44"/>
            </w:numPr>
            <w:overflowPunct/>
            <w:autoSpaceDE/>
            <w:autoSpaceDN/>
            <w:adjustRightInd/>
            <w:spacing w:after="160" w:line="276" w:lineRule="auto"/>
            <w:ind w:hanging="360"/>
            <w:contextualSpacing/>
            <w:textAlignment w:val="auto"/>
          </w:pPr>
        </w:pPrChange>
      </w:pPr>
      <w:ins w:id="12896" w:author="Rapporteur" w:date="2022-05-26T03:37:00Z">
        <w:r>
          <w:rPr>
            <w:lang w:eastAsia="zh-CN"/>
          </w:rPr>
          <w:t>4.</w:t>
        </w:r>
        <w:r>
          <w:rPr>
            <w:lang w:eastAsia="zh-CN"/>
          </w:rPr>
          <w:tab/>
        </w:r>
      </w:ins>
      <w:ins w:id="12897" w:author="S2-2205105" w:date="2022-05-25T19:04:00Z">
        <w:r>
          <w:rPr>
            <w:lang w:eastAsia="zh-CN"/>
          </w:rPr>
          <w:t>The Server NWDAF may send test tasks to the Client NWDAF(s) that want to join the FL procedure. The Client NWDAF(s) run the test tasks and send the results to the Server NWDAF.</w:t>
        </w:r>
      </w:ins>
    </w:p>
    <w:p>
      <w:pPr>
        <w:pStyle w:val="NO"/>
        <w:rPr>
          <w:ins w:id="12898" w:author="S2-2205105" w:date="2022-05-25T19:04:00Z"/>
        </w:rPr>
      </w:pPr>
      <w:ins w:id="12899" w:author="S2-2205105" w:date="2022-05-25T19:04:00Z">
        <w:r>
          <w:t>NOTE 2:</w:t>
        </w:r>
        <w:r>
          <w:tab/>
          <w:t>The test tasks may be micro computation or training tasks, the requirement for completing the micro tasks is the same as or is similar to the main tasks. The test task could be a small task to let the client NWDAF collect local data and sends the local model weights back to the server; or some test to make sure that the server and client NWDAF can communicate if they use the same FL framework or library. How to retrieve and run the test tasks is out of scope of 3GPP.</w:t>
        </w:r>
      </w:ins>
    </w:p>
    <w:p>
      <w:pPr>
        <w:pStyle w:val="B1"/>
        <w:rPr>
          <w:ins w:id="12900" w:author="S2-2205105" w:date="2022-05-25T19:04:00Z"/>
          <w:lang w:eastAsia="zh-CN"/>
        </w:rPr>
        <w:pPrChange w:id="12901" w:author="Rapporteur" w:date="2022-05-26T14:07:00Z">
          <w:pPr>
            <w:pStyle w:val="affff2"/>
            <w:numPr>
              <w:numId w:val="44"/>
            </w:numPr>
            <w:overflowPunct/>
            <w:autoSpaceDE/>
            <w:autoSpaceDN/>
            <w:adjustRightInd/>
            <w:spacing w:after="160" w:line="276" w:lineRule="auto"/>
            <w:ind w:hanging="360"/>
            <w:contextualSpacing/>
            <w:textAlignment w:val="auto"/>
          </w:pPr>
        </w:pPrChange>
      </w:pPr>
      <w:ins w:id="12902" w:author="Rapporteur" w:date="2022-05-26T03:38:00Z">
        <w:r>
          <w:rPr>
            <w:lang w:eastAsia="zh-CN"/>
          </w:rPr>
          <w:t>5.</w:t>
        </w:r>
        <w:r>
          <w:rPr>
            <w:lang w:eastAsia="zh-CN"/>
          </w:rPr>
          <w:tab/>
        </w:r>
      </w:ins>
      <w:ins w:id="12903" w:author="S2-2205105" w:date="2022-05-25T19:04:00Z">
        <w:r>
          <w:rPr>
            <w:lang w:eastAsia="zh-CN"/>
          </w:rPr>
          <w:t>Server NWDAF selects the Client NWDAF(s), the result of the test tasks may be taken into account by the Server NWDAF for the selection of Client NWDAF(s).</w:t>
        </w:r>
      </w:ins>
    </w:p>
    <w:p>
      <w:pPr>
        <w:pStyle w:val="41"/>
        <w:rPr>
          <w:ins w:id="12904" w:author="S2-2205105" w:date="2022-05-25T19:04:00Z"/>
          <w:rFonts w:eastAsia="Malgun Gothic"/>
          <w:lang w:eastAsia="ja-JP"/>
        </w:rPr>
      </w:pPr>
      <w:bookmarkStart w:id="12905" w:name="_Toc104433386"/>
      <w:bookmarkStart w:id="12906" w:name="_Toc104467838"/>
      <w:bookmarkStart w:id="12907" w:name="_Toc104468174"/>
      <w:ins w:id="12908" w:author="S2-2205105" w:date="2022-05-25T19:04:00Z">
        <w:r>
          <w:rPr>
            <w:rFonts w:eastAsia="Malgun Gothic"/>
            <w:lang w:eastAsia="ja-JP"/>
          </w:rPr>
          <w:t>6.</w:t>
        </w:r>
        <w:del w:id="12909" w:author="Rapporteur" w:date="2022-05-26T00:18:00Z">
          <w:r>
            <w:rPr>
              <w:rFonts w:eastAsia="Malgun Gothic"/>
              <w:lang w:eastAsia="ja-JP"/>
            </w:rPr>
            <w:delText>X</w:delText>
          </w:r>
        </w:del>
      </w:ins>
      <w:ins w:id="12910" w:author="Rapporteur" w:date="2022-05-26T00:18:00Z">
        <w:r>
          <w:rPr>
            <w:rFonts w:eastAsia="Malgun Gothic"/>
            <w:lang w:eastAsia="ja-JP"/>
          </w:rPr>
          <w:t>5</w:t>
        </w:r>
      </w:ins>
      <w:ins w:id="12911" w:author="Rapporteur" w:date="2022-05-26T11:12:00Z">
        <w:r>
          <w:rPr>
            <w:rFonts w:eastAsia="Malgun Gothic"/>
            <w:lang w:eastAsia="ja-JP"/>
          </w:rPr>
          <w:t>1</w:t>
        </w:r>
      </w:ins>
      <w:ins w:id="12912" w:author="S2-2205105" w:date="2022-05-25T19:04:00Z">
        <w:r>
          <w:rPr>
            <w:rFonts w:eastAsia="Malgun Gothic"/>
            <w:lang w:eastAsia="ja-JP"/>
          </w:rPr>
          <w:t>.2.2</w:t>
        </w:r>
        <w:r>
          <w:rPr>
            <w:rFonts w:eastAsia="Malgun Gothic"/>
            <w:lang w:eastAsia="ja-JP"/>
          </w:rPr>
          <w:tab/>
          <w:t>NWDAFs Monitoring and Re-selection in Federated Learning Execution Phase</w:t>
        </w:r>
        <w:bookmarkEnd w:id="12905"/>
        <w:bookmarkEnd w:id="12906"/>
        <w:bookmarkEnd w:id="12907"/>
      </w:ins>
    </w:p>
    <w:p>
      <w:pPr>
        <w:pStyle w:val="af8"/>
        <w:rPr>
          <w:ins w:id="12913" w:author="S2-2205105" w:date="2022-05-25T19:04:00Z"/>
        </w:rPr>
      </w:pPr>
      <w:ins w:id="12914" w:author="S2-2205105" w:date="2022-05-25T19:04:00Z">
        <w:r>
          <w:t xml:space="preserve">In </w:t>
        </w:r>
        <w:r>
          <w:rPr>
            <w:lang w:eastAsia="zh-CN"/>
          </w:rPr>
          <w:t>Federated Learning</w:t>
        </w:r>
        <w:r>
          <w:t xml:space="preserve"> execution phase, Server NWDAF monitors the status changes of Client NWDAF(s). Client NWDAF(s) may be re-selected based on the updated status, </w:t>
        </w:r>
        <w:r>
          <w:rPr>
            <w:lang w:eastAsia="ja-JP"/>
          </w:rPr>
          <w:t>availability, and/or capability, etc., of the Client NWDAF(s) for the FL tasks.</w:t>
        </w:r>
      </w:ins>
    </w:p>
    <w:p>
      <w:pPr>
        <w:pStyle w:val="TH"/>
        <w:rPr>
          <w:ins w:id="12915" w:author="S2-2205105" w:date="2022-05-25T19:04:00Z"/>
          <w:bCs/>
        </w:rPr>
        <w:pPrChange w:id="12916" w:author="Rapporteur" w:date="2022-05-26T00:43:00Z">
          <w:pPr>
            <w:pStyle w:val="af8"/>
            <w:jc w:val="center"/>
          </w:pPr>
        </w:pPrChange>
      </w:pPr>
      <w:ins w:id="12917" w:author="S2-2205105" w:date="2022-05-25T19:04:00Z">
        <w:r>
          <w:rPr>
            <w:bCs/>
          </w:rPr>
          <w:object w:dxaOrig="8029" w:dyaOrig="4527">
            <v:shape id="_x0000_i1092" type="#_x0000_t75" style="width:402pt;height:228pt" o:ole="">
              <v:imagedata r:id="rId166" o:title=""/>
            </v:shape>
            <o:OLEObject Type="Embed" ProgID="Visio.Drawing.15" ShapeID="_x0000_i1092" DrawAspect="Content" ObjectID="_1715085507" r:id="rId167"/>
          </w:object>
        </w:r>
      </w:ins>
    </w:p>
    <w:p>
      <w:pPr>
        <w:pStyle w:val="TF"/>
        <w:rPr>
          <w:ins w:id="12918" w:author="S2-2205105" w:date="2022-05-25T19:04:00Z"/>
          <w:rFonts w:ascii="Times New Roman" w:hAnsi="Times New Roman"/>
          <w:color w:val="000000"/>
          <w:lang w:eastAsia="ja-JP"/>
        </w:rPr>
        <w:pPrChange w:id="12919" w:author="Rapporteur" w:date="2022-05-26T00:44:00Z">
          <w:pPr>
            <w:pStyle w:val="21"/>
            <w:jc w:val="center"/>
          </w:pPr>
        </w:pPrChange>
      </w:pPr>
      <w:ins w:id="12920" w:author="S2-2205105" w:date="2022-05-25T19:04:00Z">
        <w:r>
          <w:rPr>
            <w:rFonts w:ascii="Times New Roman" w:hAnsi="Times New Roman"/>
            <w:color w:val="000000"/>
            <w:lang w:eastAsia="ja-JP"/>
          </w:rPr>
          <w:t>Figure 6.</w:t>
        </w:r>
        <w:del w:id="12921" w:author="Rapporteur" w:date="2022-05-26T00:18:00Z">
          <w:r>
            <w:rPr>
              <w:rFonts w:ascii="Times New Roman" w:hAnsi="Times New Roman"/>
              <w:color w:val="000000"/>
              <w:lang w:eastAsia="ja-JP"/>
            </w:rPr>
            <w:delText>X</w:delText>
          </w:r>
        </w:del>
      </w:ins>
      <w:ins w:id="12922" w:author="Rapporteur" w:date="2022-05-26T00:18:00Z">
        <w:r>
          <w:rPr>
            <w:rFonts w:ascii="Times New Roman" w:hAnsi="Times New Roman"/>
            <w:color w:val="000000"/>
            <w:lang w:eastAsia="ja-JP"/>
          </w:rPr>
          <w:t>5</w:t>
        </w:r>
      </w:ins>
      <w:ins w:id="12923" w:author="Rapporteur" w:date="2022-05-26T11:12:00Z">
        <w:r>
          <w:rPr>
            <w:rFonts w:ascii="Times New Roman" w:hAnsi="Times New Roman"/>
            <w:color w:val="000000"/>
            <w:lang w:eastAsia="ja-JP"/>
          </w:rPr>
          <w:t>1</w:t>
        </w:r>
      </w:ins>
      <w:ins w:id="12924" w:author="S2-2205105" w:date="2022-05-25T19:04:00Z">
        <w:r>
          <w:rPr>
            <w:rFonts w:ascii="Times New Roman" w:hAnsi="Times New Roman"/>
            <w:color w:val="000000"/>
            <w:lang w:eastAsia="ja-JP"/>
          </w:rPr>
          <w:t xml:space="preserve">.2.2-1: Procedure for </w:t>
        </w:r>
        <w:r>
          <w:rPr>
            <w:rFonts w:ascii="Times New Roman" w:hAnsi="Times New Roman"/>
            <w:lang w:eastAsia="ja-JP"/>
          </w:rPr>
          <w:t>NWDAFs monitoring and re-selection in Federated Learning execution phase</w:t>
        </w:r>
      </w:ins>
    </w:p>
    <w:p>
      <w:pPr>
        <w:pStyle w:val="af8"/>
        <w:rPr>
          <w:ins w:id="12925" w:author="S2-2205105" w:date="2022-05-25T19:04:00Z"/>
          <w:lang w:eastAsia="ja-JP"/>
        </w:rPr>
      </w:pPr>
      <w:ins w:id="12926" w:author="S2-2205105" w:date="2022-05-25T19:04:00Z">
        <w:r>
          <w:rPr>
            <w:lang w:eastAsia="ja-JP"/>
          </w:rPr>
          <w:t xml:space="preserve">Figure </w:t>
        </w:r>
        <w:r>
          <w:rPr>
            <w:color w:val="000000"/>
            <w:lang w:eastAsia="ja-JP"/>
          </w:rPr>
          <w:t>6.</w:t>
        </w:r>
        <w:del w:id="12927" w:author="Rapporteur" w:date="2022-05-26T00:19:00Z">
          <w:r>
            <w:rPr>
              <w:color w:val="000000"/>
              <w:lang w:eastAsia="ja-JP"/>
            </w:rPr>
            <w:delText>X</w:delText>
          </w:r>
        </w:del>
      </w:ins>
      <w:ins w:id="12928" w:author="Rapporteur" w:date="2022-05-26T00:19:00Z">
        <w:r>
          <w:rPr>
            <w:color w:val="000000"/>
            <w:lang w:eastAsia="ja-JP"/>
          </w:rPr>
          <w:t>5</w:t>
        </w:r>
      </w:ins>
      <w:ins w:id="12929" w:author="Rapporteur" w:date="2022-05-26T11:12:00Z">
        <w:r>
          <w:rPr>
            <w:color w:val="000000"/>
            <w:lang w:eastAsia="ja-JP"/>
          </w:rPr>
          <w:t>1</w:t>
        </w:r>
      </w:ins>
      <w:ins w:id="12930" w:author="S2-2205105" w:date="2022-05-25T19:04:00Z">
        <w:r>
          <w:rPr>
            <w:color w:val="000000"/>
            <w:lang w:eastAsia="ja-JP"/>
          </w:rPr>
          <w:t>.2.2-1</w:t>
        </w:r>
        <w:r>
          <w:rPr>
            <w:lang w:eastAsia="ja-JP"/>
          </w:rPr>
          <w:t xml:space="preserve"> illustrates the procedure of monitoring and re-selection of Client NWDAF(s) in </w:t>
        </w:r>
        <w:r>
          <w:rPr>
            <w:lang w:eastAsia="zh-CN"/>
          </w:rPr>
          <w:t>Federated Learning</w:t>
        </w:r>
        <w:r>
          <w:rPr>
            <w:lang w:eastAsia="ja-JP"/>
          </w:rPr>
          <w:t xml:space="preserve"> execution phase. </w:t>
        </w:r>
      </w:ins>
    </w:p>
    <w:p>
      <w:pPr>
        <w:spacing w:after="160" w:line="276" w:lineRule="auto"/>
        <w:rPr>
          <w:ins w:id="12931" w:author="S2-2205105" w:date="2022-05-25T19:04:00Z"/>
        </w:rPr>
      </w:pPr>
      <w:ins w:id="12932" w:author="S2-2205105" w:date="2022-05-25T19:04:00Z">
        <w:r>
          <w:t xml:space="preserve">The procedure for monitoring and re-selection of Client NWDAF(s) is as follows: </w:t>
        </w:r>
      </w:ins>
    </w:p>
    <w:p>
      <w:pPr>
        <w:pStyle w:val="B1"/>
        <w:rPr>
          <w:ins w:id="12933" w:author="S2-2205105" w:date="2022-05-25T19:04:00Z"/>
          <w:del w:id="12934" w:author="Rapporteur" w:date="2022-05-26T00:19:00Z"/>
          <w:lang w:eastAsia="zh-CN"/>
        </w:rPr>
        <w:pPrChange w:id="12935" w:author="Rapporteur" w:date="2022-05-26T14:07:00Z">
          <w:pPr>
            <w:pStyle w:val="affff2"/>
            <w:numPr>
              <w:numId w:val="45"/>
            </w:numPr>
            <w:overflowPunct/>
            <w:autoSpaceDE/>
            <w:autoSpaceDN/>
            <w:adjustRightInd/>
            <w:ind w:left="644" w:hanging="360"/>
            <w:contextualSpacing/>
            <w:textAlignment w:val="auto"/>
          </w:pPr>
        </w:pPrChange>
      </w:pPr>
      <w:ins w:id="12936" w:author="Rapporteur" w:date="2022-05-26T03:39:00Z">
        <w:r>
          <w:rPr>
            <w:lang w:eastAsia="zh-CN"/>
          </w:rPr>
          <w:t>1.</w:t>
        </w:r>
        <w:r>
          <w:rPr>
            <w:lang w:eastAsia="zh-CN"/>
          </w:rPr>
          <w:tab/>
        </w:r>
      </w:ins>
      <w:ins w:id="12937" w:author="S2-2205105" w:date="2022-05-25T19:04:00Z">
        <w:r>
          <w:rPr>
            <w:lang w:eastAsia="zh-CN"/>
          </w:rPr>
          <w:t>Server NWDAF monitoring the status of Client NWDAF(s) during the Federated Learning execution process, receives the updated status of the Client NWDAF(s).</w:t>
        </w:r>
        <w:del w:id="12938" w:author="Rapporteur" w:date="2022-05-26T00:19:00Z">
          <w:r>
            <w:rPr>
              <w:lang w:eastAsia="zh-CN"/>
            </w:rPr>
            <w:delText xml:space="preserve"> </w:delText>
          </w:r>
        </w:del>
      </w:ins>
    </w:p>
    <w:p>
      <w:pPr>
        <w:pStyle w:val="B1"/>
        <w:rPr>
          <w:ins w:id="12939" w:author="S2-2205105" w:date="2022-05-25T19:04:00Z"/>
          <w:lang w:eastAsia="zh-CN"/>
        </w:rPr>
        <w:pPrChange w:id="12940" w:author="Rapporteur" w:date="2022-05-26T14:07:00Z">
          <w:pPr>
            <w:pStyle w:val="affff2"/>
            <w:spacing w:after="160" w:line="276" w:lineRule="auto"/>
            <w:ind w:left="1440"/>
          </w:pPr>
        </w:pPrChange>
      </w:pPr>
    </w:p>
    <w:p>
      <w:pPr>
        <w:pStyle w:val="B1"/>
        <w:ind w:firstLine="0"/>
        <w:rPr>
          <w:ins w:id="12941" w:author="S2-2205105" w:date="2022-05-25T19:04:00Z"/>
          <w:lang w:eastAsia="zh-CN"/>
        </w:rPr>
        <w:pPrChange w:id="12942" w:author="Rapporteur" w:date="2022-05-26T14:07:00Z">
          <w:pPr>
            <w:pStyle w:val="affff2"/>
            <w:spacing w:after="160" w:line="276" w:lineRule="auto"/>
          </w:pPr>
        </w:pPrChange>
      </w:pPr>
      <w:ins w:id="12943" w:author="S2-2205105" w:date="2022-05-25T19:04:00Z">
        <w:r>
          <w:rPr>
            <w:lang w:eastAsia="zh-CN"/>
          </w:rPr>
          <w:t xml:space="preserve">Server NWDAF may perform monitoring and obtain the updated status of Client NWDAF(s) directly and/or via NRF. </w:t>
        </w:r>
      </w:ins>
    </w:p>
    <w:p>
      <w:pPr>
        <w:pStyle w:val="NO"/>
        <w:rPr>
          <w:ins w:id="12944" w:author="S2-2205105" w:date="2022-05-25T19:04:00Z"/>
          <w:del w:id="12945" w:author="Rapporteur" w:date="2022-05-26T00:19:00Z"/>
        </w:rPr>
      </w:pPr>
      <w:ins w:id="12946" w:author="S2-2205105" w:date="2022-05-25T19:04:00Z">
        <w:r>
          <w:t>NOTE 1:</w:t>
        </w:r>
        <w:r>
          <w:tab/>
          <w:t>The status of client NWDAF could be the NF load, NF availability, its capability changes, e.g. it does not support FL anymore</w:t>
        </w:r>
      </w:ins>
    </w:p>
    <w:p>
      <w:pPr>
        <w:pStyle w:val="NO"/>
        <w:rPr>
          <w:ins w:id="12947" w:author="S2-2205105" w:date="2022-05-25T19:04:00Z"/>
        </w:rPr>
        <w:pPrChange w:id="12948" w:author="Rapporteur" w:date="2022-05-26T14:07:00Z">
          <w:pPr>
            <w:pStyle w:val="affff2"/>
            <w:spacing w:after="160" w:line="276" w:lineRule="auto"/>
            <w:ind w:left="2160"/>
          </w:pPr>
        </w:pPrChange>
      </w:pPr>
    </w:p>
    <w:p>
      <w:pPr>
        <w:pStyle w:val="B1"/>
        <w:rPr>
          <w:ins w:id="12949" w:author="S2-2205105" w:date="2022-05-25T19:04:00Z"/>
          <w:lang w:eastAsia="zh-CN"/>
        </w:rPr>
        <w:pPrChange w:id="12950" w:author="Rapporteur" w:date="2022-05-26T14:07:00Z">
          <w:pPr>
            <w:pStyle w:val="affff2"/>
            <w:numPr>
              <w:numId w:val="45"/>
            </w:numPr>
            <w:overflowPunct/>
            <w:autoSpaceDE/>
            <w:autoSpaceDN/>
            <w:adjustRightInd/>
            <w:ind w:left="644" w:hanging="360"/>
            <w:contextualSpacing/>
            <w:textAlignment w:val="auto"/>
          </w:pPr>
        </w:pPrChange>
      </w:pPr>
      <w:ins w:id="12951" w:author="Rapporteur" w:date="2022-05-26T03:39:00Z">
        <w:r>
          <w:rPr>
            <w:lang w:eastAsia="zh-CN"/>
          </w:rPr>
          <w:lastRenderedPageBreak/>
          <w:t>2.</w:t>
        </w:r>
        <w:r>
          <w:rPr>
            <w:lang w:eastAsia="zh-CN"/>
          </w:rPr>
          <w:tab/>
        </w:r>
      </w:ins>
      <w:ins w:id="12952" w:author="S2-2205105" w:date="2022-05-25T19:04:00Z">
        <w:r>
          <w:rPr>
            <w:lang w:eastAsia="zh-CN"/>
          </w:rPr>
          <w:t>Server NWDAF checks Client NWDAF(s) status based on the received information, judges whether re-selection of Client NWDAF(s) for the next round(s) of Federated Learning is needed. The judgement is based on the updated status of the Client NWDAF(s), including the availability, capability, etc.</w:t>
        </w:r>
      </w:ins>
    </w:p>
    <w:p>
      <w:pPr>
        <w:pStyle w:val="EditorsNote"/>
        <w:rPr>
          <w:ins w:id="12953" w:author="S2-2205105" w:date="2022-05-25T19:04:00Z"/>
          <w:del w:id="12954" w:author="Rapporteur" w:date="2022-05-26T01:15:00Z"/>
          <w:lang w:eastAsia="zh-CN"/>
        </w:rPr>
      </w:pPr>
      <w:ins w:id="12955" w:author="S2-2205105" w:date="2022-05-25T19:04:00Z">
        <w:r>
          <w:rPr>
            <w:lang w:eastAsia="zh-CN"/>
          </w:rPr>
          <w:t>Editor</w:t>
        </w:r>
      </w:ins>
      <w:ins w:id="12956" w:author="Rapporteur" w:date="2022-05-26T01:08:00Z">
        <w:r>
          <w:rPr>
            <w:lang w:eastAsia="zh-CN"/>
          </w:rPr>
          <w:t>'</w:t>
        </w:r>
      </w:ins>
      <w:ins w:id="12957" w:author="S2-2205105" w:date="2022-05-25T19:04:00Z">
        <w:del w:id="12958" w:author="Rapporteur" w:date="2022-05-26T01:08:00Z">
          <w:r>
            <w:rPr>
              <w:lang w:eastAsia="zh-CN"/>
            </w:rPr>
            <w:delText>’</w:delText>
          </w:r>
        </w:del>
        <w:r>
          <w:rPr>
            <w:lang w:eastAsia="zh-CN"/>
          </w:rPr>
          <w:t>s note:</w:t>
        </w:r>
        <w:del w:id="12959" w:author="Rapporteur" w:date="2022-05-26T01:08:00Z">
          <w:r>
            <w:rPr>
              <w:lang w:eastAsia="zh-CN"/>
            </w:rPr>
            <w:delText xml:space="preserve"> i</w:delText>
          </w:r>
        </w:del>
      </w:ins>
      <w:ins w:id="12960" w:author="Rapporteur" w:date="2022-05-26T01:08:00Z">
        <w:r>
          <w:rPr>
            <w:lang w:eastAsia="zh-CN"/>
          </w:rPr>
          <w:tab/>
          <w:t>I</w:t>
        </w:r>
      </w:ins>
      <w:ins w:id="12961" w:author="S2-2205105" w:date="2022-05-25T19:04:00Z">
        <w:r>
          <w:rPr>
            <w:lang w:eastAsia="zh-CN"/>
          </w:rPr>
          <w:t>t is FFS if step 2 can be optimized, e.g., whether for every round in FL, the server NWDAF need to check every client</w:t>
        </w:r>
      </w:ins>
      <w:ins w:id="12962" w:author="Rapporteur" w:date="2022-05-26T12:27:00Z">
        <w:r>
          <w:rPr>
            <w:lang w:eastAsia="zh-CN"/>
          </w:rPr>
          <w:t>'</w:t>
        </w:r>
      </w:ins>
      <w:ins w:id="12963" w:author="S2-2205105" w:date="2022-05-25T19:04:00Z">
        <w:del w:id="12964" w:author="Rapporteur" w:date="2022-05-26T12:27:00Z">
          <w:r>
            <w:rPr>
              <w:lang w:eastAsia="zh-CN"/>
            </w:rPr>
            <w:delText>’</w:delText>
          </w:r>
        </w:del>
        <w:r>
          <w:rPr>
            <w:lang w:eastAsia="zh-CN"/>
          </w:rPr>
          <w:t>s status.</w:t>
        </w:r>
      </w:ins>
    </w:p>
    <w:p>
      <w:pPr>
        <w:pStyle w:val="EditorsNote"/>
        <w:rPr>
          <w:ins w:id="12965" w:author="S2-2205105" w:date="2022-05-25T19:04:00Z"/>
        </w:rPr>
        <w:pPrChange w:id="12966" w:author="Rapporteur" w:date="2022-05-26T01:15:00Z">
          <w:pPr>
            <w:pStyle w:val="affff2"/>
          </w:pPr>
        </w:pPrChange>
      </w:pPr>
    </w:p>
    <w:p>
      <w:pPr>
        <w:pStyle w:val="B1"/>
        <w:rPr>
          <w:ins w:id="12967" w:author="S2-2205105" w:date="2022-05-25T19:04:00Z"/>
          <w:del w:id="12968" w:author="Rapporteur" w:date="2022-05-26T00:19:00Z"/>
          <w:lang w:eastAsia="zh-CN"/>
        </w:rPr>
        <w:pPrChange w:id="12969" w:author="Rapporteur" w:date="2022-05-26T14:07:00Z">
          <w:pPr>
            <w:pStyle w:val="affff2"/>
            <w:numPr>
              <w:numId w:val="45"/>
            </w:numPr>
            <w:overflowPunct/>
            <w:autoSpaceDE/>
            <w:autoSpaceDN/>
            <w:adjustRightInd/>
            <w:spacing w:after="160" w:line="276" w:lineRule="auto"/>
            <w:ind w:left="644" w:hanging="360"/>
            <w:contextualSpacing/>
            <w:textAlignment w:val="auto"/>
          </w:pPr>
        </w:pPrChange>
      </w:pPr>
      <w:ins w:id="12970" w:author="Rapporteur" w:date="2022-05-26T03:39:00Z">
        <w:r>
          <w:rPr>
            <w:lang w:eastAsia="zh-CN"/>
          </w:rPr>
          <w:t>3.</w:t>
        </w:r>
        <w:r>
          <w:rPr>
            <w:lang w:eastAsia="zh-CN"/>
          </w:rPr>
          <w:tab/>
        </w:r>
      </w:ins>
      <w:ins w:id="12971" w:author="S2-2205105" w:date="2022-05-25T19:04:00Z">
        <w:r>
          <w:rPr>
            <w:lang w:eastAsia="zh-CN"/>
          </w:rPr>
          <w:t xml:space="preserve">[If re-selection is needed as judged in step 2.] Server NWDAF re-select Client NWDAF(s) as steps 1-5 in </w:t>
        </w:r>
        <w:r>
          <w:rPr>
            <w:color w:val="000000"/>
            <w:lang w:eastAsia="zh-CN"/>
            <w:rPrChange w:id="12972" w:author="Rapporteur" w:date="2022-05-26T03:38:00Z">
              <w:rPr>
                <w:color w:val="000000"/>
                <w:lang w:eastAsia="ja-JP"/>
              </w:rPr>
            </w:rPrChange>
          </w:rPr>
          <w:t>Figure 6.</w:t>
        </w:r>
        <w:del w:id="12973" w:author="Rapporteur" w:date="2022-05-26T00:19:00Z">
          <w:r>
            <w:rPr>
              <w:color w:val="000000"/>
              <w:lang w:eastAsia="zh-CN"/>
              <w:rPrChange w:id="12974" w:author="Rapporteur" w:date="2022-05-26T03:38:00Z">
                <w:rPr>
                  <w:color w:val="000000"/>
                  <w:lang w:eastAsia="ja-JP"/>
                </w:rPr>
              </w:rPrChange>
            </w:rPr>
            <w:delText>X</w:delText>
          </w:r>
        </w:del>
      </w:ins>
      <w:ins w:id="12975" w:author="Rapporteur" w:date="2022-05-26T00:19:00Z">
        <w:r>
          <w:rPr>
            <w:color w:val="000000"/>
            <w:lang w:eastAsia="zh-CN"/>
            <w:rPrChange w:id="12976" w:author="Rapporteur" w:date="2022-05-26T03:38:00Z">
              <w:rPr>
                <w:color w:val="000000"/>
                <w:lang w:eastAsia="ja-JP"/>
              </w:rPr>
            </w:rPrChange>
          </w:rPr>
          <w:t>5</w:t>
        </w:r>
      </w:ins>
      <w:ins w:id="12977" w:author="Rapporteur" w:date="2022-05-26T11:13:00Z">
        <w:r>
          <w:rPr>
            <w:color w:val="000000"/>
            <w:lang w:eastAsia="zh-CN"/>
          </w:rPr>
          <w:t>1</w:t>
        </w:r>
      </w:ins>
      <w:ins w:id="12978" w:author="S2-2205105" w:date="2022-05-25T19:04:00Z">
        <w:r>
          <w:rPr>
            <w:color w:val="000000"/>
            <w:lang w:eastAsia="zh-CN"/>
            <w:rPrChange w:id="12979" w:author="Rapporteur" w:date="2022-05-26T03:38:00Z">
              <w:rPr>
                <w:color w:val="000000"/>
                <w:lang w:eastAsia="ja-JP"/>
              </w:rPr>
            </w:rPrChange>
          </w:rPr>
          <w:t>.2.1-1</w:t>
        </w:r>
        <w:r>
          <w:rPr>
            <w:lang w:eastAsia="zh-CN"/>
          </w:rPr>
          <w:t>.</w:t>
        </w:r>
        <w:del w:id="12980" w:author="Rapporteur" w:date="2022-05-26T00:19:00Z">
          <w:r>
            <w:rPr>
              <w:lang w:eastAsia="zh-CN"/>
            </w:rPr>
            <w:delText xml:space="preserve"> </w:delText>
          </w:r>
        </w:del>
      </w:ins>
    </w:p>
    <w:p>
      <w:pPr>
        <w:pStyle w:val="B1"/>
        <w:rPr>
          <w:ins w:id="12981" w:author="S2-2205105" w:date="2022-05-25T19:04:00Z"/>
          <w:lang w:eastAsia="zh-CN"/>
        </w:rPr>
        <w:pPrChange w:id="12982" w:author="Rapporteur" w:date="2022-05-26T14:07:00Z">
          <w:pPr>
            <w:pStyle w:val="affff2"/>
            <w:spacing w:after="160" w:line="276" w:lineRule="auto"/>
          </w:pPr>
        </w:pPrChange>
      </w:pPr>
    </w:p>
    <w:p>
      <w:pPr>
        <w:pStyle w:val="B1"/>
        <w:ind w:firstLine="0"/>
        <w:rPr>
          <w:ins w:id="12983" w:author="S2-2205105" w:date="2022-05-25T19:04:00Z"/>
          <w:del w:id="12984" w:author="Rapporteur" w:date="2022-05-26T00:19:00Z"/>
          <w:lang w:eastAsia="zh-CN"/>
        </w:rPr>
        <w:pPrChange w:id="12985" w:author="Rapporteur" w:date="2022-05-26T14:07:00Z">
          <w:pPr>
            <w:pStyle w:val="affff2"/>
            <w:spacing w:after="160" w:line="276" w:lineRule="auto"/>
          </w:pPr>
        </w:pPrChange>
      </w:pPr>
      <w:ins w:id="12986" w:author="S2-2205105" w:date="2022-05-25T19:04:00Z">
        <w:r>
          <w:rPr>
            <w:lang w:eastAsia="zh-CN"/>
          </w:rPr>
          <w:t>The procedure for discovery of new Client NWDAF(s) in Federated Learning execution phase is given in clause 6.</w:t>
        </w:r>
        <w:del w:id="12987" w:author="Rapporteur" w:date="2022-05-26T00:19:00Z">
          <w:r>
            <w:rPr>
              <w:lang w:eastAsia="zh-CN"/>
            </w:rPr>
            <w:delText>X</w:delText>
          </w:r>
        </w:del>
      </w:ins>
      <w:ins w:id="12988" w:author="Rapporteur" w:date="2022-05-26T00:19:00Z">
        <w:r>
          <w:rPr>
            <w:lang w:eastAsia="zh-CN"/>
          </w:rPr>
          <w:t>5</w:t>
        </w:r>
      </w:ins>
      <w:ins w:id="12989" w:author="Rapporteur" w:date="2022-05-26T11:13:00Z">
        <w:r>
          <w:rPr>
            <w:lang w:eastAsia="zh-CN"/>
          </w:rPr>
          <w:t>1</w:t>
        </w:r>
      </w:ins>
      <w:ins w:id="12990" w:author="S2-2205105" w:date="2022-05-25T19:04:00Z">
        <w:r>
          <w:rPr>
            <w:lang w:eastAsia="zh-CN"/>
          </w:rPr>
          <w:t>.2.3.</w:t>
        </w:r>
      </w:ins>
    </w:p>
    <w:p>
      <w:pPr>
        <w:pStyle w:val="B1"/>
        <w:ind w:firstLine="0"/>
        <w:rPr>
          <w:ins w:id="12991" w:author="S2-2205105" w:date="2022-05-25T19:04:00Z"/>
          <w:lang w:eastAsia="zh-CN"/>
        </w:rPr>
        <w:pPrChange w:id="12992" w:author="Rapporteur" w:date="2022-05-26T14:07:00Z">
          <w:pPr>
            <w:pStyle w:val="affff2"/>
            <w:spacing w:after="160" w:line="276" w:lineRule="auto"/>
          </w:pPr>
        </w:pPrChange>
      </w:pPr>
    </w:p>
    <w:p>
      <w:pPr>
        <w:pStyle w:val="B1"/>
        <w:rPr>
          <w:ins w:id="12993" w:author="S2-2205105" w:date="2022-05-25T19:04:00Z"/>
          <w:del w:id="12994" w:author="Rapporteur" w:date="2022-05-26T00:19:00Z"/>
          <w:lang w:eastAsia="zh-CN"/>
        </w:rPr>
        <w:pPrChange w:id="12995" w:author="Rapporteur" w:date="2022-05-26T14:08:00Z">
          <w:pPr>
            <w:pStyle w:val="affff2"/>
            <w:numPr>
              <w:numId w:val="45"/>
            </w:numPr>
            <w:overflowPunct/>
            <w:autoSpaceDE/>
            <w:autoSpaceDN/>
            <w:adjustRightInd/>
            <w:spacing w:after="160" w:line="276" w:lineRule="auto"/>
            <w:ind w:left="644" w:hanging="360"/>
            <w:contextualSpacing/>
            <w:textAlignment w:val="auto"/>
          </w:pPr>
        </w:pPrChange>
      </w:pPr>
      <w:ins w:id="12996" w:author="Rapporteur" w:date="2022-05-26T03:39:00Z">
        <w:r>
          <w:rPr>
            <w:lang w:eastAsia="zh-CN"/>
          </w:rPr>
          <w:t>4.</w:t>
        </w:r>
        <w:r>
          <w:rPr>
            <w:lang w:eastAsia="zh-CN"/>
          </w:rPr>
          <w:tab/>
        </w:r>
      </w:ins>
      <w:ins w:id="12997" w:author="S2-2205105" w:date="2022-05-25T19:04:00Z">
        <w:r>
          <w:rPr>
            <w:lang w:eastAsia="zh-CN"/>
          </w:rPr>
          <w:t>Client NWDAF(s) terminates operations for the Federated Learning if it receives termination request from the Server NWDAF.</w:t>
        </w:r>
      </w:ins>
    </w:p>
    <w:p>
      <w:pPr>
        <w:pStyle w:val="B1"/>
        <w:rPr>
          <w:ins w:id="12998" w:author="S2-2205105" w:date="2022-05-25T19:04:00Z"/>
        </w:rPr>
        <w:pPrChange w:id="12999" w:author="Rapporteur" w:date="2022-05-26T14:08:00Z">
          <w:pPr>
            <w:pStyle w:val="affff2"/>
            <w:spacing w:after="160" w:line="276" w:lineRule="auto"/>
          </w:pPr>
        </w:pPrChange>
      </w:pPr>
    </w:p>
    <w:p>
      <w:pPr>
        <w:pStyle w:val="41"/>
        <w:rPr>
          <w:ins w:id="13000" w:author="S2-2205105" w:date="2022-05-25T19:04:00Z"/>
          <w:rFonts w:eastAsia="Malgun Gothic"/>
          <w:lang w:eastAsia="ja-JP"/>
        </w:rPr>
      </w:pPr>
      <w:bookmarkStart w:id="13001" w:name="_Toc104433387"/>
      <w:bookmarkStart w:id="13002" w:name="_Toc104467839"/>
      <w:bookmarkStart w:id="13003" w:name="_Toc104468175"/>
      <w:ins w:id="13004" w:author="S2-2205105" w:date="2022-05-25T19:04:00Z">
        <w:r>
          <w:rPr>
            <w:rFonts w:eastAsia="Malgun Gothic"/>
            <w:lang w:eastAsia="ja-JP"/>
          </w:rPr>
          <w:t>6.</w:t>
        </w:r>
        <w:del w:id="13005" w:author="Rapporteur" w:date="2022-05-26T00:18:00Z">
          <w:r>
            <w:rPr>
              <w:rFonts w:eastAsia="Malgun Gothic"/>
              <w:lang w:eastAsia="ja-JP"/>
            </w:rPr>
            <w:delText>X</w:delText>
          </w:r>
        </w:del>
      </w:ins>
      <w:ins w:id="13006" w:author="Rapporteur" w:date="2022-05-26T00:18:00Z">
        <w:r>
          <w:rPr>
            <w:rFonts w:eastAsia="Malgun Gothic"/>
            <w:lang w:eastAsia="ja-JP"/>
          </w:rPr>
          <w:t>5</w:t>
        </w:r>
      </w:ins>
      <w:ins w:id="13007" w:author="Rapporteur" w:date="2022-05-26T11:13:00Z">
        <w:r>
          <w:rPr>
            <w:rFonts w:eastAsia="Malgun Gothic"/>
            <w:lang w:eastAsia="ja-JP"/>
          </w:rPr>
          <w:t>1</w:t>
        </w:r>
      </w:ins>
      <w:ins w:id="13008" w:author="S2-2205105" w:date="2022-05-25T19:04:00Z">
        <w:r>
          <w:rPr>
            <w:rFonts w:eastAsia="Malgun Gothic"/>
            <w:lang w:eastAsia="ja-JP"/>
          </w:rPr>
          <w:t>.2.3</w:t>
        </w:r>
        <w:r>
          <w:rPr>
            <w:rFonts w:eastAsia="Malgun Gothic"/>
            <w:lang w:eastAsia="ja-JP"/>
          </w:rPr>
          <w:tab/>
          <w:t>Dynamic Discovery and Joining of New NWDAF(s) in Federated Learning Execution Phase</w:t>
        </w:r>
        <w:bookmarkEnd w:id="13001"/>
        <w:bookmarkEnd w:id="13002"/>
        <w:bookmarkEnd w:id="13003"/>
      </w:ins>
    </w:p>
    <w:p>
      <w:pPr>
        <w:pStyle w:val="af8"/>
        <w:rPr>
          <w:ins w:id="13009" w:author="S2-2205105" w:date="2022-05-25T19:04:00Z"/>
          <w:lang w:eastAsia="ja-JP"/>
        </w:rPr>
      </w:pPr>
      <w:ins w:id="13010" w:author="S2-2205105" w:date="2022-05-25T19:04:00Z">
        <w:r>
          <w:rPr>
            <w:lang w:eastAsia="ja-JP"/>
          </w:rPr>
          <w:t>There are two possible cases for Server NWDAF to get the information of the new Client NWDAF(s), i.e., from the new Client NWDAF(s) directly or via NRF.</w:t>
        </w:r>
      </w:ins>
    </w:p>
    <w:p>
      <w:pPr>
        <w:pStyle w:val="51"/>
        <w:rPr>
          <w:ins w:id="13011" w:author="S2-2205105" w:date="2022-05-25T19:04:00Z"/>
        </w:rPr>
      </w:pPr>
      <w:bookmarkStart w:id="13012" w:name="_Toc104433388"/>
      <w:bookmarkStart w:id="13013" w:name="_Toc104467840"/>
      <w:bookmarkStart w:id="13014" w:name="_Toc104468176"/>
      <w:ins w:id="13015" w:author="S2-2205105" w:date="2022-05-25T19:04:00Z">
        <w:r>
          <w:t>6.</w:t>
        </w:r>
        <w:del w:id="13016" w:author="Rapporteur" w:date="2022-05-26T00:18:00Z">
          <w:r>
            <w:delText>X</w:delText>
          </w:r>
        </w:del>
      </w:ins>
      <w:ins w:id="13017" w:author="Rapporteur" w:date="2022-05-26T00:18:00Z">
        <w:r>
          <w:t>5</w:t>
        </w:r>
      </w:ins>
      <w:ins w:id="13018" w:author="Rapporteur" w:date="2022-05-26T11:13:00Z">
        <w:r>
          <w:t>1</w:t>
        </w:r>
      </w:ins>
      <w:ins w:id="13019" w:author="S2-2205105" w:date="2022-05-25T19:04:00Z">
        <w:r>
          <w:t>.2.3.1</w:t>
        </w:r>
        <w:del w:id="13020" w:author="Rapporteur" w:date="2022-05-26T11:23:00Z">
          <w:r>
            <w:delText xml:space="preserve"> </w:delText>
          </w:r>
        </w:del>
      </w:ins>
      <w:ins w:id="13021" w:author="Rapporteur" w:date="2022-05-26T11:23:00Z">
        <w:r>
          <w:tab/>
        </w:r>
      </w:ins>
      <w:ins w:id="13022" w:author="S2-2205105" w:date="2022-05-25T19:04:00Z">
        <w:r>
          <w:t>New Client NWDAF(s) Inform Server NWDAF Directly</w:t>
        </w:r>
        <w:bookmarkEnd w:id="13012"/>
        <w:bookmarkEnd w:id="13013"/>
        <w:bookmarkEnd w:id="13014"/>
      </w:ins>
    </w:p>
    <w:p>
      <w:pPr>
        <w:rPr>
          <w:ins w:id="13023" w:author="S2-2205105" w:date="2022-05-25T19:04:00Z"/>
          <w:del w:id="13024" w:author="Rapporteur" w:date="2022-05-26T11:23:00Z"/>
        </w:rPr>
      </w:pPr>
    </w:p>
    <w:p>
      <w:pPr>
        <w:pStyle w:val="TH"/>
        <w:rPr>
          <w:ins w:id="13025" w:author="S2-2205105" w:date="2022-05-25T19:04:00Z"/>
          <w:bCs/>
        </w:rPr>
        <w:pPrChange w:id="13026" w:author="Rapporteur" w:date="2022-05-26T00:44:00Z">
          <w:pPr>
            <w:pStyle w:val="af8"/>
            <w:jc w:val="center"/>
          </w:pPr>
        </w:pPrChange>
      </w:pPr>
      <w:ins w:id="13027" w:author="S2-2205105" w:date="2022-05-25T19:04:00Z">
        <w:r>
          <w:rPr>
            <w:bCs/>
          </w:rPr>
          <w:object w:dxaOrig="9524" w:dyaOrig="2935">
            <v:shape id="_x0000_i1093" type="#_x0000_t75" style="width:474pt;height:150pt" o:ole="">
              <v:imagedata r:id="rId168" o:title=""/>
            </v:shape>
            <o:OLEObject Type="Embed" ProgID="Visio.Drawing.15" ShapeID="_x0000_i1093" DrawAspect="Content" ObjectID="_1715085508" r:id="rId169"/>
          </w:object>
        </w:r>
      </w:ins>
    </w:p>
    <w:p>
      <w:pPr>
        <w:pStyle w:val="TF"/>
        <w:rPr>
          <w:ins w:id="13028" w:author="S2-2205105" w:date="2022-05-25T19:04:00Z"/>
          <w:rFonts w:ascii="Times New Roman" w:hAnsi="Times New Roman"/>
          <w:color w:val="000000"/>
          <w:lang w:eastAsia="ja-JP"/>
        </w:rPr>
        <w:pPrChange w:id="13029" w:author="Rapporteur" w:date="2022-05-26T00:44:00Z">
          <w:pPr>
            <w:pStyle w:val="21"/>
            <w:jc w:val="center"/>
          </w:pPr>
        </w:pPrChange>
      </w:pPr>
      <w:ins w:id="13030" w:author="S2-2205105" w:date="2022-05-25T19:04:00Z">
        <w:r>
          <w:rPr>
            <w:rFonts w:ascii="Times New Roman" w:hAnsi="Times New Roman"/>
            <w:color w:val="000000"/>
            <w:lang w:eastAsia="ja-JP"/>
          </w:rPr>
          <w:t>Figure 6.</w:t>
        </w:r>
        <w:del w:id="13031" w:author="Rapporteur" w:date="2022-05-26T00:18:00Z">
          <w:r>
            <w:rPr>
              <w:rFonts w:ascii="Times New Roman" w:hAnsi="Times New Roman"/>
              <w:color w:val="000000"/>
              <w:lang w:eastAsia="ja-JP"/>
            </w:rPr>
            <w:delText>X</w:delText>
          </w:r>
        </w:del>
      </w:ins>
      <w:ins w:id="13032" w:author="Rapporteur" w:date="2022-05-26T00:18:00Z">
        <w:r>
          <w:rPr>
            <w:rFonts w:ascii="Times New Roman" w:hAnsi="Times New Roman"/>
            <w:color w:val="000000"/>
            <w:lang w:eastAsia="ja-JP"/>
          </w:rPr>
          <w:t>5</w:t>
        </w:r>
      </w:ins>
      <w:ins w:id="13033" w:author="Rapporteur" w:date="2022-05-26T11:13:00Z">
        <w:r>
          <w:rPr>
            <w:rFonts w:ascii="Times New Roman" w:hAnsi="Times New Roman"/>
            <w:color w:val="000000"/>
            <w:lang w:eastAsia="ja-JP"/>
          </w:rPr>
          <w:t>1</w:t>
        </w:r>
      </w:ins>
      <w:ins w:id="13034" w:author="S2-2205105" w:date="2022-05-25T19:04:00Z">
        <w:r>
          <w:rPr>
            <w:rFonts w:ascii="Times New Roman" w:hAnsi="Times New Roman"/>
            <w:color w:val="000000"/>
            <w:lang w:eastAsia="ja-JP"/>
          </w:rPr>
          <w:t xml:space="preserve">.2.3.1-1: Procedure for dynamic discovery of new </w:t>
        </w:r>
        <w:r>
          <w:rPr>
            <w:rFonts w:ascii="Times New Roman" w:hAnsi="Times New Roman"/>
            <w:lang w:eastAsia="ja-JP"/>
          </w:rPr>
          <w:t>NWDAFs in Federated Learning execution phase when</w:t>
        </w:r>
        <w:r>
          <w:rPr>
            <w:rFonts w:ascii="Times New Roman" w:hAnsi="Times New Roman"/>
          </w:rPr>
          <w:t xml:space="preserve"> the information about the Server NWDAF is known</w:t>
        </w:r>
        <w:r>
          <w:rPr>
            <w:rFonts w:ascii="Times New Roman" w:hAnsi="Times New Roman"/>
            <w:lang w:eastAsia="ja-JP"/>
          </w:rPr>
          <w:t xml:space="preserve"> at the new Client NWDAF(s)</w:t>
        </w:r>
      </w:ins>
    </w:p>
    <w:p>
      <w:pPr>
        <w:pStyle w:val="af8"/>
        <w:rPr>
          <w:ins w:id="13035" w:author="S2-2205105" w:date="2022-05-25T19:04:00Z"/>
          <w:lang w:eastAsia="ja-JP"/>
        </w:rPr>
      </w:pPr>
      <w:ins w:id="13036" w:author="S2-2205105" w:date="2022-05-25T19:04:00Z">
        <w:r>
          <w:rPr>
            <w:lang w:eastAsia="ja-JP"/>
          </w:rPr>
          <w:t>Client NWDAFs 1 to N are selected by Server NWDAF for participating the current round of Federated Learning. Client NWDAFs N+1 to N+X, which are the new ones,</w:t>
        </w:r>
        <w:r>
          <w:rPr>
            <w:lang w:eastAsia="zh-CN"/>
          </w:rPr>
          <w:t xml:space="preserve"> </w:t>
        </w:r>
        <w:r>
          <w:rPr>
            <w:lang w:eastAsia="ja-JP"/>
          </w:rPr>
          <w:t xml:space="preserve">have the capability to join in the next rounds of training processes. </w:t>
        </w:r>
      </w:ins>
    </w:p>
    <w:p>
      <w:pPr>
        <w:spacing w:after="160" w:line="276" w:lineRule="auto"/>
        <w:rPr>
          <w:ins w:id="13037" w:author="S2-2205105" w:date="2022-05-25T19:04:00Z"/>
        </w:rPr>
      </w:pPr>
      <w:ins w:id="13038" w:author="S2-2205105" w:date="2022-05-25T19:04:00Z">
        <w:r>
          <w:t xml:space="preserve">New Client NWDAF(s), which are available and/or have the capability to join in the </w:t>
        </w:r>
        <w:r>
          <w:rPr>
            <w:lang w:eastAsia="ja-JP"/>
          </w:rPr>
          <w:t>Federated Learning</w:t>
        </w:r>
        <w:r>
          <w:t xml:space="preserve"> processes, know the information about the Server NWDAF and inform Server NWDAF directly. The procedure is the following:</w:t>
        </w:r>
      </w:ins>
    </w:p>
    <w:p>
      <w:pPr>
        <w:pStyle w:val="B1"/>
        <w:rPr>
          <w:ins w:id="13039" w:author="S2-2205105" w:date="2022-05-25T19:04:00Z"/>
          <w:lang w:eastAsia="zh-CN"/>
        </w:rPr>
        <w:pPrChange w:id="13040" w:author="Rapporteur" w:date="2022-05-26T14:08:00Z">
          <w:pPr>
            <w:pStyle w:val="affff2"/>
            <w:numPr>
              <w:numId w:val="46"/>
            </w:numPr>
            <w:overflowPunct/>
            <w:autoSpaceDE/>
            <w:autoSpaceDN/>
            <w:adjustRightInd/>
            <w:spacing w:after="160" w:line="276" w:lineRule="auto"/>
            <w:ind w:left="360" w:hanging="360"/>
            <w:contextualSpacing/>
            <w:textAlignment w:val="auto"/>
          </w:pPr>
        </w:pPrChange>
      </w:pPr>
      <w:ins w:id="13041" w:author="Rapporteur" w:date="2022-05-26T03:39:00Z">
        <w:r>
          <w:rPr>
            <w:lang w:eastAsia="zh-CN"/>
          </w:rPr>
          <w:t>0.</w:t>
        </w:r>
        <w:r>
          <w:rPr>
            <w:lang w:eastAsia="zh-CN"/>
          </w:rPr>
          <w:tab/>
        </w:r>
      </w:ins>
      <w:ins w:id="13042" w:author="S2-2205105" w:date="2022-05-25T19:04:00Z">
        <w:r>
          <w:rPr>
            <w:lang w:eastAsia="zh-CN"/>
          </w:rPr>
          <w:t>Server NWDAF registers into NRF about the Federated Learning procedure with the following parameters:</w:t>
        </w:r>
      </w:ins>
    </w:p>
    <w:p>
      <w:pPr>
        <w:pStyle w:val="B2"/>
        <w:rPr>
          <w:ins w:id="13043" w:author="S2-2205105" w:date="2022-05-25T19:04:00Z"/>
          <w:lang w:eastAsia="zh-CN"/>
        </w:rPr>
        <w:pPrChange w:id="13044" w:author="Rapporteur" w:date="2022-05-26T14:08:00Z">
          <w:pPr>
            <w:pStyle w:val="affff2"/>
            <w:numPr>
              <w:numId w:val="47"/>
            </w:numPr>
            <w:overflowPunct/>
            <w:autoSpaceDE/>
            <w:autoSpaceDN/>
            <w:adjustRightInd/>
            <w:spacing w:after="160" w:line="276" w:lineRule="auto"/>
            <w:ind w:left="360" w:hanging="360"/>
            <w:contextualSpacing/>
            <w:textAlignment w:val="auto"/>
          </w:pPr>
        </w:pPrChange>
      </w:pPr>
      <w:ins w:id="13045" w:author="Rapporteur" w:date="2022-05-26T03:41:00Z">
        <w:r>
          <w:rPr>
            <w:lang w:val="en-US"/>
          </w:rPr>
          <w:t>-</w:t>
        </w:r>
        <w:r>
          <w:rPr>
            <w:lang w:val="en-US"/>
          </w:rPr>
          <w:tab/>
        </w:r>
      </w:ins>
      <w:ins w:id="13046" w:author="S2-2205105" w:date="2022-05-25T19:04:00Z">
        <w:r>
          <w:rPr>
            <w:lang w:eastAsia="zh-CN"/>
          </w:rPr>
          <w:t>Federated Learning (FL) Correlation ID</w:t>
        </w:r>
      </w:ins>
    </w:p>
    <w:p>
      <w:pPr>
        <w:pStyle w:val="B2"/>
        <w:rPr>
          <w:ins w:id="13047" w:author="S2-2205105" w:date="2022-05-25T19:04:00Z"/>
          <w:lang w:eastAsia="zh-CN"/>
        </w:rPr>
        <w:pPrChange w:id="13048" w:author="Rapporteur" w:date="2022-05-26T14:08:00Z">
          <w:pPr>
            <w:pStyle w:val="affff2"/>
            <w:numPr>
              <w:numId w:val="47"/>
            </w:numPr>
            <w:overflowPunct/>
            <w:autoSpaceDE/>
            <w:autoSpaceDN/>
            <w:adjustRightInd/>
            <w:spacing w:after="160" w:line="276" w:lineRule="auto"/>
            <w:ind w:left="360" w:hanging="360"/>
            <w:contextualSpacing/>
            <w:textAlignment w:val="auto"/>
          </w:pPr>
        </w:pPrChange>
      </w:pPr>
      <w:ins w:id="13049" w:author="Rapporteur" w:date="2022-05-26T03:41:00Z">
        <w:r>
          <w:rPr>
            <w:lang w:val="en-US"/>
          </w:rPr>
          <w:t>-</w:t>
        </w:r>
        <w:r>
          <w:rPr>
            <w:lang w:val="en-US"/>
          </w:rPr>
          <w:tab/>
        </w:r>
      </w:ins>
      <w:ins w:id="13050" w:author="S2-2205105" w:date="2022-05-25T19:04:00Z">
        <w:r>
          <w:rPr>
            <w:lang w:eastAsia="zh-CN"/>
          </w:rPr>
          <w:t>Analytics ID</w:t>
        </w:r>
      </w:ins>
    </w:p>
    <w:p>
      <w:pPr>
        <w:pStyle w:val="B2"/>
        <w:rPr>
          <w:ins w:id="13051" w:author="S2-2205105" w:date="2022-05-25T19:04:00Z"/>
          <w:lang w:eastAsia="zh-CN"/>
        </w:rPr>
        <w:pPrChange w:id="13052" w:author="Rapporteur" w:date="2022-05-26T14:08:00Z">
          <w:pPr>
            <w:pStyle w:val="affff2"/>
            <w:numPr>
              <w:numId w:val="47"/>
            </w:numPr>
            <w:overflowPunct/>
            <w:autoSpaceDE/>
            <w:autoSpaceDN/>
            <w:adjustRightInd/>
            <w:spacing w:after="160" w:line="276" w:lineRule="auto"/>
            <w:ind w:left="360" w:hanging="360"/>
            <w:contextualSpacing/>
            <w:textAlignment w:val="auto"/>
          </w:pPr>
        </w:pPrChange>
      </w:pPr>
      <w:ins w:id="13053" w:author="Rapporteur" w:date="2022-05-26T03:41:00Z">
        <w:r>
          <w:rPr>
            <w:lang w:val="en-US"/>
          </w:rPr>
          <w:t>-</w:t>
        </w:r>
        <w:r>
          <w:rPr>
            <w:lang w:val="en-US"/>
          </w:rPr>
          <w:tab/>
        </w:r>
      </w:ins>
      <w:ins w:id="13054" w:author="S2-2205105" w:date="2022-05-25T19:04:00Z">
        <w:r>
          <w:rPr>
            <w:lang w:eastAsia="zh-CN"/>
          </w:rPr>
          <w:t>Client NWDAF(s) information</w:t>
        </w:r>
      </w:ins>
    </w:p>
    <w:p>
      <w:pPr>
        <w:pStyle w:val="NO"/>
        <w:rPr>
          <w:ins w:id="13055" w:author="S2-2205105" w:date="2022-05-25T19:04:00Z"/>
        </w:rPr>
      </w:pPr>
      <w:ins w:id="13056" w:author="S2-2205105" w:date="2022-05-25T19:04:00Z">
        <w:r>
          <w:t>NOTE</w:t>
        </w:r>
        <w:del w:id="13057" w:author="Rapporteur" w:date="2022-05-26T01:41:00Z">
          <w:r>
            <w:delText xml:space="preserve"> 1</w:delText>
          </w:r>
        </w:del>
        <w:r>
          <w:t>:</w:t>
        </w:r>
        <w:del w:id="13058" w:author="Rapporteur" w:date="2022-05-26T01:41:00Z">
          <w:r>
            <w:delText xml:space="preserve"> </w:delText>
          </w:r>
        </w:del>
      </w:ins>
      <w:ins w:id="13059" w:author="Rapporteur" w:date="2022-05-26T01:41:00Z">
        <w:r>
          <w:tab/>
        </w:r>
      </w:ins>
      <w:ins w:id="13060" w:author="S2-2205105" w:date="2022-05-25T19:04:00Z">
        <w:r>
          <w:t>FL Correlation ID is used to identify a specific FL procedure. For example, an server NWDAF or a client NWDAF can join different FL procedures at the same time, then when they receive messages or data from other NWDAF, they have to know the message or data is for which FL procedure.</w:t>
        </w:r>
      </w:ins>
    </w:p>
    <w:p>
      <w:pPr>
        <w:rPr>
          <w:ins w:id="13061" w:author="S2-2205105" w:date="2022-05-25T19:04:00Z"/>
        </w:rPr>
      </w:pPr>
      <w:ins w:id="13062" w:author="S2-2205105" w:date="2022-05-25T19:04:00Z">
        <w:r>
          <w:t xml:space="preserve">When a server NWDAF starts a FL procedure, it registers the FL procedure in the NRF with FL Correlation ID, Analytics ID. When later a client NWDAF wants to join a FL dynamically, e.g. it wants to update its local model using global information, it will query NRF if there is an ongoing FL for the analytics ID. Then NRF will provide the server NWDAF ID and FL Correlation ID to the client NWDAF, then the client NWDAF can contact the server NWDAF to </w:t>
        </w:r>
        <w:r>
          <w:lastRenderedPageBreak/>
          <w:t>join the FL procedure. With the FL correlation ID, the server NWDAF knows which FL procedure the client NWDAF wants to join and which model it should provide to the client.</w:t>
        </w:r>
      </w:ins>
    </w:p>
    <w:p>
      <w:pPr>
        <w:pStyle w:val="EditorsNote"/>
        <w:rPr>
          <w:ins w:id="13063" w:author="S2-2205105" w:date="2022-05-25T19:04:00Z"/>
          <w:del w:id="13064" w:author="Rapporteur" w:date="2022-05-26T01:15:00Z"/>
        </w:rPr>
      </w:pPr>
      <w:ins w:id="13065" w:author="S2-2205105" w:date="2022-05-25T19:04:00Z">
        <w:r>
          <w:t>Editor</w:t>
        </w:r>
      </w:ins>
      <w:ins w:id="13066" w:author="Rapporteur" w:date="2022-05-26T01:08:00Z">
        <w:r>
          <w:t>'</w:t>
        </w:r>
      </w:ins>
      <w:ins w:id="13067" w:author="S2-2205105" w:date="2022-05-25T19:04:00Z">
        <w:del w:id="13068" w:author="Rapporteur" w:date="2022-05-26T01:08:00Z">
          <w:r>
            <w:delText>’</w:delText>
          </w:r>
        </w:del>
        <w:r>
          <w:t>s note:</w:t>
        </w:r>
        <w:r>
          <w:tab/>
          <w:t>It is FFS if server NWDAF registers/updates client NWDAFs info into NRF</w:t>
        </w:r>
      </w:ins>
    </w:p>
    <w:p>
      <w:pPr>
        <w:pStyle w:val="EditorsNote"/>
        <w:spacing w:after="160" w:line="276" w:lineRule="auto"/>
        <w:ind w:left="1440"/>
        <w:rPr>
          <w:ins w:id="13069" w:author="S2-2205105" w:date="2022-05-25T19:04:00Z"/>
        </w:rPr>
        <w:pPrChange w:id="13070" w:author="Rapporteur" w:date="2022-05-26T01:15:00Z">
          <w:pPr>
            <w:pStyle w:val="affff2"/>
            <w:spacing w:after="160" w:line="276" w:lineRule="auto"/>
            <w:ind w:left="1440"/>
          </w:pPr>
        </w:pPrChange>
      </w:pPr>
    </w:p>
    <w:p>
      <w:pPr>
        <w:pStyle w:val="B1"/>
        <w:rPr>
          <w:ins w:id="13071" w:author="S2-2205105" w:date="2022-05-25T19:04:00Z"/>
          <w:lang w:eastAsia="zh-CN"/>
        </w:rPr>
        <w:pPrChange w:id="13072" w:author="Rapporteur" w:date="2022-05-26T14:08:00Z">
          <w:pPr>
            <w:pStyle w:val="affff2"/>
            <w:numPr>
              <w:numId w:val="46"/>
            </w:numPr>
            <w:overflowPunct/>
            <w:autoSpaceDE/>
            <w:autoSpaceDN/>
            <w:adjustRightInd/>
            <w:spacing w:after="160" w:line="276" w:lineRule="auto"/>
            <w:ind w:left="360" w:hanging="360"/>
            <w:contextualSpacing/>
            <w:textAlignment w:val="auto"/>
          </w:pPr>
        </w:pPrChange>
      </w:pPr>
      <w:ins w:id="13073" w:author="Rapporteur" w:date="2022-05-26T03:39:00Z">
        <w:r>
          <w:rPr>
            <w:lang w:eastAsia="zh-CN"/>
          </w:rPr>
          <w:t>1.</w:t>
        </w:r>
        <w:r>
          <w:rPr>
            <w:lang w:eastAsia="zh-CN"/>
          </w:rPr>
          <w:tab/>
        </w:r>
      </w:ins>
      <w:ins w:id="13074" w:author="S2-2205105" w:date="2022-05-25T19:04:00Z">
        <w:r>
          <w:rPr>
            <w:lang w:eastAsia="zh-CN"/>
          </w:rPr>
          <w:t xml:space="preserve">If the information about the Server NWDAF and the corresponding FL procedure is known via NRF, new Client NWDAF(s) inform Server NWDAF about their interoperability and availability to join the Federated Learning process during the Federated Learning training processes. </w:t>
        </w:r>
      </w:ins>
    </w:p>
    <w:p>
      <w:pPr>
        <w:pStyle w:val="B1"/>
        <w:rPr>
          <w:ins w:id="13075" w:author="S2-2205105" w:date="2022-05-25T19:04:00Z"/>
          <w:del w:id="13076" w:author="Rapporteur" w:date="2022-05-26T00:19:00Z"/>
          <w:lang w:eastAsia="zh-CN"/>
        </w:rPr>
        <w:pPrChange w:id="13077" w:author="Rapporteur" w:date="2022-05-26T14:08:00Z">
          <w:pPr>
            <w:pStyle w:val="affff2"/>
            <w:numPr>
              <w:numId w:val="46"/>
            </w:numPr>
            <w:overflowPunct/>
            <w:autoSpaceDE/>
            <w:autoSpaceDN/>
            <w:adjustRightInd/>
            <w:spacing w:after="160" w:line="276" w:lineRule="auto"/>
            <w:ind w:left="360" w:hanging="360"/>
            <w:contextualSpacing/>
            <w:textAlignment w:val="auto"/>
          </w:pPr>
        </w:pPrChange>
      </w:pPr>
      <w:ins w:id="13078" w:author="Rapporteur" w:date="2022-05-26T03:40:00Z">
        <w:r>
          <w:rPr>
            <w:lang w:eastAsia="zh-CN"/>
          </w:rPr>
          <w:t>2.</w:t>
        </w:r>
        <w:r>
          <w:rPr>
            <w:lang w:eastAsia="zh-CN"/>
          </w:rPr>
          <w:tab/>
        </w:r>
      </w:ins>
      <w:ins w:id="13079" w:author="S2-2205105" w:date="2022-05-25T19:04:00Z">
        <w:r>
          <w:rPr>
            <w:lang w:eastAsia="zh-CN"/>
          </w:rPr>
          <w:t>Before starting next round of training, Server NWDAF selects Client NWDAF(s) from NWDAFs 1 to N+X based on the updated information of the Client NWDAF(s). The procedure is the same as steps 1-5 in figure 6.</w:t>
        </w:r>
        <w:del w:id="13080" w:author="Rapporteur" w:date="2022-05-26T00:19:00Z">
          <w:r>
            <w:rPr>
              <w:lang w:eastAsia="zh-CN"/>
            </w:rPr>
            <w:delText>X</w:delText>
          </w:r>
        </w:del>
      </w:ins>
      <w:ins w:id="13081" w:author="Rapporteur" w:date="2022-05-26T00:19:00Z">
        <w:r>
          <w:rPr>
            <w:lang w:eastAsia="zh-CN"/>
          </w:rPr>
          <w:t>5</w:t>
        </w:r>
      </w:ins>
      <w:ins w:id="13082" w:author="Rapporteur" w:date="2022-05-26T11:13:00Z">
        <w:r>
          <w:rPr>
            <w:lang w:eastAsia="zh-CN"/>
          </w:rPr>
          <w:t>1</w:t>
        </w:r>
      </w:ins>
      <w:ins w:id="13083" w:author="S2-2205105" w:date="2022-05-25T19:04:00Z">
        <w:r>
          <w:rPr>
            <w:lang w:eastAsia="zh-CN"/>
          </w:rPr>
          <w:t>.2.1-1.</w:t>
        </w:r>
      </w:ins>
    </w:p>
    <w:p>
      <w:pPr>
        <w:pStyle w:val="B1"/>
        <w:rPr>
          <w:ins w:id="13084" w:author="S2-2205105" w:date="2022-05-25T19:04:00Z"/>
          <w:lang w:eastAsia="zh-CN"/>
        </w:rPr>
        <w:pPrChange w:id="13085" w:author="Rapporteur" w:date="2022-05-26T14:08:00Z">
          <w:pPr>
            <w:pStyle w:val="affff2"/>
            <w:spacing w:after="160" w:line="276" w:lineRule="auto"/>
          </w:pPr>
        </w:pPrChange>
      </w:pPr>
    </w:p>
    <w:p>
      <w:pPr>
        <w:pStyle w:val="51"/>
        <w:rPr>
          <w:ins w:id="13086" w:author="Rapporteur" w:date="2022-05-26T11:24:00Z"/>
        </w:rPr>
      </w:pPr>
      <w:bookmarkStart w:id="13087" w:name="_Toc104467841"/>
      <w:bookmarkStart w:id="13088" w:name="_Toc104468177"/>
      <w:bookmarkStart w:id="13089" w:name="_Toc104433389"/>
      <w:ins w:id="13090" w:author="Rapporteur" w:date="2022-05-26T11:24:00Z">
        <w:r>
          <w:t>6.51.2.3.2</w:t>
        </w:r>
        <w:r>
          <w:tab/>
          <w:t>Server NWDAF Gets the Information of New Client NWDAF(s) via NRF</w:t>
        </w:r>
        <w:bookmarkEnd w:id="13087"/>
        <w:bookmarkEnd w:id="13088"/>
      </w:ins>
    </w:p>
    <w:p>
      <w:pPr>
        <w:pStyle w:val="51"/>
        <w:rPr>
          <w:ins w:id="13091" w:author="S2-2205105" w:date="2022-05-25T19:04:00Z"/>
          <w:del w:id="13092" w:author="Rapporteur" w:date="2022-05-26T11:13:00Z"/>
        </w:rPr>
      </w:pPr>
      <w:ins w:id="13093" w:author="S2-2205105" w:date="2022-05-25T19:04:00Z">
        <w:del w:id="13094" w:author="Rapporteur" w:date="2022-05-26T11:24:00Z">
          <w:r>
            <w:delText>6.</w:delText>
          </w:r>
        </w:del>
        <w:del w:id="13095" w:author="Rapporteur" w:date="2022-05-26T00:18:00Z">
          <w:r>
            <w:delText>X</w:delText>
          </w:r>
        </w:del>
        <w:del w:id="13096" w:author="Rapporteur" w:date="2022-05-26T11:24:00Z">
          <w:r>
            <w:delText>.2.3.2</w:delText>
          </w:r>
          <w:r>
            <w:tab/>
            <w:delText>Server NWDAF Gets the Information of New Client NWDAF(s) via NRF</w:delText>
          </w:r>
        </w:del>
        <w:bookmarkEnd w:id="13089"/>
        <w:del w:id="13097" w:author="Rapporteur" w:date="2022-05-26T11:13:00Z">
          <w:r>
            <w:delText xml:space="preserve"> </w:delText>
          </w:r>
        </w:del>
      </w:ins>
    </w:p>
    <w:p>
      <w:pPr>
        <w:pStyle w:val="51"/>
        <w:rPr>
          <w:ins w:id="13098" w:author="S2-2205105" w:date="2022-05-25T19:04:00Z"/>
          <w:del w:id="13099" w:author="Rapporteur" w:date="2022-05-26T11:24:00Z"/>
        </w:rPr>
        <w:pPrChange w:id="13100" w:author="Rapporteur" w:date="2022-05-26T11:13:00Z">
          <w:pPr/>
        </w:pPrChange>
      </w:pPr>
    </w:p>
    <w:p>
      <w:pPr>
        <w:pStyle w:val="TH"/>
        <w:rPr>
          <w:ins w:id="13101" w:author="S2-2205105" w:date="2022-05-25T19:04:00Z"/>
          <w:bCs/>
        </w:rPr>
        <w:pPrChange w:id="13102" w:author="Rapporteur" w:date="2022-05-26T00:44:00Z">
          <w:pPr>
            <w:pStyle w:val="af8"/>
            <w:jc w:val="center"/>
          </w:pPr>
        </w:pPrChange>
      </w:pPr>
      <w:ins w:id="13103" w:author="S2-2205105" w:date="2022-05-25T19:04:00Z">
        <w:r>
          <w:rPr>
            <w:bCs/>
          </w:rPr>
          <w:object w:dxaOrig="9556" w:dyaOrig="3262">
            <v:shape id="_x0000_i1094" type="#_x0000_t75" style="width:480pt;height:162pt" o:ole="">
              <v:imagedata r:id="rId170" o:title=""/>
            </v:shape>
            <o:OLEObject Type="Embed" ProgID="Visio.Drawing.15" ShapeID="_x0000_i1094" DrawAspect="Content" ObjectID="_1715085509" r:id="rId171"/>
          </w:object>
        </w:r>
      </w:ins>
    </w:p>
    <w:p>
      <w:pPr>
        <w:pStyle w:val="TF"/>
        <w:rPr>
          <w:ins w:id="13104" w:author="S2-2205105" w:date="2022-05-25T19:04:00Z"/>
          <w:rFonts w:ascii="Times New Roman" w:hAnsi="Times New Roman"/>
          <w:color w:val="000000"/>
          <w:lang w:eastAsia="ja-JP"/>
        </w:rPr>
        <w:pPrChange w:id="13105" w:author="Rapporteur" w:date="2022-05-26T00:45:00Z">
          <w:pPr>
            <w:pStyle w:val="21"/>
            <w:jc w:val="center"/>
          </w:pPr>
        </w:pPrChange>
      </w:pPr>
      <w:ins w:id="13106" w:author="S2-2205105" w:date="2022-05-25T19:04:00Z">
        <w:r>
          <w:rPr>
            <w:rFonts w:ascii="Times New Roman" w:hAnsi="Times New Roman"/>
            <w:color w:val="000000"/>
            <w:lang w:eastAsia="ja-JP"/>
          </w:rPr>
          <w:t>Figure 6.</w:t>
        </w:r>
        <w:del w:id="13107" w:author="Rapporteur" w:date="2022-05-26T00:18:00Z">
          <w:r>
            <w:rPr>
              <w:rFonts w:ascii="Times New Roman" w:hAnsi="Times New Roman"/>
              <w:color w:val="000000"/>
              <w:lang w:eastAsia="ja-JP"/>
            </w:rPr>
            <w:delText>X</w:delText>
          </w:r>
        </w:del>
      </w:ins>
      <w:ins w:id="13108" w:author="Rapporteur" w:date="2022-05-26T00:18:00Z">
        <w:r>
          <w:rPr>
            <w:rFonts w:ascii="Times New Roman" w:hAnsi="Times New Roman"/>
            <w:color w:val="000000"/>
            <w:lang w:eastAsia="ja-JP"/>
          </w:rPr>
          <w:t>5</w:t>
        </w:r>
      </w:ins>
      <w:ins w:id="13109" w:author="Rapporteur" w:date="2022-05-26T11:14:00Z">
        <w:r>
          <w:rPr>
            <w:rFonts w:ascii="Times New Roman" w:hAnsi="Times New Roman"/>
            <w:color w:val="000000"/>
            <w:lang w:eastAsia="ja-JP"/>
          </w:rPr>
          <w:t>1</w:t>
        </w:r>
      </w:ins>
      <w:ins w:id="13110" w:author="S2-2205105" w:date="2022-05-25T19:04:00Z">
        <w:r>
          <w:rPr>
            <w:rFonts w:ascii="Times New Roman" w:hAnsi="Times New Roman"/>
            <w:color w:val="000000"/>
            <w:lang w:eastAsia="ja-JP"/>
          </w:rPr>
          <w:t xml:space="preserve">.2.3.2-1: Procedure for dynamic discovery of new </w:t>
        </w:r>
        <w:r>
          <w:rPr>
            <w:rFonts w:ascii="Times New Roman" w:hAnsi="Times New Roman"/>
            <w:lang w:eastAsia="ja-JP"/>
          </w:rPr>
          <w:t>NWDAFs in Federated Learning execution phase when</w:t>
        </w:r>
        <w:r>
          <w:rPr>
            <w:rFonts w:ascii="Times New Roman" w:hAnsi="Times New Roman"/>
          </w:rPr>
          <w:t xml:space="preserve"> the information about the Server NWDAF is unknown</w:t>
        </w:r>
        <w:r>
          <w:rPr>
            <w:rFonts w:ascii="Times New Roman" w:hAnsi="Times New Roman"/>
            <w:lang w:eastAsia="ja-JP"/>
          </w:rPr>
          <w:t xml:space="preserve"> at the new Client NWDAF(s)</w:t>
        </w:r>
      </w:ins>
    </w:p>
    <w:p>
      <w:pPr>
        <w:pStyle w:val="af8"/>
        <w:rPr>
          <w:ins w:id="13111" w:author="S2-2205105" w:date="2022-05-25T19:04:00Z"/>
          <w:lang w:eastAsia="ja-JP"/>
        </w:rPr>
      </w:pPr>
      <w:ins w:id="13112" w:author="S2-2205105" w:date="2022-05-25T19:04:00Z">
        <w:r>
          <w:rPr>
            <w:lang w:eastAsia="ja-JP"/>
          </w:rPr>
          <w:t>Client NWDAFs 1 to N are selected by Server NWDAF for participating the current round of Federated Learning. Client NWDAFs N+1 to N+X, which are the new ones,</w:t>
        </w:r>
        <w:r>
          <w:rPr>
            <w:lang w:eastAsia="zh-CN"/>
          </w:rPr>
          <w:t xml:space="preserve"> </w:t>
        </w:r>
        <w:r>
          <w:rPr>
            <w:lang w:eastAsia="ja-JP"/>
          </w:rPr>
          <w:t xml:space="preserve">have the capability to join in the next rounds of training processes. </w:t>
        </w:r>
      </w:ins>
    </w:p>
    <w:p>
      <w:pPr>
        <w:spacing w:after="160" w:line="276" w:lineRule="auto"/>
        <w:rPr>
          <w:ins w:id="13113" w:author="S2-2205105" w:date="2022-05-25T19:04:00Z"/>
        </w:rPr>
      </w:pPr>
      <w:ins w:id="13114" w:author="S2-2205105" w:date="2022-05-25T19:04:00Z">
        <w:r>
          <w:t>Server NWDAF gets the information of the new Client NWDAF(s) dynamically via NRF by either subscribing to the event that a new Client NWDAF registers or discovering NRF when it needs to reselect Client NWDAFs.</w:t>
        </w:r>
      </w:ins>
    </w:p>
    <w:p>
      <w:pPr>
        <w:pStyle w:val="31"/>
        <w:rPr>
          <w:ins w:id="13115" w:author="S2-2205105" w:date="2022-05-25T19:04:00Z"/>
          <w:lang w:eastAsia="zh-CN"/>
        </w:rPr>
      </w:pPr>
      <w:bookmarkStart w:id="13116" w:name="_Toc1266"/>
      <w:bookmarkStart w:id="13117" w:name="_Toc104433390"/>
      <w:bookmarkStart w:id="13118" w:name="_Toc104467513"/>
      <w:bookmarkStart w:id="13119" w:name="_Toc104467842"/>
      <w:bookmarkStart w:id="13120" w:name="_Toc104468178"/>
      <w:ins w:id="13121" w:author="S2-2205105" w:date="2022-05-25T19:04:00Z">
        <w:r>
          <w:rPr>
            <w:lang w:eastAsia="zh-CN"/>
          </w:rPr>
          <w:t>6.</w:t>
        </w:r>
        <w:del w:id="13122" w:author="Rapporteur" w:date="2022-05-26T00:19:00Z">
          <w:r>
            <w:rPr>
              <w:lang w:eastAsia="zh-CN"/>
            </w:rPr>
            <w:delText>X</w:delText>
          </w:r>
        </w:del>
      </w:ins>
      <w:ins w:id="13123" w:author="Rapporteur" w:date="2022-05-26T00:19:00Z">
        <w:r>
          <w:rPr>
            <w:lang w:eastAsia="zh-CN"/>
          </w:rPr>
          <w:t>5</w:t>
        </w:r>
      </w:ins>
      <w:ins w:id="13124" w:author="Rapporteur" w:date="2022-05-26T11:14:00Z">
        <w:r>
          <w:rPr>
            <w:lang w:eastAsia="zh-CN"/>
          </w:rPr>
          <w:t>1</w:t>
        </w:r>
      </w:ins>
      <w:ins w:id="13125" w:author="S2-2205105" w:date="2022-05-25T19:04:00Z">
        <w:r>
          <w:rPr>
            <w:lang w:eastAsia="zh-CN"/>
          </w:rPr>
          <w:t>.3</w:t>
        </w:r>
        <w:r>
          <w:rPr>
            <w:lang w:eastAsia="zh-CN"/>
          </w:rPr>
          <w:tab/>
        </w:r>
        <w:r>
          <w:t>Impacts on services, entities and interfaces</w:t>
        </w:r>
        <w:bookmarkEnd w:id="13116"/>
        <w:bookmarkEnd w:id="13117"/>
        <w:bookmarkEnd w:id="13118"/>
        <w:bookmarkEnd w:id="13119"/>
        <w:bookmarkEnd w:id="13120"/>
      </w:ins>
    </w:p>
    <w:p>
      <w:pPr>
        <w:spacing w:after="160" w:line="276" w:lineRule="auto"/>
        <w:rPr>
          <w:ins w:id="13126" w:author="S2-2205105" w:date="2022-05-25T19:04:00Z"/>
        </w:rPr>
        <w:pPrChange w:id="13127" w:author="Rapporteur" w:date="2022-05-26T03:41:00Z">
          <w:pPr>
            <w:spacing w:line="360" w:lineRule="auto"/>
          </w:pPr>
        </w:pPrChange>
      </w:pPr>
      <w:ins w:id="13128" w:author="S2-2205105" w:date="2022-05-25T19:04:00Z">
        <w:r>
          <w:t>NWDAF:</w:t>
        </w:r>
      </w:ins>
    </w:p>
    <w:p>
      <w:pPr>
        <w:pStyle w:val="B1"/>
        <w:rPr>
          <w:ins w:id="13129" w:author="S2-2205105" w:date="2022-05-25T19:04:00Z"/>
          <w:rPrChange w:id="13130" w:author="Rapporteur" w:date="2022-05-26T14:08:00Z">
            <w:rPr>
              <w:ins w:id="13131" w:author="S2-2205105" w:date="2022-05-25T19:04:00Z"/>
              <w:lang w:eastAsia="zh-CN"/>
            </w:rPr>
          </w:rPrChange>
        </w:rPr>
        <w:pPrChange w:id="13132" w:author="Rapporteur" w:date="2022-05-26T14:08:00Z">
          <w:pPr>
            <w:pStyle w:val="affff2"/>
            <w:numPr>
              <w:numId w:val="48"/>
            </w:numPr>
            <w:overflowPunct/>
            <w:autoSpaceDE/>
            <w:autoSpaceDN/>
            <w:adjustRightInd/>
            <w:spacing w:line="360" w:lineRule="auto"/>
            <w:ind w:left="360" w:hanging="360"/>
            <w:contextualSpacing/>
            <w:textAlignment w:val="auto"/>
          </w:pPr>
        </w:pPrChange>
      </w:pPr>
      <w:ins w:id="13133" w:author="Rapporteur" w:date="2022-05-26T03:41:00Z">
        <w:r>
          <w:rPr>
            <w:rPrChange w:id="13134" w:author="Rapporteur" w:date="2022-05-26T14:08:00Z">
              <w:rPr>
                <w:lang w:val="en-US"/>
              </w:rPr>
            </w:rPrChange>
          </w:rPr>
          <w:t>-</w:t>
        </w:r>
        <w:r>
          <w:rPr>
            <w:rPrChange w:id="13135" w:author="Rapporteur" w:date="2022-05-26T14:08:00Z">
              <w:rPr>
                <w:lang w:val="en-US"/>
              </w:rPr>
            </w:rPrChange>
          </w:rPr>
          <w:tab/>
        </w:r>
      </w:ins>
      <w:ins w:id="13136" w:author="S2-2205105" w:date="2022-05-25T19:04:00Z">
        <w:r>
          <w:rPr>
            <w:rPrChange w:id="13137" w:author="Rapporteur" w:date="2022-05-26T14:08:00Z">
              <w:rPr>
                <w:lang w:eastAsia="zh-CN"/>
              </w:rPr>
            </w:rPrChange>
          </w:rPr>
          <w:t>Register FL procedure information into NRF dynamically during the Federated Learning processes</w:t>
        </w:r>
      </w:ins>
    </w:p>
    <w:p>
      <w:pPr>
        <w:pStyle w:val="B1"/>
        <w:rPr>
          <w:ins w:id="13138" w:author="S2-2205105" w:date="2022-05-25T19:04:00Z"/>
          <w:rPrChange w:id="13139" w:author="Rapporteur" w:date="2022-05-26T14:08:00Z">
            <w:rPr>
              <w:ins w:id="13140" w:author="S2-2205105" w:date="2022-05-25T19:04:00Z"/>
              <w:lang w:eastAsia="zh-CN"/>
            </w:rPr>
          </w:rPrChange>
        </w:rPr>
        <w:pPrChange w:id="13141" w:author="Rapporteur" w:date="2022-05-26T14:08:00Z">
          <w:pPr>
            <w:pStyle w:val="affff2"/>
            <w:numPr>
              <w:numId w:val="49"/>
            </w:numPr>
            <w:overflowPunct/>
            <w:autoSpaceDE/>
            <w:autoSpaceDN/>
            <w:adjustRightInd/>
            <w:spacing w:line="360" w:lineRule="auto"/>
            <w:ind w:left="420" w:hanging="420"/>
            <w:contextualSpacing/>
            <w:textAlignment w:val="auto"/>
          </w:pPr>
        </w:pPrChange>
      </w:pPr>
      <w:ins w:id="13142" w:author="Rapporteur" w:date="2022-05-26T03:41:00Z">
        <w:r>
          <w:rPr>
            <w:rPrChange w:id="13143" w:author="Rapporteur" w:date="2022-05-26T14:08:00Z">
              <w:rPr>
                <w:lang w:val="en-US"/>
              </w:rPr>
            </w:rPrChange>
          </w:rPr>
          <w:t>-</w:t>
        </w:r>
        <w:r>
          <w:rPr>
            <w:rPrChange w:id="13144" w:author="Rapporteur" w:date="2022-05-26T14:08:00Z">
              <w:rPr>
                <w:lang w:val="en-US"/>
              </w:rPr>
            </w:rPrChange>
          </w:rPr>
          <w:tab/>
        </w:r>
      </w:ins>
      <w:ins w:id="13145" w:author="S2-2205105" w:date="2022-05-25T19:04:00Z">
        <w:r>
          <w:rPr>
            <w:rPrChange w:id="13146" w:author="Rapporteur" w:date="2022-05-26T14:08:00Z">
              <w:rPr>
                <w:lang w:eastAsia="zh-CN"/>
              </w:rPr>
            </w:rPrChange>
          </w:rPr>
          <w:t>Selection of Client NWDAF(s)</w:t>
        </w:r>
      </w:ins>
    </w:p>
    <w:p>
      <w:pPr>
        <w:pStyle w:val="B1"/>
        <w:rPr>
          <w:ins w:id="13147" w:author="S2-2205105" w:date="2022-05-25T19:04:00Z"/>
          <w:rPrChange w:id="13148" w:author="Rapporteur" w:date="2022-05-26T14:08:00Z">
            <w:rPr>
              <w:ins w:id="13149" w:author="S2-2205105" w:date="2022-05-25T19:04:00Z"/>
              <w:lang w:eastAsia="zh-CN"/>
            </w:rPr>
          </w:rPrChange>
        </w:rPr>
        <w:pPrChange w:id="13150" w:author="Rapporteur" w:date="2022-05-26T14:08:00Z">
          <w:pPr>
            <w:pStyle w:val="affff2"/>
            <w:numPr>
              <w:numId w:val="49"/>
            </w:numPr>
            <w:overflowPunct/>
            <w:autoSpaceDE/>
            <w:autoSpaceDN/>
            <w:adjustRightInd/>
            <w:spacing w:line="360" w:lineRule="auto"/>
            <w:ind w:left="420" w:hanging="420"/>
            <w:contextualSpacing/>
            <w:textAlignment w:val="auto"/>
          </w:pPr>
        </w:pPrChange>
      </w:pPr>
      <w:ins w:id="13151" w:author="Rapporteur" w:date="2022-05-26T03:41:00Z">
        <w:r>
          <w:rPr>
            <w:rPrChange w:id="13152" w:author="Rapporteur" w:date="2022-05-26T14:08:00Z">
              <w:rPr>
                <w:lang w:val="en-US"/>
              </w:rPr>
            </w:rPrChange>
          </w:rPr>
          <w:t>-</w:t>
        </w:r>
        <w:r>
          <w:rPr>
            <w:rPrChange w:id="13153" w:author="Rapporteur" w:date="2022-05-26T14:08:00Z">
              <w:rPr>
                <w:lang w:val="en-US"/>
              </w:rPr>
            </w:rPrChange>
          </w:rPr>
          <w:tab/>
        </w:r>
      </w:ins>
      <w:ins w:id="13154" w:author="S2-2205105" w:date="2022-05-25T19:04:00Z">
        <w:r>
          <w:rPr>
            <w:rPrChange w:id="13155" w:author="Rapporteur" w:date="2022-05-26T14:08:00Z">
              <w:rPr>
                <w:lang w:eastAsia="zh-CN"/>
              </w:rPr>
            </w:rPrChange>
          </w:rPr>
          <w:t>Monitoring Client NWDAF status updates</w:t>
        </w:r>
      </w:ins>
    </w:p>
    <w:p>
      <w:pPr>
        <w:pStyle w:val="B1"/>
        <w:rPr>
          <w:ins w:id="13156" w:author="S2-2205105" w:date="2022-05-25T19:04:00Z"/>
          <w:rPrChange w:id="13157" w:author="Rapporteur" w:date="2022-05-26T14:08:00Z">
            <w:rPr>
              <w:ins w:id="13158" w:author="S2-2205105" w:date="2022-05-25T19:04:00Z"/>
              <w:lang w:eastAsia="zh-CN"/>
            </w:rPr>
          </w:rPrChange>
        </w:rPr>
        <w:pPrChange w:id="13159" w:author="Rapporteur" w:date="2022-05-26T14:08:00Z">
          <w:pPr>
            <w:pStyle w:val="affff2"/>
            <w:numPr>
              <w:numId w:val="49"/>
            </w:numPr>
            <w:overflowPunct/>
            <w:autoSpaceDE/>
            <w:autoSpaceDN/>
            <w:adjustRightInd/>
            <w:spacing w:line="360" w:lineRule="auto"/>
            <w:ind w:left="420" w:hanging="420"/>
            <w:contextualSpacing/>
            <w:textAlignment w:val="auto"/>
          </w:pPr>
        </w:pPrChange>
      </w:pPr>
      <w:ins w:id="13160" w:author="Rapporteur" w:date="2022-05-26T03:41:00Z">
        <w:r>
          <w:rPr>
            <w:rPrChange w:id="13161" w:author="Rapporteur" w:date="2022-05-26T14:08:00Z">
              <w:rPr>
                <w:lang w:val="en-US"/>
              </w:rPr>
            </w:rPrChange>
          </w:rPr>
          <w:t>-</w:t>
        </w:r>
        <w:r>
          <w:rPr>
            <w:rPrChange w:id="13162" w:author="Rapporteur" w:date="2022-05-26T14:08:00Z">
              <w:rPr>
                <w:lang w:val="en-US"/>
              </w:rPr>
            </w:rPrChange>
          </w:rPr>
          <w:tab/>
        </w:r>
      </w:ins>
      <w:ins w:id="13163" w:author="S2-2205105" w:date="2022-05-25T19:04:00Z">
        <w:r>
          <w:rPr>
            <w:rPrChange w:id="13164" w:author="Rapporteur" w:date="2022-05-26T14:08:00Z">
              <w:rPr>
                <w:lang w:eastAsia="zh-CN"/>
              </w:rPr>
            </w:rPrChange>
          </w:rPr>
          <w:t>Dynamic discovery of new Client NWDAF(s)</w:t>
        </w:r>
      </w:ins>
    </w:p>
    <w:p>
      <w:pPr>
        <w:spacing w:after="160" w:line="276" w:lineRule="auto"/>
        <w:rPr>
          <w:ins w:id="13165" w:author="S2-2205105" w:date="2022-05-25T19:04:00Z"/>
        </w:rPr>
        <w:pPrChange w:id="13166" w:author="Rapporteur" w:date="2022-05-26T03:41:00Z">
          <w:pPr>
            <w:spacing w:line="360" w:lineRule="auto"/>
          </w:pPr>
        </w:pPrChange>
      </w:pPr>
      <w:ins w:id="13167" w:author="S2-2205105" w:date="2022-05-25T19:04:00Z">
        <w:r>
          <w:t>NRF:</w:t>
        </w:r>
      </w:ins>
    </w:p>
    <w:p>
      <w:pPr>
        <w:pStyle w:val="B1"/>
        <w:rPr>
          <w:ins w:id="13168" w:author="S2-2205105" w:date="2022-05-25T19:04:00Z"/>
          <w:rPrChange w:id="13169" w:author="Rapporteur" w:date="2022-05-26T14:08:00Z">
            <w:rPr>
              <w:ins w:id="13170" w:author="S2-2205105" w:date="2022-05-25T19:04:00Z"/>
              <w:lang w:eastAsia="zh-CN"/>
            </w:rPr>
          </w:rPrChange>
        </w:rPr>
        <w:pPrChange w:id="13171" w:author="Rapporteur" w:date="2022-05-26T14:08:00Z">
          <w:pPr>
            <w:pStyle w:val="affff2"/>
            <w:numPr>
              <w:numId w:val="49"/>
            </w:numPr>
            <w:overflowPunct/>
            <w:autoSpaceDE/>
            <w:autoSpaceDN/>
            <w:adjustRightInd/>
            <w:spacing w:line="360" w:lineRule="auto"/>
            <w:ind w:left="420" w:hanging="420"/>
            <w:contextualSpacing/>
            <w:textAlignment w:val="auto"/>
          </w:pPr>
        </w:pPrChange>
      </w:pPr>
      <w:ins w:id="13172" w:author="Rapporteur" w:date="2022-05-26T03:41:00Z">
        <w:r>
          <w:rPr>
            <w:lang w:val="en-US"/>
          </w:rPr>
          <w:t>-</w:t>
        </w:r>
        <w:r>
          <w:rPr>
            <w:lang w:val="en-US"/>
          </w:rPr>
          <w:tab/>
        </w:r>
      </w:ins>
      <w:ins w:id="13173" w:author="S2-2205105" w:date="2022-05-25T19:04:00Z">
        <w:r>
          <w:rPr>
            <w:rPrChange w:id="13174" w:author="Rapporteur" w:date="2022-05-26T14:08:00Z">
              <w:rPr>
                <w:lang w:eastAsia="zh-CN"/>
              </w:rPr>
            </w:rPrChange>
          </w:rPr>
          <w:t>Server NWDAF and Client NWDAF(s) registration for the Federated Learning procedure</w:t>
        </w:r>
      </w:ins>
    </w:p>
    <w:p>
      <w:pPr>
        <w:pStyle w:val="B1"/>
        <w:rPr>
          <w:ins w:id="13175" w:author="S2-2205105" w:date="2022-05-25T19:04:00Z"/>
          <w:rPrChange w:id="13176" w:author="Rapporteur" w:date="2022-05-26T14:08:00Z">
            <w:rPr>
              <w:ins w:id="13177" w:author="S2-2205105" w:date="2022-05-25T19:04:00Z"/>
              <w:lang w:eastAsia="zh-CN"/>
            </w:rPr>
          </w:rPrChange>
        </w:rPr>
        <w:pPrChange w:id="13178" w:author="Rapporteur" w:date="2022-05-26T14:08:00Z">
          <w:pPr>
            <w:pStyle w:val="affff2"/>
            <w:numPr>
              <w:numId w:val="48"/>
            </w:numPr>
            <w:overflowPunct/>
            <w:autoSpaceDE/>
            <w:autoSpaceDN/>
            <w:adjustRightInd/>
            <w:spacing w:line="360" w:lineRule="auto"/>
            <w:ind w:left="360" w:hanging="360"/>
            <w:contextualSpacing/>
            <w:textAlignment w:val="auto"/>
          </w:pPr>
        </w:pPrChange>
      </w:pPr>
      <w:ins w:id="13179" w:author="Rapporteur" w:date="2022-05-26T03:41:00Z">
        <w:r>
          <w:rPr>
            <w:rPrChange w:id="13180" w:author="Rapporteur" w:date="2022-05-26T14:08:00Z">
              <w:rPr>
                <w:lang w:val="en-US"/>
              </w:rPr>
            </w:rPrChange>
          </w:rPr>
          <w:t>-</w:t>
        </w:r>
        <w:r>
          <w:rPr>
            <w:rPrChange w:id="13181" w:author="Rapporteur" w:date="2022-05-26T14:08:00Z">
              <w:rPr>
                <w:lang w:val="en-US"/>
              </w:rPr>
            </w:rPrChange>
          </w:rPr>
          <w:tab/>
        </w:r>
      </w:ins>
      <w:ins w:id="13182" w:author="S2-2205105" w:date="2022-05-25T19:04:00Z">
        <w:r>
          <w:rPr>
            <w:rPrChange w:id="13183" w:author="Rapporteur" w:date="2022-05-26T14:08:00Z">
              <w:rPr>
                <w:lang w:eastAsia="zh-CN"/>
              </w:rPr>
            </w:rPrChange>
          </w:rPr>
          <w:t>Registers FL procedure information dynamically during the Federated Learning processes</w:t>
        </w:r>
      </w:ins>
    </w:p>
    <w:p>
      <w:pPr>
        <w:pStyle w:val="B1"/>
        <w:rPr>
          <w:ins w:id="13184" w:author="S2-2205105" w:date="2022-05-25T19:04:00Z"/>
          <w:lang w:eastAsia="zh-CN"/>
        </w:rPr>
        <w:pPrChange w:id="13185" w:author="Rapporteur" w:date="2022-05-26T14:08:00Z">
          <w:pPr>
            <w:pStyle w:val="affff2"/>
            <w:numPr>
              <w:numId w:val="50"/>
            </w:numPr>
            <w:overflowPunct/>
            <w:autoSpaceDE/>
            <w:autoSpaceDN/>
            <w:adjustRightInd/>
            <w:spacing w:line="360" w:lineRule="auto"/>
            <w:ind w:left="360" w:hanging="360"/>
            <w:contextualSpacing/>
            <w:textAlignment w:val="auto"/>
          </w:pPr>
        </w:pPrChange>
      </w:pPr>
      <w:ins w:id="13186" w:author="Rapporteur" w:date="2022-05-26T03:41:00Z">
        <w:r>
          <w:rPr>
            <w:rPrChange w:id="13187" w:author="Rapporteur" w:date="2022-05-26T14:08:00Z">
              <w:rPr>
                <w:lang w:val="en-US"/>
              </w:rPr>
            </w:rPrChange>
          </w:rPr>
          <w:t>-</w:t>
        </w:r>
        <w:r>
          <w:rPr>
            <w:rPrChange w:id="13188" w:author="Rapporteur" w:date="2022-05-26T14:08:00Z">
              <w:rPr>
                <w:lang w:val="en-US"/>
              </w:rPr>
            </w:rPrChange>
          </w:rPr>
          <w:tab/>
        </w:r>
      </w:ins>
      <w:ins w:id="13189" w:author="S2-2205105" w:date="2022-05-25T19:04:00Z">
        <w:r>
          <w:rPr>
            <w:rPrChange w:id="13190" w:author="Rapporteur" w:date="2022-05-26T14:08:00Z">
              <w:rPr>
                <w:lang w:eastAsia="zh-CN"/>
              </w:rPr>
            </w:rPrChange>
          </w:rPr>
          <w:t>Receive</w:t>
        </w:r>
        <w:r>
          <w:rPr>
            <w:lang w:eastAsia="zh-CN"/>
          </w:rPr>
          <w:t xml:space="preserve"> and notify information about Client NWDAF(s) updates to Server NWDAF</w:t>
        </w:r>
        <w:del w:id="13191" w:author="Rapporteur" w:date="2022-05-26T02:58:00Z">
          <w:r>
            <w:rPr>
              <w:lang w:eastAsia="zh-CN"/>
            </w:rPr>
            <w:delText xml:space="preserve">  </w:delText>
          </w:r>
        </w:del>
      </w:ins>
    </w:p>
    <w:p>
      <w:pPr>
        <w:pStyle w:val="21"/>
        <w:rPr>
          <w:ins w:id="13192" w:author="S2-2205106" w:date="2022-05-25T19:04:00Z"/>
        </w:rPr>
      </w:pPr>
      <w:bookmarkStart w:id="13193" w:name="_Toc25174"/>
      <w:bookmarkStart w:id="13194" w:name="_Toc104433391"/>
      <w:bookmarkStart w:id="13195" w:name="_Toc104467514"/>
      <w:bookmarkStart w:id="13196" w:name="_Toc104467843"/>
      <w:bookmarkStart w:id="13197" w:name="_Toc104468179"/>
      <w:ins w:id="13198" w:author="S2-2205106" w:date="2022-05-25T19:04:00Z">
        <w:r>
          <w:rPr>
            <w:lang w:eastAsia="zh-CN"/>
          </w:rPr>
          <w:lastRenderedPageBreak/>
          <w:t>6.</w:t>
        </w:r>
        <w:del w:id="13199" w:author="Rapporteur" w:date="2022-05-26T00:20:00Z">
          <w:r>
            <w:rPr>
              <w:lang w:eastAsia="zh-CN"/>
            </w:rPr>
            <w:delText>X</w:delText>
          </w:r>
        </w:del>
      </w:ins>
      <w:ins w:id="13200" w:author="Rapporteur" w:date="2022-05-26T00:20:00Z">
        <w:r>
          <w:rPr>
            <w:lang w:eastAsia="zh-CN"/>
          </w:rPr>
          <w:t>5</w:t>
        </w:r>
      </w:ins>
      <w:ins w:id="13201" w:author="Rapporteur" w:date="2022-05-26T11:16:00Z">
        <w:r>
          <w:rPr>
            <w:lang w:eastAsia="zh-CN"/>
          </w:rPr>
          <w:t>2</w:t>
        </w:r>
      </w:ins>
      <w:ins w:id="13202" w:author="S2-2205106" w:date="2022-05-25T19:04:00Z">
        <w:r>
          <w:rPr>
            <w:lang w:eastAsia="ko-KR"/>
          </w:rPr>
          <w:tab/>
        </w:r>
        <w:r>
          <w:t>Solution</w:t>
        </w:r>
        <w:r>
          <w:rPr>
            <w:lang w:eastAsia="zh-CN"/>
          </w:rPr>
          <w:t xml:space="preserve"> #</w:t>
        </w:r>
        <w:del w:id="13203" w:author="Rapporteur" w:date="2022-05-26T00:20:00Z">
          <w:r>
            <w:rPr>
              <w:lang w:eastAsia="zh-CN"/>
            </w:rPr>
            <w:delText>X</w:delText>
          </w:r>
        </w:del>
      </w:ins>
      <w:ins w:id="13204" w:author="Rapporteur" w:date="2022-05-26T00:20:00Z">
        <w:r>
          <w:rPr>
            <w:lang w:eastAsia="zh-CN"/>
          </w:rPr>
          <w:t>5</w:t>
        </w:r>
      </w:ins>
      <w:ins w:id="13205" w:author="Rapporteur" w:date="2022-05-26T11:16:00Z">
        <w:r>
          <w:rPr>
            <w:lang w:eastAsia="zh-CN"/>
          </w:rPr>
          <w:t>2</w:t>
        </w:r>
      </w:ins>
      <w:ins w:id="13206" w:author="S2-2205106" w:date="2022-05-25T19:04:00Z">
        <w:r>
          <w:t>: FL training update to NWDAF containing AnLF from NWDAF containing MTLF</w:t>
        </w:r>
        <w:bookmarkEnd w:id="13193"/>
        <w:bookmarkEnd w:id="13194"/>
        <w:bookmarkEnd w:id="13195"/>
        <w:bookmarkEnd w:id="13196"/>
        <w:bookmarkEnd w:id="13197"/>
      </w:ins>
    </w:p>
    <w:p>
      <w:pPr>
        <w:pStyle w:val="31"/>
        <w:rPr>
          <w:ins w:id="13207" w:author="S2-2205106" w:date="2022-05-25T19:04:00Z"/>
        </w:rPr>
      </w:pPr>
      <w:bookmarkStart w:id="13208" w:name="_Toc11505"/>
      <w:bookmarkStart w:id="13209" w:name="_Toc104433392"/>
      <w:bookmarkStart w:id="13210" w:name="_Toc104467515"/>
      <w:bookmarkStart w:id="13211" w:name="_Toc104467844"/>
      <w:bookmarkStart w:id="13212" w:name="_Toc104468180"/>
      <w:ins w:id="13213" w:author="S2-2205106" w:date="2022-05-25T19:04:00Z">
        <w:r>
          <w:t>6.</w:t>
        </w:r>
        <w:del w:id="13214" w:author="Rapporteur" w:date="2022-05-26T00:20:00Z">
          <w:r>
            <w:delText>X</w:delText>
          </w:r>
        </w:del>
      </w:ins>
      <w:ins w:id="13215" w:author="Rapporteur" w:date="2022-05-26T00:20:00Z">
        <w:r>
          <w:t>5</w:t>
        </w:r>
      </w:ins>
      <w:ins w:id="13216" w:author="Rapporteur" w:date="2022-05-26T11:16:00Z">
        <w:r>
          <w:t>2</w:t>
        </w:r>
      </w:ins>
      <w:ins w:id="13217" w:author="S2-2205106" w:date="2022-05-25T19:04:00Z">
        <w:r>
          <w:t>.1</w:t>
        </w:r>
        <w:r>
          <w:tab/>
          <w:t>Description</w:t>
        </w:r>
        <w:bookmarkEnd w:id="13208"/>
        <w:bookmarkEnd w:id="13209"/>
        <w:bookmarkEnd w:id="13210"/>
        <w:bookmarkEnd w:id="13211"/>
        <w:bookmarkEnd w:id="13212"/>
      </w:ins>
    </w:p>
    <w:p>
      <w:pPr>
        <w:rPr>
          <w:ins w:id="13218" w:author="S2-2205106" w:date="2022-05-25T19:04:00Z"/>
          <w:lang w:eastAsia="zh-CN"/>
        </w:rPr>
      </w:pPr>
      <w:ins w:id="13219" w:author="S2-2205106" w:date="2022-05-25T19:04:00Z">
        <w:r>
          <w:rPr>
            <w:lang w:eastAsia="zh-CN"/>
          </w:rPr>
          <w:t xml:space="preserve">This solution is proposed for KI#8 to support </w:t>
        </w:r>
        <w:r>
          <w:rPr>
            <w:lang w:eastAsia="ko-KR"/>
          </w:rPr>
          <w:t xml:space="preserve">the </w:t>
        </w:r>
        <w:r>
          <w:t>Federated Learning procedure between different NWDAFs</w:t>
        </w:r>
        <w:r>
          <w:rPr>
            <w:lang w:eastAsia="ko-KR"/>
          </w:rPr>
          <w:t xml:space="preserve"> containing MTLF and provide </w:t>
        </w:r>
        <w:r>
          <w:rPr>
            <w:lang w:eastAsia="zh-CN"/>
          </w:rPr>
          <w:t>Federated Learning training updates from NWDAF containing MTLF (with FL aggregation capability/ in the role of FL server) to NWDAF containing AnLF.</w:t>
        </w:r>
      </w:ins>
    </w:p>
    <w:p>
      <w:pPr>
        <w:pStyle w:val="31"/>
        <w:rPr>
          <w:ins w:id="13220" w:author="S2-2205106" w:date="2022-05-25T19:04:00Z"/>
        </w:rPr>
      </w:pPr>
      <w:bookmarkStart w:id="13221" w:name="_Toc11577"/>
      <w:bookmarkStart w:id="13222" w:name="_Toc104433393"/>
      <w:bookmarkStart w:id="13223" w:name="_Toc104467516"/>
      <w:bookmarkStart w:id="13224" w:name="_Toc104467845"/>
      <w:bookmarkStart w:id="13225" w:name="_Toc104468181"/>
      <w:ins w:id="13226" w:author="S2-2205106" w:date="2022-05-25T19:04:00Z">
        <w:r>
          <w:t>6.</w:t>
        </w:r>
        <w:del w:id="13227" w:author="Rapporteur" w:date="2022-05-26T00:20:00Z">
          <w:r>
            <w:delText>X</w:delText>
          </w:r>
        </w:del>
      </w:ins>
      <w:ins w:id="13228" w:author="Rapporteur" w:date="2022-05-26T00:20:00Z">
        <w:r>
          <w:t>5</w:t>
        </w:r>
      </w:ins>
      <w:ins w:id="13229" w:author="Rapporteur" w:date="2022-05-26T11:16:00Z">
        <w:r>
          <w:t>2</w:t>
        </w:r>
      </w:ins>
      <w:ins w:id="13230" w:author="S2-2205106" w:date="2022-05-25T19:04:00Z">
        <w:r>
          <w:t>.2</w:t>
        </w:r>
        <w:r>
          <w:tab/>
          <w:t>Procedures</w:t>
        </w:r>
        <w:bookmarkEnd w:id="13221"/>
        <w:bookmarkEnd w:id="13222"/>
        <w:bookmarkEnd w:id="13223"/>
        <w:bookmarkEnd w:id="13224"/>
        <w:bookmarkEnd w:id="13225"/>
      </w:ins>
    </w:p>
    <w:p>
      <w:pPr>
        <w:rPr>
          <w:ins w:id="13231" w:author="S2-2205106" w:date="2022-05-25T19:04:00Z"/>
          <w:lang w:eastAsia="zh-CN"/>
        </w:rPr>
      </w:pPr>
      <w:ins w:id="13232" w:author="S2-2205106" w:date="2022-05-25T19:04:00Z">
        <w:r>
          <w:rPr>
            <w:lang w:eastAsia="zh-CN"/>
          </w:rPr>
          <w:t>Procedure for Federated Learning training updates from NWDAF containing MTLF to NWDAF containing AnLF is described in Figure 6.</w:t>
        </w:r>
        <w:del w:id="13233" w:author="Rapporteur" w:date="2022-05-26T00:20:00Z">
          <w:r>
            <w:rPr>
              <w:lang w:eastAsia="zh-CN"/>
            </w:rPr>
            <w:delText>X</w:delText>
          </w:r>
        </w:del>
      </w:ins>
      <w:ins w:id="13234" w:author="Rapporteur" w:date="2022-05-26T00:20:00Z">
        <w:r>
          <w:rPr>
            <w:lang w:eastAsia="zh-CN"/>
          </w:rPr>
          <w:t>5</w:t>
        </w:r>
      </w:ins>
      <w:ins w:id="13235" w:author="Rapporteur" w:date="2022-05-26T11:16:00Z">
        <w:r>
          <w:rPr>
            <w:lang w:eastAsia="zh-CN"/>
          </w:rPr>
          <w:t>2</w:t>
        </w:r>
      </w:ins>
      <w:ins w:id="13236" w:author="S2-2205106" w:date="2022-05-25T19:04:00Z">
        <w:r>
          <w:rPr>
            <w:lang w:eastAsia="zh-CN"/>
          </w:rPr>
          <w:t>.2-1.</w:t>
        </w:r>
      </w:ins>
    </w:p>
    <w:p>
      <w:pPr>
        <w:pStyle w:val="TH"/>
        <w:rPr>
          <w:ins w:id="13237" w:author="S2-2205106" w:date="2022-05-25T19:04:00Z"/>
          <w:bCs/>
        </w:rPr>
        <w:pPrChange w:id="13238" w:author="Rapporteur" w:date="2022-05-26T00:46:00Z">
          <w:pPr>
            <w:keepNext/>
          </w:pPr>
        </w:pPrChange>
      </w:pPr>
      <w:ins w:id="13239" w:author="S2-2205106" w:date="2022-05-25T19:04:00Z">
        <w:r>
          <w:rPr>
            <w:bCs/>
          </w:rPr>
          <w:object w:dxaOrig="9524" w:dyaOrig="6687">
            <v:shape id="_x0000_i1095" type="#_x0000_t75" style="width:474pt;height:336pt" o:ole="">
              <v:imagedata r:id="rId172" o:title=""/>
            </v:shape>
            <o:OLEObject Type="Embed" ProgID="Visio.Drawing.15" ShapeID="_x0000_i1095" DrawAspect="Content" ObjectID="_1715085510" r:id="rId173"/>
          </w:object>
        </w:r>
      </w:ins>
    </w:p>
    <w:p>
      <w:pPr>
        <w:pStyle w:val="TF"/>
        <w:rPr>
          <w:ins w:id="13240" w:author="S2-2205106" w:date="2022-05-25T19:04:00Z"/>
        </w:rPr>
        <w:pPrChange w:id="13241" w:author="Rapporteur" w:date="2022-05-26T00:45:00Z">
          <w:pPr>
            <w:pStyle w:val="ad"/>
          </w:pPr>
        </w:pPrChange>
      </w:pPr>
      <w:ins w:id="13242" w:author="S2-2205106" w:date="2022-05-25T19:04:00Z">
        <w:r>
          <w:t>Figure 6.</w:t>
        </w:r>
        <w:del w:id="13243" w:author="Rapporteur" w:date="2022-05-26T00:20:00Z">
          <w:r>
            <w:delText>X</w:delText>
          </w:r>
        </w:del>
      </w:ins>
      <w:ins w:id="13244" w:author="Rapporteur" w:date="2022-05-26T00:20:00Z">
        <w:r>
          <w:t>5</w:t>
        </w:r>
      </w:ins>
      <w:ins w:id="13245" w:author="Rapporteur" w:date="2022-05-26T11:16:00Z">
        <w:r>
          <w:t>2</w:t>
        </w:r>
      </w:ins>
      <w:ins w:id="13246" w:author="S2-2205106" w:date="2022-05-25T19:04:00Z">
        <w:r>
          <w:t>.2-1: Procedure for FL training update to NWDAF containing AnLF from NWDAF containing MTLF</w:t>
        </w:r>
      </w:ins>
    </w:p>
    <w:p>
      <w:pPr>
        <w:pStyle w:val="EditorsNote"/>
        <w:rPr>
          <w:ins w:id="13247" w:author="S2-2205106" w:date="2022-05-25T19:04:00Z"/>
          <w:lang w:eastAsia="zh-CN"/>
        </w:rPr>
      </w:pPr>
      <w:ins w:id="13248" w:author="S2-2205106" w:date="2022-05-25T19:04:00Z">
        <w:r>
          <w:t>Editor</w:t>
        </w:r>
      </w:ins>
      <w:ins w:id="13249" w:author="Rapporteur" w:date="2022-05-26T01:08:00Z">
        <w:r>
          <w:t>'</w:t>
        </w:r>
      </w:ins>
      <w:ins w:id="13250" w:author="S2-2205106" w:date="2022-05-25T19:04:00Z">
        <w:del w:id="13251" w:author="Rapporteur" w:date="2022-05-26T01:08:00Z">
          <w:r>
            <w:delText>’</w:delText>
          </w:r>
        </w:del>
        <w:r>
          <w:t xml:space="preserve">s </w:t>
        </w:r>
        <w:del w:id="13252" w:author="Rapporteur" w:date="2022-05-26T01:08:00Z">
          <w:r>
            <w:delText>N</w:delText>
          </w:r>
        </w:del>
      </w:ins>
      <w:ins w:id="13253" w:author="Rapporteur" w:date="2022-05-26T01:08:00Z">
        <w:r>
          <w:t>n</w:t>
        </w:r>
      </w:ins>
      <w:ins w:id="13254" w:author="S2-2205106" w:date="2022-05-25T19:04:00Z">
        <w:r>
          <w:t>ote:</w:t>
        </w:r>
        <w:del w:id="13255" w:author="Rapporteur" w:date="2022-05-26T01:08:00Z">
          <w:r>
            <w:delText xml:space="preserve"> </w:delText>
          </w:r>
        </w:del>
      </w:ins>
      <w:ins w:id="13256" w:author="Rapporteur" w:date="2022-05-26T01:08:00Z">
        <w:r>
          <w:tab/>
        </w:r>
      </w:ins>
      <w:ins w:id="13257" w:author="S2-2205106" w:date="2022-05-25T19:04:00Z">
        <w:r>
          <w:rPr>
            <w:lang w:eastAsia="zh-CN"/>
          </w:rPr>
          <w:t>The aspects related to trained ML model(s) sharing should be aligned with Key Issue #5.</w:t>
        </w:r>
      </w:ins>
    </w:p>
    <w:p>
      <w:pPr>
        <w:pStyle w:val="B1"/>
        <w:rPr>
          <w:ins w:id="13258" w:author="S2-2205106" w:date="2022-05-25T19:04:00Z"/>
          <w:lang w:val="en-US"/>
          <w:rPrChange w:id="13259" w:author="Rapporteur" w:date="2022-05-26T03:42:00Z">
            <w:rPr>
              <w:ins w:id="13260" w:author="S2-2205106" w:date="2022-05-25T19:04:00Z"/>
            </w:rPr>
          </w:rPrChange>
        </w:rPr>
        <w:pPrChange w:id="13261" w:author="Rapporteur" w:date="2022-05-26T03:42:00Z">
          <w:pPr>
            <w:pStyle w:val="B1"/>
            <w:numPr>
              <w:numId w:val="51"/>
            </w:numPr>
            <w:ind w:left="720" w:hanging="360"/>
          </w:pPr>
        </w:pPrChange>
      </w:pPr>
      <w:ins w:id="13262" w:author="Rapporteur" w:date="2022-05-26T03:43:00Z">
        <w:r>
          <w:rPr>
            <w:lang w:val="en-US"/>
          </w:rPr>
          <w:t>0</w:t>
        </w:r>
      </w:ins>
      <w:ins w:id="13263" w:author="Rapporteur" w:date="2022-05-26T03:42:00Z">
        <w:r>
          <w:rPr>
            <w:lang w:val="en-US"/>
          </w:rPr>
          <w:t>.</w:t>
        </w:r>
        <w:r>
          <w:rPr>
            <w:lang w:val="en-US"/>
          </w:rPr>
          <w:tab/>
        </w:r>
      </w:ins>
      <w:ins w:id="13264" w:author="S2-2205106" w:date="2022-05-25T19:04:00Z">
        <w:r>
          <w:rPr>
            <w:lang w:val="en-US"/>
            <w:rPrChange w:id="13265" w:author="Rapporteur" w:date="2022-05-26T03:42:00Z">
              <w:rPr/>
            </w:rPrChange>
          </w:rPr>
          <w:t>NWDAF containing AnLF discovers one or more instances of NWDAF containing MTLF via the NRF as illustrated in steps 0a, 0b, 0c.</w:t>
        </w:r>
      </w:ins>
    </w:p>
    <w:p>
      <w:pPr>
        <w:pStyle w:val="B1"/>
        <w:rPr>
          <w:ins w:id="13266" w:author="S2-2205106" w:date="2022-05-25T19:04:00Z"/>
          <w:lang w:val="en-US"/>
          <w:rPrChange w:id="13267" w:author="Rapporteur" w:date="2022-05-26T03:42:00Z">
            <w:rPr>
              <w:ins w:id="13268" w:author="S2-2205106" w:date="2022-05-25T19:04:00Z"/>
            </w:rPr>
          </w:rPrChange>
        </w:rPr>
        <w:pPrChange w:id="13269" w:author="Rapporteur" w:date="2022-05-26T03:42:00Z">
          <w:pPr>
            <w:pStyle w:val="B1"/>
            <w:numPr>
              <w:numId w:val="51"/>
            </w:numPr>
            <w:ind w:left="720" w:hanging="360"/>
          </w:pPr>
        </w:pPrChange>
      </w:pPr>
      <w:ins w:id="13270" w:author="Rapporteur" w:date="2022-05-26T03:43:00Z">
        <w:r>
          <w:rPr>
            <w:lang w:val="en-US"/>
          </w:rPr>
          <w:t>1</w:t>
        </w:r>
      </w:ins>
      <w:ins w:id="13271" w:author="Rapporteur" w:date="2022-05-26T03:42:00Z">
        <w:r>
          <w:rPr>
            <w:lang w:val="en-US"/>
          </w:rPr>
          <w:t>.</w:t>
        </w:r>
        <w:r>
          <w:rPr>
            <w:lang w:val="en-US"/>
          </w:rPr>
          <w:tab/>
        </w:r>
      </w:ins>
      <w:ins w:id="13272" w:author="S2-2205106" w:date="2022-05-25T19:04:00Z">
        <w:r>
          <w:rPr>
            <w:lang w:val="en-US"/>
            <w:rPrChange w:id="13273" w:author="Rapporteur" w:date="2022-05-26T03:42:00Z">
              <w:rPr/>
            </w:rPrChange>
          </w:rPr>
          <w:t>FL training between NWDAF containing MTLF (with Federated aggregation capability) and NWDAF containing MTLF (with Federated participation capability) is performed as described in Solution 21 Figure 6.21.2.3-1 or Solution 23 Figure 6.23.2-1.</w:t>
        </w:r>
      </w:ins>
    </w:p>
    <w:p>
      <w:pPr>
        <w:pStyle w:val="B1"/>
        <w:rPr>
          <w:ins w:id="13274" w:author="S2-2205106" w:date="2022-05-25T19:04:00Z"/>
          <w:lang w:val="en-US"/>
          <w:rPrChange w:id="13275" w:author="Rapporteur" w:date="2022-05-26T03:42:00Z">
            <w:rPr>
              <w:ins w:id="13276" w:author="S2-2205106" w:date="2022-05-25T19:04:00Z"/>
            </w:rPr>
          </w:rPrChange>
        </w:rPr>
        <w:pPrChange w:id="13277" w:author="Rapporteur" w:date="2022-05-26T03:42:00Z">
          <w:pPr>
            <w:pStyle w:val="B1"/>
            <w:numPr>
              <w:numId w:val="51"/>
            </w:numPr>
            <w:ind w:left="720" w:hanging="360"/>
          </w:pPr>
        </w:pPrChange>
      </w:pPr>
      <w:ins w:id="13278" w:author="Rapporteur" w:date="2022-05-26T03:43:00Z">
        <w:r>
          <w:rPr>
            <w:lang w:val="en-US"/>
          </w:rPr>
          <w:t>2</w:t>
        </w:r>
      </w:ins>
      <w:ins w:id="13279" w:author="Rapporteur" w:date="2022-05-26T03:42:00Z">
        <w:r>
          <w:rPr>
            <w:lang w:val="en-US"/>
          </w:rPr>
          <w:t>.</w:t>
        </w:r>
        <w:r>
          <w:rPr>
            <w:lang w:val="en-US"/>
          </w:rPr>
          <w:tab/>
        </w:r>
      </w:ins>
      <w:ins w:id="13280" w:author="S2-2205106" w:date="2022-05-25T19:04:00Z">
        <w:r>
          <w:rPr>
            <w:lang w:val="en-US"/>
            <w:rPrChange w:id="13281" w:author="Rapporteur" w:date="2022-05-26T03:42:00Z">
              <w:rPr/>
            </w:rPrChange>
          </w:rPr>
          <w:t>The NWDAF containing MTLF sends Nnwdaf_MLmodelProvision_Notify message with Analytics ID(s), ML model ID(s), ML model file address, ML model serialization format, Training Accuracy metric per ML model ID. The training accuracy metrics indicates the ML model accuracy when the NWDAF containing MTLF performs training using training dataset.</w:t>
        </w:r>
      </w:ins>
    </w:p>
    <w:p>
      <w:pPr>
        <w:pStyle w:val="B1"/>
        <w:rPr>
          <w:ins w:id="13282" w:author="S2-2205106" w:date="2022-05-25T19:04:00Z"/>
          <w:lang w:val="en-US"/>
          <w:rPrChange w:id="13283" w:author="Rapporteur" w:date="2022-05-26T03:42:00Z">
            <w:rPr>
              <w:ins w:id="13284" w:author="S2-2205106" w:date="2022-05-25T19:04:00Z"/>
            </w:rPr>
          </w:rPrChange>
        </w:rPr>
        <w:pPrChange w:id="13285" w:author="Rapporteur" w:date="2022-05-26T03:42:00Z">
          <w:pPr>
            <w:pStyle w:val="B1"/>
            <w:numPr>
              <w:numId w:val="51"/>
            </w:numPr>
            <w:ind w:left="720" w:hanging="360"/>
          </w:pPr>
        </w:pPrChange>
      </w:pPr>
      <w:ins w:id="13286" w:author="Rapporteur" w:date="2022-05-26T03:43:00Z">
        <w:r>
          <w:rPr>
            <w:lang w:val="en-US"/>
          </w:rPr>
          <w:lastRenderedPageBreak/>
          <w:t>3</w:t>
        </w:r>
      </w:ins>
      <w:ins w:id="13287" w:author="Rapporteur" w:date="2022-05-26T03:42:00Z">
        <w:r>
          <w:rPr>
            <w:lang w:val="en-US"/>
          </w:rPr>
          <w:t>.</w:t>
        </w:r>
        <w:r>
          <w:rPr>
            <w:lang w:val="en-US"/>
          </w:rPr>
          <w:tab/>
        </w:r>
      </w:ins>
      <w:ins w:id="13288" w:author="S2-2205106" w:date="2022-05-25T19:04:00Z">
        <w:r>
          <w:rPr>
            <w:lang w:val="en-US"/>
            <w:rPrChange w:id="13289" w:author="Rapporteur" w:date="2022-05-26T03:42:00Z">
              <w:rPr/>
            </w:rPrChange>
          </w:rPr>
          <w:t>[conditional] NWDAF containing AnLF sends Nnwdaf_MLModelTrainingUpdate_Subscribe message to the NWDAF containing MTLF with Analytics ID(s), ML model ID(s), Base Accuracy metric, Notification Correlation ID. The same ML model ID(s) as provided in step 2 are included.</w:t>
        </w:r>
        <w:r>
          <w:rPr>
            <w:lang w:val="en-US"/>
            <w:rPrChange w:id="13290" w:author="Rapporteur" w:date="2022-05-26T03:42:00Z">
              <w:rPr>
                <w:color w:val="FF0000"/>
              </w:rPr>
            </w:rPrChange>
          </w:rPr>
          <w:t xml:space="preserve"> </w:t>
        </w:r>
        <w:r>
          <w:rPr>
            <w:lang w:val="en-US"/>
            <w:rPrChange w:id="13291" w:author="Rapporteur" w:date="2022-05-26T03:42:00Z">
              <w:rPr/>
            </w:rPrChange>
          </w:rPr>
          <w:t>The Base Accuracy metric is an accuracy metric determined by the NWDAF containing AnLF using the dataset from live network. The Base Accuracy metric is provided by the NWDAF containing AnLF to notify the NWDAF containing MTLF, when the same ML model as in step 2 or a new ML model (for a given Analytics ID) is available with training accuracy higher than Base Accuracy metric.</w:t>
        </w:r>
      </w:ins>
    </w:p>
    <w:p>
      <w:pPr>
        <w:pStyle w:val="EditorsNote"/>
        <w:rPr>
          <w:ins w:id="13292" w:author="S2-2205106" w:date="2022-05-25T19:04:00Z"/>
        </w:rPr>
      </w:pPr>
      <w:ins w:id="13293" w:author="S2-2205106" w:date="2022-05-25T19:04:00Z">
        <w:r>
          <w:t>Editor's note:</w:t>
        </w:r>
        <w:del w:id="13294" w:author="Rapporteur" w:date="2022-05-26T01:08:00Z">
          <w:r>
            <w:delText xml:space="preserve"> </w:delText>
          </w:r>
        </w:del>
      </w:ins>
      <w:ins w:id="13295" w:author="Rapporteur" w:date="2022-05-26T01:08:00Z">
        <w:r>
          <w:tab/>
        </w:r>
      </w:ins>
      <w:ins w:id="13296" w:author="S2-2205106" w:date="2022-05-25T19:04:00Z">
        <w:r>
          <w:t>The Accuracy metric used depends on the conclusion of KI#1.</w:t>
        </w:r>
      </w:ins>
    </w:p>
    <w:p>
      <w:pPr>
        <w:pStyle w:val="B1"/>
        <w:rPr>
          <w:ins w:id="13297" w:author="S2-2205106" w:date="2022-05-25T19:04:00Z"/>
          <w:lang w:val="en-US"/>
          <w:rPrChange w:id="13298" w:author="Rapporteur" w:date="2022-05-26T03:42:00Z">
            <w:rPr>
              <w:ins w:id="13299" w:author="S2-2205106" w:date="2022-05-25T19:04:00Z"/>
            </w:rPr>
          </w:rPrChange>
        </w:rPr>
        <w:pPrChange w:id="13300" w:author="Rapporteur" w:date="2022-05-26T03:42:00Z">
          <w:pPr>
            <w:pStyle w:val="B1"/>
            <w:numPr>
              <w:numId w:val="51"/>
            </w:numPr>
            <w:ind w:left="720" w:hanging="360"/>
          </w:pPr>
        </w:pPrChange>
      </w:pPr>
      <w:ins w:id="13301" w:author="Rapporteur" w:date="2022-05-26T03:43:00Z">
        <w:r>
          <w:rPr>
            <w:lang w:val="en-US"/>
          </w:rPr>
          <w:t>4</w:t>
        </w:r>
      </w:ins>
      <w:ins w:id="13302" w:author="Rapporteur" w:date="2022-05-26T03:42:00Z">
        <w:r>
          <w:rPr>
            <w:lang w:val="en-US"/>
          </w:rPr>
          <w:t>.</w:t>
        </w:r>
        <w:r>
          <w:rPr>
            <w:lang w:val="en-US"/>
          </w:rPr>
          <w:tab/>
        </w:r>
      </w:ins>
      <w:ins w:id="13303" w:author="S2-2205106" w:date="2022-05-25T19:04:00Z">
        <w:r>
          <w:rPr>
            <w:lang w:val="en-US"/>
            <w:rPrChange w:id="13304" w:author="Rapporteur" w:date="2022-05-26T03:42:00Z">
              <w:rPr/>
            </w:rPrChange>
          </w:rPr>
          <w:t>[conditional] NWDAF containing MTLF sends Nnwdaf_MLModelTrainingUpdate_Notify message with Analytics ID(s), ML model ID(s), Training Accuracy metric. The ML model ID(s) included in the message may be the same re-trained ML model as provided in step 2 with new training accuracy higher than the Base Accuracy metric provided in step 3 or the ML model ID(s) may be a new trained ML model available for the Analytics ID(s) provided in step 3 with training accuracy level higher than the Base Accuracy metric.</w:t>
        </w:r>
      </w:ins>
    </w:p>
    <w:p>
      <w:pPr>
        <w:pStyle w:val="B1"/>
        <w:rPr>
          <w:ins w:id="13305" w:author="S2-2205106" w:date="2022-05-25T19:04:00Z"/>
          <w:lang w:val="en-US"/>
          <w:rPrChange w:id="13306" w:author="Rapporteur" w:date="2022-05-26T03:42:00Z">
            <w:rPr>
              <w:ins w:id="13307" w:author="S2-2205106" w:date="2022-05-25T19:04:00Z"/>
            </w:rPr>
          </w:rPrChange>
        </w:rPr>
        <w:pPrChange w:id="13308" w:author="Rapporteur" w:date="2022-05-26T03:42:00Z">
          <w:pPr>
            <w:pStyle w:val="B1"/>
            <w:numPr>
              <w:numId w:val="51"/>
            </w:numPr>
            <w:ind w:left="720" w:hanging="360"/>
          </w:pPr>
        </w:pPrChange>
      </w:pPr>
      <w:ins w:id="13309" w:author="Rapporteur" w:date="2022-05-26T03:43:00Z">
        <w:r>
          <w:rPr>
            <w:lang w:val="en-US"/>
          </w:rPr>
          <w:t>5</w:t>
        </w:r>
      </w:ins>
      <w:ins w:id="13310" w:author="Rapporteur" w:date="2022-05-26T03:42:00Z">
        <w:r>
          <w:rPr>
            <w:lang w:val="en-US"/>
          </w:rPr>
          <w:t>.</w:t>
        </w:r>
        <w:r>
          <w:rPr>
            <w:lang w:val="en-US"/>
          </w:rPr>
          <w:tab/>
        </w:r>
      </w:ins>
      <w:ins w:id="13311" w:author="S2-2205106" w:date="2022-05-25T19:04:00Z">
        <w:r>
          <w:rPr>
            <w:lang w:val="en-US"/>
            <w:rPrChange w:id="13312" w:author="Rapporteur" w:date="2022-05-26T03:42:00Z">
              <w:rPr/>
            </w:rPrChange>
          </w:rPr>
          <w:t>[conditional] NWDAF containing AnLF decides if it wants to use the ML model ID provided in step 4.</w:t>
        </w:r>
      </w:ins>
    </w:p>
    <w:p>
      <w:pPr>
        <w:pStyle w:val="B1"/>
        <w:rPr>
          <w:ins w:id="13313" w:author="S2-2205106" w:date="2022-05-25T19:04:00Z"/>
          <w:lang w:val="en-US"/>
          <w:rPrChange w:id="13314" w:author="Rapporteur" w:date="2022-05-26T03:42:00Z">
            <w:rPr>
              <w:ins w:id="13315" w:author="S2-2205106" w:date="2022-05-25T19:04:00Z"/>
            </w:rPr>
          </w:rPrChange>
        </w:rPr>
        <w:pPrChange w:id="13316" w:author="Rapporteur" w:date="2022-05-26T03:42:00Z">
          <w:pPr>
            <w:pStyle w:val="B1"/>
            <w:numPr>
              <w:numId w:val="51"/>
            </w:numPr>
            <w:ind w:left="720" w:hanging="360"/>
          </w:pPr>
        </w:pPrChange>
      </w:pPr>
      <w:ins w:id="13317" w:author="Rapporteur" w:date="2022-05-26T03:43:00Z">
        <w:r>
          <w:rPr>
            <w:lang w:val="en-US"/>
          </w:rPr>
          <w:t>6.</w:t>
        </w:r>
        <w:r>
          <w:rPr>
            <w:lang w:val="en-US"/>
          </w:rPr>
          <w:tab/>
        </w:r>
      </w:ins>
      <w:ins w:id="13318" w:author="S2-2205106" w:date="2022-05-25T19:04:00Z">
        <w:r>
          <w:rPr>
            <w:lang w:val="en-US"/>
            <w:rPrChange w:id="13319" w:author="Rapporteur" w:date="2022-05-26T03:42:00Z">
              <w:rPr/>
            </w:rPrChange>
          </w:rPr>
          <w:t>[conditional] NWDAF containing AnLF sends Nnwdaf_MLModelProvision_Request with Analytics ID(s), ML model ID(s) provided in step 4.</w:t>
        </w:r>
      </w:ins>
    </w:p>
    <w:p>
      <w:pPr>
        <w:pStyle w:val="B1"/>
        <w:rPr>
          <w:ins w:id="13320" w:author="S2-2205106" w:date="2022-05-25T19:04:00Z"/>
          <w:lang w:val="en-US"/>
          <w:rPrChange w:id="13321" w:author="Rapporteur" w:date="2022-05-26T03:42:00Z">
            <w:rPr>
              <w:ins w:id="13322" w:author="S2-2205106" w:date="2022-05-25T19:04:00Z"/>
            </w:rPr>
          </w:rPrChange>
        </w:rPr>
        <w:pPrChange w:id="13323" w:author="Rapporteur" w:date="2022-05-26T03:42:00Z">
          <w:pPr>
            <w:pStyle w:val="B1"/>
            <w:numPr>
              <w:numId w:val="51"/>
            </w:numPr>
            <w:ind w:left="720" w:hanging="360"/>
          </w:pPr>
        </w:pPrChange>
      </w:pPr>
      <w:ins w:id="13324" w:author="Rapporteur" w:date="2022-05-26T03:43:00Z">
        <w:r>
          <w:rPr>
            <w:lang w:val="en-US"/>
          </w:rPr>
          <w:t>7.</w:t>
        </w:r>
        <w:r>
          <w:rPr>
            <w:lang w:val="en-US"/>
          </w:rPr>
          <w:tab/>
        </w:r>
      </w:ins>
      <w:ins w:id="13325" w:author="S2-2205106" w:date="2022-05-25T19:04:00Z">
        <w:r>
          <w:rPr>
            <w:lang w:val="en-US"/>
            <w:rPrChange w:id="13326" w:author="Rapporteur" w:date="2022-05-26T03:42:00Z">
              <w:rPr/>
            </w:rPrChange>
          </w:rPr>
          <w:t>[conditional] NWDAF containing MTLF sends Nnwdaf_MLModelProvision_Response with Analytics ID(s), ML model ID(s), ML model file address, Training Accuracy metric.</w:t>
        </w:r>
        <w:del w:id="13327" w:author="Rapporteur" w:date="2022-05-26T02:58:00Z">
          <w:r>
            <w:rPr>
              <w:lang w:val="en-US"/>
              <w:rPrChange w:id="13328" w:author="Rapporteur" w:date="2022-05-26T03:42:00Z">
                <w:rPr/>
              </w:rPrChange>
            </w:rPr>
            <w:delText xml:space="preserve">  </w:delText>
          </w:r>
        </w:del>
      </w:ins>
    </w:p>
    <w:p>
      <w:pPr>
        <w:pStyle w:val="21"/>
        <w:rPr>
          <w:ins w:id="13329" w:author="S2-2205108" w:date="2022-05-25T19:08:00Z"/>
          <w:rFonts w:eastAsia="宋体"/>
        </w:rPr>
      </w:pPr>
      <w:bookmarkStart w:id="13330" w:name="_Toc12997"/>
      <w:bookmarkStart w:id="13331" w:name="_Toc104433394"/>
      <w:bookmarkStart w:id="13332" w:name="_Toc104467517"/>
      <w:bookmarkStart w:id="13333" w:name="_Toc104467846"/>
      <w:bookmarkStart w:id="13334" w:name="_Toc104468182"/>
      <w:ins w:id="13335" w:author="S2-2205108" w:date="2022-05-25T19:08:00Z">
        <w:r>
          <w:rPr>
            <w:rFonts w:eastAsia="宋体"/>
            <w:lang w:eastAsia="zh-CN"/>
          </w:rPr>
          <w:t>6.</w:t>
        </w:r>
        <w:del w:id="13336" w:author="Rapporteur" w:date="2022-05-26T00:20:00Z">
          <w:r>
            <w:rPr>
              <w:rFonts w:eastAsia="宋体"/>
              <w:lang w:eastAsia="zh-CN"/>
            </w:rPr>
            <w:delText>x</w:delText>
          </w:r>
        </w:del>
      </w:ins>
      <w:ins w:id="13337" w:author="Rapporteur" w:date="2022-05-26T00:20:00Z">
        <w:r>
          <w:rPr>
            <w:rFonts w:eastAsia="宋体"/>
            <w:lang w:eastAsia="zh-CN"/>
          </w:rPr>
          <w:t>5</w:t>
        </w:r>
      </w:ins>
      <w:ins w:id="13338" w:author="Rapporteur" w:date="2022-05-26T11:16:00Z">
        <w:r>
          <w:rPr>
            <w:rFonts w:eastAsia="宋体"/>
            <w:lang w:eastAsia="zh-CN"/>
          </w:rPr>
          <w:t>3</w:t>
        </w:r>
      </w:ins>
      <w:ins w:id="13339" w:author="S2-2205108" w:date="2022-05-25T19:08:00Z">
        <w:r>
          <w:rPr>
            <w:rFonts w:eastAsia="宋体"/>
            <w:lang w:eastAsia="ko-KR"/>
          </w:rPr>
          <w:tab/>
        </w:r>
        <w:r>
          <w:rPr>
            <w:rFonts w:eastAsia="宋体"/>
          </w:rPr>
          <w:t>Solution</w:t>
        </w:r>
        <w:r>
          <w:rPr>
            <w:rFonts w:eastAsia="宋体"/>
            <w:lang w:eastAsia="zh-CN"/>
          </w:rPr>
          <w:t xml:space="preserve"> #</w:t>
        </w:r>
        <w:del w:id="13340" w:author="Rapporteur" w:date="2022-05-26T00:22:00Z">
          <w:r>
            <w:rPr>
              <w:rFonts w:eastAsia="宋体"/>
              <w:lang w:eastAsia="zh-CN"/>
            </w:rPr>
            <w:delText>x</w:delText>
          </w:r>
        </w:del>
      </w:ins>
      <w:ins w:id="13341" w:author="Rapporteur" w:date="2022-05-26T00:22:00Z">
        <w:r>
          <w:rPr>
            <w:rFonts w:eastAsia="宋体"/>
            <w:lang w:eastAsia="zh-CN"/>
          </w:rPr>
          <w:t>5</w:t>
        </w:r>
      </w:ins>
      <w:ins w:id="13342" w:author="Rapporteur" w:date="2022-05-26T11:16:00Z">
        <w:r>
          <w:rPr>
            <w:rFonts w:eastAsia="宋体"/>
            <w:lang w:eastAsia="zh-CN"/>
          </w:rPr>
          <w:t>3</w:t>
        </w:r>
      </w:ins>
      <w:ins w:id="13343" w:author="S2-2205108" w:date="2022-05-25T19:08:00Z">
        <w:r>
          <w:rPr>
            <w:rFonts w:eastAsia="宋体"/>
          </w:rPr>
          <w:t>: Horizontal Federated Learning with Multiple NWDAF</w:t>
        </w:r>
        <w:bookmarkEnd w:id="13330"/>
        <w:bookmarkEnd w:id="13331"/>
        <w:bookmarkEnd w:id="13332"/>
        <w:bookmarkEnd w:id="13333"/>
        <w:bookmarkEnd w:id="13334"/>
      </w:ins>
    </w:p>
    <w:p>
      <w:pPr>
        <w:pStyle w:val="31"/>
        <w:rPr>
          <w:ins w:id="13344" w:author="S2-2205108" w:date="2022-05-25T19:08:00Z"/>
          <w:rFonts w:eastAsia="Malgun Gothic"/>
        </w:rPr>
      </w:pPr>
      <w:bookmarkStart w:id="13345" w:name="_Toc23274"/>
      <w:bookmarkStart w:id="13346" w:name="_Toc104433395"/>
      <w:bookmarkStart w:id="13347" w:name="_Toc104467518"/>
      <w:bookmarkStart w:id="13348" w:name="_Toc104467847"/>
      <w:bookmarkStart w:id="13349" w:name="_Toc104468183"/>
      <w:ins w:id="13350" w:author="S2-2205108" w:date="2022-05-25T19:08:00Z">
        <w:r>
          <w:t>6.</w:t>
        </w:r>
        <w:del w:id="13351" w:author="Rapporteur" w:date="2022-05-26T00:20:00Z">
          <w:r>
            <w:rPr>
              <w:lang w:eastAsia="zh-CN"/>
            </w:rPr>
            <w:delText>x</w:delText>
          </w:r>
        </w:del>
      </w:ins>
      <w:ins w:id="13352" w:author="Rapporteur" w:date="2022-05-26T00:22:00Z">
        <w:r>
          <w:rPr>
            <w:lang w:eastAsia="zh-CN"/>
          </w:rPr>
          <w:t>5</w:t>
        </w:r>
      </w:ins>
      <w:ins w:id="13353" w:author="Rapporteur" w:date="2022-05-26T11:16:00Z">
        <w:r>
          <w:rPr>
            <w:lang w:eastAsia="zh-CN"/>
          </w:rPr>
          <w:t>3</w:t>
        </w:r>
      </w:ins>
      <w:ins w:id="13354" w:author="S2-2205108" w:date="2022-05-25T19:08:00Z">
        <w:r>
          <w:t>.1</w:t>
        </w:r>
        <w:r>
          <w:tab/>
          <w:t>Description</w:t>
        </w:r>
        <w:bookmarkEnd w:id="13345"/>
        <w:bookmarkEnd w:id="13346"/>
        <w:bookmarkEnd w:id="13347"/>
        <w:bookmarkEnd w:id="13348"/>
        <w:bookmarkEnd w:id="13349"/>
      </w:ins>
    </w:p>
    <w:p>
      <w:pPr>
        <w:rPr>
          <w:ins w:id="13355" w:author="S2-2205108" w:date="2022-05-25T19:08:00Z"/>
          <w:lang w:eastAsia="zh-CN"/>
        </w:rPr>
      </w:pPr>
      <w:ins w:id="13356" w:author="S2-2205108" w:date="2022-05-25T19:08:00Z">
        <w:r>
          <w:rPr>
            <w:lang w:eastAsia="zh-CN"/>
          </w:rPr>
          <w:t>This is a solution for the Key Issue#8: Supporting Federated Learning in 5GC.</w:t>
        </w:r>
      </w:ins>
    </w:p>
    <w:p>
      <w:pPr>
        <w:rPr>
          <w:ins w:id="13357" w:author="S2-2205108" w:date="2022-05-25T19:08:00Z"/>
          <w:rFonts w:eastAsia="微软雅黑"/>
          <w:szCs w:val="22"/>
          <w:lang w:val="en-US" w:eastAsia="zh-CN"/>
        </w:rPr>
      </w:pPr>
      <w:ins w:id="13358" w:author="S2-2205108" w:date="2022-05-25T19:08:00Z">
        <w:r>
          <w:rPr>
            <w:lang w:eastAsia="zh-CN"/>
          </w:rPr>
          <w:t>As shown in Figure 6.</w:t>
        </w:r>
        <w:del w:id="13359" w:author="Rapporteur" w:date="2022-05-26T00:21:00Z">
          <w:r>
            <w:rPr>
              <w:lang w:eastAsia="zh-CN"/>
            </w:rPr>
            <w:delText>x</w:delText>
          </w:r>
        </w:del>
      </w:ins>
      <w:ins w:id="13360" w:author="Rapporteur" w:date="2022-05-26T00:21:00Z">
        <w:r>
          <w:rPr>
            <w:lang w:eastAsia="zh-CN"/>
          </w:rPr>
          <w:t>5</w:t>
        </w:r>
      </w:ins>
      <w:ins w:id="13361" w:author="Rapporteur" w:date="2022-05-26T11:16:00Z">
        <w:r>
          <w:rPr>
            <w:lang w:eastAsia="zh-CN"/>
          </w:rPr>
          <w:t>3</w:t>
        </w:r>
      </w:ins>
      <w:ins w:id="13362" w:author="S2-2205108" w:date="2022-05-25T19:08:00Z">
        <w:r>
          <w:rPr>
            <w:lang w:eastAsia="zh-CN"/>
          </w:rPr>
          <w:t xml:space="preserve">.1-1, </w:t>
        </w:r>
        <w:r>
          <w:rPr>
            <w:rFonts w:eastAsia="微软雅黑"/>
            <w:szCs w:val="22"/>
            <w:lang w:val="en-US" w:eastAsia="zh-CN"/>
          </w:rPr>
          <w:t xml:space="preserve">there are several NWDAF (containing MTLF) distributed in an operator, where each NWDAF (containing MTLF) is responsible for AI model training based on collected data per certain area. </w:t>
        </w:r>
      </w:ins>
    </w:p>
    <w:p>
      <w:pPr>
        <w:rPr>
          <w:ins w:id="13363" w:author="S2-2205108" w:date="2022-05-25T19:08:00Z"/>
          <w:rFonts w:eastAsia="微软雅黑"/>
          <w:szCs w:val="22"/>
          <w:lang w:val="en-US" w:eastAsia="zh-CN"/>
        </w:rPr>
      </w:pPr>
      <w:ins w:id="13364" w:author="S2-2205108" w:date="2022-05-25T19:08:00Z">
        <w:r>
          <w:rPr>
            <w:rFonts w:eastAsia="微软雅黑"/>
            <w:szCs w:val="22"/>
            <w:lang w:val="en-US" w:eastAsia="zh-CN"/>
          </w:rPr>
          <w:t xml:space="preserve">It looks necessary that </w:t>
        </w:r>
        <w:r>
          <w:rPr>
            <w:lang w:val="en-US" w:eastAsia="zh-CN"/>
          </w:rPr>
          <w:t xml:space="preserve">various data from wide area is needed to train a better ML model for operator </w:t>
        </w:r>
        <w:r>
          <w:rPr>
            <w:rFonts w:eastAsia="微软雅黑"/>
            <w:szCs w:val="22"/>
            <w:lang w:val="en-US" w:eastAsia="zh-CN"/>
          </w:rPr>
          <w:t xml:space="preserve">however </w:t>
        </w:r>
        <w:r>
          <w:rPr>
            <w:lang w:val="en-US" w:eastAsia="zh-CN"/>
          </w:rPr>
          <w:t>it is difficult for NWDAF (containing MTLF) to collect all the raw data from distributed data source in different areas</w:t>
        </w:r>
        <w:r>
          <w:rPr>
            <w:rFonts w:eastAsia="微软雅黑"/>
            <w:szCs w:val="22"/>
            <w:lang w:val="en-US" w:eastAsia="zh-CN"/>
          </w:rPr>
          <w:t>. For example, as in shown in figure 1 below, the raw data per serving area is stored in each local NWDAF (</w:t>
        </w:r>
        <w:r>
          <w:rPr>
            <w:lang w:val="en-US" w:eastAsia="zh-CN"/>
          </w:rPr>
          <w:t>containing MTLF</w:t>
        </w:r>
        <w:r>
          <w:rPr>
            <w:rFonts w:eastAsia="微软雅黑"/>
            <w:szCs w:val="22"/>
            <w:lang w:val="en-US" w:eastAsia="zh-CN"/>
          </w:rPr>
          <w:t>).</w:t>
        </w:r>
        <w:del w:id="13365" w:author="Rapporteur" w:date="2022-05-26T02:58:00Z">
          <w:r>
            <w:rPr>
              <w:rFonts w:eastAsia="微软雅黑"/>
              <w:szCs w:val="22"/>
              <w:lang w:val="en-US" w:eastAsia="zh-CN"/>
            </w:rPr>
            <w:delText xml:space="preserve">  </w:delText>
          </w:r>
        </w:del>
      </w:ins>
    </w:p>
    <w:p>
      <w:pPr>
        <w:pStyle w:val="TH"/>
        <w:rPr>
          <w:ins w:id="13366" w:author="S2-2205108" w:date="2022-05-25T19:08:00Z"/>
          <w:lang w:eastAsia="zh-CN"/>
        </w:rPr>
      </w:pPr>
      <w:ins w:id="13367" w:author="S2-2205108" w:date="2022-05-25T19:08:00Z">
        <w:r>
          <w:rPr>
            <w:lang w:eastAsia="en-US"/>
          </w:rPr>
          <w:object w:dxaOrig="6382" w:dyaOrig="2269">
            <v:shape id="_x0000_i1096" type="#_x0000_t75" style="width:318pt;height:114pt" o:ole="">
              <v:imagedata r:id="rId174" o:title=""/>
            </v:shape>
            <o:OLEObject Type="Embed" ProgID="Visio.Drawing.11" ShapeID="_x0000_i1096" DrawAspect="Content" ObjectID="_1715085511" r:id="rId175"/>
          </w:object>
        </w:r>
      </w:ins>
    </w:p>
    <w:p>
      <w:pPr>
        <w:pStyle w:val="TF"/>
        <w:rPr>
          <w:ins w:id="13368" w:author="S2-2205108" w:date="2022-05-25T19:08:00Z"/>
          <w:lang w:eastAsia="zh-CN"/>
        </w:rPr>
      </w:pPr>
      <w:ins w:id="13369" w:author="S2-2205108" w:date="2022-05-25T19:08:00Z">
        <w:r>
          <w:rPr>
            <w:lang w:eastAsia="en-US"/>
          </w:rPr>
          <w:t>Figure 6.</w:t>
        </w:r>
        <w:del w:id="13370" w:author="Rapporteur" w:date="2022-05-26T00:20:00Z">
          <w:r>
            <w:rPr>
              <w:lang w:eastAsia="zh-CN"/>
            </w:rPr>
            <w:delText>x</w:delText>
          </w:r>
        </w:del>
      </w:ins>
      <w:ins w:id="13371" w:author="Rapporteur" w:date="2022-05-26T11:16:00Z">
        <w:r>
          <w:rPr>
            <w:lang w:eastAsia="zh-CN"/>
          </w:rPr>
          <w:t>53</w:t>
        </w:r>
      </w:ins>
      <w:ins w:id="13372" w:author="S2-2205108" w:date="2022-05-25T19:08:00Z">
        <w:r>
          <w:rPr>
            <w:lang w:eastAsia="en-US"/>
          </w:rPr>
          <w:t>.1-1: Distributed NWDAF(</w:t>
        </w:r>
        <w:r>
          <w:rPr>
            <w:lang w:val="en-US" w:eastAsia="zh-CN"/>
          </w:rPr>
          <w:t>containing MTLF</w:t>
        </w:r>
        <w:r>
          <w:rPr>
            <w:lang w:eastAsia="en-US"/>
          </w:rPr>
          <w:t>) deployment in a PLMN</w:t>
        </w:r>
      </w:ins>
    </w:p>
    <w:p>
      <w:pPr>
        <w:rPr>
          <w:ins w:id="13373" w:author="S2-2205108" w:date="2022-05-25T19:08:00Z"/>
          <w:rFonts w:eastAsia="微软雅黑"/>
          <w:szCs w:val="22"/>
          <w:lang w:val="en-US" w:eastAsia="zh-CN"/>
        </w:rPr>
      </w:pPr>
      <w:ins w:id="13374" w:author="S2-2205108" w:date="2022-05-25T19:08:00Z">
        <w:r>
          <w:rPr>
            <w:rFonts w:eastAsia="微软雅黑"/>
            <w:szCs w:val="22"/>
            <w:lang w:val="en-US" w:eastAsia="zh-CN"/>
          </w:rPr>
          <w:t xml:space="preserve">It is proposed to utilize </w:t>
        </w:r>
        <w:r>
          <w:rPr>
            <w:rFonts w:eastAsia="宋体"/>
          </w:rPr>
          <w:t>Horizontal</w:t>
        </w:r>
        <w:r>
          <w:rPr>
            <w:rFonts w:eastAsia="微软雅黑"/>
            <w:szCs w:val="22"/>
            <w:lang w:val="en-US" w:eastAsia="zh-CN"/>
          </w:rPr>
          <w:t xml:space="preserve"> Federal ML learning to train a ML model by retrieving the useful information from the raw data from </w:t>
        </w:r>
        <w:r>
          <w:rPr>
            <w:lang w:val="en-US" w:eastAsia="zh-CN"/>
          </w:rPr>
          <w:t>distributed data source</w:t>
        </w:r>
        <w:r>
          <w:rPr>
            <w:rFonts w:eastAsia="微软雅黑"/>
            <w:szCs w:val="22"/>
            <w:lang w:val="en-US" w:eastAsia="zh-CN"/>
          </w:rPr>
          <w:t xml:space="preserve"> over wide area but not require to collect/store all the raw data from </w:t>
        </w:r>
        <w:r>
          <w:rPr>
            <w:lang w:val="en-US" w:eastAsia="zh-CN"/>
          </w:rPr>
          <w:t>distributed data source over the wide area.</w:t>
        </w:r>
      </w:ins>
    </w:p>
    <w:p>
      <w:pPr>
        <w:rPr>
          <w:ins w:id="13375" w:author="S2-2205108" w:date="2022-05-25T19:08:00Z"/>
          <w:lang w:eastAsia="zh-CN"/>
        </w:rPr>
      </w:pPr>
      <w:ins w:id="13376" w:author="S2-2205108" w:date="2022-05-25T19:08:00Z">
        <w:r>
          <w:rPr>
            <w:lang w:eastAsia="zh-CN"/>
          </w:rPr>
          <w:t xml:space="preserve">The main idea of </w:t>
        </w:r>
        <w:r>
          <w:rPr>
            <w:rFonts w:eastAsia="宋体"/>
          </w:rPr>
          <w:t>Horizontal</w:t>
        </w:r>
        <w:r>
          <w:rPr>
            <w:lang w:eastAsia="zh-CN"/>
          </w:rPr>
          <w:t xml:space="preserve"> Federated Learning is to build machine-learning models based on data sets that are distributed in different network functions. As shown in Figure 6.</w:t>
        </w:r>
        <w:del w:id="13377" w:author="Rapporteur" w:date="2022-05-26T00:21:00Z">
          <w:r>
            <w:rPr>
              <w:lang w:eastAsia="zh-CN"/>
            </w:rPr>
            <w:delText>x</w:delText>
          </w:r>
        </w:del>
      </w:ins>
      <w:ins w:id="13378" w:author="Rapporteur" w:date="2022-05-26T11:16:00Z">
        <w:r>
          <w:rPr>
            <w:lang w:eastAsia="zh-CN"/>
          </w:rPr>
          <w:t>53</w:t>
        </w:r>
      </w:ins>
      <w:ins w:id="13379" w:author="S2-2205108" w:date="2022-05-25T19:08:00Z">
        <w:r>
          <w:rPr>
            <w:lang w:eastAsia="zh-CN"/>
          </w:rPr>
          <w:t>.1-1, NWDAF (</w:t>
        </w:r>
        <w:r>
          <w:rPr>
            <w:lang w:val="en-US" w:eastAsia="zh-CN"/>
          </w:rPr>
          <w:t xml:space="preserve">containing </w:t>
        </w:r>
        <w:r>
          <w:rPr>
            <w:lang w:eastAsia="zh-CN"/>
          </w:rPr>
          <w:t>MTLF1) is chosen as coordinator and the other NWDAF (containing MTLF) are chosen as client.</w:t>
        </w:r>
        <w:del w:id="13380" w:author="Rapporteur" w:date="2022-05-26T02:58:00Z">
          <w:r>
            <w:rPr>
              <w:lang w:eastAsia="zh-CN"/>
            </w:rPr>
            <w:delText xml:space="preserve">  </w:delText>
          </w:r>
        </w:del>
      </w:ins>
    </w:p>
    <w:p>
      <w:pPr>
        <w:rPr>
          <w:ins w:id="13381" w:author="S2-2205108" w:date="2022-05-25T19:08:00Z"/>
          <w:lang w:eastAsia="zh-CN"/>
        </w:rPr>
      </w:pPr>
      <w:ins w:id="13382" w:author="S2-2205108" w:date="2022-05-25T19:08:00Z">
        <w:r>
          <w:rPr>
            <w:lang w:eastAsia="zh-CN"/>
          </w:rPr>
          <w:t>A client NWDAF (containing MTLF) locally trains the local ML model with its own data and shares it to the coordinator NWDAF (</w:t>
        </w:r>
        <w:r>
          <w:rPr>
            <w:lang w:val="en-US" w:eastAsia="zh-CN"/>
          </w:rPr>
          <w:t xml:space="preserve">containing </w:t>
        </w:r>
        <w:r>
          <w:rPr>
            <w:lang w:eastAsia="zh-CN"/>
          </w:rPr>
          <w:t>MTLF). With local ML models from different Client NWDAF (</w:t>
        </w:r>
        <w:r>
          <w:rPr>
            <w:lang w:val="en-US" w:eastAsia="zh-CN"/>
          </w:rPr>
          <w:t>containing MTLF</w:t>
        </w:r>
        <w:r>
          <w:rPr>
            <w:lang w:eastAsia="zh-CN"/>
          </w:rPr>
          <w:t>):</w:t>
        </w:r>
      </w:ins>
    </w:p>
    <w:p>
      <w:pPr>
        <w:pStyle w:val="B1"/>
        <w:ind w:left="360" w:hanging="360"/>
        <w:rPr>
          <w:ins w:id="13383" w:author="S2-2205108" w:date="2022-05-25T19:08:00Z"/>
          <w:lang w:val="en-US" w:eastAsia="zh-CN"/>
          <w:rPrChange w:id="13384" w:author="Rapporteur" w:date="2022-05-26T03:43:00Z">
            <w:rPr>
              <w:ins w:id="13385" w:author="S2-2205108" w:date="2022-05-25T19:08:00Z"/>
              <w:lang w:eastAsia="zh-CN"/>
            </w:rPr>
          </w:rPrChange>
        </w:rPr>
        <w:pPrChange w:id="13386" w:author="Rapporteur" w:date="2022-05-26T03:43:00Z">
          <w:pPr>
            <w:tabs>
              <w:tab w:val="left" w:pos="360"/>
            </w:tabs>
            <w:ind w:left="360" w:hanging="360"/>
          </w:pPr>
        </w:pPrChange>
      </w:pPr>
      <w:ins w:id="13387" w:author="Rapporteur" w:date="2022-05-26T03:44:00Z">
        <w:r>
          <w:rPr>
            <w:lang w:val="en-US"/>
          </w:rPr>
          <w:lastRenderedPageBreak/>
          <w:t>1)</w:t>
        </w:r>
        <w:r>
          <w:rPr>
            <w:lang w:val="en-US"/>
          </w:rPr>
          <w:tab/>
        </w:r>
      </w:ins>
      <w:ins w:id="13388" w:author="S2-2205108" w:date="2022-05-25T19:08:00Z">
        <w:r>
          <w:rPr>
            <w:lang w:val="en-US" w:eastAsia="zh-CN"/>
            <w:rPrChange w:id="13389" w:author="Rapporteur" w:date="2022-05-26T03:43:00Z">
              <w:rPr>
                <w:lang w:eastAsia="zh-CN"/>
              </w:rPr>
            </w:rPrChange>
          </w:rPr>
          <w:t>If the coordinator NWDAF</w:t>
        </w:r>
      </w:ins>
      <w:ins w:id="13390" w:author="Rapporteur" w:date="2022-05-26T04:13:00Z">
        <w:r>
          <w:rPr>
            <w:lang w:val="en-US"/>
          </w:rPr>
          <w:t xml:space="preserve"> </w:t>
        </w:r>
      </w:ins>
      <w:ins w:id="13391" w:author="S2-2205108" w:date="2022-05-25T19:08:00Z">
        <w:r>
          <w:rPr>
            <w:lang w:val="en-US" w:eastAsia="zh-CN"/>
            <w:rPrChange w:id="13392" w:author="Rapporteur" w:date="2022-05-26T03:43:00Z">
              <w:rPr>
                <w:lang w:eastAsia="zh-CN"/>
              </w:rPr>
            </w:rPrChange>
          </w:rPr>
          <w:t>(containing MTLF) is with the capability of FL server</w:t>
        </w:r>
        <w:del w:id="13393" w:author="Rapporteur" w:date="2022-05-26T04:13:00Z">
          <w:r>
            <w:rPr>
              <w:lang w:val="en-US" w:eastAsia="zh-CN"/>
              <w:rPrChange w:id="13394" w:author="Rapporteur" w:date="2022-05-26T03:43:00Z">
                <w:rPr>
                  <w:lang w:eastAsia="zh-CN"/>
                </w:rPr>
              </w:rPrChange>
            </w:rPr>
            <w:delText xml:space="preserve"> </w:delText>
          </w:r>
        </w:del>
        <w:r>
          <w:rPr>
            <w:lang w:val="en-US" w:eastAsia="zh-CN"/>
            <w:rPrChange w:id="13395" w:author="Rapporteur" w:date="2022-05-26T03:43:00Z">
              <w:rPr>
                <w:lang w:eastAsia="zh-CN"/>
              </w:rPr>
            </w:rPrChange>
          </w:rPr>
          <w:t>, it aggregates the local ML models into a global or optimal ML model or ML model parameters and send them back to client NWDAF(</w:t>
        </w:r>
        <w:r>
          <w:rPr>
            <w:lang w:val="en-US"/>
          </w:rPr>
          <w:t>containing MTLF</w:t>
        </w:r>
        <w:r>
          <w:rPr>
            <w:lang w:val="en-US" w:eastAsia="zh-CN"/>
            <w:rPrChange w:id="13396" w:author="Rapporteur" w:date="2022-05-26T03:43:00Z">
              <w:rPr>
                <w:lang w:eastAsia="zh-CN"/>
              </w:rPr>
            </w:rPrChange>
          </w:rPr>
          <w:t>).</w:t>
        </w:r>
      </w:ins>
    </w:p>
    <w:p>
      <w:pPr>
        <w:pStyle w:val="B1"/>
        <w:ind w:left="360" w:hanging="360"/>
        <w:rPr>
          <w:ins w:id="13397" w:author="S2-2205108" w:date="2022-05-25T19:08:00Z"/>
          <w:lang w:val="en-US" w:eastAsia="zh-CN"/>
          <w:rPrChange w:id="13398" w:author="Rapporteur" w:date="2022-05-26T03:43:00Z">
            <w:rPr>
              <w:ins w:id="13399" w:author="S2-2205108" w:date="2022-05-25T19:08:00Z"/>
              <w:lang w:eastAsia="zh-CN"/>
            </w:rPr>
          </w:rPrChange>
        </w:rPr>
        <w:pPrChange w:id="13400" w:author="Rapporteur" w:date="2022-05-26T03:43:00Z">
          <w:pPr>
            <w:tabs>
              <w:tab w:val="left" w:pos="360"/>
            </w:tabs>
            <w:ind w:left="360" w:hanging="360"/>
          </w:pPr>
        </w:pPrChange>
      </w:pPr>
      <w:ins w:id="13401" w:author="Rapporteur" w:date="2022-05-26T03:44:00Z">
        <w:r>
          <w:rPr>
            <w:lang w:val="en-US"/>
          </w:rPr>
          <w:t>2)</w:t>
        </w:r>
        <w:r>
          <w:rPr>
            <w:lang w:val="en-US"/>
          </w:rPr>
          <w:tab/>
        </w:r>
      </w:ins>
      <w:ins w:id="13402" w:author="S2-2205108" w:date="2022-05-25T19:08:00Z">
        <w:r>
          <w:rPr>
            <w:lang w:val="en-US" w:eastAsia="zh-CN"/>
            <w:rPrChange w:id="13403" w:author="Rapporteur" w:date="2022-05-26T03:43:00Z">
              <w:rPr>
                <w:lang w:eastAsia="zh-CN"/>
              </w:rPr>
            </w:rPrChange>
          </w:rPr>
          <w:t>If the coordinator NWDAF</w:t>
        </w:r>
      </w:ins>
      <w:ins w:id="13404" w:author="Rapporteur" w:date="2022-05-26T04:13:00Z">
        <w:r>
          <w:rPr>
            <w:lang w:val="en-US"/>
          </w:rPr>
          <w:t xml:space="preserve"> </w:t>
        </w:r>
      </w:ins>
      <w:ins w:id="13405" w:author="S2-2205108" w:date="2022-05-25T19:08:00Z">
        <w:r>
          <w:rPr>
            <w:lang w:val="en-US" w:eastAsia="zh-CN"/>
            <w:rPrChange w:id="13406" w:author="Rapporteur" w:date="2022-05-26T03:43:00Z">
              <w:rPr>
                <w:lang w:eastAsia="zh-CN"/>
              </w:rPr>
            </w:rPrChange>
          </w:rPr>
          <w:t>(containing MTLF) is only with the capability of FL client</w:t>
        </w:r>
        <w:del w:id="13407" w:author="Rapporteur" w:date="2022-05-26T04:13:00Z">
          <w:r>
            <w:rPr>
              <w:lang w:val="en-US" w:eastAsia="zh-CN"/>
              <w:rPrChange w:id="13408" w:author="Rapporteur" w:date="2022-05-26T03:43:00Z">
                <w:rPr>
                  <w:lang w:eastAsia="zh-CN"/>
                </w:rPr>
              </w:rPrChange>
            </w:rPr>
            <w:delText xml:space="preserve"> </w:delText>
          </w:r>
        </w:del>
        <w:r>
          <w:rPr>
            <w:lang w:val="en-US" w:eastAsia="zh-CN"/>
            <w:rPrChange w:id="13409" w:author="Rapporteur" w:date="2022-05-26T03:43:00Z">
              <w:rPr>
                <w:lang w:eastAsia="zh-CN"/>
              </w:rPr>
            </w:rPrChange>
          </w:rPr>
          <w:t>, it will find out a NWDAF(containing MTLF) support FL server, who will be responsible to aggregate the local ML models into a global or optimal ML model or ML model parameters and send them back to client NWDAF(</w:t>
        </w:r>
        <w:r>
          <w:rPr>
            <w:lang w:val="en-US"/>
          </w:rPr>
          <w:t>containing MTLF</w:t>
        </w:r>
        <w:r>
          <w:rPr>
            <w:lang w:val="en-US" w:eastAsia="zh-CN"/>
            <w:rPrChange w:id="13410" w:author="Rapporteur" w:date="2022-05-26T03:43:00Z">
              <w:rPr>
                <w:lang w:eastAsia="zh-CN"/>
              </w:rPr>
            </w:rPrChange>
          </w:rPr>
          <w:t>).</w:t>
        </w:r>
      </w:ins>
    </w:p>
    <w:p>
      <w:pPr>
        <w:rPr>
          <w:ins w:id="13411" w:author="S2-2205108" w:date="2022-05-25T19:08:00Z"/>
          <w:lang w:eastAsia="zh-CN"/>
        </w:rPr>
      </w:pPr>
      <w:ins w:id="13412" w:author="S2-2205108" w:date="2022-05-25T19:08:00Z">
        <w:r>
          <w:rPr>
            <w:lang w:eastAsia="zh-CN"/>
          </w:rPr>
          <w:t>The proposed solution is composed the following aspects:</w:t>
        </w:r>
      </w:ins>
    </w:p>
    <w:p>
      <w:pPr>
        <w:pStyle w:val="B1"/>
        <w:rPr>
          <w:ins w:id="13413" w:author="S2-2205108" w:date="2022-05-25T19:08:00Z"/>
          <w:lang w:eastAsia="zh-CN"/>
        </w:rPr>
      </w:pPr>
      <w:ins w:id="13414" w:author="S2-2205108" w:date="2022-05-25T19:08:00Z">
        <w:r>
          <w:rPr>
            <w:lang w:eastAsia="zh-CN"/>
          </w:rPr>
          <w:t>-</w:t>
        </w:r>
        <w:r>
          <w:rPr>
            <w:lang w:eastAsia="zh-CN"/>
          </w:rPr>
          <w:tab/>
          <w:t xml:space="preserve">Registration and discovery of multiple NWDAF (containing MTLF) with capability of </w:t>
        </w:r>
        <w:r>
          <w:rPr>
            <w:rFonts w:eastAsia="宋体"/>
          </w:rPr>
          <w:t>Horizontal</w:t>
        </w:r>
        <w:r>
          <w:rPr>
            <w:lang w:eastAsia="zh-CN"/>
          </w:rPr>
          <w:t xml:space="preserve"> Federated Learning</w:t>
        </w:r>
      </w:ins>
    </w:p>
    <w:p>
      <w:pPr>
        <w:pStyle w:val="B1"/>
        <w:rPr>
          <w:ins w:id="13415" w:author="S2-2205108" w:date="2022-05-25T19:08:00Z"/>
          <w:lang w:eastAsia="zh-CN"/>
        </w:rPr>
      </w:pPr>
      <w:ins w:id="13416" w:author="S2-2205108" w:date="2022-05-25T19:08:00Z">
        <w:r>
          <w:rPr>
            <w:lang w:eastAsia="zh-CN"/>
          </w:rPr>
          <w:t>-</w:t>
        </w:r>
        <w:r>
          <w:rPr>
            <w:lang w:eastAsia="zh-CN"/>
          </w:rPr>
          <w:tab/>
        </w:r>
        <w:r>
          <w:rPr>
            <w:rFonts w:eastAsia="宋体"/>
          </w:rPr>
          <w:t>Horizontal</w:t>
        </w:r>
        <w:r>
          <w:rPr>
            <w:lang w:eastAsia="zh-CN"/>
          </w:rPr>
          <w:t xml:space="preserve"> Federated Learning training procedure</w:t>
        </w:r>
      </w:ins>
    </w:p>
    <w:p>
      <w:pPr>
        <w:pStyle w:val="31"/>
        <w:rPr>
          <w:ins w:id="13417" w:author="S2-2205108" w:date="2022-05-25T19:08:00Z"/>
        </w:rPr>
      </w:pPr>
      <w:bookmarkStart w:id="13418" w:name="_Toc5199"/>
      <w:bookmarkStart w:id="13419" w:name="_Toc104433396"/>
      <w:bookmarkStart w:id="13420" w:name="_Toc104467519"/>
      <w:bookmarkStart w:id="13421" w:name="_Toc104467848"/>
      <w:bookmarkStart w:id="13422" w:name="_Toc104468184"/>
      <w:ins w:id="13423" w:author="S2-2205108" w:date="2022-05-25T19:08:00Z">
        <w:r>
          <w:t>6.</w:t>
        </w:r>
        <w:del w:id="13424" w:author="Rapporteur" w:date="2022-05-26T00:21:00Z">
          <w:r>
            <w:delText>x</w:delText>
          </w:r>
        </w:del>
      </w:ins>
      <w:ins w:id="13425" w:author="Rapporteur" w:date="2022-05-26T11:16:00Z">
        <w:r>
          <w:t>53</w:t>
        </w:r>
      </w:ins>
      <w:ins w:id="13426" w:author="S2-2205108" w:date="2022-05-25T19:08:00Z">
        <w:r>
          <w:t>.2</w:t>
        </w:r>
        <w:r>
          <w:tab/>
          <w:t>Procedures</w:t>
        </w:r>
        <w:bookmarkEnd w:id="13418"/>
        <w:bookmarkEnd w:id="13419"/>
        <w:bookmarkEnd w:id="13420"/>
        <w:bookmarkEnd w:id="13421"/>
        <w:bookmarkEnd w:id="13422"/>
      </w:ins>
    </w:p>
    <w:p>
      <w:pPr>
        <w:pStyle w:val="41"/>
        <w:rPr>
          <w:ins w:id="13427" w:author="S2-2205108" w:date="2022-05-25T19:08:00Z"/>
        </w:rPr>
      </w:pPr>
      <w:bookmarkStart w:id="13428" w:name="_Toc104433397"/>
      <w:bookmarkStart w:id="13429" w:name="_Toc104467849"/>
      <w:bookmarkStart w:id="13430" w:name="_Toc104468185"/>
      <w:ins w:id="13431" w:author="S2-2205108" w:date="2022-05-25T19:08:00Z">
        <w:r>
          <w:t>6.</w:t>
        </w:r>
        <w:del w:id="13432" w:author="Rapporteur" w:date="2022-05-26T00:21:00Z">
          <w:r>
            <w:delText>x</w:delText>
          </w:r>
        </w:del>
      </w:ins>
      <w:ins w:id="13433" w:author="Rapporteur" w:date="2022-05-26T11:16:00Z">
        <w:r>
          <w:t>53</w:t>
        </w:r>
      </w:ins>
      <w:ins w:id="13434" w:author="S2-2205108" w:date="2022-05-25T19:08:00Z">
        <w:r>
          <w:t>.2.1</w:t>
        </w:r>
        <w:r>
          <w:tab/>
          <w:t>Procedure for registration multiple NWDAF (containing MTLF) with capability of Horizontal Federated Learning</w:t>
        </w:r>
        <w:bookmarkEnd w:id="13428"/>
        <w:bookmarkEnd w:id="13429"/>
        <w:bookmarkEnd w:id="13430"/>
      </w:ins>
    </w:p>
    <w:p>
      <w:pPr>
        <w:pStyle w:val="TH"/>
        <w:rPr>
          <w:ins w:id="13435" w:author="S2-2205108" w:date="2022-05-25T19:08:00Z"/>
          <w:del w:id="13436" w:author="Rapporteur" w:date="2022-05-26T00:21:00Z"/>
          <w:bCs/>
          <w:lang w:eastAsia="zh-CN"/>
        </w:rPr>
        <w:pPrChange w:id="13437" w:author="Rapporteur" w:date="2022-05-26T00:46:00Z">
          <w:pPr>
            <w:jc w:val="center"/>
          </w:pPr>
        </w:pPrChange>
      </w:pPr>
      <w:ins w:id="13438" w:author="S2-2205108" w:date="2022-05-25T19:08:00Z">
        <w:r>
          <w:rPr>
            <w:rFonts w:eastAsia="宋体"/>
            <w:bCs/>
          </w:rPr>
          <w:object w:dxaOrig="6567" w:dyaOrig="3131">
            <v:shape id="_x0000_i1097" type="#_x0000_t75" style="width:330pt;height:156pt" o:ole="">
              <v:imagedata r:id="rId176" o:title=""/>
            </v:shape>
            <o:OLEObject Type="Embed" ProgID="Visio.Drawing.11" ShapeID="_x0000_i1097" DrawAspect="Content" ObjectID="_1715085512" r:id="rId177"/>
          </w:object>
        </w:r>
      </w:ins>
    </w:p>
    <w:p>
      <w:pPr>
        <w:pStyle w:val="TH"/>
        <w:rPr>
          <w:ins w:id="13439" w:author="S2-2205108" w:date="2022-05-25T19:08:00Z"/>
          <w:bCs/>
          <w:rPrChange w:id="13440" w:author="Rapporteur" w:date="2022-05-26T00:46:00Z">
            <w:rPr>
              <w:ins w:id="13441" w:author="S2-2205108" w:date="2022-05-25T19:08:00Z"/>
              <w:lang w:eastAsia="en-US"/>
            </w:rPr>
          </w:rPrChange>
        </w:rPr>
      </w:pPr>
    </w:p>
    <w:p>
      <w:pPr>
        <w:pStyle w:val="TF"/>
        <w:rPr>
          <w:ins w:id="13442" w:author="S2-2205108" w:date="2022-05-25T19:08:00Z"/>
          <w:color w:val="000000"/>
          <w:lang w:eastAsia="en-US"/>
        </w:rPr>
        <w:pPrChange w:id="13443" w:author="Rapporteur" w:date="2022-05-26T00:45:00Z">
          <w:pPr>
            <w:pStyle w:val="41"/>
            <w:jc w:val="center"/>
          </w:pPr>
        </w:pPrChange>
      </w:pPr>
      <w:ins w:id="13444" w:author="S2-2205108" w:date="2022-05-25T19:08:00Z">
        <w:r>
          <w:rPr>
            <w:color w:val="000000"/>
            <w:lang w:eastAsia="en-US"/>
          </w:rPr>
          <w:t>Figure 6.</w:t>
        </w:r>
        <w:del w:id="13445" w:author="Rapporteur" w:date="2022-05-26T00:21:00Z">
          <w:r>
            <w:rPr>
              <w:color w:val="000000"/>
              <w:lang w:eastAsia="en-US"/>
            </w:rPr>
            <w:delText>x</w:delText>
          </w:r>
        </w:del>
      </w:ins>
      <w:ins w:id="13446" w:author="Rapporteur" w:date="2022-05-26T11:16:00Z">
        <w:r>
          <w:rPr>
            <w:color w:val="000000"/>
            <w:lang w:eastAsia="en-US"/>
          </w:rPr>
          <w:t>53</w:t>
        </w:r>
      </w:ins>
      <w:ins w:id="13447" w:author="S2-2205108" w:date="2022-05-25T19:08:00Z">
        <w:r>
          <w:rPr>
            <w:color w:val="000000"/>
            <w:lang w:eastAsia="en-US"/>
          </w:rPr>
          <w:t>.2.1-1: Registration and discovery for Horizontal Federated Learning</w:t>
        </w:r>
      </w:ins>
    </w:p>
    <w:p>
      <w:pPr>
        <w:pStyle w:val="B1"/>
        <w:rPr>
          <w:ins w:id="13448" w:author="S2-2205108" w:date="2022-05-25T19:08:00Z"/>
          <w:lang w:val="en-US"/>
          <w:rPrChange w:id="13449" w:author="Rapporteur" w:date="2022-05-26T03:44:00Z">
            <w:rPr>
              <w:ins w:id="13450" w:author="S2-2205108" w:date="2022-05-25T19:08:00Z"/>
              <w:lang w:eastAsia="zh-CN"/>
            </w:rPr>
          </w:rPrChange>
        </w:rPr>
      </w:pPr>
      <w:ins w:id="13451" w:author="S2-2205108" w:date="2022-05-25T19:08:00Z">
        <w:r>
          <w:rPr>
            <w:lang w:val="en-US"/>
            <w:rPrChange w:id="13452" w:author="Rapporteur" w:date="2022-05-26T03:44:00Z">
              <w:rPr>
                <w:lang w:eastAsia="zh-CN"/>
              </w:rPr>
            </w:rPrChange>
          </w:rPr>
          <w:t>1-3.</w:t>
        </w:r>
        <w:del w:id="13453" w:author="Rapporteur" w:date="2022-05-26T03:44:00Z">
          <w:r>
            <w:rPr>
              <w:lang w:val="en-US"/>
              <w:rPrChange w:id="13454" w:author="Rapporteur" w:date="2022-05-26T03:44:00Z">
                <w:rPr>
                  <w:lang w:eastAsia="zh-CN"/>
                </w:rPr>
              </w:rPrChange>
            </w:rPr>
            <w:delText xml:space="preserve"> </w:delText>
          </w:r>
        </w:del>
      </w:ins>
      <w:ins w:id="13455" w:author="Rapporteur" w:date="2022-05-26T03:44:00Z">
        <w:r>
          <w:rPr>
            <w:lang w:val="en-US"/>
            <w:rPrChange w:id="13456" w:author="Rapporteur" w:date="2022-05-26T03:44:00Z">
              <w:rPr>
                <w:lang w:eastAsia="zh-CN"/>
              </w:rPr>
            </w:rPrChange>
          </w:rPr>
          <w:tab/>
        </w:r>
      </w:ins>
      <w:ins w:id="13457" w:author="S2-2205108" w:date="2022-05-25T19:08:00Z">
        <w:r>
          <w:rPr>
            <w:lang w:val="en-US"/>
            <w:rPrChange w:id="13458" w:author="Rapporteur" w:date="2022-05-26T03:44:00Z">
              <w:rPr>
                <w:lang w:eastAsia="zh-CN"/>
              </w:rPr>
            </w:rPrChange>
          </w:rPr>
          <w:t xml:space="preserve">The MTLF with FL capability registers its NF profile (Address of </w:t>
        </w:r>
        <w:r>
          <w:rPr>
            <w:lang w:val="en-US"/>
          </w:rPr>
          <w:t>MTLF</w:t>
        </w:r>
        <w:del w:id="13459" w:author="Rapporteur" w:date="2022-05-26T04:13:00Z">
          <w:r>
            <w:rPr>
              <w:lang w:val="en-US"/>
            </w:rPr>
            <w:delText xml:space="preserve"> </w:delText>
          </w:r>
        </w:del>
        <w:r>
          <w:rPr>
            <w:lang w:val="en-US"/>
            <w:rPrChange w:id="13460" w:author="Rapporteur" w:date="2022-05-26T03:44:00Z">
              <w:rPr>
                <w:lang w:eastAsia="zh-CN"/>
              </w:rPr>
            </w:rPrChange>
          </w:rPr>
          <w:t xml:space="preserve">, Supported </w:t>
        </w:r>
        <w:r>
          <w:rPr>
            <w:lang w:val="en-US"/>
            <w:rPrChange w:id="13461" w:author="Rapporteur" w:date="2022-05-26T03:44:00Z">
              <w:rPr/>
            </w:rPrChange>
          </w:rPr>
          <w:t xml:space="preserve">Analytics ID(s), </w:t>
        </w:r>
        <w:r>
          <w:rPr>
            <w:lang w:val="en-US"/>
            <w:rPrChange w:id="13462" w:author="Rapporteur" w:date="2022-05-26T03:44:00Z">
              <w:rPr>
                <w:rFonts w:eastAsia="宋体"/>
              </w:rPr>
            </w:rPrChange>
          </w:rPr>
          <w:t>Horizontal</w:t>
        </w:r>
        <w:r>
          <w:rPr>
            <w:lang w:val="en-US"/>
            <w:rPrChange w:id="13463" w:author="Rapporteur" w:date="2022-05-26T03:44:00Z">
              <w:rPr>
                <w:lang w:eastAsia="zh-CN"/>
              </w:rPr>
            </w:rPrChange>
          </w:rPr>
          <w:t xml:space="preserve"> Federated Learning Indication(FL client, FL server), Serving Area, preferred Time Period for FL) into NRF.</w:t>
        </w:r>
      </w:ins>
    </w:p>
    <w:p>
      <w:pPr>
        <w:pStyle w:val="B1"/>
        <w:ind w:firstLine="0"/>
        <w:rPr>
          <w:ins w:id="13464" w:author="S2-2205108" w:date="2022-05-25T19:08:00Z"/>
          <w:szCs w:val="21"/>
          <w:lang w:val="en-US"/>
          <w:rPrChange w:id="13465" w:author="Rapporteur" w:date="2022-05-26T03:44:00Z">
            <w:rPr>
              <w:ins w:id="13466" w:author="S2-2205108" w:date="2022-05-25T19:08:00Z"/>
              <w:rFonts w:eastAsia="微软雅黑"/>
              <w:szCs w:val="22"/>
              <w:lang w:val="en-US" w:eastAsia="zh-CN"/>
            </w:rPr>
          </w:rPrChange>
        </w:rPr>
        <w:pPrChange w:id="13467" w:author="Rapporteur" w:date="2022-05-26T03:44:00Z">
          <w:pPr>
            <w:pStyle w:val="B1"/>
          </w:pPr>
        </w:pPrChange>
      </w:pPr>
      <w:ins w:id="13468" w:author="S2-2205108" w:date="2022-05-25T19:08:00Z">
        <w:del w:id="13469" w:author="Rapporteur" w:date="2022-05-26T02:58:00Z">
          <w:r>
            <w:rPr>
              <w:lang w:val="en-US"/>
              <w:rPrChange w:id="13470" w:author="Rapporteur" w:date="2022-05-26T03:44:00Z">
                <w:rPr>
                  <w:lang w:eastAsia="zh-CN"/>
                </w:rPr>
              </w:rPrChange>
            </w:rPr>
            <w:delText xml:space="preserve">   </w:delText>
          </w:r>
        </w:del>
        <w:r>
          <w:rPr>
            <w:lang w:val="en-US"/>
            <w:rPrChange w:id="13471" w:author="Rapporteur" w:date="2022-05-26T03:44:00Z">
              <w:rPr>
                <w:lang w:eastAsia="zh-CN"/>
              </w:rPr>
            </w:rPrChange>
          </w:rPr>
          <w:t xml:space="preserve">The Serving Area indicates the area where MTLF is to </w:t>
        </w:r>
        <w:r>
          <w:rPr>
            <w:szCs w:val="21"/>
            <w:lang w:val="en-US"/>
            <w:rPrChange w:id="13472" w:author="Rapporteur" w:date="2022-05-26T03:44:00Z">
              <w:rPr>
                <w:rFonts w:eastAsia="微软雅黑"/>
                <w:szCs w:val="22"/>
                <w:lang w:val="en-US" w:eastAsia="zh-CN"/>
              </w:rPr>
            </w:rPrChange>
          </w:rPr>
          <w:t>collect the raw data.</w:t>
        </w:r>
      </w:ins>
    </w:p>
    <w:p>
      <w:pPr>
        <w:pStyle w:val="B1"/>
        <w:ind w:firstLine="0"/>
        <w:rPr>
          <w:ins w:id="13473" w:author="S2-2205108" w:date="2022-05-25T19:08:00Z"/>
          <w:szCs w:val="21"/>
          <w:lang w:val="en-US"/>
          <w:rPrChange w:id="13474" w:author="Rapporteur" w:date="2022-05-26T03:44:00Z">
            <w:rPr>
              <w:ins w:id="13475" w:author="S2-2205108" w:date="2022-05-25T19:08:00Z"/>
              <w:rFonts w:eastAsia="微软雅黑"/>
              <w:szCs w:val="22"/>
              <w:lang w:val="en-US" w:eastAsia="zh-CN"/>
            </w:rPr>
          </w:rPrChange>
        </w:rPr>
        <w:pPrChange w:id="13476" w:author="Rapporteur" w:date="2022-05-26T03:44:00Z">
          <w:pPr>
            <w:pStyle w:val="B1"/>
          </w:pPr>
        </w:pPrChange>
      </w:pPr>
      <w:ins w:id="13477" w:author="S2-2205108" w:date="2022-05-25T19:08:00Z">
        <w:del w:id="13478" w:author="Rapporteur" w:date="2022-05-26T02:58:00Z">
          <w:r>
            <w:rPr>
              <w:lang w:val="en-US"/>
            </w:rPr>
            <w:delText xml:space="preserve">   </w:delText>
          </w:r>
        </w:del>
        <w:r>
          <w:rPr>
            <w:lang w:val="en-US"/>
            <w:rPrChange w:id="13479" w:author="Rapporteur" w:date="2022-05-26T03:44:00Z">
              <w:rPr>
                <w:lang w:eastAsia="zh-CN"/>
              </w:rPr>
            </w:rPrChange>
          </w:rPr>
          <w:t xml:space="preserve">Preferred Time Period for FL indicates when the MTLF prefers to </w:t>
        </w:r>
        <w:r>
          <w:rPr>
            <w:szCs w:val="21"/>
            <w:lang w:val="en-US"/>
            <w:rPrChange w:id="13480" w:author="Rapporteur" w:date="2022-05-26T03:44:00Z">
              <w:rPr>
                <w:rFonts w:eastAsia="微软雅黑"/>
                <w:szCs w:val="22"/>
                <w:lang w:val="en-US" w:eastAsia="zh-CN"/>
              </w:rPr>
            </w:rPrChange>
          </w:rPr>
          <w:t xml:space="preserve">participate in </w:t>
        </w:r>
        <w:r>
          <w:rPr>
            <w:lang w:val="en-US"/>
            <w:rPrChange w:id="13481" w:author="Rapporteur" w:date="2022-05-26T03:44:00Z">
              <w:rPr>
                <w:rFonts w:eastAsia="宋体"/>
              </w:rPr>
            </w:rPrChange>
          </w:rPr>
          <w:t>Horizontal</w:t>
        </w:r>
        <w:r>
          <w:rPr>
            <w:lang w:val="en-US"/>
            <w:rPrChange w:id="13482" w:author="Rapporteur" w:date="2022-05-26T03:44:00Z">
              <w:rPr>
                <w:lang w:eastAsia="zh-CN"/>
              </w:rPr>
            </w:rPrChange>
          </w:rPr>
          <w:t xml:space="preserve"> Federated Learning, e.g. based on local configuration</w:t>
        </w:r>
        <w:r>
          <w:rPr>
            <w:szCs w:val="21"/>
            <w:lang w:val="en-US"/>
            <w:rPrChange w:id="13483" w:author="Rapporteur" w:date="2022-05-26T03:44:00Z">
              <w:rPr>
                <w:rFonts w:eastAsia="微软雅黑"/>
                <w:szCs w:val="22"/>
                <w:lang w:val="en-US" w:eastAsia="zh-CN"/>
              </w:rPr>
            </w:rPrChange>
          </w:rPr>
          <w:t>.</w:t>
        </w:r>
      </w:ins>
    </w:p>
    <w:p>
      <w:pPr>
        <w:pStyle w:val="41"/>
        <w:rPr>
          <w:ins w:id="13484" w:author="S2-2205108" w:date="2022-05-25T19:08:00Z"/>
          <w:lang w:eastAsia="zh-CN"/>
        </w:rPr>
      </w:pPr>
      <w:bookmarkStart w:id="13485" w:name="_Toc104433398"/>
      <w:bookmarkStart w:id="13486" w:name="_Toc104467850"/>
      <w:bookmarkStart w:id="13487" w:name="_Toc104468186"/>
      <w:ins w:id="13488" w:author="S2-2205108" w:date="2022-05-25T19:08:00Z">
        <w:r>
          <w:lastRenderedPageBreak/>
          <w:t>6.</w:t>
        </w:r>
        <w:del w:id="13489" w:author="Rapporteur" w:date="2022-05-26T00:21:00Z">
          <w:r>
            <w:delText>x</w:delText>
          </w:r>
        </w:del>
      </w:ins>
      <w:ins w:id="13490" w:author="Rapporteur" w:date="2022-05-26T11:16:00Z">
        <w:r>
          <w:t>53</w:t>
        </w:r>
      </w:ins>
      <w:ins w:id="13491" w:author="S2-2205108" w:date="2022-05-25T19:08:00Z">
        <w:r>
          <w:t>.2.2</w:t>
        </w:r>
        <w:r>
          <w:tab/>
        </w:r>
        <w:r>
          <w:rPr>
            <w:rFonts w:eastAsia="宋体"/>
          </w:rPr>
          <w:t>Horizontal</w:t>
        </w:r>
        <w:r>
          <w:rPr>
            <w:lang w:eastAsia="zh-CN"/>
          </w:rPr>
          <w:t xml:space="preserve"> Federated Learning </w:t>
        </w:r>
        <w:r>
          <w:rPr>
            <w:rFonts w:hint="eastAsia"/>
            <w:lang w:eastAsia="zh-CN"/>
          </w:rPr>
          <w:t>T</w:t>
        </w:r>
        <w:r>
          <w:rPr>
            <w:lang w:eastAsia="zh-CN"/>
          </w:rPr>
          <w:t>raining triggered by MTLF with FL Server capability</w:t>
        </w:r>
        <w:bookmarkEnd w:id="13485"/>
        <w:bookmarkEnd w:id="13486"/>
        <w:bookmarkEnd w:id="13487"/>
      </w:ins>
    </w:p>
    <w:p>
      <w:pPr>
        <w:pStyle w:val="TH"/>
        <w:rPr>
          <w:ins w:id="13492" w:author="S2-2205108" w:date="2022-05-25T19:08:00Z"/>
          <w:bCs/>
          <w:lang w:eastAsia="zh-CN"/>
        </w:rPr>
        <w:pPrChange w:id="13493" w:author="Rapporteur" w:date="2022-05-26T00:46:00Z">
          <w:pPr/>
        </w:pPrChange>
      </w:pPr>
      <w:ins w:id="13494" w:author="S2-2205108" w:date="2022-05-25T19:08:00Z">
        <w:r>
          <w:rPr>
            <w:rFonts w:eastAsia="宋体"/>
            <w:bCs/>
          </w:rPr>
          <w:object w:dxaOrig="9578" w:dyaOrig="4124">
            <v:shape id="_x0000_i1098" type="#_x0000_t75" style="width:480pt;height:204pt" o:ole="">
              <v:imagedata r:id="rId178" o:title=""/>
            </v:shape>
            <o:OLEObject Type="Embed" ProgID="Visio.Drawing.11" ShapeID="_x0000_i1098" DrawAspect="Content" ObjectID="_1715085513" r:id="rId179"/>
          </w:object>
        </w:r>
      </w:ins>
    </w:p>
    <w:p>
      <w:pPr>
        <w:pStyle w:val="TF"/>
        <w:rPr>
          <w:ins w:id="13495" w:author="S2-2205108" w:date="2022-05-25T19:08:00Z"/>
          <w:rFonts w:cs="Arial"/>
          <w:lang w:eastAsia="zh-CN"/>
        </w:rPr>
      </w:pPr>
      <w:ins w:id="13496" w:author="S2-2205108" w:date="2022-05-25T19:08:00Z">
        <w:r>
          <w:rPr>
            <w:lang w:eastAsia="en-US"/>
          </w:rPr>
          <w:t>Figure 6.</w:t>
        </w:r>
        <w:del w:id="13497" w:author="Rapporteur" w:date="2022-05-26T00:21:00Z">
          <w:r>
            <w:rPr>
              <w:lang w:eastAsia="zh-CN"/>
            </w:rPr>
            <w:delText>x</w:delText>
          </w:r>
        </w:del>
      </w:ins>
      <w:ins w:id="13498" w:author="Rapporteur" w:date="2022-05-26T11:16:00Z">
        <w:r>
          <w:rPr>
            <w:lang w:eastAsia="zh-CN"/>
          </w:rPr>
          <w:t>53</w:t>
        </w:r>
      </w:ins>
      <w:ins w:id="13499" w:author="S2-2205108" w:date="2022-05-25T19:08:00Z">
        <w:r>
          <w:rPr>
            <w:lang w:eastAsia="en-US"/>
          </w:rPr>
          <w:t>.2.2-1: Horizontal Federated Learning Training triggered by MTLF with FL Server capability</w:t>
        </w:r>
      </w:ins>
    </w:p>
    <w:p>
      <w:pPr>
        <w:pStyle w:val="B1"/>
        <w:rPr>
          <w:ins w:id="13500" w:author="S2-2205108" w:date="2022-05-25T19:08:00Z"/>
          <w:lang w:eastAsia="zh-CN"/>
        </w:rPr>
        <w:pPrChange w:id="13501" w:author="Rapporteur" w:date="2022-05-26T02:58:00Z">
          <w:pPr>
            <w:pStyle w:val="B1"/>
            <w:ind w:left="284" w:firstLine="0"/>
          </w:pPr>
        </w:pPrChange>
      </w:pPr>
      <w:ins w:id="13502" w:author="S2-2205108" w:date="2022-05-25T19:08:00Z">
        <w:r>
          <w:rPr>
            <w:lang w:eastAsia="zh-CN"/>
          </w:rPr>
          <w:t>1.</w:t>
        </w:r>
      </w:ins>
      <w:ins w:id="13503" w:author="Rapporteur" w:date="2022-05-26T02:58:00Z">
        <w:r>
          <w:rPr>
            <w:lang w:eastAsia="zh-CN"/>
          </w:rPr>
          <w:tab/>
        </w:r>
      </w:ins>
      <w:ins w:id="13504" w:author="S2-2205108" w:date="2022-05-25T19:08:00Z">
        <w:del w:id="13505" w:author="Rapporteur" w:date="2022-05-26T02:58:00Z">
          <w:r>
            <w:rPr>
              <w:lang w:eastAsia="zh-CN"/>
            </w:rPr>
            <w:delText xml:space="preserve"> </w:delText>
          </w:r>
        </w:del>
        <w:r>
          <w:rPr>
            <w:lang w:eastAsia="zh-CN"/>
          </w:rPr>
          <w:t>The AnLF subscribes to a trained ML Model associated with a Analytics ID by invoking the</w:t>
        </w:r>
        <w:del w:id="13506" w:author="Rapporteur" w:date="2022-05-26T02:58:00Z">
          <w:r>
            <w:rPr>
              <w:lang w:eastAsia="zh-CN"/>
            </w:rPr>
            <w:delText xml:space="preserve">  </w:delText>
          </w:r>
        </w:del>
        <w:r>
          <w:rPr>
            <w:lang w:eastAsia="zh-CN"/>
          </w:rPr>
          <w:t xml:space="preserve"> Nnwdaf_MLModelProvision(Analytics ID, ML model Filter(S-NSSAI, Area of Interest)) service operation.</w:t>
        </w:r>
      </w:ins>
    </w:p>
    <w:p>
      <w:pPr>
        <w:pStyle w:val="B1"/>
        <w:ind w:firstLine="0"/>
        <w:rPr>
          <w:ins w:id="13507" w:author="S2-2205108" w:date="2022-05-25T19:08:00Z"/>
          <w:lang w:eastAsia="zh-CN"/>
        </w:rPr>
        <w:pPrChange w:id="13508" w:author="Rapporteur" w:date="2022-05-26T02:58:00Z">
          <w:pPr>
            <w:pStyle w:val="B1"/>
          </w:pPr>
        </w:pPrChange>
      </w:pPr>
      <w:ins w:id="13509" w:author="S2-2205108" w:date="2022-05-25T19:08:00Z">
        <w:del w:id="13510" w:author="Rapporteur" w:date="2022-05-26T02:58:00Z">
          <w:r>
            <w:rPr>
              <w:lang w:eastAsia="zh-CN"/>
            </w:rPr>
            <w:delText xml:space="preserve">   </w:delText>
          </w:r>
        </w:del>
        <w:r>
          <w:rPr>
            <w:lang w:eastAsia="zh-CN"/>
          </w:rPr>
          <w:t>The parameter Area of Interest provided by ANLF (as listed in clause 6.2A.2, TS 23.288</w:t>
        </w:r>
      </w:ins>
      <w:ins w:id="13511" w:author="Rapporteur" w:date="2022-05-26T01:51:00Z">
        <w:r>
          <w:rPr>
            <w:lang w:eastAsia="zh-CN"/>
            <w:rPrChange w:id="13512" w:author="Rapporteur" w:date="2022-05-26T02:58:00Z">
              <w:rPr>
                <w:lang w:val="en-US"/>
              </w:rPr>
            </w:rPrChange>
          </w:rPr>
          <w:t xml:space="preserve"> [5]</w:t>
        </w:r>
      </w:ins>
      <w:ins w:id="13513" w:author="S2-2205108" w:date="2022-05-25T19:08:00Z">
        <w:r>
          <w:rPr>
            <w:lang w:eastAsia="zh-CN"/>
          </w:rPr>
          <w:t>) requests the MTLF1 with FL server to train the ML model associated with the Analytics ID based on the collected data over the Area of Interest.</w:t>
        </w:r>
      </w:ins>
    </w:p>
    <w:p>
      <w:pPr>
        <w:pStyle w:val="B1"/>
        <w:rPr>
          <w:ins w:id="13514" w:author="S2-2205108" w:date="2022-05-25T19:08:00Z"/>
          <w:lang w:eastAsia="zh-CN"/>
        </w:rPr>
      </w:pPr>
      <w:ins w:id="13515" w:author="Rapporteur" w:date="2022-05-26T02:59:00Z">
        <w:r>
          <w:rPr>
            <w:lang w:eastAsia="zh-CN"/>
          </w:rPr>
          <w:tab/>
        </w:r>
      </w:ins>
      <w:ins w:id="13516" w:author="S2-2205108" w:date="2022-05-25T19:08:00Z">
        <w:del w:id="13517" w:author="Rapporteur" w:date="2022-05-26T02:59:00Z">
          <w:r>
            <w:rPr>
              <w:lang w:eastAsia="zh-CN"/>
            </w:rPr>
            <w:tab/>
          </w:r>
        </w:del>
        <w:r>
          <w:rPr>
            <w:lang w:eastAsia="zh-CN"/>
          </w:rPr>
          <w:t xml:space="preserve">As the MTLF1 with FL server lacks of data over the Area of Interest requested by the AnLF, it determines that training based on </w:t>
        </w:r>
        <w:r>
          <w:rPr>
            <w:lang w:eastAsia="zh-CN"/>
            <w:rPrChange w:id="13518" w:author="Rapporteur" w:date="2022-05-26T02:58:00Z">
              <w:rPr>
                <w:rFonts w:eastAsia="宋体"/>
              </w:rPr>
            </w:rPrChange>
          </w:rPr>
          <w:t>Horizontal</w:t>
        </w:r>
        <w:r>
          <w:rPr>
            <w:lang w:eastAsia="zh-CN"/>
          </w:rPr>
          <w:t xml:space="preserve"> Federated Learning is needed and is to discover multiple MTLF with FL client which have the data of the area of interest and could be used for Horizontal Federated Learning via the NRF. </w:t>
        </w:r>
      </w:ins>
    </w:p>
    <w:p>
      <w:pPr>
        <w:pStyle w:val="B1"/>
        <w:rPr>
          <w:ins w:id="13519" w:author="S2-2205108" w:date="2022-05-25T19:08:00Z"/>
          <w:lang w:eastAsia="zh-CN"/>
        </w:rPr>
      </w:pPr>
      <w:ins w:id="13520" w:author="S2-2205108" w:date="2022-05-25T19:08:00Z">
        <w:r>
          <w:rPr>
            <w:lang w:eastAsia="zh-CN"/>
          </w:rPr>
          <w:t>2-5.</w:t>
        </w:r>
        <w:del w:id="13521" w:author="Rapporteur" w:date="2022-05-26T02:59:00Z">
          <w:r>
            <w:rPr>
              <w:lang w:eastAsia="zh-CN"/>
            </w:rPr>
            <w:delText xml:space="preserve"> </w:delText>
          </w:r>
        </w:del>
      </w:ins>
      <w:ins w:id="13522" w:author="Rapporteur" w:date="2022-05-26T02:59:00Z">
        <w:r>
          <w:rPr>
            <w:lang w:eastAsia="zh-CN"/>
          </w:rPr>
          <w:tab/>
        </w:r>
      </w:ins>
      <w:ins w:id="13523" w:author="S2-2205108" w:date="2022-05-25T19:08:00Z">
        <w:r>
          <w:rPr>
            <w:lang w:eastAsia="zh-CN"/>
          </w:rPr>
          <w:t>The MTLF1 with FL server acting as coordinator is to discover multiple MTLF with FL client which could be used for Horizontal Federated Learning clients via the NRF by invoking the Nnrf_NFDiscovery_Request (a</w:t>
        </w:r>
      </w:ins>
      <w:ins w:id="13524" w:author="Rapporteur" w:date="2022-05-26T04:14:00Z">
        <w:r>
          <w:rPr>
            <w:lang w:eastAsia="zh-CN"/>
          </w:rPr>
          <w:t>n</w:t>
        </w:r>
      </w:ins>
      <w:ins w:id="13525" w:author="S2-2205108" w:date="2022-05-25T19:08:00Z">
        <w:r>
          <w:rPr>
            <w:lang w:eastAsia="zh-CN"/>
          </w:rPr>
          <w:t xml:space="preserve"> Analytics ID, </w:t>
        </w:r>
        <w:r>
          <w:rPr>
            <w:lang w:eastAsia="zh-CN"/>
            <w:rPrChange w:id="13526" w:author="Rapporteur" w:date="2022-05-26T02:59:00Z">
              <w:rPr>
                <w:rFonts w:eastAsia="宋体"/>
              </w:rPr>
            </w:rPrChange>
          </w:rPr>
          <w:t>Horizontal</w:t>
        </w:r>
        <w:r>
          <w:rPr>
            <w:lang w:eastAsia="zh-CN"/>
          </w:rPr>
          <w:t xml:space="preserve"> Federated Learning Indication, Serving Area, Time Period of Interest) service operation.</w:t>
        </w:r>
      </w:ins>
    </w:p>
    <w:p>
      <w:pPr>
        <w:pStyle w:val="B1"/>
        <w:ind w:firstLine="0"/>
        <w:rPr>
          <w:ins w:id="13527" w:author="S2-2205108" w:date="2022-05-25T19:08:00Z"/>
          <w:lang w:eastAsia="zh-CN"/>
        </w:rPr>
        <w:pPrChange w:id="13528" w:author="Rapporteur" w:date="2022-05-26T02:59:00Z">
          <w:pPr>
            <w:pStyle w:val="B1"/>
          </w:pPr>
        </w:pPrChange>
      </w:pPr>
      <w:ins w:id="13529" w:author="S2-2205108" w:date="2022-05-25T19:08:00Z">
        <w:del w:id="13530" w:author="Rapporteur" w:date="2022-05-26T02:59:00Z">
          <w:r>
            <w:rPr>
              <w:lang w:eastAsia="zh-CN"/>
            </w:rPr>
            <w:delText xml:space="preserve">   </w:delText>
          </w:r>
        </w:del>
        <w:r>
          <w:rPr>
            <w:lang w:eastAsia="zh-CN"/>
          </w:rPr>
          <w:t>The NRF notifies the MTLF1 with FL server with the information of multiple MTLF with FL client, which is used to kick off Horizontal Federated Learning procedure as defined in 6.</w:t>
        </w:r>
        <w:del w:id="13531" w:author="Rapporteur" w:date="2022-05-26T00:23:00Z">
          <w:r>
            <w:rPr>
              <w:lang w:eastAsia="zh-CN"/>
            </w:rPr>
            <w:delText>x</w:delText>
          </w:r>
        </w:del>
      </w:ins>
      <w:ins w:id="13532" w:author="Rapporteur" w:date="2022-05-26T11:16:00Z">
        <w:r>
          <w:rPr>
            <w:lang w:eastAsia="zh-CN"/>
          </w:rPr>
          <w:t>53</w:t>
        </w:r>
      </w:ins>
      <w:ins w:id="13533" w:author="S2-2205108" w:date="2022-05-25T19:08:00Z">
        <w:r>
          <w:rPr>
            <w:lang w:eastAsia="zh-CN"/>
          </w:rPr>
          <w:t>.5 in details.</w:t>
        </w:r>
      </w:ins>
    </w:p>
    <w:p>
      <w:pPr>
        <w:pStyle w:val="B1"/>
        <w:rPr>
          <w:ins w:id="13534" w:author="S2-2205108" w:date="2022-05-25T19:08:00Z"/>
          <w:del w:id="13535" w:author="Rapporteur" w:date="2022-05-26T00:23:00Z"/>
          <w:lang w:eastAsia="zh-CN"/>
        </w:rPr>
      </w:pPr>
      <w:ins w:id="13536" w:author="S2-2205108" w:date="2022-05-25T19:08:00Z">
        <w:r>
          <w:rPr>
            <w:lang w:eastAsia="zh-CN"/>
          </w:rPr>
          <w:t>6.</w:t>
        </w:r>
        <w:r>
          <w:rPr>
            <w:lang w:eastAsia="zh-CN"/>
          </w:rPr>
          <w:tab/>
          <w:t>The MTLF1 with FL server notifies the AnLF with the trained ML model information (a file address of the trained ML model) by invoking Nnwdaf_MLModelProvision_Notify service operation.</w:t>
        </w:r>
        <w:del w:id="13537" w:author="Rapporteur" w:date="2022-05-26T02:59:00Z">
          <w:r>
            <w:rPr>
              <w:lang w:eastAsia="zh-CN"/>
            </w:rPr>
            <w:delText xml:space="preserve"> </w:delText>
          </w:r>
        </w:del>
      </w:ins>
    </w:p>
    <w:p>
      <w:pPr>
        <w:pStyle w:val="B1"/>
        <w:rPr>
          <w:ins w:id="13538" w:author="S2-2205108" w:date="2022-05-25T19:08:00Z"/>
          <w:lang w:eastAsia="zh-CN"/>
        </w:rPr>
      </w:pPr>
    </w:p>
    <w:p>
      <w:pPr>
        <w:pStyle w:val="41"/>
        <w:rPr>
          <w:ins w:id="13539" w:author="S2-2205108" w:date="2022-05-25T19:08:00Z"/>
        </w:rPr>
      </w:pPr>
      <w:bookmarkStart w:id="13540" w:name="_Toc104433399"/>
      <w:bookmarkStart w:id="13541" w:name="_Toc104467851"/>
      <w:bookmarkStart w:id="13542" w:name="_Toc104468187"/>
      <w:ins w:id="13543" w:author="S2-2205108" w:date="2022-05-25T19:08:00Z">
        <w:r>
          <w:lastRenderedPageBreak/>
          <w:t>6.</w:t>
        </w:r>
        <w:del w:id="13544" w:author="Rapporteur" w:date="2022-05-26T00:23:00Z">
          <w:r>
            <w:delText>x</w:delText>
          </w:r>
        </w:del>
      </w:ins>
      <w:ins w:id="13545" w:author="Rapporteur" w:date="2022-05-26T11:16:00Z">
        <w:r>
          <w:t>53</w:t>
        </w:r>
      </w:ins>
      <w:ins w:id="13546" w:author="S2-2205108" w:date="2022-05-25T19:08:00Z">
        <w:r>
          <w:t>.2.3</w:t>
        </w:r>
        <w:r>
          <w:tab/>
        </w:r>
        <w:r>
          <w:rPr>
            <w:rFonts w:eastAsia="宋体"/>
          </w:rPr>
          <w:t>Horizontal</w:t>
        </w:r>
        <w:r>
          <w:rPr>
            <w:lang w:eastAsia="zh-CN"/>
          </w:rPr>
          <w:t xml:space="preserve"> Federated Learning Training triggered by MTLF only with FL Client capability</w:t>
        </w:r>
        <w:bookmarkEnd w:id="13540"/>
        <w:bookmarkEnd w:id="13541"/>
        <w:bookmarkEnd w:id="13542"/>
      </w:ins>
    </w:p>
    <w:p>
      <w:pPr>
        <w:jc w:val="center"/>
        <w:rPr>
          <w:ins w:id="13547" w:author="S2-2205108" w:date="2022-05-25T19:08:00Z"/>
          <w:del w:id="13548" w:author="Rapporteur" w:date="2022-05-26T03:44:00Z"/>
        </w:rPr>
      </w:pPr>
    </w:p>
    <w:p>
      <w:pPr>
        <w:pStyle w:val="TH"/>
        <w:rPr>
          <w:ins w:id="13549" w:author="S2-2205108" w:date="2022-05-25T19:08:00Z"/>
          <w:bCs/>
          <w:lang w:eastAsia="zh-CN"/>
        </w:rPr>
        <w:pPrChange w:id="13550" w:author="Rapporteur" w:date="2022-05-26T00:46:00Z">
          <w:pPr>
            <w:jc w:val="center"/>
          </w:pPr>
        </w:pPrChange>
      </w:pPr>
      <w:ins w:id="13551" w:author="S2-2205108" w:date="2022-05-25T19:08:00Z">
        <w:r>
          <w:rPr>
            <w:rFonts w:eastAsia="宋体"/>
            <w:bCs/>
          </w:rPr>
          <w:object w:dxaOrig="8324" w:dyaOrig="4527">
            <v:shape id="_x0000_i1099" type="#_x0000_t75" style="width:414pt;height:228pt" o:ole="">
              <v:imagedata r:id="rId180" o:title=""/>
            </v:shape>
            <o:OLEObject Type="Embed" ProgID="Visio.Drawing.11" ShapeID="_x0000_i1099" DrawAspect="Content" ObjectID="_1715085514" r:id="rId181"/>
          </w:object>
        </w:r>
      </w:ins>
    </w:p>
    <w:p>
      <w:pPr>
        <w:pStyle w:val="TF"/>
        <w:rPr>
          <w:ins w:id="13552" w:author="S2-2205108" w:date="2022-05-25T19:08:00Z"/>
          <w:rFonts w:cs="Arial"/>
          <w:lang w:eastAsia="zh-CN"/>
        </w:rPr>
      </w:pPr>
      <w:ins w:id="13553" w:author="S2-2205108" w:date="2022-05-25T19:08:00Z">
        <w:r>
          <w:rPr>
            <w:lang w:eastAsia="en-US"/>
          </w:rPr>
          <w:t>Figure 6.</w:t>
        </w:r>
        <w:del w:id="13554" w:author="Rapporteur" w:date="2022-05-26T00:23:00Z">
          <w:r>
            <w:rPr>
              <w:lang w:eastAsia="zh-CN"/>
            </w:rPr>
            <w:delText>x</w:delText>
          </w:r>
        </w:del>
      </w:ins>
      <w:ins w:id="13555" w:author="Rapporteur" w:date="2022-05-26T11:17:00Z">
        <w:r>
          <w:rPr>
            <w:lang w:eastAsia="zh-CN"/>
          </w:rPr>
          <w:t>53</w:t>
        </w:r>
      </w:ins>
      <w:ins w:id="13556" w:author="S2-2205108" w:date="2022-05-25T19:08:00Z">
        <w:r>
          <w:rPr>
            <w:lang w:eastAsia="en-US"/>
          </w:rPr>
          <w:t>.2.3-1: Horizontal Federated Learning Training triggered by MTLF only with FL Client capability</w:t>
        </w:r>
      </w:ins>
    </w:p>
    <w:p>
      <w:pPr>
        <w:pStyle w:val="B1"/>
        <w:rPr>
          <w:ins w:id="13557" w:author="S2-2205108" w:date="2022-05-25T19:08:00Z"/>
          <w:rPrChange w:id="13558" w:author="Rapporteur" w:date="2022-05-26T14:09:00Z">
            <w:rPr>
              <w:ins w:id="13559" w:author="S2-2205108" w:date="2022-05-25T19:08:00Z"/>
              <w:lang w:eastAsia="zh-CN"/>
            </w:rPr>
          </w:rPrChange>
        </w:rPr>
        <w:pPrChange w:id="13560" w:author="Rapporteur" w:date="2022-05-26T14:09:00Z">
          <w:pPr>
            <w:pStyle w:val="B1"/>
            <w:ind w:left="284" w:firstLine="0"/>
          </w:pPr>
        </w:pPrChange>
      </w:pPr>
      <w:ins w:id="13561" w:author="S2-2205108" w:date="2022-05-25T19:08:00Z">
        <w:r>
          <w:rPr>
            <w:lang w:eastAsia="zh-CN"/>
          </w:rPr>
          <w:t>1</w:t>
        </w:r>
        <w:r>
          <w:rPr>
            <w:rPrChange w:id="13562" w:author="Rapporteur" w:date="2022-05-26T14:09:00Z">
              <w:rPr>
                <w:lang w:eastAsia="zh-CN"/>
              </w:rPr>
            </w:rPrChange>
          </w:rPr>
          <w:t>.</w:t>
        </w:r>
        <w:del w:id="13563" w:author="Rapporteur" w:date="2022-05-26T02:59:00Z">
          <w:r>
            <w:rPr>
              <w:rPrChange w:id="13564" w:author="Rapporteur" w:date="2022-05-26T14:09:00Z">
                <w:rPr>
                  <w:lang w:eastAsia="zh-CN"/>
                </w:rPr>
              </w:rPrChange>
            </w:rPr>
            <w:delText xml:space="preserve"> </w:delText>
          </w:r>
        </w:del>
      </w:ins>
      <w:ins w:id="13565" w:author="Rapporteur" w:date="2022-05-26T02:59:00Z">
        <w:r>
          <w:rPr>
            <w:rPrChange w:id="13566" w:author="Rapporteur" w:date="2022-05-26T14:09:00Z">
              <w:rPr>
                <w:lang w:eastAsia="zh-CN"/>
              </w:rPr>
            </w:rPrChange>
          </w:rPr>
          <w:tab/>
        </w:r>
      </w:ins>
      <w:ins w:id="13567" w:author="S2-2205108" w:date="2022-05-25T19:08:00Z">
        <w:r>
          <w:rPr>
            <w:rPrChange w:id="13568" w:author="Rapporteur" w:date="2022-05-26T14:09:00Z">
              <w:rPr>
                <w:lang w:eastAsia="zh-CN"/>
              </w:rPr>
            </w:rPrChange>
          </w:rPr>
          <w:t>The AnLF subscribes to a trained ML Model associated with a Analytics ID by invoking the</w:t>
        </w:r>
        <w:del w:id="13569" w:author="Rapporteur" w:date="2022-05-26T02:59:00Z">
          <w:r>
            <w:rPr>
              <w:rPrChange w:id="13570" w:author="Rapporteur" w:date="2022-05-26T14:09:00Z">
                <w:rPr>
                  <w:lang w:eastAsia="zh-CN"/>
                </w:rPr>
              </w:rPrChange>
            </w:rPr>
            <w:delText xml:space="preserve">  </w:delText>
          </w:r>
        </w:del>
        <w:r>
          <w:rPr>
            <w:rPrChange w:id="13571" w:author="Rapporteur" w:date="2022-05-26T14:09:00Z">
              <w:rPr>
                <w:lang w:eastAsia="zh-CN"/>
              </w:rPr>
            </w:rPrChange>
          </w:rPr>
          <w:t xml:space="preserve"> Nnwdaf_MLModelProvision(Analytics ID, ML model Filter(S-NSSAI, Area of Interest)) service operation.</w:t>
        </w:r>
      </w:ins>
    </w:p>
    <w:p>
      <w:pPr>
        <w:pStyle w:val="B1"/>
        <w:ind w:firstLine="0"/>
        <w:rPr>
          <w:ins w:id="13572" w:author="S2-2205108" w:date="2022-05-25T19:08:00Z"/>
          <w:rPrChange w:id="13573" w:author="Rapporteur" w:date="2022-05-26T14:09:00Z">
            <w:rPr>
              <w:ins w:id="13574" w:author="S2-2205108" w:date="2022-05-25T19:08:00Z"/>
              <w:lang w:eastAsia="zh-CN"/>
            </w:rPr>
          </w:rPrChange>
        </w:rPr>
        <w:pPrChange w:id="13575" w:author="Rapporteur" w:date="2022-05-26T14:09:00Z">
          <w:pPr>
            <w:pStyle w:val="B1"/>
          </w:pPr>
        </w:pPrChange>
      </w:pPr>
      <w:ins w:id="13576" w:author="S2-2205108" w:date="2022-05-25T19:08:00Z">
        <w:del w:id="13577" w:author="Rapporteur" w:date="2022-05-26T02:59:00Z">
          <w:r>
            <w:rPr>
              <w:rPrChange w:id="13578" w:author="Rapporteur" w:date="2022-05-26T14:09:00Z">
                <w:rPr>
                  <w:lang w:eastAsia="zh-CN"/>
                </w:rPr>
              </w:rPrChange>
            </w:rPr>
            <w:delText xml:space="preserve">   </w:delText>
          </w:r>
        </w:del>
        <w:r>
          <w:rPr>
            <w:rPrChange w:id="13579" w:author="Rapporteur" w:date="2022-05-26T14:09:00Z">
              <w:rPr>
                <w:lang w:eastAsia="zh-CN"/>
              </w:rPr>
            </w:rPrChange>
          </w:rPr>
          <w:t>The parameter Area of Interest provided by ANLF (as listed in clause 6.2A.2, TS 23.288</w:t>
        </w:r>
      </w:ins>
      <w:ins w:id="13580" w:author="Rapporteur" w:date="2022-05-26T01:51:00Z">
        <w:r>
          <w:rPr>
            <w:rPrChange w:id="13581" w:author="Rapporteur" w:date="2022-05-26T14:09:00Z">
              <w:rPr>
                <w:lang w:val="en-US"/>
              </w:rPr>
            </w:rPrChange>
          </w:rPr>
          <w:t xml:space="preserve"> [5]</w:t>
        </w:r>
      </w:ins>
      <w:ins w:id="13582" w:author="S2-2205108" w:date="2022-05-25T19:08:00Z">
        <w:r>
          <w:rPr>
            <w:rPrChange w:id="13583" w:author="Rapporteur" w:date="2022-05-26T14:09:00Z">
              <w:rPr>
                <w:lang w:eastAsia="zh-CN"/>
              </w:rPr>
            </w:rPrChange>
          </w:rPr>
          <w:t>) requests the MTLF0 with FL Client to train the ML model associated with the Analytics ID based on the collected data over the Area of Interest.</w:t>
        </w:r>
      </w:ins>
    </w:p>
    <w:p>
      <w:pPr>
        <w:pStyle w:val="B1"/>
        <w:rPr>
          <w:ins w:id="13584" w:author="S2-2205108" w:date="2022-05-25T19:08:00Z"/>
          <w:rPrChange w:id="13585" w:author="Rapporteur" w:date="2022-05-26T14:09:00Z">
            <w:rPr>
              <w:ins w:id="13586" w:author="S2-2205108" w:date="2022-05-25T19:08:00Z"/>
              <w:lang w:eastAsia="zh-CN"/>
            </w:rPr>
          </w:rPrChange>
        </w:rPr>
      </w:pPr>
      <w:ins w:id="13587" w:author="Rapporteur" w:date="2022-05-26T14:09:00Z">
        <w:r>
          <w:tab/>
        </w:r>
      </w:ins>
      <w:ins w:id="13588" w:author="S2-2205108" w:date="2022-05-25T19:08:00Z">
        <w:del w:id="13589" w:author="Rapporteur" w:date="2022-05-26T03:00:00Z">
          <w:r>
            <w:rPr>
              <w:rPrChange w:id="13590" w:author="Rapporteur" w:date="2022-05-26T14:09:00Z">
                <w:rPr>
                  <w:lang w:eastAsia="zh-CN"/>
                </w:rPr>
              </w:rPrChange>
            </w:rPr>
            <w:tab/>
          </w:r>
        </w:del>
        <w:r>
          <w:rPr>
            <w:rPrChange w:id="13591" w:author="Rapporteur" w:date="2022-05-26T14:09:00Z">
              <w:rPr>
                <w:lang w:eastAsia="zh-CN"/>
              </w:rPr>
            </w:rPrChange>
          </w:rPr>
          <w:t>As the MTLF0 with FL Client lack of data over the Area of Interest requested by the AnLF</w:t>
        </w:r>
        <w:del w:id="13592" w:author="Rapporteur" w:date="2022-05-26T04:14:00Z">
          <w:r>
            <w:rPr>
              <w:rPrChange w:id="13593" w:author="Rapporteur" w:date="2022-05-26T14:09:00Z">
                <w:rPr>
                  <w:lang w:eastAsia="zh-CN"/>
                </w:rPr>
              </w:rPrChange>
            </w:rPr>
            <w:delText xml:space="preserve"> </w:delText>
          </w:r>
        </w:del>
        <w:r>
          <w:rPr>
            <w:rPrChange w:id="13594" w:author="Rapporteur" w:date="2022-05-26T14:09:00Z">
              <w:rPr>
                <w:lang w:eastAsia="zh-CN"/>
              </w:rPr>
            </w:rPrChange>
          </w:rPr>
          <w:t>,</w:t>
        </w:r>
      </w:ins>
      <w:ins w:id="13595" w:author="Rapporteur" w:date="2022-05-26T04:14:00Z">
        <w:r>
          <w:rPr>
            <w:rPrChange w:id="13596" w:author="Rapporteur" w:date="2022-05-26T14:09:00Z">
              <w:rPr>
                <w:lang w:eastAsia="zh-CN"/>
              </w:rPr>
            </w:rPrChange>
          </w:rPr>
          <w:t xml:space="preserve"> </w:t>
        </w:r>
      </w:ins>
      <w:ins w:id="13597" w:author="S2-2205108" w:date="2022-05-25T19:08:00Z">
        <w:r>
          <w:rPr>
            <w:rPrChange w:id="13598" w:author="Rapporteur" w:date="2022-05-26T14:09:00Z">
              <w:rPr>
                <w:lang w:eastAsia="zh-CN"/>
              </w:rPr>
            </w:rPrChange>
          </w:rPr>
          <w:t xml:space="preserve">it determines that training based on </w:t>
        </w:r>
        <w:r>
          <w:rPr>
            <w:rPrChange w:id="13599" w:author="Rapporteur" w:date="2022-05-26T14:09:00Z">
              <w:rPr>
                <w:rFonts w:eastAsia="宋体"/>
              </w:rPr>
            </w:rPrChange>
          </w:rPr>
          <w:t>Horizontal</w:t>
        </w:r>
        <w:r>
          <w:rPr>
            <w:rPrChange w:id="13600" w:author="Rapporteur" w:date="2022-05-26T14:09:00Z">
              <w:rPr>
                <w:lang w:eastAsia="zh-CN"/>
              </w:rPr>
            </w:rPrChange>
          </w:rPr>
          <w:t xml:space="preserve"> Federated Learning is needed.</w:t>
        </w:r>
      </w:ins>
    </w:p>
    <w:p>
      <w:pPr>
        <w:pStyle w:val="B1"/>
        <w:ind w:firstLine="0"/>
        <w:rPr>
          <w:ins w:id="13601" w:author="S2-2205108" w:date="2022-05-25T19:08:00Z"/>
          <w:rPrChange w:id="13602" w:author="Rapporteur" w:date="2022-05-26T14:09:00Z">
            <w:rPr>
              <w:ins w:id="13603" w:author="S2-2205108" w:date="2022-05-25T19:08:00Z"/>
              <w:lang w:eastAsia="zh-CN"/>
            </w:rPr>
          </w:rPrChange>
        </w:rPr>
        <w:pPrChange w:id="13604" w:author="Rapporteur" w:date="2022-05-26T14:10:00Z">
          <w:pPr>
            <w:pStyle w:val="B1"/>
          </w:pPr>
        </w:pPrChange>
      </w:pPr>
      <w:ins w:id="13605" w:author="S2-2205108" w:date="2022-05-25T19:08:00Z">
        <w:del w:id="13606" w:author="Rapporteur" w:date="2022-05-26T02:59:00Z">
          <w:r>
            <w:rPr>
              <w:rPrChange w:id="13607" w:author="Rapporteur" w:date="2022-05-26T14:09:00Z">
                <w:rPr>
                  <w:lang w:eastAsia="zh-CN"/>
                </w:rPr>
              </w:rPrChange>
            </w:rPr>
            <w:delText xml:space="preserve">   </w:delText>
          </w:r>
        </w:del>
        <w:r>
          <w:rPr>
            <w:rPrChange w:id="13608" w:author="Rapporteur" w:date="2022-05-26T14:09:00Z">
              <w:rPr>
                <w:lang w:eastAsia="zh-CN"/>
              </w:rPr>
            </w:rPrChange>
          </w:rPr>
          <w:t xml:space="preserve">In addition, as the MTLF0 with FL Client cannot act as FL server and consequently query NRF to find out the MTLF1 with FL server, who is requested by the MTLF0 with FL Client to kick off Horizontal Federated Learning procedure. </w:t>
        </w:r>
      </w:ins>
    </w:p>
    <w:p>
      <w:pPr>
        <w:pStyle w:val="B1"/>
        <w:rPr>
          <w:ins w:id="13609" w:author="S2-2205108" w:date="2022-05-25T19:08:00Z"/>
          <w:lang w:eastAsia="zh-CN"/>
        </w:rPr>
      </w:pPr>
      <w:ins w:id="13610" w:author="S2-2205108" w:date="2022-05-25T19:08:00Z">
        <w:r>
          <w:rPr>
            <w:lang w:eastAsia="zh-CN"/>
          </w:rPr>
          <w:t>Step 2-5 are same with step2-5 as defined in clause 6.</w:t>
        </w:r>
        <w:del w:id="13611" w:author="Rapporteur" w:date="2022-05-26T00:23:00Z">
          <w:r>
            <w:rPr>
              <w:lang w:eastAsia="zh-CN"/>
            </w:rPr>
            <w:delText>x</w:delText>
          </w:r>
        </w:del>
      </w:ins>
      <w:ins w:id="13612" w:author="Rapporteur" w:date="2022-05-26T11:17:00Z">
        <w:r>
          <w:rPr>
            <w:lang w:eastAsia="zh-CN"/>
          </w:rPr>
          <w:t>53</w:t>
        </w:r>
      </w:ins>
      <w:ins w:id="13613" w:author="S2-2205108" w:date="2022-05-25T19:08:00Z">
        <w:r>
          <w:rPr>
            <w:lang w:eastAsia="zh-CN"/>
          </w:rPr>
          <w:t>.3.</w:t>
        </w:r>
      </w:ins>
    </w:p>
    <w:p>
      <w:pPr>
        <w:pStyle w:val="B1"/>
        <w:rPr>
          <w:ins w:id="13614" w:author="S2-2205108" w:date="2022-05-25T19:08:00Z"/>
          <w:lang w:eastAsia="zh-CN"/>
        </w:rPr>
      </w:pPr>
      <w:ins w:id="13615" w:author="S2-2205108" w:date="2022-05-25T19:08:00Z">
        <w:r>
          <w:rPr>
            <w:lang w:eastAsia="zh-CN"/>
          </w:rPr>
          <w:t>6.</w:t>
        </w:r>
        <w:r>
          <w:rPr>
            <w:lang w:eastAsia="zh-CN"/>
          </w:rPr>
          <w:tab/>
          <w:t>The the MTLF1 with FL server notifies the MTLF0 with FL Client with the trained ML model information (a file address of the trained ML model).</w:t>
        </w:r>
        <w:del w:id="13616" w:author="Rapporteur" w:date="2022-05-26T03:00:00Z">
          <w:r>
            <w:rPr>
              <w:lang w:eastAsia="zh-CN"/>
            </w:rPr>
            <w:delText xml:space="preserve"> </w:delText>
          </w:r>
        </w:del>
      </w:ins>
    </w:p>
    <w:p>
      <w:pPr>
        <w:pStyle w:val="B1"/>
        <w:ind w:firstLine="0"/>
        <w:rPr>
          <w:ins w:id="13617" w:author="S2-2205108" w:date="2022-05-25T19:08:00Z"/>
          <w:del w:id="13618" w:author="Rapporteur" w:date="2022-05-26T03:00:00Z"/>
          <w:lang w:eastAsia="zh-CN"/>
        </w:rPr>
        <w:pPrChange w:id="13619" w:author="Rapporteur" w:date="2022-05-26T14:09:00Z">
          <w:pPr>
            <w:pStyle w:val="B1"/>
          </w:pPr>
        </w:pPrChange>
      </w:pPr>
      <w:ins w:id="13620" w:author="S2-2205108" w:date="2022-05-25T19:08:00Z">
        <w:del w:id="13621" w:author="Rapporteur" w:date="2022-05-26T03:00:00Z">
          <w:r>
            <w:rPr>
              <w:lang w:eastAsia="zh-CN"/>
            </w:rPr>
            <w:delText xml:space="preserve">   </w:delText>
          </w:r>
        </w:del>
        <w:r>
          <w:rPr>
            <w:lang w:eastAsia="zh-CN"/>
          </w:rPr>
          <w:t>The MTLF0 with FL Client notifies the AnLF with the trained ML model information (a file address of the trained ML model) by invoking Nnwdaf_MLModelProvision_Notify service operation.</w:t>
        </w:r>
        <w:del w:id="13622" w:author="Rapporteur" w:date="2022-05-26T03:00:00Z">
          <w:r>
            <w:rPr>
              <w:lang w:eastAsia="zh-CN"/>
            </w:rPr>
            <w:delText xml:space="preserve"> </w:delText>
          </w:r>
        </w:del>
      </w:ins>
    </w:p>
    <w:p>
      <w:pPr>
        <w:pStyle w:val="B1"/>
        <w:ind w:firstLine="0"/>
        <w:rPr>
          <w:ins w:id="13623" w:author="S2-2205108" w:date="2022-05-25T19:08:00Z"/>
          <w:rFonts w:eastAsiaTheme="minorEastAsia"/>
          <w:lang w:eastAsia="zh-CN"/>
          <w:rPrChange w:id="13624" w:author="Rapporteur" w:date="2022-05-26T03:00:00Z">
            <w:rPr>
              <w:ins w:id="13625" w:author="S2-2205108" w:date="2022-05-25T19:08:00Z"/>
              <w:lang w:eastAsia="zh-CN"/>
            </w:rPr>
          </w:rPrChange>
        </w:rPr>
        <w:pPrChange w:id="13626" w:author="Rapporteur" w:date="2022-05-26T14:09:00Z">
          <w:pPr>
            <w:jc w:val="center"/>
          </w:pPr>
        </w:pPrChange>
      </w:pPr>
    </w:p>
    <w:p>
      <w:pPr>
        <w:pStyle w:val="41"/>
        <w:rPr>
          <w:ins w:id="13627" w:author="S2-2205108" w:date="2022-05-25T19:08:00Z"/>
        </w:rPr>
      </w:pPr>
      <w:bookmarkStart w:id="13628" w:name="_Toc104433400"/>
      <w:bookmarkStart w:id="13629" w:name="_Toc104467852"/>
      <w:bookmarkStart w:id="13630" w:name="_Toc104468188"/>
      <w:ins w:id="13631" w:author="S2-2205108" w:date="2022-05-25T19:08:00Z">
        <w:r>
          <w:lastRenderedPageBreak/>
          <w:t>6.</w:t>
        </w:r>
        <w:del w:id="13632" w:author="Rapporteur" w:date="2022-05-26T00:23:00Z">
          <w:r>
            <w:delText>x</w:delText>
          </w:r>
        </w:del>
      </w:ins>
      <w:ins w:id="13633" w:author="Rapporteur" w:date="2022-05-26T11:17:00Z">
        <w:r>
          <w:t>53</w:t>
        </w:r>
      </w:ins>
      <w:ins w:id="13634" w:author="S2-2205108" w:date="2022-05-25T19:08:00Z">
        <w:r>
          <w:t>.2.4</w:t>
        </w:r>
        <w:r>
          <w:tab/>
        </w:r>
        <w:r>
          <w:rPr>
            <w:rFonts w:eastAsia="宋体"/>
          </w:rPr>
          <w:t>Horizontal</w:t>
        </w:r>
        <w:r>
          <w:rPr>
            <w:lang w:eastAsia="zh-CN"/>
          </w:rPr>
          <w:t xml:space="preserve"> Federated Learning training procedure</w:t>
        </w:r>
        <w:bookmarkEnd w:id="13628"/>
        <w:bookmarkEnd w:id="13629"/>
        <w:bookmarkEnd w:id="13630"/>
        <w:del w:id="13635" w:author="Rapporteur" w:date="2022-05-26T03:00:00Z">
          <w:r>
            <w:rPr>
              <w:lang w:eastAsia="zh-CN"/>
            </w:rPr>
            <w:delText xml:space="preserve"> </w:delText>
          </w:r>
        </w:del>
      </w:ins>
    </w:p>
    <w:p>
      <w:pPr>
        <w:pStyle w:val="TH"/>
        <w:rPr>
          <w:ins w:id="13636" w:author="S2-2205108" w:date="2022-05-25T19:08:00Z"/>
          <w:lang w:eastAsia="en-US"/>
        </w:rPr>
      </w:pPr>
      <w:ins w:id="13637" w:author="S2-2205108" w:date="2022-05-25T19:08:00Z">
        <w:r>
          <w:rPr>
            <w:rFonts w:eastAsia="宋体"/>
          </w:rPr>
          <w:object w:dxaOrig="6393" w:dyaOrig="4680">
            <v:shape id="_x0000_i1100" type="#_x0000_t75" style="width:318pt;height:234pt" o:ole="">
              <v:imagedata r:id="rId182" o:title=""/>
            </v:shape>
            <o:OLEObject Type="Embed" ProgID="Visio.Drawing.11" ShapeID="_x0000_i1100" DrawAspect="Content" ObjectID="_1715085515" r:id="rId183"/>
          </w:object>
        </w:r>
      </w:ins>
    </w:p>
    <w:p>
      <w:pPr>
        <w:pStyle w:val="TF"/>
        <w:rPr>
          <w:ins w:id="13638" w:author="S2-2205108" w:date="2022-05-25T19:08:00Z"/>
          <w:rFonts w:cs="Arial"/>
          <w:lang w:eastAsia="zh-CN"/>
        </w:rPr>
      </w:pPr>
      <w:ins w:id="13639" w:author="S2-2205108" w:date="2022-05-25T19:08:00Z">
        <w:r>
          <w:rPr>
            <w:lang w:eastAsia="en-US"/>
          </w:rPr>
          <w:t>Figure 6.</w:t>
        </w:r>
      </w:ins>
      <w:ins w:id="13640" w:author="Rapporteur" w:date="2022-05-26T11:17:00Z">
        <w:r>
          <w:rPr>
            <w:lang w:eastAsia="en-US"/>
          </w:rPr>
          <w:t>53</w:t>
        </w:r>
      </w:ins>
      <w:ins w:id="13641" w:author="S2-2205108" w:date="2022-05-25T19:08:00Z">
        <w:del w:id="13642" w:author="Rapporteur" w:date="2022-05-26T00:23:00Z">
          <w:r>
            <w:rPr>
              <w:lang w:eastAsia="zh-CN"/>
            </w:rPr>
            <w:delText>x</w:delText>
          </w:r>
        </w:del>
        <w:r>
          <w:rPr>
            <w:lang w:eastAsia="en-US"/>
          </w:rPr>
          <w:t>.2.4-1: Horizontal Federated Learning training procedure</w:t>
        </w:r>
      </w:ins>
    </w:p>
    <w:p>
      <w:pPr>
        <w:pStyle w:val="B1"/>
        <w:rPr>
          <w:ins w:id="13643" w:author="S2-2205108" w:date="2022-05-25T19:08:00Z"/>
          <w:rPrChange w:id="13644" w:author="Rapporteur" w:date="2022-05-26T14:09:00Z">
            <w:rPr>
              <w:ins w:id="13645" w:author="S2-2205108" w:date="2022-05-25T19:08:00Z"/>
              <w:lang w:eastAsia="zh-CN"/>
            </w:rPr>
          </w:rPrChange>
        </w:rPr>
      </w:pPr>
      <w:ins w:id="13646" w:author="S2-2205108" w:date="2022-05-25T19:08:00Z">
        <w:r>
          <w:rPr>
            <w:rPrChange w:id="13647" w:author="Rapporteur" w:date="2022-05-26T14:09:00Z">
              <w:rPr>
                <w:lang w:eastAsia="zh-CN"/>
              </w:rPr>
            </w:rPrChange>
          </w:rPr>
          <w:t>1.</w:t>
        </w:r>
        <w:r>
          <w:rPr>
            <w:rPrChange w:id="13648" w:author="Rapporteur" w:date="2022-05-26T14:09:00Z">
              <w:rPr>
                <w:lang w:eastAsia="zh-CN"/>
              </w:rPr>
            </w:rPrChange>
          </w:rPr>
          <w:tab/>
          <w:t xml:space="preserve">Based on the response from NRF as specified in step 7, clause </w:t>
        </w:r>
        <w:r>
          <w:t>6.</w:t>
        </w:r>
        <w:del w:id="13649" w:author="Rapporteur" w:date="2022-05-26T00:23:00Z">
          <w:r>
            <w:delText>x</w:delText>
          </w:r>
        </w:del>
      </w:ins>
      <w:ins w:id="13650" w:author="Rapporteur" w:date="2022-05-26T11:17:00Z">
        <w:r>
          <w:t>53</w:t>
        </w:r>
      </w:ins>
      <w:ins w:id="13651" w:author="S2-2205108" w:date="2022-05-25T19:08:00Z">
        <w:r>
          <w:t>.1.2</w:t>
        </w:r>
        <w:r>
          <w:rPr>
            <w:rPrChange w:id="13652" w:author="Rapporteur" w:date="2022-05-26T14:09:00Z">
              <w:rPr>
                <w:lang w:eastAsia="zh-CN"/>
              </w:rPr>
            </w:rPrChange>
          </w:rPr>
          <w:t xml:space="preserve">, the </w:t>
        </w:r>
        <w:r>
          <w:rPr>
            <w:rPrChange w:id="13653" w:author="Rapporteur" w:date="2022-05-26T14:09:00Z">
              <w:rPr>
                <w:lang w:eastAsia="ko-KR"/>
              </w:rPr>
            </w:rPrChange>
          </w:rPr>
          <w:t>MTLF1 with FL server acting as coordinator</w:t>
        </w:r>
        <w:r>
          <w:rPr>
            <w:rPrChange w:id="13654" w:author="Rapporteur" w:date="2022-05-26T14:09:00Z">
              <w:rPr>
                <w:lang w:eastAsia="zh-CN"/>
              </w:rPr>
            </w:rPrChange>
          </w:rPr>
          <w:t xml:space="preserve"> selects multiple MTLF with FL client to kick off Horizontal Federated Learning procedure by sending a request to the selected MTLF with FL client including parameters such as analytics ID, model instance ID for the FL trained model, initial ML model, data type list, maximum response time window, model filter information for each MTLF with FL clients to retrieve local ML model, the number of iterations for each MTLF with FL client per training round, etc.</w:t>
        </w:r>
      </w:ins>
    </w:p>
    <w:p>
      <w:pPr>
        <w:pStyle w:val="B1"/>
        <w:rPr>
          <w:ins w:id="13655" w:author="S2-2205108" w:date="2022-05-25T19:08:00Z"/>
          <w:rPrChange w:id="13656" w:author="Rapporteur" w:date="2022-05-26T14:09:00Z">
            <w:rPr>
              <w:ins w:id="13657" w:author="S2-2205108" w:date="2022-05-25T19:08:00Z"/>
              <w:lang w:eastAsia="zh-CN"/>
            </w:rPr>
          </w:rPrChange>
        </w:rPr>
      </w:pPr>
      <w:ins w:id="13658" w:author="S2-2205108" w:date="2022-05-25T19:08:00Z">
        <w:r>
          <w:rPr>
            <w:rPrChange w:id="13659" w:author="Rapporteur" w:date="2022-05-26T14:09:00Z">
              <w:rPr>
                <w:lang w:eastAsia="zh-CN"/>
              </w:rPr>
            </w:rPrChange>
          </w:rPr>
          <w:t>2.</w:t>
        </w:r>
        <w:r>
          <w:rPr>
            <w:rPrChange w:id="13660" w:author="Rapporteur" w:date="2022-05-26T14:09:00Z">
              <w:rPr>
                <w:lang w:eastAsia="zh-CN"/>
              </w:rPr>
            </w:rPrChange>
          </w:rPr>
          <w:tab/>
          <w:t>Each selected each MTLF with FL client collects its local raw data with the mechanism defined in clause 6.2, TS 23.288 [</w:t>
        </w:r>
        <w:del w:id="13661" w:author="Rapporteur" w:date="2022-05-26T01:51:00Z">
          <w:r>
            <w:rPr>
              <w:rPrChange w:id="13662" w:author="Rapporteur" w:date="2022-05-26T14:09:00Z">
                <w:rPr>
                  <w:lang w:eastAsia="zh-CN"/>
                </w:rPr>
              </w:rPrChange>
            </w:rPr>
            <w:delText>x</w:delText>
          </w:r>
        </w:del>
      </w:ins>
      <w:ins w:id="13663" w:author="Rapporteur" w:date="2022-05-26T01:51:00Z">
        <w:r>
          <w:rPr>
            <w:rPrChange w:id="13664" w:author="Rapporteur" w:date="2022-05-26T14:09:00Z">
              <w:rPr>
                <w:lang w:eastAsia="zh-CN"/>
              </w:rPr>
            </w:rPrChange>
          </w:rPr>
          <w:t>5</w:t>
        </w:r>
      </w:ins>
      <w:ins w:id="13665" w:author="S2-2205108" w:date="2022-05-25T19:08:00Z">
        <w:r>
          <w:rPr>
            <w:rPrChange w:id="13666" w:author="Rapporteur" w:date="2022-05-26T14:09:00Z">
              <w:rPr>
                <w:lang w:eastAsia="zh-CN"/>
              </w:rPr>
            </w:rPrChange>
          </w:rPr>
          <w:t>].</w:t>
        </w:r>
      </w:ins>
    </w:p>
    <w:p>
      <w:pPr>
        <w:pStyle w:val="B1"/>
        <w:rPr>
          <w:ins w:id="13667" w:author="S2-2205108" w:date="2022-05-25T19:08:00Z"/>
          <w:rPrChange w:id="13668" w:author="Rapporteur" w:date="2022-05-26T14:09:00Z">
            <w:rPr>
              <w:ins w:id="13669" w:author="S2-2205108" w:date="2022-05-25T19:08:00Z"/>
              <w:lang w:eastAsia="zh-CN"/>
            </w:rPr>
          </w:rPrChange>
        </w:rPr>
      </w:pPr>
      <w:ins w:id="13670" w:author="S2-2205108" w:date="2022-05-25T19:08:00Z">
        <w:r>
          <w:rPr>
            <w:rPrChange w:id="13671" w:author="Rapporteur" w:date="2022-05-26T14:09:00Z">
              <w:rPr>
                <w:lang w:eastAsia="zh-CN"/>
              </w:rPr>
            </w:rPrChange>
          </w:rPr>
          <w:t>3.</w:t>
        </w:r>
        <w:r>
          <w:rPr>
            <w:rPrChange w:id="13672" w:author="Rapporteur" w:date="2022-05-26T14:09:00Z">
              <w:rPr>
                <w:lang w:eastAsia="zh-CN"/>
              </w:rPr>
            </w:rPrChange>
          </w:rPr>
          <w:tab/>
          <w:t>During Federated Learning training procedure, the selected MTLF with FL client trains the retrieved ML model with its local raw data over the its own serving area and reports the results of ML model training to the MTLF1 with FL server acting as coordinator.</w:t>
        </w:r>
      </w:ins>
    </w:p>
    <w:p>
      <w:pPr>
        <w:pStyle w:val="B1"/>
        <w:rPr>
          <w:ins w:id="13673" w:author="S2-2205108" w:date="2022-05-25T19:08:00Z"/>
          <w:rPrChange w:id="13674" w:author="Rapporteur" w:date="2022-05-26T14:09:00Z">
            <w:rPr>
              <w:ins w:id="13675" w:author="S2-2205108" w:date="2022-05-25T19:08:00Z"/>
              <w:lang w:eastAsia="zh-CN"/>
            </w:rPr>
          </w:rPrChange>
        </w:rPr>
      </w:pPr>
      <w:ins w:id="13676" w:author="S2-2205108" w:date="2022-05-25T19:08:00Z">
        <w:r>
          <w:rPr>
            <w:rPrChange w:id="13677" w:author="Rapporteur" w:date="2022-05-26T14:09:00Z">
              <w:rPr>
                <w:lang w:eastAsia="zh-CN"/>
              </w:rPr>
            </w:rPrChange>
          </w:rPr>
          <w:t>4.</w:t>
        </w:r>
        <w:r>
          <w:rPr>
            <w:rPrChange w:id="13678" w:author="Rapporteur" w:date="2022-05-26T14:09:00Z">
              <w:rPr>
                <w:lang w:eastAsia="zh-CN"/>
              </w:rPr>
            </w:rPrChange>
          </w:rPr>
          <w:tab/>
          <w:t xml:space="preserve">The MTLF1 with FL server acting as coordinator aggregates all the local ML model training results retrieved at step 3 to update the ML model. </w:t>
        </w:r>
      </w:ins>
    </w:p>
    <w:p>
      <w:pPr>
        <w:pStyle w:val="B1"/>
        <w:rPr>
          <w:ins w:id="13679" w:author="S2-2205108" w:date="2022-05-25T19:08:00Z"/>
          <w:rPrChange w:id="13680" w:author="Rapporteur" w:date="2022-05-26T14:09:00Z">
            <w:rPr>
              <w:ins w:id="13681" w:author="S2-2205108" w:date="2022-05-25T19:08:00Z"/>
              <w:lang w:eastAsia="zh-CN"/>
            </w:rPr>
          </w:rPrChange>
        </w:rPr>
      </w:pPr>
      <w:ins w:id="13682" w:author="S2-2205108" w:date="2022-05-25T19:08:00Z">
        <w:r>
          <w:rPr>
            <w:rPrChange w:id="13683" w:author="Rapporteur" w:date="2022-05-26T14:09:00Z">
              <w:rPr>
                <w:lang w:eastAsia="zh-CN"/>
              </w:rPr>
            </w:rPrChange>
          </w:rPr>
          <w:t>5-6.</w:t>
        </w:r>
        <w:del w:id="13684" w:author="Rapporteur" w:date="2022-05-26T03:00:00Z">
          <w:r>
            <w:rPr>
              <w:rPrChange w:id="13685" w:author="Rapporteur" w:date="2022-05-26T14:09:00Z">
                <w:rPr>
                  <w:lang w:eastAsia="zh-CN"/>
                </w:rPr>
              </w:rPrChange>
            </w:rPr>
            <w:delText xml:space="preserve"> </w:delText>
          </w:r>
        </w:del>
      </w:ins>
      <w:ins w:id="13686" w:author="Rapporteur" w:date="2022-05-26T03:00:00Z">
        <w:r>
          <w:rPr>
            <w:rPrChange w:id="13687" w:author="Rapporteur" w:date="2022-05-26T14:09:00Z">
              <w:rPr>
                <w:lang w:eastAsia="zh-CN"/>
              </w:rPr>
            </w:rPrChange>
          </w:rPr>
          <w:tab/>
        </w:r>
      </w:ins>
      <w:ins w:id="13688" w:author="S2-2205108" w:date="2022-05-25T19:08:00Z">
        <w:r>
          <w:rPr>
            <w:rPrChange w:id="13689" w:author="Rapporteur" w:date="2022-05-26T14:09:00Z">
              <w:rPr>
                <w:lang w:eastAsia="zh-CN"/>
              </w:rPr>
            </w:rPrChange>
          </w:rPr>
          <w:t>The MTLF1 with FL server acting as coordinator sends the aggregated ML model information (updated ML model) to the selected MTLF with FL client, which is used by each selected MTLF with FL client to update the local own ML model in itself).</w:t>
        </w:r>
      </w:ins>
    </w:p>
    <w:p>
      <w:pPr>
        <w:pStyle w:val="NO"/>
        <w:rPr>
          <w:ins w:id="13690" w:author="S2-2205108" w:date="2022-05-25T19:08:00Z"/>
          <w:lang w:eastAsia="zh-CN"/>
        </w:rPr>
      </w:pPr>
      <w:ins w:id="13691" w:author="S2-2205108" w:date="2022-05-25T19:08:00Z">
        <w:r>
          <w:rPr>
            <w:lang w:eastAsia="zh-CN"/>
          </w:rPr>
          <w:t>NOTE</w:t>
        </w:r>
        <w:del w:id="13692" w:author="Rapporteur" w:date="2022-05-26T01:41:00Z">
          <w:r>
            <w:rPr>
              <w:lang w:eastAsia="zh-CN"/>
            </w:rPr>
            <w:delText> </w:delText>
          </w:r>
        </w:del>
        <w:del w:id="13693" w:author="Rapporteur" w:date="2022-05-26T01:16:00Z">
          <w:r>
            <w:rPr>
              <w:lang w:eastAsia="zh-CN"/>
            </w:rPr>
            <w:delText>x</w:delText>
          </w:r>
        </w:del>
        <w:r>
          <w:rPr>
            <w:lang w:eastAsia="zh-CN"/>
          </w:rPr>
          <w:t>:</w:t>
        </w:r>
        <w:r>
          <w:rPr>
            <w:lang w:eastAsia="zh-CN"/>
          </w:rPr>
          <w:tab/>
          <w:t>The steps 3-6 should be repeated until the training termination condition is reached e.g. based on maximum number of iterations configured by the MTLF1 with FL server acting as coordinator.</w:t>
        </w:r>
      </w:ins>
    </w:p>
    <w:p>
      <w:pPr>
        <w:pStyle w:val="EditorsNote"/>
        <w:rPr>
          <w:ins w:id="13694" w:author="S2-2205108" w:date="2022-05-25T19:08:00Z"/>
        </w:rPr>
      </w:pPr>
      <w:ins w:id="13695" w:author="S2-2205108" w:date="2022-05-25T19:08:00Z">
        <w:r>
          <w:t>Editor</w:t>
        </w:r>
      </w:ins>
      <w:ins w:id="13696" w:author="Rapporteur" w:date="2022-05-26T01:08:00Z">
        <w:r>
          <w:t>'</w:t>
        </w:r>
      </w:ins>
      <w:ins w:id="13697" w:author="S2-2205108" w:date="2022-05-25T19:08:00Z">
        <w:del w:id="13698" w:author="Rapporteur" w:date="2022-05-26T01:08:00Z">
          <w:r>
            <w:delText>’</w:delText>
          </w:r>
        </w:del>
        <w:r>
          <w:t xml:space="preserve">s </w:t>
        </w:r>
        <w:del w:id="13699" w:author="Rapporteur" w:date="2022-05-26T01:08:00Z">
          <w:r>
            <w:delText>N</w:delText>
          </w:r>
        </w:del>
      </w:ins>
      <w:ins w:id="13700" w:author="Rapporteur" w:date="2022-05-26T01:08:00Z">
        <w:r>
          <w:t>n</w:t>
        </w:r>
      </w:ins>
      <w:ins w:id="13701" w:author="S2-2205108" w:date="2022-05-25T19:08:00Z">
        <w:r>
          <w:t>ote</w:t>
        </w:r>
        <w:del w:id="13702" w:author="Rapporteur" w:date="2022-05-26T01:08:00Z">
          <w:r>
            <w:delText> </w:delText>
          </w:r>
          <w:r>
            <w:rPr>
              <w:rFonts w:eastAsia="宋体"/>
              <w:lang w:eastAsia="zh-CN"/>
            </w:rPr>
            <w:delText>x</w:delText>
          </w:r>
        </w:del>
        <w:r>
          <w:t>:</w:t>
        </w:r>
        <w:del w:id="13703" w:author="Rapporteur" w:date="2022-05-26T01:08:00Z">
          <w:r>
            <w:delText xml:space="preserve"> </w:delText>
          </w:r>
        </w:del>
      </w:ins>
      <w:ins w:id="13704" w:author="Rapporteur" w:date="2022-05-26T01:08:00Z">
        <w:r>
          <w:tab/>
        </w:r>
      </w:ins>
      <w:ins w:id="13705" w:author="S2-2205108" w:date="2022-05-25T19:08:00Z">
        <w:r>
          <w:t xml:space="preserve">Whether and how to standardize the interaction between </w:t>
        </w:r>
        <w:r>
          <w:rPr>
            <w:lang w:eastAsia="zh-CN"/>
          </w:rPr>
          <w:t xml:space="preserve">the MTLF1 with FL server acting as coordinator and the MTLF with FL client </w:t>
        </w:r>
        <w:r>
          <w:t>is FFS.</w:t>
        </w:r>
      </w:ins>
    </w:p>
    <w:p>
      <w:pPr>
        <w:pStyle w:val="31"/>
        <w:rPr>
          <w:ins w:id="13706" w:author="S2-2205108" w:date="2022-05-25T19:08:00Z"/>
          <w:lang w:eastAsia="zh-CN"/>
        </w:rPr>
      </w:pPr>
      <w:bookmarkStart w:id="13707" w:name="_Toc32274"/>
      <w:bookmarkStart w:id="13708" w:name="_Toc104433401"/>
      <w:bookmarkStart w:id="13709" w:name="_Toc104467520"/>
      <w:bookmarkStart w:id="13710" w:name="_Toc104467853"/>
      <w:bookmarkStart w:id="13711" w:name="_Toc104468189"/>
      <w:ins w:id="13712" w:author="S2-2205108" w:date="2022-05-25T19:08:00Z">
        <w:r>
          <w:rPr>
            <w:lang w:eastAsia="zh-CN"/>
          </w:rPr>
          <w:t>6.</w:t>
        </w:r>
        <w:del w:id="13713" w:author="Rapporteur" w:date="2022-05-26T00:21:00Z">
          <w:r>
            <w:rPr>
              <w:lang w:eastAsia="zh-CN"/>
            </w:rPr>
            <w:delText>x</w:delText>
          </w:r>
        </w:del>
      </w:ins>
      <w:ins w:id="13714" w:author="Rapporteur" w:date="2022-05-26T11:17:00Z">
        <w:r>
          <w:rPr>
            <w:lang w:eastAsia="zh-CN"/>
          </w:rPr>
          <w:t>53</w:t>
        </w:r>
      </w:ins>
      <w:ins w:id="13715" w:author="S2-2205108" w:date="2022-05-25T19:08:00Z">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3707"/>
        <w:bookmarkEnd w:id="13708"/>
        <w:bookmarkEnd w:id="13709"/>
        <w:bookmarkEnd w:id="13710"/>
        <w:bookmarkEnd w:id="13711"/>
      </w:ins>
    </w:p>
    <w:p>
      <w:pPr>
        <w:rPr>
          <w:ins w:id="13716" w:author="S2-2205108" w:date="2022-05-25T19:08:00Z"/>
        </w:rPr>
      </w:pPr>
      <w:ins w:id="13717" w:author="S2-2205108" w:date="2022-05-25T19:08:00Z">
        <w:r>
          <w:t>MTLF with FL client:</w:t>
        </w:r>
      </w:ins>
    </w:p>
    <w:p>
      <w:pPr>
        <w:pStyle w:val="B1"/>
        <w:rPr>
          <w:ins w:id="13718" w:author="S2-2205108" w:date="2022-05-25T19:08:00Z"/>
          <w:rPrChange w:id="13719" w:author="Rapporteur" w:date="2022-05-26T14:10:00Z">
            <w:rPr>
              <w:ins w:id="13720" w:author="S2-2205108" w:date="2022-05-25T19:08:00Z"/>
              <w:lang w:eastAsia="zh-CN"/>
            </w:rPr>
          </w:rPrChange>
        </w:rPr>
      </w:pPr>
      <w:ins w:id="13721" w:author="S2-2205108" w:date="2022-05-25T19:08:00Z">
        <w:r>
          <w:rPr>
            <w:rPrChange w:id="13722" w:author="Rapporteur" w:date="2022-05-26T14:10:00Z">
              <w:rPr>
                <w:lang w:eastAsia="zh-CN"/>
              </w:rPr>
            </w:rPrChange>
          </w:rPr>
          <w:t>-</w:t>
        </w:r>
        <w:r>
          <w:rPr>
            <w:rPrChange w:id="13723" w:author="Rapporteur" w:date="2022-05-26T14:10:00Z">
              <w:rPr>
                <w:lang w:eastAsia="zh-CN"/>
              </w:rPr>
            </w:rPrChange>
          </w:rPr>
          <w:tab/>
          <w:t>register the "FL capability, Serving Area, Supported Time Period for FL " in NF profile to NRF.</w:t>
        </w:r>
      </w:ins>
    </w:p>
    <w:p>
      <w:pPr>
        <w:pStyle w:val="B1"/>
        <w:rPr>
          <w:ins w:id="13724" w:author="S2-2205108" w:date="2022-05-25T19:08:00Z"/>
          <w:rPrChange w:id="13725" w:author="Rapporteur" w:date="2022-05-26T14:10:00Z">
            <w:rPr>
              <w:ins w:id="13726" w:author="S2-2205108" w:date="2022-05-25T19:08:00Z"/>
              <w:lang w:eastAsia="zh-CN"/>
            </w:rPr>
          </w:rPrChange>
        </w:rPr>
      </w:pPr>
      <w:ins w:id="13727" w:author="S2-2205108" w:date="2022-05-25T19:08:00Z">
        <w:r>
          <w:rPr>
            <w:rPrChange w:id="13728" w:author="Rapporteur" w:date="2022-05-26T14:10:00Z">
              <w:rPr>
                <w:lang w:eastAsia="zh-CN"/>
              </w:rPr>
            </w:rPrChange>
          </w:rPr>
          <w:t>-</w:t>
        </w:r>
        <w:r>
          <w:rPr>
            <w:rPrChange w:id="13729" w:author="Rapporteur" w:date="2022-05-26T14:10:00Z">
              <w:rPr>
                <w:lang w:eastAsia="zh-CN"/>
              </w:rPr>
            </w:rPrChange>
          </w:rPr>
          <w:tab/>
          <w:t xml:space="preserve">support local ML training based on instruction from the </w:t>
        </w:r>
        <w:r>
          <w:t>MTLF</w:t>
        </w:r>
        <w:r>
          <w:rPr>
            <w:rPrChange w:id="13730" w:author="Rapporteur" w:date="2022-05-26T14:10:00Z">
              <w:rPr>
                <w:lang w:eastAsia="zh-CN"/>
              </w:rPr>
            </w:rPrChange>
          </w:rPr>
          <w:t xml:space="preserve"> </w:t>
        </w:r>
        <w:r>
          <w:rPr>
            <w:rPrChange w:id="13731" w:author="Rapporteur" w:date="2022-05-26T14:10:00Z">
              <w:rPr>
                <w:lang w:eastAsia="ko-KR"/>
              </w:rPr>
            </w:rPrChange>
          </w:rPr>
          <w:t>acting as coordinator</w:t>
        </w:r>
        <w:r>
          <w:rPr>
            <w:rPrChange w:id="13732" w:author="Rapporteur" w:date="2022-05-26T14:10:00Z">
              <w:rPr>
                <w:lang w:eastAsia="zh-CN"/>
              </w:rPr>
            </w:rPrChange>
          </w:rPr>
          <w:t>.</w:t>
        </w:r>
      </w:ins>
    </w:p>
    <w:p>
      <w:pPr>
        <w:pStyle w:val="B1"/>
        <w:rPr>
          <w:ins w:id="13733" w:author="S2-2205108" w:date="2022-05-25T19:08:00Z"/>
          <w:rPrChange w:id="13734" w:author="Rapporteur" w:date="2022-05-26T14:10:00Z">
            <w:rPr>
              <w:ins w:id="13735" w:author="S2-2205108" w:date="2022-05-25T19:08:00Z"/>
              <w:lang w:eastAsia="ko-KR"/>
            </w:rPr>
          </w:rPrChange>
        </w:rPr>
      </w:pPr>
      <w:ins w:id="13736" w:author="S2-2205108" w:date="2022-05-25T19:08:00Z">
        <w:r>
          <w:rPr>
            <w:rPrChange w:id="13737" w:author="Rapporteur" w:date="2022-05-26T14:10:00Z">
              <w:rPr>
                <w:lang w:eastAsia="zh-CN"/>
              </w:rPr>
            </w:rPrChange>
          </w:rPr>
          <w:t>-</w:t>
        </w:r>
        <w:r>
          <w:rPr>
            <w:rPrChange w:id="13738" w:author="Rapporteur" w:date="2022-05-26T14:10:00Z">
              <w:rPr>
                <w:lang w:eastAsia="zh-CN"/>
              </w:rPr>
            </w:rPrChange>
          </w:rPr>
          <w:tab/>
          <w:t>support to report the trained interim ML model to NWDAF</w:t>
        </w:r>
        <w:r>
          <w:t>(MTLF)</w:t>
        </w:r>
        <w:r>
          <w:rPr>
            <w:rPrChange w:id="13739" w:author="Rapporteur" w:date="2022-05-26T14:10:00Z">
              <w:rPr>
                <w:lang w:eastAsia="zh-CN"/>
              </w:rPr>
            </w:rPrChange>
          </w:rPr>
          <w:t xml:space="preserve"> </w:t>
        </w:r>
        <w:r>
          <w:rPr>
            <w:rPrChange w:id="13740" w:author="Rapporteur" w:date="2022-05-26T14:10:00Z">
              <w:rPr>
                <w:lang w:eastAsia="ko-KR"/>
              </w:rPr>
            </w:rPrChange>
          </w:rPr>
          <w:t>acting as coordinator</w:t>
        </w:r>
      </w:ins>
    </w:p>
    <w:p>
      <w:pPr>
        <w:pStyle w:val="B1"/>
        <w:rPr>
          <w:ins w:id="13741" w:author="S2-2205108" w:date="2022-05-25T19:08:00Z"/>
          <w:rPrChange w:id="13742" w:author="Rapporteur" w:date="2022-05-26T14:10:00Z">
            <w:rPr>
              <w:ins w:id="13743" w:author="S2-2205108" w:date="2022-05-25T19:08:00Z"/>
              <w:lang w:eastAsia="zh-CN"/>
            </w:rPr>
          </w:rPrChange>
        </w:rPr>
      </w:pPr>
      <w:ins w:id="13744" w:author="S2-2205108" w:date="2022-05-25T19:08:00Z">
        <w:r>
          <w:rPr>
            <w:rFonts w:eastAsia="Malgun Gothic"/>
            <w:rPrChange w:id="13745" w:author="Rapporteur" w:date="2022-05-26T14:10:00Z">
              <w:rPr>
                <w:rFonts w:eastAsia="Malgun Gothic"/>
                <w:lang w:eastAsia="zh-CN"/>
              </w:rPr>
            </w:rPrChange>
          </w:rPr>
          <w:t>-</w:t>
        </w:r>
        <w:r>
          <w:rPr>
            <w:rPrChange w:id="13746" w:author="Rapporteur" w:date="2022-05-26T14:10:00Z">
              <w:rPr>
                <w:lang w:eastAsia="zh-CN"/>
              </w:rPr>
            </w:rPrChange>
          </w:rPr>
          <w:tab/>
          <w:t>support MTLF with FL Server discovery procedure.</w:t>
        </w:r>
      </w:ins>
    </w:p>
    <w:p>
      <w:pPr>
        <w:rPr>
          <w:ins w:id="13747" w:author="S2-2205108" w:date="2022-05-25T19:08:00Z"/>
          <w:lang w:eastAsia="zh-CN"/>
        </w:rPr>
      </w:pPr>
      <w:ins w:id="13748" w:author="S2-2205108" w:date="2022-05-25T19:08:00Z">
        <w:r>
          <w:lastRenderedPageBreak/>
          <w:t>MTLF with FL server</w:t>
        </w:r>
        <w:r>
          <w:rPr>
            <w:lang w:eastAsia="zh-CN"/>
          </w:rPr>
          <w:t xml:space="preserve"> </w:t>
        </w:r>
        <w:r>
          <w:rPr>
            <w:lang w:eastAsia="ko-KR"/>
          </w:rPr>
          <w:t>acting as coordinator</w:t>
        </w:r>
        <w:r>
          <w:rPr>
            <w:lang w:eastAsia="zh-CN"/>
          </w:rPr>
          <w:t>:</w:t>
        </w:r>
      </w:ins>
    </w:p>
    <w:p>
      <w:pPr>
        <w:pStyle w:val="B1"/>
        <w:rPr>
          <w:ins w:id="13749" w:author="S2-2205108" w:date="2022-05-25T19:08:00Z"/>
          <w:rPrChange w:id="13750" w:author="Rapporteur" w:date="2022-05-26T14:10:00Z">
            <w:rPr>
              <w:ins w:id="13751" w:author="S2-2205108" w:date="2022-05-25T19:08:00Z"/>
              <w:lang w:eastAsia="zh-CN"/>
            </w:rPr>
          </w:rPrChange>
        </w:rPr>
      </w:pPr>
      <w:ins w:id="13752" w:author="S2-2205108" w:date="2022-05-25T19:08:00Z">
        <w:r>
          <w:rPr>
            <w:rPrChange w:id="13753" w:author="Rapporteur" w:date="2022-05-26T14:10:00Z">
              <w:rPr>
                <w:lang w:eastAsia="zh-CN"/>
              </w:rPr>
            </w:rPrChange>
          </w:rPr>
          <w:t>-</w:t>
        </w:r>
        <w:r>
          <w:rPr>
            <w:rPrChange w:id="13754" w:author="Rapporteur" w:date="2022-05-26T14:10:00Z">
              <w:rPr>
                <w:lang w:eastAsia="zh-CN"/>
              </w:rPr>
            </w:rPrChange>
          </w:rPr>
          <w:tab/>
          <w:t>register the "FL capability, Serving Area, Supported Time Period for FL " in NF profile to NRF.</w:t>
        </w:r>
      </w:ins>
    </w:p>
    <w:p>
      <w:pPr>
        <w:pStyle w:val="B1"/>
        <w:rPr>
          <w:ins w:id="13755" w:author="S2-2205108" w:date="2022-05-25T19:08:00Z"/>
          <w:rPrChange w:id="13756" w:author="Rapporteur" w:date="2022-05-26T14:10:00Z">
            <w:rPr>
              <w:ins w:id="13757" w:author="S2-2205108" w:date="2022-05-25T19:08:00Z"/>
              <w:lang w:eastAsia="zh-CN"/>
            </w:rPr>
          </w:rPrChange>
        </w:rPr>
      </w:pPr>
      <w:ins w:id="13758" w:author="S2-2205108" w:date="2022-05-25T19:08:00Z">
        <w:r>
          <w:rPr>
            <w:rFonts w:eastAsia="Malgun Gothic"/>
            <w:rPrChange w:id="13759" w:author="Rapporteur" w:date="2022-05-26T14:10:00Z">
              <w:rPr>
                <w:rFonts w:eastAsia="Malgun Gothic"/>
                <w:lang w:eastAsia="zh-CN"/>
              </w:rPr>
            </w:rPrChange>
          </w:rPr>
          <w:t>-</w:t>
        </w:r>
        <w:r>
          <w:rPr>
            <w:rPrChange w:id="13760" w:author="Rapporteur" w:date="2022-05-26T14:10:00Z">
              <w:rPr>
                <w:lang w:eastAsia="zh-CN"/>
              </w:rPr>
            </w:rPrChange>
          </w:rPr>
          <w:tab/>
          <w:t>support MTLF with FL client discovery procedure.</w:t>
        </w:r>
      </w:ins>
    </w:p>
    <w:p>
      <w:pPr>
        <w:pStyle w:val="B1"/>
        <w:rPr>
          <w:ins w:id="13761" w:author="S2-2205108" w:date="2022-05-25T19:08:00Z"/>
          <w:rPrChange w:id="13762" w:author="Rapporteur" w:date="2022-05-26T14:10:00Z">
            <w:rPr>
              <w:ins w:id="13763" w:author="S2-2205108" w:date="2022-05-25T19:08:00Z"/>
              <w:lang w:eastAsia="zh-CN"/>
            </w:rPr>
          </w:rPrChange>
        </w:rPr>
      </w:pPr>
      <w:ins w:id="13764" w:author="S2-2205108" w:date="2022-05-25T19:08:00Z">
        <w:r>
          <w:rPr>
            <w:rPrChange w:id="13765" w:author="Rapporteur" w:date="2022-05-26T14:10:00Z">
              <w:rPr>
                <w:lang w:eastAsia="zh-CN"/>
              </w:rPr>
            </w:rPrChange>
          </w:rPr>
          <w:t>-</w:t>
        </w:r>
        <w:r>
          <w:rPr>
            <w:rPrChange w:id="13766" w:author="Rapporteur" w:date="2022-05-26T14:10:00Z">
              <w:rPr>
                <w:lang w:eastAsia="zh-CN"/>
              </w:rPr>
            </w:rPrChange>
          </w:rPr>
          <w:tab/>
          <w:t>support to send FL request to MTLF with FL client.</w:t>
        </w:r>
      </w:ins>
    </w:p>
    <w:p>
      <w:pPr>
        <w:pStyle w:val="B1"/>
        <w:rPr>
          <w:ins w:id="13767" w:author="S2-2205108" w:date="2022-05-25T19:08:00Z"/>
          <w:rPrChange w:id="13768" w:author="Rapporteur" w:date="2022-05-26T14:10:00Z">
            <w:rPr>
              <w:ins w:id="13769" w:author="S2-2205108" w:date="2022-05-25T19:08:00Z"/>
              <w:lang w:eastAsia="zh-CN"/>
            </w:rPr>
          </w:rPrChange>
        </w:rPr>
      </w:pPr>
      <w:ins w:id="13770" w:author="S2-2205108" w:date="2022-05-25T19:08:00Z">
        <w:r>
          <w:rPr>
            <w:rPrChange w:id="13771" w:author="Rapporteur" w:date="2022-05-26T14:10:00Z">
              <w:rPr>
                <w:lang w:eastAsia="zh-CN"/>
              </w:rPr>
            </w:rPrChange>
          </w:rPr>
          <w:t>-</w:t>
        </w:r>
        <w:r>
          <w:rPr>
            <w:rPrChange w:id="13772" w:author="Rapporteur" w:date="2022-05-26T14:10:00Z">
              <w:rPr>
                <w:lang w:eastAsia="zh-CN"/>
              </w:rPr>
            </w:rPrChange>
          </w:rPr>
          <w:tab/>
          <w:t>support to aggregate the interim ML model from MTLF with FL client.</w:t>
        </w:r>
      </w:ins>
    </w:p>
    <w:p>
      <w:pPr>
        <w:pStyle w:val="21"/>
        <w:rPr>
          <w:ins w:id="13773" w:author="S2-2205113" w:date="2022-05-25T23:08:00Z"/>
          <w:lang w:val="fr-FR"/>
        </w:rPr>
      </w:pPr>
      <w:bookmarkStart w:id="13774" w:name="_Toc15519"/>
      <w:bookmarkStart w:id="13775" w:name="_Toc104433402"/>
      <w:bookmarkStart w:id="13776" w:name="_Toc104467521"/>
      <w:bookmarkStart w:id="13777" w:name="_Toc104467854"/>
      <w:bookmarkStart w:id="13778" w:name="_Toc104468190"/>
      <w:ins w:id="13779" w:author="S2-2205113" w:date="2022-05-25T23:08:00Z">
        <w:r>
          <w:rPr>
            <w:lang w:val="fr-FR" w:eastAsia="zh-CN"/>
          </w:rPr>
          <w:t>6.</w:t>
        </w:r>
        <w:del w:id="13780" w:author="Rapporteur" w:date="2022-05-26T00:23:00Z">
          <w:r>
            <w:rPr>
              <w:lang w:val="fr-FR" w:eastAsia="zh-CN"/>
            </w:rPr>
            <w:delText>X</w:delText>
          </w:r>
        </w:del>
      </w:ins>
      <w:ins w:id="13781" w:author="Rapporteur" w:date="2022-05-26T11:18:00Z">
        <w:r>
          <w:rPr>
            <w:lang w:val="fr-FR" w:eastAsia="zh-CN"/>
          </w:rPr>
          <w:t>54</w:t>
        </w:r>
      </w:ins>
      <w:ins w:id="13782" w:author="S2-2205113" w:date="2022-05-25T23:08:00Z">
        <w:r>
          <w:rPr>
            <w:rFonts w:hint="eastAsia"/>
            <w:lang w:val="fr-FR" w:eastAsia="ko-KR"/>
          </w:rPr>
          <w:tab/>
        </w:r>
        <w:r>
          <w:rPr>
            <w:lang w:val="fr-FR"/>
          </w:rPr>
          <w:t>Solution</w:t>
        </w:r>
        <w:r>
          <w:rPr>
            <w:rFonts w:hint="eastAsia"/>
            <w:lang w:val="fr-FR" w:eastAsia="zh-CN"/>
          </w:rPr>
          <w:t xml:space="preserve"> #</w:t>
        </w:r>
        <w:del w:id="13783" w:author="Rapporteur" w:date="2022-05-26T00:24:00Z">
          <w:r>
            <w:rPr>
              <w:lang w:val="fr-FR" w:eastAsia="zh-CN"/>
            </w:rPr>
            <w:delText>X</w:delText>
          </w:r>
        </w:del>
      </w:ins>
      <w:ins w:id="13784" w:author="Rapporteur" w:date="2022-05-26T11:18:00Z">
        <w:r>
          <w:rPr>
            <w:lang w:val="fr-FR" w:eastAsia="zh-CN"/>
          </w:rPr>
          <w:t>54</w:t>
        </w:r>
      </w:ins>
      <w:ins w:id="13785" w:author="S2-2205113" w:date="2022-05-25T23:08:00Z">
        <w:r>
          <w:rPr>
            <w:lang w:val="fr-FR"/>
          </w:rPr>
          <w:t xml:space="preserve">: </w:t>
        </w:r>
        <w:r>
          <w:t>Finer granular location information based on LCS input data</w:t>
        </w:r>
        <w:bookmarkEnd w:id="13774"/>
        <w:bookmarkEnd w:id="13775"/>
        <w:bookmarkEnd w:id="13776"/>
        <w:bookmarkEnd w:id="13777"/>
        <w:bookmarkEnd w:id="13778"/>
      </w:ins>
    </w:p>
    <w:p>
      <w:pPr>
        <w:pStyle w:val="31"/>
        <w:rPr>
          <w:ins w:id="13786" w:author="S2-2205113" w:date="2022-05-25T23:08:00Z"/>
          <w:lang w:val="fr-FR"/>
        </w:rPr>
      </w:pPr>
      <w:bookmarkStart w:id="13787" w:name="_Toc5225"/>
      <w:bookmarkStart w:id="13788" w:name="_Toc104433403"/>
      <w:bookmarkStart w:id="13789" w:name="_Toc104467522"/>
      <w:bookmarkStart w:id="13790" w:name="_Toc104467855"/>
      <w:bookmarkStart w:id="13791" w:name="_Toc104468191"/>
      <w:ins w:id="13792" w:author="S2-2205113" w:date="2022-05-25T23:08:00Z">
        <w:r>
          <w:rPr>
            <w:lang w:val="fr-FR"/>
          </w:rPr>
          <w:t>6.</w:t>
        </w:r>
        <w:del w:id="13793" w:author="Rapporteur" w:date="2022-05-26T00:24:00Z">
          <w:r>
            <w:rPr>
              <w:rFonts w:hint="eastAsia"/>
              <w:lang w:val="fr-FR"/>
            </w:rPr>
            <w:delText>X</w:delText>
          </w:r>
        </w:del>
      </w:ins>
      <w:ins w:id="13794" w:author="Rapporteur" w:date="2022-05-26T11:18:00Z">
        <w:r>
          <w:rPr>
            <w:lang w:val="fr-FR"/>
          </w:rPr>
          <w:t>54</w:t>
        </w:r>
      </w:ins>
      <w:ins w:id="13795" w:author="S2-2205113" w:date="2022-05-25T23:08:00Z">
        <w:r>
          <w:rPr>
            <w:lang w:val="fr-FR"/>
          </w:rPr>
          <w:t>.1</w:t>
        </w:r>
        <w:r>
          <w:rPr>
            <w:rFonts w:hint="eastAsia"/>
            <w:lang w:val="fr-FR"/>
          </w:rPr>
          <w:tab/>
          <w:t>Description</w:t>
        </w:r>
        <w:bookmarkEnd w:id="13787"/>
        <w:bookmarkEnd w:id="13788"/>
        <w:bookmarkEnd w:id="13789"/>
        <w:bookmarkEnd w:id="13790"/>
        <w:bookmarkEnd w:id="13791"/>
      </w:ins>
    </w:p>
    <w:p>
      <w:pPr>
        <w:rPr>
          <w:ins w:id="13796" w:author="S2-2205113" w:date="2022-05-25T23:08:00Z"/>
        </w:rPr>
        <w:pPrChange w:id="13797" w:author="Rapporteur" w:date="2022-05-26T14:10:00Z">
          <w:pPr>
            <w:widowControl w:val="0"/>
            <w:overflowPunct/>
            <w:autoSpaceDE/>
            <w:autoSpaceDN/>
            <w:adjustRightInd/>
            <w:spacing w:after="0"/>
            <w:jc w:val="both"/>
            <w:textAlignment w:val="auto"/>
          </w:pPr>
        </w:pPrChange>
      </w:pPr>
      <w:ins w:id="13798" w:author="S2-2205113" w:date="2022-05-25T23:08:00Z">
        <w:r>
          <w:rPr>
            <w:lang w:val="en-US"/>
          </w:rPr>
          <w:t>As described in the TS 23.288</w:t>
        </w:r>
      </w:ins>
      <w:ins w:id="13799" w:author="Rapporteur" w:date="2022-05-26T01:51:00Z">
        <w:r>
          <w:rPr>
            <w:lang w:val="en-US"/>
          </w:rPr>
          <w:t xml:space="preserve"> [5]</w:t>
        </w:r>
      </w:ins>
      <w:ins w:id="13800" w:author="S2-2205113" w:date="2022-05-25T23:08:00Z">
        <w:r>
          <w:rPr>
            <w:lang w:val="en-US"/>
          </w:rPr>
          <w:t xml:space="preserve">, currently the preferred granularity of location information is either on TA level or cell level, however, below use case demands more precious location </w:t>
        </w:r>
        <w:r>
          <w:t>information.</w:t>
        </w:r>
      </w:ins>
    </w:p>
    <w:p>
      <w:pPr>
        <w:widowControl w:val="0"/>
        <w:overflowPunct/>
        <w:autoSpaceDE/>
        <w:autoSpaceDN/>
        <w:adjustRightInd/>
        <w:spacing w:after="0"/>
        <w:jc w:val="both"/>
        <w:textAlignment w:val="auto"/>
        <w:rPr>
          <w:ins w:id="13801" w:author="S2-2205113" w:date="2022-05-25T23:08:00Z"/>
          <w:del w:id="13802" w:author="Rapporteur" w:date="2022-05-26T14:10:00Z"/>
        </w:rPr>
      </w:pPr>
    </w:p>
    <w:p>
      <w:pPr>
        <w:pStyle w:val="B1"/>
        <w:rPr>
          <w:ins w:id="13803" w:author="S2-2205113" w:date="2022-05-25T23:08:00Z"/>
          <w:lang w:val="en-US"/>
        </w:rPr>
        <w:pPrChange w:id="13804" w:author="Rapporteur" w:date="2022-05-26T14:10:00Z">
          <w:pPr>
            <w:pStyle w:val="affff2"/>
            <w:widowControl w:val="0"/>
            <w:numPr>
              <w:numId w:val="46"/>
            </w:numPr>
            <w:ind w:hanging="360"/>
            <w:jc w:val="both"/>
          </w:pPr>
        </w:pPrChange>
      </w:pPr>
      <w:ins w:id="13805" w:author="Rapporteur" w:date="2022-05-26T03:45:00Z">
        <w:r>
          <w:rPr>
            <w:lang w:val="en-US"/>
          </w:rPr>
          <w:t>-</w:t>
        </w:r>
        <w:r>
          <w:rPr>
            <w:lang w:val="en-US"/>
          </w:rPr>
          <w:tab/>
        </w:r>
      </w:ins>
      <w:ins w:id="13806" w:author="S2-2205113" w:date="2022-05-25T23:08:00Z">
        <w:r>
          <w:rPr>
            <w:b/>
            <w:lang w:val="en-US"/>
          </w:rPr>
          <w:t>Measuring the number of viewers who see outdoor advertisements</w:t>
        </w:r>
        <w:r>
          <w:rPr>
            <w:lang w:val="en-US"/>
          </w:rPr>
          <w:t>: In order to measure the users who see the advertisement in a specific location, statistical information of a specific location is required to estimate the viewers of an advertisement.</w:t>
        </w:r>
      </w:ins>
    </w:p>
    <w:p>
      <w:pPr>
        <w:pStyle w:val="B1"/>
        <w:rPr>
          <w:ins w:id="13807" w:author="S2-2205113" w:date="2022-05-25T23:08:00Z"/>
          <w:lang w:val="en-US"/>
        </w:rPr>
        <w:pPrChange w:id="13808" w:author="Rapporteur" w:date="2022-05-26T14:10:00Z">
          <w:pPr>
            <w:pStyle w:val="affff2"/>
            <w:widowControl w:val="0"/>
            <w:numPr>
              <w:numId w:val="46"/>
            </w:numPr>
            <w:ind w:hanging="360"/>
            <w:jc w:val="both"/>
          </w:pPr>
        </w:pPrChange>
      </w:pPr>
      <w:ins w:id="13809" w:author="Rapporteur" w:date="2022-05-26T03:45:00Z">
        <w:r>
          <w:rPr>
            <w:lang w:val="en-US"/>
          </w:rPr>
          <w:t>-</w:t>
        </w:r>
        <w:r>
          <w:rPr>
            <w:lang w:val="en-US"/>
          </w:rPr>
          <w:tab/>
        </w:r>
      </w:ins>
      <w:ins w:id="13810" w:author="S2-2205113" w:date="2022-05-25T23:08:00Z">
        <w:r>
          <w:rPr>
            <w:b/>
            <w:lang w:val="en-US"/>
          </w:rPr>
          <w:t>Inference of taste and recommendation based on visited places</w:t>
        </w:r>
        <w:r>
          <w:rPr>
            <w:lang w:val="en-US"/>
          </w:rPr>
          <w:t>: it is important to consider the location information before sending the recommendation. The exact location is crucial for deriving the analysis for location-based services (for example, mydaiz service provided by NTT DOCOMO).</w:t>
        </w:r>
      </w:ins>
    </w:p>
    <w:p>
      <w:pPr>
        <w:rPr>
          <w:ins w:id="13811" w:author="S2-2205113" w:date="2022-05-25T23:08:00Z"/>
          <w:lang w:val="en-US"/>
        </w:rPr>
        <w:pPrChange w:id="13812" w:author="Rapporteur" w:date="2022-05-26T14:10:00Z">
          <w:pPr>
            <w:widowControl w:val="0"/>
            <w:jc w:val="both"/>
          </w:pPr>
        </w:pPrChange>
      </w:pPr>
      <w:ins w:id="13813" w:author="S2-2205113" w:date="2022-05-25T23:08:00Z">
        <w:r>
          <w:rPr>
            <w:lang w:val="en-US"/>
          </w:rPr>
          <w:t>In this solution, it is defined location granularity and location accuracy granularity as:</w:t>
        </w:r>
      </w:ins>
    </w:p>
    <w:p>
      <w:pPr>
        <w:pStyle w:val="B1"/>
        <w:rPr>
          <w:ins w:id="13814" w:author="S2-2205113" w:date="2022-05-25T23:08:00Z"/>
          <w:lang w:val="en-US"/>
        </w:rPr>
        <w:pPrChange w:id="13815" w:author="Rapporteur" w:date="2022-05-26T14:11:00Z">
          <w:pPr>
            <w:pStyle w:val="affff2"/>
            <w:widowControl w:val="0"/>
            <w:numPr>
              <w:numId w:val="46"/>
            </w:numPr>
            <w:ind w:hanging="360"/>
            <w:jc w:val="both"/>
          </w:pPr>
        </w:pPrChange>
      </w:pPr>
      <w:ins w:id="13816" w:author="Rapporteur" w:date="2022-05-26T03:46:00Z">
        <w:r>
          <w:rPr>
            <w:lang w:val="en-US"/>
          </w:rPr>
          <w:t>-</w:t>
        </w:r>
        <w:r>
          <w:rPr>
            <w:lang w:val="en-US"/>
          </w:rPr>
          <w:tab/>
        </w:r>
      </w:ins>
      <w:ins w:id="13817" w:author="S2-2205113" w:date="2022-05-25T23:08:00Z">
        <w:r>
          <w:rPr>
            <w:lang w:val="en-US"/>
          </w:rPr>
          <w:t xml:space="preserve">Location granularity: </w:t>
        </w:r>
      </w:ins>
    </w:p>
    <w:p>
      <w:pPr>
        <w:pStyle w:val="B2"/>
        <w:rPr>
          <w:ins w:id="13818" w:author="S2-2205113" w:date="2022-05-25T23:08:00Z"/>
          <w:lang w:val="en-US" w:eastAsia="zh-CN"/>
          <w:rPrChange w:id="13819" w:author="Rapporteur" w:date="2022-05-26T03:46:00Z">
            <w:rPr>
              <w:ins w:id="13820" w:author="S2-2205113" w:date="2022-05-25T23:08:00Z"/>
              <w:lang w:val="en-US"/>
            </w:rPr>
          </w:rPrChange>
        </w:rPr>
        <w:pPrChange w:id="13821" w:author="Rapporteur" w:date="2022-05-26T14:11:00Z">
          <w:pPr>
            <w:pStyle w:val="affff2"/>
            <w:widowControl w:val="0"/>
            <w:numPr>
              <w:ilvl w:val="1"/>
              <w:numId w:val="46"/>
            </w:numPr>
            <w:ind w:left="1440" w:hanging="360"/>
            <w:jc w:val="both"/>
          </w:pPr>
        </w:pPrChange>
      </w:pPr>
      <w:ins w:id="13822" w:author="Rapporteur" w:date="2022-05-26T03:46:00Z">
        <w:r>
          <w:rPr>
            <w:lang w:val="en-US"/>
          </w:rPr>
          <w:t>-</w:t>
        </w:r>
        <w:r>
          <w:rPr>
            <w:lang w:val="en-US"/>
          </w:rPr>
          <w:tab/>
        </w:r>
      </w:ins>
      <w:ins w:id="13823" w:author="S2-2205113" w:date="2022-05-25T23:08:00Z">
        <w:r>
          <w:rPr>
            <w:lang w:val="en-US" w:eastAsia="zh-CN"/>
            <w:rPrChange w:id="13824" w:author="Rapporteur" w:date="2022-05-26T03:46:00Z">
              <w:rPr>
                <w:lang w:val="en-US"/>
              </w:rPr>
            </w:rPrChange>
          </w:rPr>
          <w:t>TA level;</w:t>
        </w:r>
      </w:ins>
    </w:p>
    <w:p>
      <w:pPr>
        <w:pStyle w:val="B2"/>
        <w:rPr>
          <w:ins w:id="13825" w:author="S2-2205113" w:date="2022-05-25T23:08:00Z"/>
          <w:lang w:val="en-US" w:eastAsia="zh-CN"/>
          <w:rPrChange w:id="13826" w:author="Rapporteur" w:date="2022-05-26T03:46:00Z">
            <w:rPr>
              <w:ins w:id="13827" w:author="S2-2205113" w:date="2022-05-25T23:08:00Z"/>
              <w:lang w:val="en-US"/>
            </w:rPr>
          </w:rPrChange>
        </w:rPr>
        <w:pPrChange w:id="13828" w:author="Rapporteur" w:date="2022-05-26T14:11:00Z">
          <w:pPr>
            <w:pStyle w:val="affff2"/>
            <w:widowControl w:val="0"/>
            <w:numPr>
              <w:ilvl w:val="1"/>
              <w:numId w:val="46"/>
            </w:numPr>
            <w:ind w:left="1440" w:hanging="360"/>
            <w:jc w:val="both"/>
          </w:pPr>
        </w:pPrChange>
      </w:pPr>
      <w:ins w:id="13829" w:author="Rapporteur" w:date="2022-05-26T03:46:00Z">
        <w:r>
          <w:rPr>
            <w:lang w:val="en-US"/>
          </w:rPr>
          <w:t>-</w:t>
        </w:r>
        <w:r>
          <w:rPr>
            <w:lang w:val="en-US"/>
          </w:rPr>
          <w:tab/>
        </w:r>
      </w:ins>
      <w:ins w:id="13830" w:author="S2-2205113" w:date="2022-05-25T23:08:00Z">
        <w:r>
          <w:rPr>
            <w:lang w:val="en-US" w:eastAsia="zh-CN"/>
            <w:rPrChange w:id="13831" w:author="Rapporteur" w:date="2022-05-26T03:46:00Z">
              <w:rPr>
                <w:lang w:val="en-US"/>
              </w:rPr>
            </w:rPrChange>
          </w:rPr>
          <w:t>Cell level;</w:t>
        </w:r>
      </w:ins>
    </w:p>
    <w:p>
      <w:pPr>
        <w:pStyle w:val="B2"/>
        <w:rPr>
          <w:ins w:id="13832" w:author="S2-2205113" w:date="2022-05-25T23:08:00Z"/>
          <w:lang w:val="en-US" w:eastAsia="zh-CN"/>
          <w:rPrChange w:id="13833" w:author="Rapporteur" w:date="2022-05-26T03:46:00Z">
            <w:rPr>
              <w:ins w:id="13834" w:author="S2-2205113" w:date="2022-05-25T23:08:00Z"/>
              <w:lang w:val="en-US"/>
            </w:rPr>
          </w:rPrChange>
        </w:rPr>
        <w:pPrChange w:id="13835" w:author="Rapporteur" w:date="2022-05-26T14:11:00Z">
          <w:pPr>
            <w:pStyle w:val="affff2"/>
            <w:widowControl w:val="0"/>
            <w:numPr>
              <w:ilvl w:val="1"/>
              <w:numId w:val="46"/>
            </w:numPr>
            <w:ind w:left="1440" w:hanging="360"/>
            <w:jc w:val="both"/>
          </w:pPr>
        </w:pPrChange>
      </w:pPr>
      <w:ins w:id="13836" w:author="Rapporteur" w:date="2022-05-26T03:46:00Z">
        <w:r>
          <w:rPr>
            <w:lang w:val="en-US"/>
          </w:rPr>
          <w:t>-</w:t>
        </w:r>
        <w:r>
          <w:rPr>
            <w:lang w:val="en-US"/>
          </w:rPr>
          <w:tab/>
        </w:r>
      </w:ins>
      <w:ins w:id="13837" w:author="S2-2205113" w:date="2022-05-25T23:08:00Z">
        <w:r>
          <w:rPr>
            <w:lang w:eastAsia="zh-CN"/>
          </w:rPr>
          <w:t xml:space="preserve">Geographic Location and Dispatchable Location as </w:t>
        </w:r>
        <w:r>
          <w:rPr>
            <w:lang w:val="en-US" w:eastAsia="zh-CN"/>
            <w:rPrChange w:id="13838" w:author="Rapporteur" w:date="2022-05-26T03:46:00Z">
              <w:rPr>
                <w:lang w:val="en-US"/>
              </w:rPr>
            </w:rPrChange>
          </w:rPr>
          <w:t>described in clause 4.2, TS 22.071 [6].</w:t>
        </w:r>
      </w:ins>
    </w:p>
    <w:p>
      <w:pPr>
        <w:pStyle w:val="B1"/>
        <w:rPr>
          <w:ins w:id="13839" w:author="S2-2205113" w:date="2022-05-25T23:08:00Z"/>
          <w:lang w:val="en-US"/>
        </w:rPr>
        <w:pPrChange w:id="13840" w:author="Rapporteur" w:date="2022-05-26T14:11:00Z">
          <w:pPr>
            <w:pStyle w:val="affff2"/>
            <w:widowControl w:val="0"/>
            <w:numPr>
              <w:numId w:val="46"/>
            </w:numPr>
            <w:ind w:hanging="360"/>
            <w:jc w:val="both"/>
          </w:pPr>
        </w:pPrChange>
      </w:pPr>
      <w:ins w:id="13841" w:author="Rapporteur" w:date="2022-05-26T03:46:00Z">
        <w:r>
          <w:rPr>
            <w:lang w:val="en-US"/>
          </w:rPr>
          <w:t>-</w:t>
        </w:r>
        <w:r>
          <w:rPr>
            <w:lang w:val="en-US"/>
          </w:rPr>
          <w:tab/>
        </w:r>
      </w:ins>
      <w:ins w:id="13842" w:author="S2-2205113" w:date="2022-05-25T23:08:00Z">
        <w:r>
          <w:rPr>
            <w:lang w:val="en-US"/>
          </w:rPr>
          <w:t>Location accuracy granularity:</w:t>
        </w:r>
      </w:ins>
    </w:p>
    <w:p>
      <w:pPr>
        <w:pStyle w:val="B2"/>
        <w:rPr>
          <w:ins w:id="13843" w:author="S2-2205113" w:date="2022-05-25T23:08:00Z"/>
          <w:lang w:val="en-US" w:eastAsia="zh-CN"/>
          <w:rPrChange w:id="13844" w:author="Rapporteur" w:date="2022-05-26T03:46:00Z">
            <w:rPr>
              <w:ins w:id="13845" w:author="S2-2205113" w:date="2022-05-25T23:08:00Z"/>
              <w:lang w:val="en-US"/>
            </w:rPr>
          </w:rPrChange>
        </w:rPr>
        <w:pPrChange w:id="13846" w:author="Rapporteur" w:date="2022-05-26T14:11:00Z">
          <w:pPr>
            <w:pStyle w:val="affff2"/>
            <w:widowControl w:val="0"/>
            <w:numPr>
              <w:ilvl w:val="1"/>
              <w:numId w:val="46"/>
            </w:numPr>
            <w:ind w:left="1440" w:hanging="360"/>
            <w:jc w:val="both"/>
          </w:pPr>
        </w:pPrChange>
      </w:pPr>
      <w:ins w:id="13847" w:author="Rapporteur" w:date="2022-05-26T03:46:00Z">
        <w:r>
          <w:rPr>
            <w:lang w:val="en-US"/>
          </w:rPr>
          <w:t>-</w:t>
        </w:r>
        <w:r>
          <w:rPr>
            <w:lang w:val="en-US"/>
          </w:rPr>
          <w:tab/>
        </w:r>
      </w:ins>
      <w:ins w:id="13848" w:author="S2-2205113" w:date="2022-05-25T23:08:00Z">
        <w:r>
          <w:rPr>
            <w:lang w:eastAsia="zh-CN"/>
          </w:rPr>
          <w:t xml:space="preserve">Horizontal Accuracy, Vertical Accuracy and Dispatchable Location accuracy as </w:t>
        </w:r>
        <w:r>
          <w:rPr>
            <w:lang w:val="en-US" w:eastAsia="zh-CN"/>
            <w:rPrChange w:id="13849" w:author="Rapporteur" w:date="2022-05-26T03:46:00Z">
              <w:rPr>
                <w:lang w:val="en-US"/>
              </w:rPr>
            </w:rPrChange>
          </w:rPr>
          <w:t>described in clause 4.3, TS 22.071 [6].</w:t>
        </w:r>
      </w:ins>
    </w:p>
    <w:p>
      <w:pPr>
        <w:rPr>
          <w:ins w:id="13850" w:author="S2-2205113" w:date="2022-05-25T23:08:00Z"/>
          <w:lang w:val="en-US"/>
        </w:rPr>
        <w:pPrChange w:id="13851" w:author="Rapporteur" w:date="2022-05-26T14:11:00Z">
          <w:pPr>
            <w:widowControl w:val="0"/>
            <w:jc w:val="both"/>
          </w:pPr>
        </w:pPrChange>
      </w:pPr>
      <w:ins w:id="13852" w:author="S2-2205113" w:date="2022-05-25T23:08:00Z">
        <w:r>
          <w:rPr>
            <w:lang w:val="en-US"/>
          </w:rPr>
          <w:t xml:space="preserve">The location information can be UE specific or group of UEs in specific location, in order for NWDAF to provide analytic, therefore, we propose that NWDAF will act as an LCS client and extract the location from LCS system (GMLC). Based on the input data from LCS, the NWDAF determine the </w:t>
        </w:r>
        <w:r>
          <w:t xml:space="preserve">finer granular location </w:t>
        </w:r>
        <w:r>
          <w:rPr>
            <w:lang w:val="en-US"/>
          </w:rPr>
          <w:t>statistical or prediction information and provides to the consumer (such as AF or 5GC NF(s)).</w:t>
        </w:r>
      </w:ins>
    </w:p>
    <w:p>
      <w:pPr>
        <w:pStyle w:val="EditorsNote"/>
        <w:rPr>
          <w:ins w:id="13853" w:author="S2-2205113" w:date="2022-05-25T23:08:00Z"/>
        </w:rPr>
      </w:pPr>
      <w:ins w:id="13854" w:author="S2-2205113" w:date="2022-05-25T23:08:00Z">
        <w:r>
          <w:t>Editor's note:</w:t>
        </w:r>
        <w:r>
          <w:tab/>
        </w:r>
        <w:r>
          <w:rPr>
            <w:lang w:val="de-DE"/>
          </w:rPr>
          <w:t xml:space="preserve">More information about input and output data for </w:t>
        </w:r>
        <w:r>
          <w:rPr>
            <w:lang w:val="en-US"/>
          </w:rPr>
          <w:t xml:space="preserve">the </w:t>
        </w:r>
        <w:r>
          <w:t xml:space="preserve">finer granular location </w:t>
        </w:r>
        <w:r>
          <w:rPr>
            <w:lang w:val="en-US"/>
          </w:rPr>
          <w:t>statistical or prediction information is required.</w:t>
        </w:r>
      </w:ins>
    </w:p>
    <w:p>
      <w:pPr>
        <w:pStyle w:val="31"/>
        <w:rPr>
          <w:ins w:id="13855" w:author="S2-2205113" w:date="2022-05-25T23:08:00Z"/>
        </w:rPr>
      </w:pPr>
      <w:bookmarkStart w:id="13856" w:name="_Toc32233"/>
      <w:bookmarkStart w:id="13857" w:name="_Toc104433404"/>
      <w:bookmarkStart w:id="13858" w:name="_Toc104467523"/>
      <w:bookmarkStart w:id="13859" w:name="_Toc104467856"/>
      <w:bookmarkStart w:id="13860" w:name="_Toc104468192"/>
      <w:ins w:id="13861" w:author="S2-2205113" w:date="2022-05-25T23:08:00Z">
        <w:r>
          <w:lastRenderedPageBreak/>
          <w:t>6.</w:t>
        </w:r>
        <w:del w:id="13862" w:author="Rapporteur" w:date="2022-05-26T00:24:00Z">
          <w:r>
            <w:delText>X</w:delText>
          </w:r>
        </w:del>
      </w:ins>
      <w:ins w:id="13863" w:author="Rapporteur" w:date="2022-05-26T11:18:00Z">
        <w:r>
          <w:t>54</w:t>
        </w:r>
      </w:ins>
      <w:ins w:id="13864" w:author="S2-2205113" w:date="2022-05-25T23:08:00Z">
        <w:r>
          <w:t>.2</w:t>
        </w:r>
        <w:r>
          <w:tab/>
          <w:t>Procedures</w:t>
        </w:r>
        <w:bookmarkEnd w:id="13856"/>
        <w:bookmarkEnd w:id="13857"/>
        <w:bookmarkEnd w:id="13858"/>
        <w:bookmarkEnd w:id="13859"/>
        <w:bookmarkEnd w:id="13860"/>
      </w:ins>
    </w:p>
    <w:p>
      <w:pPr>
        <w:pStyle w:val="TH"/>
        <w:rPr>
          <w:ins w:id="13865" w:author="S2-2205113" w:date="2022-05-25T23:08:00Z"/>
          <w:bCs/>
          <w:lang w:eastAsia="ko-KR"/>
        </w:rPr>
        <w:pPrChange w:id="13866" w:author="Rapporteur" w:date="2022-05-26T00:47:00Z">
          <w:pPr>
            <w:pStyle w:val="EditorsNote"/>
            <w:jc w:val="center"/>
          </w:pPr>
        </w:pPrChange>
      </w:pPr>
      <w:ins w:id="13867" w:author="S2-2205113" w:date="2022-05-25T23:08:00Z">
        <w:r>
          <w:rPr>
            <w:bCs/>
          </w:rPr>
          <w:object w:dxaOrig="5455" w:dyaOrig="2880">
            <v:shape id="_x0000_i1101" type="#_x0000_t75" style="width:276pt;height:2in" o:ole="">
              <v:imagedata r:id="rId184" o:title=""/>
            </v:shape>
            <o:OLEObject Type="Embed" ProgID="Visio.Drawing.15" ShapeID="_x0000_i1101" DrawAspect="Content" ObjectID="_1715085516" r:id="rId185"/>
          </w:object>
        </w:r>
      </w:ins>
    </w:p>
    <w:p>
      <w:pPr>
        <w:pStyle w:val="TF"/>
        <w:rPr>
          <w:ins w:id="13868" w:author="S2-2205113" w:date="2022-05-25T23:08:00Z"/>
          <w:lang w:val="en-US"/>
        </w:rPr>
      </w:pPr>
      <w:ins w:id="13869" w:author="S2-2205113" w:date="2022-05-25T23:08:00Z">
        <w:r>
          <w:t xml:space="preserve">Figure </w:t>
        </w:r>
      </w:ins>
      <w:ins w:id="13870" w:author="Rapporteur" w:date="2022-05-26T00:24:00Z">
        <w:r>
          <w:t>6.</w:t>
        </w:r>
      </w:ins>
      <w:ins w:id="13871" w:author="S2-2205113" w:date="2022-05-25T23:08:00Z">
        <w:del w:id="13872" w:author="Rapporteur" w:date="2022-05-26T00:24:00Z">
          <w:r>
            <w:rPr>
              <w:lang w:val="en-US"/>
            </w:rPr>
            <w:delText>X</w:delText>
          </w:r>
        </w:del>
      </w:ins>
      <w:ins w:id="13873" w:author="Rapporteur" w:date="2022-05-26T11:18:00Z">
        <w:r>
          <w:rPr>
            <w:lang w:val="en-US"/>
          </w:rPr>
          <w:t>54</w:t>
        </w:r>
      </w:ins>
      <w:ins w:id="13874" w:author="Rapporteur" w:date="2022-05-26T00:24:00Z">
        <w:r>
          <w:rPr>
            <w:lang w:val="en-US"/>
          </w:rPr>
          <w:t>.2</w:t>
        </w:r>
      </w:ins>
      <w:ins w:id="13875" w:author="S2-2205113" w:date="2022-05-25T23:08:00Z">
        <w:r>
          <w:t xml:space="preserve">-1: </w:t>
        </w:r>
        <w:r>
          <w:rPr>
            <w:lang w:val="en-US"/>
          </w:rPr>
          <w:t>Procedure for a precious location collection from LCS system.</w:t>
        </w:r>
      </w:ins>
    </w:p>
    <w:p>
      <w:pPr>
        <w:pStyle w:val="B1"/>
        <w:rPr>
          <w:ins w:id="13876" w:author="S2-2205113" w:date="2022-05-25T23:08:00Z"/>
          <w:lang w:val="en-US"/>
          <w:rPrChange w:id="13877" w:author="Rapporteur" w:date="2022-05-26T03:47:00Z">
            <w:rPr>
              <w:ins w:id="13878" w:author="S2-2205113" w:date="2022-05-25T23:08:00Z"/>
            </w:rPr>
          </w:rPrChange>
        </w:rPr>
        <w:pPrChange w:id="13879" w:author="Rapporteur" w:date="2022-05-26T14:11:00Z">
          <w:pPr>
            <w:pStyle w:val="affff2"/>
            <w:widowControl w:val="0"/>
            <w:numPr>
              <w:numId w:val="47"/>
            </w:numPr>
            <w:overflowPunct/>
            <w:autoSpaceDE/>
            <w:autoSpaceDN/>
            <w:adjustRightInd/>
            <w:spacing w:after="0"/>
            <w:ind w:hanging="360"/>
            <w:jc w:val="both"/>
            <w:textAlignment w:val="auto"/>
          </w:pPr>
        </w:pPrChange>
      </w:pPr>
      <w:ins w:id="13880" w:author="Rapporteur" w:date="2022-05-26T03:47:00Z">
        <w:r>
          <w:rPr>
            <w:lang w:val="en-US"/>
          </w:rPr>
          <w:t>1.</w:t>
        </w:r>
        <w:r>
          <w:rPr>
            <w:lang w:val="en-US"/>
          </w:rPr>
          <w:tab/>
        </w:r>
      </w:ins>
      <w:ins w:id="13881" w:author="S2-2205113" w:date="2022-05-25T23:08:00Z">
        <w:r>
          <w:rPr>
            <w:lang w:val="en-US" w:eastAsia="zh-CN"/>
            <w:rPrChange w:id="13882" w:author="Rapporteur" w:date="2022-05-26T03:47:00Z">
              <w:rPr>
                <w:lang w:eastAsia="zh-CN"/>
              </w:rPr>
            </w:rPrChange>
          </w:rPr>
          <w:t>The NF consumer sends the Nnwdaf_AnalyticsInfo to the NWDAF</w:t>
        </w:r>
        <w:r>
          <w:rPr>
            <w:lang w:val="en-US"/>
            <w:rPrChange w:id="13883" w:author="Rapporteur" w:date="2022-05-26T03:47:00Z">
              <w:rPr/>
            </w:rPrChange>
          </w:rPr>
          <w:t xml:space="preserve">. </w:t>
        </w:r>
        <w:r>
          <w:rPr>
            <w:lang w:val="en-US" w:eastAsia="zh-CN"/>
            <w:rPrChange w:id="13884" w:author="Rapporteur" w:date="2022-05-26T03:47:00Z">
              <w:rPr>
                <w:lang w:eastAsia="zh-CN"/>
              </w:rPr>
            </w:rPrChange>
          </w:rPr>
          <w:t xml:space="preserve">The Analytics ID is set to either existing UE location analytic ID (e.g., UE Communication Analytics) or a new precious location analytic, the Target of Analytics Reporting is set according to clause 6.5.1, TS 23.288 [5] and </w:t>
        </w:r>
        <w:r>
          <w:rPr>
            <w:lang w:val="en-US"/>
            <w:rPrChange w:id="13885" w:author="Rapporteur" w:date="2022-05-26T03:47:00Z">
              <w:rPr/>
            </w:rPrChange>
          </w:rPr>
          <w:t xml:space="preserve">Analytics Filter Information include </w:t>
        </w:r>
        <w:r>
          <w:rPr>
            <w:lang w:val="en-US"/>
          </w:rPr>
          <w:t>Location granularity and Location accuracy granularity</w:t>
        </w:r>
        <w:r>
          <w:rPr>
            <w:lang w:val="en-US" w:eastAsia="zh-CN"/>
            <w:rPrChange w:id="13886" w:author="Rapporteur" w:date="2022-05-26T03:47:00Z">
              <w:rPr>
                <w:lang w:eastAsia="zh-CN"/>
              </w:rPr>
            </w:rPrChange>
          </w:rPr>
          <w:t>. The NF can request statistics or predictions or both and can provide a time window.</w:t>
        </w:r>
      </w:ins>
    </w:p>
    <w:p>
      <w:pPr>
        <w:pStyle w:val="B1"/>
        <w:widowControl w:val="0"/>
        <w:overflowPunct/>
        <w:autoSpaceDE/>
        <w:autoSpaceDN/>
        <w:adjustRightInd/>
        <w:spacing w:after="0"/>
        <w:jc w:val="both"/>
        <w:textAlignment w:val="auto"/>
        <w:rPr>
          <w:ins w:id="13887" w:author="S2-2205113" w:date="2022-05-25T23:08:00Z"/>
          <w:del w:id="13888" w:author="Rapporteur" w:date="2022-05-26T03:47:00Z"/>
          <w:lang w:val="en-US"/>
          <w:rPrChange w:id="13889" w:author="Rapporteur" w:date="2022-05-26T03:47:00Z">
            <w:rPr>
              <w:ins w:id="13890" w:author="S2-2205113" w:date="2022-05-25T23:08:00Z"/>
              <w:del w:id="13891" w:author="Rapporteur" w:date="2022-05-26T03:47:00Z"/>
            </w:rPr>
          </w:rPrChange>
        </w:rPr>
        <w:pPrChange w:id="13892" w:author="Rapporteur" w:date="2022-05-26T03:47:00Z">
          <w:pPr>
            <w:pStyle w:val="affff2"/>
            <w:widowControl w:val="0"/>
            <w:overflowPunct/>
            <w:autoSpaceDE/>
            <w:autoSpaceDN/>
            <w:adjustRightInd/>
            <w:spacing w:after="0"/>
            <w:jc w:val="both"/>
            <w:textAlignment w:val="auto"/>
          </w:pPr>
        </w:pPrChange>
      </w:pPr>
    </w:p>
    <w:p>
      <w:pPr>
        <w:pStyle w:val="B1"/>
        <w:rPr>
          <w:ins w:id="13893" w:author="S2-2205113" w:date="2022-05-25T23:08:00Z"/>
          <w:lang w:val="en-US"/>
          <w:rPrChange w:id="13894" w:author="Rapporteur" w:date="2022-05-26T03:47:00Z">
            <w:rPr>
              <w:ins w:id="13895" w:author="S2-2205113" w:date="2022-05-25T23:08:00Z"/>
            </w:rPr>
          </w:rPrChange>
        </w:rPr>
        <w:pPrChange w:id="13896" w:author="Rapporteur" w:date="2022-05-26T14:11:00Z">
          <w:pPr>
            <w:pStyle w:val="affff2"/>
            <w:widowControl w:val="0"/>
            <w:numPr>
              <w:ilvl w:val="1"/>
              <w:numId w:val="48"/>
            </w:numPr>
            <w:overflowPunct/>
            <w:autoSpaceDE/>
            <w:autoSpaceDN/>
            <w:adjustRightInd/>
            <w:spacing w:after="0"/>
            <w:ind w:hanging="360"/>
            <w:jc w:val="both"/>
            <w:textAlignment w:val="auto"/>
          </w:pPr>
        </w:pPrChange>
      </w:pPr>
      <w:ins w:id="13897" w:author="Rapporteur" w:date="2022-05-26T03:47:00Z">
        <w:r>
          <w:rPr>
            <w:lang w:val="en-US"/>
          </w:rPr>
          <w:t>2-3.</w:t>
        </w:r>
        <w:r>
          <w:rPr>
            <w:lang w:val="en-US"/>
          </w:rPr>
          <w:tab/>
        </w:r>
      </w:ins>
      <w:ins w:id="13898" w:author="S2-2205113" w:date="2022-05-25T23:08:00Z">
        <w:r>
          <w:rPr>
            <w:lang w:val="en-US"/>
            <w:rPrChange w:id="13899" w:author="Rapporteur" w:date="2022-05-26T03:47:00Z">
              <w:rPr/>
            </w:rPrChange>
          </w:rPr>
          <w:t>NWDAF selects the LCS NF (GMLC) with UE location information as described in clause 5, TS 23.273 [</w:t>
        </w:r>
        <w:del w:id="13900" w:author="Rapporteur" w:date="2022-05-26T01:51:00Z">
          <w:r>
            <w:rPr>
              <w:highlight w:val="yellow"/>
              <w:lang w:val="en-US"/>
              <w:rPrChange w:id="13901" w:author="Rapporteur" w:date="2022-05-26T03:47:00Z">
                <w:rPr>
                  <w:highlight w:val="yellow"/>
                </w:rPr>
              </w:rPrChange>
            </w:rPr>
            <w:delText>X</w:delText>
          </w:r>
        </w:del>
      </w:ins>
      <w:ins w:id="13902" w:author="Rapporteur" w:date="2022-05-26T01:51:00Z">
        <w:r>
          <w:rPr>
            <w:lang w:val="en-US"/>
            <w:rPrChange w:id="13903" w:author="Rapporteur" w:date="2022-05-26T03:47:00Z">
              <w:rPr/>
            </w:rPrChange>
          </w:rPr>
          <w:t>13</w:t>
        </w:r>
      </w:ins>
      <w:ins w:id="13904" w:author="S2-2205113" w:date="2022-05-25T23:08:00Z">
        <w:r>
          <w:rPr>
            <w:lang w:val="en-US"/>
            <w:rPrChange w:id="13905" w:author="Rapporteur" w:date="2022-05-26T03:47:00Z">
              <w:rPr/>
            </w:rPrChange>
          </w:rPr>
          <w:t>] and collects the UE location information from LCS system as described in clause 6.1, TS 23.273 [</w:t>
        </w:r>
        <w:del w:id="13906" w:author="Rapporteur" w:date="2022-05-26T01:51:00Z">
          <w:r>
            <w:rPr>
              <w:highlight w:val="yellow"/>
              <w:lang w:val="en-US"/>
              <w:rPrChange w:id="13907" w:author="Rapporteur" w:date="2022-05-26T03:47:00Z">
                <w:rPr>
                  <w:highlight w:val="yellow"/>
                </w:rPr>
              </w:rPrChange>
            </w:rPr>
            <w:delText>X</w:delText>
          </w:r>
        </w:del>
      </w:ins>
      <w:ins w:id="13908" w:author="Rapporteur" w:date="2022-05-26T01:51:00Z">
        <w:r>
          <w:rPr>
            <w:lang w:val="en-US"/>
            <w:rPrChange w:id="13909" w:author="Rapporteur" w:date="2022-05-26T03:47:00Z">
              <w:rPr/>
            </w:rPrChange>
          </w:rPr>
          <w:t>13</w:t>
        </w:r>
      </w:ins>
      <w:ins w:id="13910" w:author="S2-2205113" w:date="2022-05-25T23:08:00Z">
        <w:r>
          <w:rPr>
            <w:lang w:val="en-US"/>
            <w:rPrChange w:id="13911" w:author="Rapporteur" w:date="2022-05-26T03:47:00Z">
              <w:rPr/>
            </w:rPrChange>
          </w:rPr>
          <w:t>].</w:t>
        </w:r>
      </w:ins>
    </w:p>
    <w:p>
      <w:pPr>
        <w:pStyle w:val="B1"/>
        <w:widowControl w:val="0"/>
        <w:overflowPunct/>
        <w:autoSpaceDE/>
        <w:autoSpaceDN/>
        <w:adjustRightInd/>
        <w:spacing w:after="0"/>
        <w:jc w:val="both"/>
        <w:textAlignment w:val="auto"/>
        <w:rPr>
          <w:ins w:id="13912" w:author="S2-2205113" w:date="2022-05-25T23:08:00Z"/>
          <w:del w:id="13913" w:author="Rapporteur" w:date="2022-05-26T03:47:00Z"/>
          <w:lang w:val="en-US"/>
          <w:rPrChange w:id="13914" w:author="Rapporteur" w:date="2022-05-26T03:47:00Z">
            <w:rPr>
              <w:ins w:id="13915" w:author="S2-2205113" w:date="2022-05-25T23:08:00Z"/>
              <w:del w:id="13916" w:author="Rapporteur" w:date="2022-05-26T03:47:00Z"/>
            </w:rPr>
          </w:rPrChange>
        </w:rPr>
        <w:pPrChange w:id="13917" w:author="Rapporteur" w:date="2022-05-26T03:47:00Z">
          <w:pPr>
            <w:pStyle w:val="affff2"/>
            <w:widowControl w:val="0"/>
            <w:overflowPunct/>
            <w:autoSpaceDE/>
            <w:autoSpaceDN/>
            <w:adjustRightInd/>
            <w:spacing w:after="0"/>
            <w:jc w:val="both"/>
            <w:textAlignment w:val="auto"/>
          </w:pPr>
        </w:pPrChange>
      </w:pPr>
    </w:p>
    <w:p>
      <w:pPr>
        <w:pStyle w:val="B1"/>
        <w:rPr>
          <w:ins w:id="13918" w:author="S2-2205113" w:date="2022-05-25T23:08:00Z"/>
          <w:del w:id="13919" w:author="Rapporteur" w:date="2022-05-26T00:24:00Z"/>
          <w:lang w:val="en-US"/>
          <w:rPrChange w:id="13920" w:author="Rapporteur" w:date="2022-05-26T03:47:00Z">
            <w:rPr>
              <w:ins w:id="13921" w:author="S2-2205113" w:date="2022-05-25T23:08:00Z"/>
              <w:del w:id="13922" w:author="Rapporteur" w:date="2022-05-26T00:24:00Z"/>
            </w:rPr>
          </w:rPrChange>
        </w:rPr>
        <w:pPrChange w:id="13923" w:author="Rapporteur" w:date="2022-05-26T14:11:00Z">
          <w:pPr>
            <w:widowControl w:val="0"/>
            <w:overflowPunct/>
            <w:autoSpaceDE/>
            <w:autoSpaceDN/>
            <w:adjustRightInd/>
            <w:spacing w:after="0"/>
            <w:ind w:left="360"/>
            <w:jc w:val="both"/>
            <w:textAlignment w:val="auto"/>
          </w:pPr>
        </w:pPrChange>
      </w:pPr>
      <w:ins w:id="13924" w:author="S2-2205113" w:date="2022-05-25T23:08:00Z">
        <w:r>
          <w:rPr>
            <w:lang w:val="en-US"/>
            <w:rPrChange w:id="13925" w:author="Rapporteur" w:date="2022-05-26T03:47:00Z">
              <w:rPr/>
            </w:rPrChange>
          </w:rPr>
          <w:t>4.</w:t>
        </w:r>
        <w:del w:id="13926" w:author="Rapporteur" w:date="2022-05-26T01:52:00Z">
          <w:r>
            <w:rPr>
              <w:lang w:val="en-US"/>
              <w:rPrChange w:id="13927" w:author="Rapporteur" w:date="2022-05-26T03:47:00Z">
                <w:rPr/>
              </w:rPrChange>
            </w:rPr>
            <w:delText xml:space="preserve">  </w:delText>
          </w:r>
        </w:del>
      </w:ins>
      <w:ins w:id="13928" w:author="Rapporteur" w:date="2022-05-26T01:52:00Z">
        <w:r>
          <w:rPr>
            <w:lang w:val="en-US"/>
            <w:rPrChange w:id="13929" w:author="Rapporteur" w:date="2022-05-26T03:47:00Z">
              <w:rPr/>
            </w:rPrChange>
          </w:rPr>
          <w:tab/>
        </w:r>
      </w:ins>
      <w:ins w:id="13930" w:author="S2-2205113" w:date="2022-05-25T23:08:00Z">
        <w:r>
          <w:rPr>
            <w:lang w:val="en-US" w:eastAsia="zh-CN"/>
            <w:rPrChange w:id="13931" w:author="Rapporteur" w:date="2022-05-26T03:47:00Z">
              <w:rPr>
                <w:lang w:eastAsia="zh-CN"/>
              </w:rPr>
            </w:rPrChange>
          </w:rPr>
          <w:t>Based on the collected data, the NWDAF determine the UE location statistics and/or predictions and provides to the consumers.</w:t>
        </w:r>
      </w:ins>
    </w:p>
    <w:p>
      <w:pPr>
        <w:pStyle w:val="B1"/>
        <w:rPr>
          <w:ins w:id="13932" w:author="S2-2205113" w:date="2022-05-25T23:08:00Z"/>
          <w:lang w:val="en-US" w:eastAsia="zh-CN"/>
          <w:rPrChange w:id="13933" w:author="Rapporteur" w:date="2022-05-26T03:47:00Z">
            <w:rPr>
              <w:ins w:id="13934" w:author="S2-2205113" w:date="2022-05-25T23:08:00Z"/>
              <w:lang w:eastAsia="zh-CN"/>
            </w:rPr>
          </w:rPrChange>
        </w:rPr>
        <w:pPrChange w:id="13935" w:author="Rapporteur" w:date="2022-05-26T14:11:00Z">
          <w:pPr/>
        </w:pPrChange>
      </w:pPr>
    </w:p>
    <w:p>
      <w:pPr>
        <w:pStyle w:val="31"/>
        <w:rPr>
          <w:ins w:id="13936" w:author="S2-2205113" w:date="2022-05-25T23:08:00Z"/>
          <w:lang w:eastAsia="zh-CN"/>
        </w:rPr>
      </w:pPr>
      <w:bookmarkStart w:id="13937" w:name="_Toc11585"/>
      <w:bookmarkStart w:id="13938" w:name="_Toc104433405"/>
      <w:bookmarkStart w:id="13939" w:name="_Toc104467524"/>
      <w:bookmarkStart w:id="13940" w:name="_Toc104467857"/>
      <w:bookmarkStart w:id="13941" w:name="_Toc104468193"/>
      <w:ins w:id="13942" w:author="S2-2205113" w:date="2022-05-25T23:08:00Z">
        <w:r>
          <w:rPr>
            <w:lang w:eastAsia="zh-CN"/>
          </w:rPr>
          <w:t>6.</w:t>
        </w:r>
        <w:del w:id="13943" w:author="Rapporteur" w:date="2022-05-26T00:24:00Z">
          <w:r>
            <w:rPr>
              <w:lang w:eastAsia="zh-CN"/>
            </w:rPr>
            <w:delText>X</w:delText>
          </w:r>
        </w:del>
      </w:ins>
      <w:ins w:id="13944" w:author="Rapporteur" w:date="2022-05-26T11:18:00Z">
        <w:r>
          <w:rPr>
            <w:lang w:eastAsia="zh-CN"/>
          </w:rPr>
          <w:t>54</w:t>
        </w:r>
      </w:ins>
      <w:ins w:id="13945" w:author="S2-2205113" w:date="2022-05-25T23:08:00Z">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3937"/>
        <w:bookmarkEnd w:id="13938"/>
        <w:bookmarkEnd w:id="13939"/>
        <w:bookmarkEnd w:id="13940"/>
        <w:bookmarkEnd w:id="13941"/>
      </w:ins>
    </w:p>
    <w:p>
      <w:pPr>
        <w:rPr>
          <w:ins w:id="13946" w:author="S2-2205113" w:date="2022-05-25T23:08:00Z"/>
          <w:lang w:val="en-US"/>
        </w:rPr>
        <w:pPrChange w:id="13947" w:author="Rapporteur" w:date="2022-05-26T14:11:00Z">
          <w:pPr>
            <w:widowControl w:val="0"/>
            <w:jc w:val="both"/>
          </w:pPr>
        </w:pPrChange>
      </w:pPr>
      <w:ins w:id="13948" w:author="S2-2205113" w:date="2022-05-25T23:08:00Z">
        <w:r>
          <w:rPr>
            <w:lang w:val="en-US"/>
          </w:rPr>
          <w:t>The NWDAF need to expose the new analytic ID with new filter information, or enhancements are needed to the existing analytic ID with new filter information such as Location granularity and Location accuracy granularity. Furthermore, NWDAF needs to collect the input data from the LCS system e.g., NWDAF will act as a LCS client and gets the input data.</w:t>
        </w:r>
      </w:ins>
    </w:p>
    <w:p>
      <w:pPr>
        <w:pStyle w:val="21"/>
        <w:rPr>
          <w:ins w:id="13949" w:author="S2-2205115" w:date="2022-05-25T23:11:00Z"/>
          <w:lang w:eastAsia="en-US"/>
        </w:rPr>
      </w:pPr>
      <w:bookmarkStart w:id="13950" w:name="_Toc24669"/>
      <w:bookmarkStart w:id="13951" w:name="_Toc104433406"/>
      <w:bookmarkStart w:id="13952" w:name="_Toc104467525"/>
      <w:bookmarkStart w:id="13953" w:name="_Toc104467858"/>
      <w:bookmarkStart w:id="13954" w:name="_Toc104468194"/>
      <w:ins w:id="13955" w:author="S2-2205115" w:date="2022-05-25T23:11:00Z">
        <w:r>
          <w:rPr>
            <w:lang w:eastAsia="zh-CN"/>
          </w:rPr>
          <w:t>6.</w:t>
        </w:r>
        <w:del w:id="13956" w:author="Rapporteur" w:date="2022-05-26T00:24:00Z">
          <w:r>
            <w:rPr>
              <w:lang w:eastAsia="zh-CN"/>
            </w:rPr>
            <w:delText>X</w:delText>
          </w:r>
        </w:del>
      </w:ins>
      <w:ins w:id="13957" w:author="Rapporteur" w:date="2022-05-26T11:18:00Z">
        <w:r>
          <w:rPr>
            <w:lang w:eastAsia="zh-CN"/>
          </w:rPr>
          <w:t>55</w:t>
        </w:r>
      </w:ins>
      <w:ins w:id="13958" w:author="S2-2205115" w:date="2022-05-25T23:11:00Z">
        <w:r>
          <w:rPr>
            <w:lang w:eastAsia="ko-KR"/>
          </w:rPr>
          <w:tab/>
        </w:r>
        <w:r>
          <w:t>Solution</w:t>
        </w:r>
        <w:r>
          <w:rPr>
            <w:lang w:eastAsia="zh-CN"/>
          </w:rPr>
          <w:t xml:space="preserve"> #</w:t>
        </w:r>
        <w:del w:id="13959" w:author="Rapporteur" w:date="2022-05-26T00:24:00Z">
          <w:r>
            <w:rPr>
              <w:lang w:eastAsia="zh-CN"/>
            </w:rPr>
            <w:delText>X</w:delText>
          </w:r>
        </w:del>
      </w:ins>
      <w:ins w:id="13960" w:author="Rapporteur" w:date="2022-05-26T11:18:00Z">
        <w:r>
          <w:rPr>
            <w:lang w:eastAsia="zh-CN"/>
          </w:rPr>
          <w:t>55</w:t>
        </w:r>
      </w:ins>
      <w:ins w:id="13961" w:author="S2-2205115" w:date="2022-05-25T23:11:00Z">
        <w:r>
          <w:t>: location information with finer granularity in horizontal and vertical directions</w:t>
        </w:r>
        <w:bookmarkEnd w:id="13950"/>
        <w:bookmarkEnd w:id="13951"/>
        <w:bookmarkEnd w:id="13952"/>
        <w:bookmarkEnd w:id="13953"/>
        <w:bookmarkEnd w:id="13954"/>
      </w:ins>
    </w:p>
    <w:p>
      <w:pPr>
        <w:pStyle w:val="31"/>
        <w:rPr>
          <w:ins w:id="13962" w:author="S2-2205115" w:date="2022-05-25T23:11:00Z"/>
        </w:rPr>
      </w:pPr>
      <w:bookmarkStart w:id="13963" w:name="_Toc13711"/>
      <w:bookmarkStart w:id="13964" w:name="_Toc104433407"/>
      <w:bookmarkStart w:id="13965" w:name="_Toc104467526"/>
      <w:bookmarkStart w:id="13966" w:name="_Toc104467859"/>
      <w:bookmarkStart w:id="13967" w:name="_Toc104468195"/>
      <w:bookmarkStart w:id="13968" w:name="_Hlk101972836"/>
      <w:ins w:id="13969" w:author="S2-2205115" w:date="2022-05-25T23:11:00Z">
        <w:r>
          <w:t>6.</w:t>
        </w:r>
        <w:del w:id="13970" w:author="Rapporteur" w:date="2022-05-26T00:24:00Z">
          <w:r>
            <w:delText>X</w:delText>
          </w:r>
        </w:del>
      </w:ins>
      <w:ins w:id="13971" w:author="Rapporteur" w:date="2022-05-26T11:18:00Z">
        <w:r>
          <w:t>55</w:t>
        </w:r>
      </w:ins>
      <w:ins w:id="13972" w:author="S2-2205115" w:date="2022-05-25T23:11:00Z">
        <w:r>
          <w:t>.1</w:t>
        </w:r>
        <w:r>
          <w:tab/>
          <w:t>Description</w:t>
        </w:r>
        <w:bookmarkEnd w:id="13963"/>
        <w:bookmarkEnd w:id="13964"/>
        <w:bookmarkEnd w:id="13965"/>
        <w:bookmarkEnd w:id="13966"/>
        <w:bookmarkEnd w:id="13967"/>
      </w:ins>
    </w:p>
    <w:bookmarkEnd w:id="13968"/>
    <w:p>
      <w:pPr>
        <w:rPr>
          <w:ins w:id="13973" w:author="S2-2205115" w:date="2022-05-25T23:11:00Z"/>
          <w:rFonts w:eastAsia="Yu Mincho"/>
          <w:color w:val="000000"/>
          <w:lang w:val="en-US" w:eastAsia="ja-JP"/>
        </w:rPr>
      </w:pPr>
      <w:ins w:id="13974" w:author="S2-2205115" w:date="2022-05-25T23:11:00Z">
        <w:r>
          <w:rPr>
            <w:rFonts w:eastAsia="Yu Mincho"/>
            <w:color w:val="000000"/>
            <w:lang w:val="en-US" w:eastAsia="ja-JP"/>
          </w:rPr>
          <w:t>The UE location information provided to NWDAF is only TA/cell granularity. However, NWDAF needs horizontal accuracy and the vertical accuracy with finer granularity</w:t>
        </w:r>
        <w:r>
          <w:t xml:space="preserve"> </w:t>
        </w:r>
        <w:r>
          <w:rPr>
            <w:rFonts w:eastAsia="Yu Mincho"/>
            <w:color w:val="000000"/>
            <w:lang w:val="en-US" w:eastAsia="ja-JP"/>
          </w:rPr>
          <w:t>than TA or cell level. For example, in a large interchange bridge, the horizontal accuracy and the vertical accuracy with TA/cell granularity of the UE location information is not enough to produce an accurate analytics or advice.</w:t>
        </w:r>
      </w:ins>
    </w:p>
    <w:p>
      <w:pPr>
        <w:rPr>
          <w:ins w:id="13975" w:author="S2-2205115" w:date="2022-05-25T23:11:00Z"/>
          <w:rFonts w:eastAsia="等线"/>
          <w:color w:val="000000"/>
          <w:lang w:val="en-US" w:eastAsia="zh-CN"/>
        </w:rPr>
      </w:pPr>
      <w:ins w:id="13976" w:author="S2-2205115" w:date="2022-05-25T23:11:00Z">
        <w:r>
          <w:rPr>
            <w:rFonts w:eastAsia="等线"/>
            <w:color w:val="000000"/>
            <w:lang w:val="en-US" w:eastAsia="zh-CN"/>
          </w:rPr>
          <w:t>For accurate analytics or advice, the granularity of location information provided to NWDAF should be finer than</w:t>
        </w:r>
        <w:r>
          <w:t xml:space="preserve"> </w:t>
        </w:r>
        <w:r>
          <w:rPr>
            <w:rFonts w:eastAsia="等线"/>
            <w:color w:val="000000"/>
            <w:lang w:val="en-US" w:eastAsia="zh-CN"/>
          </w:rPr>
          <w:t>TA/cell level. This solution proposes a procedure to enhance the NWDAF with finer granularity of location information and add extra input data to complete itself.</w:t>
        </w:r>
      </w:ins>
    </w:p>
    <w:p>
      <w:pPr>
        <w:pStyle w:val="31"/>
        <w:rPr>
          <w:ins w:id="13977" w:author="S2-2205115" w:date="2022-05-25T23:11:00Z"/>
        </w:rPr>
      </w:pPr>
      <w:bookmarkStart w:id="13978" w:name="_Hlk101972850"/>
      <w:bookmarkStart w:id="13979" w:name="_Toc5273"/>
      <w:bookmarkStart w:id="13980" w:name="_Toc104433408"/>
      <w:bookmarkStart w:id="13981" w:name="_Toc104467527"/>
      <w:bookmarkStart w:id="13982" w:name="_Toc104467860"/>
      <w:bookmarkStart w:id="13983" w:name="_Toc104468196"/>
      <w:ins w:id="13984" w:author="S2-2205115" w:date="2022-05-25T23:11:00Z">
        <w:r>
          <w:t>6.</w:t>
        </w:r>
        <w:del w:id="13985" w:author="Rapporteur" w:date="2022-05-26T00:24:00Z">
          <w:r>
            <w:delText>X</w:delText>
          </w:r>
        </w:del>
      </w:ins>
      <w:ins w:id="13986" w:author="Rapporteur" w:date="2022-05-26T11:18:00Z">
        <w:r>
          <w:t>55</w:t>
        </w:r>
      </w:ins>
      <w:ins w:id="13987" w:author="S2-2205115" w:date="2022-05-25T23:11:00Z">
        <w:r>
          <w:t>.2</w:t>
        </w:r>
        <w:r>
          <w:tab/>
          <w:t>Input Data</w:t>
        </w:r>
        <w:bookmarkEnd w:id="13978"/>
        <w:bookmarkEnd w:id="13979"/>
        <w:bookmarkEnd w:id="13980"/>
        <w:bookmarkEnd w:id="13981"/>
        <w:bookmarkEnd w:id="13982"/>
        <w:bookmarkEnd w:id="13983"/>
      </w:ins>
    </w:p>
    <w:p>
      <w:pPr>
        <w:rPr>
          <w:ins w:id="13988" w:author="S2-2205115" w:date="2022-05-25T23:11:00Z"/>
          <w:rFonts w:eastAsia="等线"/>
          <w:color w:val="000000"/>
          <w:lang w:val="en-US" w:eastAsia="zh-CN"/>
        </w:rPr>
      </w:pPr>
      <w:ins w:id="13989" w:author="S2-2205115" w:date="2022-05-25T23:11:00Z">
        <w:r>
          <w:rPr>
            <w:rFonts w:eastAsia="等线"/>
            <w:color w:val="000000"/>
            <w:lang w:val="en-US" w:eastAsia="zh-CN"/>
          </w:rPr>
          <w:t xml:space="preserve">This solution helps the consumer NF to obtain UE location analytics also the NWDAF to obtain location information with finer granularity than TA/cell. Considering scenarios like high-rise buildings and large interchange bridges, it is beneficial to distinguish the UE velocity, granularity choice and UE location in horizontal and vertical directions. </w:t>
        </w:r>
      </w:ins>
    </w:p>
    <w:p>
      <w:pPr>
        <w:rPr>
          <w:ins w:id="13990" w:author="S2-2205115" w:date="2022-05-25T23:11:00Z"/>
          <w:rFonts w:eastAsia="等线"/>
          <w:color w:val="000000"/>
          <w:lang w:val="en-US" w:eastAsia="zh-CN"/>
        </w:rPr>
      </w:pPr>
      <w:ins w:id="13991" w:author="S2-2205115" w:date="2022-05-25T23:11:00Z">
        <w:r>
          <w:rPr>
            <w:rFonts w:eastAsia="等线"/>
            <w:color w:val="000000"/>
            <w:lang w:val="en-US" w:eastAsia="zh-CN"/>
          </w:rPr>
          <w:t>T</w:t>
        </w:r>
        <w:r>
          <w:rPr>
            <w:rFonts w:eastAsia="等线" w:hint="eastAsia"/>
            <w:color w:val="000000"/>
            <w:lang w:val="en-US" w:eastAsia="zh-CN"/>
          </w:rPr>
          <w:t>he</w:t>
        </w:r>
        <w:r>
          <w:rPr>
            <w:rFonts w:eastAsia="等线"/>
            <w:color w:val="000000"/>
            <w:lang w:val="en-US" w:eastAsia="zh-CN"/>
          </w:rPr>
          <w:t xml:space="preserve"> location related data are defined in Table 6.</w:t>
        </w:r>
        <w:del w:id="13992" w:author="Rapporteur" w:date="2022-05-26T00:24:00Z">
          <w:r>
            <w:rPr>
              <w:rFonts w:eastAsia="等线"/>
              <w:color w:val="000000"/>
              <w:lang w:val="en-US" w:eastAsia="zh-CN"/>
            </w:rPr>
            <w:delText>X</w:delText>
          </w:r>
        </w:del>
      </w:ins>
      <w:ins w:id="13993" w:author="Rapporteur" w:date="2022-05-26T11:18:00Z">
        <w:r>
          <w:rPr>
            <w:rFonts w:eastAsia="等线"/>
            <w:color w:val="000000"/>
            <w:lang w:val="en-US" w:eastAsia="zh-CN"/>
          </w:rPr>
          <w:t>55</w:t>
        </w:r>
      </w:ins>
      <w:ins w:id="13994" w:author="S2-2205115" w:date="2022-05-25T23:11:00Z">
        <w:r>
          <w:rPr>
            <w:rFonts w:eastAsia="等线"/>
            <w:color w:val="000000"/>
            <w:lang w:val="en-US" w:eastAsia="zh-CN"/>
          </w:rPr>
          <w:t>.2-1.</w:t>
        </w:r>
      </w:ins>
    </w:p>
    <w:p>
      <w:pPr>
        <w:pStyle w:val="TH"/>
        <w:rPr>
          <w:ins w:id="13995" w:author="S2-2205115" w:date="2022-05-25T23:11:00Z"/>
        </w:rPr>
      </w:pPr>
      <w:bookmarkStart w:id="13996" w:name="_Hlk102050571"/>
      <w:ins w:id="13997" w:author="S2-2205115" w:date="2022-05-25T23:11:00Z">
        <w:r>
          <w:lastRenderedPageBreak/>
          <w:t xml:space="preserve">Table </w:t>
        </w:r>
        <w:r>
          <w:rPr>
            <w:lang w:val="en-US" w:eastAsia="zh-CN"/>
          </w:rPr>
          <w:t>6.</w:t>
        </w:r>
        <w:del w:id="13998" w:author="Rapporteur" w:date="2022-05-26T00:24:00Z">
          <w:r>
            <w:rPr>
              <w:lang w:val="en-US" w:eastAsia="zh-CN"/>
            </w:rPr>
            <w:delText>X</w:delText>
          </w:r>
        </w:del>
      </w:ins>
      <w:ins w:id="13999" w:author="Rapporteur" w:date="2022-05-26T11:18:00Z">
        <w:r>
          <w:rPr>
            <w:lang w:val="en-US" w:eastAsia="zh-CN"/>
          </w:rPr>
          <w:t>55</w:t>
        </w:r>
      </w:ins>
      <w:ins w:id="14000" w:author="S2-2205115" w:date="2022-05-25T23:11:00Z">
        <w:r>
          <w:rPr>
            <w:lang w:val="en-US" w:eastAsia="zh-CN"/>
          </w:rPr>
          <w:t>.2</w:t>
        </w:r>
        <w:r>
          <w:rPr>
            <w:lang w:eastAsia="zh-CN"/>
          </w:rPr>
          <w:t>-1</w:t>
        </w:r>
        <w:r>
          <w:t>: Input data for location information with finer granularity in horizontal and vertical directions</w:t>
        </w:r>
      </w:ins>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trPr>
          <w:jc w:val="center"/>
          <w:ins w:id="14001" w:author="S2-2205115" w:date="2022-05-25T23:11:00Z"/>
        </w:trPr>
        <w:tc>
          <w:tcPr>
            <w:tcW w:w="2584" w:type="dxa"/>
          </w:tcPr>
          <w:p>
            <w:pPr>
              <w:pStyle w:val="TAH"/>
              <w:rPr>
                <w:ins w:id="14002" w:author="S2-2205115" w:date="2022-05-25T23:11:00Z"/>
              </w:rPr>
            </w:pPr>
            <w:ins w:id="14003" w:author="S2-2205115" w:date="2022-05-25T23:11:00Z">
              <w:r>
                <w:t>Information</w:t>
              </w:r>
            </w:ins>
          </w:p>
        </w:tc>
        <w:tc>
          <w:tcPr>
            <w:tcW w:w="1701" w:type="dxa"/>
          </w:tcPr>
          <w:p>
            <w:pPr>
              <w:pStyle w:val="TAH"/>
              <w:rPr>
                <w:ins w:id="14004" w:author="S2-2205115" w:date="2022-05-25T23:11:00Z"/>
              </w:rPr>
            </w:pPr>
            <w:ins w:id="14005" w:author="S2-2205115" w:date="2022-05-25T23:11:00Z">
              <w:r>
                <w:t>Source</w:t>
              </w:r>
            </w:ins>
          </w:p>
        </w:tc>
        <w:tc>
          <w:tcPr>
            <w:tcW w:w="5420" w:type="dxa"/>
          </w:tcPr>
          <w:p>
            <w:pPr>
              <w:pStyle w:val="TAH"/>
              <w:rPr>
                <w:ins w:id="14006" w:author="S2-2205115" w:date="2022-05-25T23:11:00Z"/>
              </w:rPr>
            </w:pPr>
            <w:ins w:id="14007" w:author="S2-2205115" w:date="2022-05-25T23:11:00Z">
              <w:r>
                <w:t>Description</w:t>
              </w:r>
            </w:ins>
          </w:p>
        </w:tc>
      </w:tr>
      <w:tr>
        <w:trPr>
          <w:jc w:val="center"/>
          <w:ins w:id="14008" w:author="S2-2205115" w:date="2022-05-25T23:11:00Z"/>
        </w:trPr>
        <w:tc>
          <w:tcPr>
            <w:tcW w:w="2584" w:type="dxa"/>
            <w:tcBorders>
              <w:top w:val="single" w:sz="4" w:space="0" w:color="auto"/>
              <w:left w:val="single" w:sz="4" w:space="0" w:color="auto"/>
              <w:bottom w:val="single" w:sz="4" w:space="0" w:color="auto"/>
              <w:right w:val="single" w:sz="4" w:space="0" w:color="auto"/>
            </w:tcBorders>
          </w:tcPr>
          <w:p>
            <w:pPr>
              <w:pStyle w:val="TAL"/>
              <w:rPr>
                <w:ins w:id="14009" w:author="S2-2205115" w:date="2022-05-25T23:11:00Z"/>
              </w:rPr>
            </w:pPr>
            <w:ins w:id="14010" w:author="S2-2205115" w:date="2022-05-25T23:11:00Z">
              <w:r>
                <w:t>Granularity choice (NOTE 1)</w:t>
              </w:r>
            </w:ins>
          </w:p>
        </w:tc>
        <w:tc>
          <w:tcPr>
            <w:tcW w:w="1701" w:type="dxa"/>
            <w:tcBorders>
              <w:top w:val="single" w:sz="4" w:space="0" w:color="auto"/>
              <w:left w:val="single" w:sz="4" w:space="0" w:color="auto"/>
              <w:bottom w:val="single" w:sz="4" w:space="0" w:color="auto"/>
              <w:right w:val="single" w:sz="4" w:space="0" w:color="auto"/>
            </w:tcBorders>
          </w:tcPr>
          <w:p>
            <w:pPr>
              <w:pStyle w:val="TAC"/>
              <w:rPr>
                <w:ins w:id="14011" w:author="S2-2205115" w:date="2022-05-25T23:11:00Z"/>
              </w:rPr>
            </w:pPr>
            <w:ins w:id="14012" w:author="S2-2205115" w:date="2022-05-25T23:11:00Z">
              <w:r>
                <w:t>Consumer NF</w:t>
              </w:r>
            </w:ins>
          </w:p>
        </w:tc>
        <w:tc>
          <w:tcPr>
            <w:tcW w:w="5420" w:type="dxa"/>
            <w:tcBorders>
              <w:top w:val="single" w:sz="4" w:space="0" w:color="auto"/>
              <w:left w:val="single" w:sz="4" w:space="0" w:color="auto"/>
              <w:bottom w:val="single" w:sz="4" w:space="0" w:color="auto"/>
              <w:right w:val="single" w:sz="4" w:space="0" w:color="auto"/>
            </w:tcBorders>
          </w:tcPr>
          <w:p>
            <w:pPr>
              <w:pStyle w:val="TAL"/>
              <w:rPr>
                <w:ins w:id="14013" w:author="S2-2205115" w:date="2022-05-25T23:11:00Z"/>
                <w:rFonts w:eastAsia="等线"/>
                <w:lang w:eastAsia="zh-CN"/>
              </w:rPr>
            </w:pPr>
            <w:ins w:id="14014" w:author="S2-2205115" w:date="2022-05-25T23:11:00Z">
              <w:r>
                <w:rPr>
                  <w:rFonts w:eastAsia="等线"/>
                  <w:lang w:eastAsia="zh-CN"/>
                </w:rPr>
                <w:t>Location information with TA/cell granularity or finer granularity than TA/cell.</w:t>
              </w:r>
            </w:ins>
          </w:p>
        </w:tc>
      </w:tr>
      <w:tr>
        <w:trPr>
          <w:jc w:val="center"/>
          <w:ins w:id="14015" w:author="S2-2205115" w:date="2022-05-25T23:11:00Z"/>
        </w:trPr>
        <w:tc>
          <w:tcPr>
            <w:tcW w:w="2584" w:type="dxa"/>
            <w:tcBorders>
              <w:top w:val="single" w:sz="4" w:space="0" w:color="auto"/>
              <w:left w:val="single" w:sz="4" w:space="0" w:color="auto"/>
              <w:bottom w:val="single" w:sz="4" w:space="0" w:color="auto"/>
              <w:right w:val="single" w:sz="4" w:space="0" w:color="auto"/>
            </w:tcBorders>
          </w:tcPr>
          <w:p>
            <w:pPr>
              <w:pStyle w:val="TAL"/>
              <w:rPr>
                <w:ins w:id="14016" w:author="S2-2205115" w:date="2022-05-25T23:11:00Z"/>
              </w:rPr>
            </w:pPr>
            <w:ins w:id="14017" w:author="S2-2205115" w:date="2022-05-25T23:11:00Z">
              <w:r>
                <w:t xml:space="preserve">   &gt; horizontal direction</w:t>
              </w:r>
            </w:ins>
          </w:p>
        </w:tc>
        <w:tc>
          <w:tcPr>
            <w:tcW w:w="1701" w:type="dxa"/>
            <w:tcBorders>
              <w:top w:val="single" w:sz="4" w:space="0" w:color="auto"/>
              <w:left w:val="single" w:sz="4" w:space="0" w:color="auto"/>
              <w:bottom w:val="single" w:sz="4" w:space="0" w:color="auto"/>
              <w:right w:val="single" w:sz="4" w:space="0" w:color="auto"/>
            </w:tcBorders>
          </w:tcPr>
          <w:p>
            <w:pPr>
              <w:pStyle w:val="TAC"/>
              <w:rPr>
                <w:ins w:id="14018" w:author="S2-2205115" w:date="2022-05-25T23:11:00Z"/>
              </w:rPr>
            </w:pPr>
          </w:p>
        </w:tc>
        <w:tc>
          <w:tcPr>
            <w:tcW w:w="5420" w:type="dxa"/>
            <w:tcBorders>
              <w:top w:val="single" w:sz="4" w:space="0" w:color="auto"/>
              <w:left w:val="single" w:sz="4" w:space="0" w:color="auto"/>
              <w:bottom w:val="single" w:sz="4" w:space="0" w:color="auto"/>
              <w:right w:val="single" w:sz="4" w:space="0" w:color="auto"/>
            </w:tcBorders>
          </w:tcPr>
          <w:p>
            <w:pPr>
              <w:pStyle w:val="TAL"/>
              <w:rPr>
                <w:ins w:id="14019" w:author="S2-2205115" w:date="2022-05-25T23:11:00Z"/>
                <w:rFonts w:eastAsia="等线"/>
                <w:lang w:eastAsia="zh-CN"/>
              </w:rPr>
            </w:pPr>
            <w:ins w:id="14020" w:author="S2-2205115" w:date="2022-05-25T23:11:00Z">
              <w:r>
                <w:rPr>
                  <w:rFonts w:eastAsia="等线"/>
                  <w:lang w:eastAsia="zh-CN"/>
                </w:rPr>
                <w:t>Location information in horizontal direction with TA/cell granularity or finer granularity than TA/cell.</w:t>
              </w:r>
            </w:ins>
          </w:p>
        </w:tc>
      </w:tr>
      <w:tr>
        <w:trPr>
          <w:jc w:val="center"/>
          <w:ins w:id="14021" w:author="S2-2205115" w:date="2022-05-25T23:11:00Z"/>
        </w:trPr>
        <w:tc>
          <w:tcPr>
            <w:tcW w:w="2584" w:type="dxa"/>
            <w:tcBorders>
              <w:top w:val="single" w:sz="4" w:space="0" w:color="auto"/>
              <w:left w:val="single" w:sz="4" w:space="0" w:color="auto"/>
              <w:bottom w:val="single" w:sz="4" w:space="0" w:color="auto"/>
              <w:right w:val="single" w:sz="4" w:space="0" w:color="auto"/>
            </w:tcBorders>
          </w:tcPr>
          <w:p>
            <w:pPr>
              <w:pStyle w:val="TAL"/>
              <w:rPr>
                <w:ins w:id="14022" w:author="S2-2205115" w:date="2022-05-25T23:11:00Z"/>
              </w:rPr>
            </w:pPr>
            <w:ins w:id="14023" w:author="S2-2205115" w:date="2022-05-25T23:11:00Z">
              <w:r>
                <w:t xml:space="preserve">   &gt; vertical direction</w:t>
              </w:r>
            </w:ins>
          </w:p>
        </w:tc>
        <w:tc>
          <w:tcPr>
            <w:tcW w:w="1701" w:type="dxa"/>
            <w:tcBorders>
              <w:top w:val="single" w:sz="4" w:space="0" w:color="auto"/>
              <w:left w:val="single" w:sz="4" w:space="0" w:color="auto"/>
              <w:bottom w:val="single" w:sz="4" w:space="0" w:color="auto"/>
              <w:right w:val="single" w:sz="4" w:space="0" w:color="auto"/>
            </w:tcBorders>
          </w:tcPr>
          <w:p>
            <w:pPr>
              <w:pStyle w:val="TAC"/>
              <w:rPr>
                <w:ins w:id="14024" w:author="S2-2205115" w:date="2022-05-25T23:11:00Z"/>
              </w:rPr>
            </w:pPr>
          </w:p>
        </w:tc>
        <w:tc>
          <w:tcPr>
            <w:tcW w:w="5420" w:type="dxa"/>
            <w:tcBorders>
              <w:top w:val="single" w:sz="4" w:space="0" w:color="auto"/>
              <w:left w:val="single" w:sz="4" w:space="0" w:color="auto"/>
              <w:bottom w:val="single" w:sz="4" w:space="0" w:color="auto"/>
              <w:right w:val="single" w:sz="4" w:space="0" w:color="auto"/>
            </w:tcBorders>
          </w:tcPr>
          <w:p>
            <w:pPr>
              <w:pStyle w:val="TAL"/>
              <w:rPr>
                <w:ins w:id="14025" w:author="S2-2205115" w:date="2022-05-25T23:11:00Z"/>
                <w:rFonts w:eastAsia="等线"/>
                <w:lang w:eastAsia="zh-CN"/>
              </w:rPr>
            </w:pPr>
            <w:ins w:id="14026" w:author="S2-2205115" w:date="2022-05-25T23:11:00Z">
              <w:r>
                <w:rPr>
                  <w:rFonts w:eastAsia="等线"/>
                  <w:lang w:eastAsia="zh-CN"/>
                </w:rPr>
                <w:t>Location information in vertical direction with TA/cell granularity or finer granularity than TA/cell.</w:t>
              </w:r>
            </w:ins>
          </w:p>
        </w:tc>
      </w:tr>
      <w:tr>
        <w:trPr>
          <w:jc w:val="center"/>
          <w:ins w:id="14027" w:author="S2-2205115" w:date="2022-05-25T23:11:00Z"/>
        </w:trPr>
        <w:tc>
          <w:tcPr>
            <w:tcW w:w="2584" w:type="dxa"/>
          </w:tcPr>
          <w:p>
            <w:pPr>
              <w:pStyle w:val="TAL"/>
              <w:rPr>
                <w:ins w:id="14028" w:author="S2-2205115" w:date="2022-05-25T23:11:00Z"/>
              </w:rPr>
            </w:pPr>
            <w:ins w:id="14029" w:author="S2-2205115" w:date="2022-05-25T23:11:00Z">
              <w:r>
                <w:t>UE velocity</w:t>
              </w:r>
            </w:ins>
          </w:p>
        </w:tc>
        <w:tc>
          <w:tcPr>
            <w:tcW w:w="1701" w:type="dxa"/>
          </w:tcPr>
          <w:p>
            <w:pPr>
              <w:pStyle w:val="TAC"/>
              <w:rPr>
                <w:ins w:id="14030" w:author="S2-2205115" w:date="2022-05-25T23:11:00Z"/>
              </w:rPr>
            </w:pPr>
            <w:ins w:id="14031" w:author="S2-2205115" w:date="2022-05-25T23:11:00Z">
              <w:r>
                <w:t>LCS</w:t>
              </w:r>
            </w:ins>
          </w:p>
        </w:tc>
        <w:tc>
          <w:tcPr>
            <w:tcW w:w="5420" w:type="dxa"/>
          </w:tcPr>
          <w:p>
            <w:pPr>
              <w:pStyle w:val="TAL"/>
              <w:rPr>
                <w:ins w:id="14032" w:author="S2-2205115" w:date="2022-05-25T23:11:00Z"/>
                <w:rFonts w:eastAsia="等线"/>
                <w:lang w:eastAsia="zh-CN"/>
              </w:rPr>
            </w:pPr>
            <w:ins w:id="14033" w:author="S2-2205115" w:date="2022-05-25T23:11:00Z">
              <w:r>
                <w:rPr>
                  <w:rFonts w:eastAsia="等线" w:hint="eastAsia"/>
                  <w:lang w:eastAsia="zh-CN"/>
                </w:rPr>
                <w:t>U</w:t>
              </w:r>
              <w:r>
                <w:rPr>
                  <w:rFonts w:eastAsia="等线"/>
                  <w:lang w:eastAsia="zh-CN"/>
                </w:rPr>
                <w:t>E velocities in horizontal and vertical directions.</w:t>
              </w:r>
            </w:ins>
          </w:p>
        </w:tc>
      </w:tr>
      <w:tr>
        <w:trPr>
          <w:jc w:val="center"/>
          <w:ins w:id="14034" w:author="S2-2205115" w:date="2022-05-25T23:11:00Z"/>
        </w:trPr>
        <w:tc>
          <w:tcPr>
            <w:tcW w:w="2584" w:type="dxa"/>
          </w:tcPr>
          <w:p>
            <w:pPr>
              <w:pStyle w:val="TAL"/>
              <w:rPr>
                <w:ins w:id="14035" w:author="S2-2205115" w:date="2022-05-25T23:11:00Z"/>
              </w:rPr>
            </w:pPr>
            <w:bookmarkStart w:id="14036" w:name="_Hlk102050273"/>
            <w:ins w:id="14037" w:author="S2-2205115" w:date="2022-05-25T23:11:00Z">
              <w:r>
                <w:t xml:space="preserve">   &gt; horizontal direction</w:t>
              </w:r>
            </w:ins>
          </w:p>
        </w:tc>
        <w:tc>
          <w:tcPr>
            <w:tcW w:w="1701" w:type="dxa"/>
          </w:tcPr>
          <w:p>
            <w:pPr>
              <w:pStyle w:val="TAC"/>
              <w:rPr>
                <w:ins w:id="14038" w:author="S2-2205115" w:date="2022-05-25T23:11:00Z"/>
              </w:rPr>
            </w:pPr>
          </w:p>
        </w:tc>
        <w:tc>
          <w:tcPr>
            <w:tcW w:w="5420" w:type="dxa"/>
          </w:tcPr>
          <w:p>
            <w:pPr>
              <w:pStyle w:val="TAL"/>
              <w:rPr>
                <w:ins w:id="14039" w:author="S2-2205115" w:date="2022-05-25T23:11:00Z"/>
              </w:rPr>
            </w:pPr>
            <w:ins w:id="14040" w:author="S2-2205115" w:date="2022-05-25T23:11:00Z">
              <w:r>
                <w:t>UE velocity in horizontal direction.</w:t>
              </w:r>
            </w:ins>
          </w:p>
        </w:tc>
      </w:tr>
      <w:tr>
        <w:trPr>
          <w:jc w:val="center"/>
          <w:ins w:id="14041" w:author="S2-2205115" w:date="2022-05-25T23:11:00Z"/>
        </w:trPr>
        <w:tc>
          <w:tcPr>
            <w:tcW w:w="2584" w:type="dxa"/>
          </w:tcPr>
          <w:p>
            <w:pPr>
              <w:pStyle w:val="TAL"/>
              <w:rPr>
                <w:ins w:id="14042" w:author="S2-2205115" w:date="2022-05-25T23:11:00Z"/>
              </w:rPr>
            </w:pPr>
            <w:ins w:id="14043" w:author="S2-2205115" w:date="2022-05-25T23:11:00Z">
              <w:r>
                <w:t xml:space="preserve">   &gt; vertical direction</w:t>
              </w:r>
            </w:ins>
          </w:p>
        </w:tc>
        <w:tc>
          <w:tcPr>
            <w:tcW w:w="1701" w:type="dxa"/>
          </w:tcPr>
          <w:p>
            <w:pPr>
              <w:pStyle w:val="TAC"/>
              <w:rPr>
                <w:ins w:id="14044" w:author="S2-2205115" w:date="2022-05-25T23:11:00Z"/>
              </w:rPr>
            </w:pPr>
          </w:p>
        </w:tc>
        <w:tc>
          <w:tcPr>
            <w:tcW w:w="5420" w:type="dxa"/>
          </w:tcPr>
          <w:p>
            <w:pPr>
              <w:pStyle w:val="TAL"/>
              <w:rPr>
                <w:ins w:id="14045" w:author="S2-2205115" w:date="2022-05-25T23:11:00Z"/>
              </w:rPr>
            </w:pPr>
            <w:ins w:id="14046" w:author="S2-2205115" w:date="2022-05-25T23:11:00Z">
              <w:r>
                <w:t>UE velocity in vertical direction.</w:t>
              </w:r>
            </w:ins>
          </w:p>
        </w:tc>
      </w:tr>
      <w:bookmarkEnd w:id="14036"/>
      <w:tr>
        <w:trPr>
          <w:jc w:val="center"/>
          <w:ins w:id="14047" w:author="S2-2205115" w:date="2022-05-25T23:11:00Z"/>
        </w:trPr>
        <w:tc>
          <w:tcPr>
            <w:tcW w:w="2584" w:type="dxa"/>
            <w:tcBorders>
              <w:top w:val="single" w:sz="4" w:space="0" w:color="auto"/>
              <w:left w:val="single" w:sz="4" w:space="0" w:color="auto"/>
              <w:bottom w:val="single" w:sz="4" w:space="0" w:color="auto"/>
              <w:right w:val="single" w:sz="4" w:space="0" w:color="auto"/>
            </w:tcBorders>
          </w:tcPr>
          <w:p>
            <w:pPr>
              <w:pStyle w:val="TAL"/>
              <w:rPr>
                <w:ins w:id="14048" w:author="S2-2205115" w:date="2022-05-25T23:11:00Z"/>
              </w:rPr>
            </w:pPr>
            <w:ins w:id="14049" w:author="S2-2205115" w:date="2022-05-25T23:11:00Z">
              <w:r>
                <w:t>UE locations</w:t>
              </w:r>
            </w:ins>
          </w:p>
        </w:tc>
        <w:tc>
          <w:tcPr>
            <w:tcW w:w="1701" w:type="dxa"/>
            <w:tcBorders>
              <w:top w:val="single" w:sz="4" w:space="0" w:color="auto"/>
              <w:left w:val="single" w:sz="4" w:space="0" w:color="auto"/>
              <w:bottom w:val="single" w:sz="4" w:space="0" w:color="auto"/>
              <w:right w:val="single" w:sz="4" w:space="0" w:color="auto"/>
            </w:tcBorders>
          </w:tcPr>
          <w:p>
            <w:pPr>
              <w:pStyle w:val="TAC"/>
              <w:rPr>
                <w:ins w:id="14050" w:author="S2-2205115" w:date="2022-05-25T23:11:00Z"/>
              </w:rPr>
            </w:pPr>
            <w:ins w:id="14051" w:author="S2-2205115" w:date="2022-05-25T23:11:00Z">
              <w:r>
                <w:t>AMF, LCS</w:t>
              </w:r>
            </w:ins>
          </w:p>
          <w:p>
            <w:pPr>
              <w:pStyle w:val="TAC"/>
              <w:rPr>
                <w:ins w:id="14052" w:author="S2-2205115" w:date="2022-05-25T23:11:00Z"/>
              </w:rPr>
            </w:pPr>
            <w:ins w:id="14053" w:author="S2-2205115" w:date="2022-05-25T23:11:00Z">
              <w:r>
                <w:t>(NOTE 2)</w:t>
              </w:r>
            </w:ins>
          </w:p>
        </w:tc>
        <w:tc>
          <w:tcPr>
            <w:tcW w:w="5420" w:type="dxa"/>
            <w:tcBorders>
              <w:top w:val="single" w:sz="4" w:space="0" w:color="auto"/>
              <w:left w:val="single" w:sz="4" w:space="0" w:color="auto"/>
              <w:bottom w:val="single" w:sz="4" w:space="0" w:color="auto"/>
              <w:right w:val="single" w:sz="4" w:space="0" w:color="auto"/>
            </w:tcBorders>
          </w:tcPr>
          <w:p>
            <w:pPr>
              <w:pStyle w:val="TAL"/>
              <w:rPr>
                <w:ins w:id="14054" w:author="S2-2205115" w:date="2022-05-25T23:11:00Z"/>
              </w:rPr>
            </w:pPr>
            <w:ins w:id="14055" w:author="S2-2205115" w:date="2022-05-25T23:11:00Z">
              <w:r>
                <w:t>UE positions</w:t>
              </w:r>
            </w:ins>
          </w:p>
        </w:tc>
      </w:tr>
      <w:tr>
        <w:trPr>
          <w:jc w:val="center"/>
          <w:ins w:id="14056" w:author="S2-2205115" w:date="2022-05-25T23:11:00Z"/>
        </w:trPr>
        <w:tc>
          <w:tcPr>
            <w:tcW w:w="2584" w:type="dxa"/>
            <w:tcBorders>
              <w:top w:val="single" w:sz="4" w:space="0" w:color="auto"/>
              <w:left w:val="single" w:sz="4" w:space="0" w:color="auto"/>
              <w:bottom w:val="single" w:sz="4" w:space="0" w:color="auto"/>
              <w:right w:val="single" w:sz="4" w:space="0" w:color="auto"/>
            </w:tcBorders>
          </w:tcPr>
          <w:p>
            <w:pPr>
              <w:pStyle w:val="TAL"/>
              <w:rPr>
                <w:ins w:id="14057" w:author="S2-2205115" w:date="2022-05-25T23:11:00Z"/>
              </w:rPr>
            </w:pPr>
            <w:ins w:id="14058" w:author="S2-2205115" w:date="2022-05-25T23:11:00Z">
              <w:r>
                <w:t xml:space="preserve">   &gt; UE location (NOTE 3)</w:t>
              </w:r>
            </w:ins>
          </w:p>
        </w:tc>
        <w:tc>
          <w:tcPr>
            <w:tcW w:w="1701" w:type="dxa"/>
            <w:tcBorders>
              <w:top w:val="single" w:sz="4" w:space="0" w:color="auto"/>
              <w:left w:val="single" w:sz="4" w:space="0" w:color="auto"/>
              <w:bottom w:val="single" w:sz="4" w:space="0" w:color="auto"/>
              <w:right w:val="single" w:sz="4" w:space="0" w:color="auto"/>
            </w:tcBorders>
          </w:tcPr>
          <w:p>
            <w:pPr>
              <w:pStyle w:val="TAC"/>
              <w:rPr>
                <w:ins w:id="14059" w:author="S2-2205115" w:date="2022-05-25T23:11:00Z"/>
              </w:rPr>
            </w:pPr>
          </w:p>
        </w:tc>
        <w:tc>
          <w:tcPr>
            <w:tcW w:w="5420" w:type="dxa"/>
            <w:tcBorders>
              <w:top w:val="single" w:sz="4" w:space="0" w:color="auto"/>
              <w:left w:val="single" w:sz="4" w:space="0" w:color="auto"/>
              <w:bottom w:val="single" w:sz="4" w:space="0" w:color="auto"/>
              <w:right w:val="single" w:sz="4" w:space="0" w:color="auto"/>
            </w:tcBorders>
          </w:tcPr>
          <w:p>
            <w:pPr>
              <w:pStyle w:val="TAL"/>
              <w:rPr>
                <w:ins w:id="14060" w:author="S2-2205115" w:date="2022-05-25T23:11:00Z"/>
              </w:rPr>
            </w:pPr>
            <w:ins w:id="14061" w:author="S2-2205115" w:date="2022-05-25T23:11:00Z">
              <w:r>
                <w:t>TA or cells that the UE enters or UE location with finer granularity than TA/cell.</w:t>
              </w:r>
            </w:ins>
          </w:p>
        </w:tc>
      </w:tr>
      <w:tr>
        <w:trPr>
          <w:jc w:val="center"/>
          <w:ins w:id="14062" w:author="S2-2205115" w:date="2022-05-25T23:11:00Z"/>
        </w:trPr>
        <w:tc>
          <w:tcPr>
            <w:tcW w:w="2584" w:type="dxa"/>
            <w:tcBorders>
              <w:top w:val="single" w:sz="4" w:space="0" w:color="auto"/>
              <w:left w:val="single" w:sz="4" w:space="0" w:color="auto"/>
              <w:bottom w:val="single" w:sz="4" w:space="0" w:color="auto"/>
              <w:right w:val="single" w:sz="4" w:space="0" w:color="auto"/>
            </w:tcBorders>
          </w:tcPr>
          <w:p>
            <w:pPr>
              <w:pStyle w:val="TAL"/>
              <w:rPr>
                <w:ins w:id="14063" w:author="S2-2205115" w:date="2022-05-25T23:11:00Z"/>
              </w:rPr>
            </w:pPr>
            <w:ins w:id="14064" w:author="S2-2205115" w:date="2022-05-25T23:11:00Z">
              <w:r>
                <w:t xml:space="preserve">     &gt;&gt; horizontal direction</w:t>
              </w:r>
            </w:ins>
          </w:p>
        </w:tc>
        <w:tc>
          <w:tcPr>
            <w:tcW w:w="1701" w:type="dxa"/>
            <w:tcBorders>
              <w:top w:val="single" w:sz="4" w:space="0" w:color="auto"/>
              <w:left w:val="single" w:sz="4" w:space="0" w:color="auto"/>
              <w:bottom w:val="single" w:sz="4" w:space="0" w:color="auto"/>
              <w:right w:val="single" w:sz="4" w:space="0" w:color="auto"/>
            </w:tcBorders>
          </w:tcPr>
          <w:p>
            <w:pPr>
              <w:pStyle w:val="TAC"/>
              <w:rPr>
                <w:ins w:id="14065" w:author="S2-2205115" w:date="2022-05-25T23:11:00Z"/>
              </w:rPr>
            </w:pPr>
          </w:p>
        </w:tc>
        <w:tc>
          <w:tcPr>
            <w:tcW w:w="5420" w:type="dxa"/>
            <w:tcBorders>
              <w:top w:val="single" w:sz="4" w:space="0" w:color="auto"/>
              <w:left w:val="single" w:sz="4" w:space="0" w:color="auto"/>
              <w:bottom w:val="single" w:sz="4" w:space="0" w:color="auto"/>
              <w:right w:val="single" w:sz="4" w:space="0" w:color="auto"/>
            </w:tcBorders>
          </w:tcPr>
          <w:p>
            <w:pPr>
              <w:pStyle w:val="TAL"/>
              <w:rPr>
                <w:ins w:id="14066" w:author="S2-2205115" w:date="2022-05-25T23:11:00Z"/>
              </w:rPr>
            </w:pPr>
            <w:ins w:id="14067" w:author="S2-2205115" w:date="2022-05-25T23:11:00Z">
              <w:r>
                <w:t>TA or cells that the UE enters or UE location with finer granularity than TA/cell in horizontal direction.</w:t>
              </w:r>
            </w:ins>
          </w:p>
        </w:tc>
      </w:tr>
      <w:tr>
        <w:trPr>
          <w:jc w:val="center"/>
          <w:ins w:id="14068" w:author="S2-2205115" w:date="2022-05-25T23:11:00Z"/>
        </w:trPr>
        <w:tc>
          <w:tcPr>
            <w:tcW w:w="2584" w:type="dxa"/>
            <w:tcBorders>
              <w:top w:val="single" w:sz="4" w:space="0" w:color="auto"/>
              <w:left w:val="single" w:sz="4" w:space="0" w:color="auto"/>
              <w:bottom w:val="single" w:sz="4" w:space="0" w:color="auto"/>
              <w:right w:val="single" w:sz="4" w:space="0" w:color="auto"/>
            </w:tcBorders>
          </w:tcPr>
          <w:p>
            <w:pPr>
              <w:pStyle w:val="TAL"/>
              <w:rPr>
                <w:ins w:id="14069" w:author="S2-2205115" w:date="2022-05-25T23:11:00Z"/>
              </w:rPr>
            </w:pPr>
            <w:ins w:id="14070" w:author="S2-2205115" w:date="2022-05-25T23:11:00Z">
              <w:r>
                <w:t xml:space="preserve">     &gt;&gt; vertical direction</w:t>
              </w:r>
            </w:ins>
          </w:p>
        </w:tc>
        <w:tc>
          <w:tcPr>
            <w:tcW w:w="1701" w:type="dxa"/>
            <w:tcBorders>
              <w:top w:val="single" w:sz="4" w:space="0" w:color="auto"/>
              <w:left w:val="single" w:sz="4" w:space="0" w:color="auto"/>
              <w:bottom w:val="single" w:sz="4" w:space="0" w:color="auto"/>
              <w:right w:val="single" w:sz="4" w:space="0" w:color="auto"/>
            </w:tcBorders>
          </w:tcPr>
          <w:p>
            <w:pPr>
              <w:pStyle w:val="TAC"/>
              <w:rPr>
                <w:ins w:id="14071" w:author="S2-2205115" w:date="2022-05-25T23:11:00Z"/>
              </w:rPr>
            </w:pPr>
          </w:p>
        </w:tc>
        <w:tc>
          <w:tcPr>
            <w:tcW w:w="5420" w:type="dxa"/>
            <w:tcBorders>
              <w:top w:val="single" w:sz="4" w:space="0" w:color="auto"/>
              <w:left w:val="single" w:sz="4" w:space="0" w:color="auto"/>
              <w:bottom w:val="single" w:sz="4" w:space="0" w:color="auto"/>
              <w:right w:val="single" w:sz="4" w:space="0" w:color="auto"/>
            </w:tcBorders>
          </w:tcPr>
          <w:p>
            <w:pPr>
              <w:pStyle w:val="TAL"/>
              <w:rPr>
                <w:ins w:id="14072" w:author="S2-2205115" w:date="2022-05-25T23:11:00Z"/>
              </w:rPr>
            </w:pPr>
            <w:ins w:id="14073" w:author="S2-2205115" w:date="2022-05-25T23:11:00Z">
              <w:r>
                <w:t>TA or cells that the UE enters or UE location with finer granularity than TA/cell in vertical direction.</w:t>
              </w:r>
            </w:ins>
          </w:p>
        </w:tc>
      </w:tr>
      <w:tr>
        <w:trPr>
          <w:jc w:val="center"/>
          <w:ins w:id="14074" w:author="S2-2205115" w:date="2022-05-25T23:11:00Z"/>
        </w:trPr>
        <w:tc>
          <w:tcPr>
            <w:tcW w:w="2584" w:type="dxa"/>
            <w:tcBorders>
              <w:top w:val="single" w:sz="4" w:space="0" w:color="auto"/>
              <w:left w:val="single" w:sz="4" w:space="0" w:color="auto"/>
              <w:bottom w:val="single" w:sz="4" w:space="0" w:color="auto"/>
              <w:right w:val="single" w:sz="4" w:space="0" w:color="auto"/>
            </w:tcBorders>
          </w:tcPr>
          <w:p>
            <w:pPr>
              <w:pStyle w:val="TAL"/>
              <w:rPr>
                <w:ins w:id="14075" w:author="S2-2205115" w:date="2022-05-25T23:11:00Z"/>
              </w:rPr>
            </w:pPr>
            <w:ins w:id="14076" w:author="S2-2205115" w:date="2022-05-25T23:11:00Z">
              <w:r>
                <w:t xml:space="preserve">   &gt; Timestamp </w:t>
              </w:r>
            </w:ins>
          </w:p>
        </w:tc>
        <w:tc>
          <w:tcPr>
            <w:tcW w:w="1701" w:type="dxa"/>
            <w:tcBorders>
              <w:top w:val="single" w:sz="4" w:space="0" w:color="auto"/>
              <w:left w:val="single" w:sz="4" w:space="0" w:color="auto"/>
              <w:bottom w:val="single" w:sz="4" w:space="0" w:color="auto"/>
              <w:right w:val="single" w:sz="4" w:space="0" w:color="auto"/>
            </w:tcBorders>
          </w:tcPr>
          <w:p>
            <w:pPr>
              <w:pStyle w:val="TAC"/>
              <w:rPr>
                <w:ins w:id="14077" w:author="S2-2205115" w:date="2022-05-25T23:11:00Z"/>
              </w:rPr>
            </w:pPr>
          </w:p>
        </w:tc>
        <w:tc>
          <w:tcPr>
            <w:tcW w:w="5420" w:type="dxa"/>
            <w:tcBorders>
              <w:top w:val="single" w:sz="4" w:space="0" w:color="auto"/>
              <w:left w:val="single" w:sz="4" w:space="0" w:color="auto"/>
              <w:bottom w:val="single" w:sz="4" w:space="0" w:color="auto"/>
              <w:right w:val="single" w:sz="4" w:space="0" w:color="auto"/>
            </w:tcBorders>
          </w:tcPr>
          <w:p>
            <w:pPr>
              <w:pStyle w:val="TAL"/>
              <w:rPr>
                <w:ins w:id="14078" w:author="S2-2205115" w:date="2022-05-25T23:11:00Z"/>
              </w:rPr>
            </w:pPr>
            <w:ins w:id="14079" w:author="S2-2205115" w:date="2022-05-25T23:11:00Z">
              <w:r>
                <w:t>A time stamp when the AMF detects the UE enters this location</w:t>
              </w:r>
            </w:ins>
          </w:p>
        </w:tc>
      </w:tr>
      <w:bookmarkEnd w:id="13996"/>
    </w:tbl>
    <w:p>
      <w:pPr>
        <w:rPr>
          <w:ins w:id="14080" w:author="S2-2205115" w:date="2022-05-25T23:11:00Z"/>
          <w:rFonts w:eastAsia="等线"/>
          <w:color w:val="000000"/>
          <w:lang w:eastAsia="zh-CN"/>
        </w:rPr>
      </w:pPr>
    </w:p>
    <w:p>
      <w:pPr>
        <w:pStyle w:val="NO"/>
        <w:rPr>
          <w:ins w:id="14081" w:author="S2-2205115" w:date="2022-05-25T23:11:00Z"/>
          <w:rFonts w:eastAsia="等线"/>
          <w:color w:val="000000"/>
          <w:lang w:eastAsia="zh-CN"/>
        </w:rPr>
        <w:pPrChange w:id="14082" w:author="Rapporteur" w:date="2022-05-26T01:42:00Z">
          <w:pPr/>
        </w:pPrChange>
      </w:pPr>
      <w:ins w:id="14083" w:author="S2-2205115" w:date="2022-05-25T23:11:00Z">
        <w:r>
          <w:rPr>
            <w:rFonts w:eastAsia="等线"/>
            <w:color w:val="000000"/>
            <w:lang w:eastAsia="zh-CN"/>
          </w:rPr>
          <w:t>NOTE 1:</w:t>
        </w:r>
        <w:del w:id="14084" w:author="Rapporteur" w:date="2022-05-26T01:42:00Z">
          <w:r>
            <w:rPr>
              <w:rFonts w:eastAsia="等线"/>
              <w:color w:val="000000"/>
              <w:lang w:eastAsia="zh-CN"/>
            </w:rPr>
            <w:delText xml:space="preserve"> </w:delText>
          </w:r>
        </w:del>
      </w:ins>
      <w:ins w:id="14085" w:author="Rapporteur" w:date="2022-05-26T01:42:00Z">
        <w:r>
          <w:rPr>
            <w:rFonts w:eastAsia="等线"/>
            <w:color w:val="000000"/>
            <w:lang w:eastAsia="zh-CN"/>
          </w:rPr>
          <w:tab/>
        </w:r>
      </w:ins>
      <w:ins w:id="14086" w:author="S2-2205115" w:date="2022-05-25T23:11:00Z">
        <w:r>
          <w:rPr>
            <w:rFonts w:eastAsia="等线"/>
            <w:color w:val="000000"/>
            <w:lang w:eastAsia="zh-CN"/>
          </w:rPr>
          <w:t>After adding</w:t>
        </w:r>
        <w:r>
          <w:rPr>
            <w:lang w:eastAsia="zh-CN"/>
          </w:rPr>
          <w:t xml:space="preserve"> </w:t>
        </w:r>
        <w:r>
          <w:rPr>
            <w:rFonts w:eastAsia="等线"/>
            <w:color w:val="000000"/>
            <w:lang w:eastAsia="zh-CN"/>
          </w:rPr>
          <w:t>location information with finer granularity than TA/cell, there are 3 different data granularities can be chosen: TA level, cell level or finer granularity than TA/cell level. Besides, location information in horizontal and vertical directions can have different granularities.</w:t>
        </w:r>
      </w:ins>
    </w:p>
    <w:p>
      <w:pPr>
        <w:pStyle w:val="EditorsNote"/>
        <w:rPr>
          <w:ins w:id="14087" w:author="S2-2205115" w:date="2022-05-25T23:11:00Z"/>
        </w:rPr>
      </w:pPr>
      <w:ins w:id="14088" w:author="S2-2205115" w:date="2022-05-25T23:11:00Z">
        <w:r>
          <w:t>Editor's note:</w:t>
        </w:r>
        <w:r>
          <w:tab/>
          <w:t xml:space="preserve">UE location needs to be in the form of some area to enable related analytics. It is </w:t>
        </w:r>
        <w:del w:id="14089" w:author="Rapporteur" w:date="2022-05-26T01:18:00Z">
          <w:r>
            <w:delText>ffs</w:delText>
          </w:r>
        </w:del>
      </w:ins>
      <w:ins w:id="14090" w:author="Rapporteur" w:date="2022-05-26T01:18:00Z">
        <w:r>
          <w:t>FFS</w:t>
        </w:r>
      </w:ins>
      <w:ins w:id="14091" w:author="S2-2205115" w:date="2022-05-25T23:11:00Z">
        <w:r>
          <w:t xml:space="preserve"> how areas can be defined with </w:t>
        </w:r>
        <w:r>
          <w:rPr>
            <w:rFonts w:eastAsia="等线"/>
          </w:rPr>
          <w:t>finer granularity than TA/cell level.</w:t>
        </w:r>
      </w:ins>
    </w:p>
    <w:p>
      <w:pPr>
        <w:pStyle w:val="NO"/>
        <w:rPr>
          <w:ins w:id="14092" w:author="S2-2205115" w:date="2022-05-25T23:11:00Z"/>
          <w:rFonts w:eastAsia="等线"/>
          <w:color w:val="000000"/>
          <w:lang w:eastAsia="zh-CN"/>
        </w:rPr>
        <w:pPrChange w:id="14093" w:author="Rapporteur" w:date="2022-05-26T01:42:00Z">
          <w:pPr/>
        </w:pPrChange>
      </w:pPr>
      <w:ins w:id="14094" w:author="S2-2205115" w:date="2022-05-25T23:11:00Z">
        <w:r>
          <w:rPr>
            <w:rFonts w:eastAsia="等线"/>
            <w:color w:val="000000"/>
            <w:lang w:eastAsia="zh-CN"/>
          </w:rPr>
          <w:t>NOTE 2:</w:t>
        </w:r>
        <w:del w:id="14095" w:author="Rapporteur" w:date="2022-05-26T01:42:00Z">
          <w:r>
            <w:rPr>
              <w:rFonts w:eastAsia="等线"/>
              <w:color w:val="000000"/>
              <w:lang w:eastAsia="zh-CN"/>
            </w:rPr>
            <w:delText xml:space="preserve"> </w:delText>
          </w:r>
        </w:del>
      </w:ins>
      <w:ins w:id="14096" w:author="Rapporteur" w:date="2022-05-26T01:42:00Z">
        <w:r>
          <w:rPr>
            <w:rFonts w:eastAsia="等线"/>
            <w:color w:val="000000"/>
            <w:lang w:eastAsia="zh-CN"/>
          </w:rPr>
          <w:tab/>
        </w:r>
      </w:ins>
      <w:ins w:id="14097" w:author="S2-2205115" w:date="2022-05-25T23:11:00Z">
        <w:r>
          <w:rPr>
            <w:rFonts w:eastAsia="等线"/>
            <w:color w:val="000000"/>
            <w:lang w:eastAsia="zh-CN"/>
          </w:rPr>
          <w:t>If granularity choice is TA/cell level, the source of UE location related data is AMF; If granularity choice is</w:t>
        </w:r>
        <w:r>
          <w:rPr>
            <w:lang w:eastAsia="zh-CN"/>
          </w:rPr>
          <w:t xml:space="preserve"> </w:t>
        </w:r>
        <w:r>
          <w:rPr>
            <w:rFonts w:eastAsia="等线"/>
            <w:color w:val="000000"/>
            <w:lang w:eastAsia="zh-CN"/>
          </w:rPr>
          <w:t>finer granularity than TA/cell level, the source of UE location related data is LCS architecture.</w:t>
        </w:r>
      </w:ins>
    </w:p>
    <w:p>
      <w:pPr>
        <w:pStyle w:val="NO"/>
        <w:rPr>
          <w:ins w:id="14098" w:author="S2-2205115" w:date="2022-05-25T23:11:00Z"/>
          <w:rFonts w:eastAsia="等线"/>
          <w:color w:val="000000"/>
          <w:lang w:eastAsia="zh-CN"/>
        </w:rPr>
        <w:pPrChange w:id="14099" w:author="Rapporteur" w:date="2022-05-26T01:42:00Z">
          <w:pPr/>
        </w:pPrChange>
      </w:pPr>
      <w:ins w:id="14100" w:author="S2-2205115" w:date="2022-05-25T23:11:00Z">
        <w:r>
          <w:rPr>
            <w:rFonts w:eastAsia="等线"/>
            <w:color w:val="000000"/>
            <w:lang w:eastAsia="zh-CN"/>
          </w:rPr>
          <w:t>NOTE 3:</w:t>
        </w:r>
        <w:del w:id="14101" w:author="Rapporteur" w:date="2022-05-26T01:42:00Z">
          <w:r>
            <w:rPr>
              <w:rFonts w:eastAsia="等线"/>
              <w:color w:val="000000"/>
              <w:lang w:eastAsia="zh-CN"/>
            </w:rPr>
            <w:delText xml:space="preserve"> </w:delText>
          </w:r>
        </w:del>
      </w:ins>
      <w:ins w:id="14102" w:author="Rapporteur" w:date="2022-05-26T01:42:00Z">
        <w:r>
          <w:rPr>
            <w:rFonts w:eastAsia="等线"/>
            <w:color w:val="000000"/>
            <w:lang w:eastAsia="zh-CN"/>
          </w:rPr>
          <w:tab/>
        </w:r>
      </w:ins>
      <w:ins w:id="14103" w:author="S2-2205115" w:date="2022-05-25T23:11:00Z">
        <w:r>
          <w:rPr>
            <w:rFonts w:eastAsia="等线"/>
            <w:color w:val="000000"/>
            <w:lang w:eastAsia="zh-CN"/>
          </w:rPr>
          <w:t>Because there can be different granularities in different directions, UE location in 2 directions also can have different granularities. If granularity choices in horizontal and vertical directions are both TA/cell level, UE locations in</w:t>
        </w:r>
        <w:r>
          <w:rPr>
            <w:lang w:eastAsia="zh-CN"/>
          </w:rPr>
          <w:t xml:space="preserve"> </w:t>
        </w:r>
        <w:r>
          <w:rPr>
            <w:rFonts w:eastAsia="等线"/>
            <w:color w:val="000000"/>
            <w:lang w:eastAsia="zh-CN"/>
          </w:rPr>
          <w:t>horizontal and vertical directions are the same</w:t>
        </w:r>
        <w:r>
          <w:rPr>
            <w:lang w:eastAsia="zh-CN"/>
          </w:rPr>
          <w:t xml:space="preserve"> </w:t>
        </w:r>
        <w:r>
          <w:rPr>
            <w:rFonts w:eastAsia="等线"/>
            <w:color w:val="000000"/>
            <w:lang w:eastAsia="zh-CN"/>
          </w:rPr>
          <w:t>TA/cell. Otherwise, UE locations in horizontal and vertical directions are different, for example,</w:t>
        </w:r>
        <w:r>
          <w:rPr>
            <w:lang w:eastAsia="zh-CN"/>
          </w:rPr>
          <w:t xml:space="preserve"> </w:t>
        </w:r>
        <w:r>
          <w:rPr>
            <w:rFonts w:eastAsia="等线"/>
            <w:color w:val="000000"/>
            <w:lang w:eastAsia="zh-CN"/>
          </w:rPr>
          <w:t>UE location in horizontal direction is TA/cell and</w:t>
        </w:r>
        <w:r>
          <w:rPr>
            <w:lang w:eastAsia="zh-CN"/>
          </w:rPr>
          <w:t xml:space="preserve"> </w:t>
        </w:r>
        <w:r>
          <w:rPr>
            <w:rFonts w:eastAsia="等线"/>
            <w:color w:val="000000"/>
            <w:lang w:eastAsia="zh-CN"/>
          </w:rPr>
          <w:t>UE location in vertical direction is</w:t>
        </w:r>
        <w:r>
          <w:rPr>
            <w:lang w:eastAsia="zh-CN"/>
          </w:rPr>
          <w:t xml:space="preserve"> </w:t>
        </w:r>
        <w:r>
          <w:rPr>
            <w:rFonts w:eastAsia="等线"/>
            <w:color w:val="000000"/>
            <w:lang w:eastAsia="zh-CN"/>
          </w:rPr>
          <w:t>with finer granularity than TA/cell.</w:t>
        </w:r>
      </w:ins>
    </w:p>
    <w:p>
      <w:pPr>
        <w:pStyle w:val="31"/>
        <w:rPr>
          <w:ins w:id="14104" w:author="S2-2205115" w:date="2022-05-25T23:11:00Z"/>
        </w:rPr>
      </w:pPr>
      <w:bookmarkStart w:id="14105" w:name="_Toc7431"/>
      <w:bookmarkStart w:id="14106" w:name="_Toc104433409"/>
      <w:bookmarkStart w:id="14107" w:name="_Toc104467528"/>
      <w:bookmarkStart w:id="14108" w:name="_Toc104467861"/>
      <w:bookmarkStart w:id="14109" w:name="_Toc104468197"/>
      <w:ins w:id="14110" w:author="S2-2205115" w:date="2022-05-25T23:11:00Z">
        <w:r>
          <w:t>6.</w:t>
        </w:r>
        <w:del w:id="14111" w:author="Rapporteur" w:date="2022-05-26T00:25:00Z">
          <w:r>
            <w:delText>X</w:delText>
          </w:r>
        </w:del>
      </w:ins>
      <w:ins w:id="14112" w:author="Rapporteur" w:date="2022-05-26T11:18:00Z">
        <w:r>
          <w:t>55</w:t>
        </w:r>
      </w:ins>
      <w:ins w:id="14113" w:author="S2-2205115" w:date="2022-05-25T23:11:00Z">
        <w:r>
          <w:t>.3</w:t>
        </w:r>
        <w:r>
          <w:tab/>
          <w:t>Output Data</w:t>
        </w:r>
        <w:bookmarkEnd w:id="14105"/>
        <w:bookmarkEnd w:id="14106"/>
        <w:bookmarkEnd w:id="14107"/>
        <w:bookmarkEnd w:id="14108"/>
        <w:bookmarkEnd w:id="14109"/>
      </w:ins>
    </w:p>
    <w:p>
      <w:pPr>
        <w:rPr>
          <w:ins w:id="14114" w:author="S2-2205115" w:date="2022-05-25T23:11:00Z"/>
          <w:rFonts w:eastAsia="等线"/>
          <w:color w:val="000000"/>
          <w:lang w:val="en-US" w:eastAsia="zh-CN"/>
        </w:rPr>
      </w:pPr>
      <w:ins w:id="14115" w:author="S2-2205115" w:date="2022-05-25T23:11:00Z">
        <w:r>
          <w:rPr>
            <w:rFonts w:eastAsia="等线"/>
            <w:color w:val="000000"/>
            <w:lang w:val="en-US" w:eastAsia="zh-CN"/>
          </w:rPr>
          <w:t>The output are defined in Table 6.</w:t>
        </w:r>
        <w:del w:id="14116" w:author="Rapporteur" w:date="2022-05-26T00:25:00Z">
          <w:r>
            <w:rPr>
              <w:rFonts w:eastAsia="等线"/>
              <w:color w:val="000000"/>
              <w:lang w:val="en-US" w:eastAsia="zh-CN"/>
            </w:rPr>
            <w:delText>X</w:delText>
          </w:r>
        </w:del>
      </w:ins>
      <w:ins w:id="14117" w:author="Rapporteur" w:date="2022-05-26T11:18:00Z">
        <w:r>
          <w:rPr>
            <w:rFonts w:eastAsia="等线"/>
            <w:color w:val="000000"/>
            <w:lang w:val="en-US" w:eastAsia="zh-CN"/>
          </w:rPr>
          <w:t>55</w:t>
        </w:r>
      </w:ins>
      <w:ins w:id="14118" w:author="S2-2205115" w:date="2022-05-25T23:11:00Z">
        <w:r>
          <w:rPr>
            <w:rFonts w:eastAsia="等线"/>
            <w:color w:val="000000"/>
            <w:lang w:val="en-US" w:eastAsia="zh-CN"/>
          </w:rPr>
          <w:t>.3-1 and Table 6.</w:t>
        </w:r>
        <w:del w:id="14119" w:author="Rapporteur" w:date="2022-05-26T00:25:00Z">
          <w:r>
            <w:rPr>
              <w:rFonts w:eastAsia="等线"/>
              <w:color w:val="000000"/>
              <w:lang w:val="en-US" w:eastAsia="zh-CN"/>
            </w:rPr>
            <w:delText>X</w:delText>
          </w:r>
        </w:del>
      </w:ins>
      <w:ins w:id="14120" w:author="Rapporteur" w:date="2022-05-26T11:18:00Z">
        <w:r>
          <w:rPr>
            <w:rFonts w:eastAsia="等线"/>
            <w:color w:val="000000"/>
            <w:lang w:val="en-US" w:eastAsia="zh-CN"/>
          </w:rPr>
          <w:t>55</w:t>
        </w:r>
      </w:ins>
      <w:ins w:id="14121" w:author="S2-2205115" w:date="2022-05-25T23:11:00Z">
        <w:r>
          <w:rPr>
            <w:rFonts w:eastAsia="等线"/>
            <w:color w:val="000000"/>
            <w:lang w:val="en-US" w:eastAsia="zh-CN"/>
          </w:rPr>
          <w:t>.3-2.</w:t>
        </w:r>
      </w:ins>
    </w:p>
    <w:p>
      <w:pPr>
        <w:pStyle w:val="TH"/>
        <w:rPr>
          <w:ins w:id="14122" w:author="S2-2205115" w:date="2022-05-25T23:11:00Z"/>
        </w:rPr>
      </w:pPr>
      <w:bookmarkStart w:id="14123" w:name="_Hlk102052741"/>
      <w:ins w:id="14124" w:author="S2-2205115" w:date="2022-05-25T23:11:00Z">
        <w:r>
          <w:t xml:space="preserve">Table </w:t>
        </w:r>
        <w:r>
          <w:rPr>
            <w:lang w:val="en-US" w:eastAsia="zh-CN"/>
          </w:rPr>
          <w:t>6.</w:t>
        </w:r>
        <w:del w:id="14125" w:author="Rapporteur" w:date="2022-05-26T00:25:00Z">
          <w:r>
            <w:rPr>
              <w:lang w:val="en-US" w:eastAsia="zh-CN"/>
            </w:rPr>
            <w:delText>X</w:delText>
          </w:r>
        </w:del>
      </w:ins>
      <w:ins w:id="14126" w:author="Rapporteur" w:date="2022-05-26T11:18:00Z">
        <w:r>
          <w:rPr>
            <w:lang w:val="en-US" w:eastAsia="zh-CN"/>
          </w:rPr>
          <w:t>55</w:t>
        </w:r>
      </w:ins>
      <w:ins w:id="14127" w:author="S2-2205115" w:date="2022-05-25T23:11:00Z">
        <w:r>
          <w:rPr>
            <w:lang w:val="en-US" w:eastAsia="zh-CN"/>
          </w:rPr>
          <w:t>.3</w:t>
        </w:r>
        <w:r>
          <w:rPr>
            <w:lang w:eastAsia="zh-CN"/>
          </w:rPr>
          <w:t>-1</w:t>
        </w:r>
        <w:r>
          <w:t>: Location information with finer granularity in horizontal and vertical directions statistics</w:t>
        </w:r>
      </w:ins>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trPr>
          <w:jc w:val="center"/>
          <w:ins w:id="14128" w:author="S2-2205115" w:date="2022-05-25T23:11:00Z"/>
        </w:trPr>
        <w:tc>
          <w:tcPr>
            <w:tcW w:w="2584" w:type="dxa"/>
          </w:tcPr>
          <w:p>
            <w:pPr>
              <w:pStyle w:val="TAH"/>
              <w:rPr>
                <w:ins w:id="14129" w:author="S2-2205115" w:date="2022-05-25T23:11:00Z"/>
              </w:rPr>
            </w:pPr>
            <w:ins w:id="14130" w:author="S2-2205115" w:date="2022-05-25T23:11:00Z">
              <w:r>
                <w:t>Information</w:t>
              </w:r>
            </w:ins>
          </w:p>
        </w:tc>
        <w:tc>
          <w:tcPr>
            <w:tcW w:w="5420" w:type="dxa"/>
          </w:tcPr>
          <w:p>
            <w:pPr>
              <w:pStyle w:val="TAH"/>
              <w:rPr>
                <w:ins w:id="14131" w:author="S2-2205115" w:date="2022-05-25T23:11:00Z"/>
              </w:rPr>
            </w:pPr>
            <w:ins w:id="14132" w:author="S2-2205115" w:date="2022-05-25T23:11:00Z">
              <w:r>
                <w:t>Description</w:t>
              </w:r>
            </w:ins>
          </w:p>
        </w:tc>
      </w:tr>
      <w:tr>
        <w:trPr>
          <w:jc w:val="center"/>
          <w:ins w:id="14133" w:author="S2-2205115" w:date="2022-05-25T23:11:00Z"/>
        </w:trPr>
        <w:tc>
          <w:tcPr>
            <w:tcW w:w="2584" w:type="dxa"/>
            <w:tcBorders>
              <w:top w:val="single" w:sz="4" w:space="0" w:color="auto"/>
              <w:left w:val="single" w:sz="4" w:space="0" w:color="auto"/>
              <w:bottom w:val="single" w:sz="4" w:space="0" w:color="auto"/>
              <w:right w:val="single" w:sz="4" w:space="0" w:color="auto"/>
            </w:tcBorders>
          </w:tcPr>
          <w:p>
            <w:pPr>
              <w:pStyle w:val="TAL"/>
              <w:rPr>
                <w:ins w:id="14134" w:author="S2-2205115" w:date="2022-05-25T23:11:00Z"/>
              </w:rPr>
            </w:pPr>
            <w:ins w:id="14135" w:author="S2-2205115" w:date="2022-05-25T23:11:00Z">
              <w:r>
                <w:t>Time slot start</w:t>
              </w:r>
            </w:ins>
          </w:p>
        </w:tc>
        <w:tc>
          <w:tcPr>
            <w:tcW w:w="5420" w:type="dxa"/>
            <w:tcBorders>
              <w:top w:val="single" w:sz="4" w:space="0" w:color="auto"/>
              <w:left w:val="single" w:sz="4" w:space="0" w:color="auto"/>
              <w:bottom w:val="single" w:sz="4" w:space="0" w:color="auto"/>
              <w:right w:val="single" w:sz="4" w:space="0" w:color="auto"/>
            </w:tcBorders>
          </w:tcPr>
          <w:p>
            <w:pPr>
              <w:pStyle w:val="TAL"/>
              <w:rPr>
                <w:ins w:id="14136" w:author="S2-2205115" w:date="2022-05-25T23:11:00Z"/>
              </w:rPr>
            </w:pPr>
            <w:ins w:id="14137" w:author="S2-2205115" w:date="2022-05-25T23:11:00Z">
              <w:r>
                <w:t>Time slot starts within the Analytics target period</w:t>
              </w:r>
            </w:ins>
          </w:p>
        </w:tc>
      </w:tr>
      <w:tr>
        <w:trPr>
          <w:jc w:val="center"/>
          <w:ins w:id="14138" w:author="S2-2205115" w:date="2022-05-25T23:11:00Z"/>
        </w:trPr>
        <w:tc>
          <w:tcPr>
            <w:tcW w:w="2584" w:type="dxa"/>
            <w:tcBorders>
              <w:top w:val="single" w:sz="4" w:space="0" w:color="auto"/>
              <w:left w:val="single" w:sz="4" w:space="0" w:color="auto"/>
              <w:bottom w:val="single" w:sz="4" w:space="0" w:color="auto"/>
              <w:right w:val="single" w:sz="4" w:space="0" w:color="auto"/>
            </w:tcBorders>
          </w:tcPr>
          <w:p>
            <w:pPr>
              <w:pStyle w:val="TAL"/>
              <w:rPr>
                <w:ins w:id="14139" w:author="S2-2205115" w:date="2022-05-25T23:11:00Z"/>
              </w:rPr>
            </w:pPr>
            <w:ins w:id="14140" w:author="S2-2205115" w:date="2022-05-25T23:11:00Z">
              <w:r>
                <w:t>Duration</w:t>
              </w:r>
            </w:ins>
          </w:p>
        </w:tc>
        <w:tc>
          <w:tcPr>
            <w:tcW w:w="5420" w:type="dxa"/>
            <w:tcBorders>
              <w:top w:val="single" w:sz="4" w:space="0" w:color="auto"/>
              <w:left w:val="single" w:sz="4" w:space="0" w:color="auto"/>
              <w:bottom w:val="single" w:sz="4" w:space="0" w:color="auto"/>
              <w:right w:val="single" w:sz="4" w:space="0" w:color="auto"/>
            </w:tcBorders>
          </w:tcPr>
          <w:p>
            <w:pPr>
              <w:pStyle w:val="TAL"/>
              <w:rPr>
                <w:ins w:id="14141" w:author="S2-2205115" w:date="2022-05-25T23:11:00Z"/>
              </w:rPr>
            </w:pPr>
            <w:ins w:id="14142" w:author="S2-2205115" w:date="2022-05-25T23:11:00Z">
              <w:r>
                <w:t>Duration of the time slot</w:t>
              </w:r>
            </w:ins>
          </w:p>
        </w:tc>
      </w:tr>
      <w:tr>
        <w:trPr>
          <w:jc w:val="center"/>
          <w:ins w:id="14143" w:author="S2-2205115" w:date="2022-05-25T23:11:00Z"/>
        </w:trPr>
        <w:tc>
          <w:tcPr>
            <w:tcW w:w="2584" w:type="dxa"/>
            <w:tcBorders>
              <w:top w:val="single" w:sz="4" w:space="0" w:color="auto"/>
              <w:left w:val="single" w:sz="4" w:space="0" w:color="auto"/>
              <w:bottom w:val="single" w:sz="4" w:space="0" w:color="auto"/>
              <w:right w:val="single" w:sz="4" w:space="0" w:color="auto"/>
            </w:tcBorders>
          </w:tcPr>
          <w:p>
            <w:pPr>
              <w:pStyle w:val="TAL"/>
              <w:rPr>
                <w:ins w:id="14144" w:author="S2-2205115" w:date="2022-05-25T23:11:00Z"/>
              </w:rPr>
            </w:pPr>
            <w:ins w:id="14145" w:author="S2-2205115" w:date="2022-05-25T23:11:00Z">
              <w:r>
                <w:t>UE location</w:t>
              </w:r>
            </w:ins>
          </w:p>
        </w:tc>
        <w:tc>
          <w:tcPr>
            <w:tcW w:w="5420" w:type="dxa"/>
            <w:tcBorders>
              <w:top w:val="single" w:sz="4" w:space="0" w:color="auto"/>
              <w:left w:val="single" w:sz="4" w:space="0" w:color="auto"/>
              <w:bottom w:val="single" w:sz="4" w:space="0" w:color="auto"/>
              <w:right w:val="single" w:sz="4" w:space="0" w:color="auto"/>
            </w:tcBorders>
          </w:tcPr>
          <w:p>
            <w:pPr>
              <w:pStyle w:val="TAL"/>
              <w:rPr>
                <w:ins w:id="14146" w:author="S2-2205115" w:date="2022-05-25T23:11:00Z"/>
              </w:rPr>
            </w:pPr>
            <w:ins w:id="14147" w:author="S2-2205115" w:date="2022-05-25T23:11:00Z">
              <w:r>
                <w:t>Observed location statistics</w:t>
              </w:r>
            </w:ins>
          </w:p>
        </w:tc>
      </w:tr>
      <w:tr>
        <w:trPr>
          <w:jc w:val="center"/>
          <w:ins w:id="14148" w:author="S2-2205115" w:date="2022-05-25T23:11:00Z"/>
        </w:trPr>
        <w:tc>
          <w:tcPr>
            <w:tcW w:w="2584" w:type="dxa"/>
            <w:tcBorders>
              <w:top w:val="single" w:sz="4" w:space="0" w:color="auto"/>
              <w:left w:val="single" w:sz="4" w:space="0" w:color="auto"/>
              <w:bottom w:val="single" w:sz="4" w:space="0" w:color="auto"/>
              <w:right w:val="single" w:sz="4" w:space="0" w:color="auto"/>
            </w:tcBorders>
          </w:tcPr>
          <w:p>
            <w:pPr>
              <w:pStyle w:val="TAL"/>
              <w:ind w:firstLineChars="100" w:firstLine="180"/>
              <w:rPr>
                <w:ins w:id="14149" w:author="S2-2205115" w:date="2022-05-25T23:11:00Z"/>
              </w:rPr>
            </w:pPr>
            <w:bookmarkStart w:id="14150" w:name="_Hlk102142276"/>
            <w:ins w:id="14151" w:author="S2-2205115" w:date="2022-05-25T23:11:00Z">
              <w:r>
                <w:t>&gt; UE location</w:t>
              </w:r>
            </w:ins>
          </w:p>
        </w:tc>
        <w:tc>
          <w:tcPr>
            <w:tcW w:w="5420" w:type="dxa"/>
            <w:tcBorders>
              <w:top w:val="single" w:sz="4" w:space="0" w:color="auto"/>
              <w:left w:val="single" w:sz="4" w:space="0" w:color="auto"/>
              <w:bottom w:val="single" w:sz="4" w:space="0" w:color="auto"/>
              <w:right w:val="single" w:sz="4" w:space="0" w:color="auto"/>
            </w:tcBorders>
          </w:tcPr>
          <w:p>
            <w:pPr>
              <w:pStyle w:val="TAL"/>
              <w:rPr>
                <w:ins w:id="14152" w:author="S2-2205115" w:date="2022-05-25T23:11:00Z"/>
              </w:rPr>
            </w:pPr>
            <w:ins w:id="14153" w:author="S2-2205115" w:date="2022-05-25T23:11:00Z">
              <w:r>
                <w:t>TA or cells which the UE stays</w:t>
              </w:r>
            </w:ins>
          </w:p>
        </w:tc>
      </w:tr>
      <w:tr>
        <w:trPr>
          <w:jc w:val="center"/>
          <w:ins w:id="14154" w:author="S2-2205115" w:date="2022-05-25T23:11:00Z"/>
        </w:trPr>
        <w:tc>
          <w:tcPr>
            <w:tcW w:w="2584" w:type="dxa"/>
            <w:tcBorders>
              <w:top w:val="single" w:sz="4" w:space="0" w:color="auto"/>
              <w:left w:val="single" w:sz="4" w:space="0" w:color="auto"/>
              <w:bottom w:val="single" w:sz="4" w:space="0" w:color="auto"/>
              <w:right w:val="single" w:sz="4" w:space="0" w:color="auto"/>
            </w:tcBorders>
          </w:tcPr>
          <w:p>
            <w:pPr>
              <w:pStyle w:val="TAL"/>
              <w:rPr>
                <w:ins w:id="14155" w:author="S2-2205115" w:date="2022-05-25T23:11:00Z"/>
              </w:rPr>
            </w:pPr>
            <w:bookmarkStart w:id="14156" w:name="_Hlk102059167"/>
            <w:ins w:id="14157" w:author="S2-2205115" w:date="2022-05-25T23:11:00Z">
              <w:r>
                <w:t xml:space="preserve">      &gt;&gt; horizontal direction</w:t>
              </w:r>
            </w:ins>
          </w:p>
        </w:tc>
        <w:tc>
          <w:tcPr>
            <w:tcW w:w="5420" w:type="dxa"/>
            <w:tcBorders>
              <w:top w:val="single" w:sz="4" w:space="0" w:color="auto"/>
              <w:left w:val="single" w:sz="4" w:space="0" w:color="auto"/>
              <w:bottom w:val="single" w:sz="4" w:space="0" w:color="auto"/>
              <w:right w:val="single" w:sz="4" w:space="0" w:color="auto"/>
            </w:tcBorders>
          </w:tcPr>
          <w:p>
            <w:pPr>
              <w:pStyle w:val="TAL"/>
              <w:rPr>
                <w:ins w:id="14158" w:author="S2-2205115" w:date="2022-05-25T23:11:00Z"/>
              </w:rPr>
            </w:pPr>
            <w:ins w:id="14159" w:author="S2-2205115" w:date="2022-05-25T23:11:00Z">
              <w:r>
                <w:t>TA or cells which the UE stays or UE location with finer granularity than TA/cell in horizontal direction</w:t>
              </w:r>
            </w:ins>
          </w:p>
        </w:tc>
      </w:tr>
      <w:tr>
        <w:trPr>
          <w:jc w:val="center"/>
          <w:ins w:id="14160" w:author="S2-2205115" w:date="2022-05-25T23:11:00Z"/>
        </w:trPr>
        <w:tc>
          <w:tcPr>
            <w:tcW w:w="2584" w:type="dxa"/>
            <w:tcBorders>
              <w:top w:val="single" w:sz="4" w:space="0" w:color="auto"/>
              <w:left w:val="single" w:sz="4" w:space="0" w:color="auto"/>
              <w:bottom w:val="single" w:sz="4" w:space="0" w:color="auto"/>
              <w:right w:val="single" w:sz="4" w:space="0" w:color="auto"/>
            </w:tcBorders>
          </w:tcPr>
          <w:p>
            <w:pPr>
              <w:pStyle w:val="TAL"/>
              <w:rPr>
                <w:ins w:id="14161" w:author="S2-2205115" w:date="2022-05-25T23:11:00Z"/>
              </w:rPr>
            </w:pPr>
            <w:ins w:id="14162" w:author="S2-2205115" w:date="2022-05-25T23:11:00Z">
              <w:r>
                <w:t xml:space="preserve">      &gt;&gt; vertical direction</w:t>
              </w:r>
            </w:ins>
          </w:p>
        </w:tc>
        <w:tc>
          <w:tcPr>
            <w:tcW w:w="5420" w:type="dxa"/>
            <w:tcBorders>
              <w:top w:val="single" w:sz="4" w:space="0" w:color="auto"/>
              <w:left w:val="single" w:sz="4" w:space="0" w:color="auto"/>
              <w:bottom w:val="single" w:sz="4" w:space="0" w:color="auto"/>
              <w:right w:val="single" w:sz="4" w:space="0" w:color="auto"/>
            </w:tcBorders>
          </w:tcPr>
          <w:p>
            <w:pPr>
              <w:pStyle w:val="TAL"/>
              <w:rPr>
                <w:ins w:id="14163" w:author="S2-2205115" w:date="2022-05-25T23:11:00Z"/>
              </w:rPr>
            </w:pPr>
            <w:ins w:id="14164" w:author="S2-2205115" w:date="2022-05-25T23:11:00Z">
              <w:r>
                <w:t>TA or cells which the UE stays or UE location with finer granularity than TA/cell in vertical direction</w:t>
              </w:r>
            </w:ins>
          </w:p>
        </w:tc>
      </w:tr>
      <w:bookmarkEnd w:id="14123"/>
      <w:bookmarkEnd w:id="14150"/>
      <w:bookmarkEnd w:id="14156"/>
    </w:tbl>
    <w:p>
      <w:pPr>
        <w:rPr>
          <w:ins w:id="14165" w:author="S2-2205115" w:date="2022-05-25T23:11:00Z"/>
          <w:rFonts w:eastAsia="等线"/>
          <w:color w:val="000000"/>
          <w:lang w:eastAsia="zh-CN"/>
        </w:rPr>
      </w:pPr>
    </w:p>
    <w:p>
      <w:pPr>
        <w:pStyle w:val="TH"/>
        <w:rPr>
          <w:ins w:id="14166" w:author="S2-2205115" w:date="2022-05-25T23:11:00Z"/>
        </w:rPr>
      </w:pPr>
      <w:ins w:id="14167" w:author="S2-2205115" w:date="2022-05-25T23:11:00Z">
        <w:r>
          <w:lastRenderedPageBreak/>
          <w:t xml:space="preserve">Table </w:t>
        </w:r>
        <w:r>
          <w:rPr>
            <w:lang w:val="en-US" w:eastAsia="zh-CN"/>
          </w:rPr>
          <w:t>6.</w:t>
        </w:r>
        <w:del w:id="14168" w:author="Rapporteur" w:date="2022-05-26T00:25:00Z">
          <w:r>
            <w:rPr>
              <w:lang w:val="en-US" w:eastAsia="zh-CN"/>
            </w:rPr>
            <w:delText>X</w:delText>
          </w:r>
        </w:del>
      </w:ins>
      <w:ins w:id="14169" w:author="Rapporteur" w:date="2022-05-26T11:18:00Z">
        <w:r>
          <w:rPr>
            <w:lang w:val="en-US" w:eastAsia="zh-CN"/>
          </w:rPr>
          <w:t>55</w:t>
        </w:r>
      </w:ins>
      <w:ins w:id="14170" w:author="S2-2205115" w:date="2022-05-25T23:11:00Z">
        <w:r>
          <w:rPr>
            <w:lang w:val="en-US" w:eastAsia="zh-CN"/>
          </w:rPr>
          <w:t>.3</w:t>
        </w:r>
        <w:r>
          <w:rPr>
            <w:lang w:eastAsia="zh-CN"/>
          </w:rPr>
          <w:t>-2</w:t>
        </w:r>
        <w:r>
          <w:t>: Location information with finer granularity in horizontal and vertical directions predictions</w:t>
        </w:r>
      </w:ins>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trPr>
          <w:jc w:val="center"/>
          <w:ins w:id="14171" w:author="S2-2205115" w:date="2022-05-25T23:11:00Z"/>
        </w:trPr>
        <w:tc>
          <w:tcPr>
            <w:tcW w:w="2584" w:type="dxa"/>
          </w:tcPr>
          <w:p>
            <w:pPr>
              <w:pStyle w:val="TAH"/>
              <w:rPr>
                <w:ins w:id="14172" w:author="S2-2205115" w:date="2022-05-25T23:11:00Z"/>
              </w:rPr>
            </w:pPr>
            <w:ins w:id="14173" w:author="S2-2205115" w:date="2022-05-25T23:11:00Z">
              <w:r>
                <w:t>Information</w:t>
              </w:r>
            </w:ins>
          </w:p>
        </w:tc>
        <w:tc>
          <w:tcPr>
            <w:tcW w:w="5420" w:type="dxa"/>
          </w:tcPr>
          <w:p>
            <w:pPr>
              <w:pStyle w:val="TAH"/>
              <w:rPr>
                <w:ins w:id="14174" w:author="S2-2205115" w:date="2022-05-25T23:11:00Z"/>
              </w:rPr>
            </w:pPr>
            <w:ins w:id="14175" w:author="S2-2205115" w:date="2022-05-25T23:11:00Z">
              <w:r>
                <w:t>Description</w:t>
              </w:r>
            </w:ins>
          </w:p>
        </w:tc>
      </w:tr>
      <w:tr>
        <w:trPr>
          <w:jc w:val="center"/>
          <w:ins w:id="14176" w:author="S2-2205115" w:date="2022-05-25T23:11:00Z"/>
        </w:trPr>
        <w:tc>
          <w:tcPr>
            <w:tcW w:w="2584" w:type="dxa"/>
            <w:tcBorders>
              <w:top w:val="single" w:sz="4" w:space="0" w:color="auto"/>
              <w:left w:val="single" w:sz="4" w:space="0" w:color="auto"/>
              <w:bottom w:val="single" w:sz="4" w:space="0" w:color="auto"/>
              <w:right w:val="single" w:sz="4" w:space="0" w:color="auto"/>
            </w:tcBorders>
          </w:tcPr>
          <w:p>
            <w:pPr>
              <w:pStyle w:val="TAL"/>
              <w:rPr>
                <w:ins w:id="14177" w:author="S2-2205115" w:date="2022-05-25T23:11:00Z"/>
              </w:rPr>
            </w:pPr>
            <w:ins w:id="14178" w:author="S2-2205115" w:date="2022-05-25T23:11:00Z">
              <w:r>
                <w:t>Time slot start</w:t>
              </w:r>
            </w:ins>
          </w:p>
        </w:tc>
        <w:tc>
          <w:tcPr>
            <w:tcW w:w="5420" w:type="dxa"/>
            <w:tcBorders>
              <w:top w:val="single" w:sz="4" w:space="0" w:color="auto"/>
              <w:left w:val="single" w:sz="4" w:space="0" w:color="auto"/>
              <w:bottom w:val="single" w:sz="4" w:space="0" w:color="auto"/>
              <w:right w:val="single" w:sz="4" w:space="0" w:color="auto"/>
            </w:tcBorders>
          </w:tcPr>
          <w:p>
            <w:pPr>
              <w:pStyle w:val="TAL"/>
              <w:rPr>
                <w:ins w:id="14179" w:author="S2-2205115" w:date="2022-05-25T23:11:00Z"/>
              </w:rPr>
            </w:pPr>
            <w:ins w:id="14180" w:author="S2-2205115" w:date="2022-05-25T23:11:00Z">
              <w:r>
                <w:t>Time slot starts within the Analytics target period</w:t>
              </w:r>
            </w:ins>
          </w:p>
        </w:tc>
      </w:tr>
      <w:tr>
        <w:trPr>
          <w:jc w:val="center"/>
          <w:ins w:id="14181" w:author="S2-2205115" w:date="2022-05-25T23:11:00Z"/>
        </w:trPr>
        <w:tc>
          <w:tcPr>
            <w:tcW w:w="2584" w:type="dxa"/>
            <w:tcBorders>
              <w:top w:val="single" w:sz="4" w:space="0" w:color="auto"/>
              <w:left w:val="single" w:sz="4" w:space="0" w:color="auto"/>
              <w:bottom w:val="single" w:sz="4" w:space="0" w:color="auto"/>
              <w:right w:val="single" w:sz="4" w:space="0" w:color="auto"/>
            </w:tcBorders>
          </w:tcPr>
          <w:p>
            <w:pPr>
              <w:pStyle w:val="TAL"/>
              <w:rPr>
                <w:ins w:id="14182" w:author="S2-2205115" w:date="2022-05-25T23:11:00Z"/>
              </w:rPr>
            </w:pPr>
            <w:ins w:id="14183" w:author="S2-2205115" w:date="2022-05-25T23:11:00Z">
              <w:r>
                <w:t>Duration</w:t>
              </w:r>
            </w:ins>
          </w:p>
        </w:tc>
        <w:tc>
          <w:tcPr>
            <w:tcW w:w="5420" w:type="dxa"/>
            <w:tcBorders>
              <w:top w:val="single" w:sz="4" w:space="0" w:color="auto"/>
              <w:left w:val="single" w:sz="4" w:space="0" w:color="auto"/>
              <w:bottom w:val="single" w:sz="4" w:space="0" w:color="auto"/>
              <w:right w:val="single" w:sz="4" w:space="0" w:color="auto"/>
            </w:tcBorders>
          </w:tcPr>
          <w:p>
            <w:pPr>
              <w:pStyle w:val="TAL"/>
              <w:rPr>
                <w:ins w:id="14184" w:author="S2-2205115" w:date="2022-05-25T23:11:00Z"/>
              </w:rPr>
            </w:pPr>
            <w:ins w:id="14185" w:author="S2-2205115" w:date="2022-05-25T23:11:00Z">
              <w:r>
                <w:t>Duration of the time slot</w:t>
              </w:r>
            </w:ins>
          </w:p>
        </w:tc>
      </w:tr>
      <w:tr>
        <w:trPr>
          <w:jc w:val="center"/>
          <w:ins w:id="14186" w:author="S2-2205115" w:date="2022-05-25T23:11:00Z"/>
        </w:trPr>
        <w:tc>
          <w:tcPr>
            <w:tcW w:w="2584" w:type="dxa"/>
            <w:tcBorders>
              <w:top w:val="single" w:sz="4" w:space="0" w:color="auto"/>
              <w:left w:val="single" w:sz="4" w:space="0" w:color="auto"/>
              <w:bottom w:val="single" w:sz="4" w:space="0" w:color="auto"/>
              <w:right w:val="single" w:sz="4" w:space="0" w:color="auto"/>
            </w:tcBorders>
          </w:tcPr>
          <w:p>
            <w:pPr>
              <w:pStyle w:val="TAL"/>
              <w:rPr>
                <w:ins w:id="14187" w:author="S2-2205115" w:date="2022-05-25T23:11:00Z"/>
              </w:rPr>
            </w:pPr>
            <w:ins w:id="14188" w:author="S2-2205115" w:date="2022-05-25T23:11:00Z">
              <w:r>
                <w:t>UE location</w:t>
              </w:r>
            </w:ins>
          </w:p>
        </w:tc>
        <w:tc>
          <w:tcPr>
            <w:tcW w:w="5420" w:type="dxa"/>
            <w:tcBorders>
              <w:top w:val="single" w:sz="4" w:space="0" w:color="auto"/>
              <w:left w:val="single" w:sz="4" w:space="0" w:color="auto"/>
              <w:bottom w:val="single" w:sz="4" w:space="0" w:color="auto"/>
              <w:right w:val="single" w:sz="4" w:space="0" w:color="auto"/>
            </w:tcBorders>
          </w:tcPr>
          <w:p>
            <w:pPr>
              <w:pStyle w:val="TAL"/>
              <w:rPr>
                <w:ins w:id="14189" w:author="S2-2205115" w:date="2022-05-25T23:11:00Z"/>
              </w:rPr>
            </w:pPr>
            <w:ins w:id="14190" w:author="S2-2205115" w:date="2022-05-25T23:11:00Z">
              <w:r>
                <w:t>Observed location statistics</w:t>
              </w:r>
            </w:ins>
          </w:p>
        </w:tc>
      </w:tr>
      <w:tr>
        <w:trPr>
          <w:jc w:val="center"/>
          <w:ins w:id="14191" w:author="S2-2205115" w:date="2022-05-25T23:11:00Z"/>
        </w:trPr>
        <w:tc>
          <w:tcPr>
            <w:tcW w:w="2584" w:type="dxa"/>
            <w:tcBorders>
              <w:top w:val="single" w:sz="4" w:space="0" w:color="auto"/>
              <w:left w:val="single" w:sz="4" w:space="0" w:color="auto"/>
              <w:bottom w:val="single" w:sz="4" w:space="0" w:color="auto"/>
              <w:right w:val="single" w:sz="4" w:space="0" w:color="auto"/>
            </w:tcBorders>
          </w:tcPr>
          <w:p>
            <w:pPr>
              <w:pStyle w:val="TAL"/>
              <w:ind w:firstLineChars="100" w:firstLine="180"/>
              <w:rPr>
                <w:ins w:id="14192" w:author="S2-2205115" w:date="2022-05-25T23:11:00Z"/>
              </w:rPr>
            </w:pPr>
            <w:ins w:id="14193" w:author="S2-2205115" w:date="2022-05-25T23:11:00Z">
              <w:r>
                <w:t>&gt; UE location</w:t>
              </w:r>
            </w:ins>
          </w:p>
        </w:tc>
        <w:tc>
          <w:tcPr>
            <w:tcW w:w="5420" w:type="dxa"/>
            <w:tcBorders>
              <w:top w:val="single" w:sz="4" w:space="0" w:color="auto"/>
              <w:left w:val="single" w:sz="4" w:space="0" w:color="auto"/>
              <w:bottom w:val="single" w:sz="4" w:space="0" w:color="auto"/>
              <w:right w:val="single" w:sz="4" w:space="0" w:color="auto"/>
            </w:tcBorders>
          </w:tcPr>
          <w:p>
            <w:pPr>
              <w:pStyle w:val="TAL"/>
              <w:rPr>
                <w:ins w:id="14194" w:author="S2-2205115" w:date="2022-05-25T23:11:00Z"/>
              </w:rPr>
            </w:pPr>
            <w:ins w:id="14195" w:author="S2-2205115" w:date="2022-05-25T23:11:00Z">
              <w:r>
                <w:t>TA or cells which the UE stays</w:t>
              </w:r>
            </w:ins>
          </w:p>
        </w:tc>
      </w:tr>
      <w:tr>
        <w:trPr>
          <w:jc w:val="center"/>
          <w:ins w:id="14196" w:author="S2-2205115" w:date="2022-05-25T23:11:00Z"/>
        </w:trPr>
        <w:tc>
          <w:tcPr>
            <w:tcW w:w="2584" w:type="dxa"/>
            <w:tcBorders>
              <w:top w:val="single" w:sz="4" w:space="0" w:color="auto"/>
              <w:left w:val="single" w:sz="4" w:space="0" w:color="auto"/>
              <w:bottom w:val="single" w:sz="4" w:space="0" w:color="auto"/>
              <w:right w:val="single" w:sz="4" w:space="0" w:color="auto"/>
            </w:tcBorders>
          </w:tcPr>
          <w:p>
            <w:pPr>
              <w:pStyle w:val="TAL"/>
              <w:ind w:firstLineChars="50" w:firstLine="90"/>
              <w:rPr>
                <w:ins w:id="14197" w:author="S2-2205115" w:date="2022-05-25T23:11:00Z"/>
              </w:rPr>
            </w:pPr>
            <w:ins w:id="14198" w:author="S2-2205115" w:date="2022-05-25T23:11:00Z">
              <w:r>
                <w:t xml:space="preserve">    &gt;&gt; horizontal direction</w:t>
              </w:r>
            </w:ins>
          </w:p>
        </w:tc>
        <w:tc>
          <w:tcPr>
            <w:tcW w:w="5420" w:type="dxa"/>
            <w:tcBorders>
              <w:top w:val="single" w:sz="4" w:space="0" w:color="auto"/>
              <w:left w:val="single" w:sz="4" w:space="0" w:color="auto"/>
              <w:bottom w:val="single" w:sz="4" w:space="0" w:color="auto"/>
              <w:right w:val="single" w:sz="4" w:space="0" w:color="auto"/>
            </w:tcBorders>
          </w:tcPr>
          <w:p>
            <w:pPr>
              <w:pStyle w:val="TAL"/>
              <w:rPr>
                <w:ins w:id="14199" w:author="S2-2205115" w:date="2022-05-25T23:11:00Z"/>
              </w:rPr>
            </w:pPr>
            <w:ins w:id="14200" w:author="S2-2205115" w:date="2022-05-25T23:11:00Z">
              <w:r>
                <w:t>TA or cells which the UE stays or UE location with finer granularity than TA/cell in horizontal direction</w:t>
              </w:r>
            </w:ins>
          </w:p>
        </w:tc>
      </w:tr>
      <w:tr>
        <w:trPr>
          <w:jc w:val="center"/>
          <w:ins w:id="14201" w:author="S2-2205115" w:date="2022-05-25T23:11:00Z"/>
        </w:trPr>
        <w:tc>
          <w:tcPr>
            <w:tcW w:w="2584" w:type="dxa"/>
            <w:tcBorders>
              <w:top w:val="single" w:sz="4" w:space="0" w:color="auto"/>
              <w:left w:val="single" w:sz="4" w:space="0" w:color="auto"/>
              <w:bottom w:val="single" w:sz="4" w:space="0" w:color="auto"/>
              <w:right w:val="single" w:sz="4" w:space="0" w:color="auto"/>
            </w:tcBorders>
          </w:tcPr>
          <w:p>
            <w:pPr>
              <w:pStyle w:val="TAL"/>
              <w:ind w:firstLineChars="50" w:firstLine="90"/>
              <w:rPr>
                <w:ins w:id="14202" w:author="S2-2205115" w:date="2022-05-25T23:11:00Z"/>
              </w:rPr>
            </w:pPr>
            <w:ins w:id="14203" w:author="S2-2205115" w:date="2022-05-25T23:11:00Z">
              <w:r>
                <w:t xml:space="preserve">    &gt;&gt; vertical direction</w:t>
              </w:r>
            </w:ins>
          </w:p>
        </w:tc>
        <w:tc>
          <w:tcPr>
            <w:tcW w:w="5420" w:type="dxa"/>
            <w:tcBorders>
              <w:top w:val="single" w:sz="4" w:space="0" w:color="auto"/>
              <w:left w:val="single" w:sz="4" w:space="0" w:color="auto"/>
              <w:bottom w:val="single" w:sz="4" w:space="0" w:color="auto"/>
              <w:right w:val="single" w:sz="4" w:space="0" w:color="auto"/>
            </w:tcBorders>
          </w:tcPr>
          <w:p>
            <w:pPr>
              <w:pStyle w:val="TAL"/>
              <w:rPr>
                <w:ins w:id="14204" w:author="S2-2205115" w:date="2022-05-25T23:11:00Z"/>
              </w:rPr>
            </w:pPr>
            <w:ins w:id="14205" w:author="S2-2205115" w:date="2022-05-25T23:11:00Z">
              <w:r>
                <w:t>TA or cells which the UE stays or UE location with finer granularity than TA/cell in vertical direction</w:t>
              </w:r>
            </w:ins>
          </w:p>
        </w:tc>
      </w:tr>
      <w:tr>
        <w:trPr>
          <w:jc w:val="center"/>
          <w:ins w:id="14206" w:author="S2-2205115" w:date="2022-05-25T23:11:00Z"/>
        </w:trPr>
        <w:tc>
          <w:tcPr>
            <w:tcW w:w="2584" w:type="dxa"/>
            <w:tcBorders>
              <w:top w:val="single" w:sz="4" w:space="0" w:color="auto"/>
              <w:left w:val="single" w:sz="4" w:space="0" w:color="auto"/>
              <w:bottom w:val="single" w:sz="4" w:space="0" w:color="auto"/>
              <w:right w:val="single" w:sz="4" w:space="0" w:color="auto"/>
            </w:tcBorders>
          </w:tcPr>
          <w:p>
            <w:pPr>
              <w:pStyle w:val="TAL"/>
              <w:rPr>
                <w:ins w:id="14207" w:author="S2-2205115" w:date="2022-05-25T23:11:00Z"/>
                <w:rFonts w:eastAsia="等线"/>
                <w:lang w:eastAsia="zh-CN"/>
              </w:rPr>
            </w:pPr>
            <w:ins w:id="14208" w:author="S2-2205115" w:date="2022-05-25T23:11:00Z">
              <w:r>
                <w:rPr>
                  <w:rFonts w:eastAsia="等线" w:hint="eastAsia"/>
                  <w:lang w:eastAsia="zh-CN"/>
                </w:rPr>
                <w:t xml:space="preserve"> </w:t>
              </w:r>
              <w:r>
                <w:rPr>
                  <w:rFonts w:eastAsia="等线"/>
                  <w:lang w:eastAsia="zh-CN"/>
                </w:rPr>
                <w:t xml:space="preserve">   &gt; Confidence</w:t>
              </w:r>
            </w:ins>
          </w:p>
        </w:tc>
        <w:tc>
          <w:tcPr>
            <w:tcW w:w="5420" w:type="dxa"/>
            <w:tcBorders>
              <w:top w:val="single" w:sz="4" w:space="0" w:color="auto"/>
              <w:left w:val="single" w:sz="4" w:space="0" w:color="auto"/>
              <w:bottom w:val="single" w:sz="4" w:space="0" w:color="auto"/>
              <w:right w:val="single" w:sz="4" w:space="0" w:color="auto"/>
            </w:tcBorders>
          </w:tcPr>
          <w:p>
            <w:pPr>
              <w:pStyle w:val="TAL"/>
              <w:rPr>
                <w:ins w:id="14209" w:author="S2-2205115" w:date="2022-05-25T23:11:00Z"/>
              </w:rPr>
            </w:pPr>
            <w:ins w:id="14210" w:author="S2-2205115" w:date="2022-05-25T23:11:00Z">
              <w:r>
                <w:t>Confidence of this prediction</w:t>
              </w:r>
            </w:ins>
          </w:p>
        </w:tc>
      </w:tr>
    </w:tbl>
    <w:p>
      <w:pPr>
        <w:rPr>
          <w:ins w:id="14211" w:author="S2-2205115" w:date="2022-05-25T23:11:00Z"/>
          <w:rFonts w:eastAsia="等线"/>
          <w:color w:val="000000"/>
          <w:lang w:val="en-US" w:eastAsia="zh-CN"/>
        </w:rPr>
      </w:pPr>
    </w:p>
    <w:p>
      <w:pPr>
        <w:pStyle w:val="31"/>
        <w:rPr>
          <w:ins w:id="14212" w:author="S2-2205115" w:date="2022-05-25T23:11:00Z"/>
          <w:lang w:eastAsia="en-US"/>
        </w:rPr>
      </w:pPr>
      <w:bookmarkStart w:id="14213" w:name="_Toc3787"/>
      <w:bookmarkStart w:id="14214" w:name="_Toc104433410"/>
      <w:bookmarkStart w:id="14215" w:name="_Toc104467529"/>
      <w:bookmarkStart w:id="14216" w:name="_Toc104467862"/>
      <w:bookmarkStart w:id="14217" w:name="_Toc104468198"/>
      <w:ins w:id="14218" w:author="S2-2205115" w:date="2022-05-25T23:11:00Z">
        <w:r>
          <w:t>6.</w:t>
        </w:r>
        <w:del w:id="14219" w:author="Rapporteur" w:date="2022-05-26T00:25:00Z">
          <w:r>
            <w:delText>X</w:delText>
          </w:r>
        </w:del>
      </w:ins>
      <w:ins w:id="14220" w:author="Rapporteur" w:date="2022-05-26T11:18:00Z">
        <w:r>
          <w:t>55</w:t>
        </w:r>
      </w:ins>
      <w:ins w:id="14221" w:author="S2-2205115" w:date="2022-05-25T23:11:00Z">
        <w:r>
          <w:t>.4</w:t>
        </w:r>
        <w:r>
          <w:tab/>
          <w:t>Procedures</w:t>
        </w:r>
        <w:bookmarkEnd w:id="14213"/>
        <w:bookmarkEnd w:id="14214"/>
        <w:bookmarkEnd w:id="14215"/>
        <w:bookmarkEnd w:id="14216"/>
        <w:bookmarkEnd w:id="14217"/>
      </w:ins>
    </w:p>
    <w:p>
      <w:pPr>
        <w:rPr>
          <w:ins w:id="14222" w:author="S2-2205115" w:date="2022-05-25T23:11:00Z"/>
          <w:rFonts w:eastAsia="Yu Mincho"/>
          <w:lang w:eastAsia="ja-JP"/>
        </w:rPr>
      </w:pPr>
      <w:ins w:id="14223" w:author="S2-2205115" w:date="2022-05-25T23:11:00Z">
        <w:r>
          <w:rPr>
            <w:rFonts w:eastAsia="Yu Mincho"/>
            <w:lang w:val="en-US" w:eastAsia="ja-JP"/>
            <w:rPrChange w:id="14224" w:author="S2-2205095" w:date="2022-05-26T10:11:00Z">
              <w:rPr>
                <w:rFonts w:eastAsia="Yu Mincho"/>
                <w:lang w:val="zh-CN" w:eastAsia="ja-JP"/>
              </w:rPr>
            </w:rPrChange>
          </w:rPr>
          <w:t>Figure 6.</w:t>
        </w:r>
        <w:del w:id="14225" w:author="Rapporteur" w:date="2022-05-26T00:25:00Z">
          <w:r>
            <w:rPr>
              <w:rFonts w:eastAsia="Yu Mincho"/>
              <w:lang w:val="en-US" w:eastAsia="ja-JP"/>
              <w:rPrChange w:id="14226" w:author="S2-2205095" w:date="2022-05-26T10:11:00Z">
                <w:rPr>
                  <w:rFonts w:eastAsia="Yu Mincho"/>
                  <w:lang w:val="zh-CN" w:eastAsia="ja-JP"/>
                </w:rPr>
              </w:rPrChange>
            </w:rPr>
            <w:delText>X</w:delText>
          </w:r>
        </w:del>
      </w:ins>
      <w:ins w:id="14227" w:author="Rapporteur" w:date="2022-05-26T11:18:00Z">
        <w:r>
          <w:rPr>
            <w:rFonts w:eastAsia="Yu Mincho"/>
            <w:lang w:val="en-US" w:eastAsia="ja-JP"/>
          </w:rPr>
          <w:t>55</w:t>
        </w:r>
      </w:ins>
      <w:ins w:id="14228" w:author="S2-2205115" w:date="2022-05-25T23:11:00Z">
        <w:r>
          <w:rPr>
            <w:rFonts w:eastAsia="Yu Mincho"/>
            <w:lang w:val="en-US" w:eastAsia="ja-JP"/>
            <w:rPrChange w:id="14229" w:author="S2-2205095" w:date="2022-05-26T10:11:00Z">
              <w:rPr>
                <w:rFonts w:eastAsia="Yu Mincho"/>
                <w:lang w:val="zh-CN" w:eastAsia="ja-JP"/>
              </w:rPr>
            </w:rPrChange>
          </w:rPr>
          <w:t>.4-1 illustrates the procedure for location information with finer granularity in horizontal and vertical directions</w:t>
        </w:r>
        <w:r>
          <w:rPr>
            <w:rFonts w:eastAsia="Yu Mincho"/>
            <w:lang w:eastAsia="ja-JP"/>
          </w:rPr>
          <w:t>.</w:t>
        </w:r>
      </w:ins>
    </w:p>
    <w:p>
      <w:pPr>
        <w:pStyle w:val="TH"/>
        <w:rPr>
          <w:ins w:id="14230" w:author="S2-2205115" w:date="2022-05-25T23:11:00Z"/>
          <w:rFonts w:eastAsia="Yu Mincho"/>
          <w:lang w:eastAsia="ja-JP"/>
        </w:rPr>
        <w:pPrChange w:id="14231" w:author="Rapporteur" w:date="2022-05-26T14:12:00Z">
          <w:pPr>
            <w:jc w:val="center"/>
          </w:pPr>
        </w:pPrChange>
      </w:pPr>
      <w:ins w:id="14232" w:author="S2-2205115" w:date="2022-05-25T23:11:00Z">
        <w:r>
          <w:rPr>
            <w:rFonts w:eastAsia="Yu Mincho"/>
            <w:noProof/>
            <w:lang w:val="en-US" w:eastAsia="zh-CN"/>
          </w:rPr>
          <w:drawing>
            <wp:inline distT="0" distB="0" distL="0" distR="0">
              <wp:extent cx="3977640" cy="2415540"/>
              <wp:effectExtent l="0" t="0" r="0" b="0"/>
              <wp:docPr id="93" name="图片 93" descr="16512244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1651224497(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a:xfrm>
                        <a:off x="0" y="0"/>
                        <a:ext cx="3977640" cy="2415540"/>
                      </a:xfrm>
                      <a:prstGeom prst="rect">
                        <a:avLst/>
                      </a:prstGeom>
                      <a:noFill/>
                      <a:ln>
                        <a:noFill/>
                      </a:ln>
                    </pic:spPr>
                  </pic:pic>
                </a:graphicData>
              </a:graphic>
            </wp:inline>
          </w:drawing>
        </w:r>
      </w:ins>
    </w:p>
    <w:p>
      <w:pPr>
        <w:pStyle w:val="TF"/>
        <w:rPr>
          <w:ins w:id="14233" w:author="S2-2205115" w:date="2022-05-25T23:11:00Z"/>
          <w:rFonts w:eastAsia="等线"/>
          <w:lang w:eastAsia="zh-CN"/>
        </w:rPr>
        <w:pPrChange w:id="14234" w:author="Rapporteur" w:date="2022-05-26T14:12:00Z">
          <w:pPr>
            <w:jc w:val="center"/>
          </w:pPr>
        </w:pPrChange>
      </w:pPr>
      <w:ins w:id="14235" w:author="S2-2205115" w:date="2022-05-25T23:11:00Z">
        <w:r>
          <w:rPr>
            <w:rFonts w:eastAsia="等线" w:hint="eastAsia"/>
            <w:lang w:eastAsia="zh-CN"/>
          </w:rPr>
          <w:t>F</w:t>
        </w:r>
        <w:r>
          <w:rPr>
            <w:rFonts w:eastAsia="等线"/>
            <w:lang w:eastAsia="zh-CN"/>
          </w:rPr>
          <w:t>igure 6.</w:t>
        </w:r>
        <w:del w:id="14236" w:author="Rapporteur" w:date="2022-05-26T00:25:00Z">
          <w:r>
            <w:rPr>
              <w:rFonts w:eastAsia="等线"/>
              <w:lang w:eastAsia="zh-CN"/>
            </w:rPr>
            <w:delText>X</w:delText>
          </w:r>
        </w:del>
      </w:ins>
      <w:ins w:id="14237" w:author="Rapporteur" w:date="2022-05-26T11:18:00Z">
        <w:r>
          <w:rPr>
            <w:rFonts w:eastAsia="等线"/>
            <w:lang w:eastAsia="zh-CN"/>
          </w:rPr>
          <w:t>55</w:t>
        </w:r>
      </w:ins>
      <w:ins w:id="14238" w:author="S2-2205115" w:date="2022-05-25T23:11:00Z">
        <w:r>
          <w:rPr>
            <w:rFonts w:eastAsia="等线"/>
            <w:lang w:eastAsia="zh-CN"/>
          </w:rPr>
          <w:t>.4-1</w:t>
        </w:r>
      </w:ins>
      <w:ins w:id="14239" w:author="Rapporteur" w:date="2022-05-26T03:48:00Z">
        <w:r>
          <w:rPr>
            <w:rFonts w:eastAsia="等线"/>
            <w:lang w:eastAsia="zh-CN"/>
          </w:rPr>
          <w:t>:</w:t>
        </w:r>
      </w:ins>
      <w:ins w:id="14240" w:author="S2-2205115" w:date="2022-05-25T23:11:00Z">
        <w:r>
          <w:rPr>
            <w:rFonts w:eastAsia="等线"/>
            <w:lang w:eastAsia="zh-CN"/>
          </w:rPr>
          <w:t xml:space="preserve"> Procedure for location information with finer granularity in horizontal and vertical directions</w:t>
        </w:r>
      </w:ins>
    </w:p>
    <w:p>
      <w:pPr>
        <w:pStyle w:val="B1"/>
        <w:rPr>
          <w:ins w:id="14241" w:author="S2-2205115" w:date="2022-05-25T23:11:00Z"/>
          <w:rFonts w:eastAsia="等线"/>
          <w:rPrChange w:id="14242" w:author="Rapporteur" w:date="2022-05-26T14:13:00Z">
            <w:rPr>
              <w:ins w:id="14243" w:author="S2-2205115" w:date="2022-05-25T23:11:00Z"/>
              <w:rFonts w:eastAsia="等线"/>
              <w:lang w:eastAsia="zh-CN"/>
            </w:rPr>
          </w:rPrChange>
        </w:rPr>
        <w:pPrChange w:id="14244" w:author="Rapporteur" w:date="2022-05-26T14:13:00Z">
          <w:pPr/>
        </w:pPrChange>
      </w:pPr>
      <w:ins w:id="14245" w:author="Rapporteur" w:date="2022-05-26T03:49:00Z">
        <w:r>
          <w:rPr>
            <w:rPrChange w:id="14246" w:author="Rapporteur" w:date="2022-05-26T14:13:00Z">
              <w:rPr>
                <w:lang w:val="en-US"/>
              </w:rPr>
            </w:rPrChange>
          </w:rPr>
          <w:t>1.</w:t>
        </w:r>
        <w:r>
          <w:rPr>
            <w:rPrChange w:id="14247" w:author="Rapporteur" w:date="2022-05-26T14:13:00Z">
              <w:rPr>
                <w:lang w:val="en-US"/>
              </w:rPr>
            </w:rPrChange>
          </w:rPr>
          <w:tab/>
        </w:r>
      </w:ins>
      <w:ins w:id="14248" w:author="S2-2205115" w:date="2022-05-25T23:11:00Z">
        <w:del w:id="14249" w:author="Rapporteur" w:date="2022-05-26T01:43:00Z">
          <w:r>
            <w:rPr>
              <w:rFonts w:eastAsia="等线"/>
              <w:rPrChange w:id="14250" w:author="Rapporteur" w:date="2022-05-26T14:13:00Z">
                <w:rPr>
                  <w:rFonts w:eastAsia="等线"/>
                  <w:lang w:eastAsia="zh-CN"/>
                </w:rPr>
              </w:rPrChange>
            </w:rPr>
            <w:delText xml:space="preserve">1. </w:delText>
          </w:r>
        </w:del>
        <w:r>
          <w:rPr>
            <w:rFonts w:eastAsia="等线"/>
            <w:rPrChange w:id="14251" w:author="Rapporteur" w:date="2022-05-26T14:13:00Z">
              <w:rPr>
                <w:rFonts w:eastAsia="等线"/>
                <w:lang w:eastAsia="zh-CN"/>
              </w:rPr>
            </w:rPrChange>
          </w:rPr>
          <w:t>The consumer NF</w:t>
        </w:r>
        <w:r>
          <w:t xml:space="preserve"> </w:t>
        </w:r>
        <w:r>
          <w:rPr>
            <w:rFonts w:eastAsia="等线"/>
            <w:rPrChange w:id="14252" w:author="Rapporteur" w:date="2022-05-26T14:13:00Z">
              <w:rPr>
                <w:rFonts w:eastAsia="等线"/>
                <w:lang w:eastAsia="zh-CN"/>
              </w:rPr>
            </w:rPrChange>
          </w:rPr>
          <w:t>sends a request (Analytics ID = finer granularity in 2 directions, Target of Analytics Reporting = UE id, Analytics Filter Information = AOI)</w:t>
        </w:r>
        <w:r>
          <w:t xml:space="preserve"> </w:t>
        </w:r>
        <w:r>
          <w:rPr>
            <w:rFonts w:eastAsia="等线"/>
            <w:rPrChange w:id="14253" w:author="Rapporteur" w:date="2022-05-26T14:13:00Z">
              <w:rPr>
                <w:rFonts w:eastAsia="等线"/>
                <w:lang w:eastAsia="zh-CN"/>
              </w:rPr>
            </w:rPrChange>
          </w:rPr>
          <w:t>to the NWDAF for analytics information using either the Nnwdaf_AnalyticsInfo or Nnwdaf_AnalyticsSubscription service. The request carries what kind of granularities the consumer asks for in horizontal and vertical directions and two directions can have different granularity demand.</w:t>
        </w:r>
      </w:ins>
    </w:p>
    <w:p>
      <w:pPr>
        <w:pStyle w:val="B1"/>
        <w:rPr>
          <w:ins w:id="14254" w:author="S2-2205115" w:date="2022-05-25T23:11:00Z"/>
          <w:rFonts w:eastAsia="等线"/>
          <w:rPrChange w:id="14255" w:author="Rapporteur" w:date="2022-05-26T14:13:00Z">
            <w:rPr>
              <w:ins w:id="14256" w:author="S2-2205115" w:date="2022-05-25T23:11:00Z"/>
              <w:rFonts w:eastAsia="等线"/>
              <w:lang w:eastAsia="zh-CN"/>
            </w:rPr>
          </w:rPrChange>
        </w:rPr>
        <w:pPrChange w:id="14257" w:author="Rapporteur" w:date="2022-05-26T14:13:00Z">
          <w:pPr/>
        </w:pPrChange>
      </w:pPr>
      <w:ins w:id="14258" w:author="S2-2205115" w:date="2022-05-25T23:11:00Z">
        <w:r>
          <w:rPr>
            <w:rFonts w:eastAsia="等线"/>
            <w:rPrChange w:id="14259" w:author="Rapporteur" w:date="2022-05-26T14:13:00Z">
              <w:rPr>
                <w:rFonts w:eastAsia="等线"/>
                <w:lang w:eastAsia="zh-CN"/>
              </w:rPr>
            </w:rPrChange>
          </w:rPr>
          <w:t>2a.</w:t>
        </w:r>
        <w:del w:id="14260" w:author="Rapporteur" w:date="2022-05-26T01:43:00Z">
          <w:r>
            <w:rPr>
              <w:rFonts w:eastAsia="等线"/>
              <w:rPrChange w:id="14261" w:author="Rapporteur" w:date="2022-05-26T14:13:00Z">
                <w:rPr>
                  <w:rFonts w:eastAsia="等线"/>
                  <w:lang w:eastAsia="zh-CN"/>
                </w:rPr>
              </w:rPrChange>
            </w:rPr>
            <w:delText xml:space="preserve"> </w:delText>
          </w:r>
        </w:del>
      </w:ins>
      <w:ins w:id="14262" w:author="Rapporteur" w:date="2022-05-26T01:43:00Z">
        <w:r>
          <w:rPr>
            <w:rFonts w:eastAsia="等线"/>
            <w:rPrChange w:id="14263" w:author="Rapporteur" w:date="2022-05-26T14:13:00Z">
              <w:rPr>
                <w:rFonts w:eastAsia="等线"/>
                <w:lang w:eastAsia="zh-CN"/>
              </w:rPr>
            </w:rPrChange>
          </w:rPr>
          <w:tab/>
        </w:r>
      </w:ins>
      <w:ins w:id="14264" w:author="S2-2205115" w:date="2022-05-25T23:11:00Z">
        <w:r>
          <w:rPr>
            <w:rFonts w:eastAsia="等线"/>
            <w:rPrChange w:id="14265" w:author="Rapporteur" w:date="2022-05-26T14:13:00Z">
              <w:rPr>
                <w:rFonts w:eastAsia="等线"/>
                <w:lang w:eastAsia="zh-CN"/>
              </w:rPr>
            </w:rPrChange>
          </w:rPr>
          <w:t>If the granularity of UE location in horizontal or vertical direction is finer than TA/cell, NWDAF collects input data related to UE location from the LCS.</w:t>
        </w:r>
      </w:ins>
    </w:p>
    <w:p>
      <w:pPr>
        <w:pStyle w:val="B1"/>
        <w:rPr>
          <w:ins w:id="14266" w:author="S2-2205115" w:date="2022-05-25T23:11:00Z"/>
          <w:rFonts w:eastAsia="等线"/>
          <w:rPrChange w:id="14267" w:author="Rapporteur" w:date="2022-05-26T14:13:00Z">
            <w:rPr>
              <w:ins w:id="14268" w:author="S2-2205115" w:date="2022-05-25T23:11:00Z"/>
              <w:rFonts w:eastAsia="等线"/>
              <w:lang w:eastAsia="zh-CN"/>
            </w:rPr>
          </w:rPrChange>
        </w:rPr>
        <w:pPrChange w:id="14269" w:author="Rapporteur" w:date="2022-05-26T14:13:00Z">
          <w:pPr/>
        </w:pPrChange>
      </w:pPr>
      <w:ins w:id="14270" w:author="S2-2205115" w:date="2022-05-25T23:11:00Z">
        <w:r>
          <w:rPr>
            <w:rFonts w:eastAsia="等线"/>
            <w:rPrChange w:id="14271" w:author="Rapporteur" w:date="2022-05-26T14:13:00Z">
              <w:rPr>
                <w:rFonts w:eastAsia="等线"/>
                <w:lang w:eastAsia="zh-CN"/>
              </w:rPr>
            </w:rPrChange>
          </w:rPr>
          <w:t>2b.</w:t>
        </w:r>
        <w:del w:id="14272" w:author="Rapporteur" w:date="2022-05-26T01:43:00Z">
          <w:r>
            <w:rPr>
              <w:rFonts w:eastAsia="等线"/>
              <w:rPrChange w:id="14273" w:author="Rapporteur" w:date="2022-05-26T14:13:00Z">
                <w:rPr>
                  <w:rFonts w:eastAsia="等线"/>
                  <w:lang w:eastAsia="zh-CN"/>
                </w:rPr>
              </w:rPrChange>
            </w:rPr>
            <w:delText xml:space="preserve"> </w:delText>
          </w:r>
        </w:del>
      </w:ins>
      <w:ins w:id="14274" w:author="Rapporteur" w:date="2022-05-26T01:43:00Z">
        <w:r>
          <w:rPr>
            <w:rFonts w:eastAsia="等线"/>
            <w:rPrChange w:id="14275" w:author="Rapporteur" w:date="2022-05-26T14:13:00Z">
              <w:rPr>
                <w:rFonts w:eastAsia="等线"/>
                <w:lang w:eastAsia="zh-CN"/>
              </w:rPr>
            </w:rPrChange>
          </w:rPr>
          <w:tab/>
        </w:r>
      </w:ins>
      <w:ins w:id="14276" w:author="S2-2205115" w:date="2022-05-25T23:11:00Z">
        <w:r>
          <w:rPr>
            <w:rFonts w:eastAsia="等线"/>
            <w:rPrChange w:id="14277" w:author="Rapporteur" w:date="2022-05-26T14:13:00Z">
              <w:rPr>
                <w:rFonts w:eastAsia="等线"/>
                <w:lang w:eastAsia="zh-CN"/>
              </w:rPr>
            </w:rPrChange>
          </w:rPr>
          <w:t>If the granularity of UE location in horizontal or vertical direction is TA/cell level, the UE location data is collected from the AMF.</w:t>
        </w:r>
      </w:ins>
    </w:p>
    <w:p>
      <w:pPr>
        <w:pStyle w:val="B1"/>
        <w:rPr>
          <w:ins w:id="14278" w:author="S2-2205115" w:date="2022-05-25T23:11:00Z"/>
          <w:rFonts w:eastAsia="等线"/>
          <w:rPrChange w:id="14279" w:author="Rapporteur" w:date="2022-05-26T14:13:00Z">
            <w:rPr>
              <w:ins w:id="14280" w:author="S2-2205115" w:date="2022-05-25T23:11:00Z"/>
              <w:rFonts w:eastAsia="等线"/>
              <w:lang w:eastAsia="zh-CN"/>
            </w:rPr>
          </w:rPrChange>
        </w:rPr>
        <w:pPrChange w:id="14281" w:author="Rapporteur" w:date="2022-05-26T14:13:00Z">
          <w:pPr/>
        </w:pPrChange>
      </w:pPr>
      <w:ins w:id="14282" w:author="S2-2205115" w:date="2022-05-25T23:11:00Z">
        <w:r>
          <w:rPr>
            <w:rFonts w:eastAsia="等线"/>
            <w:rPrChange w:id="14283" w:author="Rapporteur" w:date="2022-05-26T14:13:00Z">
              <w:rPr>
                <w:rFonts w:eastAsia="等线"/>
                <w:lang w:eastAsia="zh-CN"/>
              </w:rPr>
            </w:rPrChange>
          </w:rPr>
          <w:t>3.</w:t>
        </w:r>
        <w:del w:id="14284" w:author="Rapporteur" w:date="2022-05-26T01:43:00Z">
          <w:r>
            <w:rPr>
              <w:rFonts w:eastAsia="等线"/>
              <w:rPrChange w:id="14285" w:author="Rapporteur" w:date="2022-05-26T14:13:00Z">
                <w:rPr>
                  <w:rFonts w:eastAsia="等线"/>
                  <w:lang w:eastAsia="zh-CN"/>
                </w:rPr>
              </w:rPrChange>
            </w:rPr>
            <w:delText xml:space="preserve"> </w:delText>
          </w:r>
        </w:del>
      </w:ins>
      <w:ins w:id="14286" w:author="Rapporteur" w:date="2022-05-26T01:43:00Z">
        <w:r>
          <w:rPr>
            <w:rFonts w:eastAsia="等线"/>
            <w:rPrChange w:id="14287" w:author="Rapporteur" w:date="2022-05-26T14:13:00Z">
              <w:rPr>
                <w:rFonts w:eastAsia="等线"/>
                <w:lang w:eastAsia="zh-CN"/>
              </w:rPr>
            </w:rPrChange>
          </w:rPr>
          <w:tab/>
        </w:r>
      </w:ins>
      <w:ins w:id="14288" w:author="S2-2205115" w:date="2022-05-25T23:11:00Z">
        <w:r>
          <w:rPr>
            <w:rFonts w:eastAsia="等线"/>
            <w:rPrChange w:id="14289" w:author="Rapporteur" w:date="2022-05-26T14:13:00Z">
              <w:rPr>
                <w:rFonts w:eastAsia="等线"/>
                <w:lang w:eastAsia="zh-CN"/>
              </w:rPr>
            </w:rPrChange>
          </w:rPr>
          <w:t>The NWDAF derives requested analytics.</w:t>
        </w:r>
      </w:ins>
    </w:p>
    <w:p>
      <w:pPr>
        <w:pStyle w:val="B1"/>
        <w:rPr>
          <w:ins w:id="14290" w:author="S2-2205115" w:date="2022-05-25T23:11:00Z"/>
          <w:rFonts w:eastAsia="等线"/>
          <w:rPrChange w:id="14291" w:author="Rapporteur" w:date="2022-05-26T14:13:00Z">
            <w:rPr>
              <w:ins w:id="14292" w:author="S2-2205115" w:date="2022-05-25T23:11:00Z"/>
              <w:rFonts w:eastAsia="等线"/>
              <w:lang w:eastAsia="zh-CN"/>
            </w:rPr>
          </w:rPrChange>
        </w:rPr>
        <w:pPrChange w:id="14293" w:author="Rapporteur" w:date="2022-05-26T14:13:00Z">
          <w:pPr/>
        </w:pPrChange>
      </w:pPr>
      <w:ins w:id="14294" w:author="S2-2205115" w:date="2022-05-25T23:11:00Z">
        <w:r>
          <w:rPr>
            <w:rFonts w:eastAsia="等线"/>
            <w:rPrChange w:id="14295" w:author="Rapporteur" w:date="2022-05-26T14:13:00Z">
              <w:rPr>
                <w:rFonts w:eastAsia="等线"/>
                <w:lang w:eastAsia="zh-CN"/>
              </w:rPr>
            </w:rPrChange>
          </w:rPr>
          <w:t>4.</w:t>
        </w:r>
        <w:del w:id="14296" w:author="Rapporteur" w:date="2022-05-26T01:43:00Z">
          <w:r>
            <w:rPr>
              <w:rFonts w:eastAsia="等线"/>
              <w:rPrChange w:id="14297" w:author="Rapporteur" w:date="2022-05-26T14:13:00Z">
                <w:rPr>
                  <w:rFonts w:eastAsia="等线"/>
                  <w:lang w:eastAsia="zh-CN"/>
                </w:rPr>
              </w:rPrChange>
            </w:rPr>
            <w:delText xml:space="preserve"> </w:delText>
          </w:r>
        </w:del>
      </w:ins>
      <w:ins w:id="14298" w:author="Rapporteur" w:date="2022-05-26T01:43:00Z">
        <w:r>
          <w:rPr>
            <w:rFonts w:eastAsia="等线"/>
            <w:rPrChange w:id="14299" w:author="Rapporteur" w:date="2022-05-26T14:13:00Z">
              <w:rPr>
                <w:rFonts w:eastAsia="等线"/>
                <w:lang w:eastAsia="zh-CN"/>
              </w:rPr>
            </w:rPrChange>
          </w:rPr>
          <w:tab/>
        </w:r>
      </w:ins>
      <w:ins w:id="14300" w:author="S2-2205115" w:date="2022-05-25T23:11:00Z">
        <w:r>
          <w:rPr>
            <w:rFonts w:eastAsia="等线"/>
            <w:rPrChange w:id="14301" w:author="Rapporteur" w:date="2022-05-26T14:13:00Z">
              <w:rPr>
                <w:rFonts w:eastAsia="等线"/>
                <w:lang w:eastAsia="zh-CN"/>
              </w:rPr>
            </w:rPrChange>
          </w:rPr>
          <w:t>The NWDAF provides requested</w:t>
        </w:r>
        <w:r>
          <w:t xml:space="preserve"> </w:t>
        </w:r>
        <w:r>
          <w:rPr>
            <w:rFonts w:eastAsia="等线"/>
            <w:rPrChange w:id="14302" w:author="Rapporteur" w:date="2022-05-26T14:13:00Z">
              <w:rPr>
                <w:rFonts w:eastAsia="等线"/>
                <w:lang w:eastAsia="zh-CN"/>
              </w:rPr>
            </w:rPrChange>
          </w:rPr>
          <w:t>finer granularity in 2 directions analytics to the NF, using either the Nnwdaf_AnalyticsInfo_Request response or Nnwdaf_AnalyticsSubscription_Notify, depending on the service used in step 1.</w:t>
        </w:r>
        <w:r>
          <w:t xml:space="preserve"> </w:t>
        </w:r>
        <w:r>
          <w:rPr>
            <w:rFonts w:eastAsia="等线"/>
            <w:rPrChange w:id="14303" w:author="Rapporteur" w:date="2022-05-26T14:13:00Z">
              <w:rPr>
                <w:rFonts w:eastAsia="等线"/>
                <w:lang w:eastAsia="zh-CN"/>
              </w:rPr>
            </w:rPrChange>
          </w:rPr>
          <w:t>The details for the analytics provided by NWDAF are defined in output analytics.</w:t>
        </w:r>
      </w:ins>
    </w:p>
    <w:p>
      <w:pPr>
        <w:pStyle w:val="31"/>
        <w:rPr>
          <w:ins w:id="14304" w:author="S2-2205115" w:date="2022-05-25T23:11:00Z"/>
          <w:lang w:eastAsia="zh-CN"/>
        </w:rPr>
      </w:pPr>
      <w:bookmarkStart w:id="14305" w:name="_Toc25923"/>
      <w:bookmarkStart w:id="14306" w:name="_Toc104433411"/>
      <w:bookmarkStart w:id="14307" w:name="_Toc104467530"/>
      <w:bookmarkStart w:id="14308" w:name="_Toc104467863"/>
      <w:bookmarkStart w:id="14309" w:name="_Toc104468199"/>
      <w:ins w:id="14310" w:author="S2-2205115" w:date="2022-05-25T23:11:00Z">
        <w:r>
          <w:rPr>
            <w:lang w:eastAsia="zh-CN"/>
          </w:rPr>
          <w:t>6.</w:t>
        </w:r>
        <w:del w:id="14311" w:author="Rapporteur" w:date="2022-05-26T00:25:00Z">
          <w:r>
            <w:rPr>
              <w:lang w:eastAsia="zh-CN"/>
            </w:rPr>
            <w:delText>X</w:delText>
          </w:r>
        </w:del>
      </w:ins>
      <w:ins w:id="14312" w:author="Rapporteur" w:date="2022-05-26T11:18:00Z">
        <w:r>
          <w:rPr>
            <w:lang w:eastAsia="zh-CN"/>
          </w:rPr>
          <w:t>55</w:t>
        </w:r>
      </w:ins>
      <w:ins w:id="14313" w:author="S2-2205115" w:date="2022-05-25T23:11:00Z">
        <w:r>
          <w:rPr>
            <w:lang w:eastAsia="zh-CN"/>
          </w:rPr>
          <w:t>.5</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4305"/>
        <w:bookmarkEnd w:id="14306"/>
        <w:bookmarkEnd w:id="14307"/>
        <w:bookmarkEnd w:id="14308"/>
        <w:bookmarkEnd w:id="14309"/>
      </w:ins>
    </w:p>
    <w:p>
      <w:pPr>
        <w:rPr>
          <w:ins w:id="14314" w:author="S2-2205115" w:date="2022-05-25T23:11:00Z"/>
          <w:rFonts w:eastAsia="等线"/>
          <w:lang w:eastAsia="zh-CN"/>
        </w:rPr>
      </w:pPr>
      <w:ins w:id="14315" w:author="S2-2205115" w:date="2022-05-25T23:11:00Z">
        <w:r>
          <w:rPr>
            <w:rFonts w:eastAsia="等线"/>
            <w:lang w:eastAsia="zh-CN"/>
          </w:rPr>
          <w:t>NWDAF:</w:t>
        </w:r>
      </w:ins>
    </w:p>
    <w:p>
      <w:pPr>
        <w:pStyle w:val="B1"/>
        <w:rPr>
          <w:ins w:id="14316" w:author="S2-2205115" w:date="2022-05-25T23:11:00Z"/>
          <w:rFonts w:eastAsia="等线"/>
          <w:lang w:val="en-US" w:eastAsia="zh-CN"/>
          <w:rPrChange w:id="14317" w:author="Rapporteur" w:date="2022-05-26T03:49:00Z">
            <w:rPr>
              <w:ins w:id="14318" w:author="S2-2205115" w:date="2022-05-25T23:11:00Z"/>
              <w:rFonts w:eastAsia="等线"/>
              <w:lang w:eastAsia="zh-CN"/>
            </w:rPr>
          </w:rPrChange>
        </w:rPr>
        <w:pPrChange w:id="14319" w:author="Rapporteur" w:date="2022-05-26T14:13:00Z">
          <w:pPr>
            <w:numPr>
              <w:numId w:val="49"/>
            </w:numPr>
            <w:overflowPunct/>
            <w:autoSpaceDE/>
            <w:autoSpaceDN/>
            <w:adjustRightInd/>
            <w:ind w:left="360" w:hanging="360"/>
            <w:textAlignment w:val="auto"/>
          </w:pPr>
        </w:pPrChange>
      </w:pPr>
      <w:ins w:id="14320" w:author="Rapporteur" w:date="2022-05-26T03:49:00Z">
        <w:r>
          <w:rPr>
            <w:lang w:val="en-US"/>
          </w:rPr>
          <w:lastRenderedPageBreak/>
          <w:t>-</w:t>
        </w:r>
        <w:r>
          <w:rPr>
            <w:lang w:val="en-US"/>
          </w:rPr>
          <w:tab/>
        </w:r>
      </w:ins>
      <w:ins w:id="14321" w:author="S2-2205115" w:date="2022-05-25T23:11:00Z">
        <w:r>
          <w:rPr>
            <w:rFonts w:eastAsia="等线"/>
            <w:lang w:val="en-US" w:eastAsia="zh-CN"/>
            <w:rPrChange w:id="14322" w:author="Rapporteur" w:date="2022-05-26T03:49:00Z">
              <w:rPr>
                <w:rFonts w:eastAsia="等线"/>
                <w:lang w:eastAsia="zh-CN"/>
              </w:rPr>
            </w:rPrChange>
          </w:rPr>
          <w:t>The NWDAF can collect input data related to UE location with finer granularity than TA/cell level from the LCS.</w:t>
        </w:r>
      </w:ins>
    </w:p>
    <w:p>
      <w:pPr>
        <w:pStyle w:val="B1"/>
        <w:rPr>
          <w:ins w:id="14323" w:author="S2-2205115" w:date="2022-05-25T23:11:00Z"/>
          <w:rFonts w:eastAsia="等线"/>
          <w:lang w:val="en-US" w:eastAsia="zh-CN"/>
          <w:rPrChange w:id="14324" w:author="Rapporteur" w:date="2022-05-26T03:49:00Z">
            <w:rPr>
              <w:ins w:id="14325" w:author="S2-2205115" w:date="2022-05-25T23:11:00Z"/>
              <w:rFonts w:eastAsia="等线"/>
              <w:lang w:eastAsia="zh-CN"/>
            </w:rPr>
          </w:rPrChange>
        </w:rPr>
        <w:pPrChange w:id="14326" w:author="Rapporteur" w:date="2022-05-26T14:13:00Z">
          <w:pPr>
            <w:numPr>
              <w:numId w:val="49"/>
            </w:numPr>
            <w:overflowPunct/>
            <w:autoSpaceDE/>
            <w:autoSpaceDN/>
            <w:adjustRightInd/>
            <w:ind w:left="360" w:hanging="360"/>
            <w:textAlignment w:val="auto"/>
          </w:pPr>
        </w:pPrChange>
      </w:pPr>
      <w:ins w:id="14327" w:author="Rapporteur" w:date="2022-05-26T03:49:00Z">
        <w:r>
          <w:rPr>
            <w:lang w:val="en-US"/>
          </w:rPr>
          <w:t>-</w:t>
        </w:r>
        <w:r>
          <w:rPr>
            <w:lang w:val="en-US"/>
          </w:rPr>
          <w:tab/>
        </w:r>
      </w:ins>
      <w:ins w:id="14328" w:author="S2-2205115" w:date="2022-05-25T23:11:00Z">
        <w:r>
          <w:rPr>
            <w:rFonts w:eastAsia="等线"/>
            <w:lang w:val="en-US" w:eastAsia="zh-CN"/>
            <w:rPrChange w:id="14329" w:author="Rapporteur" w:date="2022-05-26T03:49:00Z">
              <w:rPr>
                <w:rFonts w:eastAsia="等线"/>
                <w:lang w:eastAsia="zh-CN"/>
              </w:rPr>
            </w:rPrChange>
          </w:rPr>
          <w:t>The NWDAF can support the analytics ID for</w:t>
        </w:r>
        <w:r>
          <w:rPr>
            <w:lang w:val="en-US"/>
            <w:rPrChange w:id="14330" w:author="Rapporteur" w:date="2022-05-26T03:49:00Z">
              <w:rPr/>
            </w:rPrChange>
          </w:rPr>
          <w:t xml:space="preserve"> </w:t>
        </w:r>
        <w:r>
          <w:rPr>
            <w:rFonts w:eastAsia="等线"/>
            <w:lang w:val="en-US" w:eastAsia="zh-CN"/>
            <w:rPrChange w:id="14331" w:author="Rapporteur" w:date="2022-05-26T03:49:00Z">
              <w:rPr>
                <w:rFonts w:eastAsia="等线"/>
                <w:lang w:eastAsia="zh-CN"/>
              </w:rPr>
            </w:rPrChange>
          </w:rPr>
          <w:t>finer granularity in 2 directions.</w:t>
        </w:r>
      </w:ins>
    </w:p>
    <w:p>
      <w:pPr>
        <w:pStyle w:val="21"/>
        <w:rPr>
          <w:ins w:id="14332" w:author="S2-2205116" w:date="2022-05-25T23:15:00Z"/>
          <w:lang w:eastAsia="en-US"/>
        </w:rPr>
      </w:pPr>
      <w:bookmarkStart w:id="14333" w:name="_Toc14270"/>
      <w:bookmarkStart w:id="14334" w:name="_Toc104433412"/>
      <w:bookmarkStart w:id="14335" w:name="_Toc104467531"/>
      <w:bookmarkStart w:id="14336" w:name="_Toc104467864"/>
      <w:bookmarkStart w:id="14337" w:name="_Toc104468200"/>
      <w:ins w:id="14338" w:author="S2-2205116" w:date="2022-05-25T23:15:00Z">
        <w:r>
          <w:rPr>
            <w:lang w:eastAsia="zh-CN"/>
          </w:rPr>
          <w:t>6.</w:t>
        </w:r>
        <w:del w:id="14339" w:author="Rapporteur" w:date="2022-05-26T00:25:00Z">
          <w:r>
            <w:rPr>
              <w:lang w:eastAsia="zh-CN"/>
            </w:rPr>
            <w:delText>X</w:delText>
          </w:r>
        </w:del>
      </w:ins>
      <w:ins w:id="14340" w:author="Rapporteur" w:date="2022-05-26T11:19:00Z">
        <w:r>
          <w:rPr>
            <w:lang w:eastAsia="zh-CN"/>
          </w:rPr>
          <w:t>56</w:t>
        </w:r>
      </w:ins>
      <w:ins w:id="14341" w:author="S2-2205116" w:date="2022-05-25T23:15:00Z">
        <w:r>
          <w:rPr>
            <w:lang w:eastAsia="ko-KR"/>
          </w:rPr>
          <w:tab/>
        </w:r>
        <w:r>
          <w:t>Solution</w:t>
        </w:r>
        <w:r>
          <w:rPr>
            <w:lang w:eastAsia="zh-CN"/>
          </w:rPr>
          <w:t xml:space="preserve"> #</w:t>
        </w:r>
        <w:del w:id="14342" w:author="Rapporteur" w:date="2022-05-26T00:26:00Z">
          <w:r>
            <w:rPr>
              <w:lang w:eastAsia="zh-CN"/>
            </w:rPr>
            <w:delText>X</w:delText>
          </w:r>
        </w:del>
      </w:ins>
      <w:ins w:id="14343" w:author="Rapporteur" w:date="2022-05-26T11:19:00Z">
        <w:r>
          <w:rPr>
            <w:lang w:eastAsia="zh-CN"/>
          </w:rPr>
          <w:t>56</w:t>
        </w:r>
      </w:ins>
      <w:ins w:id="14344" w:author="S2-2205116" w:date="2022-05-25T23:15:00Z">
        <w:r>
          <w:t xml:space="preserve">: PSAP resolution </w:t>
        </w:r>
        <w:r>
          <w:rPr>
            <w:rFonts w:eastAsia="等线"/>
            <w:lang w:eastAsia="zh-CN"/>
          </w:rPr>
          <w:t>with finer granularity of location information</w:t>
        </w:r>
        <w:bookmarkEnd w:id="14333"/>
        <w:bookmarkEnd w:id="14334"/>
        <w:bookmarkEnd w:id="14335"/>
        <w:bookmarkEnd w:id="14336"/>
        <w:bookmarkEnd w:id="14337"/>
      </w:ins>
    </w:p>
    <w:p>
      <w:pPr>
        <w:pStyle w:val="31"/>
        <w:rPr>
          <w:ins w:id="14345" w:author="S2-2205116" w:date="2022-05-25T23:15:00Z"/>
        </w:rPr>
      </w:pPr>
      <w:bookmarkStart w:id="14346" w:name="_Toc29463"/>
      <w:bookmarkStart w:id="14347" w:name="_Toc104433413"/>
      <w:bookmarkStart w:id="14348" w:name="_Toc104467532"/>
      <w:bookmarkStart w:id="14349" w:name="_Toc104467865"/>
      <w:bookmarkStart w:id="14350" w:name="_Toc104468201"/>
      <w:ins w:id="14351" w:author="S2-2205116" w:date="2022-05-25T23:15:00Z">
        <w:r>
          <w:t>6.</w:t>
        </w:r>
        <w:del w:id="14352" w:author="Rapporteur" w:date="2022-05-26T00:26:00Z">
          <w:r>
            <w:delText>X</w:delText>
          </w:r>
        </w:del>
      </w:ins>
      <w:ins w:id="14353" w:author="Rapporteur" w:date="2022-05-26T11:19:00Z">
        <w:r>
          <w:t>56</w:t>
        </w:r>
      </w:ins>
      <w:ins w:id="14354" w:author="S2-2205116" w:date="2022-05-25T23:15:00Z">
        <w:r>
          <w:t>.1</w:t>
        </w:r>
        <w:r>
          <w:tab/>
          <w:t>Description</w:t>
        </w:r>
        <w:bookmarkEnd w:id="14346"/>
        <w:bookmarkEnd w:id="14347"/>
        <w:bookmarkEnd w:id="14348"/>
        <w:bookmarkEnd w:id="14349"/>
        <w:bookmarkEnd w:id="14350"/>
      </w:ins>
    </w:p>
    <w:p>
      <w:pPr>
        <w:rPr>
          <w:ins w:id="14355" w:author="S2-2205116" w:date="2022-05-25T23:15:00Z"/>
          <w:rFonts w:eastAsia="Yu Mincho"/>
        </w:rPr>
      </w:pPr>
      <w:ins w:id="14356" w:author="S2-2205116" w:date="2022-05-25T23:15:00Z">
        <w:r>
          <w:t xml:space="preserve">This solution addresses Key issue #9: Enhancement of NWDAF with finer granularity of location information. This solution proposes a use case about PSAP (Public Safety Answering Point) resolution for emergency services </w:t>
        </w:r>
        <w:r>
          <w:rPr>
            <w:rFonts w:eastAsia="等线"/>
            <w:lang w:eastAsia="zh-CN"/>
          </w:rPr>
          <w:t>with finer granularity of location information</w:t>
        </w:r>
        <w:r>
          <w:rPr>
            <w:rFonts w:eastAsia="Yu Mincho" w:hint="eastAsia"/>
          </w:rPr>
          <w:t>.</w:t>
        </w:r>
      </w:ins>
    </w:p>
    <w:p>
      <w:pPr>
        <w:pStyle w:val="EditorsNote"/>
        <w:rPr>
          <w:ins w:id="14357" w:author="S2-2205116" w:date="2022-05-25T23:15:00Z"/>
        </w:rPr>
      </w:pPr>
      <w:ins w:id="14358" w:author="S2-2205116" w:date="2022-05-25T23:15:00Z">
        <w:r>
          <w:rPr>
            <w:rFonts w:eastAsia="Yu Mincho"/>
          </w:rPr>
          <w:t>Editor</w:t>
        </w:r>
      </w:ins>
      <w:ins w:id="14359" w:author="Rapporteur" w:date="2022-05-26T00:59:00Z">
        <w:r>
          <w:rPr>
            <w:rFonts w:eastAsia="Yu Mincho"/>
          </w:rPr>
          <w:t>'</w:t>
        </w:r>
      </w:ins>
      <w:ins w:id="14360" w:author="S2-2205116" w:date="2022-05-25T23:15:00Z">
        <w:del w:id="14361" w:author="Rapporteur" w:date="2022-05-26T00:59:00Z">
          <w:r>
            <w:rPr>
              <w:rFonts w:eastAsia="Yu Mincho"/>
            </w:rPr>
            <w:delText>´</w:delText>
          </w:r>
        </w:del>
        <w:r>
          <w:rPr>
            <w:rFonts w:eastAsia="Yu Mincho"/>
          </w:rPr>
          <w:t xml:space="preserve">s </w:t>
        </w:r>
        <w:del w:id="14362" w:author="Rapporteur" w:date="2022-05-26T00:59:00Z">
          <w:r>
            <w:rPr>
              <w:rFonts w:eastAsia="Yu Mincho"/>
            </w:rPr>
            <w:delText>N</w:delText>
          </w:r>
        </w:del>
      </w:ins>
      <w:ins w:id="14363" w:author="Rapporteur" w:date="2022-05-26T00:59:00Z">
        <w:r>
          <w:rPr>
            <w:rFonts w:eastAsia="Yu Mincho"/>
          </w:rPr>
          <w:t>n</w:t>
        </w:r>
      </w:ins>
      <w:ins w:id="14364" w:author="S2-2205116" w:date="2022-05-25T23:15:00Z">
        <w:r>
          <w:rPr>
            <w:rFonts w:eastAsia="Yu Mincho"/>
          </w:rPr>
          <w:t>ote:</w:t>
        </w:r>
        <w:r>
          <w:rPr>
            <w:rFonts w:eastAsia="Yu Mincho"/>
          </w:rPr>
          <w:tab/>
          <w:t>It is FFS if this use case requires analytics about UE location or only the UE location when emergency communication was initiated from that UE. Is it realistic that a UE can start emergency communication, but the UE location cannot be determined?</w:t>
        </w:r>
      </w:ins>
    </w:p>
    <w:p>
      <w:pPr>
        <w:pStyle w:val="31"/>
        <w:rPr>
          <w:ins w:id="14365" w:author="S2-2205116" w:date="2022-05-25T23:15:00Z"/>
        </w:rPr>
        <w:pPrChange w:id="14366" w:author="Rapporteur" w:date="2022-05-26T00:26:00Z">
          <w:pPr>
            <w:pStyle w:val="EditorsNote"/>
          </w:pPr>
        </w:pPrChange>
      </w:pPr>
      <w:bookmarkStart w:id="14367" w:name="_Toc100864982"/>
      <w:bookmarkStart w:id="14368" w:name="_Toc19295"/>
      <w:bookmarkStart w:id="14369" w:name="_Toc104433414"/>
      <w:bookmarkStart w:id="14370" w:name="_Toc104467533"/>
      <w:bookmarkStart w:id="14371" w:name="_Toc104467866"/>
      <w:bookmarkStart w:id="14372" w:name="_Toc104468202"/>
      <w:ins w:id="14373" w:author="S2-2205116" w:date="2022-05-25T23:15:00Z">
        <w:r>
          <w:t>6.</w:t>
        </w:r>
        <w:del w:id="14374" w:author="Rapporteur" w:date="2022-05-26T00:26:00Z">
          <w:r>
            <w:delText>X</w:delText>
          </w:r>
        </w:del>
      </w:ins>
      <w:ins w:id="14375" w:author="Rapporteur" w:date="2022-05-26T11:19:00Z">
        <w:r>
          <w:t>56</w:t>
        </w:r>
      </w:ins>
      <w:ins w:id="14376" w:author="S2-2205116" w:date="2022-05-25T23:15:00Z">
        <w:r>
          <w:t>.2</w:t>
        </w:r>
        <w:r>
          <w:tab/>
          <w:t>Functional description</w:t>
        </w:r>
        <w:bookmarkEnd w:id="14367"/>
        <w:bookmarkEnd w:id="14368"/>
        <w:bookmarkEnd w:id="14369"/>
        <w:bookmarkEnd w:id="14370"/>
        <w:bookmarkEnd w:id="14371"/>
        <w:bookmarkEnd w:id="14372"/>
      </w:ins>
    </w:p>
    <w:p>
      <w:pPr>
        <w:rPr>
          <w:ins w:id="14377" w:author="S2-2205116" w:date="2022-05-25T23:15:00Z"/>
        </w:rPr>
      </w:pPr>
      <w:ins w:id="14378" w:author="S2-2205116" w:date="2022-05-25T23:15:00Z">
        <w:r>
          <w:t>At a high level, the functional description of this solution is as follows</w:t>
        </w:r>
      </w:ins>
      <w:ins w:id="14379" w:author="Rapporteur" w:date="2022-05-26T14:13:00Z">
        <w:r>
          <w:t>:</w:t>
        </w:r>
      </w:ins>
      <w:ins w:id="14380" w:author="S2-2205116" w:date="2022-05-25T23:15:00Z">
        <w:del w:id="14381" w:author="Rapporteur" w:date="2022-05-26T14:13:00Z">
          <w:r>
            <w:delText xml:space="preserve"> </w:delText>
          </w:r>
        </w:del>
      </w:ins>
    </w:p>
    <w:p>
      <w:pPr>
        <w:pStyle w:val="B1"/>
        <w:rPr>
          <w:ins w:id="14382" w:author="S2-2205116" w:date="2022-05-25T23:15:00Z"/>
          <w:lang w:val="en-US"/>
          <w:rPrChange w:id="14383" w:author="Rapporteur" w:date="2022-05-26T03:49:00Z">
            <w:rPr>
              <w:ins w:id="14384" w:author="S2-2205116" w:date="2022-05-25T23:15:00Z"/>
            </w:rPr>
          </w:rPrChange>
        </w:rPr>
        <w:pPrChange w:id="14385" w:author="Rapporteur" w:date="2022-05-26T03:49:00Z">
          <w:pPr>
            <w:pStyle w:val="B1"/>
            <w:numPr>
              <w:numId w:val="50"/>
            </w:numPr>
            <w:ind w:left="644" w:hanging="360"/>
          </w:pPr>
        </w:pPrChange>
      </w:pPr>
      <w:ins w:id="14386" w:author="Rapporteur" w:date="2022-05-26T03:50:00Z">
        <w:r>
          <w:rPr>
            <w:lang w:val="en-US"/>
          </w:rPr>
          <w:t>-</w:t>
        </w:r>
        <w:r>
          <w:rPr>
            <w:lang w:val="en-US"/>
          </w:rPr>
          <w:tab/>
        </w:r>
      </w:ins>
      <w:ins w:id="14387" w:author="S2-2205116" w:date="2022-05-25T23:15:00Z">
        <w:r>
          <w:rPr>
            <w:lang w:val="en-US"/>
            <w:rPrChange w:id="14388" w:author="Rapporteur" w:date="2022-05-26T03:49:00Z">
              <w:rPr/>
            </w:rPrChange>
          </w:rPr>
          <w:t>UE initiates an emergency session request with including emergency URI and Cell Global Identification (CGI)</w:t>
        </w:r>
        <w:r>
          <w:rPr>
            <w:lang w:val="en-US"/>
            <w:rPrChange w:id="14389" w:author="Rapporteur" w:date="2022-05-26T03:49:00Z">
              <w:rPr>
                <w:rFonts w:eastAsia="Yu Mincho"/>
              </w:rPr>
            </w:rPrChange>
          </w:rPr>
          <w:t xml:space="preserve"> with existing procedure.</w:t>
        </w:r>
      </w:ins>
    </w:p>
    <w:p>
      <w:pPr>
        <w:pStyle w:val="B1"/>
        <w:rPr>
          <w:ins w:id="14390" w:author="S2-2205116" w:date="2022-05-25T23:15:00Z"/>
          <w:lang w:val="en-US"/>
          <w:rPrChange w:id="14391" w:author="Rapporteur" w:date="2022-05-26T03:49:00Z">
            <w:rPr>
              <w:ins w:id="14392" w:author="S2-2205116" w:date="2022-05-25T23:15:00Z"/>
            </w:rPr>
          </w:rPrChange>
        </w:rPr>
        <w:pPrChange w:id="14393" w:author="Rapporteur" w:date="2022-05-26T03:49:00Z">
          <w:pPr>
            <w:pStyle w:val="B1"/>
            <w:numPr>
              <w:numId w:val="50"/>
            </w:numPr>
            <w:ind w:left="644" w:hanging="360"/>
          </w:pPr>
        </w:pPrChange>
      </w:pPr>
      <w:ins w:id="14394" w:author="Rapporteur" w:date="2022-05-26T03:50:00Z">
        <w:r>
          <w:rPr>
            <w:lang w:val="en-US"/>
          </w:rPr>
          <w:t>-</w:t>
        </w:r>
        <w:r>
          <w:rPr>
            <w:lang w:val="en-US"/>
          </w:rPr>
          <w:tab/>
        </w:r>
      </w:ins>
      <w:ins w:id="14395" w:author="S2-2205116" w:date="2022-05-25T23:15:00Z">
        <w:r>
          <w:rPr>
            <w:lang w:val="en-US"/>
            <w:rPrChange w:id="14396" w:author="Rapporteur" w:date="2022-05-26T03:49:00Z">
              <w:rPr/>
            </w:rPrChange>
          </w:rPr>
          <w:t>If required, IMS network access to the NWDAF to retrieve the PSAP destination with the estimated UE's location with finer granularity than Cell/TA level</w:t>
        </w:r>
      </w:ins>
    </w:p>
    <w:p>
      <w:pPr>
        <w:pStyle w:val="B1"/>
        <w:rPr>
          <w:ins w:id="14397" w:author="S2-2205116" w:date="2022-05-25T23:15:00Z"/>
          <w:lang w:val="en-US"/>
          <w:rPrChange w:id="14398" w:author="Rapporteur" w:date="2022-05-26T03:49:00Z">
            <w:rPr>
              <w:ins w:id="14399" w:author="S2-2205116" w:date="2022-05-25T23:15:00Z"/>
            </w:rPr>
          </w:rPrChange>
        </w:rPr>
        <w:pPrChange w:id="14400" w:author="Rapporteur" w:date="2022-05-26T03:49:00Z">
          <w:pPr>
            <w:pStyle w:val="B1"/>
            <w:numPr>
              <w:numId w:val="50"/>
            </w:numPr>
            <w:ind w:left="644" w:hanging="360"/>
          </w:pPr>
        </w:pPrChange>
      </w:pPr>
      <w:ins w:id="14401" w:author="Rapporteur" w:date="2022-05-26T03:50:00Z">
        <w:r>
          <w:rPr>
            <w:lang w:val="en-US"/>
          </w:rPr>
          <w:t>-</w:t>
        </w:r>
        <w:r>
          <w:rPr>
            <w:lang w:val="en-US"/>
          </w:rPr>
          <w:tab/>
        </w:r>
      </w:ins>
      <w:ins w:id="14402" w:author="S2-2205116" w:date="2022-05-25T23:15:00Z">
        <w:r>
          <w:rPr>
            <w:lang w:val="en-US"/>
            <w:rPrChange w:id="14403" w:author="Rapporteur" w:date="2022-05-26T03:49:00Z">
              <w:rPr/>
            </w:rPrChange>
          </w:rPr>
          <w:t>The IMS network uses the routing information returned by the NWDAF to route the emergency session request towards the appropriate PSAP.</w:t>
        </w:r>
      </w:ins>
    </w:p>
    <w:p>
      <w:pPr>
        <w:rPr>
          <w:ins w:id="14404" w:author="S2-2205116" w:date="2022-05-25T23:15:00Z"/>
          <w:rFonts w:eastAsia="Yu Mincho"/>
        </w:rPr>
        <w:pPrChange w:id="14405" w:author="Rapporteur" w:date="2022-05-26T14:14:00Z">
          <w:pPr>
            <w:pStyle w:val="B1"/>
          </w:pPr>
        </w:pPrChange>
      </w:pPr>
      <w:ins w:id="14406" w:author="S2-2205116" w:date="2022-05-25T23:15:00Z">
        <w:r>
          <w:rPr>
            <w:rFonts w:eastAsia="Yu Mincho" w:hint="eastAsia"/>
          </w:rPr>
          <w:t>I</w:t>
        </w:r>
        <w:r>
          <w:rPr>
            <w:rFonts w:eastAsia="Yu Mincho"/>
          </w:rPr>
          <w:t>nput data (example)</w:t>
        </w:r>
      </w:ins>
      <w:ins w:id="14407" w:author="Rapporteur" w:date="2022-05-26T14:14:00Z">
        <w:r>
          <w:rPr>
            <w:rFonts w:eastAsia="Yu Mincho"/>
          </w:rPr>
          <w:t>:</w:t>
        </w:r>
      </w:ins>
    </w:p>
    <w:p>
      <w:pPr>
        <w:pStyle w:val="B1"/>
        <w:rPr>
          <w:ins w:id="14408" w:author="S2-2205116" w:date="2022-05-25T23:15:00Z"/>
          <w:lang w:val="en-US"/>
          <w:rPrChange w:id="14409" w:author="Rapporteur" w:date="2022-05-26T03:49:00Z">
            <w:rPr>
              <w:ins w:id="14410" w:author="S2-2205116" w:date="2022-05-25T23:15:00Z"/>
              <w:rFonts w:eastAsia="Yu Mincho"/>
              <w:lang w:val="en-US"/>
            </w:rPr>
          </w:rPrChange>
        </w:rPr>
        <w:pPrChange w:id="14411" w:author="Rapporteur" w:date="2022-05-26T03:49:00Z">
          <w:pPr>
            <w:pStyle w:val="B1"/>
            <w:numPr>
              <w:numId w:val="50"/>
            </w:numPr>
            <w:ind w:left="644" w:hanging="360"/>
          </w:pPr>
        </w:pPrChange>
      </w:pPr>
      <w:ins w:id="14412" w:author="Rapporteur" w:date="2022-05-26T03:50:00Z">
        <w:r>
          <w:rPr>
            <w:lang w:val="en-US"/>
          </w:rPr>
          <w:t>-</w:t>
        </w:r>
        <w:r>
          <w:rPr>
            <w:lang w:val="en-US"/>
          </w:rPr>
          <w:tab/>
        </w:r>
      </w:ins>
      <w:ins w:id="14413" w:author="S2-2205116" w:date="2022-05-25T23:15:00Z">
        <w:r>
          <w:rPr>
            <w:lang w:val="en-US"/>
            <w:rPrChange w:id="14414" w:author="Rapporteur" w:date="2022-05-26T03:49:00Z">
              <w:rPr>
                <w:rFonts w:eastAsia="Yu Mincho"/>
                <w:lang w:val="en-US"/>
              </w:rPr>
            </w:rPrChange>
          </w:rPr>
          <w:t>UE ID</w:t>
        </w:r>
      </w:ins>
    </w:p>
    <w:p>
      <w:pPr>
        <w:pStyle w:val="B1"/>
        <w:rPr>
          <w:ins w:id="14415" w:author="S2-2205116" w:date="2022-05-25T23:15:00Z"/>
          <w:lang w:val="en-US"/>
          <w:rPrChange w:id="14416" w:author="Rapporteur" w:date="2022-05-26T03:49:00Z">
            <w:rPr>
              <w:ins w:id="14417" w:author="S2-2205116" w:date="2022-05-25T23:15:00Z"/>
              <w:rFonts w:eastAsia="Yu Mincho"/>
              <w:lang w:val="en-US"/>
            </w:rPr>
          </w:rPrChange>
        </w:rPr>
        <w:pPrChange w:id="14418" w:author="Rapporteur" w:date="2022-05-26T03:49:00Z">
          <w:pPr>
            <w:pStyle w:val="B1"/>
            <w:numPr>
              <w:numId w:val="50"/>
            </w:numPr>
            <w:ind w:left="644" w:hanging="360"/>
          </w:pPr>
        </w:pPrChange>
      </w:pPr>
      <w:ins w:id="14419" w:author="Rapporteur" w:date="2022-05-26T03:50:00Z">
        <w:r>
          <w:rPr>
            <w:lang w:val="en-US"/>
          </w:rPr>
          <w:t>-</w:t>
        </w:r>
        <w:r>
          <w:rPr>
            <w:lang w:val="en-US"/>
          </w:rPr>
          <w:tab/>
        </w:r>
      </w:ins>
      <w:ins w:id="14420" w:author="S2-2205116" w:date="2022-05-25T23:15:00Z">
        <w:r>
          <w:rPr>
            <w:lang w:val="en-US"/>
            <w:rPrChange w:id="14421" w:author="Rapporteur" w:date="2022-05-26T03:49:00Z">
              <w:rPr/>
            </w:rPrChange>
          </w:rPr>
          <w:t>Cell Global Identification (CGI)</w:t>
        </w:r>
      </w:ins>
    </w:p>
    <w:p>
      <w:pPr>
        <w:pStyle w:val="B1"/>
        <w:rPr>
          <w:ins w:id="14422" w:author="S2-2205116" w:date="2022-05-25T23:15:00Z"/>
          <w:lang w:val="en-US"/>
          <w:rPrChange w:id="14423" w:author="Rapporteur" w:date="2022-05-26T03:49:00Z">
            <w:rPr>
              <w:ins w:id="14424" w:author="S2-2205116" w:date="2022-05-25T23:15:00Z"/>
              <w:rFonts w:eastAsia="Yu Mincho"/>
              <w:lang w:val="en-US"/>
            </w:rPr>
          </w:rPrChange>
        </w:rPr>
        <w:pPrChange w:id="14425" w:author="Rapporteur" w:date="2022-05-26T03:49:00Z">
          <w:pPr>
            <w:pStyle w:val="B1"/>
            <w:numPr>
              <w:numId w:val="50"/>
            </w:numPr>
            <w:ind w:left="644" w:hanging="360"/>
          </w:pPr>
        </w:pPrChange>
      </w:pPr>
      <w:ins w:id="14426" w:author="Rapporteur" w:date="2022-05-26T03:50:00Z">
        <w:r>
          <w:rPr>
            <w:lang w:val="en-US"/>
          </w:rPr>
          <w:t>-</w:t>
        </w:r>
        <w:r>
          <w:rPr>
            <w:lang w:val="en-US"/>
          </w:rPr>
          <w:tab/>
        </w:r>
      </w:ins>
      <w:ins w:id="14427" w:author="S2-2205116" w:date="2022-05-25T23:15:00Z">
        <w:r>
          <w:rPr>
            <w:lang w:val="en-US"/>
            <w:rPrChange w:id="14428" w:author="Rapporteur" w:date="2022-05-26T03:49:00Z">
              <w:rPr>
                <w:rFonts w:eastAsia="Yu Mincho"/>
                <w:lang w:val="en-US"/>
              </w:rPr>
            </w:rPrChange>
          </w:rPr>
          <w:t>UE location info (if available)</w:t>
        </w:r>
      </w:ins>
    </w:p>
    <w:p>
      <w:pPr>
        <w:rPr>
          <w:ins w:id="14429" w:author="S2-2205116" w:date="2022-05-25T23:15:00Z"/>
          <w:rFonts w:eastAsia="Yu Mincho"/>
        </w:rPr>
        <w:pPrChange w:id="14430" w:author="Rapporteur" w:date="2022-05-26T14:14:00Z">
          <w:pPr>
            <w:pStyle w:val="B1"/>
          </w:pPr>
        </w:pPrChange>
      </w:pPr>
      <w:ins w:id="14431" w:author="S2-2205116" w:date="2022-05-25T23:15:00Z">
        <w:r>
          <w:rPr>
            <w:rFonts w:eastAsia="Yu Mincho" w:hint="eastAsia"/>
          </w:rPr>
          <w:t>O</w:t>
        </w:r>
        <w:r>
          <w:rPr>
            <w:rFonts w:eastAsia="Yu Mincho"/>
          </w:rPr>
          <w:t>utput data (example)</w:t>
        </w:r>
      </w:ins>
      <w:ins w:id="14432" w:author="Rapporteur" w:date="2022-05-26T14:14:00Z">
        <w:r>
          <w:rPr>
            <w:rFonts w:eastAsia="Yu Mincho"/>
          </w:rPr>
          <w:t>:</w:t>
        </w:r>
      </w:ins>
    </w:p>
    <w:p>
      <w:pPr>
        <w:pStyle w:val="B1"/>
        <w:rPr>
          <w:ins w:id="14433" w:author="S2-2205116" w:date="2022-05-25T23:15:00Z"/>
          <w:lang w:val="en-US"/>
          <w:rPrChange w:id="14434" w:author="Rapporteur" w:date="2022-05-26T03:49:00Z">
            <w:rPr>
              <w:ins w:id="14435" w:author="S2-2205116" w:date="2022-05-25T23:15:00Z"/>
              <w:rFonts w:eastAsia="Yu Mincho"/>
            </w:rPr>
          </w:rPrChange>
        </w:rPr>
        <w:pPrChange w:id="14436" w:author="Rapporteur" w:date="2022-05-26T03:49:00Z">
          <w:pPr>
            <w:pStyle w:val="B1"/>
            <w:numPr>
              <w:numId w:val="50"/>
            </w:numPr>
            <w:ind w:left="644" w:hanging="360"/>
          </w:pPr>
        </w:pPrChange>
      </w:pPr>
      <w:ins w:id="14437" w:author="Rapporteur" w:date="2022-05-26T03:50:00Z">
        <w:r>
          <w:rPr>
            <w:lang w:val="en-US"/>
          </w:rPr>
          <w:t>-</w:t>
        </w:r>
        <w:r>
          <w:rPr>
            <w:lang w:val="en-US"/>
          </w:rPr>
          <w:tab/>
        </w:r>
      </w:ins>
      <w:ins w:id="14438" w:author="S2-2205116" w:date="2022-05-25T23:15:00Z">
        <w:r>
          <w:rPr>
            <w:lang w:val="en-US"/>
            <w:rPrChange w:id="14439" w:author="Rapporteur" w:date="2022-05-26T03:49:00Z">
              <w:rPr>
                <w:rFonts w:eastAsia="Yu Mincho"/>
              </w:rPr>
            </w:rPrChange>
          </w:rPr>
          <w:t>PSAP destination</w:t>
        </w:r>
      </w:ins>
    </w:p>
    <w:p>
      <w:pPr>
        <w:pStyle w:val="31"/>
        <w:rPr>
          <w:ins w:id="14440" w:author="S2-2205116" w:date="2022-05-25T23:15:00Z"/>
        </w:rPr>
      </w:pPr>
      <w:bookmarkStart w:id="14441" w:name="_Toc100864983"/>
      <w:bookmarkStart w:id="14442" w:name="_Toc31608"/>
      <w:bookmarkStart w:id="14443" w:name="_Toc104433415"/>
      <w:bookmarkStart w:id="14444" w:name="_Toc104467534"/>
      <w:bookmarkStart w:id="14445" w:name="_Toc104467867"/>
      <w:bookmarkStart w:id="14446" w:name="_Toc104468203"/>
      <w:ins w:id="14447" w:author="S2-2205116" w:date="2022-05-25T23:15:00Z">
        <w:r>
          <w:rPr>
            <w:lang w:eastAsia="zh-CN"/>
          </w:rPr>
          <w:t>6.</w:t>
        </w:r>
        <w:del w:id="14448" w:author="Rapporteur" w:date="2022-05-26T00:26:00Z">
          <w:r>
            <w:rPr>
              <w:rFonts w:hint="eastAsia"/>
              <w:lang w:eastAsia="zh-CN"/>
            </w:rPr>
            <w:delText>18</w:delText>
          </w:r>
        </w:del>
      </w:ins>
      <w:ins w:id="14449" w:author="Rapporteur" w:date="2022-05-26T11:19:00Z">
        <w:r>
          <w:rPr>
            <w:lang w:eastAsia="zh-CN"/>
          </w:rPr>
          <w:t>56</w:t>
        </w:r>
      </w:ins>
      <w:ins w:id="14450" w:author="S2-2205116" w:date="2022-05-25T23:15:00Z">
        <w:r>
          <w:rPr>
            <w:lang w:eastAsia="zh-CN"/>
          </w:rPr>
          <w:t>.3</w:t>
        </w:r>
        <w:r>
          <w:rPr>
            <w:lang w:eastAsia="zh-CN"/>
          </w:rPr>
          <w:tab/>
        </w:r>
        <w:r>
          <w:t>Procedures</w:t>
        </w:r>
        <w:bookmarkEnd w:id="14441"/>
        <w:bookmarkEnd w:id="14442"/>
        <w:bookmarkEnd w:id="14443"/>
        <w:bookmarkEnd w:id="14444"/>
        <w:bookmarkEnd w:id="14445"/>
        <w:bookmarkEnd w:id="14446"/>
      </w:ins>
    </w:p>
    <w:p>
      <w:pPr>
        <w:pStyle w:val="TH"/>
        <w:rPr>
          <w:ins w:id="14451" w:author="S2-2205116" w:date="2022-05-25T23:15:00Z"/>
          <w:rFonts w:eastAsia="宋体"/>
        </w:rPr>
      </w:pPr>
      <w:ins w:id="14452" w:author="S2-2205116" w:date="2022-05-25T23:15:00Z">
        <w:r>
          <w:object w:dxaOrig="7025" w:dyaOrig="3240">
            <v:shape id="_x0000_i1102" type="#_x0000_t75" style="width:354pt;height:162pt" o:ole="">
              <v:imagedata r:id="rId187" o:title=""/>
            </v:shape>
            <o:OLEObject Type="Embed" ProgID="Visio.Drawing.11" ShapeID="_x0000_i1102" DrawAspect="Content" ObjectID="_1715085517" r:id="rId188"/>
          </w:object>
        </w:r>
      </w:ins>
      <w:ins w:id="14453" w:author="S2-2205116" w:date="2022-05-25T23:15:00Z">
        <w:del w:id="14454" w:author="Rapporteur" w:date="2022-05-26T03:50:00Z">
          <w:r>
            <w:rPr>
              <w:rFonts w:eastAsia="宋体"/>
            </w:rPr>
            <w:br w:type="textWrapping" w:clear="all"/>
          </w:r>
        </w:del>
      </w:ins>
    </w:p>
    <w:p>
      <w:pPr>
        <w:pStyle w:val="TF"/>
        <w:rPr>
          <w:ins w:id="14455" w:author="S2-2205116" w:date="2022-05-25T23:15:00Z"/>
          <w:rFonts w:eastAsia="宋体"/>
        </w:rPr>
      </w:pPr>
      <w:ins w:id="14456" w:author="S2-2205116" w:date="2022-05-25T23:15:00Z">
        <w:r>
          <w:rPr>
            <w:rFonts w:eastAsia="宋体"/>
          </w:rPr>
          <w:t xml:space="preserve">Figure </w:t>
        </w:r>
      </w:ins>
      <w:ins w:id="14457" w:author="Rapporteur" w:date="2022-05-26T00:26:00Z">
        <w:r>
          <w:rPr>
            <w:rFonts w:eastAsia="宋体"/>
          </w:rPr>
          <w:t>6</w:t>
        </w:r>
      </w:ins>
      <w:ins w:id="14458" w:author="S2-2205116" w:date="2022-05-25T23:15:00Z">
        <w:del w:id="14459" w:author="Rapporteur" w:date="2022-05-26T00:26:00Z">
          <w:r>
            <w:rPr>
              <w:rFonts w:eastAsia="宋体"/>
            </w:rPr>
            <w:delText>4</w:delText>
          </w:r>
        </w:del>
        <w:r>
          <w:rPr>
            <w:rFonts w:eastAsia="宋体"/>
          </w:rPr>
          <w:t>.</w:t>
        </w:r>
        <w:del w:id="14460" w:author="Rapporteur" w:date="2022-05-26T00:26:00Z">
          <w:r>
            <w:rPr>
              <w:rFonts w:eastAsia="宋体"/>
            </w:rPr>
            <w:delText>10</w:delText>
          </w:r>
        </w:del>
      </w:ins>
      <w:ins w:id="14461" w:author="Rapporteur" w:date="2022-05-26T11:19:00Z">
        <w:r>
          <w:rPr>
            <w:rFonts w:eastAsia="宋体"/>
          </w:rPr>
          <w:t>56</w:t>
        </w:r>
      </w:ins>
      <w:ins w:id="14462" w:author="Rapporteur" w:date="2022-05-26T00:26:00Z">
        <w:r>
          <w:rPr>
            <w:rFonts w:eastAsia="宋体"/>
          </w:rPr>
          <w:t>.3</w:t>
        </w:r>
      </w:ins>
      <w:ins w:id="14463" w:author="S2-2205116" w:date="2022-05-25T23:15:00Z">
        <w:r>
          <w:rPr>
            <w:rFonts w:eastAsia="宋体"/>
          </w:rPr>
          <w:t xml:space="preserve">-1: </w:t>
        </w:r>
        <w:r>
          <w:t>Emergency Session Establishment procedure with using NWDAF</w:t>
        </w:r>
      </w:ins>
    </w:p>
    <w:p>
      <w:pPr>
        <w:pStyle w:val="31"/>
        <w:rPr>
          <w:ins w:id="14464" w:author="S2-2205116" w:date="2022-05-25T23:15:00Z"/>
          <w:lang w:eastAsia="zh-CN"/>
        </w:rPr>
      </w:pPr>
      <w:bookmarkStart w:id="14465" w:name="_Toc100864984"/>
      <w:bookmarkStart w:id="14466" w:name="_Toc30862"/>
      <w:bookmarkStart w:id="14467" w:name="_Toc104433416"/>
      <w:bookmarkStart w:id="14468" w:name="_Toc104467535"/>
      <w:bookmarkStart w:id="14469" w:name="_Toc104467868"/>
      <w:bookmarkStart w:id="14470" w:name="_Toc104468204"/>
      <w:ins w:id="14471" w:author="S2-2205116" w:date="2022-05-25T23:15:00Z">
        <w:r>
          <w:rPr>
            <w:lang w:eastAsia="zh-CN"/>
          </w:rPr>
          <w:lastRenderedPageBreak/>
          <w:t>6.</w:t>
        </w:r>
        <w:del w:id="14472" w:author="Rapporteur" w:date="2022-05-26T00:26:00Z">
          <w:r>
            <w:rPr>
              <w:rFonts w:hint="eastAsia"/>
              <w:lang w:eastAsia="zh-CN"/>
            </w:rPr>
            <w:delText>18</w:delText>
          </w:r>
        </w:del>
      </w:ins>
      <w:ins w:id="14473" w:author="Rapporteur" w:date="2022-05-26T11:19:00Z">
        <w:r>
          <w:rPr>
            <w:lang w:eastAsia="zh-CN"/>
          </w:rPr>
          <w:t>56</w:t>
        </w:r>
      </w:ins>
      <w:ins w:id="14474" w:author="S2-2205116" w:date="2022-05-25T23:15:00Z">
        <w:r>
          <w:rPr>
            <w:lang w:eastAsia="zh-CN"/>
          </w:rPr>
          <w:t>.4</w:t>
        </w:r>
        <w:r>
          <w:rPr>
            <w:lang w:eastAsia="zh-CN"/>
          </w:rPr>
          <w:tab/>
        </w:r>
        <w:r>
          <w:t xml:space="preserve">Impacts on </w:t>
        </w:r>
        <w:r>
          <w:rPr>
            <w:lang w:eastAsia="zh-CN"/>
          </w:rPr>
          <w:t>services, entities and interfaces</w:t>
        </w:r>
        <w:bookmarkEnd w:id="14465"/>
        <w:bookmarkEnd w:id="14466"/>
        <w:bookmarkEnd w:id="14467"/>
        <w:bookmarkEnd w:id="14468"/>
        <w:bookmarkEnd w:id="14469"/>
        <w:bookmarkEnd w:id="14470"/>
      </w:ins>
    </w:p>
    <w:p>
      <w:pPr>
        <w:rPr>
          <w:ins w:id="14475" w:author="S2-2205116" w:date="2022-05-25T23:15:00Z"/>
          <w:rFonts w:eastAsia="Yu Mincho"/>
        </w:rPr>
      </w:pPr>
      <w:ins w:id="14476" w:author="S2-2205116" w:date="2022-05-25T23:15:00Z">
        <w:r>
          <w:rPr>
            <w:rFonts w:eastAsia="Yu Mincho" w:hint="eastAsia"/>
          </w:rPr>
          <w:t>E</w:t>
        </w:r>
        <w:r>
          <w:rPr>
            <w:rFonts w:eastAsia="Yu Mincho"/>
          </w:rPr>
          <w:t xml:space="preserve">xisting Emergency service procedure will be updated to acquire </w:t>
        </w:r>
        <w:r>
          <w:t xml:space="preserve">the PSAP destination with </w:t>
        </w:r>
        <w:r>
          <w:rPr>
            <w:rFonts w:eastAsia="Yu Mincho"/>
          </w:rPr>
          <w:t>the finer granularity of location info than Cell ID/TA level.</w:t>
        </w:r>
      </w:ins>
    </w:p>
    <w:p>
      <w:pPr>
        <w:rPr>
          <w:ins w:id="14477" w:author="S2-2205116" w:date="2022-05-25T23:15:00Z"/>
          <w:lang w:eastAsia="zh-CN"/>
        </w:rPr>
      </w:pPr>
      <w:ins w:id="14478" w:author="S2-2205116" w:date="2022-05-25T23:15:00Z">
        <w:r>
          <w:rPr>
            <w:lang w:eastAsia="zh-CN"/>
          </w:rPr>
          <w:t>NWDAF:</w:t>
        </w:r>
      </w:ins>
    </w:p>
    <w:p>
      <w:pPr>
        <w:pStyle w:val="B1"/>
        <w:rPr>
          <w:ins w:id="14479" w:author="S2-2205116" w:date="2022-05-25T23:15:00Z"/>
          <w:lang w:eastAsia="zh-CN"/>
        </w:rPr>
      </w:pPr>
      <w:ins w:id="14480" w:author="S2-2205116" w:date="2022-05-25T23:15:00Z">
        <w:r>
          <w:rPr>
            <w:lang w:eastAsia="zh-CN"/>
          </w:rPr>
          <w:t>-</w:t>
        </w:r>
        <w:r>
          <w:rPr>
            <w:lang w:eastAsia="zh-CN"/>
          </w:rPr>
          <w:tab/>
          <w:t xml:space="preserve">The NWDAF collects and analysis data from LCS and the other NFs to determine </w:t>
        </w:r>
        <w:r>
          <w:t>UE location and routing information.</w:t>
        </w:r>
        <w:del w:id="14481" w:author="Rapporteur" w:date="2022-05-26T03:01:00Z">
          <w:r>
            <w:rPr>
              <w:lang w:eastAsia="zh-CN"/>
            </w:rPr>
            <w:delText xml:space="preserve">  </w:delText>
          </w:r>
        </w:del>
      </w:ins>
    </w:p>
    <w:p>
      <w:pPr>
        <w:pStyle w:val="B1"/>
        <w:rPr>
          <w:ins w:id="14482" w:author="S2-2205116" w:date="2022-05-25T23:15:00Z"/>
          <w:lang w:eastAsia="zh-CN"/>
        </w:rPr>
      </w:pPr>
      <w:ins w:id="14483" w:author="S2-2205116" w:date="2022-05-25T23:15:00Z">
        <w:r>
          <w:rPr>
            <w:lang w:eastAsia="zh-CN"/>
          </w:rPr>
          <w:t>-</w:t>
        </w:r>
        <w:r>
          <w:rPr>
            <w:lang w:eastAsia="zh-CN"/>
          </w:rPr>
          <w:tab/>
          <w:t>The new Analytic ID supporting the PSAP resolution use case needs to be supported.</w:t>
        </w:r>
      </w:ins>
    </w:p>
    <w:p>
      <w:pPr>
        <w:pStyle w:val="EditorsNote"/>
        <w:rPr>
          <w:ins w:id="14484" w:author="S2-2205116" w:date="2022-05-25T23:15:00Z"/>
        </w:rPr>
        <w:pPrChange w:id="14485" w:author="Rapporteur" w:date="2022-05-26T01:09:00Z">
          <w:pPr>
            <w:pStyle w:val="EditorsNote"/>
            <w:overflowPunct/>
            <w:autoSpaceDE/>
            <w:autoSpaceDN/>
            <w:adjustRightInd/>
            <w:ind w:left="1560" w:hanging="1276"/>
            <w:textAlignment w:val="auto"/>
          </w:pPr>
        </w:pPrChange>
      </w:pPr>
      <w:ins w:id="14486" w:author="S2-2205116" w:date="2022-05-25T23:15:00Z">
        <w:r>
          <w:t>Editor's note:</w:t>
        </w:r>
        <w:r>
          <w:tab/>
          <w:t>The name of new analytic ID is FFS.</w:t>
        </w:r>
      </w:ins>
    </w:p>
    <w:p>
      <w:pPr>
        <w:pStyle w:val="EditorsNote"/>
        <w:rPr>
          <w:ins w:id="14487" w:author="S2-2205116" w:date="2022-05-25T23:15:00Z"/>
        </w:rPr>
        <w:pPrChange w:id="14488" w:author="Rapporteur" w:date="2022-05-26T01:09:00Z">
          <w:pPr>
            <w:pStyle w:val="EditorsNote"/>
            <w:overflowPunct/>
            <w:autoSpaceDE/>
            <w:autoSpaceDN/>
            <w:adjustRightInd/>
            <w:ind w:left="1560" w:hanging="1276"/>
            <w:textAlignment w:val="auto"/>
          </w:pPr>
        </w:pPrChange>
      </w:pPr>
      <w:ins w:id="14489" w:author="S2-2205116" w:date="2022-05-25T23:15:00Z">
        <w:r>
          <w:t>Editor's note:</w:t>
        </w:r>
        <w:r>
          <w:tab/>
          <w:t>The existing analytic ID e.g., UE mobility, can be used to address the PSAP resolution use case.</w:t>
        </w:r>
      </w:ins>
    </w:p>
    <w:p>
      <w:pPr>
        <w:pStyle w:val="21"/>
        <w:rPr>
          <w:ins w:id="14490" w:author="S2-2205117" w:date="2022-05-25T23:16:00Z"/>
          <w:lang w:eastAsia="zh-CN"/>
        </w:rPr>
      </w:pPr>
      <w:bookmarkStart w:id="14491" w:name="_Toc28829"/>
      <w:bookmarkStart w:id="14492" w:name="_Toc104433417"/>
      <w:bookmarkStart w:id="14493" w:name="_Toc104467536"/>
      <w:bookmarkStart w:id="14494" w:name="_Toc104467869"/>
      <w:bookmarkStart w:id="14495" w:name="_Toc104468205"/>
      <w:ins w:id="14496" w:author="S2-2205117" w:date="2022-05-25T23:16:00Z">
        <w:r>
          <w:t>6.</w:t>
        </w:r>
        <w:del w:id="14497" w:author="Rapporteur" w:date="2022-05-26T00:26:00Z">
          <w:r>
            <w:rPr>
              <w:lang w:eastAsia="zh-CN"/>
            </w:rPr>
            <w:delText>x</w:delText>
          </w:r>
        </w:del>
      </w:ins>
      <w:ins w:id="14498" w:author="Rapporteur" w:date="2022-05-26T11:19:00Z">
        <w:r>
          <w:rPr>
            <w:lang w:eastAsia="zh-CN"/>
          </w:rPr>
          <w:t>57</w:t>
        </w:r>
      </w:ins>
      <w:ins w:id="14499" w:author="S2-2205117" w:date="2022-05-25T23:16:00Z">
        <w:r>
          <w:tab/>
          <w:t xml:space="preserve">Solution </w:t>
        </w:r>
        <w:r>
          <w:rPr>
            <w:lang w:eastAsia="zh-CN"/>
          </w:rPr>
          <w:t>#</w:t>
        </w:r>
        <w:del w:id="14500" w:author="Rapporteur" w:date="2022-05-26T00:26:00Z">
          <w:r>
            <w:rPr>
              <w:lang w:eastAsia="zh-CN"/>
            </w:rPr>
            <w:delText>X</w:delText>
          </w:r>
        </w:del>
      </w:ins>
      <w:ins w:id="14501" w:author="Rapporteur" w:date="2022-05-26T11:19:00Z">
        <w:r>
          <w:rPr>
            <w:lang w:eastAsia="zh-CN"/>
          </w:rPr>
          <w:t>57</w:t>
        </w:r>
      </w:ins>
      <w:ins w:id="14502" w:author="S2-2205117" w:date="2022-05-25T23:16:00Z">
        <w:r>
          <w:t>: NWDAF determines granularity when the consumer requests finer granularity location information</w:t>
        </w:r>
        <w:bookmarkEnd w:id="14491"/>
        <w:bookmarkEnd w:id="14492"/>
        <w:bookmarkEnd w:id="14493"/>
        <w:bookmarkEnd w:id="14494"/>
        <w:bookmarkEnd w:id="14495"/>
        <w:del w:id="14503" w:author="Rapporteur" w:date="2022-05-26T03:54:00Z">
          <w:r>
            <w:delText xml:space="preserve"> </w:delText>
          </w:r>
        </w:del>
      </w:ins>
    </w:p>
    <w:p>
      <w:pPr>
        <w:pStyle w:val="31"/>
        <w:rPr>
          <w:ins w:id="14504" w:author="S2-2205117" w:date="2022-05-25T23:16:00Z"/>
        </w:rPr>
      </w:pPr>
      <w:bookmarkStart w:id="14505" w:name="_Toc13352"/>
      <w:bookmarkStart w:id="14506" w:name="_Toc104433418"/>
      <w:bookmarkStart w:id="14507" w:name="_Toc104467537"/>
      <w:bookmarkStart w:id="14508" w:name="_Toc104467870"/>
      <w:bookmarkStart w:id="14509" w:name="_Toc104468206"/>
      <w:ins w:id="14510" w:author="S2-2205117" w:date="2022-05-25T23:16:00Z">
        <w:r>
          <w:t>6.</w:t>
        </w:r>
        <w:del w:id="14511" w:author="Rapporteur" w:date="2022-05-26T00:26:00Z">
          <w:r>
            <w:rPr>
              <w:lang w:eastAsia="zh-CN"/>
            </w:rPr>
            <w:delText>x</w:delText>
          </w:r>
        </w:del>
      </w:ins>
      <w:ins w:id="14512" w:author="Rapporteur" w:date="2022-05-26T11:19:00Z">
        <w:r>
          <w:rPr>
            <w:lang w:eastAsia="zh-CN"/>
          </w:rPr>
          <w:t>57</w:t>
        </w:r>
      </w:ins>
      <w:ins w:id="14513" w:author="S2-2205117" w:date="2022-05-25T23:16:00Z">
        <w:r>
          <w:t>.1</w:t>
        </w:r>
        <w:r>
          <w:tab/>
          <w:t>Description</w:t>
        </w:r>
        <w:bookmarkEnd w:id="14505"/>
        <w:bookmarkEnd w:id="14506"/>
        <w:bookmarkEnd w:id="14507"/>
        <w:bookmarkEnd w:id="14508"/>
        <w:bookmarkEnd w:id="14509"/>
      </w:ins>
    </w:p>
    <w:p>
      <w:pPr>
        <w:rPr>
          <w:ins w:id="14514" w:author="S2-2205117" w:date="2022-05-25T23:16:00Z"/>
        </w:rPr>
      </w:pPr>
      <w:ins w:id="14515" w:author="S2-2205117" w:date="2022-05-25T23:16:00Z">
        <w:r>
          <w:t xml:space="preserve">This solution mainly addresses Key issue #9: Enhancement of NWDAF with finer granularity of location information. </w:t>
        </w:r>
      </w:ins>
    </w:p>
    <w:p>
      <w:pPr>
        <w:rPr>
          <w:ins w:id="14516" w:author="S2-2205117" w:date="2022-05-25T23:16:00Z"/>
        </w:rPr>
      </w:pPr>
      <w:ins w:id="14517" w:author="S2-2205117" w:date="2022-05-25T23:16:00Z">
        <w:r>
          <w:rPr>
            <w:lang w:eastAsia="ko-KR"/>
          </w:rPr>
          <w:t xml:space="preserve">In the current eNA specification, the NWDAF consumer delivers its requirement for data collection, analytics, prediction, and so on. On the one hand, many existing analytics IDs, such as </w:t>
        </w:r>
        <w:r>
          <w:t>Service Experience, UE Mobility, and Dispersion Analytics,</w:t>
        </w:r>
        <w:r>
          <w:rPr>
            <w:lang w:eastAsia="ko-KR"/>
          </w:rPr>
          <w:t xml:space="preserve"> support NWDAF consumers by providing the </w:t>
        </w:r>
        <w:r>
          <w:t>preferred granularity of location information. Some potentially new analytics IDs may also need to provide preferred granularity of location information.</w:t>
        </w:r>
      </w:ins>
    </w:p>
    <w:p>
      <w:pPr>
        <w:rPr>
          <w:ins w:id="14518" w:author="S2-2205117" w:date="2022-05-25T23:16:00Z"/>
        </w:rPr>
      </w:pPr>
      <w:ins w:id="14519" w:author="S2-2205117" w:date="2022-05-25T23:16:00Z">
        <w:r>
          <w:t xml:space="preserve">On the other hand, the consumers can also request a parameter like LCS QoS to express a more specific requirement when collecting UE location information. The </w:t>
        </w:r>
        <w:r>
          <w:rPr>
            <w:lang w:eastAsia="ko-KR"/>
          </w:rPr>
          <w:t>NWDAF can in return to reflect QoS level to the consumers, helping consumers judge the situation of the current interaction link between NWDAF and LCS architecture.</w:t>
        </w:r>
      </w:ins>
    </w:p>
    <w:p>
      <w:pPr>
        <w:rPr>
          <w:ins w:id="14520" w:author="S2-2205117" w:date="2022-05-25T23:16:00Z"/>
          <w:lang w:eastAsia="zh-CN"/>
        </w:rPr>
      </w:pPr>
      <w:ins w:id="14521" w:author="S2-2205117" w:date="2022-05-25T23:16:00Z">
        <w:r>
          <w:rPr>
            <w:lang w:eastAsia="zh-CN"/>
          </w:rPr>
          <w:t xml:space="preserve">This solution will introduce </w:t>
        </w:r>
        <w:r>
          <w:t xml:space="preserve">more granularity options and LCS QoS and by taking analytics ID = UE mobility as an example, which can also be applicable for the analytic ID where the consumer includes the preferred granularity of location information in the request message. </w:t>
        </w:r>
      </w:ins>
    </w:p>
    <w:p>
      <w:pPr>
        <w:rPr>
          <w:ins w:id="14522" w:author="S2-2205117" w:date="2022-05-25T23:16:00Z"/>
          <w:lang w:eastAsia="ja-JP"/>
        </w:rPr>
      </w:pPr>
      <w:ins w:id="14523" w:author="S2-2205117" w:date="2022-05-25T23:16:00Z">
        <w:r>
          <w:rPr>
            <w:lang w:eastAsia="ja-JP"/>
          </w:rPr>
          <w:t>The consumer of these analytics may indicate in the request:</w:t>
        </w:r>
      </w:ins>
    </w:p>
    <w:p>
      <w:pPr>
        <w:pStyle w:val="B1"/>
        <w:rPr>
          <w:ins w:id="14524" w:author="S2-2205117" w:date="2022-05-25T23:16:00Z"/>
        </w:rPr>
      </w:pPr>
      <w:ins w:id="14525" w:author="S2-2205117" w:date="2022-05-25T23:16:00Z">
        <w:r>
          <w:t>-</w:t>
        </w:r>
        <w:r>
          <w:tab/>
          <w:t>Analytics ID = "UE Mobility".</w:t>
        </w:r>
      </w:ins>
    </w:p>
    <w:p>
      <w:pPr>
        <w:pStyle w:val="B1"/>
        <w:rPr>
          <w:ins w:id="14526" w:author="S2-2205117" w:date="2022-05-25T23:16:00Z"/>
        </w:rPr>
      </w:pPr>
      <w:ins w:id="14527" w:author="S2-2205117" w:date="2022-05-25T23:16:00Z">
        <w:r>
          <w:t>-</w:t>
        </w:r>
        <w:r>
          <w:tab/>
          <w:t>Target of Analytics Reporting: a single UE (SUPI) or a group of UEs (an Internal Group ID);</w:t>
        </w:r>
      </w:ins>
    </w:p>
    <w:p>
      <w:pPr>
        <w:pStyle w:val="B1"/>
        <w:rPr>
          <w:ins w:id="14528" w:author="S2-2205117" w:date="2022-05-25T23:16:00Z"/>
        </w:rPr>
      </w:pPr>
      <w:ins w:id="14529" w:author="S2-2205117" w:date="2022-05-25T23:16:00Z">
        <w:r>
          <w:t>-</w:t>
        </w:r>
        <w:r>
          <w:tab/>
          <w:t>Analytics Filter Information optionally containing:</w:t>
        </w:r>
      </w:ins>
    </w:p>
    <w:p>
      <w:pPr>
        <w:pStyle w:val="B2"/>
        <w:rPr>
          <w:ins w:id="14530" w:author="S2-2205117" w:date="2022-05-25T23:16:00Z"/>
        </w:rPr>
      </w:pPr>
      <w:ins w:id="14531" w:author="S2-2205117" w:date="2022-05-25T23:16:00Z">
        <w:r>
          <w:t>-</w:t>
        </w:r>
        <w:r>
          <w:tab/>
          <w:t>Area of Interest (AOI): restricts the scope of the UE mobility analytics to the provided area;</w:t>
        </w:r>
      </w:ins>
    </w:p>
    <w:p>
      <w:pPr>
        <w:pStyle w:val="B2"/>
        <w:rPr>
          <w:ins w:id="14532" w:author="S2-2205117" w:date="2022-05-25T23:16:00Z"/>
        </w:rPr>
      </w:pPr>
      <w:ins w:id="14533" w:author="S2-2205117" w:date="2022-05-25T23:16:00Z">
        <w:r>
          <w:t>-</w:t>
        </w:r>
        <w:r>
          <w:tab/>
          <w:t>Visited Area(s) of Interest (visited AOI(s)): additional filter to only consider UEs that are currently (i.e. now) in the "AOI" and had previously (i.e. in the "Analytics target period") been in at least one of the Visited AOI(s). If this parameter is provided, the Analytics target period shall be in the past (i.e. supported for statistics only);</w:t>
        </w:r>
      </w:ins>
    </w:p>
    <w:p>
      <w:pPr>
        <w:pStyle w:val="B1"/>
        <w:rPr>
          <w:ins w:id="14534" w:author="S2-2205117" w:date="2022-05-25T23:16:00Z"/>
        </w:rPr>
      </w:pPr>
      <w:ins w:id="14535" w:author="S2-2205117" w:date="2022-05-25T23:16:00Z">
        <w:r>
          <w:t>-</w:t>
        </w:r>
        <w:r>
          <w:tab/>
          <w:t>An Analytics target period indicates the time period over which the statistics or predictions are requested;</w:t>
        </w:r>
      </w:ins>
    </w:p>
    <w:p>
      <w:pPr>
        <w:pStyle w:val="B1"/>
        <w:rPr>
          <w:ins w:id="14536" w:author="S2-2205117" w:date="2022-05-25T23:16:00Z"/>
        </w:rPr>
      </w:pPr>
      <w:ins w:id="14537" w:author="S2-2205117" w:date="2022-05-25T23:16:00Z">
        <w:r>
          <w:t>-</w:t>
        </w:r>
        <w:r>
          <w:tab/>
          <w:t>Optionally, maximum number of objects;</w:t>
        </w:r>
      </w:ins>
    </w:p>
    <w:p>
      <w:pPr>
        <w:pStyle w:val="B1"/>
        <w:rPr>
          <w:ins w:id="14538" w:author="S2-2205117" w:date="2022-05-25T23:16:00Z"/>
        </w:rPr>
      </w:pPr>
      <w:ins w:id="14539" w:author="S2-2205117" w:date="2022-05-25T23:16:00Z">
        <w:r>
          <w:t>-</w:t>
        </w:r>
        <w:r>
          <w:tab/>
          <w:t>Preferred level of accuracy of the analytics;</w:t>
        </w:r>
      </w:ins>
    </w:p>
    <w:p>
      <w:pPr>
        <w:pStyle w:val="B1"/>
        <w:rPr>
          <w:ins w:id="14540" w:author="S2-2205117" w:date="2022-05-25T23:16:00Z"/>
        </w:rPr>
      </w:pPr>
      <w:ins w:id="14541" w:author="S2-2205117" w:date="2022-05-25T23:16:00Z">
        <w:r>
          <w:t>-</w:t>
        </w:r>
        <w:r>
          <w:tab/>
          <w:t>Preferred order of results for the time slot entries: ascending or descending time slot start;</w:t>
        </w:r>
      </w:ins>
    </w:p>
    <w:p>
      <w:pPr>
        <w:pStyle w:val="B1"/>
        <w:rPr>
          <w:ins w:id="14542" w:author="S2-2205117" w:date="2022-05-25T23:16:00Z"/>
        </w:rPr>
      </w:pPr>
      <w:ins w:id="14543" w:author="S2-2205117" w:date="2022-05-25T23:16:00Z">
        <w:r>
          <w:t>-</w:t>
        </w:r>
        <w:r>
          <w:tab/>
          <w:t>Optionally, preferred granularity of location information: TA level, cell level, or different granularity options. The different granularity may be mapped into different accuracy requirements in the LCS;</w:t>
        </w:r>
      </w:ins>
    </w:p>
    <w:p>
      <w:pPr>
        <w:pStyle w:val="B1"/>
        <w:rPr>
          <w:ins w:id="14544" w:author="S2-2205117" w:date="2022-05-25T23:16:00Z"/>
        </w:rPr>
      </w:pPr>
      <w:ins w:id="14545" w:author="S2-2205117" w:date="2022-05-25T23:16:00Z">
        <w:r>
          <w:t>-</w:t>
        </w:r>
        <w:r>
          <w:tab/>
          <w:t>Optionally, preferred LCS QoS: This information is included when the preferred granularity of location information is finer than TA/cell level; and</w:t>
        </w:r>
      </w:ins>
    </w:p>
    <w:p>
      <w:pPr>
        <w:pStyle w:val="B1"/>
        <w:rPr>
          <w:ins w:id="14546" w:author="S2-2205117" w:date="2022-05-25T23:16:00Z"/>
        </w:rPr>
      </w:pPr>
      <w:ins w:id="14547" w:author="S2-2205117" w:date="2022-05-25T23:16:00Z">
        <w:r>
          <w:lastRenderedPageBreak/>
          <w:t>-</w:t>
        </w:r>
        <w:r>
          <w:tab/>
          <w:t>In a subscription, the Notification Correlation Id and the Notification Target Address are included.</w:t>
        </w:r>
      </w:ins>
    </w:p>
    <w:p>
      <w:pPr>
        <w:pStyle w:val="31"/>
        <w:rPr>
          <w:ins w:id="14548" w:author="S2-2205117" w:date="2022-05-25T23:16:00Z"/>
        </w:rPr>
      </w:pPr>
      <w:bookmarkStart w:id="14549" w:name="_Toc14673"/>
      <w:bookmarkStart w:id="14550" w:name="_Toc104433419"/>
      <w:bookmarkStart w:id="14551" w:name="_Toc104467538"/>
      <w:bookmarkStart w:id="14552" w:name="_Toc104467871"/>
      <w:bookmarkStart w:id="14553" w:name="_Toc104468207"/>
      <w:ins w:id="14554" w:author="S2-2205117" w:date="2022-05-25T23:16:00Z">
        <w:r>
          <w:t>6.</w:t>
        </w:r>
        <w:del w:id="14555" w:author="Rapporteur" w:date="2022-05-26T00:26:00Z">
          <w:r>
            <w:rPr>
              <w:lang w:eastAsia="zh-CN"/>
            </w:rPr>
            <w:delText>x</w:delText>
          </w:r>
        </w:del>
      </w:ins>
      <w:ins w:id="14556" w:author="Rapporteur" w:date="2022-05-26T11:19:00Z">
        <w:r>
          <w:rPr>
            <w:lang w:eastAsia="zh-CN"/>
          </w:rPr>
          <w:t>57</w:t>
        </w:r>
      </w:ins>
      <w:ins w:id="14557" w:author="S2-2205117" w:date="2022-05-25T23:16:00Z">
        <w:r>
          <w:t>.2</w:t>
        </w:r>
        <w:r>
          <w:tab/>
          <w:t>Input Data</w:t>
        </w:r>
        <w:bookmarkEnd w:id="14549"/>
        <w:bookmarkEnd w:id="14550"/>
        <w:bookmarkEnd w:id="14551"/>
        <w:bookmarkEnd w:id="14552"/>
        <w:bookmarkEnd w:id="14553"/>
        <w:del w:id="14558" w:author="Rapporteur" w:date="2022-05-26T03:54:00Z">
          <w:r>
            <w:delText xml:space="preserve"> </w:delText>
          </w:r>
        </w:del>
      </w:ins>
    </w:p>
    <w:p>
      <w:pPr>
        <w:rPr>
          <w:ins w:id="14559" w:author="S2-2205117" w:date="2022-05-25T23:16:00Z"/>
          <w:lang w:eastAsia="zh-CN"/>
        </w:rPr>
      </w:pPr>
      <w:ins w:id="14560" w:author="S2-2205117" w:date="2022-05-25T23:16:00Z">
        <w:r>
          <w:rPr>
            <w:lang w:eastAsia="zh-CN"/>
          </w:rPr>
          <w:t xml:space="preserve">If the finer granularity location information is required, the NWDAF retrieves location information from LCS architecture. The preferred granularity can be mapped into the accuracy of the location operation and the preferred LCS QoS can be mapped into LCS QoS. </w:t>
        </w:r>
      </w:ins>
    </w:p>
    <w:p>
      <w:pPr>
        <w:rPr>
          <w:ins w:id="14561" w:author="S2-2205117" w:date="2022-05-25T23:16:00Z"/>
          <w:lang w:eastAsia="zh-CN"/>
        </w:rPr>
      </w:pPr>
      <w:ins w:id="14562" w:author="S2-2205117" w:date="2022-05-25T23:16:00Z">
        <w:r>
          <w:rPr>
            <w:lang w:eastAsia="zh-CN"/>
          </w:rPr>
          <w:t>The detailed information collected by the NWDAF could be MDT data from OAM, network data from 5GC and/or service data from AFs:</w:t>
        </w:r>
      </w:ins>
    </w:p>
    <w:p>
      <w:pPr>
        <w:pStyle w:val="B1"/>
        <w:rPr>
          <w:ins w:id="14563" w:author="S2-2205117" w:date="2022-05-25T23:16:00Z"/>
        </w:rPr>
      </w:pPr>
      <w:ins w:id="14564" w:author="S2-2205117" w:date="2022-05-25T23:16:00Z">
        <w:r>
          <w:t>-</w:t>
        </w:r>
        <w:r>
          <w:tab/>
          <w:t>UE mobility information from OAM is UE location carried in MDT data;</w:t>
        </w:r>
      </w:ins>
    </w:p>
    <w:p>
      <w:pPr>
        <w:pStyle w:val="B1"/>
        <w:rPr>
          <w:ins w:id="14565" w:author="S2-2205117" w:date="2022-05-25T23:16:00Z"/>
        </w:rPr>
      </w:pPr>
      <w:ins w:id="14566" w:author="S2-2205117" w:date="2022-05-25T23:16:00Z">
        <w:r>
          <w:t>-</w:t>
        </w:r>
        <w:r>
          <w:tab/>
          <w:t xml:space="preserve">Network data related to UE mobility from 5GC is </w:t>
        </w:r>
        <w:r>
          <w:rPr>
            <w:lang w:eastAsia="zh-CN"/>
          </w:rPr>
          <w:t>UE location information, UE location trends or UE access behaviour trends, as</w:t>
        </w:r>
        <w:r>
          <w:t xml:space="preserve"> defined in the Table 6.</w:t>
        </w:r>
        <w:del w:id="14567" w:author="Rapporteur" w:date="2022-05-26T00:26:00Z">
          <w:r>
            <w:delText>x</w:delText>
          </w:r>
        </w:del>
      </w:ins>
      <w:ins w:id="14568" w:author="Rapporteur" w:date="2022-05-26T11:19:00Z">
        <w:r>
          <w:t>57</w:t>
        </w:r>
      </w:ins>
      <w:ins w:id="14569" w:author="S2-2205117" w:date="2022-05-25T23:16:00Z">
        <w:r>
          <w:t>.2-1;</w:t>
        </w:r>
      </w:ins>
    </w:p>
    <w:p>
      <w:pPr>
        <w:pStyle w:val="TH"/>
        <w:rPr>
          <w:ins w:id="14570" w:author="S2-2205117" w:date="2022-05-25T23:16:00Z"/>
          <w:lang w:eastAsia="zh-CN"/>
        </w:rPr>
      </w:pPr>
      <w:ins w:id="14571" w:author="S2-2205117" w:date="2022-05-25T23:16:00Z">
        <w:r>
          <w:t>Table</w:t>
        </w:r>
        <w:r>
          <w:rPr>
            <w:lang w:eastAsia="zh-CN"/>
          </w:rPr>
          <w:t xml:space="preserve"> 6.</w:t>
        </w:r>
        <w:del w:id="14572" w:author="Rapporteur" w:date="2022-05-26T00:26:00Z">
          <w:r>
            <w:rPr>
              <w:lang w:eastAsia="zh-CN"/>
            </w:rPr>
            <w:delText>x</w:delText>
          </w:r>
        </w:del>
      </w:ins>
      <w:ins w:id="14573" w:author="Rapporteur" w:date="2022-05-26T11:19:00Z">
        <w:r>
          <w:rPr>
            <w:lang w:eastAsia="zh-CN"/>
          </w:rPr>
          <w:t>57</w:t>
        </w:r>
      </w:ins>
      <w:ins w:id="14574" w:author="S2-2205117" w:date="2022-05-25T23:16:00Z">
        <w:r>
          <w:rPr>
            <w:lang w:eastAsia="zh-CN"/>
          </w:rPr>
          <w:t>.2-1</w:t>
        </w:r>
        <w:r>
          <w:t xml:space="preserve">: </w:t>
        </w:r>
        <w:r>
          <w:rPr>
            <w:lang w:eastAsia="zh-CN"/>
          </w:rPr>
          <w:t>UE Mobility information collected</w:t>
        </w:r>
        <w:r>
          <w:t xml:space="preserve"> from </w:t>
        </w:r>
        <w:r>
          <w:rPr>
            <w:lang w:eastAsia="zh-CN"/>
          </w:rPr>
          <w:t>5GC</w:t>
        </w:r>
        <w: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5"/>
        <w:gridCol w:w="992"/>
        <w:gridCol w:w="4774"/>
      </w:tblGrid>
      <w:tr>
        <w:trPr>
          <w:cantSplit/>
          <w:jc w:val="center"/>
          <w:ins w:id="14575" w:author="S2-2205117" w:date="2022-05-25T23:16:00Z"/>
        </w:trPr>
        <w:tc>
          <w:tcPr>
            <w:tcW w:w="3215" w:type="dxa"/>
          </w:tcPr>
          <w:p>
            <w:pPr>
              <w:pStyle w:val="TAH"/>
              <w:rPr>
                <w:ins w:id="14576" w:author="S2-2205117" w:date="2022-05-25T23:16:00Z"/>
              </w:rPr>
            </w:pPr>
            <w:ins w:id="14577" w:author="S2-2205117" w:date="2022-05-25T23:16:00Z">
              <w:r>
                <w:t>Information</w:t>
              </w:r>
            </w:ins>
          </w:p>
        </w:tc>
        <w:tc>
          <w:tcPr>
            <w:tcW w:w="992" w:type="dxa"/>
          </w:tcPr>
          <w:p>
            <w:pPr>
              <w:pStyle w:val="TAH"/>
              <w:rPr>
                <w:ins w:id="14578" w:author="S2-2205117" w:date="2022-05-25T23:16:00Z"/>
              </w:rPr>
            </w:pPr>
            <w:ins w:id="14579" w:author="S2-2205117" w:date="2022-05-25T23:16:00Z">
              <w:r>
                <w:t>Source</w:t>
              </w:r>
            </w:ins>
          </w:p>
        </w:tc>
        <w:tc>
          <w:tcPr>
            <w:tcW w:w="4774" w:type="dxa"/>
          </w:tcPr>
          <w:p>
            <w:pPr>
              <w:pStyle w:val="TAH"/>
              <w:rPr>
                <w:ins w:id="14580" w:author="S2-2205117" w:date="2022-05-25T23:16:00Z"/>
              </w:rPr>
            </w:pPr>
            <w:ins w:id="14581" w:author="S2-2205117" w:date="2022-05-25T23:16:00Z">
              <w:r>
                <w:t>Description</w:t>
              </w:r>
            </w:ins>
          </w:p>
        </w:tc>
      </w:tr>
      <w:tr>
        <w:trPr>
          <w:cantSplit/>
          <w:jc w:val="center"/>
          <w:ins w:id="14582" w:author="S2-2205117" w:date="2022-05-25T23:16:00Z"/>
        </w:trPr>
        <w:tc>
          <w:tcPr>
            <w:tcW w:w="3215" w:type="dxa"/>
          </w:tcPr>
          <w:p>
            <w:pPr>
              <w:pStyle w:val="TAL"/>
              <w:rPr>
                <w:ins w:id="14583" w:author="S2-2205117" w:date="2022-05-25T23:16:00Z"/>
              </w:rPr>
            </w:pPr>
            <w:ins w:id="14584" w:author="S2-2205117" w:date="2022-05-25T23:16:00Z">
              <w:r>
                <w:rPr>
                  <w:lang w:eastAsia="zh-CN"/>
                </w:rPr>
                <w:t>UE ID</w:t>
              </w:r>
            </w:ins>
          </w:p>
        </w:tc>
        <w:tc>
          <w:tcPr>
            <w:tcW w:w="992" w:type="dxa"/>
          </w:tcPr>
          <w:p>
            <w:pPr>
              <w:pStyle w:val="TAC"/>
              <w:rPr>
                <w:ins w:id="14585" w:author="S2-2205117" w:date="2022-05-25T23:16:00Z"/>
                <w:lang w:eastAsia="zh-CN"/>
              </w:rPr>
            </w:pPr>
            <w:ins w:id="14586" w:author="S2-2205117" w:date="2022-05-25T23:16:00Z">
              <w:r>
                <w:rPr>
                  <w:lang w:eastAsia="zh-CN"/>
                </w:rPr>
                <w:t>AMF</w:t>
              </w:r>
            </w:ins>
          </w:p>
        </w:tc>
        <w:tc>
          <w:tcPr>
            <w:tcW w:w="4774" w:type="dxa"/>
          </w:tcPr>
          <w:p>
            <w:pPr>
              <w:pStyle w:val="TAL"/>
              <w:rPr>
                <w:ins w:id="14587" w:author="S2-2205117" w:date="2022-05-25T23:16:00Z"/>
                <w:lang w:eastAsia="zh-CN"/>
              </w:rPr>
            </w:pPr>
            <w:ins w:id="14588" w:author="S2-2205117" w:date="2022-05-25T23:16:00Z">
              <w:r>
                <w:rPr>
                  <w:lang w:eastAsia="zh-CN"/>
                </w:rPr>
                <w:t>SUPI</w:t>
              </w:r>
            </w:ins>
          </w:p>
        </w:tc>
      </w:tr>
      <w:tr>
        <w:trPr>
          <w:cantSplit/>
          <w:jc w:val="center"/>
          <w:ins w:id="14589" w:author="S2-2205117" w:date="2022-05-25T23:16:00Z"/>
        </w:trPr>
        <w:tc>
          <w:tcPr>
            <w:tcW w:w="3215" w:type="dxa"/>
          </w:tcPr>
          <w:p>
            <w:pPr>
              <w:pStyle w:val="TAL"/>
              <w:rPr>
                <w:ins w:id="14590" w:author="S2-2205117" w:date="2022-05-25T23:16:00Z"/>
                <w:lang w:eastAsia="zh-CN"/>
              </w:rPr>
            </w:pPr>
            <w:ins w:id="14591" w:author="S2-2205117" w:date="2022-05-25T23:16:00Z">
              <w:r>
                <w:rPr>
                  <w:lang w:eastAsia="zh-CN"/>
                </w:rPr>
                <w:t>UE locations (1..max)</w:t>
              </w:r>
            </w:ins>
          </w:p>
        </w:tc>
        <w:tc>
          <w:tcPr>
            <w:tcW w:w="992" w:type="dxa"/>
          </w:tcPr>
          <w:p>
            <w:pPr>
              <w:pStyle w:val="TAC"/>
              <w:rPr>
                <w:ins w:id="14592" w:author="S2-2205117" w:date="2022-05-25T23:16:00Z"/>
                <w:lang w:eastAsia="zh-CN"/>
              </w:rPr>
            </w:pPr>
            <w:ins w:id="14593" w:author="S2-2205117" w:date="2022-05-25T23:16:00Z">
              <w:r>
                <w:rPr>
                  <w:lang w:eastAsia="zh-CN"/>
                </w:rPr>
                <w:t>AMF</w:t>
              </w:r>
            </w:ins>
          </w:p>
        </w:tc>
        <w:tc>
          <w:tcPr>
            <w:tcW w:w="4774" w:type="dxa"/>
          </w:tcPr>
          <w:p>
            <w:pPr>
              <w:pStyle w:val="TAL"/>
              <w:rPr>
                <w:ins w:id="14594" w:author="S2-2205117" w:date="2022-05-25T23:16:00Z"/>
                <w:lang w:eastAsia="zh-CN"/>
              </w:rPr>
            </w:pPr>
            <w:ins w:id="14595" w:author="S2-2205117" w:date="2022-05-25T23:16:00Z">
              <w:r>
                <w:rPr>
                  <w:lang w:eastAsia="zh-CN"/>
                </w:rPr>
                <w:t>UE positions</w:t>
              </w:r>
            </w:ins>
          </w:p>
        </w:tc>
      </w:tr>
      <w:tr>
        <w:trPr>
          <w:cantSplit/>
          <w:jc w:val="center"/>
          <w:ins w:id="14596" w:author="S2-2205117" w:date="2022-05-25T23:16:00Z"/>
        </w:trPr>
        <w:tc>
          <w:tcPr>
            <w:tcW w:w="3215" w:type="dxa"/>
          </w:tcPr>
          <w:p>
            <w:pPr>
              <w:pStyle w:val="TAL"/>
              <w:rPr>
                <w:ins w:id="14597" w:author="S2-2205117" w:date="2022-05-25T23:16:00Z"/>
                <w:lang w:eastAsia="zh-CN"/>
              </w:rPr>
            </w:pPr>
            <w:ins w:id="14598" w:author="S2-2205117" w:date="2022-05-25T23:16:00Z">
              <w:r>
                <w:rPr>
                  <w:lang w:eastAsia="zh-CN"/>
                </w:rPr>
                <w:t xml:space="preserve">   &gt;UE location</w:t>
              </w:r>
            </w:ins>
          </w:p>
        </w:tc>
        <w:tc>
          <w:tcPr>
            <w:tcW w:w="992" w:type="dxa"/>
          </w:tcPr>
          <w:p>
            <w:pPr>
              <w:pStyle w:val="TAC"/>
              <w:rPr>
                <w:ins w:id="14599" w:author="S2-2205117" w:date="2022-05-25T23:16:00Z"/>
                <w:lang w:eastAsia="zh-CN"/>
              </w:rPr>
            </w:pPr>
            <w:ins w:id="14600" w:author="S2-2205117" w:date="2022-05-25T23:16:00Z">
              <w:r>
                <w:rPr>
                  <w:lang w:eastAsia="zh-CN"/>
                </w:rPr>
                <w:t>(NOTE 2)</w:t>
              </w:r>
            </w:ins>
          </w:p>
        </w:tc>
        <w:tc>
          <w:tcPr>
            <w:tcW w:w="4774" w:type="dxa"/>
          </w:tcPr>
          <w:p>
            <w:pPr>
              <w:pStyle w:val="TAL"/>
              <w:rPr>
                <w:ins w:id="14601" w:author="S2-2205117" w:date="2022-05-25T23:16:00Z"/>
                <w:lang w:eastAsia="zh-CN"/>
              </w:rPr>
            </w:pPr>
            <w:ins w:id="14602" w:author="S2-2205117" w:date="2022-05-25T23:16:00Z">
              <w:r>
                <w:rPr>
                  <w:lang w:eastAsia="zh-CN"/>
                </w:rPr>
                <w:t>Geographical location where the UE stays with a finer granularity (NOTE 1)</w:t>
              </w:r>
            </w:ins>
          </w:p>
        </w:tc>
      </w:tr>
      <w:tr>
        <w:trPr>
          <w:cantSplit/>
          <w:jc w:val="center"/>
          <w:ins w:id="14603" w:author="S2-2205117" w:date="2022-05-25T23:16:00Z"/>
        </w:trPr>
        <w:tc>
          <w:tcPr>
            <w:tcW w:w="3215" w:type="dxa"/>
          </w:tcPr>
          <w:p>
            <w:pPr>
              <w:pStyle w:val="TAL"/>
              <w:rPr>
                <w:ins w:id="14604" w:author="S2-2205117" w:date="2022-05-25T23:16:00Z"/>
                <w:lang w:eastAsia="zh-CN"/>
              </w:rPr>
            </w:pPr>
            <w:ins w:id="14605" w:author="S2-2205117" w:date="2022-05-25T23:16:00Z">
              <w:r>
                <w:rPr>
                  <w:lang w:eastAsia="zh-CN"/>
                </w:rPr>
                <w:t xml:space="preserve">   &gt;LCS QoS </w:t>
              </w:r>
            </w:ins>
          </w:p>
        </w:tc>
        <w:tc>
          <w:tcPr>
            <w:tcW w:w="992" w:type="dxa"/>
          </w:tcPr>
          <w:p>
            <w:pPr>
              <w:pStyle w:val="TAC"/>
              <w:rPr>
                <w:ins w:id="14606" w:author="S2-2205117" w:date="2022-05-25T23:16:00Z"/>
                <w:lang w:eastAsia="zh-CN"/>
              </w:rPr>
            </w:pPr>
            <w:ins w:id="14607" w:author="S2-2205117" w:date="2022-05-25T23:16:00Z">
              <w:r>
                <w:rPr>
                  <w:lang w:eastAsia="zh-CN"/>
                </w:rPr>
                <w:t>(NOTE 2)</w:t>
              </w:r>
            </w:ins>
          </w:p>
        </w:tc>
        <w:tc>
          <w:tcPr>
            <w:tcW w:w="4774" w:type="dxa"/>
          </w:tcPr>
          <w:p>
            <w:pPr>
              <w:pStyle w:val="TAL"/>
              <w:rPr>
                <w:ins w:id="14608" w:author="S2-2205117" w:date="2022-05-25T23:16:00Z"/>
                <w:lang w:eastAsia="zh-CN"/>
              </w:rPr>
            </w:pPr>
            <w:ins w:id="14609" w:author="S2-2205117" w:date="2022-05-25T23:16:00Z">
              <w:r>
                <w:rPr>
                  <w:lang w:eastAsia="zh-CN"/>
                </w:rPr>
                <w:t>Achieved LCS QoS during location operation</w:t>
              </w:r>
            </w:ins>
          </w:p>
        </w:tc>
      </w:tr>
      <w:tr>
        <w:trPr>
          <w:cantSplit/>
          <w:jc w:val="center"/>
          <w:ins w:id="14610" w:author="S2-2205117" w:date="2022-05-25T23:16:00Z"/>
        </w:trPr>
        <w:tc>
          <w:tcPr>
            <w:tcW w:w="3215" w:type="dxa"/>
          </w:tcPr>
          <w:p>
            <w:pPr>
              <w:pStyle w:val="TAL"/>
              <w:rPr>
                <w:ins w:id="14611" w:author="S2-2205117" w:date="2022-05-25T23:16:00Z"/>
                <w:lang w:eastAsia="zh-CN"/>
              </w:rPr>
            </w:pPr>
            <w:ins w:id="14612" w:author="S2-2205117" w:date="2022-05-25T23:16:00Z">
              <w:r>
                <w:rPr>
                  <w:lang w:eastAsia="zh-CN"/>
                </w:rPr>
                <w:t xml:space="preserve">   &gt;Timestamp </w:t>
              </w:r>
            </w:ins>
          </w:p>
        </w:tc>
        <w:tc>
          <w:tcPr>
            <w:tcW w:w="992" w:type="dxa"/>
          </w:tcPr>
          <w:p>
            <w:pPr>
              <w:pStyle w:val="TAC"/>
              <w:rPr>
                <w:ins w:id="14613" w:author="S2-2205117" w:date="2022-05-25T23:16:00Z"/>
                <w:lang w:eastAsia="zh-CN"/>
              </w:rPr>
            </w:pPr>
            <w:ins w:id="14614" w:author="S2-2205117" w:date="2022-05-25T23:16:00Z">
              <w:r>
                <w:rPr>
                  <w:lang w:eastAsia="zh-CN"/>
                </w:rPr>
                <w:t>(NOTE 2)</w:t>
              </w:r>
            </w:ins>
          </w:p>
        </w:tc>
        <w:tc>
          <w:tcPr>
            <w:tcW w:w="4774" w:type="dxa"/>
          </w:tcPr>
          <w:p>
            <w:pPr>
              <w:pStyle w:val="TAL"/>
              <w:rPr>
                <w:ins w:id="14615" w:author="S2-2205117" w:date="2022-05-25T23:16:00Z"/>
                <w:lang w:eastAsia="zh-CN"/>
              </w:rPr>
            </w:pPr>
            <w:ins w:id="14616" w:author="S2-2205117" w:date="2022-05-25T23:16:00Z">
              <w:r>
                <w:rPr>
                  <w:lang w:eastAsia="zh-CN"/>
                </w:rPr>
                <w:t>A time stamp when the location operation happens</w:t>
              </w:r>
            </w:ins>
          </w:p>
        </w:tc>
      </w:tr>
      <w:tr>
        <w:trPr>
          <w:cantSplit/>
          <w:jc w:val="center"/>
          <w:ins w:id="14617" w:author="S2-2205117" w:date="2022-05-25T23:16:00Z"/>
        </w:trPr>
        <w:tc>
          <w:tcPr>
            <w:tcW w:w="3215" w:type="dxa"/>
          </w:tcPr>
          <w:p>
            <w:pPr>
              <w:pStyle w:val="TAL"/>
              <w:rPr>
                <w:ins w:id="14618" w:author="S2-2205117" w:date="2022-05-25T23:16:00Z"/>
                <w:lang w:eastAsia="zh-CN"/>
              </w:rPr>
            </w:pPr>
            <w:ins w:id="14619" w:author="S2-2205117" w:date="2022-05-25T23:16:00Z">
              <w:r>
                <w:t>Type Allocation code (TAC)</w:t>
              </w:r>
            </w:ins>
          </w:p>
        </w:tc>
        <w:tc>
          <w:tcPr>
            <w:tcW w:w="992" w:type="dxa"/>
          </w:tcPr>
          <w:p>
            <w:pPr>
              <w:pStyle w:val="TAC"/>
              <w:rPr>
                <w:ins w:id="14620" w:author="S2-2205117" w:date="2022-05-25T23:16:00Z"/>
                <w:lang w:eastAsia="zh-CN"/>
              </w:rPr>
            </w:pPr>
            <w:ins w:id="14621" w:author="S2-2205117" w:date="2022-05-25T23:16:00Z">
              <w:r>
                <w:t>AMF</w:t>
              </w:r>
            </w:ins>
          </w:p>
        </w:tc>
        <w:tc>
          <w:tcPr>
            <w:tcW w:w="4774" w:type="dxa"/>
            <w:tcBorders>
              <w:bottom w:val="single" w:sz="4" w:space="0" w:color="auto"/>
            </w:tcBorders>
          </w:tcPr>
          <w:p>
            <w:pPr>
              <w:pStyle w:val="TAL"/>
              <w:rPr>
                <w:ins w:id="14622" w:author="S2-2205117" w:date="2022-05-25T23:16:00Z"/>
                <w:lang w:eastAsia="zh-CN"/>
              </w:rPr>
            </w:pPr>
            <w:ins w:id="14623" w:author="S2-2205117" w:date="2022-05-25T23:16:00Z">
              <w:r>
                <w:t xml:space="preserve">To indicate the terminal model and vendor information of the UE. </w:t>
              </w:r>
              <w:r>
                <w:rPr>
                  <w:lang w:eastAsia="zh-CN"/>
                </w:rPr>
                <w:t>The UEs with the same TAC may have similar mobility behaviour. The UE whose mobility behaviour is unlike other UEs with the same TAC may be an abnormal one.</w:t>
              </w:r>
            </w:ins>
          </w:p>
        </w:tc>
      </w:tr>
      <w:tr>
        <w:trPr>
          <w:cantSplit/>
          <w:jc w:val="center"/>
          <w:ins w:id="14624" w:author="S2-2205117" w:date="2022-05-25T23:16:00Z"/>
        </w:trPr>
        <w:tc>
          <w:tcPr>
            <w:tcW w:w="3215" w:type="dxa"/>
          </w:tcPr>
          <w:p>
            <w:pPr>
              <w:pStyle w:val="TAL"/>
              <w:rPr>
                <w:ins w:id="14625" w:author="S2-2205117" w:date="2022-05-25T23:16:00Z"/>
              </w:rPr>
            </w:pPr>
            <w:ins w:id="14626" w:author="S2-2205117" w:date="2022-05-25T23:16:00Z">
              <w:r>
                <w:rPr>
                  <w:lang w:eastAsia="zh-CN"/>
                </w:rPr>
                <w:t>Frequent Mobility Registration Update</w:t>
              </w:r>
            </w:ins>
          </w:p>
        </w:tc>
        <w:tc>
          <w:tcPr>
            <w:tcW w:w="992" w:type="dxa"/>
          </w:tcPr>
          <w:p>
            <w:pPr>
              <w:pStyle w:val="TAC"/>
              <w:rPr>
                <w:ins w:id="14627" w:author="S2-2205117" w:date="2022-05-25T23:16:00Z"/>
              </w:rPr>
            </w:pPr>
            <w:ins w:id="14628" w:author="S2-2205117" w:date="2022-05-25T23:16:00Z">
              <w:r>
                <w:rPr>
                  <w:lang w:eastAsia="zh-CN"/>
                </w:rPr>
                <w:t>AMF</w:t>
              </w:r>
            </w:ins>
          </w:p>
        </w:tc>
        <w:tc>
          <w:tcPr>
            <w:tcW w:w="4774" w:type="dxa"/>
            <w:shd w:val="clear" w:color="auto" w:fill="auto"/>
          </w:tcPr>
          <w:p>
            <w:pPr>
              <w:pStyle w:val="TAL"/>
              <w:rPr>
                <w:ins w:id="14629" w:author="S2-2205117" w:date="2022-05-25T23:16:00Z"/>
              </w:rPr>
            </w:pPr>
            <w:ins w:id="14630" w:author="S2-2205117" w:date="2022-05-25T23:16:00Z">
              <w:r>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ins>
          </w:p>
        </w:tc>
      </w:tr>
      <w:tr>
        <w:trPr>
          <w:cantSplit/>
          <w:jc w:val="center"/>
          <w:ins w:id="14631" w:author="S2-2205117" w:date="2022-05-25T23:16:00Z"/>
        </w:trPr>
        <w:tc>
          <w:tcPr>
            <w:tcW w:w="3215" w:type="dxa"/>
          </w:tcPr>
          <w:p>
            <w:pPr>
              <w:pStyle w:val="TAL"/>
              <w:rPr>
                <w:ins w:id="14632" w:author="S2-2205117" w:date="2022-05-25T23:16:00Z"/>
              </w:rPr>
            </w:pPr>
            <w:ins w:id="14633" w:author="S2-2205117" w:date="2022-05-25T23:16:00Z">
              <w:r>
                <w:t>UE access behaviour trends</w:t>
              </w:r>
            </w:ins>
          </w:p>
        </w:tc>
        <w:tc>
          <w:tcPr>
            <w:tcW w:w="992" w:type="dxa"/>
          </w:tcPr>
          <w:p>
            <w:pPr>
              <w:pStyle w:val="TAC"/>
              <w:rPr>
                <w:ins w:id="14634" w:author="S2-2205117" w:date="2022-05-25T23:16:00Z"/>
              </w:rPr>
            </w:pPr>
            <w:ins w:id="14635" w:author="S2-2205117" w:date="2022-05-25T23:16:00Z">
              <w:r>
                <w:t>AMF</w:t>
              </w:r>
            </w:ins>
          </w:p>
        </w:tc>
        <w:tc>
          <w:tcPr>
            <w:tcW w:w="4774" w:type="dxa"/>
          </w:tcPr>
          <w:p>
            <w:pPr>
              <w:pStyle w:val="TAL"/>
              <w:rPr>
                <w:ins w:id="14636" w:author="S2-2205117" w:date="2022-05-25T23:16:00Z"/>
              </w:rPr>
            </w:pPr>
            <w:ins w:id="14637" w:author="S2-2205117" w:date="2022-05-25T23:16:00Z">
              <w:r>
                <w:t>Metrics on UE state transitions (e.g., access, RM and CM states, handover).</w:t>
              </w:r>
            </w:ins>
          </w:p>
        </w:tc>
      </w:tr>
      <w:tr>
        <w:trPr>
          <w:cantSplit/>
          <w:jc w:val="center"/>
          <w:ins w:id="14638" w:author="S2-2205117" w:date="2022-05-25T23:16:00Z"/>
        </w:trPr>
        <w:tc>
          <w:tcPr>
            <w:tcW w:w="3215" w:type="dxa"/>
          </w:tcPr>
          <w:p>
            <w:pPr>
              <w:pStyle w:val="TAL"/>
              <w:rPr>
                <w:ins w:id="14639" w:author="S2-2205117" w:date="2022-05-25T23:16:00Z"/>
              </w:rPr>
            </w:pPr>
            <w:ins w:id="14640" w:author="S2-2205117" w:date="2022-05-25T23:16:00Z">
              <w:r>
                <w:t>UE location trends</w:t>
              </w:r>
            </w:ins>
          </w:p>
        </w:tc>
        <w:tc>
          <w:tcPr>
            <w:tcW w:w="992" w:type="dxa"/>
          </w:tcPr>
          <w:p>
            <w:pPr>
              <w:pStyle w:val="TAC"/>
              <w:rPr>
                <w:ins w:id="14641" w:author="S2-2205117" w:date="2022-05-25T23:16:00Z"/>
              </w:rPr>
            </w:pPr>
            <w:ins w:id="14642" w:author="S2-2205117" w:date="2022-05-25T23:16:00Z">
              <w:r>
                <w:t>AMF</w:t>
              </w:r>
            </w:ins>
          </w:p>
        </w:tc>
        <w:tc>
          <w:tcPr>
            <w:tcW w:w="4774" w:type="dxa"/>
          </w:tcPr>
          <w:p>
            <w:pPr>
              <w:pStyle w:val="TAL"/>
              <w:rPr>
                <w:ins w:id="14643" w:author="S2-2205117" w:date="2022-05-25T23:16:00Z"/>
              </w:rPr>
            </w:pPr>
            <w:ins w:id="14644" w:author="S2-2205117" w:date="2022-05-25T23:16:00Z">
              <w:r>
                <w:t>Metrics on UE locations.</w:t>
              </w:r>
            </w:ins>
          </w:p>
        </w:tc>
      </w:tr>
      <w:tr>
        <w:trPr>
          <w:cantSplit/>
          <w:jc w:val="center"/>
          <w:ins w:id="14645" w:author="S2-2205117" w:date="2022-05-25T23:16:00Z"/>
        </w:trPr>
        <w:tc>
          <w:tcPr>
            <w:tcW w:w="8981" w:type="dxa"/>
            <w:gridSpan w:val="3"/>
          </w:tcPr>
          <w:p>
            <w:pPr>
              <w:pStyle w:val="TAN"/>
              <w:rPr>
                <w:ins w:id="14646" w:author="S2-2205117" w:date="2022-05-25T23:16:00Z"/>
                <w:lang w:eastAsia="zh-CN"/>
              </w:rPr>
            </w:pPr>
            <w:ins w:id="14647" w:author="S2-2205117" w:date="2022-05-25T23:16:00Z">
              <w:r>
                <w:rPr>
                  <w:lang w:eastAsia="zh-CN"/>
                </w:rPr>
                <w:t>NOTE 1:</w:t>
              </w:r>
              <w:r>
                <w:rPr>
                  <w:lang w:eastAsia="zh-CN"/>
                </w:rPr>
                <w:tab/>
                <w:t>UE location includes either the last known location or the current location, under the conditions defined in Table 4.15.3.1-1 in TS 23.502 [3].</w:t>
              </w:r>
            </w:ins>
          </w:p>
          <w:p>
            <w:pPr>
              <w:pStyle w:val="TAN"/>
              <w:rPr>
                <w:ins w:id="14648" w:author="S2-2205117" w:date="2022-05-25T23:16:00Z"/>
                <w:lang w:eastAsia="zh-CN"/>
              </w:rPr>
            </w:pPr>
            <w:ins w:id="14649" w:author="S2-2205117" w:date="2022-05-25T23:16:00Z">
              <w:r>
                <w:rPr>
                  <w:lang w:eastAsia="zh-CN"/>
                </w:rPr>
                <w:t>NOTE 2:</w:t>
              </w:r>
            </w:ins>
            <w:ins w:id="14650" w:author="Rapporteur" w:date="2022-05-26T01:43:00Z">
              <w:r>
                <w:rPr>
                  <w:lang w:eastAsia="zh-CN"/>
                </w:rPr>
                <w:tab/>
              </w:r>
            </w:ins>
            <w:ins w:id="14651" w:author="S2-2205117" w:date="2022-05-25T23:16:00Z">
              <w:del w:id="14652" w:author="Rapporteur" w:date="2022-05-26T01:43:00Z">
                <w:r>
                  <w:rPr>
                    <w:lang w:eastAsia="zh-CN"/>
                  </w:rPr>
                  <w:delText xml:space="preserve">    </w:delText>
                </w:r>
              </w:del>
              <w:r>
                <w:rPr>
                  <w:lang w:eastAsia="zh-CN"/>
                </w:rPr>
                <w:t xml:space="preserve">Which NF interacts with the NWDAF is coordinated with eLCS study. </w:t>
              </w:r>
            </w:ins>
          </w:p>
        </w:tc>
      </w:tr>
    </w:tbl>
    <w:p>
      <w:pPr>
        <w:pStyle w:val="FP"/>
        <w:rPr>
          <w:ins w:id="14653" w:author="S2-2205117" w:date="2022-05-25T23:16:00Z"/>
        </w:rPr>
      </w:pPr>
    </w:p>
    <w:p>
      <w:pPr>
        <w:pStyle w:val="B1"/>
        <w:rPr>
          <w:ins w:id="14654" w:author="S2-2205117" w:date="2022-05-25T23:16:00Z"/>
          <w:lang w:eastAsia="zh-CN"/>
        </w:rPr>
      </w:pPr>
      <w:ins w:id="14655" w:author="S2-2205117" w:date="2022-05-25T23:16:00Z">
        <w:r>
          <w:rPr>
            <w:lang w:eastAsia="zh-CN"/>
          </w:rPr>
          <w:t>-</w:t>
        </w:r>
        <w:r>
          <w:rPr>
            <w:lang w:eastAsia="zh-CN"/>
          </w:rPr>
          <w:tab/>
          <w:t>Service data related to UE mobility provided by AFs is defined in the Table 6.</w:t>
        </w:r>
        <w:del w:id="14656" w:author="Rapporteur" w:date="2022-05-26T00:26:00Z">
          <w:r>
            <w:rPr>
              <w:lang w:eastAsia="zh-CN"/>
            </w:rPr>
            <w:delText>x</w:delText>
          </w:r>
        </w:del>
      </w:ins>
      <w:ins w:id="14657" w:author="Rapporteur" w:date="2022-05-26T11:19:00Z">
        <w:r>
          <w:rPr>
            <w:lang w:eastAsia="zh-CN"/>
          </w:rPr>
          <w:t>57</w:t>
        </w:r>
      </w:ins>
      <w:ins w:id="14658" w:author="S2-2205117" w:date="2022-05-25T23:16:00Z">
        <w:r>
          <w:rPr>
            <w:lang w:eastAsia="zh-CN"/>
          </w:rPr>
          <w:t>.2-2;</w:t>
        </w:r>
      </w:ins>
    </w:p>
    <w:p>
      <w:pPr>
        <w:pStyle w:val="TH"/>
        <w:rPr>
          <w:ins w:id="14659" w:author="S2-2205117" w:date="2022-05-25T23:16:00Z"/>
          <w:lang w:eastAsia="zh-CN"/>
        </w:rPr>
      </w:pPr>
      <w:ins w:id="14660" w:author="S2-2205117" w:date="2022-05-25T23:16:00Z">
        <w:r>
          <w:t>Table</w:t>
        </w:r>
        <w:r>
          <w:rPr>
            <w:lang w:eastAsia="zh-CN"/>
          </w:rPr>
          <w:t xml:space="preserve"> 6.</w:t>
        </w:r>
        <w:del w:id="14661" w:author="Rapporteur" w:date="2022-05-26T00:26:00Z">
          <w:r>
            <w:rPr>
              <w:lang w:eastAsia="zh-CN"/>
            </w:rPr>
            <w:delText>x</w:delText>
          </w:r>
        </w:del>
      </w:ins>
      <w:ins w:id="14662" w:author="Rapporteur" w:date="2022-05-26T11:19:00Z">
        <w:r>
          <w:rPr>
            <w:lang w:eastAsia="zh-CN"/>
          </w:rPr>
          <w:t>57</w:t>
        </w:r>
      </w:ins>
      <w:ins w:id="14663" w:author="S2-2205117" w:date="2022-05-25T23:16:00Z">
        <w:r>
          <w:rPr>
            <w:lang w:eastAsia="zh-CN"/>
          </w:rPr>
          <w:t>.2-2</w:t>
        </w:r>
        <w:r>
          <w:t xml:space="preserve">: Service Data from AF related to </w:t>
        </w:r>
        <w:r>
          <w:rPr>
            <w:lang w:eastAsia="zh-CN"/>
          </w:rPr>
          <w:t>UE mobility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3"/>
        <w:gridCol w:w="6439"/>
      </w:tblGrid>
      <w:tr>
        <w:trPr>
          <w:cantSplit/>
          <w:jc w:val="center"/>
          <w:ins w:id="14664" w:author="S2-2205117" w:date="2022-05-25T23:16:00Z"/>
        </w:trPr>
        <w:tc>
          <w:tcPr>
            <w:tcW w:w="2063" w:type="dxa"/>
          </w:tcPr>
          <w:p>
            <w:pPr>
              <w:pStyle w:val="TAH"/>
              <w:rPr>
                <w:ins w:id="14665" w:author="S2-2205117" w:date="2022-05-25T23:16:00Z"/>
              </w:rPr>
            </w:pPr>
            <w:ins w:id="14666" w:author="S2-2205117" w:date="2022-05-25T23:16:00Z">
              <w:r>
                <w:t>Information</w:t>
              </w:r>
            </w:ins>
          </w:p>
        </w:tc>
        <w:tc>
          <w:tcPr>
            <w:tcW w:w="6439" w:type="dxa"/>
          </w:tcPr>
          <w:p>
            <w:pPr>
              <w:pStyle w:val="TAH"/>
              <w:rPr>
                <w:ins w:id="14667" w:author="S2-2205117" w:date="2022-05-25T23:16:00Z"/>
              </w:rPr>
            </w:pPr>
            <w:ins w:id="14668" w:author="S2-2205117" w:date="2022-05-25T23:16:00Z">
              <w:r>
                <w:t>Description</w:t>
              </w:r>
            </w:ins>
          </w:p>
        </w:tc>
      </w:tr>
      <w:tr>
        <w:trPr>
          <w:cantSplit/>
          <w:jc w:val="center"/>
          <w:ins w:id="14669" w:author="S2-2205117" w:date="2022-05-25T23:16:00Z"/>
        </w:trPr>
        <w:tc>
          <w:tcPr>
            <w:tcW w:w="2063" w:type="dxa"/>
          </w:tcPr>
          <w:p>
            <w:pPr>
              <w:pStyle w:val="TAL"/>
              <w:rPr>
                <w:ins w:id="14670" w:author="S2-2205117" w:date="2022-05-25T23:16:00Z"/>
              </w:rPr>
            </w:pPr>
            <w:ins w:id="14671" w:author="S2-2205117" w:date="2022-05-25T23:16:00Z">
              <w:r>
                <w:rPr>
                  <w:lang w:eastAsia="zh-CN"/>
                </w:rPr>
                <w:t>UE ID</w:t>
              </w:r>
            </w:ins>
          </w:p>
        </w:tc>
        <w:tc>
          <w:tcPr>
            <w:tcW w:w="6439" w:type="dxa"/>
          </w:tcPr>
          <w:p>
            <w:pPr>
              <w:pStyle w:val="TAL"/>
              <w:rPr>
                <w:ins w:id="14672" w:author="S2-2205117" w:date="2022-05-25T23:16:00Z"/>
                <w:lang w:eastAsia="zh-CN"/>
              </w:rPr>
            </w:pPr>
            <w:ins w:id="14673" w:author="S2-2205117" w:date="2022-05-25T23:16:00Z">
              <w:r>
                <w:t xml:space="preserve">Could be </w:t>
              </w:r>
              <w:r>
                <w:rPr>
                  <w:lang w:eastAsia="zh-CN"/>
                </w:rPr>
                <w:t>external UE ID (i.e. GPSI)</w:t>
              </w:r>
            </w:ins>
          </w:p>
        </w:tc>
      </w:tr>
      <w:tr>
        <w:trPr>
          <w:cantSplit/>
          <w:jc w:val="center"/>
          <w:ins w:id="14674" w:author="S2-2205117" w:date="2022-05-25T23:16:00Z"/>
        </w:trPr>
        <w:tc>
          <w:tcPr>
            <w:tcW w:w="2063" w:type="dxa"/>
          </w:tcPr>
          <w:p>
            <w:pPr>
              <w:pStyle w:val="TAL"/>
              <w:rPr>
                <w:ins w:id="14675" w:author="S2-2205117" w:date="2022-05-25T23:16:00Z"/>
              </w:rPr>
            </w:pPr>
            <w:ins w:id="14676" w:author="S2-2205117" w:date="2022-05-25T23:16:00Z">
              <w:r>
                <w:t>Application ID</w:t>
              </w:r>
            </w:ins>
          </w:p>
        </w:tc>
        <w:tc>
          <w:tcPr>
            <w:tcW w:w="6439" w:type="dxa"/>
          </w:tcPr>
          <w:p>
            <w:pPr>
              <w:pStyle w:val="TAL"/>
              <w:rPr>
                <w:ins w:id="14677" w:author="S2-2205117" w:date="2022-05-25T23:16:00Z"/>
                <w:lang w:eastAsia="zh-CN"/>
              </w:rPr>
            </w:pPr>
            <w:ins w:id="14678" w:author="S2-2205117" w:date="2022-05-25T23:16:00Z">
              <w:r>
                <w:rPr>
                  <w:lang w:eastAsia="zh-CN"/>
                </w:rPr>
                <w:t>I</w:t>
              </w:r>
              <w:r>
                <w:t>dentify</w:t>
              </w:r>
              <w:r>
                <w:rPr>
                  <w:lang w:eastAsia="zh-CN"/>
                </w:rPr>
                <w:t>ing</w:t>
              </w:r>
              <w:r>
                <w:t xml:space="preserve"> the </w:t>
              </w:r>
              <w:r>
                <w:rPr>
                  <w:lang w:eastAsia="zh-CN"/>
                </w:rPr>
                <w:t>application providing this information</w:t>
              </w:r>
            </w:ins>
          </w:p>
        </w:tc>
      </w:tr>
      <w:tr>
        <w:trPr>
          <w:cantSplit/>
          <w:jc w:val="center"/>
          <w:ins w:id="14679" w:author="S2-2205117" w:date="2022-05-25T23:16:00Z"/>
        </w:trPr>
        <w:tc>
          <w:tcPr>
            <w:tcW w:w="2063" w:type="dxa"/>
          </w:tcPr>
          <w:p>
            <w:pPr>
              <w:pStyle w:val="TAL"/>
              <w:rPr>
                <w:ins w:id="14680" w:author="S2-2205117" w:date="2022-05-25T23:16:00Z"/>
                <w:lang w:eastAsia="zh-CN"/>
              </w:rPr>
            </w:pPr>
            <w:ins w:id="14681" w:author="S2-2205117" w:date="2022-05-25T23:16:00Z">
              <w:r>
                <w:rPr>
                  <w:lang w:eastAsia="zh-CN"/>
                </w:rPr>
                <w:t>UE trajectory (1..max)</w:t>
              </w:r>
            </w:ins>
          </w:p>
        </w:tc>
        <w:tc>
          <w:tcPr>
            <w:tcW w:w="6439" w:type="dxa"/>
          </w:tcPr>
          <w:p>
            <w:pPr>
              <w:pStyle w:val="TAL"/>
              <w:rPr>
                <w:ins w:id="14682" w:author="S2-2205117" w:date="2022-05-25T23:16:00Z"/>
                <w:lang w:eastAsia="zh-CN"/>
              </w:rPr>
            </w:pPr>
            <w:ins w:id="14683" w:author="S2-2205117" w:date="2022-05-25T23:16:00Z">
              <w:r>
                <w:rPr>
                  <w:lang w:eastAsia="zh-CN"/>
                </w:rPr>
                <w:t>Timestamped UE positions</w:t>
              </w:r>
            </w:ins>
          </w:p>
        </w:tc>
      </w:tr>
      <w:tr>
        <w:trPr>
          <w:cantSplit/>
          <w:jc w:val="center"/>
          <w:ins w:id="14684" w:author="S2-2205117" w:date="2022-05-25T23:16:00Z"/>
        </w:trPr>
        <w:tc>
          <w:tcPr>
            <w:tcW w:w="2063" w:type="dxa"/>
          </w:tcPr>
          <w:p>
            <w:pPr>
              <w:pStyle w:val="TAL"/>
              <w:rPr>
                <w:ins w:id="14685" w:author="S2-2205117" w:date="2022-05-25T23:16:00Z"/>
                <w:lang w:eastAsia="zh-CN"/>
              </w:rPr>
            </w:pPr>
            <w:ins w:id="14686" w:author="S2-2205117" w:date="2022-05-25T23:16:00Z">
              <w:r>
                <w:rPr>
                  <w:lang w:eastAsia="zh-CN"/>
                </w:rPr>
                <w:t xml:space="preserve">   &gt;UE location</w:t>
              </w:r>
            </w:ins>
          </w:p>
        </w:tc>
        <w:tc>
          <w:tcPr>
            <w:tcW w:w="6439" w:type="dxa"/>
          </w:tcPr>
          <w:p>
            <w:pPr>
              <w:pStyle w:val="TAL"/>
              <w:rPr>
                <w:ins w:id="14687" w:author="S2-2205117" w:date="2022-05-25T23:16:00Z"/>
                <w:lang w:eastAsia="zh-CN"/>
              </w:rPr>
            </w:pPr>
            <w:ins w:id="14688" w:author="S2-2205117" w:date="2022-05-25T23:16:00Z">
              <w:r>
                <w:rPr>
                  <w:lang w:eastAsia="zh-CN"/>
                </w:rPr>
                <w:t>Geographical location where the UE stays with a finer granularity</w:t>
              </w:r>
            </w:ins>
          </w:p>
        </w:tc>
      </w:tr>
      <w:tr>
        <w:trPr>
          <w:cantSplit/>
          <w:jc w:val="center"/>
          <w:ins w:id="14689" w:author="S2-2205117" w:date="2022-05-25T23:16:00Z"/>
        </w:trPr>
        <w:tc>
          <w:tcPr>
            <w:tcW w:w="2063" w:type="dxa"/>
          </w:tcPr>
          <w:p>
            <w:pPr>
              <w:pStyle w:val="TAL"/>
              <w:rPr>
                <w:ins w:id="14690" w:author="S2-2205117" w:date="2022-05-25T23:16:00Z"/>
                <w:lang w:eastAsia="zh-CN"/>
              </w:rPr>
            </w:pPr>
            <w:ins w:id="14691" w:author="S2-2205117" w:date="2022-05-25T23:16:00Z">
              <w:r>
                <w:rPr>
                  <w:lang w:eastAsia="zh-CN"/>
                </w:rPr>
                <w:t xml:space="preserve">   &gt;LCS QoS </w:t>
              </w:r>
            </w:ins>
          </w:p>
        </w:tc>
        <w:tc>
          <w:tcPr>
            <w:tcW w:w="6439" w:type="dxa"/>
          </w:tcPr>
          <w:p>
            <w:pPr>
              <w:pStyle w:val="TAL"/>
              <w:rPr>
                <w:ins w:id="14692" w:author="S2-2205117" w:date="2022-05-25T23:16:00Z"/>
                <w:lang w:eastAsia="zh-CN"/>
              </w:rPr>
            </w:pPr>
            <w:ins w:id="14693" w:author="S2-2205117" w:date="2022-05-25T23:16:00Z">
              <w:r>
                <w:rPr>
                  <w:lang w:eastAsia="zh-CN"/>
                </w:rPr>
                <w:t>Achieved LCS QoS during location operation</w:t>
              </w:r>
            </w:ins>
          </w:p>
        </w:tc>
      </w:tr>
      <w:tr>
        <w:trPr>
          <w:cantSplit/>
          <w:jc w:val="center"/>
          <w:ins w:id="14694" w:author="S2-2205117" w:date="2022-05-25T23:16:00Z"/>
        </w:trPr>
        <w:tc>
          <w:tcPr>
            <w:tcW w:w="2063" w:type="dxa"/>
            <w:tcBorders>
              <w:bottom w:val="single" w:sz="4" w:space="0" w:color="auto"/>
            </w:tcBorders>
          </w:tcPr>
          <w:p>
            <w:pPr>
              <w:pStyle w:val="TAL"/>
              <w:rPr>
                <w:ins w:id="14695" w:author="S2-2205117" w:date="2022-05-25T23:16:00Z"/>
                <w:lang w:eastAsia="zh-CN"/>
              </w:rPr>
            </w:pPr>
            <w:ins w:id="14696" w:author="S2-2205117" w:date="2022-05-25T23:16:00Z">
              <w:r>
                <w:rPr>
                  <w:lang w:eastAsia="zh-CN"/>
                </w:rPr>
                <w:t xml:space="preserve">   &gt;Timestamp </w:t>
              </w:r>
            </w:ins>
          </w:p>
        </w:tc>
        <w:tc>
          <w:tcPr>
            <w:tcW w:w="6439" w:type="dxa"/>
            <w:tcBorders>
              <w:bottom w:val="single" w:sz="4" w:space="0" w:color="auto"/>
            </w:tcBorders>
          </w:tcPr>
          <w:p>
            <w:pPr>
              <w:pStyle w:val="TAL"/>
              <w:rPr>
                <w:ins w:id="14697" w:author="S2-2205117" w:date="2022-05-25T23:16:00Z"/>
                <w:lang w:eastAsia="zh-CN"/>
              </w:rPr>
            </w:pPr>
            <w:ins w:id="14698" w:author="S2-2205117" w:date="2022-05-25T23:16:00Z">
              <w:r>
                <w:rPr>
                  <w:lang w:eastAsia="zh-CN"/>
                </w:rPr>
                <w:t>A time stamp when the location operation happens</w:t>
              </w:r>
            </w:ins>
          </w:p>
        </w:tc>
      </w:tr>
      <w:tr>
        <w:trPr>
          <w:cantSplit/>
          <w:jc w:val="center"/>
          <w:ins w:id="14699" w:author="S2-2205117" w:date="2022-05-25T23:16:00Z"/>
        </w:trPr>
        <w:tc>
          <w:tcPr>
            <w:tcW w:w="8502" w:type="dxa"/>
            <w:gridSpan w:val="2"/>
            <w:shd w:val="clear" w:color="auto" w:fill="auto"/>
          </w:tcPr>
          <w:p>
            <w:pPr>
              <w:pStyle w:val="TAN"/>
              <w:rPr>
                <w:ins w:id="14700" w:author="S2-2205117" w:date="2022-05-25T23:16:00Z"/>
                <w:lang w:eastAsia="zh-CN"/>
              </w:rPr>
            </w:pPr>
            <w:ins w:id="14701" w:author="S2-2205117" w:date="2022-05-25T23:16:00Z">
              <w:r>
                <w:rPr>
                  <w:lang w:eastAsia="zh-CN"/>
                </w:rPr>
                <w:t>NOTE:</w:t>
              </w:r>
              <w:r>
                <w:rPr>
                  <w:lang w:eastAsia="zh-CN"/>
                </w:rPr>
                <w:tab/>
                <w:t>The application ID is optional. If the application ID is omitted, the collected UE mobility information can be applicable to all the applications for the UE.</w:t>
              </w:r>
            </w:ins>
          </w:p>
        </w:tc>
      </w:tr>
    </w:tbl>
    <w:p>
      <w:pPr>
        <w:pStyle w:val="FP"/>
        <w:rPr>
          <w:ins w:id="14702" w:author="S2-2205117" w:date="2022-05-25T23:16:00Z"/>
        </w:rPr>
      </w:pPr>
    </w:p>
    <w:p>
      <w:pPr>
        <w:pStyle w:val="31"/>
        <w:rPr>
          <w:ins w:id="14703" w:author="S2-2205117" w:date="2022-05-25T23:16:00Z"/>
        </w:rPr>
      </w:pPr>
      <w:bookmarkStart w:id="14704" w:name="_Toc430"/>
      <w:bookmarkStart w:id="14705" w:name="_Toc104433420"/>
      <w:bookmarkStart w:id="14706" w:name="_Toc104467539"/>
      <w:bookmarkStart w:id="14707" w:name="_Toc104467872"/>
      <w:bookmarkStart w:id="14708" w:name="_Toc104468208"/>
      <w:ins w:id="14709" w:author="S2-2205117" w:date="2022-05-25T23:16:00Z">
        <w:r>
          <w:t>6.</w:t>
        </w:r>
        <w:del w:id="14710" w:author="Rapporteur" w:date="2022-05-26T00:26:00Z">
          <w:r>
            <w:rPr>
              <w:lang w:eastAsia="zh-CN"/>
            </w:rPr>
            <w:delText>x</w:delText>
          </w:r>
        </w:del>
      </w:ins>
      <w:ins w:id="14711" w:author="Rapporteur" w:date="2022-05-26T11:19:00Z">
        <w:r>
          <w:rPr>
            <w:lang w:eastAsia="zh-CN"/>
          </w:rPr>
          <w:t>57</w:t>
        </w:r>
      </w:ins>
      <w:ins w:id="14712" w:author="S2-2205117" w:date="2022-05-25T23:16:00Z">
        <w:r>
          <w:t>.3</w:t>
        </w:r>
        <w:r>
          <w:tab/>
          <w:t>Output Analytics</w:t>
        </w:r>
        <w:bookmarkEnd w:id="14704"/>
        <w:bookmarkEnd w:id="14705"/>
        <w:bookmarkEnd w:id="14706"/>
        <w:bookmarkEnd w:id="14707"/>
        <w:bookmarkEnd w:id="14708"/>
      </w:ins>
    </w:p>
    <w:p>
      <w:pPr>
        <w:rPr>
          <w:ins w:id="14713" w:author="S2-2205117" w:date="2022-05-25T23:16:00Z"/>
          <w:lang w:eastAsia="zh-CN"/>
        </w:rPr>
      </w:pPr>
      <w:ins w:id="14714" w:author="S2-2205117" w:date="2022-05-25T23:16:00Z">
        <w:r>
          <w:rPr>
            <w:lang w:eastAsia="zh-CN"/>
          </w:rPr>
          <w:t xml:space="preserve">The NWDAF provides UE mobility analytics to consumers under the preferred granularity and preferred LCS QoS and so on. </w:t>
        </w:r>
        <w:r>
          <w:t xml:space="preserve">The </w:t>
        </w:r>
        <w:r>
          <w:rPr>
            <w:lang w:eastAsia="zh-CN"/>
          </w:rPr>
          <w:t>analytics results</w:t>
        </w:r>
        <w:r>
          <w:t xml:space="preserve"> </w:t>
        </w:r>
        <w:r>
          <w:rPr>
            <w:lang w:eastAsia="zh-CN"/>
          </w:rPr>
          <w:t>provided</w:t>
        </w:r>
        <w:r>
          <w:t xml:space="preserve"> by the NWDAF</w:t>
        </w:r>
        <w:r>
          <w:rPr>
            <w:lang w:eastAsia="zh-CN"/>
          </w:rPr>
          <w:t xml:space="preserve"> could be UE mobility statistics as defined in table 6.</w:t>
        </w:r>
        <w:del w:id="14715" w:author="Rapporteur" w:date="2022-05-26T00:28:00Z">
          <w:r>
            <w:rPr>
              <w:lang w:eastAsia="zh-CN"/>
            </w:rPr>
            <w:delText>x</w:delText>
          </w:r>
        </w:del>
      </w:ins>
      <w:ins w:id="14716" w:author="Rapporteur" w:date="2022-05-26T11:19:00Z">
        <w:r>
          <w:rPr>
            <w:lang w:eastAsia="zh-CN"/>
          </w:rPr>
          <w:t>57</w:t>
        </w:r>
      </w:ins>
      <w:ins w:id="14717" w:author="S2-2205117" w:date="2022-05-25T23:16:00Z">
        <w:r>
          <w:rPr>
            <w:lang w:eastAsia="zh-CN"/>
          </w:rPr>
          <w:t>.3-1, UE mobility predictions as defined in Table 6.</w:t>
        </w:r>
        <w:del w:id="14718" w:author="Rapporteur" w:date="2022-05-26T00:28:00Z">
          <w:r>
            <w:rPr>
              <w:lang w:eastAsia="zh-CN"/>
            </w:rPr>
            <w:delText>x</w:delText>
          </w:r>
        </w:del>
      </w:ins>
      <w:ins w:id="14719" w:author="Rapporteur" w:date="2022-05-26T11:19:00Z">
        <w:r>
          <w:rPr>
            <w:lang w:eastAsia="zh-CN"/>
          </w:rPr>
          <w:t>57</w:t>
        </w:r>
      </w:ins>
      <w:ins w:id="14720" w:author="S2-2205117" w:date="2022-05-25T23:16:00Z">
        <w:r>
          <w:rPr>
            <w:lang w:eastAsia="zh-CN"/>
          </w:rPr>
          <w:t>.3-2:</w:t>
        </w:r>
      </w:ins>
    </w:p>
    <w:p>
      <w:pPr>
        <w:pStyle w:val="TH"/>
        <w:rPr>
          <w:ins w:id="14721" w:author="S2-2205117" w:date="2022-05-25T23:16:00Z"/>
          <w:lang w:eastAsia="zh-CN"/>
        </w:rPr>
      </w:pPr>
      <w:ins w:id="14722" w:author="S2-2205117" w:date="2022-05-25T23:16:00Z">
        <w:r>
          <w:lastRenderedPageBreak/>
          <w:t>Table</w:t>
        </w:r>
        <w:r>
          <w:rPr>
            <w:lang w:eastAsia="zh-CN"/>
          </w:rPr>
          <w:t xml:space="preserve"> 6.</w:t>
        </w:r>
        <w:del w:id="14723" w:author="Rapporteur" w:date="2022-05-26T00:27:00Z">
          <w:r>
            <w:rPr>
              <w:lang w:eastAsia="zh-CN"/>
            </w:rPr>
            <w:delText>x</w:delText>
          </w:r>
        </w:del>
      </w:ins>
      <w:ins w:id="14724" w:author="Rapporteur" w:date="2022-05-26T11:19:00Z">
        <w:r>
          <w:rPr>
            <w:lang w:eastAsia="zh-CN"/>
          </w:rPr>
          <w:t>57</w:t>
        </w:r>
      </w:ins>
      <w:ins w:id="14725" w:author="S2-2205117" w:date="2022-05-25T23:16:00Z">
        <w:r>
          <w:rPr>
            <w:lang w:eastAsia="zh-CN"/>
          </w:rPr>
          <w:t>.3-1</w:t>
        </w:r>
        <w:r>
          <w:t xml:space="preserve">: </w:t>
        </w:r>
        <w:r>
          <w:rPr>
            <w:lang w:eastAsia="zh-CN"/>
          </w:rPr>
          <w:t>UE mobility statistics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2"/>
        <w:gridCol w:w="5966"/>
      </w:tblGrid>
      <w:tr>
        <w:trPr>
          <w:jc w:val="center"/>
          <w:ins w:id="14726" w:author="S2-2205117" w:date="2022-05-25T23:16:00Z"/>
        </w:trPr>
        <w:tc>
          <w:tcPr>
            <w:tcW w:w="0" w:type="auto"/>
          </w:tcPr>
          <w:p>
            <w:pPr>
              <w:pStyle w:val="TAH"/>
              <w:rPr>
                <w:ins w:id="14727" w:author="S2-2205117" w:date="2022-05-25T23:16:00Z"/>
              </w:rPr>
            </w:pPr>
            <w:ins w:id="14728" w:author="S2-2205117" w:date="2022-05-25T23:16:00Z">
              <w:r>
                <w:t>Information</w:t>
              </w:r>
            </w:ins>
          </w:p>
        </w:tc>
        <w:tc>
          <w:tcPr>
            <w:tcW w:w="5966" w:type="dxa"/>
          </w:tcPr>
          <w:p>
            <w:pPr>
              <w:pStyle w:val="TAH"/>
              <w:rPr>
                <w:ins w:id="14729" w:author="S2-2205117" w:date="2022-05-25T23:16:00Z"/>
              </w:rPr>
            </w:pPr>
            <w:ins w:id="14730" w:author="S2-2205117" w:date="2022-05-25T23:16:00Z">
              <w:r>
                <w:t>Description</w:t>
              </w:r>
            </w:ins>
          </w:p>
        </w:tc>
      </w:tr>
      <w:tr>
        <w:trPr>
          <w:jc w:val="center"/>
          <w:ins w:id="14731" w:author="S2-2205117" w:date="2022-05-25T23:16:00Z"/>
        </w:trPr>
        <w:tc>
          <w:tcPr>
            <w:tcW w:w="0" w:type="auto"/>
          </w:tcPr>
          <w:p>
            <w:pPr>
              <w:pStyle w:val="TAL"/>
              <w:rPr>
                <w:ins w:id="14732" w:author="S2-2205117" w:date="2022-05-25T23:16:00Z"/>
              </w:rPr>
            </w:pPr>
            <w:ins w:id="14733" w:author="S2-2205117" w:date="2022-05-25T23:16:00Z">
              <w:r>
                <w:t>UE group ID or UE ID</w:t>
              </w:r>
            </w:ins>
          </w:p>
        </w:tc>
        <w:tc>
          <w:tcPr>
            <w:tcW w:w="5966" w:type="dxa"/>
          </w:tcPr>
          <w:p>
            <w:pPr>
              <w:pStyle w:val="TAL"/>
              <w:rPr>
                <w:ins w:id="14734" w:author="S2-2205117" w:date="2022-05-25T23:16:00Z"/>
              </w:rPr>
            </w:pPr>
            <w:ins w:id="14735" w:author="S2-2205117" w:date="2022-05-25T23:16:00Z">
              <w:r>
                <w:t>Identifies a UE or a group of UEs, e.g. internal group ID defined in TS 23.501 [2] clause 5.9.7, SUPI.</w:t>
              </w:r>
            </w:ins>
          </w:p>
        </w:tc>
      </w:tr>
      <w:tr>
        <w:trPr>
          <w:jc w:val="center"/>
          <w:ins w:id="14736" w:author="S2-2205117" w:date="2022-05-25T23:16:00Z"/>
        </w:trPr>
        <w:tc>
          <w:tcPr>
            <w:tcW w:w="0" w:type="auto"/>
          </w:tcPr>
          <w:p>
            <w:pPr>
              <w:pStyle w:val="TAL"/>
              <w:rPr>
                <w:ins w:id="14737" w:author="S2-2205117" w:date="2022-05-25T23:16:00Z"/>
              </w:rPr>
            </w:pPr>
            <w:ins w:id="14738" w:author="S2-2205117" w:date="2022-05-25T23:16:00Z">
              <w:r>
                <w:t>Time slot entry (1..max)</w:t>
              </w:r>
            </w:ins>
          </w:p>
        </w:tc>
        <w:tc>
          <w:tcPr>
            <w:tcW w:w="5966" w:type="dxa"/>
          </w:tcPr>
          <w:p>
            <w:pPr>
              <w:pStyle w:val="TAL"/>
              <w:rPr>
                <w:ins w:id="14739" w:author="S2-2205117" w:date="2022-05-25T23:16:00Z"/>
              </w:rPr>
            </w:pPr>
            <w:ins w:id="14740" w:author="S2-2205117" w:date="2022-05-25T23:16:00Z">
              <w:r>
                <w:t>List of time slots during the Analytics target period</w:t>
              </w:r>
            </w:ins>
          </w:p>
        </w:tc>
      </w:tr>
      <w:tr>
        <w:trPr>
          <w:jc w:val="center"/>
          <w:ins w:id="14741" w:author="S2-2205117" w:date="2022-05-25T23:16:00Z"/>
        </w:trPr>
        <w:tc>
          <w:tcPr>
            <w:tcW w:w="0" w:type="auto"/>
          </w:tcPr>
          <w:p>
            <w:pPr>
              <w:pStyle w:val="TAL"/>
              <w:rPr>
                <w:ins w:id="14742" w:author="S2-2205117" w:date="2022-05-25T23:16:00Z"/>
              </w:rPr>
            </w:pPr>
            <w:ins w:id="14743" w:author="S2-2205117" w:date="2022-05-25T23:16:00Z">
              <w:r>
                <w:t xml:space="preserve">  &gt; Time slot start</w:t>
              </w:r>
            </w:ins>
          </w:p>
        </w:tc>
        <w:tc>
          <w:tcPr>
            <w:tcW w:w="5966" w:type="dxa"/>
          </w:tcPr>
          <w:p>
            <w:pPr>
              <w:pStyle w:val="TAL"/>
              <w:rPr>
                <w:ins w:id="14744" w:author="S2-2205117" w:date="2022-05-25T23:16:00Z"/>
              </w:rPr>
            </w:pPr>
            <w:ins w:id="14745" w:author="S2-2205117" w:date="2022-05-25T23:16:00Z">
              <w:r>
                <w:t>Time slot start within the Analytics target period</w:t>
              </w:r>
            </w:ins>
          </w:p>
        </w:tc>
      </w:tr>
      <w:tr>
        <w:trPr>
          <w:jc w:val="center"/>
          <w:ins w:id="14746" w:author="S2-2205117" w:date="2022-05-25T23:16:00Z"/>
        </w:trPr>
        <w:tc>
          <w:tcPr>
            <w:tcW w:w="0" w:type="auto"/>
          </w:tcPr>
          <w:p>
            <w:pPr>
              <w:pStyle w:val="TAL"/>
              <w:rPr>
                <w:ins w:id="14747" w:author="S2-2205117" w:date="2022-05-25T23:16:00Z"/>
              </w:rPr>
            </w:pPr>
            <w:ins w:id="14748" w:author="S2-2205117" w:date="2022-05-25T23:16:00Z">
              <w:r>
                <w:t xml:space="preserve">  &gt; Duration</w:t>
              </w:r>
            </w:ins>
          </w:p>
        </w:tc>
        <w:tc>
          <w:tcPr>
            <w:tcW w:w="5966" w:type="dxa"/>
          </w:tcPr>
          <w:p>
            <w:pPr>
              <w:pStyle w:val="TAL"/>
              <w:rPr>
                <w:ins w:id="14749" w:author="S2-2205117" w:date="2022-05-25T23:16:00Z"/>
              </w:rPr>
            </w:pPr>
            <w:ins w:id="14750" w:author="S2-2205117" w:date="2022-05-25T23:16:00Z">
              <w:r>
                <w:t>Duration of the time slot</w:t>
              </w:r>
            </w:ins>
          </w:p>
        </w:tc>
      </w:tr>
      <w:tr>
        <w:trPr>
          <w:jc w:val="center"/>
          <w:ins w:id="14751" w:author="S2-2205117" w:date="2022-05-25T23:16:00Z"/>
        </w:trPr>
        <w:tc>
          <w:tcPr>
            <w:tcW w:w="0" w:type="auto"/>
          </w:tcPr>
          <w:p>
            <w:pPr>
              <w:pStyle w:val="TAL"/>
              <w:rPr>
                <w:ins w:id="14752" w:author="S2-2205117" w:date="2022-05-25T23:16:00Z"/>
              </w:rPr>
            </w:pPr>
            <w:ins w:id="14753" w:author="S2-2205117" w:date="2022-05-25T23:16:00Z">
              <w:r>
                <w:t xml:space="preserve">  &gt; UE location (1..max)</w:t>
              </w:r>
            </w:ins>
          </w:p>
        </w:tc>
        <w:tc>
          <w:tcPr>
            <w:tcW w:w="5966" w:type="dxa"/>
          </w:tcPr>
          <w:p>
            <w:pPr>
              <w:pStyle w:val="TAL"/>
              <w:rPr>
                <w:ins w:id="14754" w:author="S2-2205117" w:date="2022-05-25T23:16:00Z"/>
              </w:rPr>
            </w:pPr>
            <w:ins w:id="14755" w:author="S2-2205117" w:date="2022-05-25T23:16:00Z">
              <w:r>
                <w:t xml:space="preserve">Observed location statistics </w:t>
              </w:r>
            </w:ins>
          </w:p>
        </w:tc>
      </w:tr>
      <w:tr>
        <w:trPr>
          <w:jc w:val="center"/>
          <w:ins w:id="14756" w:author="S2-2205117" w:date="2022-05-25T23:16:00Z"/>
        </w:trPr>
        <w:tc>
          <w:tcPr>
            <w:tcW w:w="0" w:type="auto"/>
          </w:tcPr>
          <w:p>
            <w:pPr>
              <w:pStyle w:val="TAL"/>
              <w:rPr>
                <w:ins w:id="14757" w:author="S2-2205117" w:date="2022-05-25T23:16:00Z"/>
              </w:rPr>
            </w:pPr>
            <w:ins w:id="14758" w:author="S2-2205117" w:date="2022-05-25T23:16:00Z">
              <w:r>
                <w:t xml:space="preserve">      &gt;&gt; UE location</w:t>
              </w:r>
            </w:ins>
          </w:p>
        </w:tc>
        <w:tc>
          <w:tcPr>
            <w:tcW w:w="5966" w:type="dxa"/>
          </w:tcPr>
          <w:p>
            <w:pPr>
              <w:pStyle w:val="TAL"/>
              <w:rPr>
                <w:ins w:id="14759" w:author="S2-2205117" w:date="2022-05-25T23:16:00Z"/>
              </w:rPr>
            </w:pPr>
            <w:ins w:id="14760" w:author="S2-2205117" w:date="2022-05-25T23:16:00Z">
              <w:r>
                <w:rPr>
                  <w:lang w:eastAsia="zh-CN"/>
                </w:rPr>
                <w:t>Geographical location</w:t>
              </w:r>
              <w:r>
                <w:t xml:space="preserve"> where the UE stays with a finer granularity </w:t>
              </w:r>
            </w:ins>
          </w:p>
        </w:tc>
      </w:tr>
      <w:tr>
        <w:trPr>
          <w:jc w:val="center"/>
          <w:ins w:id="14761" w:author="S2-2205117" w:date="2022-05-25T23:16:00Z"/>
        </w:trPr>
        <w:tc>
          <w:tcPr>
            <w:tcW w:w="0" w:type="auto"/>
          </w:tcPr>
          <w:p>
            <w:pPr>
              <w:pStyle w:val="TAL"/>
              <w:rPr>
                <w:ins w:id="14762" w:author="S2-2205117" w:date="2022-05-25T23:16:00Z"/>
              </w:rPr>
            </w:pPr>
            <w:ins w:id="14763" w:author="S2-2205117" w:date="2022-05-25T23:16:00Z">
              <w:r>
                <w:t xml:space="preserve">      &gt;&gt; LCS QoS </w:t>
              </w:r>
            </w:ins>
          </w:p>
        </w:tc>
        <w:tc>
          <w:tcPr>
            <w:tcW w:w="5966" w:type="dxa"/>
          </w:tcPr>
          <w:p>
            <w:pPr>
              <w:pStyle w:val="TAL"/>
              <w:rPr>
                <w:ins w:id="14764" w:author="S2-2205117" w:date="2022-05-25T23:16:00Z"/>
                <w:lang w:eastAsia="zh-CN"/>
              </w:rPr>
            </w:pPr>
            <w:ins w:id="14765" w:author="S2-2205117" w:date="2022-05-25T23:16:00Z">
              <w:r>
                <w:rPr>
                  <w:lang w:eastAsia="zh-CN"/>
                </w:rPr>
                <w:t>Achieved LCS QoS during location operation</w:t>
              </w:r>
            </w:ins>
          </w:p>
        </w:tc>
      </w:tr>
      <w:tr>
        <w:trPr>
          <w:jc w:val="center"/>
          <w:ins w:id="14766" w:author="S2-2205117" w:date="2022-05-25T23:16:00Z"/>
        </w:trPr>
        <w:tc>
          <w:tcPr>
            <w:tcW w:w="0" w:type="auto"/>
          </w:tcPr>
          <w:p>
            <w:pPr>
              <w:pStyle w:val="TAL"/>
              <w:rPr>
                <w:ins w:id="14767" w:author="S2-2205117" w:date="2022-05-25T23:16:00Z"/>
              </w:rPr>
            </w:pPr>
            <w:ins w:id="14768" w:author="S2-2205117" w:date="2022-05-25T23:16:00Z">
              <w:r>
                <w:t xml:space="preserve">      &gt;&gt; Ratio</w:t>
              </w:r>
            </w:ins>
          </w:p>
        </w:tc>
        <w:tc>
          <w:tcPr>
            <w:tcW w:w="5966" w:type="dxa"/>
          </w:tcPr>
          <w:p>
            <w:pPr>
              <w:pStyle w:val="TAL"/>
              <w:rPr>
                <w:ins w:id="14769" w:author="S2-2205117" w:date="2022-05-25T23:16:00Z"/>
              </w:rPr>
            </w:pPr>
            <w:ins w:id="14770" w:author="S2-2205117" w:date="2022-05-25T23:16:00Z">
              <w:r>
                <w:t>Percentage of UEs in the group (in the case of a UE group)</w:t>
              </w:r>
            </w:ins>
          </w:p>
        </w:tc>
      </w:tr>
    </w:tbl>
    <w:p>
      <w:pPr>
        <w:pStyle w:val="FP"/>
        <w:rPr>
          <w:ins w:id="14771" w:author="S2-2205117" w:date="2022-05-25T23:16:00Z"/>
          <w:lang w:eastAsia="zh-CN"/>
        </w:rPr>
      </w:pPr>
    </w:p>
    <w:p>
      <w:pPr>
        <w:pStyle w:val="TH"/>
        <w:rPr>
          <w:ins w:id="14772" w:author="S2-2205117" w:date="2022-05-25T23:16:00Z"/>
          <w:lang w:eastAsia="zh-CN"/>
        </w:rPr>
      </w:pPr>
      <w:ins w:id="14773" w:author="S2-2205117" w:date="2022-05-25T23:16:00Z">
        <w:r>
          <w:t>Table</w:t>
        </w:r>
        <w:r>
          <w:rPr>
            <w:lang w:eastAsia="zh-CN"/>
          </w:rPr>
          <w:t xml:space="preserve"> 6.</w:t>
        </w:r>
        <w:del w:id="14774" w:author="Rapporteur" w:date="2022-05-26T00:27:00Z">
          <w:r>
            <w:rPr>
              <w:lang w:eastAsia="zh-CN"/>
            </w:rPr>
            <w:delText>x</w:delText>
          </w:r>
        </w:del>
      </w:ins>
      <w:ins w:id="14775" w:author="Rapporteur" w:date="2022-05-26T11:19:00Z">
        <w:r>
          <w:rPr>
            <w:lang w:eastAsia="zh-CN"/>
          </w:rPr>
          <w:t>57</w:t>
        </w:r>
      </w:ins>
      <w:ins w:id="14776" w:author="S2-2205117" w:date="2022-05-25T23:16:00Z">
        <w:r>
          <w:rPr>
            <w:lang w:eastAsia="zh-CN"/>
          </w:rPr>
          <w:t>.3-2</w:t>
        </w:r>
        <w:r>
          <w:t xml:space="preserve">: </w:t>
        </w:r>
        <w:r>
          <w:rPr>
            <w:lang w:eastAsia="zh-CN"/>
          </w:rPr>
          <w:t>UE mobility predictions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7425"/>
      </w:tblGrid>
      <w:tr>
        <w:trPr>
          <w:jc w:val="center"/>
          <w:ins w:id="14777" w:author="S2-2205117" w:date="2022-05-25T23:16:00Z"/>
        </w:trPr>
        <w:tc>
          <w:tcPr>
            <w:tcW w:w="2235" w:type="dxa"/>
          </w:tcPr>
          <w:p>
            <w:pPr>
              <w:pStyle w:val="TAH"/>
              <w:rPr>
                <w:ins w:id="14778" w:author="S2-2205117" w:date="2022-05-25T23:16:00Z"/>
              </w:rPr>
            </w:pPr>
            <w:ins w:id="14779" w:author="S2-2205117" w:date="2022-05-25T23:16:00Z">
              <w:r>
                <w:t>Information</w:t>
              </w:r>
            </w:ins>
          </w:p>
        </w:tc>
        <w:tc>
          <w:tcPr>
            <w:tcW w:w="7620" w:type="dxa"/>
          </w:tcPr>
          <w:p>
            <w:pPr>
              <w:pStyle w:val="TAH"/>
              <w:rPr>
                <w:ins w:id="14780" w:author="S2-2205117" w:date="2022-05-25T23:16:00Z"/>
              </w:rPr>
            </w:pPr>
            <w:ins w:id="14781" w:author="S2-2205117" w:date="2022-05-25T23:16:00Z">
              <w:r>
                <w:t>Description</w:t>
              </w:r>
            </w:ins>
          </w:p>
        </w:tc>
      </w:tr>
      <w:tr>
        <w:trPr>
          <w:jc w:val="center"/>
          <w:ins w:id="14782" w:author="S2-2205117" w:date="2022-05-25T23:16:00Z"/>
        </w:trPr>
        <w:tc>
          <w:tcPr>
            <w:tcW w:w="2235" w:type="dxa"/>
          </w:tcPr>
          <w:p>
            <w:pPr>
              <w:pStyle w:val="TAL"/>
              <w:rPr>
                <w:ins w:id="14783" w:author="S2-2205117" w:date="2022-05-25T23:16:00Z"/>
              </w:rPr>
            </w:pPr>
            <w:ins w:id="14784" w:author="S2-2205117" w:date="2022-05-25T23:16:00Z">
              <w:r>
                <w:t>UE group ID or UE ID</w:t>
              </w:r>
            </w:ins>
          </w:p>
        </w:tc>
        <w:tc>
          <w:tcPr>
            <w:tcW w:w="7620" w:type="dxa"/>
          </w:tcPr>
          <w:p>
            <w:pPr>
              <w:pStyle w:val="TAL"/>
              <w:rPr>
                <w:ins w:id="14785" w:author="S2-2205117" w:date="2022-05-25T23:16:00Z"/>
              </w:rPr>
            </w:pPr>
            <w:ins w:id="14786" w:author="S2-2205117" w:date="2022-05-25T23:16:00Z">
              <w:r>
                <w:t>Identifies a UE or a group of UEs, e.g. internal group ID defined in TS 23.501 [2] clause 5.9.7, or SUPI.</w:t>
              </w:r>
            </w:ins>
          </w:p>
        </w:tc>
      </w:tr>
      <w:tr>
        <w:trPr>
          <w:jc w:val="center"/>
          <w:ins w:id="14787" w:author="S2-2205117" w:date="2022-05-25T23:16:00Z"/>
        </w:trPr>
        <w:tc>
          <w:tcPr>
            <w:tcW w:w="2235" w:type="dxa"/>
          </w:tcPr>
          <w:p>
            <w:pPr>
              <w:pStyle w:val="TAL"/>
              <w:rPr>
                <w:ins w:id="14788" w:author="S2-2205117" w:date="2022-05-25T23:16:00Z"/>
              </w:rPr>
            </w:pPr>
            <w:ins w:id="14789" w:author="S2-2205117" w:date="2022-05-25T23:16:00Z">
              <w:r>
                <w:t>Time slot entry (1..max)</w:t>
              </w:r>
            </w:ins>
          </w:p>
        </w:tc>
        <w:tc>
          <w:tcPr>
            <w:tcW w:w="7620" w:type="dxa"/>
          </w:tcPr>
          <w:p>
            <w:pPr>
              <w:pStyle w:val="TAL"/>
              <w:rPr>
                <w:ins w:id="14790" w:author="S2-2205117" w:date="2022-05-25T23:16:00Z"/>
              </w:rPr>
            </w:pPr>
            <w:ins w:id="14791" w:author="S2-2205117" w:date="2022-05-25T23:16:00Z">
              <w:r>
                <w:t>List of predicted time slots</w:t>
              </w:r>
            </w:ins>
          </w:p>
        </w:tc>
      </w:tr>
      <w:tr>
        <w:trPr>
          <w:jc w:val="center"/>
          <w:ins w:id="14792" w:author="S2-2205117" w:date="2022-05-25T23:16:00Z"/>
        </w:trPr>
        <w:tc>
          <w:tcPr>
            <w:tcW w:w="2235" w:type="dxa"/>
          </w:tcPr>
          <w:p>
            <w:pPr>
              <w:pStyle w:val="TAL"/>
              <w:rPr>
                <w:ins w:id="14793" w:author="S2-2205117" w:date="2022-05-25T23:16:00Z"/>
              </w:rPr>
            </w:pPr>
            <w:ins w:id="14794" w:author="S2-2205117" w:date="2022-05-25T23:16:00Z">
              <w:r>
                <w:t xml:space="preserve">  &gt;Time slot start</w:t>
              </w:r>
            </w:ins>
          </w:p>
        </w:tc>
        <w:tc>
          <w:tcPr>
            <w:tcW w:w="7620" w:type="dxa"/>
          </w:tcPr>
          <w:p>
            <w:pPr>
              <w:pStyle w:val="TAL"/>
              <w:rPr>
                <w:ins w:id="14795" w:author="S2-2205117" w:date="2022-05-25T23:16:00Z"/>
              </w:rPr>
            </w:pPr>
            <w:ins w:id="14796" w:author="S2-2205117" w:date="2022-05-25T23:16:00Z">
              <w:r>
                <w:t>Time slot start time within the Analytics target period</w:t>
              </w:r>
            </w:ins>
          </w:p>
        </w:tc>
      </w:tr>
      <w:tr>
        <w:trPr>
          <w:jc w:val="center"/>
          <w:ins w:id="14797" w:author="S2-2205117" w:date="2022-05-25T23:16:00Z"/>
        </w:trPr>
        <w:tc>
          <w:tcPr>
            <w:tcW w:w="2235" w:type="dxa"/>
          </w:tcPr>
          <w:p>
            <w:pPr>
              <w:pStyle w:val="TAL"/>
              <w:rPr>
                <w:ins w:id="14798" w:author="S2-2205117" w:date="2022-05-25T23:16:00Z"/>
              </w:rPr>
            </w:pPr>
            <w:ins w:id="14799" w:author="S2-2205117" w:date="2022-05-25T23:16:00Z">
              <w:r>
                <w:t xml:space="preserve">  &gt; Duration</w:t>
              </w:r>
            </w:ins>
          </w:p>
        </w:tc>
        <w:tc>
          <w:tcPr>
            <w:tcW w:w="7620" w:type="dxa"/>
          </w:tcPr>
          <w:p>
            <w:pPr>
              <w:pStyle w:val="TAL"/>
              <w:rPr>
                <w:ins w:id="14800" w:author="S2-2205117" w:date="2022-05-25T23:16:00Z"/>
              </w:rPr>
            </w:pPr>
            <w:ins w:id="14801" w:author="S2-2205117" w:date="2022-05-25T23:16:00Z">
              <w:r>
                <w:t>Duration of the time slot</w:t>
              </w:r>
              <w:r>
                <w:rPr>
                  <w:lang w:eastAsia="zh-CN"/>
                </w:rPr>
                <w:t xml:space="preserve"> </w:t>
              </w:r>
            </w:ins>
          </w:p>
        </w:tc>
      </w:tr>
      <w:tr>
        <w:trPr>
          <w:jc w:val="center"/>
          <w:ins w:id="14802" w:author="S2-2205117" w:date="2022-05-25T23:16:00Z"/>
        </w:trPr>
        <w:tc>
          <w:tcPr>
            <w:tcW w:w="2235" w:type="dxa"/>
          </w:tcPr>
          <w:p>
            <w:pPr>
              <w:pStyle w:val="TAL"/>
              <w:rPr>
                <w:ins w:id="14803" w:author="S2-2205117" w:date="2022-05-25T23:16:00Z"/>
              </w:rPr>
            </w:pPr>
            <w:ins w:id="14804" w:author="S2-2205117" w:date="2022-05-25T23:16:00Z">
              <w:r>
                <w:t xml:space="preserve">  &gt; UE location (1..max)</w:t>
              </w:r>
            </w:ins>
          </w:p>
        </w:tc>
        <w:tc>
          <w:tcPr>
            <w:tcW w:w="7620" w:type="dxa"/>
          </w:tcPr>
          <w:p>
            <w:pPr>
              <w:pStyle w:val="TAL"/>
              <w:rPr>
                <w:ins w:id="14805" w:author="S2-2205117" w:date="2022-05-25T23:16:00Z"/>
              </w:rPr>
            </w:pPr>
            <w:ins w:id="14806" w:author="S2-2205117" w:date="2022-05-25T23:16:00Z">
              <w:r>
                <w:t xml:space="preserve">Location prediction </w:t>
              </w:r>
            </w:ins>
          </w:p>
        </w:tc>
      </w:tr>
      <w:tr>
        <w:trPr>
          <w:jc w:val="center"/>
          <w:ins w:id="14807" w:author="S2-2205117" w:date="2022-05-25T23:16:00Z"/>
        </w:trPr>
        <w:tc>
          <w:tcPr>
            <w:tcW w:w="2235" w:type="dxa"/>
          </w:tcPr>
          <w:p>
            <w:pPr>
              <w:pStyle w:val="TAL"/>
              <w:rPr>
                <w:ins w:id="14808" w:author="S2-2205117" w:date="2022-05-25T23:16:00Z"/>
              </w:rPr>
            </w:pPr>
            <w:ins w:id="14809" w:author="S2-2205117" w:date="2022-05-25T23:16:00Z">
              <w:r>
                <w:t xml:space="preserve">      &gt;&gt; UE location</w:t>
              </w:r>
            </w:ins>
          </w:p>
        </w:tc>
        <w:tc>
          <w:tcPr>
            <w:tcW w:w="7620" w:type="dxa"/>
          </w:tcPr>
          <w:p>
            <w:pPr>
              <w:pStyle w:val="TAL"/>
              <w:rPr>
                <w:ins w:id="14810" w:author="S2-2205117" w:date="2022-05-25T23:16:00Z"/>
              </w:rPr>
            </w:pPr>
            <w:ins w:id="14811" w:author="S2-2205117" w:date="2022-05-25T23:16:00Z">
              <w:r>
                <w:t>a finer granularity location where the UE or UE group may move into</w:t>
              </w:r>
            </w:ins>
          </w:p>
        </w:tc>
      </w:tr>
      <w:tr>
        <w:trPr>
          <w:jc w:val="center"/>
          <w:ins w:id="14812" w:author="S2-2205117" w:date="2022-05-25T23:16:00Z"/>
        </w:trPr>
        <w:tc>
          <w:tcPr>
            <w:tcW w:w="2235" w:type="dxa"/>
          </w:tcPr>
          <w:p>
            <w:pPr>
              <w:pStyle w:val="TAL"/>
              <w:rPr>
                <w:ins w:id="14813" w:author="S2-2205117" w:date="2022-05-25T23:16:00Z"/>
              </w:rPr>
            </w:pPr>
            <w:ins w:id="14814" w:author="S2-2205117" w:date="2022-05-25T23:16:00Z">
              <w:r>
                <w:t xml:space="preserve">      &gt;&gt; LCS QoS</w:t>
              </w:r>
            </w:ins>
          </w:p>
        </w:tc>
        <w:tc>
          <w:tcPr>
            <w:tcW w:w="7620" w:type="dxa"/>
          </w:tcPr>
          <w:p>
            <w:pPr>
              <w:pStyle w:val="TAL"/>
              <w:rPr>
                <w:ins w:id="14815" w:author="S2-2205117" w:date="2022-05-25T23:16:00Z"/>
              </w:rPr>
            </w:pPr>
            <w:ins w:id="14816" w:author="S2-2205117" w:date="2022-05-25T23:16:00Z">
              <w:r>
                <w:t>LCS QoS achieved in the future period</w:t>
              </w:r>
            </w:ins>
          </w:p>
        </w:tc>
      </w:tr>
      <w:tr>
        <w:trPr>
          <w:jc w:val="center"/>
          <w:ins w:id="14817" w:author="S2-2205117" w:date="2022-05-25T23:16:00Z"/>
        </w:trPr>
        <w:tc>
          <w:tcPr>
            <w:tcW w:w="2235" w:type="dxa"/>
          </w:tcPr>
          <w:p>
            <w:pPr>
              <w:pStyle w:val="TAL"/>
              <w:rPr>
                <w:ins w:id="14818" w:author="S2-2205117" w:date="2022-05-25T23:16:00Z"/>
              </w:rPr>
            </w:pPr>
            <w:ins w:id="14819" w:author="S2-2205117" w:date="2022-05-25T23:16:00Z">
              <w:r>
                <w:t xml:space="preserve">      &gt;&gt; Confidence</w:t>
              </w:r>
            </w:ins>
          </w:p>
        </w:tc>
        <w:tc>
          <w:tcPr>
            <w:tcW w:w="7620" w:type="dxa"/>
          </w:tcPr>
          <w:p>
            <w:pPr>
              <w:pStyle w:val="TAL"/>
              <w:rPr>
                <w:ins w:id="14820" w:author="S2-2205117" w:date="2022-05-25T23:16:00Z"/>
              </w:rPr>
            </w:pPr>
            <w:ins w:id="14821" w:author="S2-2205117" w:date="2022-05-25T23:16:00Z">
              <w:r>
                <w:t>Confidence of this prediction</w:t>
              </w:r>
            </w:ins>
          </w:p>
        </w:tc>
      </w:tr>
      <w:tr>
        <w:trPr>
          <w:jc w:val="center"/>
          <w:ins w:id="14822" w:author="S2-2205117" w:date="2022-05-25T23:16:00Z"/>
        </w:trPr>
        <w:tc>
          <w:tcPr>
            <w:tcW w:w="2235" w:type="dxa"/>
          </w:tcPr>
          <w:p>
            <w:pPr>
              <w:pStyle w:val="TAL"/>
              <w:rPr>
                <w:ins w:id="14823" w:author="S2-2205117" w:date="2022-05-25T23:16:00Z"/>
              </w:rPr>
            </w:pPr>
            <w:ins w:id="14824" w:author="S2-2205117" w:date="2022-05-25T23:16:00Z">
              <w:r>
                <w:t xml:space="preserve">      &gt;&gt; Ratio</w:t>
              </w:r>
            </w:ins>
          </w:p>
        </w:tc>
        <w:tc>
          <w:tcPr>
            <w:tcW w:w="7620" w:type="dxa"/>
          </w:tcPr>
          <w:p>
            <w:pPr>
              <w:pStyle w:val="TAL"/>
              <w:rPr>
                <w:ins w:id="14825" w:author="S2-2205117" w:date="2022-05-25T23:16:00Z"/>
              </w:rPr>
            </w:pPr>
            <w:ins w:id="14826" w:author="S2-2205117" w:date="2022-05-25T23:16:00Z">
              <w:r>
                <w:t>Percentage of UEs in the group (in the case of a UE group)</w:t>
              </w:r>
            </w:ins>
          </w:p>
        </w:tc>
      </w:tr>
    </w:tbl>
    <w:p>
      <w:pPr>
        <w:pStyle w:val="FP"/>
        <w:rPr>
          <w:ins w:id="14827" w:author="S2-2205117" w:date="2022-05-25T23:16:00Z"/>
          <w:lang w:eastAsia="ko-KR"/>
        </w:rPr>
      </w:pPr>
    </w:p>
    <w:p>
      <w:pPr>
        <w:pStyle w:val="EditorsNote"/>
        <w:rPr>
          <w:ins w:id="14828" w:author="S2-2205117" w:date="2022-05-25T23:16:00Z"/>
          <w:del w:id="14829" w:author="Rapporteur" w:date="2022-05-26T00:27:00Z"/>
        </w:rPr>
      </w:pPr>
      <w:ins w:id="14830" w:author="S2-2205117" w:date="2022-05-25T23:16:00Z">
        <w:r>
          <w:t>Editor's note:</w:t>
        </w:r>
        <w:r>
          <w:tab/>
          <w:t xml:space="preserve">UE location needs to be in the form of some area to enable related analytics. It is </w:t>
        </w:r>
        <w:del w:id="14831" w:author="Rapporteur" w:date="2022-05-26T01:18:00Z">
          <w:r>
            <w:delText>ffs</w:delText>
          </w:r>
        </w:del>
      </w:ins>
      <w:ins w:id="14832" w:author="Rapporteur" w:date="2022-05-26T01:18:00Z">
        <w:r>
          <w:t>FFS</w:t>
        </w:r>
      </w:ins>
      <w:ins w:id="14833" w:author="S2-2205117" w:date="2022-05-25T23:16:00Z">
        <w:r>
          <w:t xml:space="preserve"> how areas can be defined with finer granularity than TA/cell level.</w:t>
        </w:r>
      </w:ins>
    </w:p>
    <w:p>
      <w:pPr>
        <w:pStyle w:val="EditorsNote"/>
        <w:rPr>
          <w:ins w:id="14834" w:author="S2-2205117" w:date="2022-05-25T23:16:00Z"/>
          <w:rFonts w:eastAsia="Malgun Gothic"/>
          <w:lang w:eastAsia="ko-KR"/>
          <w:rPrChange w:id="14835" w:author="Rapporteur" w:date="2022-05-26T00:27:00Z">
            <w:rPr>
              <w:ins w:id="14836" w:author="S2-2205117" w:date="2022-05-25T23:16:00Z"/>
              <w:lang w:eastAsia="ko-KR"/>
            </w:rPr>
          </w:rPrChange>
        </w:rPr>
        <w:pPrChange w:id="14837" w:author="Rapporteur" w:date="2022-05-26T00:27:00Z">
          <w:pPr>
            <w:pStyle w:val="FP"/>
          </w:pPr>
        </w:pPrChange>
      </w:pPr>
    </w:p>
    <w:p>
      <w:pPr>
        <w:pStyle w:val="31"/>
        <w:rPr>
          <w:ins w:id="14838" w:author="S2-2205117" w:date="2022-05-25T23:16:00Z"/>
          <w:lang w:eastAsia="ko-KR"/>
        </w:rPr>
      </w:pPr>
      <w:bookmarkStart w:id="14839" w:name="_Toc2943"/>
      <w:bookmarkStart w:id="14840" w:name="_Toc104433421"/>
      <w:bookmarkStart w:id="14841" w:name="_Toc104467540"/>
      <w:bookmarkStart w:id="14842" w:name="_Toc104467873"/>
      <w:bookmarkStart w:id="14843" w:name="_Toc104468209"/>
      <w:ins w:id="14844" w:author="S2-2205117" w:date="2022-05-25T23:16:00Z">
        <w:r>
          <w:rPr>
            <w:lang w:eastAsia="ko-KR"/>
          </w:rPr>
          <w:t>6.</w:t>
        </w:r>
        <w:del w:id="14845" w:author="Rapporteur" w:date="2022-05-26T00:27:00Z">
          <w:r>
            <w:rPr>
              <w:lang w:eastAsia="zh-CN"/>
            </w:rPr>
            <w:delText>x</w:delText>
          </w:r>
        </w:del>
      </w:ins>
      <w:ins w:id="14846" w:author="Rapporteur" w:date="2022-05-26T11:19:00Z">
        <w:r>
          <w:rPr>
            <w:lang w:eastAsia="zh-CN"/>
          </w:rPr>
          <w:t>57</w:t>
        </w:r>
      </w:ins>
      <w:ins w:id="14847" w:author="S2-2205117" w:date="2022-05-25T23:16:00Z">
        <w:r>
          <w:rPr>
            <w:lang w:eastAsia="ko-KR"/>
          </w:rPr>
          <w:t>.4</w:t>
        </w:r>
        <w:r>
          <w:rPr>
            <w:lang w:eastAsia="ko-KR"/>
          </w:rPr>
          <w:tab/>
          <w:t>Procedures</w:t>
        </w:r>
        <w:bookmarkEnd w:id="14839"/>
        <w:bookmarkEnd w:id="14840"/>
        <w:bookmarkEnd w:id="14841"/>
        <w:bookmarkEnd w:id="14842"/>
        <w:bookmarkEnd w:id="14843"/>
      </w:ins>
    </w:p>
    <w:p>
      <w:pPr>
        <w:rPr>
          <w:ins w:id="14848" w:author="S2-2205117" w:date="2022-05-25T23:16:00Z"/>
        </w:rPr>
      </w:pPr>
      <w:ins w:id="14849" w:author="S2-2205117" w:date="2022-05-25T23:16:00Z">
        <w:r>
          <w:rPr>
            <w:lang w:eastAsia="ko-KR"/>
          </w:rPr>
          <w:t>Figure 6.</w:t>
        </w:r>
        <w:del w:id="14850" w:author="Rapporteur" w:date="2022-05-26T00:28:00Z">
          <w:r>
            <w:rPr>
              <w:lang w:eastAsia="ko-KR"/>
            </w:rPr>
            <w:delText>x</w:delText>
          </w:r>
        </w:del>
      </w:ins>
      <w:ins w:id="14851" w:author="Rapporteur" w:date="2022-05-26T11:19:00Z">
        <w:r>
          <w:rPr>
            <w:lang w:eastAsia="ko-KR"/>
          </w:rPr>
          <w:t>57</w:t>
        </w:r>
      </w:ins>
      <w:ins w:id="14852" w:author="S2-2205117" w:date="2022-05-25T23:16:00Z">
        <w:r>
          <w:rPr>
            <w:lang w:eastAsia="ko-KR"/>
          </w:rPr>
          <w:t>.4-1 depicts a procedure for finer location information analytics service</w:t>
        </w:r>
        <w:r>
          <w:t xml:space="preserve"> provided by NWDAF.</w:t>
        </w:r>
      </w:ins>
    </w:p>
    <w:p>
      <w:pPr>
        <w:pStyle w:val="TH"/>
        <w:rPr>
          <w:ins w:id="14853" w:author="S2-2205117" w:date="2022-05-25T23:16:00Z"/>
          <w:bCs/>
        </w:rPr>
        <w:pPrChange w:id="14854" w:author="Rapporteur" w:date="2022-05-26T00:47:00Z">
          <w:pPr>
            <w:jc w:val="center"/>
          </w:pPr>
        </w:pPrChange>
      </w:pPr>
      <w:ins w:id="14855" w:author="S2-2205117" w:date="2022-05-25T23:16:00Z">
        <w:r>
          <w:rPr>
            <w:bCs/>
          </w:rPr>
          <w:object w:dxaOrig="5040" w:dyaOrig="4309">
            <v:shape id="_x0000_i1103" type="#_x0000_t75" style="width:252pt;height:3in" o:ole="">
              <v:imagedata r:id="rId189" o:title=""/>
            </v:shape>
            <o:OLEObject Type="Embed" ProgID="Visio.Drawing.15" ShapeID="_x0000_i1103" DrawAspect="Content" ObjectID="_1715085518" r:id="rId190"/>
          </w:object>
        </w:r>
      </w:ins>
    </w:p>
    <w:p>
      <w:pPr>
        <w:pStyle w:val="TF"/>
        <w:rPr>
          <w:ins w:id="14856" w:author="S2-2205117" w:date="2022-05-25T23:16:00Z"/>
        </w:rPr>
      </w:pPr>
      <w:ins w:id="14857" w:author="S2-2205117" w:date="2022-05-25T23:16:00Z">
        <w:r>
          <w:t>Figure 6.</w:t>
        </w:r>
        <w:del w:id="14858" w:author="Rapporteur" w:date="2022-05-26T00:27:00Z">
          <w:r>
            <w:delText>x</w:delText>
          </w:r>
        </w:del>
      </w:ins>
      <w:ins w:id="14859" w:author="Rapporteur" w:date="2022-05-26T00:27:00Z">
        <w:r>
          <w:t>58</w:t>
        </w:r>
      </w:ins>
      <w:ins w:id="14860" w:author="S2-2205117" w:date="2022-05-25T23:16:00Z">
        <w:r>
          <w:t>.4-1: Parameters enhancement when the finer location information is requested</w:t>
        </w:r>
      </w:ins>
    </w:p>
    <w:p>
      <w:pPr>
        <w:pStyle w:val="B1"/>
        <w:rPr>
          <w:ins w:id="14861" w:author="S2-2205117" w:date="2022-05-25T23:16:00Z"/>
          <w:lang w:eastAsia="zh-CN"/>
        </w:rPr>
      </w:pPr>
      <w:ins w:id="14862" w:author="S2-2205117" w:date="2022-05-25T23:16:00Z">
        <w:r>
          <w:rPr>
            <w:lang w:eastAsia="zh-CN"/>
          </w:rPr>
          <w:t>1.</w:t>
        </w:r>
        <w:r>
          <w:rPr>
            <w:lang w:eastAsia="zh-CN"/>
          </w:rPr>
          <w:tab/>
          <w:t>The consumer requests finer location information statistics or predictions. The parameters like preferred granularity, preferred LCS QoS, and other parameters are carried in the request message. The preferred LCS QoS is included only when the preferred granularity is finer than TA/cell level.</w:t>
        </w:r>
      </w:ins>
    </w:p>
    <w:p>
      <w:pPr>
        <w:pStyle w:val="B1"/>
        <w:rPr>
          <w:ins w:id="14863" w:author="S2-2205117" w:date="2022-05-25T23:16:00Z"/>
          <w:lang w:eastAsia="zh-CN"/>
        </w:rPr>
      </w:pPr>
      <w:ins w:id="14864" w:author="S2-2205117" w:date="2022-05-25T23:16:00Z">
        <w:r>
          <w:rPr>
            <w:lang w:eastAsia="zh-CN"/>
          </w:rPr>
          <w:t>2.</w:t>
        </w:r>
        <w:r>
          <w:rPr>
            <w:lang w:eastAsia="zh-CN"/>
          </w:rPr>
          <w:tab/>
          <w:t xml:space="preserve">The NWDAF collects mobility information from LCS architecture. The LCS architecture returns the UE location information and achieved LCS QoS to the NWDAF. </w:t>
        </w:r>
      </w:ins>
    </w:p>
    <w:p>
      <w:pPr>
        <w:pStyle w:val="B1"/>
        <w:rPr>
          <w:ins w:id="14865" w:author="S2-2205117" w:date="2022-05-25T23:16:00Z"/>
          <w:lang w:eastAsia="zh-CN"/>
        </w:rPr>
      </w:pPr>
      <w:ins w:id="14866" w:author="S2-2205117" w:date="2022-05-25T23:16:00Z">
        <w:r>
          <w:rPr>
            <w:lang w:eastAsia="zh-CN"/>
          </w:rPr>
          <w:t>3.</w:t>
        </w:r>
        <w:r>
          <w:rPr>
            <w:lang w:eastAsia="zh-CN"/>
          </w:rPr>
          <w:tab/>
          <w:t xml:space="preserve">The NWDAF initiates location information analysis under the preferred granularity and preferred LCS QoS. </w:t>
        </w:r>
      </w:ins>
    </w:p>
    <w:p>
      <w:pPr>
        <w:pStyle w:val="B1"/>
        <w:rPr>
          <w:ins w:id="14867" w:author="S2-2205117" w:date="2022-05-25T23:16:00Z"/>
          <w:del w:id="14868" w:author="Rapporteur" w:date="2022-05-26T00:27:00Z"/>
          <w:lang w:eastAsia="zh-CN"/>
        </w:rPr>
      </w:pPr>
      <w:ins w:id="14869" w:author="S2-2205117" w:date="2022-05-25T23:16:00Z">
        <w:r>
          <w:rPr>
            <w:lang w:eastAsia="zh-CN"/>
          </w:rPr>
          <w:lastRenderedPageBreak/>
          <w:t>4.</w:t>
        </w:r>
        <w:r>
          <w:rPr>
            <w:lang w:eastAsia="zh-CN"/>
          </w:rPr>
          <w:tab/>
          <w:t>The NWDAF provides the statistics or the prediction to the consumers in the output analytics. The NWDAF can also predict the achieved LCS QoS in the future time.</w:t>
        </w:r>
      </w:ins>
    </w:p>
    <w:p>
      <w:pPr>
        <w:pStyle w:val="B1"/>
        <w:rPr>
          <w:ins w:id="14870" w:author="S2-2205117" w:date="2022-05-25T23:16:00Z"/>
          <w:rFonts w:eastAsia="等线"/>
          <w:lang w:eastAsia="zh-CN"/>
          <w:rPrChange w:id="14871" w:author="Rapporteur" w:date="2022-05-26T00:27:00Z">
            <w:rPr>
              <w:ins w:id="14872" w:author="S2-2205117" w:date="2022-05-25T23:16:00Z"/>
              <w:lang w:eastAsia="zh-CN"/>
            </w:rPr>
          </w:rPrChange>
        </w:rPr>
        <w:pPrChange w:id="14873" w:author="Rapporteur" w:date="2022-05-26T00:27:00Z">
          <w:pPr>
            <w:pStyle w:val="B1"/>
            <w:ind w:left="0" w:firstLine="0"/>
          </w:pPr>
        </w:pPrChange>
      </w:pPr>
    </w:p>
    <w:p>
      <w:pPr>
        <w:pStyle w:val="31"/>
        <w:rPr>
          <w:ins w:id="14874" w:author="S2-2205117" w:date="2022-05-25T23:16:00Z"/>
          <w:lang w:eastAsia="zh-CN"/>
        </w:rPr>
      </w:pPr>
      <w:bookmarkStart w:id="14875" w:name="_Toc17921"/>
      <w:bookmarkStart w:id="14876" w:name="_Toc104433422"/>
      <w:bookmarkStart w:id="14877" w:name="_Toc104467541"/>
      <w:bookmarkStart w:id="14878" w:name="_Toc104467874"/>
      <w:bookmarkStart w:id="14879" w:name="_Toc104468210"/>
      <w:ins w:id="14880" w:author="S2-2205117" w:date="2022-05-25T23:16:00Z">
        <w:r>
          <w:rPr>
            <w:lang w:eastAsia="zh-CN"/>
          </w:rPr>
          <w:t>6.</w:t>
        </w:r>
        <w:del w:id="14881" w:author="Rapporteur" w:date="2022-05-26T00:27:00Z">
          <w:r>
            <w:rPr>
              <w:lang w:eastAsia="zh-CN"/>
            </w:rPr>
            <w:delText>x</w:delText>
          </w:r>
        </w:del>
      </w:ins>
      <w:ins w:id="14882" w:author="Rapporteur" w:date="2022-05-26T11:19:00Z">
        <w:r>
          <w:rPr>
            <w:lang w:eastAsia="zh-CN"/>
          </w:rPr>
          <w:t>57</w:t>
        </w:r>
      </w:ins>
      <w:ins w:id="14883" w:author="S2-2205117" w:date="2022-05-25T23:16:00Z">
        <w:r>
          <w:rPr>
            <w:lang w:eastAsia="zh-CN"/>
          </w:rPr>
          <w:t>.5</w:t>
        </w:r>
        <w:r>
          <w:rPr>
            <w:lang w:eastAsia="zh-CN"/>
          </w:rPr>
          <w:tab/>
        </w:r>
        <w:r>
          <w:t>Impacts on Existing Nodes and Functionality</w:t>
        </w:r>
        <w:bookmarkEnd w:id="14875"/>
        <w:bookmarkEnd w:id="14876"/>
        <w:bookmarkEnd w:id="14877"/>
        <w:bookmarkEnd w:id="14878"/>
        <w:bookmarkEnd w:id="14879"/>
      </w:ins>
    </w:p>
    <w:p>
      <w:pPr>
        <w:rPr>
          <w:ins w:id="14884" w:author="S2-2205117" w:date="2022-05-25T23:16:00Z"/>
          <w:lang w:eastAsia="zh-CN"/>
        </w:rPr>
      </w:pPr>
      <w:ins w:id="14885" w:author="S2-2205117" w:date="2022-05-25T23:16:00Z">
        <w:r>
          <w:rPr>
            <w:lang w:eastAsia="zh-CN"/>
          </w:rPr>
          <w:t>NWDAF:</w:t>
        </w:r>
      </w:ins>
    </w:p>
    <w:p>
      <w:pPr>
        <w:pStyle w:val="B1"/>
        <w:rPr>
          <w:ins w:id="14886" w:author="S2-2205117" w:date="2022-05-25T23:16:00Z"/>
          <w:lang w:eastAsia="zh-CN"/>
        </w:rPr>
      </w:pPr>
      <w:ins w:id="14887" w:author="S2-2205117" w:date="2022-05-25T23:16:00Z">
        <w:r>
          <w:rPr>
            <w:lang w:eastAsia="zh-CN"/>
          </w:rPr>
          <w:t>-</w:t>
        </w:r>
        <w:r>
          <w:rPr>
            <w:lang w:eastAsia="zh-CN"/>
          </w:rPr>
          <w:tab/>
          <w:t xml:space="preserve">The NWDAF supports more granularities in the </w:t>
        </w:r>
        <w:r>
          <w:t>preferred granularity of location information</w:t>
        </w:r>
        <w:r>
          <w:rPr>
            <w:lang w:eastAsia="zh-CN"/>
          </w:rPr>
          <w:t xml:space="preserve"> and preferred LCS QoS when the consumers request finer location information.</w:t>
        </w:r>
      </w:ins>
    </w:p>
    <w:p>
      <w:pPr>
        <w:pStyle w:val="B1"/>
        <w:ind w:left="0" w:firstLine="0"/>
        <w:rPr>
          <w:ins w:id="14888" w:author="S2-2205117" w:date="2022-05-25T23:16:00Z"/>
          <w:lang w:eastAsia="zh-CN"/>
        </w:rPr>
      </w:pPr>
      <w:ins w:id="14889" w:author="S2-2205117" w:date="2022-05-25T23:16:00Z">
        <w:r>
          <w:rPr>
            <w:lang w:eastAsia="zh-CN"/>
          </w:rPr>
          <w:t>LCS:</w:t>
        </w:r>
      </w:ins>
    </w:p>
    <w:p>
      <w:pPr>
        <w:pStyle w:val="B1"/>
        <w:rPr>
          <w:ins w:id="14890" w:author="S2-2205117" w:date="2022-05-25T23:16:00Z"/>
          <w:lang w:eastAsia="zh-CN"/>
        </w:rPr>
        <w:pPrChange w:id="14891" w:author="Rapporteur" w:date="2022-05-26T00:27:00Z">
          <w:pPr>
            <w:pStyle w:val="B1"/>
            <w:ind w:left="0" w:firstLine="0"/>
          </w:pPr>
        </w:pPrChange>
      </w:pPr>
      <w:ins w:id="14892" w:author="S2-2205117" w:date="2022-05-25T23:16:00Z">
        <w:del w:id="14893" w:author="Rapporteur" w:date="2022-05-26T00:27:00Z">
          <w:r>
            <w:rPr>
              <w:lang w:eastAsia="zh-CN"/>
            </w:rPr>
            <w:tab/>
          </w:r>
        </w:del>
        <w:r>
          <w:rPr>
            <w:lang w:eastAsia="zh-CN"/>
          </w:rPr>
          <w:t>-</w:t>
        </w:r>
        <w:r>
          <w:rPr>
            <w:lang w:eastAsia="zh-CN"/>
          </w:rPr>
          <w:tab/>
          <w:t>The LCS architecture supports providing LCS QoS and finer location information to NWDAF.</w:t>
        </w:r>
      </w:ins>
    </w:p>
    <w:p>
      <w:pPr>
        <w:pStyle w:val="21"/>
        <w:rPr>
          <w:ins w:id="14894" w:author="S2-2205118" w:date="2022-05-25T23:19:00Z"/>
        </w:rPr>
      </w:pPr>
      <w:bookmarkStart w:id="14895" w:name="_Toc19592"/>
      <w:bookmarkStart w:id="14896" w:name="_Toc104433423"/>
      <w:bookmarkStart w:id="14897" w:name="_Toc104467542"/>
      <w:bookmarkStart w:id="14898" w:name="_Toc104467875"/>
      <w:bookmarkStart w:id="14899" w:name="_Toc104468211"/>
      <w:ins w:id="14900" w:author="S2-2205118" w:date="2022-05-25T23:19:00Z">
        <w:r>
          <w:rPr>
            <w:lang w:eastAsia="zh-CN"/>
          </w:rPr>
          <w:t>6.</w:t>
        </w:r>
        <w:del w:id="14901" w:author="Rapporteur" w:date="2022-05-26T00:27:00Z">
          <w:r>
            <w:rPr>
              <w:rFonts w:hint="eastAsia"/>
              <w:lang w:eastAsia="zh-CN"/>
            </w:rPr>
            <w:delText>X</w:delText>
          </w:r>
        </w:del>
      </w:ins>
      <w:ins w:id="14902" w:author="Rapporteur" w:date="2022-05-26T11:19:00Z">
        <w:r>
          <w:rPr>
            <w:lang w:eastAsia="zh-CN"/>
          </w:rPr>
          <w:t>58</w:t>
        </w:r>
      </w:ins>
      <w:ins w:id="14903" w:author="S2-2205118" w:date="2022-05-25T23:19:00Z">
        <w:r>
          <w:rPr>
            <w:rFonts w:hint="eastAsia"/>
            <w:lang w:eastAsia="ko-KR"/>
          </w:rPr>
          <w:tab/>
        </w:r>
        <w:r>
          <w:t>Solution</w:t>
        </w:r>
        <w:r>
          <w:rPr>
            <w:rFonts w:hint="eastAsia"/>
            <w:lang w:eastAsia="zh-CN"/>
          </w:rPr>
          <w:t xml:space="preserve"> #</w:t>
        </w:r>
        <w:del w:id="14904" w:author="Rapporteur" w:date="2022-05-26T00:28:00Z">
          <w:r>
            <w:rPr>
              <w:lang w:eastAsia="zh-CN"/>
            </w:rPr>
            <w:delText>X</w:delText>
          </w:r>
        </w:del>
      </w:ins>
      <w:ins w:id="14905" w:author="Rapporteur" w:date="2022-05-26T11:19:00Z">
        <w:r>
          <w:rPr>
            <w:lang w:eastAsia="zh-CN"/>
          </w:rPr>
          <w:t>58</w:t>
        </w:r>
      </w:ins>
      <w:ins w:id="14906" w:author="S2-2205118" w:date="2022-05-25T23:19:00Z">
        <w:r>
          <w:t>: Supporting UE mobility analytics with finer granularity than TA/cell</w:t>
        </w:r>
        <w:bookmarkEnd w:id="14895"/>
        <w:bookmarkEnd w:id="14896"/>
        <w:bookmarkEnd w:id="14897"/>
        <w:bookmarkEnd w:id="14898"/>
        <w:bookmarkEnd w:id="14899"/>
        <w:del w:id="14907" w:author="Rapporteur" w:date="2022-05-26T03:54:00Z">
          <w:r>
            <w:delText xml:space="preserve"> </w:delText>
          </w:r>
        </w:del>
      </w:ins>
    </w:p>
    <w:p>
      <w:pPr>
        <w:pStyle w:val="31"/>
        <w:rPr>
          <w:ins w:id="14908" w:author="S2-2205118" w:date="2022-05-25T23:19:00Z"/>
        </w:rPr>
      </w:pPr>
      <w:bookmarkStart w:id="14909" w:name="_Toc7424"/>
      <w:bookmarkStart w:id="14910" w:name="_Toc104433424"/>
      <w:bookmarkStart w:id="14911" w:name="_Toc104467543"/>
      <w:bookmarkStart w:id="14912" w:name="_Toc104467876"/>
      <w:bookmarkStart w:id="14913" w:name="_Toc104468212"/>
      <w:ins w:id="14914" w:author="S2-2205118" w:date="2022-05-25T23:19:00Z">
        <w:r>
          <w:t>6.</w:t>
        </w:r>
        <w:del w:id="14915" w:author="Rapporteur" w:date="2022-05-26T00:28:00Z">
          <w:r>
            <w:rPr>
              <w:rFonts w:hint="eastAsia"/>
            </w:rPr>
            <w:delText>X</w:delText>
          </w:r>
        </w:del>
      </w:ins>
      <w:ins w:id="14916" w:author="Rapporteur" w:date="2022-05-26T11:19:00Z">
        <w:r>
          <w:t>58</w:t>
        </w:r>
      </w:ins>
      <w:ins w:id="14917" w:author="S2-2205118" w:date="2022-05-25T23:19:00Z">
        <w:r>
          <w:t>.1</w:t>
        </w:r>
        <w:r>
          <w:rPr>
            <w:rFonts w:hint="eastAsia"/>
          </w:rPr>
          <w:tab/>
          <w:t>Description</w:t>
        </w:r>
        <w:bookmarkEnd w:id="14909"/>
        <w:bookmarkEnd w:id="14910"/>
        <w:bookmarkEnd w:id="14911"/>
        <w:bookmarkEnd w:id="14912"/>
        <w:bookmarkEnd w:id="14913"/>
      </w:ins>
    </w:p>
    <w:p>
      <w:pPr>
        <w:pStyle w:val="EditorsNote"/>
        <w:rPr>
          <w:ins w:id="14918" w:author="S2-2205118" w:date="2022-05-25T23:19:00Z"/>
          <w:del w:id="14919" w:author="Rapporteur" w:date="2022-05-26T01:16:00Z"/>
        </w:rPr>
      </w:pPr>
      <w:ins w:id="14920" w:author="S2-2205118" w:date="2022-05-25T23:19:00Z">
        <w:del w:id="14921" w:author="Rapporteur" w:date="2022-05-26T01:16:00Z">
          <w:r>
            <w:delText>Editor's note:</w:delText>
          </w:r>
          <w:r>
            <w:tab/>
          </w:r>
          <w:r>
            <w:rPr>
              <w:lang w:val="en-US"/>
            </w:rPr>
            <w:delText xml:space="preserve">This clause will describe </w:delText>
          </w:r>
          <w:r>
            <w:delText>the solution principles and architecture assumptions for corresponding key issue(s) which should be explicitly stated. Clause(s) may be added to capture details.</w:delText>
          </w:r>
        </w:del>
      </w:ins>
    </w:p>
    <w:p>
      <w:pPr>
        <w:spacing w:before="60" w:after="120"/>
        <w:rPr>
          <w:ins w:id="14922" w:author="S2-2205118" w:date="2022-05-25T23:19:00Z"/>
          <w:rFonts w:eastAsia="等线"/>
          <w:lang w:val="en-US"/>
        </w:rPr>
      </w:pPr>
      <w:ins w:id="14923" w:author="S2-2205118" w:date="2022-05-25T23:19:00Z">
        <w:r>
          <w:rPr>
            <w:rFonts w:eastAsia="等线"/>
            <w:lang w:val="en-US"/>
          </w:rPr>
          <w:t xml:space="preserve">If the NWDAF requires to provide UE mobility analytics with finer granularity than TA/cell then the NWDAF can interface with the GMLC/AMF to obtain location information using the LCS procedures. In such scenario the NWDAF interface with a GMLC to obtain location information for a UE. Another approach is that the NWDAF acts as a GMLC client and obtain location information directly from the AMF. </w:t>
        </w:r>
      </w:ins>
    </w:p>
    <w:p>
      <w:pPr>
        <w:spacing w:before="60" w:after="120"/>
        <w:rPr>
          <w:ins w:id="14924" w:author="S2-2205118" w:date="2022-05-25T23:19:00Z"/>
          <w:lang w:eastAsia="ko-KR"/>
        </w:rPr>
      </w:pPr>
      <w:ins w:id="14925" w:author="S2-2205118" w:date="2022-05-25T23:19:00Z">
        <w:r>
          <w:rPr>
            <w:rFonts w:eastAsia="等线"/>
            <w:lang w:val="en-US"/>
          </w:rPr>
          <w:t xml:space="preserve">The UE mobily analytics output include as additional analytic output the </w:t>
        </w:r>
        <w:r>
          <w:rPr>
            <w:lang w:eastAsia="ko-KR"/>
          </w:rPr>
          <w:t>UE location in geographical coordinates and/or local coordinates expressed as a shape as defined in TS 23.032 [</w:t>
        </w:r>
        <w:del w:id="14926" w:author="Rapporteur" w:date="2022-05-26T01:59:00Z">
          <w:r>
            <w:rPr>
              <w:lang w:eastAsia="zh-CN"/>
            </w:rPr>
            <w:delText>y</w:delText>
          </w:r>
        </w:del>
      </w:ins>
      <w:ins w:id="14927" w:author="Rapporteur" w:date="2022-05-26T01:59:00Z">
        <w:r>
          <w:rPr>
            <w:lang w:eastAsia="zh-CN"/>
          </w:rPr>
          <w:t>14</w:t>
        </w:r>
      </w:ins>
      <w:ins w:id="14928" w:author="S2-2205118" w:date="2022-05-25T23:19:00Z">
        <w:r>
          <w:rPr>
            <w:lang w:eastAsia="ko-KR"/>
          </w:rPr>
          <w:t>].</w:t>
        </w:r>
      </w:ins>
    </w:p>
    <w:p>
      <w:pPr>
        <w:spacing w:before="60" w:after="120"/>
        <w:rPr>
          <w:ins w:id="14929" w:author="S2-2205118" w:date="2022-05-25T23:19:00Z"/>
          <w:rFonts w:eastAsia="等线"/>
          <w:lang w:val="en-US"/>
        </w:rPr>
      </w:pPr>
      <w:ins w:id="14930" w:author="S2-2205118" w:date="2022-05-25T23:19:00Z">
        <w:r>
          <w:rPr>
            <w:rFonts w:eastAsia="等线"/>
            <w:lang w:val="en-US"/>
          </w:rPr>
          <w:t>In addition, as part of the support of Location Services work, specified in 3GPP TS 23.273 [</w:t>
        </w:r>
        <w:del w:id="14931" w:author="Rapporteur" w:date="2022-05-26T01:52:00Z">
          <w:r>
            <w:rPr>
              <w:rFonts w:eastAsia="等线"/>
              <w:lang w:val="en-US"/>
            </w:rPr>
            <w:delText>x</w:delText>
          </w:r>
        </w:del>
      </w:ins>
      <w:ins w:id="14932" w:author="Rapporteur" w:date="2022-05-26T01:52:00Z">
        <w:r>
          <w:rPr>
            <w:rFonts w:eastAsia="等线"/>
            <w:lang w:val="en-US"/>
          </w:rPr>
          <w:t>13</w:t>
        </w:r>
      </w:ins>
      <w:ins w:id="14933" w:author="S2-2205118" w:date="2022-05-25T23:19:00Z">
        <w:r>
          <w:rPr>
            <w:rFonts w:eastAsia="等线"/>
            <w:lang w:val="en-US"/>
          </w:rPr>
          <w:t>], a consumer may request a deferred location request requesting to be notified of a location of a UE when specific events associated to a target UE take place. The following types of events are defined:</w:t>
        </w:r>
      </w:ins>
    </w:p>
    <w:p>
      <w:pPr>
        <w:pStyle w:val="B1"/>
        <w:rPr>
          <w:ins w:id="14934" w:author="S2-2205118" w:date="2022-05-25T23:19:00Z"/>
          <w:rFonts w:eastAsia="等线"/>
          <w:rPrChange w:id="14935" w:author="Rapporteur" w:date="2022-05-26T14:15:00Z">
            <w:rPr>
              <w:ins w:id="14936" w:author="S2-2205118" w:date="2022-05-25T23:19:00Z"/>
              <w:rFonts w:eastAsia="等线"/>
              <w:lang w:val="en-US"/>
            </w:rPr>
          </w:rPrChange>
        </w:rPr>
      </w:pPr>
      <w:ins w:id="14937" w:author="S2-2205118" w:date="2022-05-25T23:19:00Z">
        <w:r>
          <w:rPr>
            <w:rPrChange w:id="14938" w:author="Rapporteur" w:date="2022-05-26T14:15:00Z">
              <w:rPr>
                <w:lang w:eastAsia="ko-KR"/>
              </w:rPr>
            </w:rPrChange>
          </w:rPr>
          <w:t>a)</w:t>
        </w:r>
        <w:r>
          <w:rPr>
            <w:rPrChange w:id="14939" w:author="Rapporteur" w:date="2022-05-26T14:15:00Z">
              <w:rPr>
                <w:lang w:eastAsia="ko-KR"/>
              </w:rPr>
            </w:rPrChange>
          </w:rPr>
          <w:tab/>
          <w:t>UE availability: Any event in which the 5GCN has established a contact with the UE. This event is considered to be applicable when the UE is temporarily unavailable due to inaction by the user, or for temporarily loss of radio connectivity or IMSI detach and so on</w:t>
        </w:r>
      </w:ins>
    </w:p>
    <w:p>
      <w:pPr>
        <w:pStyle w:val="B1"/>
        <w:rPr>
          <w:ins w:id="14940" w:author="S2-2205118" w:date="2022-05-25T23:19:00Z"/>
          <w:rFonts w:eastAsia="等线"/>
          <w:rPrChange w:id="14941" w:author="Rapporteur" w:date="2022-05-26T14:15:00Z">
            <w:rPr>
              <w:ins w:id="14942" w:author="S2-2205118" w:date="2022-05-25T23:19:00Z"/>
              <w:rFonts w:eastAsia="等线"/>
              <w:lang w:val="en-US"/>
            </w:rPr>
          </w:rPrChange>
        </w:rPr>
      </w:pPr>
      <w:ins w:id="14943" w:author="S2-2205118" w:date="2022-05-25T23:19:00Z">
        <w:r>
          <w:rPr>
            <w:rPrChange w:id="14944" w:author="Rapporteur" w:date="2022-05-26T14:15:00Z">
              <w:rPr>
                <w:lang w:eastAsia="ko-KR"/>
              </w:rPr>
            </w:rPrChange>
          </w:rPr>
          <w:t>b)</w:t>
        </w:r>
        <w:r>
          <w:rPr>
            <w:rPrChange w:id="14945" w:author="Rapporteur" w:date="2022-05-26T14:15:00Z">
              <w:rPr>
                <w:lang w:eastAsia="ko-KR"/>
              </w:rPr>
            </w:rPrChange>
          </w:rPr>
          <w:tab/>
          <w:t>Area: An event where the UE enters</w:t>
        </w:r>
        <w:r>
          <w:rPr>
            <w:rFonts w:eastAsia="宋体"/>
            <w:rPrChange w:id="14946" w:author="Rapporteur" w:date="2022-05-26T14:15:00Z">
              <w:rPr>
                <w:rFonts w:eastAsia="宋体"/>
                <w:lang w:eastAsia="zh-CN"/>
              </w:rPr>
            </w:rPrChange>
          </w:rPr>
          <w:t>,</w:t>
        </w:r>
        <w:r>
          <w:rPr>
            <w:rPrChange w:id="14947" w:author="Rapporteur" w:date="2022-05-26T14:15:00Z">
              <w:rPr>
                <w:lang w:eastAsia="ko-KR"/>
              </w:rPr>
            </w:rPrChange>
          </w:rPr>
          <w:t xml:space="preserve"> leaves or remains within a pre-defined geographical area.</w:t>
        </w:r>
      </w:ins>
    </w:p>
    <w:p>
      <w:pPr>
        <w:pStyle w:val="B1"/>
        <w:rPr>
          <w:ins w:id="14948" w:author="S2-2205118" w:date="2022-05-25T23:19:00Z"/>
          <w:rPrChange w:id="14949" w:author="Rapporteur" w:date="2022-05-26T14:15:00Z">
            <w:rPr>
              <w:ins w:id="14950" w:author="S2-2205118" w:date="2022-05-25T23:19:00Z"/>
              <w:lang w:eastAsia="ko-KR"/>
            </w:rPr>
          </w:rPrChange>
        </w:rPr>
      </w:pPr>
      <w:ins w:id="14951" w:author="S2-2205118" w:date="2022-05-25T23:19:00Z">
        <w:r>
          <w:rPr>
            <w:rPrChange w:id="14952" w:author="Rapporteur" w:date="2022-05-26T14:15:00Z">
              <w:rPr>
                <w:lang w:eastAsia="ko-KR"/>
              </w:rPr>
            </w:rPrChange>
          </w:rPr>
          <w:t>c)</w:t>
        </w:r>
        <w:r>
          <w:rPr>
            <w:rPrChange w:id="14953" w:author="Rapporteur" w:date="2022-05-26T14:15:00Z">
              <w:rPr>
                <w:lang w:eastAsia="ko-KR"/>
              </w:rPr>
            </w:rPrChange>
          </w:rPr>
          <w:tab/>
          <w:t xml:space="preserve">Periodic Location: An event where a defined periodic timer expires in the UE and activates a location report. </w:t>
        </w:r>
      </w:ins>
    </w:p>
    <w:p>
      <w:pPr>
        <w:pStyle w:val="B1"/>
        <w:rPr>
          <w:ins w:id="14954" w:author="S2-2205118" w:date="2022-05-25T23:19:00Z"/>
          <w:del w:id="14955" w:author="Rapporteur" w:date="2022-05-26T01:52:00Z"/>
          <w:rPrChange w:id="14956" w:author="Rapporteur" w:date="2022-05-26T14:15:00Z">
            <w:rPr>
              <w:ins w:id="14957" w:author="S2-2205118" w:date="2022-05-25T23:19:00Z"/>
              <w:del w:id="14958" w:author="Rapporteur" w:date="2022-05-26T01:52:00Z"/>
              <w:lang w:eastAsia="ko-KR"/>
            </w:rPr>
          </w:rPrChange>
        </w:rPr>
      </w:pPr>
      <w:ins w:id="14959" w:author="S2-2205118" w:date="2022-05-25T23:19:00Z">
        <w:r>
          <w:rPr>
            <w:rPrChange w:id="14960" w:author="Rapporteur" w:date="2022-05-26T14:15:00Z">
              <w:rPr>
                <w:lang w:eastAsia="ko-KR"/>
              </w:rPr>
            </w:rPrChange>
          </w:rPr>
          <w:t>d)</w:t>
        </w:r>
        <w:r>
          <w:rPr>
            <w:rPrChange w:id="14961" w:author="Rapporteur" w:date="2022-05-26T14:15:00Z">
              <w:rPr>
                <w:lang w:eastAsia="ko-KR"/>
              </w:rPr>
            </w:rPrChange>
          </w:rPr>
          <w:tab/>
          <w:t>Motion: An event where the UE moves by more than some predefined straight line distance from a previous location. The motion event may be reported one time only, or multiple times.</w:t>
        </w:r>
      </w:ins>
    </w:p>
    <w:p>
      <w:pPr>
        <w:pStyle w:val="B1"/>
        <w:rPr>
          <w:ins w:id="14962" w:author="S2-2205118" w:date="2022-05-25T23:19:00Z"/>
          <w:rFonts w:eastAsia="Malgun Gothic"/>
          <w:lang w:eastAsia="ko-KR"/>
          <w:rPrChange w:id="14963" w:author="Rapporteur" w:date="2022-05-26T01:52:00Z">
            <w:rPr>
              <w:ins w:id="14964" w:author="S2-2205118" w:date="2022-05-25T23:19:00Z"/>
              <w:lang w:eastAsia="ko-KR"/>
            </w:rPr>
          </w:rPrChange>
        </w:rPr>
        <w:pPrChange w:id="14965" w:author="Rapporteur" w:date="2022-05-26T14:15:00Z">
          <w:pPr/>
        </w:pPrChange>
      </w:pPr>
    </w:p>
    <w:p>
      <w:pPr>
        <w:rPr>
          <w:ins w:id="14966" w:author="S2-2205118" w:date="2022-05-25T23:19:00Z"/>
          <w:del w:id="14967" w:author="Rapporteur" w:date="2022-05-26T00:28:00Z"/>
          <w:lang w:eastAsia="ko-KR"/>
        </w:rPr>
      </w:pPr>
      <w:ins w:id="14968" w:author="S2-2205118" w:date="2022-05-25T23:19:00Z">
        <w:r>
          <w:rPr>
            <w:lang w:eastAsia="ko-KR"/>
          </w:rPr>
          <w:t>The UE mobility analytics provided by the NWDAF can be additionally enhanced to collect location information for one or more UEs (or any UE) using the deferred location events supported by the eLCS architecture. Such scenario is useful if the consumer requires to be aware of the UE mobility trends in a target area. For example, a consumer may require to be aware of mobility analytics of UEs that are in motion in a target area.</w:t>
        </w:r>
      </w:ins>
    </w:p>
    <w:p>
      <w:pPr>
        <w:rPr>
          <w:ins w:id="14969" w:author="S2-2205118" w:date="2022-05-25T23:19:00Z"/>
          <w:rFonts w:eastAsia="等线"/>
          <w:lang w:eastAsia="zh-CN"/>
          <w:rPrChange w:id="14970" w:author="Rapporteur" w:date="2022-05-26T00:28:00Z">
            <w:rPr>
              <w:ins w:id="14971" w:author="S2-2205118" w:date="2022-05-25T23:19:00Z"/>
              <w:lang w:eastAsia="zh-CN"/>
            </w:rPr>
          </w:rPrChange>
        </w:rPr>
        <w:pPrChange w:id="14972" w:author="Rapporteur" w:date="2022-05-26T00:28:00Z">
          <w:pPr>
            <w:pStyle w:val="B2"/>
          </w:pPr>
        </w:pPrChange>
      </w:pPr>
    </w:p>
    <w:p>
      <w:pPr>
        <w:pStyle w:val="31"/>
        <w:rPr>
          <w:ins w:id="14973" w:author="S2-2205118" w:date="2022-05-25T23:19:00Z"/>
        </w:rPr>
      </w:pPr>
      <w:bookmarkStart w:id="14974" w:name="_Toc11491"/>
      <w:bookmarkStart w:id="14975" w:name="_Toc104433425"/>
      <w:bookmarkStart w:id="14976" w:name="_Toc104467544"/>
      <w:bookmarkStart w:id="14977" w:name="_Toc104467877"/>
      <w:bookmarkStart w:id="14978" w:name="_Toc104468213"/>
      <w:ins w:id="14979" w:author="S2-2205118" w:date="2022-05-25T23:19:00Z">
        <w:r>
          <w:t>6.</w:t>
        </w:r>
        <w:del w:id="14980" w:author="Rapporteur" w:date="2022-05-26T00:28:00Z">
          <w:r>
            <w:delText>X</w:delText>
          </w:r>
        </w:del>
      </w:ins>
      <w:ins w:id="14981" w:author="Rapporteur" w:date="2022-05-26T11:19:00Z">
        <w:r>
          <w:t>58</w:t>
        </w:r>
      </w:ins>
      <w:ins w:id="14982" w:author="S2-2205118" w:date="2022-05-25T23:19:00Z">
        <w:r>
          <w:t>.2</w:t>
        </w:r>
        <w:r>
          <w:tab/>
          <w:t>Procedures</w:t>
        </w:r>
        <w:bookmarkEnd w:id="14974"/>
        <w:bookmarkEnd w:id="14975"/>
        <w:bookmarkEnd w:id="14976"/>
        <w:bookmarkEnd w:id="14977"/>
        <w:bookmarkEnd w:id="14978"/>
      </w:ins>
    </w:p>
    <w:p>
      <w:pPr>
        <w:pStyle w:val="EditorsNote"/>
        <w:rPr>
          <w:ins w:id="14983" w:author="S2-2205118" w:date="2022-05-25T23:19:00Z"/>
          <w:del w:id="14984" w:author="Rapporteur" w:date="2022-05-26T01:16:00Z"/>
        </w:rPr>
      </w:pPr>
      <w:ins w:id="14985" w:author="S2-2205118" w:date="2022-05-25T23:19:00Z">
        <w:del w:id="14986" w:author="Rapporteur" w:date="2022-05-26T01:16:00Z">
          <w:r>
            <w:delText>Editor's note:</w:delText>
          </w:r>
          <w:r>
            <w:tab/>
          </w:r>
          <w:r>
            <w:rPr>
              <w:lang w:val="en-US"/>
            </w:rPr>
            <w:delText xml:space="preserve">This clause describes </w:delText>
          </w:r>
          <w:r>
            <w:rPr>
              <w:rFonts w:hint="eastAsia"/>
              <w:lang w:eastAsia="ko-KR"/>
            </w:rPr>
            <w:delText xml:space="preserve">high-level </w:delText>
          </w:r>
          <w:r>
            <w:delText>procedures and information flows for the solution.</w:delText>
          </w:r>
        </w:del>
      </w:ins>
    </w:p>
    <w:p>
      <w:pPr>
        <w:rPr>
          <w:ins w:id="14987" w:author="S2-2205118" w:date="2022-05-25T23:19:00Z"/>
        </w:rPr>
      </w:pPr>
      <w:ins w:id="14988" w:author="S2-2205118" w:date="2022-05-25T23:19:00Z">
        <w:r>
          <w:rPr>
            <w:rFonts w:eastAsia="等线"/>
            <w:lang w:val="en-US"/>
          </w:rPr>
          <w:t>If a consumer requires UE mobility analytics with finer granularity than TA/cell then the following apply.</w:t>
        </w:r>
      </w:ins>
    </w:p>
    <w:p>
      <w:pPr>
        <w:pStyle w:val="TH"/>
        <w:rPr>
          <w:ins w:id="14989" w:author="S2-2205118" w:date="2022-05-25T23:19:00Z"/>
          <w:bCs/>
          <w:lang w:eastAsia="zh-CN"/>
        </w:rPr>
        <w:pPrChange w:id="14990" w:author="Rapporteur" w:date="2022-05-26T00:47:00Z">
          <w:pPr/>
        </w:pPrChange>
      </w:pPr>
      <w:ins w:id="14991" w:author="S2-2205118" w:date="2022-05-25T23:19:00Z">
        <w:r>
          <w:rPr>
            <w:bCs/>
          </w:rPr>
          <w:object w:dxaOrig="9633" w:dyaOrig="10015">
            <v:shape id="_x0000_i1104" type="#_x0000_t75" style="width:480pt;height:498pt" o:ole="">
              <v:imagedata r:id="rId191" o:title=""/>
            </v:shape>
            <o:OLEObject Type="Embed" ProgID="Visio.Drawing.15" ShapeID="_x0000_i1104" DrawAspect="Content" ObjectID="_1715085519" r:id="rId192"/>
          </w:object>
        </w:r>
      </w:ins>
    </w:p>
    <w:p>
      <w:pPr>
        <w:pStyle w:val="TF"/>
        <w:rPr>
          <w:ins w:id="14992" w:author="S2-2205118" w:date="2022-05-25T23:19:00Z"/>
        </w:rPr>
      </w:pPr>
      <w:ins w:id="14993" w:author="S2-2205118" w:date="2022-05-25T23:19:00Z">
        <w:r>
          <w:t>Figure 6.</w:t>
        </w:r>
        <w:del w:id="14994" w:author="Rapporteur" w:date="2022-05-26T00:28:00Z">
          <w:r>
            <w:delText>x</w:delText>
          </w:r>
        </w:del>
      </w:ins>
      <w:ins w:id="14995" w:author="Rapporteur" w:date="2022-05-26T11:19:00Z">
        <w:r>
          <w:t>58</w:t>
        </w:r>
      </w:ins>
      <w:ins w:id="14996" w:author="S2-2205118" w:date="2022-05-25T23:19:00Z">
        <w:r>
          <w:t>.2-1: Supporting UE mobility analytics taking into account mobility trends.</w:t>
        </w:r>
      </w:ins>
    </w:p>
    <w:p>
      <w:pPr>
        <w:pStyle w:val="B1"/>
        <w:rPr>
          <w:ins w:id="14997" w:author="S2-2205118" w:date="2022-05-25T23:19:00Z"/>
        </w:rPr>
      </w:pPr>
      <w:ins w:id="14998" w:author="S2-2205118" w:date="2022-05-25T23:19:00Z">
        <w:r>
          <w:t>1.</w:t>
        </w:r>
        <w:r>
          <w:tab/>
          <w:t>A Consumer requires UE mobility analytics taking into account UE mobility trends or specific pre-defined geographical area of a UE or group of UEs or UEs in a target area.</w:t>
        </w:r>
      </w:ins>
    </w:p>
    <w:p>
      <w:pPr>
        <w:pStyle w:val="B1"/>
        <w:rPr>
          <w:ins w:id="14999" w:author="S2-2205118" w:date="2022-05-25T23:19:00Z"/>
        </w:rPr>
      </w:pPr>
      <w:ins w:id="15000" w:author="S2-2205118" w:date="2022-05-25T23:19:00Z">
        <w:r>
          <w:t>2.</w:t>
        </w:r>
        <w:r>
          <w:tab/>
          <w:t xml:space="preserve">Consumer sends a request for analytic including the analytic ID and as analytic filters. </w:t>
        </w:r>
      </w:ins>
    </w:p>
    <w:p>
      <w:pPr>
        <w:pStyle w:val="B2"/>
        <w:rPr>
          <w:ins w:id="15001" w:author="S2-2205118" w:date="2022-05-25T23:19:00Z"/>
        </w:rPr>
      </w:pPr>
      <w:ins w:id="15002" w:author="S2-2205118" w:date="2022-05-25T23:19:00Z">
        <w:r>
          <w:t>-</w:t>
        </w:r>
        <w:r>
          <w:tab/>
          <w:t>A target area.</w:t>
        </w:r>
        <w:del w:id="15003" w:author="Rapporteur" w:date="2022-05-26T03:51:00Z">
          <w:r>
            <w:delText xml:space="preserve"> </w:delText>
          </w:r>
        </w:del>
      </w:ins>
    </w:p>
    <w:p>
      <w:pPr>
        <w:pStyle w:val="B2"/>
        <w:rPr>
          <w:ins w:id="15004" w:author="S2-2205118" w:date="2022-05-25T23:19:00Z"/>
        </w:rPr>
      </w:pPr>
      <w:ins w:id="15005" w:author="S2-2205118" w:date="2022-05-25T23:19:00Z">
        <w:r>
          <w:t>-</w:t>
        </w:r>
        <w:r>
          <w:tab/>
          <w:t>Motion Event Criteria specifying a threshold linear distance that the UE must make before the UE provides a location.</w:t>
        </w:r>
        <w:del w:id="15006" w:author="Rapporteur" w:date="2022-05-26T03:51:00Z">
          <w:r>
            <w:delText xml:space="preserve"> </w:delText>
          </w:r>
        </w:del>
      </w:ins>
    </w:p>
    <w:p>
      <w:pPr>
        <w:pStyle w:val="B1"/>
        <w:rPr>
          <w:ins w:id="15007" w:author="S2-2205118" w:date="2022-05-25T23:19:00Z"/>
        </w:rPr>
      </w:pPr>
      <w:ins w:id="15008" w:author="S2-2205118" w:date="2022-05-25T23:19:00Z">
        <w:r>
          <w:t>3.</w:t>
        </w:r>
        <w:r>
          <w:tab/>
          <w:t>The NWDAF requests location reports from the GMLC/AMF using eLCS location procedures as described in 3GPP TS 23.273 [</w:t>
        </w:r>
        <w:del w:id="15009" w:author="Rapporteur" w:date="2022-05-26T01:53:00Z">
          <w:r>
            <w:delText>x</w:delText>
          </w:r>
        </w:del>
      </w:ins>
      <w:ins w:id="15010" w:author="Rapporteur" w:date="2022-05-26T01:53:00Z">
        <w:r>
          <w:t>13</w:t>
        </w:r>
      </w:ins>
      <w:ins w:id="15011" w:author="S2-2205118" w:date="2022-05-25T23:19:00Z">
        <w:r>
          <w:t xml:space="preserve">]. </w:t>
        </w:r>
      </w:ins>
    </w:p>
    <w:p>
      <w:pPr>
        <w:pStyle w:val="B1"/>
        <w:rPr>
          <w:ins w:id="15012" w:author="S2-2205118" w:date="2022-05-25T23:19:00Z"/>
        </w:rPr>
      </w:pPr>
      <w:ins w:id="15013" w:author="S2-2205118" w:date="2022-05-25T23:19:00Z">
        <w:r>
          <w:t>4.</w:t>
        </w:r>
        <w:r>
          <w:tab/>
          <w:t>NWDAF derives UE mobility analytics</w:t>
        </w:r>
      </w:ins>
    </w:p>
    <w:p>
      <w:pPr>
        <w:ind w:left="568" w:hanging="284"/>
        <w:rPr>
          <w:ins w:id="15014" w:author="S2-2205118" w:date="2022-05-25T23:19:00Z"/>
        </w:rPr>
      </w:pPr>
      <w:ins w:id="15015" w:author="S2-2205118" w:date="2022-05-25T23:19:00Z">
        <w:del w:id="15016" w:author="Rapporteur" w:date="2022-05-26T03:51:00Z">
          <w:r>
            <w:delText>6</w:delText>
          </w:r>
        </w:del>
      </w:ins>
      <w:ins w:id="15017" w:author="Rapporteur" w:date="2022-05-26T03:51:00Z">
        <w:r>
          <w:t>5</w:t>
        </w:r>
      </w:ins>
      <w:ins w:id="15018" w:author="S2-2205118" w:date="2022-05-25T23:19:00Z">
        <w:r>
          <w:t>.</w:t>
        </w:r>
        <w:r>
          <w:tab/>
          <w:t>Analytics are reported to the consumer NF.</w:t>
        </w:r>
      </w:ins>
    </w:p>
    <w:p>
      <w:pPr>
        <w:rPr>
          <w:ins w:id="15019" w:author="S2-2205118" w:date="2022-05-25T23:19:00Z"/>
          <w:lang w:eastAsia="zh-CN"/>
        </w:rPr>
      </w:pPr>
    </w:p>
    <w:p>
      <w:pPr>
        <w:spacing w:before="60" w:after="120"/>
        <w:rPr>
          <w:ins w:id="15020" w:author="S2-2205118" w:date="2022-05-25T23:19:00Z"/>
          <w:del w:id="15021" w:author="Rapporteur" w:date="2022-05-26T00:29:00Z"/>
        </w:rPr>
      </w:pPr>
      <w:ins w:id="15022" w:author="S2-2205118" w:date="2022-05-25T23:19:00Z">
        <w:r>
          <w:lastRenderedPageBreak/>
          <w:t>The following input data are required by the NWDAF to measure UE mobility analytics for specific UE mobility trends in addition to the input data defined in clause 6.7.2.2 of 3GPP TS 23.288 [</w:t>
        </w:r>
        <w:del w:id="15023" w:author="Rapporteur" w:date="2022-05-26T00:29:00Z">
          <w:r>
            <w:delText>x</w:delText>
          </w:r>
        </w:del>
      </w:ins>
      <w:ins w:id="15024" w:author="Rapporteur" w:date="2022-05-26T00:29:00Z">
        <w:r>
          <w:t>5</w:t>
        </w:r>
      </w:ins>
      <w:ins w:id="15025" w:author="S2-2205118" w:date="2022-05-25T23:19:00Z">
        <w:r>
          <w:t>].</w:t>
        </w:r>
      </w:ins>
    </w:p>
    <w:p>
      <w:pPr>
        <w:spacing w:before="60" w:after="120"/>
        <w:rPr>
          <w:ins w:id="15026" w:author="S2-2205118" w:date="2022-05-25T23:19:00Z"/>
          <w:rFonts w:eastAsia="等线"/>
          <w:lang w:eastAsia="zh-CN"/>
          <w:rPrChange w:id="15027" w:author="Rapporteur" w:date="2022-05-26T00:29:00Z">
            <w:rPr>
              <w:ins w:id="15028" w:author="S2-2205118" w:date="2022-05-25T23:19:00Z"/>
              <w:lang w:eastAsia="zh-CN"/>
            </w:rPr>
          </w:rPrChange>
        </w:rPr>
        <w:pPrChange w:id="15029" w:author="Rapporteur" w:date="2022-05-26T00:29:00Z">
          <w:pPr/>
        </w:pPrChange>
      </w:pPr>
    </w:p>
    <w:p>
      <w:pPr>
        <w:pStyle w:val="TH"/>
        <w:overflowPunct/>
        <w:autoSpaceDE/>
        <w:autoSpaceDN/>
        <w:adjustRightInd/>
        <w:textAlignment w:val="auto"/>
        <w:rPr>
          <w:ins w:id="15030" w:author="S2-2205118" w:date="2022-05-25T23:19:00Z"/>
          <w:b w:val="0"/>
          <w:lang w:eastAsia="en-US"/>
          <w:rPrChange w:id="15031" w:author="Rapporteur" w:date="2022-05-26T02:23:00Z">
            <w:rPr>
              <w:ins w:id="15032" w:author="S2-2205118" w:date="2022-05-25T23:19:00Z"/>
              <w:rFonts w:ascii="Arial" w:hAnsi="Arial"/>
              <w:b/>
            </w:rPr>
          </w:rPrChange>
        </w:rPr>
        <w:pPrChange w:id="15033" w:author="Rapporteur" w:date="2022-05-26T02:23:00Z">
          <w:pPr>
            <w:keepNext/>
            <w:keepLines/>
            <w:spacing w:before="60"/>
            <w:jc w:val="center"/>
          </w:pPr>
        </w:pPrChange>
      </w:pPr>
      <w:ins w:id="15034" w:author="S2-2205118" w:date="2022-05-25T23:19:00Z">
        <w:r>
          <w:rPr>
            <w:lang w:eastAsia="en-US"/>
            <w:rPrChange w:id="15035" w:author="Rapporteur" w:date="2022-05-26T02:23:00Z">
              <w:rPr>
                <w:b/>
              </w:rPr>
            </w:rPrChange>
          </w:rPr>
          <w:t xml:space="preserve">Table </w:t>
        </w:r>
        <w:r>
          <w:rPr>
            <w:lang w:eastAsia="en-US"/>
            <w:rPrChange w:id="15036" w:author="Rapporteur" w:date="2022-05-26T02:23:00Z">
              <w:rPr>
                <w:b/>
                <w:lang w:eastAsia="zh-CN"/>
              </w:rPr>
            </w:rPrChange>
          </w:rPr>
          <w:t>6.</w:t>
        </w:r>
        <w:del w:id="15037" w:author="Rapporteur" w:date="2022-05-26T00:29:00Z">
          <w:r>
            <w:rPr>
              <w:lang w:eastAsia="en-US"/>
              <w:rPrChange w:id="15038" w:author="Rapporteur" w:date="2022-05-26T02:23:00Z">
                <w:rPr>
                  <w:b/>
                  <w:lang w:eastAsia="zh-CN"/>
                </w:rPr>
              </w:rPrChange>
            </w:rPr>
            <w:delText>x</w:delText>
          </w:r>
        </w:del>
      </w:ins>
      <w:ins w:id="15039" w:author="Rapporteur" w:date="2022-05-26T11:19:00Z">
        <w:r>
          <w:rPr>
            <w:lang w:eastAsia="en-US"/>
          </w:rPr>
          <w:t>58</w:t>
        </w:r>
      </w:ins>
      <w:ins w:id="15040" w:author="S2-2205118" w:date="2022-05-25T23:19:00Z">
        <w:r>
          <w:rPr>
            <w:lang w:eastAsia="en-US"/>
            <w:rPrChange w:id="15041" w:author="Rapporteur" w:date="2022-05-26T02:23:00Z">
              <w:rPr>
                <w:b/>
                <w:lang w:eastAsia="zh-CN"/>
              </w:rPr>
            </w:rPrChange>
          </w:rPr>
          <w:t>.2-1</w:t>
        </w:r>
        <w:r>
          <w:rPr>
            <w:lang w:eastAsia="en-US"/>
            <w:rPrChange w:id="15042" w:author="Rapporteur" w:date="2022-05-26T02:23:00Z">
              <w:rPr>
                <w:b/>
              </w:rPr>
            </w:rPrChange>
          </w:rPr>
          <w:t xml:space="preserve">: </w:t>
        </w:r>
        <w:r>
          <w:rPr>
            <w:lang w:eastAsia="en-US"/>
            <w:rPrChange w:id="15043" w:author="Rapporteur" w:date="2022-05-26T02:23:00Z">
              <w:rPr>
                <w:b/>
                <w:lang w:eastAsia="zh-CN"/>
              </w:rPr>
            </w:rPrChange>
          </w:rPr>
          <w:t>Location measurement from LMF (via AMF)</w:t>
        </w:r>
      </w:ins>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927"/>
        <w:gridCol w:w="3444"/>
      </w:tblGrid>
      <w:tr>
        <w:trPr>
          <w:jc w:val="center"/>
          <w:ins w:id="15044" w:author="S2-2205118" w:date="2022-05-25T23:19:00Z"/>
        </w:trPr>
        <w:tc>
          <w:tcPr>
            <w:tcW w:w="3118" w:type="dxa"/>
          </w:tcPr>
          <w:p>
            <w:pPr>
              <w:keepNext/>
              <w:keepLines/>
              <w:spacing w:after="0"/>
              <w:jc w:val="center"/>
              <w:rPr>
                <w:ins w:id="15045" w:author="S2-2205118" w:date="2022-05-25T23:19:00Z"/>
                <w:rFonts w:ascii="Arial" w:hAnsi="Arial"/>
                <w:b/>
                <w:sz w:val="18"/>
                <w:lang w:eastAsia="zh-CN"/>
              </w:rPr>
            </w:pPr>
            <w:ins w:id="15046" w:author="S2-2205118" w:date="2022-05-25T23:19:00Z">
              <w:r>
                <w:rPr>
                  <w:rFonts w:ascii="Arial" w:hAnsi="Arial"/>
                  <w:b/>
                  <w:sz w:val="18"/>
                  <w:lang w:eastAsia="zh-CN"/>
                </w:rPr>
                <w:t>Information</w:t>
              </w:r>
            </w:ins>
          </w:p>
        </w:tc>
        <w:tc>
          <w:tcPr>
            <w:tcW w:w="927" w:type="dxa"/>
          </w:tcPr>
          <w:p>
            <w:pPr>
              <w:keepNext/>
              <w:keepLines/>
              <w:spacing w:after="0"/>
              <w:jc w:val="center"/>
              <w:rPr>
                <w:ins w:id="15047" w:author="S2-2205118" w:date="2022-05-25T23:19:00Z"/>
                <w:rFonts w:ascii="Arial" w:hAnsi="Arial" w:cs="Arial"/>
                <w:b/>
                <w:sz w:val="18"/>
              </w:rPr>
            </w:pPr>
            <w:ins w:id="15048" w:author="S2-2205118" w:date="2022-05-25T23:19:00Z">
              <w:r>
                <w:rPr>
                  <w:rFonts w:ascii="Arial" w:hAnsi="Arial" w:cs="Arial"/>
                  <w:b/>
                  <w:sz w:val="18"/>
                </w:rPr>
                <w:t>Source</w:t>
              </w:r>
            </w:ins>
          </w:p>
        </w:tc>
        <w:tc>
          <w:tcPr>
            <w:tcW w:w="3444" w:type="dxa"/>
          </w:tcPr>
          <w:p>
            <w:pPr>
              <w:keepNext/>
              <w:keepLines/>
              <w:spacing w:after="0"/>
              <w:jc w:val="center"/>
              <w:rPr>
                <w:ins w:id="15049" w:author="S2-2205118" w:date="2022-05-25T23:19:00Z"/>
                <w:rFonts w:ascii="Arial" w:hAnsi="Arial" w:cs="Arial"/>
                <w:sz w:val="18"/>
              </w:rPr>
            </w:pPr>
            <w:ins w:id="15050" w:author="S2-2205118" w:date="2022-05-25T23:19:00Z">
              <w:r>
                <w:rPr>
                  <w:rFonts w:ascii="Arial" w:hAnsi="Arial" w:cs="Arial"/>
                  <w:b/>
                  <w:sz w:val="18"/>
                </w:rPr>
                <w:t>Description</w:t>
              </w:r>
            </w:ins>
          </w:p>
        </w:tc>
      </w:tr>
      <w:tr>
        <w:trPr>
          <w:jc w:val="center"/>
          <w:ins w:id="15051" w:author="S2-2205118" w:date="2022-05-25T23:19:00Z"/>
        </w:trPr>
        <w:tc>
          <w:tcPr>
            <w:tcW w:w="3118" w:type="dxa"/>
          </w:tcPr>
          <w:p>
            <w:pPr>
              <w:keepNext/>
              <w:keepLines/>
              <w:spacing w:after="0"/>
              <w:rPr>
                <w:ins w:id="15052" w:author="S2-2205118" w:date="2022-05-25T23:19:00Z"/>
                <w:rFonts w:ascii="Arial" w:eastAsia="Batang" w:hAnsi="Arial" w:cs="Arial"/>
                <w:bCs/>
                <w:sz w:val="18"/>
              </w:rPr>
            </w:pPr>
            <w:ins w:id="15053" w:author="S2-2205118" w:date="2022-05-25T23:19:00Z">
              <w:r>
                <w:rPr>
                  <w:rFonts w:ascii="Arial" w:eastAsia="Batang" w:hAnsi="Arial" w:cs="Arial"/>
                  <w:bCs/>
                  <w:sz w:val="18"/>
                </w:rPr>
                <w:t>UE location estimate</w:t>
              </w:r>
            </w:ins>
          </w:p>
        </w:tc>
        <w:tc>
          <w:tcPr>
            <w:tcW w:w="927" w:type="dxa"/>
          </w:tcPr>
          <w:p>
            <w:pPr>
              <w:keepNext/>
              <w:keepLines/>
              <w:spacing w:after="0"/>
              <w:jc w:val="center"/>
              <w:rPr>
                <w:ins w:id="15054" w:author="S2-2205118" w:date="2022-05-25T23:19:00Z"/>
                <w:rFonts w:ascii="Arial" w:hAnsi="Arial"/>
                <w:sz w:val="18"/>
                <w:lang w:eastAsia="ja-JP"/>
              </w:rPr>
            </w:pPr>
            <w:ins w:id="15055" w:author="S2-2205118" w:date="2022-05-25T23:19:00Z">
              <w:r>
                <w:rPr>
                  <w:rFonts w:ascii="Arial" w:hAnsi="Arial"/>
                  <w:sz w:val="18"/>
                  <w:lang w:eastAsia="ja-JP"/>
                </w:rPr>
                <w:t>GMLC/AMF</w:t>
              </w:r>
            </w:ins>
          </w:p>
        </w:tc>
        <w:tc>
          <w:tcPr>
            <w:tcW w:w="3444" w:type="dxa"/>
          </w:tcPr>
          <w:p>
            <w:pPr>
              <w:keepNext/>
              <w:keepLines/>
              <w:spacing w:after="0"/>
              <w:rPr>
                <w:ins w:id="15056" w:author="S2-2205118" w:date="2022-05-25T23:19:00Z"/>
                <w:rFonts w:ascii="Arial" w:hAnsi="Arial"/>
                <w:sz w:val="18"/>
              </w:rPr>
            </w:pPr>
            <w:ins w:id="15057" w:author="S2-2205118" w:date="2022-05-25T23:19:00Z">
              <w:r>
                <w:rPr>
                  <w:rFonts w:ascii="Arial" w:hAnsi="Arial"/>
                  <w:sz w:val="18"/>
                </w:rPr>
                <w:t>The estimated location of the UE determined by the LMF</w:t>
              </w:r>
            </w:ins>
          </w:p>
        </w:tc>
      </w:tr>
      <w:tr>
        <w:trPr>
          <w:jc w:val="center"/>
          <w:ins w:id="15058" w:author="S2-2205118" w:date="2022-05-25T23:19:00Z"/>
        </w:trPr>
        <w:tc>
          <w:tcPr>
            <w:tcW w:w="3118" w:type="dxa"/>
          </w:tcPr>
          <w:p>
            <w:pPr>
              <w:keepNext/>
              <w:keepLines/>
              <w:spacing w:after="0"/>
              <w:rPr>
                <w:ins w:id="15059" w:author="S2-2205118" w:date="2022-05-25T23:19:00Z"/>
                <w:rFonts w:ascii="Arial" w:eastAsia="Batang" w:hAnsi="Arial" w:cs="Arial"/>
                <w:bCs/>
                <w:sz w:val="18"/>
              </w:rPr>
            </w:pPr>
            <w:ins w:id="15060" w:author="S2-2205118" w:date="2022-05-25T23:19:00Z">
              <w:r>
                <w:rPr>
                  <w:rFonts w:ascii="Arial" w:eastAsia="Batang" w:hAnsi="Arial" w:cs="Arial"/>
                  <w:bCs/>
                  <w:sz w:val="18"/>
                </w:rPr>
                <w:t>Indication of motion event occurence</w:t>
              </w:r>
            </w:ins>
          </w:p>
        </w:tc>
        <w:tc>
          <w:tcPr>
            <w:tcW w:w="927" w:type="dxa"/>
          </w:tcPr>
          <w:p>
            <w:pPr>
              <w:keepNext/>
              <w:keepLines/>
              <w:spacing w:after="0"/>
              <w:jc w:val="center"/>
              <w:rPr>
                <w:ins w:id="15061" w:author="S2-2205118" w:date="2022-05-25T23:19:00Z"/>
                <w:rFonts w:ascii="Arial" w:hAnsi="Arial"/>
                <w:sz w:val="18"/>
                <w:lang w:eastAsia="ja-JP"/>
              </w:rPr>
            </w:pPr>
            <w:ins w:id="15062" w:author="S2-2205118" w:date="2022-05-25T23:19:00Z">
              <w:r>
                <w:rPr>
                  <w:rFonts w:ascii="Arial" w:hAnsi="Arial"/>
                  <w:sz w:val="18"/>
                  <w:lang w:eastAsia="ja-JP"/>
                </w:rPr>
                <w:t>GMLC/AMF</w:t>
              </w:r>
            </w:ins>
          </w:p>
        </w:tc>
        <w:tc>
          <w:tcPr>
            <w:tcW w:w="3444" w:type="dxa"/>
          </w:tcPr>
          <w:p>
            <w:pPr>
              <w:keepNext/>
              <w:keepLines/>
              <w:spacing w:after="0"/>
              <w:rPr>
                <w:ins w:id="15063" w:author="S2-2205118" w:date="2022-05-25T23:19:00Z"/>
                <w:rFonts w:ascii="Arial" w:hAnsi="Arial"/>
                <w:sz w:val="18"/>
              </w:rPr>
            </w:pPr>
            <w:ins w:id="15064" w:author="S2-2205118" w:date="2022-05-25T23:19:00Z">
              <w:r>
                <w:rPr>
                  <w:rFonts w:ascii="Arial" w:hAnsi="Arial"/>
                  <w:sz w:val="18"/>
                </w:rPr>
                <w:t>Provides an indication that the UE has moved a requested linear threshold distance</w:t>
              </w:r>
            </w:ins>
          </w:p>
        </w:tc>
      </w:tr>
      <w:tr>
        <w:trPr>
          <w:jc w:val="center"/>
          <w:ins w:id="15065" w:author="S2-2205118" w:date="2022-05-25T23:19:00Z"/>
        </w:trPr>
        <w:tc>
          <w:tcPr>
            <w:tcW w:w="3118" w:type="dxa"/>
          </w:tcPr>
          <w:p>
            <w:pPr>
              <w:keepNext/>
              <w:keepLines/>
              <w:spacing w:after="0"/>
              <w:rPr>
                <w:ins w:id="15066" w:author="S2-2205118" w:date="2022-05-25T23:19:00Z"/>
                <w:rFonts w:ascii="Arial" w:eastAsia="Batang" w:hAnsi="Arial" w:cs="Arial"/>
                <w:bCs/>
                <w:sz w:val="18"/>
              </w:rPr>
            </w:pPr>
            <w:ins w:id="15067" w:author="S2-2205118" w:date="2022-05-25T23:19:00Z">
              <w:r>
                <w:rPr>
                  <w:rFonts w:ascii="Arial" w:eastAsia="Batang" w:hAnsi="Arial" w:cs="Arial"/>
                  <w:bCs/>
                  <w:sz w:val="18"/>
                </w:rPr>
                <w:t>Timestamp</w:t>
              </w:r>
            </w:ins>
          </w:p>
        </w:tc>
        <w:tc>
          <w:tcPr>
            <w:tcW w:w="927" w:type="dxa"/>
          </w:tcPr>
          <w:p>
            <w:pPr>
              <w:keepNext/>
              <w:keepLines/>
              <w:spacing w:after="0"/>
              <w:jc w:val="center"/>
              <w:rPr>
                <w:ins w:id="15068" w:author="S2-2205118" w:date="2022-05-25T23:19:00Z"/>
                <w:rFonts w:ascii="Arial" w:hAnsi="Arial"/>
                <w:sz w:val="18"/>
                <w:lang w:eastAsia="ja-JP"/>
              </w:rPr>
            </w:pPr>
            <w:ins w:id="15069" w:author="S2-2205118" w:date="2022-05-25T23:19:00Z">
              <w:r>
                <w:rPr>
                  <w:rFonts w:ascii="Arial" w:hAnsi="Arial"/>
                  <w:sz w:val="18"/>
                  <w:lang w:eastAsia="ja-JP"/>
                </w:rPr>
                <w:t>GMLC/AMF</w:t>
              </w:r>
            </w:ins>
          </w:p>
        </w:tc>
        <w:tc>
          <w:tcPr>
            <w:tcW w:w="3444" w:type="dxa"/>
          </w:tcPr>
          <w:p>
            <w:pPr>
              <w:keepNext/>
              <w:keepLines/>
              <w:spacing w:after="0"/>
              <w:rPr>
                <w:ins w:id="15070" w:author="S2-2205118" w:date="2022-05-25T23:19:00Z"/>
                <w:rFonts w:ascii="Arial" w:hAnsi="Arial"/>
                <w:sz w:val="18"/>
              </w:rPr>
            </w:pPr>
            <w:ins w:id="15071" w:author="S2-2205118" w:date="2022-05-25T23:19:00Z">
              <w:r>
                <w:rPr>
                  <w:rFonts w:ascii="Arial" w:hAnsi="Arial"/>
                  <w:sz w:val="18"/>
                </w:rPr>
                <w:t>Time stamp of location estimation</w:t>
              </w:r>
            </w:ins>
          </w:p>
        </w:tc>
      </w:tr>
    </w:tbl>
    <w:p>
      <w:pPr>
        <w:rPr>
          <w:ins w:id="15072" w:author="S2-2205118" w:date="2022-05-25T23:19:00Z"/>
          <w:lang w:eastAsia="zh-CN"/>
        </w:rPr>
      </w:pPr>
    </w:p>
    <w:p>
      <w:pPr>
        <w:rPr>
          <w:ins w:id="15073" w:author="S2-2205118" w:date="2022-05-25T23:19:00Z"/>
          <w:lang w:eastAsia="zh-CN"/>
        </w:rPr>
      </w:pPr>
      <w:ins w:id="15074" w:author="S2-2205118" w:date="2022-05-25T23:19:00Z">
        <w:r>
          <w:rPr>
            <w:lang w:eastAsia="zh-CN"/>
          </w:rPr>
          <w:t>The UE mobility analytics output to a consumer include the following, in addition to the analytic output data defined in clause 6.7.2.3 of 3GPP TS 23.288 [</w:t>
        </w:r>
        <w:del w:id="15075" w:author="Rapporteur" w:date="2022-05-26T00:29:00Z">
          <w:r>
            <w:rPr>
              <w:lang w:eastAsia="zh-CN"/>
            </w:rPr>
            <w:delText>x</w:delText>
          </w:r>
        </w:del>
      </w:ins>
      <w:ins w:id="15076" w:author="Rapporteur" w:date="2022-05-26T00:29:00Z">
        <w:r>
          <w:rPr>
            <w:lang w:eastAsia="zh-CN"/>
          </w:rPr>
          <w:t>5</w:t>
        </w:r>
      </w:ins>
      <w:ins w:id="15077" w:author="S2-2205118" w:date="2022-05-25T23:19:00Z">
        <w:r>
          <w:rPr>
            <w:lang w:eastAsia="zh-CN"/>
          </w:rPr>
          <w:t>].</w:t>
        </w:r>
      </w:ins>
    </w:p>
    <w:p>
      <w:pPr>
        <w:pStyle w:val="TH"/>
        <w:overflowPunct/>
        <w:autoSpaceDE/>
        <w:autoSpaceDN/>
        <w:adjustRightInd/>
        <w:textAlignment w:val="auto"/>
        <w:rPr>
          <w:ins w:id="15078" w:author="S2-2205118" w:date="2022-05-25T23:19:00Z"/>
          <w:b w:val="0"/>
          <w:lang w:eastAsia="en-US"/>
          <w:rPrChange w:id="15079" w:author="Rapporteur" w:date="2022-05-26T02:23:00Z">
            <w:rPr>
              <w:ins w:id="15080" w:author="S2-2205118" w:date="2022-05-25T23:19:00Z"/>
              <w:rFonts w:ascii="Arial" w:hAnsi="Arial"/>
              <w:b/>
              <w:lang w:eastAsia="zh-CN"/>
            </w:rPr>
          </w:rPrChange>
        </w:rPr>
        <w:pPrChange w:id="15081" w:author="Rapporteur" w:date="2022-05-26T02:23:00Z">
          <w:pPr>
            <w:keepNext/>
            <w:keepLines/>
            <w:spacing w:before="60"/>
            <w:jc w:val="center"/>
          </w:pPr>
        </w:pPrChange>
      </w:pPr>
      <w:ins w:id="15082" w:author="S2-2205118" w:date="2022-05-25T23:19:00Z">
        <w:r>
          <w:rPr>
            <w:lang w:eastAsia="en-US"/>
            <w:rPrChange w:id="15083" w:author="Rapporteur" w:date="2022-05-26T02:23:00Z">
              <w:rPr>
                <w:b/>
              </w:rPr>
            </w:rPrChange>
          </w:rPr>
          <w:t>Table</w:t>
        </w:r>
        <w:r>
          <w:rPr>
            <w:lang w:eastAsia="en-US"/>
            <w:rPrChange w:id="15084" w:author="Rapporteur" w:date="2022-05-26T02:23:00Z">
              <w:rPr>
                <w:b/>
                <w:lang w:eastAsia="zh-CN"/>
              </w:rPr>
            </w:rPrChange>
          </w:rPr>
          <w:t xml:space="preserve"> 6.</w:t>
        </w:r>
        <w:del w:id="15085" w:author="Rapporteur" w:date="2022-05-26T00:29:00Z">
          <w:r>
            <w:rPr>
              <w:lang w:eastAsia="en-US"/>
              <w:rPrChange w:id="15086" w:author="Rapporteur" w:date="2022-05-26T02:23:00Z">
                <w:rPr>
                  <w:b/>
                  <w:lang w:eastAsia="zh-CN"/>
                </w:rPr>
              </w:rPrChange>
            </w:rPr>
            <w:delText>x</w:delText>
          </w:r>
        </w:del>
      </w:ins>
      <w:ins w:id="15087" w:author="Rapporteur" w:date="2022-05-26T11:19:00Z">
        <w:r>
          <w:rPr>
            <w:lang w:eastAsia="en-US"/>
          </w:rPr>
          <w:t>58</w:t>
        </w:r>
      </w:ins>
      <w:ins w:id="15088" w:author="S2-2205118" w:date="2022-05-25T23:19:00Z">
        <w:r>
          <w:rPr>
            <w:lang w:eastAsia="en-US"/>
            <w:rPrChange w:id="15089" w:author="Rapporteur" w:date="2022-05-26T02:23:00Z">
              <w:rPr>
                <w:b/>
                <w:lang w:eastAsia="zh-CN"/>
              </w:rPr>
            </w:rPrChange>
          </w:rPr>
          <w:t>.2-2</w:t>
        </w:r>
        <w:r>
          <w:rPr>
            <w:lang w:eastAsia="en-US"/>
            <w:rPrChange w:id="15090" w:author="Rapporteur" w:date="2022-05-26T02:23:00Z">
              <w:rPr>
                <w:b/>
              </w:rPr>
            </w:rPrChange>
          </w:rPr>
          <w:t xml:space="preserve">: </w:t>
        </w:r>
        <w:r>
          <w:rPr>
            <w:lang w:eastAsia="en-US"/>
            <w:rPrChange w:id="15091" w:author="Rapporteur" w:date="2022-05-26T02:23:00Z">
              <w:rPr>
                <w:b/>
                <w:lang w:eastAsia="zh-CN"/>
              </w:rPr>
            </w:rPrChange>
          </w:rPr>
          <w:t>UE mobility statistics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5966"/>
      </w:tblGrid>
      <w:tr>
        <w:trPr>
          <w:jc w:val="center"/>
          <w:ins w:id="15092" w:author="S2-2205118" w:date="2022-05-25T23:19:00Z"/>
        </w:trPr>
        <w:tc>
          <w:tcPr>
            <w:tcW w:w="0" w:type="auto"/>
          </w:tcPr>
          <w:p>
            <w:pPr>
              <w:keepNext/>
              <w:keepLines/>
              <w:spacing w:after="0"/>
              <w:jc w:val="center"/>
              <w:rPr>
                <w:ins w:id="15093" w:author="S2-2205118" w:date="2022-05-25T23:19:00Z"/>
                <w:rFonts w:ascii="Arial" w:hAnsi="Arial"/>
                <w:b/>
                <w:sz w:val="18"/>
              </w:rPr>
            </w:pPr>
            <w:ins w:id="15094" w:author="S2-2205118" w:date="2022-05-25T23:19:00Z">
              <w:r>
                <w:rPr>
                  <w:rFonts w:ascii="Arial" w:hAnsi="Arial"/>
                  <w:b/>
                  <w:sz w:val="18"/>
                </w:rPr>
                <w:t>Information</w:t>
              </w:r>
            </w:ins>
          </w:p>
        </w:tc>
        <w:tc>
          <w:tcPr>
            <w:tcW w:w="5966" w:type="dxa"/>
          </w:tcPr>
          <w:p>
            <w:pPr>
              <w:keepNext/>
              <w:keepLines/>
              <w:spacing w:after="0"/>
              <w:jc w:val="center"/>
              <w:rPr>
                <w:ins w:id="15095" w:author="S2-2205118" w:date="2022-05-25T23:19:00Z"/>
                <w:rFonts w:ascii="Arial" w:hAnsi="Arial"/>
                <w:b/>
                <w:sz w:val="18"/>
              </w:rPr>
            </w:pPr>
            <w:ins w:id="15096" w:author="S2-2205118" w:date="2022-05-25T23:19:00Z">
              <w:r>
                <w:rPr>
                  <w:rFonts w:ascii="Arial" w:hAnsi="Arial"/>
                  <w:b/>
                  <w:sz w:val="18"/>
                </w:rPr>
                <w:t>Description</w:t>
              </w:r>
            </w:ins>
          </w:p>
        </w:tc>
      </w:tr>
      <w:tr>
        <w:trPr>
          <w:jc w:val="center"/>
          <w:ins w:id="15097" w:author="S2-2205118" w:date="2022-05-25T23:19:00Z"/>
        </w:trPr>
        <w:tc>
          <w:tcPr>
            <w:tcW w:w="0" w:type="auto"/>
          </w:tcPr>
          <w:p>
            <w:pPr>
              <w:keepNext/>
              <w:keepLines/>
              <w:spacing w:after="0"/>
              <w:rPr>
                <w:ins w:id="15098" w:author="S2-2205118" w:date="2022-05-25T23:19:00Z"/>
                <w:rFonts w:ascii="Arial" w:hAnsi="Arial"/>
                <w:sz w:val="18"/>
              </w:rPr>
            </w:pPr>
            <w:ins w:id="15099" w:author="S2-2205118" w:date="2022-05-25T23:19:00Z">
              <w:r>
                <w:rPr>
                  <w:rFonts w:ascii="Arial" w:hAnsi="Arial"/>
                  <w:sz w:val="18"/>
                </w:rPr>
                <w:t>UE group ID or UE ID</w:t>
              </w:r>
            </w:ins>
          </w:p>
        </w:tc>
        <w:tc>
          <w:tcPr>
            <w:tcW w:w="5966" w:type="dxa"/>
          </w:tcPr>
          <w:p>
            <w:pPr>
              <w:keepNext/>
              <w:keepLines/>
              <w:spacing w:after="0"/>
              <w:rPr>
                <w:ins w:id="15100" w:author="S2-2205118" w:date="2022-05-25T23:19:00Z"/>
                <w:rFonts w:ascii="Arial" w:hAnsi="Arial"/>
                <w:sz w:val="18"/>
              </w:rPr>
            </w:pPr>
            <w:ins w:id="15101" w:author="S2-2205118" w:date="2022-05-25T23:19:00Z">
              <w:r>
                <w:rPr>
                  <w:rFonts w:ascii="Arial" w:hAnsi="Arial"/>
                  <w:sz w:val="18"/>
                </w:rPr>
                <w:t>Identifies a UE or a group of UEs, e.g. internal group ID defined in TS 23.501 [</w:t>
              </w:r>
              <w:del w:id="15102" w:author="Rapporteur" w:date="2022-05-26T01:53:00Z">
                <w:r>
                  <w:rPr>
                    <w:rFonts w:ascii="Arial" w:hAnsi="Arial"/>
                    <w:sz w:val="18"/>
                  </w:rPr>
                  <w:delText>x</w:delText>
                </w:r>
              </w:del>
            </w:ins>
            <w:ins w:id="15103" w:author="Rapporteur" w:date="2022-05-26T01:53:00Z">
              <w:r>
                <w:rPr>
                  <w:rFonts w:ascii="Arial" w:hAnsi="Arial"/>
                  <w:sz w:val="18"/>
                </w:rPr>
                <w:t>2</w:t>
              </w:r>
            </w:ins>
            <w:ins w:id="15104" w:author="S2-2205118" w:date="2022-05-25T23:19:00Z">
              <w:r>
                <w:rPr>
                  <w:rFonts w:ascii="Arial" w:hAnsi="Arial"/>
                  <w:sz w:val="18"/>
                </w:rPr>
                <w:t>] clause 5.9.7, SUPI.</w:t>
              </w:r>
            </w:ins>
          </w:p>
        </w:tc>
      </w:tr>
      <w:tr>
        <w:trPr>
          <w:jc w:val="center"/>
          <w:ins w:id="15105" w:author="S2-2205118" w:date="2022-05-25T23:19:00Z"/>
        </w:trPr>
        <w:tc>
          <w:tcPr>
            <w:tcW w:w="0" w:type="auto"/>
          </w:tcPr>
          <w:p>
            <w:pPr>
              <w:keepNext/>
              <w:keepLines/>
              <w:spacing w:after="0"/>
              <w:rPr>
                <w:ins w:id="15106" w:author="S2-2205118" w:date="2022-05-25T23:19:00Z"/>
                <w:rFonts w:ascii="Arial" w:hAnsi="Arial"/>
                <w:sz w:val="18"/>
              </w:rPr>
            </w:pPr>
            <w:ins w:id="15107" w:author="S2-2205118" w:date="2022-05-25T23:19:00Z">
              <w:r>
                <w:rPr>
                  <w:rFonts w:ascii="Arial" w:hAnsi="Arial"/>
                  <w:sz w:val="18"/>
                </w:rPr>
                <w:t>Time slot entry (1..max)</w:t>
              </w:r>
            </w:ins>
          </w:p>
        </w:tc>
        <w:tc>
          <w:tcPr>
            <w:tcW w:w="5966" w:type="dxa"/>
          </w:tcPr>
          <w:p>
            <w:pPr>
              <w:keepNext/>
              <w:keepLines/>
              <w:spacing w:after="0"/>
              <w:rPr>
                <w:ins w:id="15108" w:author="S2-2205118" w:date="2022-05-25T23:19:00Z"/>
                <w:rFonts w:ascii="Arial" w:hAnsi="Arial"/>
                <w:sz w:val="18"/>
              </w:rPr>
            </w:pPr>
            <w:ins w:id="15109" w:author="S2-2205118" w:date="2022-05-25T23:19:00Z">
              <w:r>
                <w:rPr>
                  <w:rFonts w:ascii="Arial" w:hAnsi="Arial"/>
                  <w:sz w:val="18"/>
                </w:rPr>
                <w:t>List of time slots during the Analytics target period</w:t>
              </w:r>
            </w:ins>
          </w:p>
        </w:tc>
      </w:tr>
      <w:tr>
        <w:trPr>
          <w:jc w:val="center"/>
          <w:ins w:id="15110" w:author="S2-2205118" w:date="2022-05-25T23:19:00Z"/>
        </w:trPr>
        <w:tc>
          <w:tcPr>
            <w:tcW w:w="0" w:type="auto"/>
          </w:tcPr>
          <w:p>
            <w:pPr>
              <w:keepNext/>
              <w:keepLines/>
              <w:spacing w:after="0"/>
              <w:rPr>
                <w:ins w:id="15111" w:author="S2-2205118" w:date="2022-05-25T23:19:00Z"/>
                <w:rFonts w:ascii="Arial" w:hAnsi="Arial"/>
                <w:sz w:val="18"/>
              </w:rPr>
            </w:pPr>
            <w:ins w:id="15112" w:author="S2-2205118" w:date="2022-05-25T23:19:00Z">
              <w:r>
                <w:rPr>
                  <w:rFonts w:ascii="Arial" w:hAnsi="Arial"/>
                  <w:sz w:val="18"/>
                </w:rPr>
                <w:t xml:space="preserve">  &gt; Time slot start</w:t>
              </w:r>
            </w:ins>
          </w:p>
        </w:tc>
        <w:tc>
          <w:tcPr>
            <w:tcW w:w="5966" w:type="dxa"/>
          </w:tcPr>
          <w:p>
            <w:pPr>
              <w:keepNext/>
              <w:keepLines/>
              <w:spacing w:after="0"/>
              <w:rPr>
                <w:ins w:id="15113" w:author="S2-2205118" w:date="2022-05-25T23:19:00Z"/>
                <w:rFonts w:ascii="Arial" w:hAnsi="Arial"/>
                <w:sz w:val="18"/>
              </w:rPr>
            </w:pPr>
            <w:ins w:id="15114" w:author="S2-2205118" w:date="2022-05-25T23:19:00Z">
              <w:r>
                <w:rPr>
                  <w:rFonts w:ascii="Arial" w:hAnsi="Arial"/>
                  <w:sz w:val="18"/>
                </w:rPr>
                <w:t>Time slot start within the Analytics target period</w:t>
              </w:r>
            </w:ins>
          </w:p>
        </w:tc>
      </w:tr>
      <w:tr>
        <w:trPr>
          <w:jc w:val="center"/>
          <w:ins w:id="15115" w:author="S2-2205118" w:date="2022-05-25T23:19:00Z"/>
        </w:trPr>
        <w:tc>
          <w:tcPr>
            <w:tcW w:w="0" w:type="auto"/>
          </w:tcPr>
          <w:p>
            <w:pPr>
              <w:keepNext/>
              <w:keepLines/>
              <w:spacing w:after="0"/>
              <w:rPr>
                <w:ins w:id="15116" w:author="S2-2205118" w:date="2022-05-25T23:19:00Z"/>
                <w:rFonts w:ascii="Arial" w:hAnsi="Arial"/>
                <w:sz w:val="18"/>
              </w:rPr>
            </w:pPr>
            <w:ins w:id="15117" w:author="S2-2205118" w:date="2022-05-25T23:19:00Z">
              <w:r>
                <w:rPr>
                  <w:rFonts w:ascii="Arial" w:hAnsi="Arial"/>
                  <w:sz w:val="18"/>
                </w:rPr>
                <w:t xml:space="preserve">  &gt; Duration</w:t>
              </w:r>
            </w:ins>
          </w:p>
        </w:tc>
        <w:tc>
          <w:tcPr>
            <w:tcW w:w="5966" w:type="dxa"/>
          </w:tcPr>
          <w:p>
            <w:pPr>
              <w:keepNext/>
              <w:keepLines/>
              <w:spacing w:after="0"/>
              <w:rPr>
                <w:ins w:id="15118" w:author="S2-2205118" w:date="2022-05-25T23:19:00Z"/>
                <w:rFonts w:ascii="Arial" w:hAnsi="Arial"/>
                <w:sz w:val="18"/>
              </w:rPr>
            </w:pPr>
            <w:ins w:id="15119" w:author="S2-2205118" w:date="2022-05-25T23:19:00Z">
              <w:r>
                <w:rPr>
                  <w:rFonts w:ascii="Arial" w:hAnsi="Arial"/>
                  <w:sz w:val="18"/>
                </w:rPr>
                <w:t>Duration of the time slot</w:t>
              </w:r>
            </w:ins>
          </w:p>
        </w:tc>
      </w:tr>
      <w:tr>
        <w:trPr>
          <w:jc w:val="center"/>
          <w:ins w:id="15120" w:author="S2-2205118" w:date="2022-05-25T23:19:00Z"/>
        </w:trPr>
        <w:tc>
          <w:tcPr>
            <w:tcW w:w="0" w:type="auto"/>
          </w:tcPr>
          <w:p>
            <w:pPr>
              <w:keepNext/>
              <w:keepLines/>
              <w:spacing w:after="0"/>
              <w:rPr>
                <w:ins w:id="15121" w:author="S2-2205118" w:date="2022-05-25T23:19:00Z"/>
                <w:rFonts w:ascii="Arial" w:hAnsi="Arial"/>
                <w:sz w:val="18"/>
              </w:rPr>
            </w:pPr>
            <w:ins w:id="15122" w:author="S2-2205118" w:date="2022-05-25T23:19:00Z">
              <w:r>
                <w:rPr>
                  <w:rFonts w:ascii="Arial" w:hAnsi="Arial"/>
                  <w:sz w:val="18"/>
                </w:rPr>
                <w:t xml:space="preserve">  &gt; UE location (1..max)</w:t>
              </w:r>
            </w:ins>
          </w:p>
        </w:tc>
        <w:tc>
          <w:tcPr>
            <w:tcW w:w="5966" w:type="dxa"/>
          </w:tcPr>
          <w:p>
            <w:pPr>
              <w:keepNext/>
              <w:keepLines/>
              <w:spacing w:after="0"/>
              <w:rPr>
                <w:ins w:id="15123" w:author="S2-2205118" w:date="2022-05-25T23:19:00Z"/>
                <w:rFonts w:ascii="Arial" w:hAnsi="Arial"/>
                <w:sz w:val="18"/>
              </w:rPr>
            </w:pPr>
            <w:ins w:id="15124" w:author="S2-2205118" w:date="2022-05-25T23:19:00Z">
              <w:r>
                <w:rPr>
                  <w:rFonts w:ascii="Arial" w:hAnsi="Arial"/>
                  <w:sz w:val="18"/>
                </w:rPr>
                <w:t xml:space="preserve">Observed location statistics </w:t>
              </w:r>
            </w:ins>
          </w:p>
        </w:tc>
      </w:tr>
      <w:tr>
        <w:trPr>
          <w:jc w:val="center"/>
          <w:ins w:id="15125" w:author="S2-2205118" w:date="2022-05-25T23:19:00Z"/>
        </w:trPr>
        <w:tc>
          <w:tcPr>
            <w:tcW w:w="0" w:type="auto"/>
          </w:tcPr>
          <w:p>
            <w:pPr>
              <w:keepNext/>
              <w:keepLines/>
              <w:spacing w:after="0"/>
              <w:rPr>
                <w:ins w:id="15126" w:author="S2-2205118" w:date="2022-05-25T23:19:00Z"/>
                <w:rFonts w:ascii="Arial" w:hAnsi="Arial"/>
                <w:sz w:val="18"/>
              </w:rPr>
            </w:pPr>
            <w:ins w:id="15127" w:author="S2-2205118" w:date="2022-05-25T23:19:00Z">
              <w:r>
                <w:rPr>
                  <w:rFonts w:ascii="Arial" w:hAnsi="Arial"/>
                  <w:sz w:val="18"/>
                </w:rPr>
                <w:t xml:space="preserve">      &gt;&gt; UE location</w:t>
              </w:r>
            </w:ins>
          </w:p>
        </w:tc>
        <w:tc>
          <w:tcPr>
            <w:tcW w:w="5966" w:type="dxa"/>
          </w:tcPr>
          <w:p>
            <w:pPr>
              <w:keepNext/>
              <w:keepLines/>
              <w:spacing w:after="0"/>
              <w:rPr>
                <w:ins w:id="15128" w:author="S2-2205118" w:date="2022-05-25T23:19:00Z"/>
                <w:rFonts w:ascii="Arial" w:hAnsi="Arial"/>
                <w:sz w:val="18"/>
              </w:rPr>
            </w:pPr>
            <w:ins w:id="15129" w:author="S2-2205118" w:date="2022-05-25T23:19:00Z">
              <w:r>
                <w:rPr>
                  <w:rFonts w:ascii="Arial" w:hAnsi="Arial"/>
                  <w:sz w:val="18"/>
                </w:rPr>
                <w:t xml:space="preserve">A list of TA or cells or </w:t>
              </w:r>
              <w:r>
                <w:rPr>
                  <w:rFonts w:ascii="Arial" w:hAnsi="Arial"/>
                  <w:sz w:val="18"/>
                  <w:rPrChange w:id="15130" w:author="Rapporteur" w:date="2022-05-26T00:29:00Z">
                    <w:rPr>
                      <w:rFonts w:ascii="Arial" w:hAnsi="Arial"/>
                      <w:sz w:val="18"/>
                      <w:highlight w:val="yellow"/>
                    </w:rPr>
                  </w:rPrChange>
                </w:rPr>
                <w:t>geographical/local coordinates as described in 3GPP TS 23.032 [</w:t>
              </w:r>
              <w:del w:id="15131" w:author="Rapporteur" w:date="2022-05-26T01:59:00Z">
                <w:r>
                  <w:rPr>
                    <w:rFonts w:ascii="Arial" w:hAnsi="Arial"/>
                    <w:sz w:val="18"/>
                    <w:rPrChange w:id="15132" w:author="Rapporteur" w:date="2022-05-26T00:29:00Z">
                      <w:rPr>
                        <w:rFonts w:ascii="Arial" w:hAnsi="Arial"/>
                        <w:sz w:val="18"/>
                        <w:highlight w:val="yellow"/>
                      </w:rPr>
                    </w:rPrChange>
                  </w:rPr>
                  <w:delText>y</w:delText>
                </w:r>
              </w:del>
            </w:ins>
            <w:ins w:id="15133" w:author="Rapporteur" w:date="2022-05-26T01:59:00Z">
              <w:r>
                <w:rPr>
                  <w:rFonts w:ascii="Arial" w:hAnsi="Arial"/>
                  <w:sz w:val="18"/>
                </w:rPr>
                <w:t>14</w:t>
              </w:r>
            </w:ins>
            <w:ins w:id="15134" w:author="S2-2205118" w:date="2022-05-25T23:19:00Z">
              <w:r>
                <w:rPr>
                  <w:rFonts w:ascii="Arial" w:hAnsi="Arial"/>
                  <w:sz w:val="18"/>
                  <w:rPrChange w:id="15135" w:author="Rapporteur" w:date="2022-05-26T00:29:00Z">
                    <w:rPr>
                      <w:rFonts w:ascii="Arial" w:hAnsi="Arial"/>
                      <w:sz w:val="18"/>
                      <w:highlight w:val="yellow"/>
                    </w:rPr>
                  </w:rPrChange>
                </w:rPr>
                <w:t>]</w:t>
              </w:r>
              <w:r>
                <w:rPr>
                  <w:rFonts w:ascii="Arial" w:hAnsi="Arial"/>
                  <w:sz w:val="18"/>
                </w:rPr>
                <w:t xml:space="preserve"> reported by the UE</w:t>
              </w:r>
              <w:del w:id="15136" w:author="Rapporteur" w:date="2022-05-26T01:59:00Z">
                <w:r>
                  <w:rPr>
                    <w:rFonts w:ascii="Arial" w:hAnsi="Arial"/>
                    <w:sz w:val="18"/>
                  </w:rPr>
                  <w:delText xml:space="preserve"> </w:delText>
                </w:r>
              </w:del>
              <w:r>
                <w:rPr>
                  <w:rFonts w:ascii="Arial" w:hAnsi="Arial"/>
                  <w:sz w:val="18"/>
                </w:rPr>
                <w:t xml:space="preserve"> </w:t>
              </w:r>
            </w:ins>
          </w:p>
        </w:tc>
      </w:tr>
      <w:tr>
        <w:trPr>
          <w:jc w:val="center"/>
          <w:ins w:id="15137" w:author="S2-2205118" w:date="2022-05-25T23:19:00Z"/>
        </w:trPr>
        <w:tc>
          <w:tcPr>
            <w:tcW w:w="0" w:type="auto"/>
          </w:tcPr>
          <w:p>
            <w:pPr>
              <w:keepNext/>
              <w:keepLines/>
              <w:spacing w:after="0"/>
              <w:rPr>
                <w:ins w:id="15138" w:author="S2-2205118" w:date="2022-05-25T23:19:00Z"/>
                <w:rFonts w:ascii="Arial" w:hAnsi="Arial"/>
                <w:sz w:val="18"/>
                <w:rPrChange w:id="15139" w:author="Rapporteur" w:date="2022-05-26T00:29:00Z">
                  <w:rPr>
                    <w:ins w:id="15140" w:author="S2-2205118" w:date="2022-05-25T23:19:00Z"/>
                    <w:rFonts w:ascii="Arial" w:hAnsi="Arial"/>
                    <w:sz w:val="18"/>
                    <w:highlight w:val="yellow"/>
                  </w:rPr>
                </w:rPrChange>
              </w:rPr>
            </w:pPr>
            <w:ins w:id="15141" w:author="S2-2205118" w:date="2022-05-25T23:19:00Z">
              <w:r>
                <w:rPr>
                  <w:rFonts w:ascii="Arial" w:hAnsi="Arial"/>
                  <w:sz w:val="18"/>
                  <w:rPrChange w:id="15142" w:author="Rapporteur" w:date="2022-05-26T00:29:00Z">
                    <w:rPr>
                      <w:rFonts w:ascii="Arial" w:hAnsi="Arial"/>
                      <w:sz w:val="18"/>
                      <w:highlight w:val="cyan"/>
                    </w:rPr>
                  </w:rPrChange>
                </w:rPr>
                <w:t xml:space="preserve">     &gt;&gt; UE route</w:t>
              </w:r>
            </w:ins>
          </w:p>
        </w:tc>
        <w:tc>
          <w:tcPr>
            <w:tcW w:w="5966" w:type="dxa"/>
          </w:tcPr>
          <w:p>
            <w:pPr>
              <w:keepNext/>
              <w:keepLines/>
              <w:spacing w:after="0"/>
              <w:rPr>
                <w:ins w:id="15143" w:author="S2-2205118" w:date="2022-05-25T23:19:00Z"/>
                <w:rFonts w:ascii="Arial" w:hAnsi="Arial"/>
                <w:sz w:val="18"/>
                <w:rPrChange w:id="15144" w:author="Rapporteur" w:date="2022-05-26T00:29:00Z">
                  <w:rPr>
                    <w:ins w:id="15145" w:author="S2-2205118" w:date="2022-05-25T23:19:00Z"/>
                    <w:rFonts w:ascii="Arial" w:hAnsi="Arial"/>
                    <w:sz w:val="18"/>
                    <w:highlight w:val="yellow"/>
                  </w:rPr>
                </w:rPrChange>
              </w:rPr>
            </w:pPr>
            <w:ins w:id="15146" w:author="S2-2205118" w:date="2022-05-25T23:19:00Z">
              <w:r>
                <w:rPr>
                  <w:rFonts w:ascii="Arial" w:hAnsi="Arial"/>
                  <w:sz w:val="18"/>
                  <w:rPrChange w:id="15147" w:author="Rapporteur" w:date="2022-05-26T00:29:00Z">
                    <w:rPr>
                      <w:rFonts w:ascii="Arial" w:hAnsi="Arial"/>
                      <w:sz w:val="18"/>
                      <w:highlight w:val="cyan"/>
                    </w:rPr>
                  </w:rPrChange>
                </w:rPr>
                <w:t xml:space="preserve">Locations reported by the UE between motion events </w:t>
              </w:r>
            </w:ins>
          </w:p>
        </w:tc>
      </w:tr>
      <w:tr>
        <w:trPr>
          <w:jc w:val="center"/>
          <w:ins w:id="15148" w:author="S2-2205118" w:date="2022-05-25T23:19:00Z"/>
        </w:trPr>
        <w:tc>
          <w:tcPr>
            <w:tcW w:w="0" w:type="auto"/>
          </w:tcPr>
          <w:p>
            <w:pPr>
              <w:keepNext/>
              <w:keepLines/>
              <w:spacing w:after="0"/>
              <w:rPr>
                <w:ins w:id="15149" w:author="S2-2205118" w:date="2022-05-25T23:19:00Z"/>
                <w:rFonts w:ascii="Arial" w:hAnsi="Arial"/>
                <w:sz w:val="18"/>
                <w:rPrChange w:id="15150" w:author="Rapporteur" w:date="2022-05-26T00:29:00Z">
                  <w:rPr>
                    <w:ins w:id="15151" w:author="S2-2205118" w:date="2022-05-25T23:19:00Z"/>
                    <w:rFonts w:ascii="Arial" w:hAnsi="Arial"/>
                    <w:sz w:val="18"/>
                    <w:highlight w:val="yellow"/>
                  </w:rPr>
                </w:rPrChange>
              </w:rPr>
            </w:pPr>
            <w:ins w:id="15152" w:author="S2-2205118" w:date="2022-05-25T23:19:00Z">
              <w:r>
                <w:rPr>
                  <w:rFonts w:ascii="Arial" w:hAnsi="Arial"/>
                  <w:sz w:val="18"/>
                  <w:rPrChange w:id="15153" w:author="Rapporteur" w:date="2022-05-26T00:29:00Z">
                    <w:rPr>
                      <w:rFonts w:ascii="Arial" w:hAnsi="Arial"/>
                      <w:sz w:val="18"/>
                      <w:highlight w:val="yellow"/>
                    </w:rPr>
                  </w:rPrChange>
                </w:rPr>
                <w:t>…..&gt;&gt; UE mobility trends</w:t>
              </w:r>
            </w:ins>
          </w:p>
        </w:tc>
        <w:tc>
          <w:tcPr>
            <w:tcW w:w="5966" w:type="dxa"/>
          </w:tcPr>
          <w:p>
            <w:pPr>
              <w:keepNext/>
              <w:keepLines/>
              <w:spacing w:after="0"/>
              <w:rPr>
                <w:ins w:id="15154" w:author="S2-2205118" w:date="2022-05-25T23:19:00Z"/>
                <w:rFonts w:ascii="Arial" w:hAnsi="Arial"/>
                <w:sz w:val="18"/>
                <w:rPrChange w:id="15155" w:author="Rapporteur" w:date="2022-05-26T00:29:00Z">
                  <w:rPr>
                    <w:ins w:id="15156" w:author="S2-2205118" w:date="2022-05-25T23:19:00Z"/>
                    <w:rFonts w:ascii="Arial" w:hAnsi="Arial"/>
                    <w:sz w:val="18"/>
                    <w:highlight w:val="yellow"/>
                  </w:rPr>
                </w:rPrChange>
              </w:rPr>
            </w:pPr>
            <w:ins w:id="15157" w:author="S2-2205118" w:date="2022-05-25T23:19:00Z">
              <w:r>
                <w:rPr>
                  <w:rFonts w:ascii="Arial" w:hAnsi="Arial"/>
                  <w:sz w:val="18"/>
                  <w:rPrChange w:id="15158" w:author="Rapporteur" w:date="2022-05-26T00:29:00Z">
                    <w:rPr>
                      <w:rFonts w:ascii="Arial" w:hAnsi="Arial"/>
                      <w:sz w:val="18"/>
                      <w:highlight w:val="yellow"/>
                    </w:rPr>
                  </w:rPrChange>
                </w:rPr>
                <w:t xml:space="preserve">Distance travelled within reported location(s) </w:t>
              </w:r>
            </w:ins>
          </w:p>
        </w:tc>
      </w:tr>
      <w:tr>
        <w:trPr>
          <w:jc w:val="center"/>
          <w:ins w:id="15159" w:author="S2-2205118" w:date="2022-05-25T23:19:00Z"/>
        </w:trPr>
        <w:tc>
          <w:tcPr>
            <w:tcW w:w="0" w:type="auto"/>
          </w:tcPr>
          <w:p>
            <w:pPr>
              <w:keepNext/>
              <w:keepLines/>
              <w:spacing w:after="0"/>
              <w:rPr>
                <w:ins w:id="15160" w:author="S2-2205118" w:date="2022-05-25T23:19:00Z"/>
                <w:rFonts w:ascii="Arial" w:hAnsi="Arial"/>
                <w:sz w:val="18"/>
              </w:rPr>
            </w:pPr>
            <w:ins w:id="15161" w:author="S2-2205118" w:date="2022-05-25T23:19:00Z">
              <w:r>
                <w:rPr>
                  <w:rFonts w:ascii="Arial" w:hAnsi="Arial"/>
                  <w:sz w:val="18"/>
                </w:rPr>
                <w:t xml:space="preserve">      &gt;&gt; Ratio</w:t>
              </w:r>
            </w:ins>
          </w:p>
        </w:tc>
        <w:tc>
          <w:tcPr>
            <w:tcW w:w="5966" w:type="dxa"/>
          </w:tcPr>
          <w:p>
            <w:pPr>
              <w:keepNext/>
              <w:keepLines/>
              <w:spacing w:after="0"/>
              <w:rPr>
                <w:ins w:id="15162" w:author="S2-2205118" w:date="2022-05-25T23:19:00Z"/>
                <w:rFonts w:ascii="Arial" w:hAnsi="Arial"/>
                <w:sz w:val="18"/>
              </w:rPr>
            </w:pPr>
            <w:ins w:id="15163" w:author="S2-2205118" w:date="2022-05-25T23:19:00Z">
              <w:r>
                <w:rPr>
                  <w:rFonts w:ascii="Arial" w:hAnsi="Arial"/>
                  <w:sz w:val="18"/>
                </w:rPr>
                <w:t>Percentage of UEs in the group (in the case of a UE group)</w:t>
              </w:r>
            </w:ins>
          </w:p>
        </w:tc>
      </w:tr>
    </w:tbl>
    <w:p>
      <w:pPr>
        <w:spacing w:after="0"/>
        <w:rPr>
          <w:ins w:id="15164" w:author="S2-2205118" w:date="2022-05-25T23:19:00Z"/>
          <w:lang w:eastAsia="zh-CN"/>
        </w:rPr>
      </w:pPr>
    </w:p>
    <w:p>
      <w:pPr>
        <w:pStyle w:val="TH"/>
        <w:overflowPunct/>
        <w:autoSpaceDE/>
        <w:autoSpaceDN/>
        <w:adjustRightInd/>
        <w:textAlignment w:val="auto"/>
        <w:rPr>
          <w:ins w:id="15165" w:author="S2-2205118" w:date="2022-05-25T23:19:00Z"/>
          <w:b w:val="0"/>
          <w:lang w:eastAsia="en-US"/>
          <w:rPrChange w:id="15166" w:author="Rapporteur" w:date="2022-05-26T00:29:00Z">
            <w:rPr>
              <w:ins w:id="15167" w:author="S2-2205118" w:date="2022-05-25T23:19:00Z"/>
              <w:rFonts w:ascii="Arial" w:hAnsi="Arial"/>
              <w:b/>
              <w:lang w:eastAsia="zh-CN"/>
            </w:rPr>
          </w:rPrChange>
        </w:rPr>
        <w:pPrChange w:id="15168" w:author="Rapporteur" w:date="2022-05-26T02:23:00Z">
          <w:pPr>
            <w:keepNext/>
            <w:keepLines/>
            <w:spacing w:before="60"/>
            <w:jc w:val="center"/>
          </w:pPr>
        </w:pPrChange>
      </w:pPr>
      <w:ins w:id="15169" w:author="S2-2205118" w:date="2022-05-25T23:19:00Z">
        <w:r>
          <w:rPr>
            <w:lang w:eastAsia="en-US"/>
            <w:rPrChange w:id="15170" w:author="Rapporteur" w:date="2022-05-26T00:29:00Z">
              <w:rPr>
                <w:b/>
              </w:rPr>
            </w:rPrChange>
          </w:rPr>
          <w:t>Table</w:t>
        </w:r>
        <w:r>
          <w:rPr>
            <w:lang w:eastAsia="en-US"/>
            <w:rPrChange w:id="15171" w:author="Rapporteur" w:date="2022-05-26T00:29:00Z">
              <w:rPr>
                <w:b/>
                <w:lang w:eastAsia="zh-CN"/>
              </w:rPr>
            </w:rPrChange>
          </w:rPr>
          <w:t xml:space="preserve"> 6.</w:t>
        </w:r>
        <w:del w:id="15172" w:author="Rapporteur" w:date="2022-05-26T00:29:00Z">
          <w:r>
            <w:rPr>
              <w:lang w:eastAsia="en-US"/>
              <w:rPrChange w:id="15173" w:author="Rapporteur" w:date="2022-05-26T00:29:00Z">
                <w:rPr>
                  <w:b/>
                  <w:lang w:eastAsia="zh-CN"/>
                </w:rPr>
              </w:rPrChange>
            </w:rPr>
            <w:delText>x</w:delText>
          </w:r>
        </w:del>
      </w:ins>
      <w:ins w:id="15174" w:author="Rapporteur" w:date="2022-05-26T11:19:00Z">
        <w:r>
          <w:rPr>
            <w:lang w:eastAsia="en-US"/>
          </w:rPr>
          <w:t>58</w:t>
        </w:r>
      </w:ins>
      <w:ins w:id="15175" w:author="S2-2205118" w:date="2022-05-25T23:19:00Z">
        <w:r>
          <w:rPr>
            <w:lang w:eastAsia="en-US"/>
            <w:rPrChange w:id="15176" w:author="Rapporteur" w:date="2022-05-26T00:29:00Z">
              <w:rPr>
                <w:b/>
                <w:lang w:eastAsia="zh-CN"/>
              </w:rPr>
            </w:rPrChange>
          </w:rPr>
          <w:t>.2-3</w:t>
        </w:r>
        <w:r>
          <w:rPr>
            <w:lang w:eastAsia="en-US"/>
            <w:rPrChange w:id="15177" w:author="Rapporteur" w:date="2022-05-26T00:29:00Z">
              <w:rPr>
                <w:b/>
              </w:rPr>
            </w:rPrChange>
          </w:rPr>
          <w:t xml:space="preserve">: </w:t>
        </w:r>
        <w:r>
          <w:rPr>
            <w:lang w:eastAsia="en-US"/>
            <w:rPrChange w:id="15178" w:author="Rapporteur" w:date="2022-05-26T00:29:00Z">
              <w:rPr>
                <w:b/>
                <w:lang w:eastAsia="zh-CN"/>
              </w:rPr>
            </w:rPrChange>
          </w:rPr>
          <w:t>UE mobility predictions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7659"/>
      </w:tblGrid>
      <w:tr>
        <w:trPr>
          <w:jc w:val="center"/>
          <w:ins w:id="15179" w:author="S2-2205118" w:date="2022-05-25T23:19:00Z"/>
        </w:trPr>
        <w:tc>
          <w:tcPr>
            <w:tcW w:w="0" w:type="auto"/>
          </w:tcPr>
          <w:p>
            <w:pPr>
              <w:keepNext/>
              <w:keepLines/>
              <w:spacing w:after="0"/>
              <w:jc w:val="center"/>
              <w:rPr>
                <w:ins w:id="15180" w:author="S2-2205118" w:date="2022-05-25T23:19:00Z"/>
                <w:rFonts w:ascii="Arial" w:hAnsi="Arial"/>
                <w:b/>
                <w:sz w:val="18"/>
              </w:rPr>
            </w:pPr>
            <w:ins w:id="15181" w:author="S2-2205118" w:date="2022-05-25T23:19:00Z">
              <w:r>
                <w:rPr>
                  <w:rFonts w:ascii="Arial" w:hAnsi="Arial"/>
                  <w:b/>
                  <w:sz w:val="18"/>
                </w:rPr>
                <w:t>Information</w:t>
              </w:r>
            </w:ins>
          </w:p>
        </w:tc>
        <w:tc>
          <w:tcPr>
            <w:tcW w:w="0" w:type="auto"/>
          </w:tcPr>
          <w:p>
            <w:pPr>
              <w:keepNext/>
              <w:keepLines/>
              <w:spacing w:after="0"/>
              <w:jc w:val="center"/>
              <w:rPr>
                <w:ins w:id="15182" w:author="S2-2205118" w:date="2022-05-25T23:19:00Z"/>
                <w:rFonts w:ascii="Arial" w:hAnsi="Arial"/>
                <w:b/>
                <w:sz w:val="18"/>
              </w:rPr>
            </w:pPr>
            <w:ins w:id="15183" w:author="S2-2205118" w:date="2022-05-25T23:19:00Z">
              <w:r>
                <w:rPr>
                  <w:rFonts w:ascii="Arial" w:hAnsi="Arial"/>
                  <w:b/>
                  <w:sz w:val="18"/>
                </w:rPr>
                <w:t>Description</w:t>
              </w:r>
            </w:ins>
          </w:p>
        </w:tc>
      </w:tr>
      <w:tr>
        <w:trPr>
          <w:jc w:val="center"/>
          <w:ins w:id="15184" w:author="S2-2205118" w:date="2022-05-25T23:19:00Z"/>
        </w:trPr>
        <w:tc>
          <w:tcPr>
            <w:tcW w:w="0" w:type="auto"/>
          </w:tcPr>
          <w:p>
            <w:pPr>
              <w:keepNext/>
              <w:keepLines/>
              <w:spacing w:after="0"/>
              <w:rPr>
                <w:ins w:id="15185" w:author="S2-2205118" w:date="2022-05-25T23:19:00Z"/>
                <w:rFonts w:ascii="Arial" w:hAnsi="Arial"/>
                <w:sz w:val="18"/>
              </w:rPr>
            </w:pPr>
            <w:ins w:id="15186" w:author="S2-2205118" w:date="2022-05-25T23:19:00Z">
              <w:r>
                <w:rPr>
                  <w:rFonts w:ascii="Arial" w:hAnsi="Arial"/>
                  <w:sz w:val="18"/>
                </w:rPr>
                <w:t>UE group ID or UE ID</w:t>
              </w:r>
            </w:ins>
          </w:p>
        </w:tc>
        <w:tc>
          <w:tcPr>
            <w:tcW w:w="0" w:type="auto"/>
          </w:tcPr>
          <w:p>
            <w:pPr>
              <w:keepNext/>
              <w:keepLines/>
              <w:spacing w:after="0"/>
              <w:rPr>
                <w:ins w:id="15187" w:author="S2-2205118" w:date="2022-05-25T23:19:00Z"/>
                <w:rFonts w:ascii="Arial" w:hAnsi="Arial"/>
                <w:sz w:val="18"/>
              </w:rPr>
            </w:pPr>
            <w:ins w:id="15188" w:author="S2-2205118" w:date="2022-05-25T23:19:00Z">
              <w:r>
                <w:rPr>
                  <w:rFonts w:ascii="Arial" w:hAnsi="Arial"/>
                  <w:sz w:val="18"/>
                </w:rPr>
                <w:t>Identifies a UE or a group of UEs, e.g. internal group ID defined in TS 23.501 [</w:t>
              </w:r>
              <w:del w:id="15189" w:author="Rapporteur" w:date="2022-05-26T01:54:00Z">
                <w:r>
                  <w:rPr>
                    <w:rFonts w:ascii="Arial" w:hAnsi="Arial"/>
                    <w:sz w:val="18"/>
                  </w:rPr>
                  <w:delText>x</w:delText>
                </w:r>
              </w:del>
            </w:ins>
            <w:ins w:id="15190" w:author="Rapporteur" w:date="2022-05-26T01:54:00Z">
              <w:r>
                <w:rPr>
                  <w:rFonts w:ascii="Arial" w:hAnsi="Arial"/>
                  <w:sz w:val="18"/>
                </w:rPr>
                <w:t>2</w:t>
              </w:r>
            </w:ins>
            <w:ins w:id="15191" w:author="S2-2205118" w:date="2022-05-25T23:19:00Z">
              <w:r>
                <w:rPr>
                  <w:rFonts w:ascii="Arial" w:hAnsi="Arial"/>
                  <w:sz w:val="18"/>
                </w:rPr>
                <w:t>] clause 5.9.7, or SUPI.</w:t>
              </w:r>
            </w:ins>
          </w:p>
        </w:tc>
      </w:tr>
      <w:tr>
        <w:trPr>
          <w:jc w:val="center"/>
          <w:ins w:id="15192" w:author="S2-2205118" w:date="2022-05-25T23:19:00Z"/>
        </w:trPr>
        <w:tc>
          <w:tcPr>
            <w:tcW w:w="0" w:type="auto"/>
          </w:tcPr>
          <w:p>
            <w:pPr>
              <w:keepNext/>
              <w:keepLines/>
              <w:spacing w:after="0"/>
              <w:rPr>
                <w:ins w:id="15193" w:author="S2-2205118" w:date="2022-05-25T23:19:00Z"/>
                <w:rFonts w:ascii="Arial" w:hAnsi="Arial"/>
                <w:sz w:val="18"/>
              </w:rPr>
            </w:pPr>
            <w:ins w:id="15194" w:author="S2-2205118" w:date="2022-05-25T23:19:00Z">
              <w:r>
                <w:rPr>
                  <w:rFonts w:ascii="Arial" w:hAnsi="Arial"/>
                  <w:sz w:val="18"/>
                </w:rPr>
                <w:t>Time slot entry (1..max)</w:t>
              </w:r>
            </w:ins>
          </w:p>
        </w:tc>
        <w:tc>
          <w:tcPr>
            <w:tcW w:w="0" w:type="auto"/>
          </w:tcPr>
          <w:p>
            <w:pPr>
              <w:keepNext/>
              <w:keepLines/>
              <w:spacing w:after="0"/>
              <w:rPr>
                <w:ins w:id="15195" w:author="S2-2205118" w:date="2022-05-25T23:19:00Z"/>
                <w:rFonts w:ascii="Arial" w:hAnsi="Arial"/>
                <w:sz w:val="18"/>
              </w:rPr>
            </w:pPr>
            <w:ins w:id="15196" w:author="S2-2205118" w:date="2022-05-25T23:19:00Z">
              <w:r>
                <w:rPr>
                  <w:rFonts w:ascii="Arial" w:hAnsi="Arial"/>
                  <w:sz w:val="18"/>
                </w:rPr>
                <w:t>List of predicted time slots</w:t>
              </w:r>
            </w:ins>
          </w:p>
        </w:tc>
      </w:tr>
      <w:tr>
        <w:trPr>
          <w:jc w:val="center"/>
          <w:ins w:id="15197" w:author="S2-2205118" w:date="2022-05-25T23:19:00Z"/>
        </w:trPr>
        <w:tc>
          <w:tcPr>
            <w:tcW w:w="0" w:type="auto"/>
          </w:tcPr>
          <w:p>
            <w:pPr>
              <w:keepNext/>
              <w:keepLines/>
              <w:spacing w:after="0"/>
              <w:rPr>
                <w:ins w:id="15198" w:author="S2-2205118" w:date="2022-05-25T23:19:00Z"/>
                <w:rFonts w:ascii="Arial" w:hAnsi="Arial"/>
                <w:sz w:val="18"/>
              </w:rPr>
            </w:pPr>
            <w:ins w:id="15199" w:author="S2-2205118" w:date="2022-05-25T23:19:00Z">
              <w:r>
                <w:rPr>
                  <w:rFonts w:ascii="Arial" w:hAnsi="Arial"/>
                  <w:sz w:val="18"/>
                </w:rPr>
                <w:t xml:space="preserve">  &gt;Time slot start</w:t>
              </w:r>
            </w:ins>
          </w:p>
        </w:tc>
        <w:tc>
          <w:tcPr>
            <w:tcW w:w="0" w:type="auto"/>
          </w:tcPr>
          <w:p>
            <w:pPr>
              <w:keepNext/>
              <w:keepLines/>
              <w:spacing w:after="0"/>
              <w:rPr>
                <w:ins w:id="15200" w:author="S2-2205118" w:date="2022-05-25T23:19:00Z"/>
                <w:rFonts w:ascii="Arial" w:hAnsi="Arial"/>
                <w:sz w:val="18"/>
              </w:rPr>
            </w:pPr>
            <w:ins w:id="15201" w:author="S2-2205118" w:date="2022-05-25T23:19:00Z">
              <w:r>
                <w:rPr>
                  <w:rFonts w:ascii="Arial" w:hAnsi="Arial"/>
                  <w:sz w:val="18"/>
                </w:rPr>
                <w:t>Time slot start time within the Analytics target period</w:t>
              </w:r>
            </w:ins>
          </w:p>
        </w:tc>
      </w:tr>
      <w:tr>
        <w:trPr>
          <w:jc w:val="center"/>
          <w:ins w:id="15202" w:author="S2-2205118" w:date="2022-05-25T23:19:00Z"/>
        </w:trPr>
        <w:tc>
          <w:tcPr>
            <w:tcW w:w="0" w:type="auto"/>
          </w:tcPr>
          <w:p>
            <w:pPr>
              <w:keepNext/>
              <w:keepLines/>
              <w:spacing w:after="0"/>
              <w:rPr>
                <w:ins w:id="15203" w:author="S2-2205118" w:date="2022-05-25T23:19:00Z"/>
                <w:rFonts w:ascii="Arial" w:hAnsi="Arial"/>
                <w:sz w:val="18"/>
              </w:rPr>
            </w:pPr>
            <w:ins w:id="15204" w:author="S2-2205118" w:date="2022-05-25T23:19:00Z">
              <w:r>
                <w:rPr>
                  <w:rFonts w:ascii="Arial" w:hAnsi="Arial"/>
                  <w:sz w:val="18"/>
                </w:rPr>
                <w:t xml:space="preserve">  &gt; Duration</w:t>
              </w:r>
            </w:ins>
          </w:p>
        </w:tc>
        <w:tc>
          <w:tcPr>
            <w:tcW w:w="0" w:type="auto"/>
          </w:tcPr>
          <w:p>
            <w:pPr>
              <w:keepNext/>
              <w:keepLines/>
              <w:spacing w:after="0"/>
              <w:rPr>
                <w:ins w:id="15205" w:author="S2-2205118" w:date="2022-05-25T23:19:00Z"/>
                <w:rFonts w:ascii="Arial" w:hAnsi="Arial"/>
                <w:sz w:val="18"/>
              </w:rPr>
            </w:pPr>
            <w:ins w:id="15206" w:author="S2-2205118" w:date="2022-05-25T23:19:00Z">
              <w:r>
                <w:rPr>
                  <w:rFonts w:ascii="Arial" w:hAnsi="Arial"/>
                  <w:sz w:val="18"/>
                </w:rPr>
                <w:t>Duration of the time slot</w:t>
              </w:r>
              <w:r>
                <w:rPr>
                  <w:rFonts w:ascii="Arial" w:hAnsi="Arial"/>
                  <w:sz w:val="18"/>
                  <w:lang w:eastAsia="zh-CN"/>
                </w:rPr>
                <w:t xml:space="preserve"> </w:t>
              </w:r>
            </w:ins>
          </w:p>
        </w:tc>
      </w:tr>
      <w:tr>
        <w:trPr>
          <w:jc w:val="center"/>
          <w:ins w:id="15207" w:author="S2-2205118" w:date="2022-05-25T23:19:00Z"/>
        </w:trPr>
        <w:tc>
          <w:tcPr>
            <w:tcW w:w="0" w:type="auto"/>
          </w:tcPr>
          <w:p>
            <w:pPr>
              <w:keepNext/>
              <w:keepLines/>
              <w:spacing w:after="0"/>
              <w:rPr>
                <w:ins w:id="15208" w:author="S2-2205118" w:date="2022-05-25T23:19:00Z"/>
                <w:rFonts w:ascii="Arial" w:hAnsi="Arial"/>
                <w:sz w:val="18"/>
              </w:rPr>
            </w:pPr>
            <w:ins w:id="15209" w:author="S2-2205118" w:date="2022-05-25T23:19:00Z">
              <w:r>
                <w:rPr>
                  <w:rFonts w:ascii="Arial" w:hAnsi="Arial"/>
                  <w:sz w:val="18"/>
                </w:rPr>
                <w:t xml:space="preserve">  &gt; UE location (1..max)</w:t>
              </w:r>
            </w:ins>
          </w:p>
        </w:tc>
        <w:tc>
          <w:tcPr>
            <w:tcW w:w="0" w:type="auto"/>
          </w:tcPr>
          <w:p>
            <w:pPr>
              <w:keepNext/>
              <w:keepLines/>
              <w:spacing w:after="0"/>
              <w:rPr>
                <w:ins w:id="15210" w:author="S2-2205118" w:date="2022-05-25T23:19:00Z"/>
                <w:rFonts w:ascii="Arial" w:hAnsi="Arial"/>
                <w:sz w:val="18"/>
              </w:rPr>
            </w:pPr>
            <w:ins w:id="15211" w:author="S2-2205118" w:date="2022-05-25T23:19:00Z">
              <w:r>
                <w:rPr>
                  <w:rFonts w:ascii="Arial" w:hAnsi="Arial"/>
                  <w:sz w:val="18"/>
                </w:rPr>
                <w:t>Predicted location prediction during the Analytics target period</w:t>
              </w:r>
            </w:ins>
          </w:p>
        </w:tc>
      </w:tr>
      <w:tr>
        <w:trPr>
          <w:jc w:val="center"/>
          <w:ins w:id="15212" w:author="S2-2205118" w:date="2022-05-25T23:19:00Z"/>
        </w:trPr>
        <w:tc>
          <w:tcPr>
            <w:tcW w:w="0" w:type="auto"/>
          </w:tcPr>
          <w:p>
            <w:pPr>
              <w:keepNext/>
              <w:keepLines/>
              <w:spacing w:after="0"/>
              <w:rPr>
                <w:ins w:id="15213" w:author="S2-2205118" w:date="2022-05-25T23:19:00Z"/>
                <w:rFonts w:ascii="Arial" w:hAnsi="Arial"/>
                <w:sz w:val="18"/>
              </w:rPr>
            </w:pPr>
            <w:ins w:id="15214" w:author="S2-2205118" w:date="2022-05-25T23:19:00Z">
              <w:r>
                <w:rPr>
                  <w:rFonts w:ascii="Arial" w:hAnsi="Arial"/>
                  <w:sz w:val="18"/>
                </w:rPr>
                <w:t xml:space="preserve">      &gt;&gt; UE location</w:t>
              </w:r>
            </w:ins>
          </w:p>
        </w:tc>
        <w:tc>
          <w:tcPr>
            <w:tcW w:w="0" w:type="auto"/>
          </w:tcPr>
          <w:p>
            <w:pPr>
              <w:keepNext/>
              <w:keepLines/>
              <w:spacing w:after="0"/>
              <w:rPr>
                <w:ins w:id="15215" w:author="S2-2205118" w:date="2022-05-25T23:19:00Z"/>
                <w:rFonts w:ascii="Arial" w:hAnsi="Arial"/>
                <w:sz w:val="18"/>
              </w:rPr>
            </w:pPr>
            <w:ins w:id="15216" w:author="S2-2205118" w:date="2022-05-25T23:19:00Z">
              <w:r>
                <w:rPr>
                  <w:rFonts w:ascii="Arial" w:hAnsi="Arial"/>
                  <w:sz w:val="18"/>
                </w:rPr>
                <w:t xml:space="preserve">TA or cells or </w:t>
              </w:r>
              <w:r>
                <w:rPr>
                  <w:rFonts w:ascii="Arial" w:hAnsi="Arial"/>
                  <w:sz w:val="18"/>
                  <w:rPrChange w:id="15217" w:author="Rapporteur" w:date="2022-05-26T00:29:00Z">
                    <w:rPr>
                      <w:rFonts w:ascii="Arial" w:hAnsi="Arial"/>
                      <w:sz w:val="18"/>
                      <w:highlight w:val="yellow"/>
                    </w:rPr>
                  </w:rPrChange>
                </w:rPr>
                <w:t>geographical/local coordinates as described in 3GPP TS 23.032 [</w:t>
              </w:r>
              <w:del w:id="15218" w:author="Rapporteur" w:date="2022-05-26T01:59:00Z">
                <w:r>
                  <w:rPr>
                    <w:rFonts w:ascii="Arial" w:hAnsi="Arial"/>
                    <w:sz w:val="18"/>
                    <w:rPrChange w:id="15219" w:author="Rapporteur" w:date="2022-05-26T00:29:00Z">
                      <w:rPr>
                        <w:rFonts w:ascii="Arial" w:hAnsi="Arial"/>
                        <w:sz w:val="18"/>
                        <w:highlight w:val="yellow"/>
                      </w:rPr>
                    </w:rPrChange>
                  </w:rPr>
                  <w:delText>y</w:delText>
                </w:r>
              </w:del>
            </w:ins>
            <w:ins w:id="15220" w:author="Rapporteur" w:date="2022-05-26T01:59:00Z">
              <w:r>
                <w:rPr>
                  <w:rFonts w:ascii="Arial" w:hAnsi="Arial"/>
                  <w:sz w:val="18"/>
                </w:rPr>
                <w:t>14</w:t>
              </w:r>
            </w:ins>
            <w:ins w:id="15221" w:author="S2-2205118" w:date="2022-05-25T23:19:00Z">
              <w:r>
                <w:rPr>
                  <w:rFonts w:ascii="Arial" w:hAnsi="Arial"/>
                  <w:sz w:val="18"/>
                  <w:rPrChange w:id="15222" w:author="Rapporteur" w:date="2022-05-26T00:29:00Z">
                    <w:rPr>
                      <w:rFonts w:ascii="Arial" w:hAnsi="Arial"/>
                      <w:sz w:val="18"/>
                      <w:highlight w:val="yellow"/>
                    </w:rPr>
                  </w:rPrChange>
                </w:rPr>
                <w:t>]</w:t>
              </w:r>
              <w:r>
                <w:rPr>
                  <w:rFonts w:ascii="Arial" w:hAnsi="Arial"/>
                  <w:sz w:val="18"/>
                </w:rPr>
                <w:t xml:space="preserve"> where the UE may move into</w:t>
              </w:r>
            </w:ins>
          </w:p>
        </w:tc>
      </w:tr>
      <w:tr>
        <w:trPr>
          <w:jc w:val="center"/>
          <w:ins w:id="15223" w:author="S2-2205118" w:date="2022-05-25T23:19:00Z"/>
        </w:trPr>
        <w:tc>
          <w:tcPr>
            <w:tcW w:w="0" w:type="auto"/>
          </w:tcPr>
          <w:p>
            <w:pPr>
              <w:keepNext/>
              <w:keepLines/>
              <w:spacing w:after="0"/>
              <w:rPr>
                <w:ins w:id="15224" w:author="S2-2205118" w:date="2022-05-25T23:19:00Z"/>
                <w:rFonts w:ascii="Arial" w:hAnsi="Arial"/>
                <w:sz w:val="18"/>
                <w:rPrChange w:id="15225" w:author="Rapporteur" w:date="2022-05-26T00:29:00Z">
                  <w:rPr>
                    <w:ins w:id="15226" w:author="S2-2205118" w:date="2022-05-25T23:19:00Z"/>
                    <w:rFonts w:ascii="Arial" w:hAnsi="Arial"/>
                    <w:sz w:val="18"/>
                    <w:highlight w:val="cyan"/>
                  </w:rPr>
                </w:rPrChange>
              </w:rPr>
            </w:pPr>
            <w:ins w:id="15227" w:author="S2-2205118" w:date="2022-05-25T23:19:00Z">
              <w:r>
                <w:rPr>
                  <w:rFonts w:ascii="Arial" w:hAnsi="Arial"/>
                  <w:sz w:val="18"/>
                  <w:rPrChange w:id="15228" w:author="Rapporteur" w:date="2022-05-26T00:29:00Z">
                    <w:rPr>
                      <w:rFonts w:ascii="Arial" w:hAnsi="Arial"/>
                      <w:sz w:val="18"/>
                      <w:highlight w:val="cyan"/>
                    </w:rPr>
                  </w:rPrChange>
                </w:rPr>
                <w:t xml:space="preserve">      &gt;&gt; UE route</w:t>
              </w:r>
            </w:ins>
          </w:p>
        </w:tc>
        <w:tc>
          <w:tcPr>
            <w:tcW w:w="0" w:type="auto"/>
          </w:tcPr>
          <w:p>
            <w:pPr>
              <w:keepNext/>
              <w:keepLines/>
              <w:spacing w:after="0"/>
              <w:rPr>
                <w:ins w:id="15229" w:author="S2-2205118" w:date="2022-05-25T23:19:00Z"/>
                <w:rFonts w:ascii="Arial" w:hAnsi="Arial"/>
                <w:sz w:val="18"/>
                <w:rPrChange w:id="15230" w:author="Rapporteur" w:date="2022-05-26T00:29:00Z">
                  <w:rPr>
                    <w:ins w:id="15231" w:author="S2-2205118" w:date="2022-05-25T23:19:00Z"/>
                    <w:rFonts w:ascii="Arial" w:hAnsi="Arial"/>
                    <w:sz w:val="18"/>
                    <w:highlight w:val="cyan"/>
                  </w:rPr>
                </w:rPrChange>
              </w:rPr>
            </w:pPr>
            <w:ins w:id="15232" w:author="S2-2205118" w:date="2022-05-25T23:19:00Z">
              <w:r>
                <w:rPr>
                  <w:rFonts w:ascii="Arial" w:hAnsi="Arial"/>
                  <w:sz w:val="18"/>
                  <w:rPrChange w:id="15233" w:author="Rapporteur" w:date="2022-05-26T00:29:00Z">
                    <w:rPr>
                      <w:rFonts w:ascii="Arial" w:hAnsi="Arial"/>
                      <w:sz w:val="18"/>
                      <w:highlight w:val="cyan"/>
                    </w:rPr>
                  </w:rPrChange>
                </w:rPr>
                <w:t>Predicted route of the UE</w:t>
              </w:r>
            </w:ins>
          </w:p>
        </w:tc>
      </w:tr>
      <w:tr>
        <w:trPr>
          <w:jc w:val="center"/>
          <w:ins w:id="15234" w:author="S2-2205118" w:date="2022-05-25T23:19:00Z"/>
        </w:trPr>
        <w:tc>
          <w:tcPr>
            <w:tcW w:w="0" w:type="auto"/>
          </w:tcPr>
          <w:p>
            <w:pPr>
              <w:keepNext/>
              <w:keepLines/>
              <w:spacing w:after="0"/>
              <w:rPr>
                <w:ins w:id="15235" w:author="S2-2205118" w:date="2022-05-25T23:19:00Z"/>
                <w:rFonts w:ascii="Arial" w:hAnsi="Arial"/>
                <w:sz w:val="18"/>
                <w:rPrChange w:id="15236" w:author="Rapporteur" w:date="2022-05-26T00:29:00Z">
                  <w:rPr>
                    <w:ins w:id="15237" w:author="S2-2205118" w:date="2022-05-25T23:19:00Z"/>
                    <w:rFonts w:ascii="Arial" w:hAnsi="Arial"/>
                    <w:sz w:val="18"/>
                    <w:highlight w:val="yellow"/>
                  </w:rPr>
                </w:rPrChange>
              </w:rPr>
            </w:pPr>
            <w:ins w:id="15238" w:author="S2-2205118" w:date="2022-05-25T23:19:00Z">
              <w:r>
                <w:rPr>
                  <w:rFonts w:ascii="Arial" w:hAnsi="Arial"/>
                  <w:sz w:val="18"/>
                  <w:rPrChange w:id="15239" w:author="Rapporteur" w:date="2022-05-26T00:29:00Z">
                    <w:rPr>
                      <w:rFonts w:ascii="Arial" w:hAnsi="Arial"/>
                      <w:sz w:val="18"/>
                      <w:highlight w:val="yellow"/>
                    </w:rPr>
                  </w:rPrChange>
                </w:rPr>
                <w:t>… &gt;&gt; UE mobility trends</w:t>
              </w:r>
            </w:ins>
          </w:p>
        </w:tc>
        <w:tc>
          <w:tcPr>
            <w:tcW w:w="0" w:type="auto"/>
          </w:tcPr>
          <w:p>
            <w:pPr>
              <w:keepNext/>
              <w:keepLines/>
              <w:spacing w:after="0"/>
              <w:rPr>
                <w:ins w:id="15240" w:author="S2-2205118" w:date="2022-05-25T23:19:00Z"/>
                <w:rFonts w:ascii="Arial" w:hAnsi="Arial"/>
                <w:sz w:val="18"/>
                <w:rPrChange w:id="15241" w:author="Rapporteur" w:date="2022-05-26T00:29:00Z">
                  <w:rPr>
                    <w:ins w:id="15242" w:author="S2-2205118" w:date="2022-05-25T23:19:00Z"/>
                    <w:rFonts w:ascii="Arial" w:hAnsi="Arial"/>
                    <w:sz w:val="18"/>
                    <w:highlight w:val="yellow"/>
                  </w:rPr>
                </w:rPrChange>
              </w:rPr>
            </w:pPr>
            <w:ins w:id="15243" w:author="S2-2205118" w:date="2022-05-25T23:19:00Z">
              <w:r>
                <w:rPr>
                  <w:rFonts w:ascii="Arial" w:hAnsi="Arial"/>
                  <w:sz w:val="18"/>
                  <w:rPrChange w:id="15244" w:author="Rapporteur" w:date="2022-05-26T00:29:00Z">
                    <w:rPr>
                      <w:rFonts w:ascii="Arial" w:hAnsi="Arial"/>
                      <w:sz w:val="18"/>
                      <w:highlight w:val="yellow"/>
                    </w:rPr>
                  </w:rPrChange>
                </w:rPr>
                <w:t>Distance travelled within reported location(s)</w:t>
              </w:r>
            </w:ins>
          </w:p>
        </w:tc>
      </w:tr>
      <w:tr>
        <w:trPr>
          <w:jc w:val="center"/>
          <w:ins w:id="15245" w:author="S2-2205118" w:date="2022-05-25T23:19:00Z"/>
        </w:trPr>
        <w:tc>
          <w:tcPr>
            <w:tcW w:w="0" w:type="auto"/>
          </w:tcPr>
          <w:p>
            <w:pPr>
              <w:keepNext/>
              <w:keepLines/>
              <w:spacing w:after="0"/>
              <w:rPr>
                <w:ins w:id="15246" w:author="S2-2205118" w:date="2022-05-25T23:19:00Z"/>
                <w:rFonts w:ascii="Arial" w:hAnsi="Arial"/>
                <w:sz w:val="18"/>
              </w:rPr>
            </w:pPr>
            <w:ins w:id="15247" w:author="S2-2205118" w:date="2022-05-25T23:19:00Z">
              <w:r>
                <w:rPr>
                  <w:rFonts w:ascii="Arial" w:hAnsi="Arial"/>
                  <w:sz w:val="18"/>
                </w:rPr>
                <w:t xml:space="preserve">      &gt;&gt; Confidence</w:t>
              </w:r>
            </w:ins>
          </w:p>
        </w:tc>
        <w:tc>
          <w:tcPr>
            <w:tcW w:w="0" w:type="auto"/>
          </w:tcPr>
          <w:p>
            <w:pPr>
              <w:keepNext/>
              <w:keepLines/>
              <w:spacing w:after="0"/>
              <w:rPr>
                <w:ins w:id="15248" w:author="S2-2205118" w:date="2022-05-25T23:19:00Z"/>
                <w:rFonts w:ascii="Arial" w:hAnsi="Arial"/>
                <w:sz w:val="18"/>
              </w:rPr>
            </w:pPr>
            <w:ins w:id="15249" w:author="S2-2205118" w:date="2022-05-25T23:19:00Z">
              <w:r>
                <w:rPr>
                  <w:rFonts w:ascii="Arial" w:hAnsi="Arial"/>
                  <w:sz w:val="18"/>
                </w:rPr>
                <w:t>Confidence of this prediction</w:t>
              </w:r>
            </w:ins>
          </w:p>
        </w:tc>
      </w:tr>
      <w:tr>
        <w:trPr>
          <w:jc w:val="center"/>
          <w:ins w:id="15250" w:author="S2-2205118" w:date="2022-05-25T23:19:00Z"/>
        </w:trPr>
        <w:tc>
          <w:tcPr>
            <w:tcW w:w="0" w:type="auto"/>
          </w:tcPr>
          <w:p>
            <w:pPr>
              <w:keepNext/>
              <w:keepLines/>
              <w:spacing w:after="0"/>
              <w:rPr>
                <w:ins w:id="15251" w:author="S2-2205118" w:date="2022-05-25T23:19:00Z"/>
                <w:rFonts w:ascii="Arial" w:hAnsi="Arial"/>
                <w:sz w:val="18"/>
              </w:rPr>
            </w:pPr>
            <w:ins w:id="15252" w:author="S2-2205118" w:date="2022-05-25T23:19:00Z">
              <w:r>
                <w:rPr>
                  <w:rFonts w:ascii="Arial" w:hAnsi="Arial"/>
                  <w:sz w:val="18"/>
                </w:rPr>
                <w:t xml:space="preserve">      &gt;&gt; Ratio</w:t>
              </w:r>
            </w:ins>
          </w:p>
        </w:tc>
        <w:tc>
          <w:tcPr>
            <w:tcW w:w="0" w:type="auto"/>
          </w:tcPr>
          <w:p>
            <w:pPr>
              <w:keepNext/>
              <w:keepLines/>
              <w:spacing w:after="0"/>
              <w:rPr>
                <w:ins w:id="15253" w:author="S2-2205118" w:date="2022-05-25T23:19:00Z"/>
                <w:rFonts w:ascii="Arial" w:hAnsi="Arial"/>
                <w:sz w:val="18"/>
              </w:rPr>
            </w:pPr>
            <w:ins w:id="15254" w:author="S2-2205118" w:date="2022-05-25T23:19:00Z">
              <w:r>
                <w:rPr>
                  <w:rFonts w:ascii="Arial" w:hAnsi="Arial"/>
                  <w:sz w:val="18"/>
                </w:rPr>
                <w:t>Percentage of UEs in the group (in the case of a UE group)</w:t>
              </w:r>
            </w:ins>
          </w:p>
        </w:tc>
      </w:tr>
    </w:tbl>
    <w:p>
      <w:pPr>
        <w:rPr>
          <w:ins w:id="15255" w:author="S2-2205118" w:date="2022-05-25T23:19:00Z"/>
          <w:lang w:eastAsia="zh-CN"/>
        </w:rPr>
      </w:pPr>
    </w:p>
    <w:p>
      <w:pPr>
        <w:pStyle w:val="EditorsNote"/>
        <w:rPr>
          <w:ins w:id="15256" w:author="S2-2205118" w:date="2022-05-25T23:19:00Z"/>
          <w:del w:id="15257" w:author="Rapporteur" w:date="2022-05-26T00:29:00Z"/>
        </w:rPr>
      </w:pPr>
      <w:ins w:id="15258" w:author="S2-2205118" w:date="2022-05-25T23:19:00Z">
        <w:r>
          <w:t>Editor's note:</w:t>
        </w:r>
        <w:r>
          <w:tab/>
          <w:t xml:space="preserve">UE location needs to be in the form of some area to enable related analytics. It is </w:t>
        </w:r>
        <w:del w:id="15259" w:author="Rapporteur" w:date="2022-05-26T01:17:00Z">
          <w:r>
            <w:delText>ffs</w:delText>
          </w:r>
        </w:del>
      </w:ins>
      <w:ins w:id="15260" w:author="Rapporteur" w:date="2022-05-26T01:17:00Z">
        <w:r>
          <w:t>FFS</w:t>
        </w:r>
      </w:ins>
      <w:ins w:id="15261" w:author="S2-2205118" w:date="2022-05-25T23:19:00Z">
        <w:r>
          <w:t xml:space="preserve"> how areas can be defined with finer granularity than TA/cell level.</w:t>
        </w:r>
      </w:ins>
    </w:p>
    <w:p>
      <w:pPr>
        <w:pStyle w:val="EditorsNote"/>
        <w:rPr>
          <w:ins w:id="15262" w:author="S2-2205118" w:date="2022-05-25T23:19:00Z"/>
          <w:rFonts w:eastAsia="等线"/>
          <w:lang w:eastAsia="zh-CN"/>
          <w:rPrChange w:id="15263" w:author="Rapporteur" w:date="2022-05-26T00:29:00Z">
            <w:rPr>
              <w:ins w:id="15264" w:author="S2-2205118" w:date="2022-05-25T23:19:00Z"/>
              <w:lang w:eastAsia="zh-CN"/>
            </w:rPr>
          </w:rPrChange>
        </w:rPr>
        <w:pPrChange w:id="15265" w:author="Rapporteur" w:date="2022-05-26T00:29:00Z">
          <w:pPr/>
        </w:pPrChange>
      </w:pPr>
    </w:p>
    <w:p>
      <w:pPr>
        <w:pStyle w:val="31"/>
        <w:rPr>
          <w:ins w:id="15266" w:author="S2-2205118" w:date="2022-05-25T23:19:00Z"/>
          <w:lang w:eastAsia="zh-CN"/>
        </w:rPr>
      </w:pPr>
      <w:bookmarkStart w:id="15267" w:name="_Toc12554"/>
      <w:bookmarkStart w:id="15268" w:name="_Toc104433426"/>
      <w:bookmarkStart w:id="15269" w:name="_Toc104467545"/>
      <w:bookmarkStart w:id="15270" w:name="_Toc104467878"/>
      <w:bookmarkStart w:id="15271" w:name="_Toc104468214"/>
      <w:ins w:id="15272" w:author="S2-2205118" w:date="2022-05-25T23:19:00Z">
        <w:r>
          <w:rPr>
            <w:lang w:eastAsia="zh-CN"/>
          </w:rPr>
          <w:t>6.</w:t>
        </w:r>
        <w:del w:id="15273" w:author="Rapporteur" w:date="2022-05-26T00:29:00Z">
          <w:r>
            <w:rPr>
              <w:lang w:eastAsia="zh-CN"/>
            </w:rPr>
            <w:delText>X</w:delText>
          </w:r>
        </w:del>
      </w:ins>
      <w:ins w:id="15274" w:author="Rapporteur" w:date="2022-05-26T11:19:00Z">
        <w:r>
          <w:rPr>
            <w:lang w:eastAsia="zh-CN"/>
          </w:rPr>
          <w:t>58</w:t>
        </w:r>
      </w:ins>
      <w:ins w:id="15275" w:author="S2-2205118" w:date="2022-05-25T23:19:00Z">
        <w:r>
          <w:rPr>
            <w:lang w:eastAsia="zh-CN"/>
          </w:rPr>
          <w:t>.3</w:t>
        </w:r>
        <w:r>
          <w:rPr>
            <w:lang w:eastAsia="zh-CN"/>
          </w:rPr>
          <w:tab/>
        </w:r>
        <w:r>
          <w:t xml:space="preserve">Impacts on </w:t>
        </w:r>
        <w:r>
          <w:rPr>
            <w:lang w:eastAsia="zh-CN"/>
          </w:rPr>
          <w:t>services,</w:t>
        </w:r>
        <w:r>
          <w:t xml:space="preserve"> entities and interfaces</w:t>
        </w:r>
        <w:bookmarkEnd w:id="15267"/>
        <w:bookmarkEnd w:id="15268"/>
        <w:bookmarkEnd w:id="15269"/>
        <w:bookmarkEnd w:id="15270"/>
        <w:bookmarkEnd w:id="15271"/>
      </w:ins>
    </w:p>
    <w:p>
      <w:pPr>
        <w:pStyle w:val="EditorsNote"/>
        <w:rPr>
          <w:ins w:id="15276" w:author="S2-2205118" w:date="2022-05-25T23:19:00Z"/>
          <w:del w:id="15277" w:author="Rapporteur" w:date="2022-05-26T01:16:00Z"/>
        </w:rPr>
      </w:pPr>
      <w:ins w:id="15278" w:author="S2-2205118" w:date="2022-05-25T23:19:00Z">
        <w:del w:id="15279" w:author="Rapporteur" w:date="2022-05-26T01:16:00Z">
          <w:r>
            <w:delText>Editor's note:</w:delText>
          </w:r>
        </w:del>
        <w:del w:id="15280" w:author="Rapporteur" w:date="2022-05-26T01:09:00Z">
          <w:r>
            <w:delText xml:space="preserve"> </w:delText>
          </w:r>
        </w:del>
        <w:del w:id="15281" w:author="Rapporteur" w:date="2022-05-26T01:16:00Z">
          <w:r>
            <w:delText>This clause captures impacts on existing 3GPP nodes and functional elements.</w:delText>
          </w:r>
        </w:del>
      </w:ins>
    </w:p>
    <w:p>
      <w:pPr>
        <w:pStyle w:val="B1"/>
        <w:rPr>
          <w:ins w:id="15282" w:author="S2-2205118" w:date="2022-05-25T23:19:00Z"/>
        </w:rPr>
      </w:pPr>
      <w:ins w:id="15283" w:author="S2-2205118" w:date="2022-05-25T23:19:00Z">
        <w:r>
          <w:t>-</w:t>
        </w:r>
        <w:r>
          <w:tab/>
          <w:t>NWDAF supporting eLCS SBI to retrieve UE location information from GMLC/AMF</w:t>
        </w:r>
      </w:ins>
    </w:p>
    <w:p>
      <w:pPr>
        <w:pStyle w:val="21"/>
        <w:rPr>
          <w:ins w:id="15284" w:author="S2-2205376" w:date="2022-05-25T23:20:00Z"/>
          <w:rFonts w:eastAsia="等线"/>
          <w:lang w:eastAsia="en-US"/>
        </w:rPr>
      </w:pPr>
      <w:bookmarkStart w:id="15285" w:name="_Toc93305721"/>
      <w:bookmarkStart w:id="15286" w:name="_Toc8720"/>
      <w:bookmarkStart w:id="15287" w:name="_Toc104433427"/>
      <w:bookmarkStart w:id="15288" w:name="_Toc104467546"/>
      <w:bookmarkStart w:id="15289" w:name="_Toc104467879"/>
      <w:bookmarkStart w:id="15290" w:name="_Toc104468215"/>
      <w:bookmarkStart w:id="15291" w:name="_Hlk92215149"/>
      <w:bookmarkStart w:id="15292" w:name="_Toc23254036"/>
      <w:bookmarkStart w:id="15293" w:name="_Toc22214903"/>
      <w:ins w:id="15294" w:author="S2-2205376" w:date="2022-05-25T23:20:00Z">
        <w:r>
          <w:rPr>
            <w:rFonts w:eastAsia="等线"/>
            <w:lang w:eastAsia="en-US"/>
          </w:rPr>
          <w:lastRenderedPageBreak/>
          <w:t>6.</w:t>
        </w:r>
        <w:del w:id="15295" w:author="Rapporteur" w:date="2022-05-26T00:29:00Z">
          <w:r>
            <w:rPr>
              <w:rFonts w:eastAsia="等线"/>
              <w:lang w:eastAsia="en-US"/>
            </w:rPr>
            <w:delText>X</w:delText>
          </w:r>
        </w:del>
      </w:ins>
      <w:ins w:id="15296" w:author="Rapporteur" w:date="2022-05-26T11:20:00Z">
        <w:r>
          <w:rPr>
            <w:rFonts w:eastAsia="等线"/>
            <w:lang w:eastAsia="en-US"/>
          </w:rPr>
          <w:t>59</w:t>
        </w:r>
      </w:ins>
      <w:ins w:id="15297" w:author="S2-2205376" w:date="2022-05-25T23:20:00Z">
        <w:r>
          <w:rPr>
            <w:rFonts w:eastAsia="等线"/>
            <w:lang w:eastAsia="en-US"/>
          </w:rPr>
          <w:tab/>
          <w:t>Solution #</w:t>
        </w:r>
        <w:del w:id="15298" w:author="Rapporteur" w:date="2022-05-26T00:29:00Z">
          <w:r>
            <w:rPr>
              <w:rFonts w:eastAsia="等线"/>
              <w:lang w:eastAsia="en-US"/>
            </w:rPr>
            <w:delText>X</w:delText>
          </w:r>
        </w:del>
      </w:ins>
      <w:ins w:id="15299" w:author="Rapporteur" w:date="2022-05-26T11:20:00Z">
        <w:r>
          <w:rPr>
            <w:rFonts w:eastAsia="等线"/>
            <w:lang w:eastAsia="en-US"/>
          </w:rPr>
          <w:t>59</w:t>
        </w:r>
      </w:ins>
      <w:ins w:id="15300" w:author="S2-2205376" w:date="2022-05-25T23:20:00Z">
        <w:r>
          <w:rPr>
            <w:rFonts w:eastAsia="等线"/>
            <w:lang w:eastAsia="en-US"/>
          </w:rPr>
          <w:t xml:space="preserve">: </w:t>
        </w:r>
        <w:bookmarkStart w:id="15301" w:name="_Toc16839383"/>
        <w:bookmarkStart w:id="15302" w:name="_Toc23236015"/>
        <w:bookmarkStart w:id="15303" w:name="_Toc93305722"/>
        <w:bookmarkEnd w:id="15285"/>
        <w:r>
          <w:rPr>
            <w:rFonts w:eastAsia="等线"/>
            <w:lang w:eastAsia="en-US"/>
          </w:rPr>
          <w:t>Enhancement of NWDAF with location accuracy prediction</w:t>
        </w:r>
        <w:bookmarkEnd w:id="15286"/>
        <w:bookmarkEnd w:id="15287"/>
        <w:bookmarkEnd w:id="15288"/>
        <w:bookmarkEnd w:id="15289"/>
        <w:bookmarkEnd w:id="15290"/>
      </w:ins>
    </w:p>
    <w:p>
      <w:pPr>
        <w:pStyle w:val="31"/>
        <w:rPr>
          <w:ins w:id="15304" w:author="S2-2205376" w:date="2022-05-25T23:20:00Z"/>
          <w:rFonts w:eastAsia="等线"/>
          <w:lang w:eastAsia="ko-KR"/>
        </w:rPr>
      </w:pPr>
      <w:bookmarkStart w:id="15305" w:name="_Toc19388"/>
      <w:bookmarkStart w:id="15306" w:name="_Toc104433428"/>
      <w:bookmarkStart w:id="15307" w:name="_Toc104467547"/>
      <w:bookmarkStart w:id="15308" w:name="_Toc104467880"/>
      <w:bookmarkStart w:id="15309" w:name="_Toc104468216"/>
      <w:ins w:id="15310" w:author="S2-2205376" w:date="2022-05-25T23:20:00Z">
        <w:r>
          <w:rPr>
            <w:rFonts w:eastAsia="等线"/>
            <w:lang w:eastAsia="ko-KR"/>
          </w:rPr>
          <w:t>6.</w:t>
        </w:r>
        <w:del w:id="15311" w:author="Rapporteur" w:date="2022-05-26T00:29:00Z">
          <w:r>
            <w:rPr>
              <w:rFonts w:eastAsia="等线"/>
              <w:lang w:eastAsia="ko-KR"/>
            </w:rPr>
            <w:delText>X</w:delText>
          </w:r>
        </w:del>
      </w:ins>
      <w:ins w:id="15312" w:author="Rapporteur" w:date="2022-05-26T11:20:00Z">
        <w:r>
          <w:rPr>
            <w:rFonts w:eastAsia="等线"/>
            <w:lang w:eastAsia="ko-KR"/>
          </w:rPr>
          <w:t>59</w:t>
        </w:r>
      </w:ins>
      <w:ins w:id="15313" w:author="S2-2205376" w:date="2022-05-25T23:20:00Z">
        <w:r>
          <w:rPr>
            <w:rFonts w:eastAsia="等线"/>
            <w:lang w:eastAsia="ko-KR"/>
          </w:rPr>
          <w:t>.1</w:t>
        </w:r>
        <w:r>
          <w:rPr>
            <w:rFonts w:eastAsia="等线"/>
            <w:lang w:eastAsia="ko-KR"/>
          </w:rPr>
          <w:tab/>
        </w:r>
        <w:bookmarkEnd w:id="15301"/>
        <w:r>
          <w:rPr>
            <w:rFonts w:eastAsia="等线"/>
            <w:lang w:eastAsia="ko-KR"/>
          </w:rPr>
          <w:t>Functional Description</w:t>
        </w:r>
        <w:bookmarkEnd w:id="15305"/>
        <w:bookmarkEnd w:id="15306"/>
        <w:bookmarkEnd w:id="15307"/>
        <w:bookmarkEnd w:id="15308"/>
        <w:bookmarkEnd w:id="15309"/>
        <w:del w:id="15314" w:author="Rapporteur" w:date="2022-05-26T03:54:00Z">
          <w:r>
            <w:rPr>
              <w:rFonts w:eastAsia="等线"/>
              <w:lang w:eastAsia="ko-KR"/>
            </w:rPr>
            <w:delText xml:space="preserve"> </w:delText>
          </w:r>
        </w:del>
        <w:bookmarkEnd w:id="15302"/>
        <w:bookmarkEnd w:id="15303"/>
      </w:ins>
    </w:p>
    <w:p>
      <w:pPr>
        <w:pStyle w:val="41"/>
        <w:rPr>
          <w:ins w:id="15315" w:author="S2-2205376" w:date="2022-05-25T23:20:00Z"/>
          <w:rFonts w:eastAsia="等线"/>
          <w:lang w:eastAsia="ko-KR"/>
        </w:rPr>
      </w:pPr>
      <w:bookmarkStart w:id="15316" w:name="_Toc23236016"/>
      <w:bookmarkStart w:id="15317" w:name="_Toc93305723"/>
      <w:bookmarkStart w:id="15318" w:name="_Toc16839384"/>
      <w:bookmarkStart w:id="15319" w:name="_Toc104433429"/>
      <w:bookmarkStart w:id="15320" w:name="_Toc104467881"/>
      <w:bookmarkStart w:id="15321" w:name="_Toc104468217"/>
      <w:ins w:id="15322" w:author="S2-2205376" w:date="2022-05-25T23:20:00Z">
        <w:r>
          <w:rPr>
            <w:rFonts w:eastAsia="等线"/>
            <w:lang w:eastAsia="ko-KR"/>
          </w:rPr>
          <w:t>6.</w:t>
        </w:r>
        <w:del w:id="15323" w:author="Rapporteur" w:date="2022-05-26T00:29:00Z">
          <w:r>
            <w:rPr>
              <w:rFonts w:eastAsia="等线"/>
              <w:lang w:eastAsia="ko-KR"/>
            </w:rPr>
            <w:delText>X</w:delText>
          </w:r>
        </w:del>
      </w:ins>
      <w:ins w:id="15324" w:author="Rapporteur" w:date="2022-05-26T11:20:00Z">
        <w:r>
          <w:rPr>
            <w:rFonts w:eastAsia="等线"/>
            <w:lang w:eastAsia="ko-KR"/>
          </w:rPr>
          <w:t>59</w:t>
        </w:r>
      </w:ins>
      <w:ins w:id="15325" w:author="S2-2205376" w:date="2022-05-25T23:20:00Z">
        <w:r>
          <w:rPr>
            <w:rFonts w:eastAsia="等线"/>
            <w:lang w:eastAsia="ko-KR"/>
          </w:rPr>
          <w:t>.1.1</w:t>
        </w:r>
        <w:r>
          <w:rPr>
            <w:rFonts w:eastAsia="等线"/>
            <w:lang w:eastAsia="ko-KR"/>
          </w:rPr>
          <w:tab/>
          <w:t>General</w:t>
        </w:r>
        <w:bookmarkEnd w:id="15316"/>
        <w:bookmarkEnd w:id="15317"/>
        <w:bookmarkEnd w:id="15318"/>
        <w:bookmarkEnd w:id="15319"/>
        <w:bookmarkEnd w:id="15320"/>
        <w:bookmarkEnd w:id="15321"/>
      </w:ins>
    </w:p>
    <w:p>
      <w:pPr>
        <w:rPr>
          <w:ins w:id="15326" w:author="S2-2205376" w:date="2022-05-25T23:20:00Z"/>
          <w:rFonts w:eastAsia="等线"/>
          <w:lang w:eastAsia="en-US"/>
        </w:rPr>
      </w:pPr>
      <w:ins w:id="15327" w:author="S2-2205376" w:date="2022-05-25T23:20:00Z">
        <w:r>
          <w:rPr>
            <w:rFonts w:eastAsia="等线"/>
            <w:lang w:eastAsia="en-US"/>
          </w:rPr>
          <w:t xml:space="preserve">This solution addresses the KI </w:t>
        </w:r>
      </w:ins>
      <w:ins w:id="15328" w:author="Rapporteur" w:date="2022-05-26T12:34:00Z">
        <w:r>
          <w:rPr>
            <w:lang w:eastAsia="zh-CN"/>
          </w:rPr>
          <w:t>"</w:t>
        </w:r>
      </w:ins>
      <w:ins w:id="15329" w:author="S2-2205376" w:date="2022-05-25T23:20:00Z">
        <w:del w:id="15330" w:author="Rapporteur" w:date="2022-05-26T12:34:00Z">
          <w:r>
            <w:rPr>
              <w:rFonts w:eastAsia="等线"/>
              <w:lang w:eastAsia="en-US"/>
            </w:rPr>
            <w:delText>“</w:delText>
          </w:r>
        </w:del>
        <w:r>
          <w:rPr>
            <w:rFonts w:eastAsia="等线"/>
            <w:lang w:eastAsia="en-US"/>
          </w:rPr>
          <w:t xml:space="preserve">Key Issue #9: </w:t>
        </w:r>
        <w:r>
          <w:rPr>
            <w:rFonts w:eastAsia="等线"/>
            <w:lang w:eastAsia="zh-CN"/>
          </w:rPr>
          <w:t>Enhancement of NWDAF with finer granularity of location information</w:t>
        </w:r>
      </w:ins>
      <w:ins w:id="15331" w:author="Rapporteur" w:date="2022-05-26T12:34:00Z">
        <w:r>
          <w:rPr>
            <w:lang w:eastAsia="zh-CN"/>
          </w:rPr>
          <w:t>"</w:t>
        </w:r>
      </w:ins>
      <w:ins w:id="15332" w:author="S2-2205376" w:date="2022-05-25T23:20:00Z">
        <w:del w:id="15333" w:author="Rapporteur" w:date="2022-05-26T12:34:00Z">
          <w:r>
            <w:rPr>
              <w:rFonts w:eastAsia="等线"/>
              <w:lang w:eastAsia="en-US"/>
            </w:rPr>
            <w:delText>”</w:delText>
          </w:r>
        </w:del>
        <w:r>
          <w:rPr>
            <w:rFonts w:eastAsia="等线"/>
            <w:lang w:eastAsia="en-US"/>
          </w:rPr>
          <w:t>.</w:t>
        </w:r>
      </w:ins>
    </w:p>
    <w:p>
      <w:pPr>
        <w:pStyle w:val="EditorsNote"/>
        <w:rPr>
          <w:ins w:id="15334" w:author="S2-2205376" w:date="2022-05-25T23:20:00Z"/>
          <w:rFonts w:eastAsia="等线"/>
          <w:lang w:eastAsia="en-US"/>
        </w:rPr>
      </w:pPr>
      <w:ins w:id="15335" w:author="S2-2205376" w:date="2022-05-25T23:20:00Z">
        <w:r>
          <w:t>Editor</w:t>
        </w:r>
      </w:ins>
      <w:ins w:id="15336" w:author="Rapporteur" w:date="2022-05-26T01:09:00Z">
        <w:r>
          <w:t>'</w:t>
        </w:r>
      </w:ins>
      <w:ins w:id="15337" w:author="S2-2205376" w:date="2022-05-25T23:20:00Z">
        <w:del w:id="15338" w:author="Rapporteur" w:date="2022-05-26T01:09:00Z">
          <w:r>
            <w:delText>’</w:delText>
          </w:r>
        </w:del>
        <w:r>
          <w:t xml:space="preserve">s </w:t>
        </w:r>
        <w:del w:id="15339" w:author="Rapporteur" w:date="2022-05-26T01:09:00Z">
          <w:r>
            <w:delText>N</w:delText>
          </w:r>
        </w:del>
      </w:ins>
      <w:ins w:id="15340" w:author="Rapporteur" w:date="2022-05-26T01:09:00Z">
        <w:r>
          <w:t>n</w:t>
        </w:r>
      </w:ins>
      <w:ins w:id="15341" w:author="S2-2205376" w:date="2022-05-25T23:20:00Z">
        <w:r>
          <w:t>ote:</w:t>
        </w:r>
        <w:del w:id="15342" w:author="Rapporteur" w:date="2022-05-26T01:09:00Z">
          <w:r>
            <w:delText xml:space="preserve"> </w:delText>
          </w:r>
        </w:del>
      </w:ins>
      <w:ins w:id="15343" w:author="Rapporteur" w:date="2022-05-26T01:09:00Z">
        <w:r>
          <w:tab/>
        </w:r>
      </w:ins>
      <w:ins w:id="15344" w:author="S2-2205376" w:date="2022-05-25T23:20:00Z">
        <w:del w:id="15345" w:author="Rapporteur" w:date="2022-05-26T01:09:00Z">
          <w:r>
            <w:delText>t</w:delText>
          </w:r>
        </w:del>
      </w:ins>
      <w:ins w:id="15346" w:author="Rapporteur" w:date="2022-05-26T01:09:00Z">
        <w:r>
          <w:t>T</w:t>
        </w:r>
      </w:ins>
      <w:ins w:id="15347" w:author="S2-2205376" w:date="2022-05-25T23:20:00Z">
        <w:r>
          <w:t>his paper is only focused on NWDAF enhancement. For LCS related part coordination with eLCS_ph3 is needed and eNA_ph3 will start work only if eLCS_ph3 makes progress with stable outcome.</w:t>
        </w:r>
      </w:ins>
    </w:p>
    <w:p>
      <w:pPr>
        <w:rPr>
          <w:ins w:id="15348" w:author="S2-2205376" w:date="2022-05-25T23:20:00Z"/>
          <w:rFonts w:eastAsia="等线"/>
          <w:lang w:eastAsia="en-US"/>
        </w:rPr>
      </w:pPr>
      <w:ins w:id="15349" w:author="S2-2205376" w:date="2022-05-25T23:20:00Z">
        <w:r>
          <w:rPr>
            <w:rFonts w:eastAsia="等线"/>
            <w:lang w:eastAsia="en-US"/>
          </w:rPr>
          <w:t>TS 23.273</w:t>
        </w:r>
      </w:ins>
      <w:ins w:id="15350" w:author="Rapporteur" w:date="2022-05-26T01:54:00Z">
        <w:r>
          <w:rPr>
            <w:rFonts w:eastAsia="等线"/>
            <w:lang w:eastAsia="en-US"/>
          </w:rPr>
          <w:t xml:space="preserve"> [13]</w:t>
        </w:r>
      </w:ins>
      <w:ins w:id="15351" w:author="S2-2205376" w:date="2022-05-25T23:20:00Z">
        <w:r>
          <w:rPr>
            <w:rFonts w:eastAsia="等线"/>
            <w:lang w:eastAsia="en-US"/>
          </w:rPr>
          <w:t xml:space="preserve"> defines LCS QoS to have the following attributes: (1) Location Accuracy, (2) Response time and (3) QoS Class. Among these, the QoS Class attribute gives the requirement on the other attributes like accuracy or response time. It could take as values Best Effort, Multiple QoS Class or Assured. While the Best Effort class is the least stringent one, the other two require the LMF to determine how accurate its location estimate is.</w:t>
        </w:r>
      </w:ins>
    </w:p>
    <w:p>
      <w:pPr>
        <w:rPr>
          <w:ins w:id="15352" w:author="S2-2205376" w:date="2022-05-25T23:20:00Z"/>
          <w:rFonts w:eastAsia="等线"/>
          <w:lang w:eastAsia="en-US"/>
        </w:rPr>
      </w:pPr>
      <w:ins w:id="15353" w:author="S2-2205376" w:date="2022-05-25T23:20:00Z">
        <w:r>
          <w:rPr>
            <w:rFonts w:eastAsia="等线"/>
            <w:lang w:eastAsia="en-US"/>
          </w:rPr>
          <w:t>For example:</w:t>
        </w:r>
      </w:ins>
    </w:p>
    <w:p>
      <w:pPr>
        <w:pStyle w:val="B1"/>
        <w:rPr>
          <w:ins w:id="15354" w:author="S2-2205376" w:date="2022-05-25T23:20:00Z"/>
          <w:rFonts w:eastAsia="等线"/>
          <w:lang w:eastAsia="en-US"/>
        </w:rPr>
      </w:pPr>
      <w:ins w:id="15355" w:author="S2-2205376" w:date="2022-05-25T23:20:00Z">
        <w:r>
          <w:rPr>
            <w:rFonts w:eastAsia="等线"/>
            <w:lang w:eastAsia="en-US"/>
          </w:rPr>
          <w:t>-</w:t>
        </w:r>
        <w:r>
          <w:rPr>
            <w:rFonts w:eastAsia="等线"/>
            <w:lang w:eastAsia="en-US"/>
          </w:rPr>
          <w:tab/>
          <w:t xml:space="preserve">in case of </w:t>
        </w:r>
        <w:del w:id="15356" w:author="Rapporteur" w:date="2022-05-26T12:34:00Z">
          <w:r>
            <w:rPr>
              <w:rFonts w:eastAsia="等线"/>
              <w:lang w:eastAsia="en-US"/>
            </w:rPr>
            <w:delText>“</w:delText>
          </w:r>
        </w:del>
      </w:ins>
      <w:ins w:id="15357" w:author="Rapporteur" w:date="2022-05-26T12:34:00Z">
        <w:r>
          <w:rPr>
            <w:lang w:eastAsia="zh-CN"/>
          </w:rPr>
          <w:t>"</w:t>
        </w:r>
      </w:ins>
      <w:ins w:id="15358" w:author="S2-2205376" w:date="2022-05-25T23:20:00Z">
        <w:r>
          <w:rPr>
            <w:rFonts w:eastAsia="等线"/>
            <w:lang w:eastAsia="en-US"/>
          </w:rPr>
          <w:t>Multiple QoS Class</w:t>
        </w:r>
        <w:del w:id="15359" w:author="Rapporteur" w:date="2022-05-26T12:34:00Z">
          <w:r>
            <w:rPr>
              <w:rFonts w:eastAsia="等线"/>
              <w:lang w:eastAsia="en-US"/>
            </w:rPr>
            <w:delText>”</w:delText>
          </w:r>
        </w:del>
      </w:ins>
      <w:ins w:id="15360" w:author="Rapporteur" w:date="2022-05-26T12:34:00Z">
        <w:r>
          <w:rPr>
            <w:lang w:eastAsia="zh-CN"/>
          </w:rPr>
          <w:t>"</w:t>
        </w:r>
      </w:ins>
      <w:ins w:id="15361" w:author="S2-2205376" w:date="2022-05-25T23:20:00Z">
        <w:r>
          <w:rPr>
            <w:rFonts w:eastAsia="等线"/>
            <w:lang w:eastAsia="en-US"/>
          </w:rPr>
          <w:t>, if the accuracy is less than what is required, the LMF selects an appropriate localization method (e.g. with more TRP measurements) and re-runs the location estimate in order to reach the required accuracy.</w:t>
        </w:r>
      </w:ins>
    </w:p>
    <w:p>
      <w:pPr>
        <w:pStyle w:val="B1"/>
        <w:rPr>
          <w:ins w:id="15362" w:author="S2-2205376" w:date="2022-05-25T23:20:00Z"/>
          <w:rFonts w:eastAsia="等线"/>
          <w:lang w:eastAsia="en-US"/>
        </w:rPr>
      </w:pPr>
      <w:ins w:id="15363" w:author="S2-2205376" w:date="2022-05-25T23:20:00Z">
        <w:r>
          <w:rPr>
            <w:rFonts w:eastAsia="等线"/>
            <w:lang w:eastAsia="en-US"/>
          </w:rPr>
          <w:t>-</w:t>
        </w:r>
        <w:r>
          <w:rPr>
            <w:rFonts w:eastAsia="等线"/>
            <w:lang w:eastAsia="en-US"/>
          </w:rPr>
          <w:tab/>
          <w:t xml:space="preserve">in case of </w:t>
        </w:r>
      </w:ins>
      <w:ins w:id="15364" w:author="Rapporteur" w:date="2022-05-26T12:35:00Z">
        <w:r>
          <w:rPr>
            <w:lang w:eastAsia="zh-CN"/>
          </w:rPr>
          <w:t>"</w:t>
        </w:r>
      </w:ins>
      <w:ins w:id="15365" w:author="S2-2205376" w:date="2022-05-25T23:20:00Z">
        <w:del w:id="15366" w:author="Rapporteur" w:date="2022-05-26T12:35:00Z">
          <w:r>
            <w:rPr>
              <w:rFonts w:eastAsia="等线"/>
              <w:lang w:eastAsia="en-US"/>
            </w:rPr>
            <w:delText>“</w:delText>
          </w:r>
        </w:del>
        <w:r>
          <w:rPr>
            <w:rFonts w:eastAsia="等线"/>
            <w:lang w:eastAsia="en-US"/>
          </w:rPr>
          <w:t>Assured</w:t>
        </w:r>
      </w:ins>
      <w:ins w:id="15367" w:author="Rapporteur" w:date="2022-05-26T12:35:00Z">
        <w:r>
          <w:rPr>
            <w:lang w:eastAsia="zh-CN"/>
          </w:rPr>
          <w:t>"</w:t>
        </w:r>
      </w:ins>
      <w:ins w:id="15368" w:author="S2-2205376" w:date="2022-05-25T23:20:00Z">
        <w:del w:id="15369" w:author="Rapporteur" w:date="2022-05-26T12:35:00Z">
          <w:r>
            <w:rPr>
              <w:rFonts w:eastAsia="等线"/>
              <w:lang w:eastAsia="en-US"/>
            </w:rPr>
            <w:delText>”</w:delText>
          </w:r>
        </w:del>
        <w:r>
          <w:rPr>
            <w:rFonts w:eastAsia="等线"/>
            <w:lang w:eastAsia="en-US"/>
          </w:rPr>
          <w:t xml:space="preserve"> QoS Class, the procedure fails if the accuracy required is not met.</w:t>
        </w:r>
      </w:ins>
    </w:p>
    <w:p>
      <w:pPr>
        <w:rPr>
          <w:ins w:id="15370" w:author="S2-2205376" w:date="2022-05-25T23:20:00Z"/>
          <w:rFonts w:eastAsia="等线"/>
          <w:lang w:eastAsia="en-US"/>
        </w:rPr>
      </w:pPr>
      <w:ins w:id="15371" w:author="S2-2205376" w:date="2022-05-25T23:20:00Z">
        <w:r>
          <w:rPr>
            <w:rFonts w:eastAsia="等线"/>
            <w:lang w:eastAsia="en-US"/>
          </w:rPr>
          <w:t>To provide a real-time estimate of location accuracy without need for benchmark/ground truth location, we propose a data analytics-based solution running in the NWDAF with a supervised Machine Learning model (e.g. Neural Network).</w:t>
        </w:r>
      </w:ins>
    </w:p>
    <w:p>
      <w:pPr>
        <w:rPr>
          <w:ins w:id="15372" w:author="S2-2205376" w:date="2022-05-25T23:20:00Z"/>
          <w:rFonts w:eastAsia="等线"/>
          <w:lang w:eastAsia="en-US"/>
        </w:rPr>
      </w:pPr>
      <w:ins w:id="15373" w:author="S2-2205376" w:date="2022-05-25T23:20:00Z">
        <w:r>
          <w:rPr>
            <w:rFonts w:eastAsia="等线"/>
            <w:lang w:eastAsia="en-US"/>
          </w:rPr>
          <w:t xml:space="preserve">A training should be first performed on the selected ML model with labelled data, i.e. input data with corresponding output data: </w:t>
        </w:r>
      </w:ins>
    </w:p>
    <w:p>
      <w:pPr>
        <w:pStyle w:val="B1"/>
        <w:rPr>
          <w:ins w:id="15374" w:author="S2-2205376" w:date="2022-05-25T23:20:00Z"/>
          <w:rFonts w:eastAsia="等线"/>
          <w:lang w:eastAsia="en-US"/>
        </w:rPr>
      </w:pPr>
      <w:ins w:id="15375" w:author="S2-2205376" w:date="2022-05-25T23:20:00Z">
        <w:r>
          <w:rPr>
            <w:rFonts w:eastAsia="等线"/>
            <w:lang w:eastAsia="en-US"/>
          </w:rPr>
          <w:t>-</w:t>
        </w:r>
        <w:r>
          <w:rPr>
            <w:rFonts w:eastAsia="等线"/>
          </w:rPr>
          <w:tab/>
        </w:r>
        <w:r>
          <w:rPr>
            <w:rFonts w:eastAsia="等线"/>
            <w:lang w:eastAsia="en-US"/>
          </w:rPr>
          <w:t>Input data: positioning estimate and optionally: used positioning method, assistance data, UE ID, Area, see Table 6.</w:t>
        </w:r>
        <w:del w:id="15376" w:author="Rapporteur" w:date="2022-05-26T00:29:00Z">
          <w:r>
            <w:rPr>
              <w:rFonts w:eastAsia="等线"/>
              <w:lang w:eastAsia="en-US"/>
            </w:rPr>
            <w:delText>X</w:delText>
          </w:r>
        </w:del>
      </w:ins>
      <w:ins w:id="15377" w:author="Rapporteur" w:date="2022-05-26T11:20:00Z">
        <w:r>
          <w:rPr>
            <w:rFonts w:eastAsia="等线"/>
            <w:lang w:eastAsia="en-US"/>
          </w:rPr>
          <w:t>59</w:t>
        </w:r>
      </w:ins>
      <w:ins w:id="15378" w:author="S2-2205376" w:date="2022-05-25T23:20:00Z">
        <w:r>
          <w:rPr>
            <w:rFonts w:eastAsia="等线"/>
            <w:lang w:eastAsia="en-US"/>
          </w:rPr>
          <w:t>.1-1.</w:t>
        </w:r>
      </w:ins>
    </w:p>
    <w:p>
      <w:pPr>
        <w:pStyle w:val="B1"/>
        <w:rPr>
          <w:ins w:id="15379" w:author="S2-2205376" w:date="2022-05-25T23:20:00Z"/>
          <w:rFonts w:eastAsia="等线"/>
          <w:highlight w:val="yellow"/>
          <w:lang w:eastAsia="en-US"/>
        </w:rPr>
      </w:pPr>
      <w:ins w:id="15380" w:author="S2-2205376" w:date="2022-05-25T23:20:00Z">
        <w:r>
          <w:rPr>
            <w:rFonts w:eastAsia="等线"/>
            <w:lang w:eastAsia="en-US"/>
          </w:rPr>
          <w:t>-</w:t>
        </w:r>
        <w:r>
          <w:rPr>
            <w:rFonts w:eastAsia="等线"/>
            <w:lang w:eastAsia="en-US"/>
          </w:rPr>
          <w:tab/>
          <w:t>Output data: corresponding accuracy (calculated with benchmark method such as the output of MDT), see Table 6.</w:t>
        </w:r>
        <w:del w:id="15381" w:author="Rapporteur" w:date="2022-05-26T00:29:00Z">
          <w:r>
            <w:rPr>
              <w:rFonts w:eastAsia="等线"/>
              <w:lang w:eastAsia="en-US"/>
            </w:rPr>
            <w:delText>x</w:delText>
          </w:r>
        </w:del>
      </w:ins>
      <w:ins w:id="15382" w:author="Rapporteur" w:date="2022-05-26T11:20:00Z">
        <w:r>
          <w:rPr>
            <w:rFonts w:eastAsia="等线"/>
            <w:lang w:eastAsia="en-US"/>
          </w:rPr>
          <w:t>59</w:t>
        </w:r>
      </w:ins>
      <w:ins w:id="15383" w:author="S2-2205376" w:date="2022-05-25T23:20:00Z">
        <w:r>
          <w:rPr>
            <w:rFonts w:eastAsia="等线"/>
            <w:lang w:eastAsia="en-US"/>
          </w:rPr>
          <w:t>.1-2</w:t>
        </w:r>
      </w:ins>
    </w:p>
    <w:p>
      <w:pPr>
        <w:rPr>
          <w:ins w:id="15384" w:author="S2-2205376" w:date="2022-05-25T23:20:00Z"/>
          <w:rFonts w:eastAsia="等线"/>
          <w:lang w:eastAsia="en-US"/>
        </w:rPr>
      </w:pPr>
      <w:ins w:id="15385" w:author="S2-2205376" w:date="2022-05-25T23:20:00Z">
        <w:r>
          <w:rPr>
            <w:rFonts w:eastAsia="等线"/>
            <w:lang w:eastAsia="en-US"/>
          </w:rPr>
          <w:t>Once the model is trained, there is no more need for ground truth (e.g. GPS information). This model is then subsequently used by the LMF to determine if its location estimate meets the accuracy required and take appropriate action. To enable this, the LMF makes use of a Service Based API that is exposed by the NWDAF.</w:t>
        </w:r>
      </w:ins>
    </w:p>
    <w:p>
      <w:pPr>
        <w:rPr>
          <w:ins w:id="15386" w:author="S2-2205376" w:date="2022-05-25T23:20:00Z"/>
          <w:rFonts w:eastAsia="等线"/>
          <w:lang w:eastAsia="en-US"/>
        </w:rPr>
      </w:pPr>
      <w:ins w:id="15387" w:author="S2-2205376" w:date="2022-05-25T23:20:00Z">
        <w:r>
          <w:rPr>
            <w:rFonts w:eastAsia="等线"/>
            <w:lang w:eastAsia="en-US"/>
          </w:rPr>
          <w:t>The input data for the Location Accuracy analytics is shown in Table 6.</w:t>
        </w:r>
        <w:del w:id="15388" w:author="Rapporteur" w:date="2022-05-26T00:29:00Z">
          <w:r>
            <w:rPr>
              <w:rFonts w:eastAsia="等线"/>
              <w:lang w:eastAsia="en-US"/>
            </w:rPr>
            <w:delText>X</w:delText>
          </w:r>
        </w:del>
      </w:ins>
      <w:ins w:id="15389" w:author="Rapporteur" w:date="2022-05-26T11:20:00Z">
        <w:r>
          <w:rPr>
            <w:rFonts w:eastAsia="等线"/>
            <w:lang w:eastAsia="en-US"/>
          </w:rPr>
          <w:t>59</w:t>
        </w:r>
      </w:ins>
      <w:ins w:id="15390" w:author="S2-2205376" w:date="2022-05-25T23:20:00Z">
        <w:r>
          <w:rPr>
            <w:rFonts w:eastAsia="等线"/>
            <w:lang w:eastAsia="en-US"/>
          </w:rPr>
          <w:t>.1-1</w:t>
        </w:r>
      </w:ins>
    </w:p>
    <w:p>
      <w:pPr>
        <w:pStyle w:val="TH"/>
        <w:overflowPunct/>
        <w:autoSpaceDE/>
        <w:autoSpaceDN/>
        <w:adjustRightInd/>
        <w:textAlignment w:val="auto"/>
        <w:rPr>
          <w:ins w:id="15391" w:author="S2-2205376" w:date="2022-05-25T23:20:00Z"/>
          <w:lang w:eastAsia="en-US"/>
        </w:rPr>
        <w:pPrChange w:id="15392" w:author="Rapporteur" w:date="2022-05-26T02:23:00Z">
          <w:pPr>
            <w:pStyle w:val="TF"/>
          </w:pPr>
        </w:pPrChange>
      </w:pPr>
      <w:ins w:id="15393" w:author="S2-2205376" w:date="2022-05-25T23:20:00Z">
        <w:r>
          <w:rPr>
            <w:lang w:eastAsia="en-US"/>
          </w:rPr>
          <w:t>Table 6.</w:t>
        </w:r>
        <w:del w:id="15394" w:author="Rapporteur" w:date="2022-05-26T00:29:00Z">
          <w:r>
            <w:rPr>
              <w:lang w:eastAsia="en-US"/>
            </w:rPr>
            <w:delText>x</w:delText>
          </w:r>
        </w:del>
      </w:ins>
      <w:ins w:id="15395" w:author="Rapporteur" w:date="2022-05-26T11:20:00Z">
        <w:r>
          <w:rPr>
            <w:lang w:eastAsia="en-US"/>
          </w:rPr>
          <w:t>59</w:t>
        </w:r>
      </w:ins>
      <w:ins w:id="15396" w:author="S2-2205376" w:date="2022-05-25T23:20:00Z">
        <w:r>
          <w:rPr>
            <w:lang w:eastAsia="en-US"/>
          </w:rPr>
          <w:t>.1-1: Data collection for "Location accuracy" analytics</w:t>
        </w:r>
      </w:ins>
    </w:p>
    <w:tbl>
      <w:tblPr>
        <w:tblW w:w="7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3"/>
        <w:gridCol w:w="1466"/>
        <w:gridCol w:w="3295"/>
      </w:tblGrid>
      <w:tr>
        <w:trPr>
          <w:trHeight w:val="201"/>
          <w:jc w:val="center"/>
          <w:ins w:id="15397" w:author="S2-2205376" w:date="2022-05-25T23:20:00Z"/>
        </w:trPr>
        <w:tc>
          <w:tcPr>
            <w:tcW w:w="2993" w:type="dxa"/>
          </w:tcPr>
          <w:p>
            <w:pPr>
              <w:pStyle w:val="TAH"/>
              <w:rPr>
                <w:ins w:id="15398" w:author="S2-2205376" w:date="2022-05-25T23:20:00Z"/>
              </w:rPr>
            </w:pPr>
            <w:ins w:id="15399" w:author="S2-2205376" w:date="2022-05-25T23:20:00Z">
              <w:r>
                <w:t>Information</w:t>
              </w:r>
            </w:ins>
          </w:p>
        </w:tc>
        <w:tc>
          <w:tcPr>
            <w:tcW w:w="1466" w:type="dxa"/>
          </w:tcPr>
          <w:p>
            <w:pPr>
              <w:pStyle w:val="TAH"/>
              <w:rPr>
                <w:ins w:id="15400" w:author="S2-2205376" w:date="2022-05-25T23:20:00Z"/>
              </w:rPr>
            </w:pPr>
            <w:ins w:id="15401" w:author="S2-2205376" w:date="2022-05-25T23:20:00Z">
              <w:r>
                <w:t>Source</w:t>
              </w:r>
            </w:ins>
          </w:p>
        </w:tc>
        <w:tc>
          <w:tcPr>
            <w:tcW w:w="3295" w:type="dxa"/>
          </w:tcPr>
          <w:p>
            <w:pPr>
              <w:pStyle w:val="TAH"/>
              <w:rPr>
                <w:ins w:id="15402" w:author="S2-2205376" w:date="2022-05-25T23:20:00Z"/>
              </w:rPr>
            </w:pPr>
            <w:ins w:id="15403" w:author="S2-2205376" w:date="2022-05-25T23:20:00Z">
              <w:r>
                <w:t>Description</w:t>
              </w:r>
            </w:ins>
          </w:p>
        </w:tc>
      </w:tr>
      <w:tr>
        <w:trPr>
          <w:trHeight w:val="493"/>
          <w:jc w:val="center"/>
          <w:ins w:id="15404" w:author="S2-2205376" w:date="2022-05-25T23:20:00Z"/>
        </w:trPr>
        <w:tc>
          <w:tcPr>
            <w:tcW w:w="2993" w:type="dxa"/>
          </w:tcPr>
          <w:p>
            <w:pPr>
              <w:pStyle w:val="TAL"/>
              <w:rPr>
                <w:ins w:id="15405" w:author="S2-2205376" w:date="2022-05-25T23:20:00Z"/>
                <w:rFonts w:eastAsia="MS Mincho"/>
              </w:rPr>
            </w:pPr>
            <w:ins w:id="15406" w:author="S2-2205376" w:date="2022-05-25T23:20:00Z">
              <w:r>
                <w:t>UE location</w:t>
              </w:r>
            </w:ins>
          </w:p>
        </w:tc>
        <w:tc>
          <w:tcPr>
            <w:tcW w:w="1466" w:type="dxa"/>
          </w:tcPr>
          <w:p>
            <w:pPr>
              <w:pStyle w:val="TAC"/>
              <w:rPr>
                <w:ins w:id="15407" w:author="S2-2205376" w:date="2022-05-25T23:20:00Z"/>
              </w:rPr>
            </w:pPr>
            <w:ins w:id="15408" w:author="S2-2205376" w:date="2022-05-25T23:20:00Z">
              <w:r>
                <w:t>LMF</w:t>
              </w:r>
            </w:ins>
          </w:p>
        </w:tc>
        <w:tc>
          <w:tcPr>
            <w:tcW w:w="3295" w:type="dxa"/>
          </w:tcPr>
          <w:p>
            <w:pPr>
              <w:pStyle w:val="TAL"/>
              <w:rPr>
                <w:ins w:id="15409" w:author="S2-2205376" w:date="2022-05-25T23:20:00Z"/>
              </w:rPr>
            </w:pPr>
            <w:ins w:id="15410" w:author="S2-2205376" w:date="2022-05-25T23:20:00Z">
              <w:r>
                <w:t>UE location as estimated by the LMF with the selected localization method.</w:t>
              </w:r>
            </w:ins>
          </w:p>
        </w:tc>
      </w:tr>
      <w:tr>
        <w:trPr>
          <w:trHeight w:val="493"/>
          <w:jc w:val="center"/>
          <w:ins w:id="15411" w:author="S2-2205376" w:date="2022-05-25T23:20:00Z"/>
        </w:trPr>
        <w:tc>
          <w:tcPr>
            <w:tcW w:w="2993" w:type="dxa"/>
          </w:tcPr>
          <w:p>
            <w:pPr>
              <w:pStyle w:val="TAL"/>
              <w:rPr>
                <w:ins w:id="15412" w:author="S2-2205376" w:date="2022-05-25T23:20:00Z"/>
              </w:rPr>
            </w:pPr>
            <w:ins w:id="15413" w:author="S2-2205376" w:date="2022-05-25T23:20:00Z">
              <w:r>
                <w:t>UE ID</w:t>
              </w:r>
            </w:ins>
          </w:p>
        </w:tc>
        <w:tc>
          <w:tcPr>
            <w:tcW w:w="1466" w:type="dxa"/>
          </w:tcPr>
          <w:p>
            <w:pPr>
              <w:pStyle w:val="TAC"/>
              <w:rPr>
                <w:ins w:id="15414" w:author="S2-2205376" w:date="2022-05-25T23:20:00Z"/>
              </w:rPr>
            </w:pPr>
            <w:ins w:id="15415" w:author="S2-2205376" w:date="2022-05-25T23:20:00Z">
              <w:r>
                <w:t>LMF</w:t>
              </w:r>
            </w:ins>
          </w:p>
        </w:tc>
        <w:tc>
          <w:tcPr>
            <w:tcW w:w="3295" w:type="dxa"/>
          </w:tcPr>
          <w:p>
            <w:pPr>
              <w:pStyle w:val="TAL"/>
              <w:rPr>
                <w:ins w:id="15416" w:author="S2-2205376" w:date="2022-05-25T23:20:00Z"/>
              </w:rPr>
            </w:pPr>
            <w:ins w:id="15417" w:author="S2-2205376" w:date="2022-05-25T23:20:00Z">
              <w:r>
                <w:t>UE identifier</w:t>
              </w:r>
            </w:ins>
          </w:p>
        </w:tc>
      </w:tr>
      <w:tr>
        <w:trPr>
          <w:trHeight w:val="833"/>
          <w:jc w:val="center"/>
          <w:ins w:id="15418" w:author="S2-2205376" w:date="2022-05-25T23:20:00Z"/>
        </w:trPr>
        <w:tc>
          <w:tcPr>
            <w:tcW w:w="2993" w:type="dxa"/>
          </w:tcPr>
          <w:p>
            <w:pPr>
              <w:pStyle w:val="TAL"/>
              <w:rPr>
                <w:ins w:id="15419" w:author="S2-2205376" w:date="2022-05-25T23:20:00Z"/>
              </w:rPr>
            </w:pPr>
            <w:ins w:id="15420" w:author="S2-2205376" w:date="2022-05-25T23:20:00Z">
              <w:r>
                <w:t>Location method/Assistance Data</w:t>
              </w:r>
            </w:ins>
          </w:p>
        </w:tc>
        <w:tc>
          <w:tcPr>
            <w:tcW w:w="1466" w:type="dxa"/>
          </w:tcPr>
          <w:p>
            <w:pPr>
              <w:pStyle w:val="TAC"/>
              <w:rPr>
                <w:ins w:id="15421" w:author="S2-2205376" w:date="2022-05-25T23:20:00Z"/>
              </w:rPr>
            </w:pPr>
            <w:ins w:id="15422" w:author="S2-2205376" w:date="2022-05-25T23:20:00Z">
              <w:r>
                <w:t xml:space="preserve">LMF </w:t>
              </w:r>
            </w:ins>
          </w:p>
        </w:tc>
        <w:tc>
          <w:tcPr>
            <w:tcW w:w="3295" w:type="dxa"/>
          </w:tcPr>
          <w:p>
            <w:pPr>
              <w:pStyle w:val="TAL"/>
              <w:rPr>
                <w:ins w:id="15423" w:author="S2-2205376" w:date="2022-05-25T23:20:00Z"/>
              </w:rPr>
            </w:pPr>
            <w:ins w:id="15424" w:author="S2-2205376" w:date="2022-05-25T23:20:00Z">
              <w:r>
                <w:t>Selected location method and corresponding parameters.</w:t>
              </w:r>
            </w:ins>
          </w:p>
        </w:tc>
      </w:tr>
      <w:tr>
        <w:trPr>
          <w:trHeight w:val="619"/>
          <w:jc w:val="center"/>
          <w:ins w:id="15425" w:author="S2-2205376" w:date="2022-05-25T23:20:00Z"/>
        </w:trPr>
        <w:tc>
          <w:tcPr>
            <w:tcW w:w="2993" w:type="dxa"/>
          </w:tcPr>
          <w:p>
            <w:pPr>
              <w:pStyle w:val="TAL"/>
              <w:rPr>
                <w:ins w:id="15426" w:author="S2-2205376" w:date="2022-05-25T23:20:00Z"/>
              </w:rPr>
            </w:pPr>
            <w:ins w:id="15427" w:author="S2-2205376" w:date="2022-05-25T23:20:00Z">
              <w:r>
                <w:t xml:space="preserve">Area </w:t>
              </w:r>
            </w:ins>
          </w:p>
        </w:tc>
        <w:tc>
          <w:tcPr>
            <w:tcW w:w="1466" w:type="dxa"/>
          </w:tcPr>
          <w:p>
            <w:pPr>
              <w:pStyle w:val="TAC"/>
              <w:rPr>
                <w:ins w:id="15428" w:author="S2-2205376" w:date="2022-05-25T23:20:00Z"/>
              </w:rPr>
            </w:pPr>
            <w:ins w:id="15429" w:author="S2-2205376" w:date="2022-05-25T23:20:00Z">
              <w:r>
                <w:t>LMF</w:t>
              </w:r>
            </w:ins>
          </w:p>
        </w:tc>
        <w:tc>
          <w:tcPr>
            <w:tcW w:w="3295" w:type="dxa"/>
          </w:tcPr>
          <w:p>
            <w:pPr>
              <w:pStyle w:val="TAL"/>
              <w:rPr>
                <w:ins w:id="15430" w:author="S2-2205376" w:date="2022-05-25T23:20:00Z"/>
              </w:rPr>
            </w:pPr>
            <w:ins w:id="15431" w:author="S2-2205376" w:date="2022-05-25T23:20:00Z">
              <w:r>
                <w:t>The region of interest where the UE is located (e.g. could be list of cell IDs).</w:t>
              </w:r>
            </w:ins>
          </w:p>
        </w:tc>
      </w:tr>
    </w:tbl>
    <w:p>
      <w:pPr>
        <w:rPr>
          <w:ins w:id="15432" w:author="S2-2205376" w:date="2022-05-25T23:20:00Z"/>
          <w:lang w:eastAsia="zh-CN"/>
        </w:rPr>
      </w:pPr>
    </w:p>
    <w:p>
      <w:pPr>
        <w:rPr>
          <w:ins w:id="15433" w:author="S2-2205376" w:date="2022-05-25T23:20:00Z"/>
          <w:lang w:eastAsia="zh-CN"/>
        </w:rPr>
      </w:pPr>
      <w:ins w:id="15434" w:author="S2-2205376" w:date="2022-05-25T23:20:00Z">
        <w:r>
          <w:rPr>
            <w:lang w:eastAsia="zh-CN"/>
          </w:rPr>
          <w:t>The Location Accuracy service output is defined in Table 6.</w:t>
        </w:r>
        <w:del w:id="15435" w:author="Rapporteur" w:date="2022-05-26T00:29:00Z">
          <w:r>
            <w:rPr>
              <w:lang w:eastAsia="zh-CN"/>
            </w:rPr>
            <w:delText>x</w:delText>
          </w:r>
        </w:del>
      </w:ins>
      <w:ins w:id="15436" w:author="Rapporteur" w:date="2022-05-26T11:20:00Z">
        <w:r>
          <w:rPr>
            <w:lang w:eastAsia="zh-CN"/>
          </w:rPr>
          <w:t>59</w:t>
        </w:r>
      </w:ins>
      <w:ins w:id="15437" w:author="S2-2205376" w:date="2022-05-25T23:20:00Z">
        <w:r>
          <w:rPr>
            <w:lang w:eastAsia="zh-CN"/>
          </w:rPr>
          <w:t>.1-2.</w:t>
        </w:r>
      </w:ins>
    </w:p>
    <w:p>
      <w:pPr>
        <w:pStyle w:val="TH"/>
        <w:overflowPunct/>
        <w:autoSpaceDE/>
        <w:autoSpaceDN/>
        <w:adjustRightInd/>
        <w:textAlignment w:val="auto"/>
        <w:rPr>
          <w:ins w:id="15438" w:author="S2-2205376" w:date="2022-05-25T23:20:00Z"/>
          <w:lang w:eastAsia="en-US"/>
        </w:rPr>
        <w:pPrChange w:id="15439" w:author="Rapporteur" w:date="2022-05-26T02:23:00Z">
          <w:pPr>
            <w:pStyle w:val="TF"/>
          </w:pPr>
        </w:pPrChange>
      </w:pPr>
      <w:ins w:id="15440" w:author="S2-2205376" w:date="2022-05-25T23:20:00Z">
        <w:r>
          <w:rPr>
            <w:lang w:eastAsia="en-US"/>
          </w:rPr>
          <w:lastRenderedPageBreak/>
          <w:t>Table 6.</w:t>
        </w:r>
        <w:del w:id="15441" w:author="Rapporteur" w:date="2022-05-26T00:29:00Z">
          <w:r>
            <w:rPr>
              <w:lang w:eastAsia="en-US"/>
            </w:rPr>
            <w:delText>x</w:delText>
          </w:r>
        </w:del>
      </w:ins>
      <w:ins w:id="15442" w:author="Rapporteur" w:date="2022-05-26T11:20:00Z">
        <w:r>
          <w:rPr>
            <w:lang w:eastAsia="en-US"/>
          </w:rPr>
          <w:t>59</w:t>
        </w:r>
      </w:ins>
      <w:ins w:id="15443" w:author="S2-2205376" w:date="2022-05-25T23:20:00Z">
        <w:r>
          <w:rPr>
            <w:lang w:eastAsia="en-US"/>
          </w:rPr>
          <w:t>.1-2: Output analytics for "Location accuracy"</w:t>
        </w:r>
        <w:del w:id="15444" w:author="Rapporteur" w:date="2022-05-26T12:35:00Z">
          <w:r>
            <w:rPr>
              <w:lang w:eastAsia="en-US"/>
            </w:rPr>
            <w:delText xml:space="preserve"> </w:delText>
          </w:r>
        </w:del>
      </w:ins>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5817"/>
      </w:tblGrid>
      <w:tr>
        <w:trPr>
          <w:trHeight w:val="201"/>
          <w:jc w:val="center"/>
          <w:ins w:id="15445" w:author="S2-2205376" w:date="2022-05-25T23:20:00Z"/>
        </w:trPr>
        <w:tc>
          <w:tcPr>
            <w:tcW w:w="3114" w:type="dxa"/>
          </w:tcPr>
          <w:p>
            <w:pPr>
              <w:pStyle w:val="TAH"/>
              <w:rPr>
                <w:ins w:id="15446" w:author="S2-2205376" w:date="2022-05-25T23:20:00Z"/>
              </w:rPr>
            </w:pPr>
            <w:ins w:id="15447" w:author="S2-2205376" w:date="2022-05-25T23:20:00Z">
              <w:r>
                <w:t>Information</w:t>
              </w:r>
            </w:ins>
          </w:p>
        </w:tc>
        <w:tc>
          <w:tcPr>
            <w:tcW w:w="5817" w:type="dxa"/>
          </w:tcPr>
          <w:p>
            <w:pPr>
              <w:pStyle w:val="TAH"/>
              <w:rPr>
                <w:ins w:id="15448" w:author="S2-2205376" w:date="2022-05-25T23:20:00Z"/>
              </w:rPr>
            </w:pPr>
            <w:ins w:id="15449" w:author="S2-2205376" w:date="2022-05-25T23:20:00Z">
              <w:r>
                <w:t>Description</w:t>
              </w:r>
            </w:ins>
          </w:p>
        </w:tc>
      </w:tr>
      <w:tr>
        <w:trPr>
          <w:trHeight w:val="493"/>
          <w:jc w:val="center"/>
          <w:ins w:id="15450" w:author="S2-2205376" w:date="2022-05-25T23:20:00Z"/>
        </w:trPr>
        <w:tc>
          <w:tcPr>
            <w:tcW w:w="3114" w:type="dxa"/>
          </w:tcPr>
          <w:p>
            <w:pPr>
              <w:pStyle w:val="TAL"/>
              <w:rPr>
                <w:ins w:id="15451" w:author="S2-2205376" w:date="2022-05-25T23:20:00Z"/>
                <w:rFonts w:eastAsia="MS Mincho"/>
              </w:rPr>
            </w:pPr>
            <w:ins w:id="15452" w:author="S2-2205376" w:date="2022-05-25T23:20:00Z">
              <w:r>
                <w:t>Location accuracy</w:t>
              </w:r>
            </w:ins>
          </w:p>
        </w:tc>
        <w:tc>
          <w:tcPr>
            <w:tcW w:w="5817" w:type="dxa"/>
          </w:tcPr>
          <w:p>
            <w:pPr>
              <w:pStyle w:val="TAL"/>
              <w:rPr>
                <w:ins w:id="15453" w:author="S2-2205376" w:date="2022-05-25T23:20:00Z"/>
              </w:rPr>
            </w:pPr>
            <w:ins w:id="15454" w:author="S2-2205376" w:date="2022-05-25T23:20:00Z">
              <w:r>
                <w:t xml:space="preserve">Predicted location accuracy (could be in % or in unit meters) </w:t>
              </w:r>
            </w:ins>
          </w:p>
        </w:tc>
      </w:tr>
      <w:tr>
        <w:trPr>
          <w:trHeight w:val="619"/>
          <w:jc w:val="center"/>
          <w:ins w:id="15455" w:author="S2-2205376" w:date="2022-05-25T23:20:00Z"/>
        </w:trPr>
        <w:tc>
          <w:tcPr>
            <w:tcW w:w="3114" w:type="dxa"/>
          </w:tcPr>
          <w:p>
            <w:pPr>
              <w:pStyle w:val="TAL"/>
              <w:rPr>
                <w:ins w:id="15456" w:author="S2-2205376" w:date="2022-05-25T23:20:00Z"/>
              </w:rPr>
            </w:pPr>
            <w:ins w:id="15457" w:author="S2-2205376" w:date="2022-05-25T23:20:00Z">
              <w:r>
                <w:t xml:space="preserve">Applicable Area </w:t>
              </w:r>
            </w:ins>
          </w:p>
        </w:tc>
        <w:tc>
          <w:tcPr>
            <w:tcW w:w="5817" w:type="dxa"/>
          </w:tcPr>
          <w:p>
            <w:pPr>
              <w:pStyle w:val="TAL"/>
              <w:rPr>
                <w:ins w:id="15458" w:author="S2-2205376" w:date="2022-05-25T23:20:00Z"/>
              </w:rPr>
            </w:pPr>
            <w:ins w:id="15459" w:author="S2-2205376" w:date="2022-05-25T23:20:00Z">
              <w:r>
                <w:t>A list of TAIs or Cell IDs as well as below cell level location information that the analytics applies to.</w:t>
              </w:r>
            </w:ins>
          </w:p>
        </w:tc>
      </w:tr>
      <w:tr>
        <w:trPr>
          <w:trHeight w:val="482"/>
          <w:jc w:val="center"/>
          <w:ins w:id="15460" w:author="S2-2205376" w:date="2022-05-25T23:20:00Z"/>
        </w:trPr>
        <w:tc>
          <w:tcPr>
            <w:tcW w:w="3114" w:type="dxa"/>
          </w:tcPr>
          <w:p>
            <w:pPr>
              <w:pStyle w:val="TAL"/>
              <w:rPr>
                <w:ins w:id="15461" w:author="S2-2205376" w:date="2022-05-25T23:20:00Z"/>
              </w:rPr>
            </w:pPr>
            <w:ins w:id="15462" w:author="S2-2205376" w:date="2022-05-25T23:20:00Z">
              <w:r>
                <w:t>Confidence</w:t>
              </w:r>
            </w:ins>
          </w:p>
        </w:tc>
        <w:tc>
          <w:tcPr>
            <w:tcW w:w="5817" w:type="dxa"/>
          </w:tcPr>
          <w:p>
            <w:pPr>
              <w:pStyle w:val="TAL"/>
              <w:rPr>
                <w:ins w:id="15463" w:author="S2-2205376" w:date="2022-05-25T23:20:00Z"/>
              </w:rPr>
            </w:pPr>
            <w:ins w:id="15464" w:author="S2-2205376" w:date="2022-05-25T23:20:00Z">
              <w:r>
                <w:t>Confidence of the prediction.</w:t>
              </w:r>
            </w:ins>
          </w:p>
        </w:tc>
      </w:tr>
    </w:tbl>
    <w:p>
      <w:pPr>
        <w:rPr>
          <w:ins w:id="15465" w:author="S2-2205376" w:date="2022-05-25T23:20:00Z"/>
          <w:lang w:eastAsia="en-US"/>
        </w:rPr>
      </w:pPr>
    </w:p>
    <w:p>
      <w:pPr>
        <w:pStyle w:val="EditorsNote"/>
        <w:rPr>
          <w:ins w:id="15466" w:author="S2-2205376" w:date="2022-05-25T23:20:00Z"/>
          <w:rFonts w:eastAsia="等线"/>
          <w:lang w:eastAsia="en-US"/>
        </w:rPr>
      </w:pPr>
      <w:ins w:id="15467" w:author="S2-2205376" w:date="2022-05-25T23:20:00Z">
        <w:r>
          <w:t>Editor</w:t>
        </w:r>
      </w:ins>
      <w:ins w:id="15468" w:author="Rapporteur" w:date="2022-05-26T01:09:00Z">
        <w:r>
          <w:t>'</w:t>
        </w:r>
      </w:ins>
      <w:ins w:id="15469" w:author="S2-2205376" w:date="2022-05-25T23:20:00Z">
        <w:del w:id="15470" w:author="Rapporteur" w:date="2022-05-26T01:09:00Z">
          <w:r>
            <w:delText>’</w:delText>
          </w:r>
        </w:del>
        <w:r>
          <w:t xml:space="preserve">s </w:t>
        </w:r>
        <w:del w:id="15471" w:author="Rapporteur" w:date="2022-05-26T01:09:00Z">
          <w:r>
            <w:delText>N</w:delText>
          </w:r>
        </w:del>
      </w:ins>
      <w:ins w:id="15472" w:author="Rapporteur" w:date="2022-05-26T01:09:00Z">
        <w:r>
          <w:t>n</w:t>
        </w:r>
      </w:ins>
      <w:ins w:id="15473" w:author="S2-2205376" w:date="2022-05-25T23:20:00Z">
        <w:r>
          <w:t>ote:</w:t>
        </w:r>
        <w:del w:id="15474" w:author="Rapporteur" w:date="2022-05-26T01:09:00Z">
          <w:r>
            <w:delText xml:space="preserve"> </w:delText>
          </w:r>
        </w:del>
      </w:ins>
      <w:ins w:id="15475" w:author="Rapporteur" w:date="2022-05-26T01:09:00Z">
        <w:r>
          <w:tab/>
        </w:r>
      </w:ins>
      <w:ins w:id="15476" w:author="S2-2205376" w:date="2022-05-25T23:20:00Z">
        <w:r>
          <w:t>If the proposed Analytics ID can provide location accuracy prediction is FFS.</w:t>
        </w:r>
      </w:ins>
    </w:p>
    <w:p>
      <w:pPr>
        <w:pStyle w:val="31"/>
        <w:rPr>
          <w:ins w:id="15477" w:author="S2-2205376" w:date="2022-05-25T23:20:00Z"/>
          <w:rFonts w:eastAsia="等线"/>
          <w:lang w:eastAsia="en-US"/>
        </w:rPr>
      </w:pPr>
      <w:bookmarkStart w:id="15478" w:name="_Toc16839385"/>
      <w:bookmarkStart w:id="15479" w:name="_Toc23236017"/>
      <w:bookmarkStart w:id="15480" w:name="_Toc93305724"/>
      <w:bookmarkStart w:id="15481" w:name="_Toc14577"/>
      <w:bookmarkStart w:id="15482" w:name="_Toc104433430"/>
      <w:bookmarkStart w:id="15483" w:name="_Toc104467548"/>
      <w:bookmarkStart w:id="15484" w:name="_Toc104467882"/>
      <w:bookmarkStart w:id="15485" w:name="_Toc104468218"/>
      <w:ins w:id="15486" w:author="S2-2205376" w:date="2022-05-25T23:20:00Z">
        <w:r>
          <w:rPr>
            <w:rFonts w:eastAsia="等线"/>
            <w:lang w:eastAsia="en-US"/>
          </w:rPr>
          <w:t>6.</w:t>
        </w:r>
        <w:del w:id="15487" w:author="Rapporteur" w:date="2022-05-26T00:29:00Z">
          <w:r>
            <w:rPr>
              <w:rFonts w:eastAsia="等线"/>
              <w:lang w:eastAsia="en-US"/>
            </w:rPr>
            <w:delText>X</w:delText>
          </w:r>
        </w:del>
      </w:ins>
      <w:ins w:id="15488" w:author="Rapporteur" w:date="2022-05-26T11:20:00Z">
        <w:r>
          <w:rPr>
            <w:rFonts w:eastAsia="等线"/>
            <w:lang w:eastAsia="en-US"/>
          </w:rPr>
          <w:t>59</w:t>
        </w:r>
      </w:ins>
      <w:ins w:id="15489" w:author="S2-2205376" w:date="2022-05-25T23:20:00Z">
        <w:r>
          <w:rPr>
            <w:rFonts w:eastAsia="等线"/>
            <w:lang w:eastAsia="en-US"/>
          </w:rPr>
          <w:t>.2</w:t>
        </w:r>
        <w:r>
          <w:rPr>
            <w:rFonts w:eastAsia="等线"/>
            <w:lang w:eastAsia="en-US"/>
          </w:rPr>
          <w:tab/>
          <w:t>Procedure</w:t>
        </w:r>
        <w:bookmarkEnd w:id="15478"/>
        <w:bookmarkEnd w:id="15479"/>
        <w:bookmarkEnd w:id="15480"/>
        <w:bookmarkEnd w:id="15481"/>
        <w:bookmarkEnd w:id="15482"/>
        <w:bookmarkEnd w:id="15483"/>
        <w:bookmarkEnd w:id="15484"/>
        <w:bookmarkEnd w:id="15485"/>
      </w:ins>
    </w:p>
    <w:p>
      <w:pPr>
        <w:pStyle w:val="TH"/>
        <w:overflowPunct/>
        <w:autoSpaceDE/>
        <w:autoSpaceDN/>
        <w:adjustRightInd/>
        <w:ind w:left="1135" w:hanging="851"/>
        <w:textAlignment w:val="auto"/>
        <w:rPr>
          <w:ins w:id="15490" w:author="S2-2205376" w:date="2022-05-25T23:20:00Z"/>
          <w:bCs/>
          <w:color w:val="FF0000"/>
          <w:lang w:eastAsia="en-US"/>
        </w:rPr>
        <w:pPrChange w:id="15491" w:author="Rapporteur" w:date="2022-05-26T00:47:00Z">
          <w:pPr>
            <w:keepNext/>
            <w:keepLines/>
            <w:overflowPunct/>
            <w:autoSpaceDE/>
            <w:autoSpaceDN/>
            <w:adjustRightInd/>
            <w:ind w:left="1135" w:hanging="851"/>
            <w:textAlignment w:val="auto"/>
          </w:pPr>
        </w:pPrChange>
      </w:pPr>
      <w:bookmarkStart w:id="15492" w:name="_Toc16839386"/>
      <w:bookmarkStart w:id="15493" w:name="_Toc23236018"/>
      <w:ins w:id="15494" w:author="S2-2205376" w:date="2022-05-25T23:20:00Z">
        <w:del w:id="15495" w:author="Rapporteur" w:date="2022-05-26T00:47:00Z">
          <w:r>
            <w:rPr>
              <w:bCs/>
            </w:rPr>
            <w:delText xml:space="preserve"> </w:delText>
          </w:r>
        </w:del>
        <w:r>
          <w:rPr>
            <w:bCs/>
            <w:noProof/>
            <w:lang w:val="en-US" w:eastAsia="zh-CN"/>
          </w:rPr>
          <w:drawing>
            <wp:inline distT="0" distB="0" distL="0" distR="0">
              <wp:extent cx="6118860" cy="2522220"/>
              <wp:effectExtent l="0" t="0" r="0" b="0"/>
              <wp:docPr id="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a:xfrm>
                        <a:off x="0" y="0"/>
                        <a:ext cx="6118860" cy="2522220"/>
                      </a:xfrm>
                      <a:prstGeom prst="rect">
                        <a:avLst/>
                      </a:prstGeom>
                      <a:noFill/>
                      <a:ln>
                        <a:noFill/>
                      </a:ln>
                    </pic:spPr>
                  </pic:pic>
                </a:graphicData>
              </a:graphic>
            </wp:inline>
          </w:drawing>
        </w:r>
      </w:ins>
    </w:p>
    <w:p>
      <w:pPr>
        <w:pStyle w:val="TF"/>
        <w:overflowPunct/>
        <w:autoSpaceDE/>
        <w:autoSpaceDN/>
        <w:adjustRightInd/>
        <w:ind w:left="1135" w:hanging="851"/>
        <w:textAlignment w:val="auto"/>
        <w:rPr>
          <w:ins w:id="15496" w:author="S2-2205376" w:date="2022-05-25T23:20:00Z"/>
          <w:color w:val="262626"/>
          <w:lang w:eastAsia="en-US"/>
        </w:rPr>
        <w:pPrChange w:id="15497" w:author="Rapporteur" w:date="2022-05-26T04:16:00Z">
          <w:pPr>
            <w:keepLines/>
            <w:overflowPunct/>
            <w:autoSpaceDE/>
            <w:autoSpaceDN/>
            <w:adjustRightInd/>
            <w:ind w:left="1135" w:hanging="851"/>
            <w:jc w:val="center"/>
            <w:textAlignment w:val="auto"/>
          </w:pPr>
        </w:pPrChange>
      </w:pPr>
      <w:ins w:id="15498" w:author="S2-2205376" w:date="2022-05-25T23:20:00Z">
        <w:r>
          <w:rPr>
            <w:color w:val="262626"/>
            <w:lang w:eastAsia="en-US"/>
          </w:rPr>
          <w:t>Fig</w:t>
        </w:r>
      </w:ins>
      <w:ins w:id="15499" w:author="Rapporteur" w:date="2022-05-26T00:48:00Z">
        <w:r>
          <w:rPr>
            <w:color w:val="262626"/>
            <w:lang w:eastAsia="en-US"/>
          </w:rPr>
          <w:t>ure 6.</w:t>
        </w:r>
      </w:ins>
      <w:ins w:id="15500" w:author="Rapporteur" w:date="2022-05-26T11:20:00Z">
        <w:r>
          <w:rPr>
            <w:color w:val="262626"/>
            <w:lang w:eastAsia="en-US"/>
          </w:rPr>
          <w:t>59</w:t>
        </w:r>
      </w:ins>
      <w:ins w:id="15501" w:author="S2-2205376" w:date="2022-05-25T23:20:00Z">
        <w:r>
          <w:rPr>
            <w:color w:val="262626"/>
            <w:lang w:eastAsia="en-US"/>
          </w:rPr>
          <w:t>.</w:t>
        </w:r>
      </w:ins>
      <w:ins w:id="15502" w:author="Rapporteur" w:date="2022-05-26T00:48:00Z">
        <w:r>
          <w:rPr>
            <w:color w:val="262626"/>
            <w:lang w:eastAsia="en-US"/>
          </w:rPr>
          <w:t>2-</w:t>
        </w:r>
      </w:ins>
      <w:ins w:id="15503" w:author="S2-2205376" w:date="2022-05-25T23:20:00Z">
        <w:r>
          <w:rPr>
            <w:color w:val="262626"/>
            <w:lang w:eastAsia="en-US"/>
          </w:rPr>
          <w:t>1</w:t>
        </w:r>
        <w:del w:id="15504" w:author="Rapporteur" w:date="2022-05-26T04:15:00Z">
          <w:r>
            <w:rPr>
              <w:color w:val="262626"/>
              <w:lang w:eastAsia="en-US"/>
            </w:rPr>
            <w:delText xml:space="preserve"> </w:delText>
          </w:r>
        </w:del>
        <w:r>
          <w:rPr>
            <w:color w:val="262626"/>
            <w:lang w:eastAsia="en-US"/>
          </w:rPr>
          <w:t xml:space="preserve">: Location accuracy prediction and usage </w:t>
        </w:r>
      </w:ins>
    </w:p>
    <w:p>
      <w:pPr>
        <w:rPr>
          <w:ins w:id="15505" w:author="S2-2205376" w:date="2022-05-25T23:20:00Z"/>
          <w:rFonts w:eastAsia="等线"/>
          <w:lang w:val="en-US" w:eastAsia="en-US"/>
        </w:rPr>
        <w:pPrChange w:id="15506" w:author="Rapporteur" w:date="2022-05-26T15:42:00Z">
          <w:pPr>
            <w:pStyle w:val="NO"/>
            <w:overflowPunct/>
            <w:autoSpaceDE/>
            <w:autoSpaceDN/>
            <w:adjustRightInd/>
            <w:textAlignment w:val="auto"/>
          </w:pPr>
        </w:pPrChange>
      </w:pPr>
      <w:ins w:id="15507" w:author="S2-2205376" w:date="2022-05-25T23:20:00Z">
        <w:r>
          <w:rPr>
            <w:rFonts w:eastAsia="等线"/>
            <w:lang w:val="en-US" w:eastAsia="en-US"/>
          </w:rPr>
          <w:t>Pre-c</w:t>
        </w:r>
        <w:bookmarkStart w:id="15508" w:name="_GoBack"/>
        <w:bookmarkEnd w:id="15508"/>
        <w:r>
          <w:rPr>
            <w:rFonts w:eastAsia="等线"/>
            <w:lang w:val="en-US" w:eastAsia="en-US"/>
          </w:rPr>
          <w:t>ondition: NWDAF has a trained supervised ML model for predicting location accuracy.</w:t>
        </w:r>
      </w:ins>
    </w:p>
    <w:p>
      <w:pPr>
        <w:pStyle w:val="B1"/>
        <w:rPr>
          <w:ins w:id="15509" w:author="S2-2205376" w:date="2022-05-25T23:20:00Z"/>
          <w:lang w:val="en-US"/>
          <w:rPrChange w:id="15510" w:author="Rapporteur" w:date="2022-05-26T03:52:00Z">
            <w:rPr>
              <w:ins w:id="15511" w:author="S2-2205376" w:date="2022-05-25T23:20:00Z"/>
              <w:rFonts w:eastAsia="等线"/>
              <w:lang w:eastAsia="en-US"/>
            </w:rPr>
          </w:rPrChange>
        </w:rPr>
        <w:pPrChange w:id="15512" w:author="Rapporteur" w:date="2022-05-26T03:52:00Z">
          <w:pPr>
            <w:pStyle w:val="B1"/>
            <w:numPr>
              <w:numId w:val="45"/>
            </w:numPr>
            <w:ind w:left="644" w:hanging="360"/>
          </w:pPr>
        </w:pPrChange>
      </w:pPr>
      <w:ins w:id="15513" w:author="Rapporteur" w:date="2022-05-26T03:52:00Z">
        <w:r>
          <w:rPr>
            <w:lang w:val="en-US"/>
          </w:rPr>
          <w:t>1.</w:t>
        </w:r>
        <w:r>
          <w:rPr>
            <w:lang w:val="en-US"/>
          </w:rPr>
          <w:tab/>
        </w:r>
      </w:ins>
      <w:ins w:id="15514" w:author="S2-2205376" w:date="2022-05-25T23:20:00Z">
        <w:r>
          <w:rPr>
            <w:lang w:val="en-US"/>
            <w:rPrChange w:id="15515" w:author="Rapporteur" w:date="2022-05-26T03:52:00Z">
              <w:rPr>
                <w:rFonts w:eastAsia="等线"/>
                <w:lang w:eastAsia="en-US"/>
              </w:rPr>
            </w:rPrChange>
          </w:rPr>
          <w:t xml:space="preserve">LCS Client requests to LMF the UE location with QoS Class set as either </w:t>
        </w:r>
      </w:ins>
      <w:ins w:id="15516" w:author="Rapporteur" w:date="2022-05-26T12:35:00Z">
        <w:r>
          <w:rPr>
            <w:lang w:eastAsia="zh-CN"/>
          </w:rPr>
          <w:t>"</w:t>
        </w:r>
      </w:ins>
      <w:ins w:id="15517" w:author="S2-2205376" w:date="2022-05-25T23:20:00Z">
        <w:del w:id="15518" w:author="Rapporteur" w:date="2022-05-26T12:35:00Z">
          <w:r>
            <w:rPr>
              <w:lang w:val="en-US"/>
              <w:rPrChange w:id="15519" w:author="Rapporteur" w:date="2022-05-26T03:52:00Z">
                <w:rPr>
                  <w:rFonts w:eastAsia="等线"/>
                  <w:lang w:eastAsia="en-US"/>
                </w:rPr>
              </w:rPrChange>
            </w:rPr>
            <w:delText>“</w:delText>
          </w:r>
        </w:del>
        <w:r>
          <w:rPr>
            <w:lang w:val="en-US"/>
            <w:rPrChange w:id="15520" w:author="Rapporteur" w:date="2022-05-26T03:52:00Z">
              <w:rPr>
                <w:rFonts w:eastAsia="等线"/>
                <w:lang w:eastAsia="en-US"/>
              </w:rPr>
            </w:rPrChange>
          </w:rPr>
          <w:t>Multiple QoS Class</w:t>
        </w:r>
      </w:ins>
      <w:ins w:id="15521" w:author="Rapporteur" w:date="2022-05-26T12:35:00Z">
        <w:r>
          <w:rPr>
            <w:lang w:eastAsia="zh-CN"/>
          </w:rPr>
          <w:t>"</w:t>
        </w:r>
      </w:ins>
      <w:ins w:id="15522" w:author="S2-2205376" w:date="2022-05-25T23:20:00Z">
        <w:del w:id="15523" w:author="Rapporteur" w:date="2022-05-26T12:35:00Z">
          <w:r>
            <w:rPr>
              <w:lang w:val="en-US"/>
              <w:rPrChange w:id="15524" w:author="Rapporteur" w:date="2022-05-26T03:52:00Z">
                <w:rPr>
                  <w:rFonts w:eastAsia="等线"/>
                  <w:lang w:eastAsia="en-US"/>
                </w:rPr>
              </w:rPrChange>
            </w:rPr>
            <w:delText>”</w:delText>
          </w:r>
        </w:del>
        <w:r>
          <w:rPr>
            <w:lang w:val="en-US"/>
            <w:rPrChange w:id="15525" w:author="Rapporteur" w:date="2022-05-26T03:52:00Z">
              <w:rPr>
                <w:rFonts w:eastAsia="等线"/>
                <w:lang w:eastAsia="en-US"/>
              </w:rPr>
            </w:rPrChange>
          </w:rPr>
          <w:t xml:space="preserve"> or </w:t>
        </w:r>
      </w:ins>
      <w:ins w:id="15526" w:author="Rapporteur" w:date="2022-05-26T12:35:00Z">
        <w:r>
          <w:rPr>
            <w:lang w:eastAsia="zh-CN"/>
          </w:rPr>
          <w:t>"</w:t>
        </w:r>
      </w:ins>
      <w:ins w:id="15527" w:author="S2-2205376" w:date="2022-05-25T23:20:00Z">
        <w:del w:id="15528" w:author="Rapporteur" w:date="2022-05-26T12:35:00Z">
          <w:r>
            <w:rPr>
              <w:lang w:val="en-US"/>
              <w:rPrChange w:id="15529" w:author="Rapporteur" w:date="2022-05-26T03:52:00Z">
                <w:rPr>
                  <w:rFonts w:eastAsia="等线"/>
                  <w:lang w:eastAsia="en-US"/>
                </w:rPr>
              </w:rPrChange>
            </w:rPr>
            <w:delText>“</w:delText>
          </w:r>
        </w:del>
        <w:r>
          <w:rPr>
            <w:lang w:val="en-US"/>
            <w:rPrChange w:id="15530" w:author="Rapporteur" w:date="2022-05-26T03:52:00Z">
              <w:rPr>
                <w:rFonts w:eastAsia="等线"/>
                <w:lang w:eastAsia="en-US"/>
              </w:rPr>
            </w:rPrChange>
          </w:rPr>
          <w:t>Assured</w:t>
        </w:r>
      </w:ins>
      <w:ins w:id="15531" w:author="Rapporteur" w:date="2022-05-26T12:35:00Z">
        <w:r>
          <w:rPr>
            <w:lang w:eastAsia="zh-CN"/>
          </w:rPr>
          <w:t>"</w:t>
        </w:r>
      </w:ins>
      <w:ins w:id="15532" w:author="S2-2205376" w:date="2022-05-25T23:20:00Z">
        <w:del w:id="15533" w:author="Rapporteur" w:date="2022-05-26T12:35:00Z">
          <w:r>
            <w:rPr>
              <w:lang w:val="en-US"/>
              <w:rPrChange w:id="15534" w:author="Rapporteur" w:date="2022-05-26T03:52:00Z">
                <w:rPr>
                  <w:rFonts w:eastAsia="等线"/>
                  <w:lang w:eastAsia="en-US"/>
                </w:rPr>
              </w:rPrChange>
            </w:rPr>
            <w:delText>”</w:delText>
          </w:r>
        </w:del>
        <w:r>
          <w:rPr>
            <w:lang w:val="en-US"/>
            <w:rPrChange w:id="15535" w:author="Rapporteur" w:date="2022-05-26T03:52:00Z">
              <w:rPr>
                <w:rFonts w:eastAsia="等线"/>
                <w:lang w:eastAsia="en-US"/>
              </w:rPr>
            </w:rPrChange>
          </w:rPr>
          <w:t xml:space="preserve"> alongwith the location accuracy required. The expected behaviour from the LMF is as given in clause 6.</w:t>
        </w:r>
        <w:del w:id="15536" w:author="Rapporteur" w:date="2022-05-26T00:29:00Z">
          <w:r>
            <w:rPr>
              <w:lang w:val="en-US"/>
              <w:rPrChange w:id="15537" w:author="Rapporteur" w:date="2022-05-26T03:52:00Z">
                <w:rPr>
                  <w:rFonts w:eastAsia="等线"/>
                  <w:lang w:eastAsia="en-US"/>
                </w:rPr>
              </w:rPrChange>
            </w:rPr>
            <w:delText>X</w:delText>
          </w:r>
        </w:del>
      </w:ins>
      <w:ins w:id="15538" w:author="Rapporteur" w:date="2022-05-26T11:20:00Z">
        <w:r>
          <w:rPr>
            <w:lang w:val="en-US"/>
          </w:rPr>
          <w:t>59</w:t>
        </w:r>
      </w:ins>
      <w:ins w:id="15539" w:author="S2-2205376" w:date="2022-05-25T23:20:00Z">
        <w:r>
          <w:rPr>
            <w:lang w:val="en-US"/>
            <w:rPrChange w:id="15540" w:author="Rapporteur" w:date="2022-05-26T03:52:00Z">
              <w:rPr>
                <w:rFonts w:eastAsia="等线"/>
                <w:lang w:eastAsia="en-US"/>
              </w:rPr>
            </w:rPrChange>
          </w:rPr>
          <w:t>.2.</w:t>
        </w:r>
      </w:ins>
    </w:p>
    <w:p>
      <w:pPr>
        <w:pStyle w:val="B1"/>
        <w:rPr>
          <w:ins w:id="15541" w:author="S2-2205376" w:date="2022-05-25T23:20:00Z"/>
          <w:rFonts w:eastAsia="等线"/>
          <w:lang w:eastAsia="en-US"/>
        </w:rPr>
      </w:pPr>
      <w:ins w:id="15542" w:author="S2-2205376" w:date="2022-05-25T23:20:00Z">
        <w:r>
          <w:rPr>
            <w:rFonts w:eastAsia="等线"/>
            <w:lang w:eastAsia="en-US"/>
          </w:rPr>
          <w:t>2.</w:t>
        </w:r>
        <w:r>
          <w:rPr>
            <w:rFonts w:eastAsia="等线"/>
            <w:lang w:eastAsia="en-US"/>
          </w:rPr>
          <w:tab/>
          <w:t>The LMF initiates the LCS session as given in TS 23.273</w:t>
        </w:r>
      </w:ins>
      <w:ins w:id="15543" w:author="Rapporteur" w:date="2022-05-26T01:55:00Z">
        <w:r>
          <w:rPr>
            <w:rFonts w:eastAsia="等线"/>
            <w:lang w:eastAsia="en-US"/>
          </w:rPr>
          <w:t xml:space="preserve"> [13]</w:t>
        </w:r>
      </w:ins>
      <w:ins w:id="15544" w:author="S2-2205376" w:date="2022-05-25T23:20:00Z">
        <w:r>
          <w:rPr>
            <w:rFonts w:eastAsia="等线"/>
            <w:lang w:eastAsia="en-US"/>
          </w:rPr>
          <w:t xml:space="preserve"> and derives the UE location estimate.</w:t>
        </w:r>
      </w:ins>
    </w:p>
    <w:p>
      <w:pPr>
        <w:pStyle w:val="B1"/>
        <w:rPr>
          <w:ins w:id="15545" w:author="S2-2205376" w:date="2022-05-25T23:20:00Z"/>
          <w:rFonts w:eastAsia="等线"/>
          <w:lang w:eastAsia="en-US"/>
        </w:rPr>
      </w:pPr>
      <w:ins w:id="15546" w:author="S2-2205376" w:date="2022-05-25T23:20:00Z">
        <w:r>
          <w:rPr>
            <w:rFonts w:eastAsia="等线"/>
            <w:lang w:eastAsia="en-US"/>
          </w:rPr>
          <w:t>3.</w:t>
        </w:r>
        <w:r>
          <w:rPr>
            <w:rFonts w:eastAsia="等线"/>
            <w:lang w:eastAsia="en-US"/>
          </w:rPr>
          <w:tab/>
          <w:t>The LMF queries the NWDAF for the location accuracy giving as inputs the corresponding Analytics ID . Other inputs could be - location estimate</w:t>
        </w:r>
        <w:del w:id="15547" w:author="Rapporteur" w:date="2022-05-26T04:15:00Z">
          <w:r>
            <w:rPr>
              <w:rFonts w:eastAsia="等线"/>
              <w:lang w:eastAsia="en-US"/>
            </w:rPr>
            <w:delText xml:space="preserve"> </w:delText>
          </w:r>
        </w:del>
        <w:r>
          <w:rPr>
            <w:rFonts w:eastAsia="等线"/>
            <w:lang w:eastAsia="en-US"/>
          </w:rPr>
          <w:t>, UE positioning method/assistance data and area (cell ID/TAI).</w:t>
        </w:r>
      </w:ins>
    </w:p>
    <w:p>
      <w:pPr>
        <w:pStyle w:val="NO"/>
        <w:rPr>
          <w:ins w:id="15548" w:author="S2-2205376" w:date="2022-05-25T23:20:00Z"/>
          <w:rFonts w:eastAsia="等线"/>
          <w:lang w:eastAsia="zh-CN"/>
          <w:rPrChange w:id="15549" w:author="Rapporteur" w:date="2022-05-26T01:43:00Z">
            <w:rPr>
              <w:ins w:id="15550" w:author="S2-2205376" w:date="2022-05-25T23:20:00Z"/>
              <w:rFonts w:eastAsia="等线"/>
              <w:lang w:eastAsia="en-US"/>
            </w:rPr>
          </w:rPrChange>
        </w:rPr>
        <w:pPrChange w:id="15551" w:author="Rapporteur" w:date="2022-05-26T01:43:00Z">
          <w:pPr>
            <w:pStyle w:val="B1"/>
          </w:pPr>
        </w:pPrChange>
      </w:pPr>
      <w:ins w:id="15552" w:author="S2-2205376" w:date="2022-05-25T23:20:00Z">
        <w:r>
          <w:rPr>
            <w:rFonts w:eastAsia="等线"/>
            <w:lang w:eastAsia="zh-CN"/>
            <w:rPrChange w:id="15553" w:author="Rapporteur" w:date="2022-05-26T01:43:00Z">
              <w:rPr>
                <w:rFonts w:eastAsia="等线"/>
                <w:lang w:eastAsia="en-US"/>
              </w:rPr>
            </w:rPrChange>
          </w:rPr>
          <w:t>NOTE</w:t>
        </w:r>
      </w:ins>
      <w:ins w:id="15554" w:author="Rapporteur" w:date="2022-05-26T01:43:00Z">
        <w:r>
          <w:rPr>
            <w:lang w:eastAsia="zh-CN"/>
          </w:rPr>
          <w:t xml:space="preserve"> 1</w:t>
        </w:r>
      </w:ins>
      <w:ins w:id="15555" w:author="S2-2205376" w:date="2022-05-25T23:20:00Z">
        <w:del w:id="15556" w:author="Rapporteur" w:date="2022-05-26T01:43:00Z">
          <w:r>
            <w:rPr>
              <w:rFonts w:eastAsia="等线"/>
              <w:lang w:eastAsia="zh-CN"/>
              <w:rPrChange w:id="15557" w:author="Rapporteur" w:date="2022-05-26T01:43:00Z">
                <w:rPr>
                  <w:rFonts w:eastAsia="等线"/>
                  <w:lang w:eastAsia="en-US"/>
                </w:rPr>
              </w:rPrChange>
            </w:rPr>
            <w:delText>.</w:delText>
          </w:r>
        </w:del>
      </w:ins>
      <w:ins w:id="15558" w:author="Rapporteur" w:date="2022-05-26T01:43:00Z">
        <w:r>
          <w:rPr>
            <w:rFonts w:eastAsia="等线"/>
            <w:lang w:eastAsia="zh-CN"/>
            <w:rPrChange w:id="15559" w:author="Rapporteur" w:date="2022-05-26T01:43:00Z">
              <w:rPr>
                <w:rFonts w:eastAsia="等线"/>
                <w:lang w:eastAsia="en-US"/>
              </w:rPr>
            </w:rPrChange>
          </w:rPr>
          <w:t>:</w:t>
        </w:r>
        <w:r>
          <w:rPr>
            <w:rFonts w:eastAsia="等线"/>
            <w:lang w:eastAsia="zh-CN"/>
            <w:rPrChange w:id="15560" w:author="Rapporteur" w:date="2022-05-26T01:43:00Z">
              <w:rPr>
                <w:rFonts w:eastAsia="等线"/>
                <w:lang w:eastAsia="en-US"/>
              </w:rPr>
            </w:rPrChange>
          </w:rPr>
          <w:tab/>
        </w:r>
      </w:ins>
      <w:ins w:id="15561" w:author="S2-2205376" w:date="2022-05-25T23:20:00Z">
        <w:del w:id="15562" w:author="Rapporteur" w:date="2022-05-26T01:43:00Z">
          <w:r>
            <w:rPr>
              <w:rFonts w:eastAsia="等线"/>
              <w:lang w:eastAsia="zh-CN"/>
              <w:rPrChange w:id="15563" w:author="Rapporteur" w:date="2022-05-26T01:43:00Z">
                <w:rPr>
                  <w:rFonts w:eastAsia="等线"/>
                  <w:lang w:eastAsia="en-US"/>
                </w:rPr>
              </w:rPrChange>
            </w:rPr>
            <w:delText xml:space="preserve"> </w:delText>
          </w:r>
        </w:del>
        <w:r>
          <w:rPr>
            <w:rFonts w:eastAsia="等线"/>
            <w:lang w:eastAsia="zh-CN"/>
            <w:rPrChange w:id="15564" w:author="Rapporteur" w:date="2022-05-26T01:43:00Z">
              <w:rPr>
                <w:rFonts w:eastAsia="等线"/>
                <w:lang w:eastAsia="en-US"/>
              </w:rPr>
            </w:rPrChange>
          </w:rPr>
          <w:t>Both Nnwdaf_AnalyticsSubscription and Nnwdaf_AnalyticsInfo services can be used to implement step 3. above. The Nnwdaf_AnalyticsSubscription service can be used by a service consumer to receive notifications about location accuracy, e.g., when a change is detected.</w:t>
        </w:r>
      </w:ins>
    </w:p>
    <w:p>
      <w:pPr>
        <w:pStyle w:val="B1"/>
        <w:rPr>
          <w:ins w:id="15565" w:author="S2-2205376" w:date="2022-05-25T23:20:00Z"/>
          <w:rFonts w:eastAsia="等线"/>
          <w:lang w:eastAsia="en-US"/>
        </w:rPr>
      </w:pPr>
      <w:ins w:id="15566" w:author="S2-2205376" w:date="2022-05-25T23:20:00Z">
        <w:r>
          <w:rPr>
            <w:rFonts w:eastAsia="等线"/>
            <w:lang w:eastAsia="en-US"/>
          </w:rPr>
          <w:t>4.</w:t>
        </w:r>
        <w:del w:id="15567" w:author="Rapporteur" w:date="2022-05-26T03:52:00Z">
          <w:r>
            <w:rPr>
              <w:rFonts w:eastAsia="等线"/>
              <w:lang w:eastAsia="en-US"/>
            </w:rPr>
            <w:delText xml:space="preserve"> </w:delText>
          </w:r>
        </w:del>
      </w:ins>
      <w:ins w:id="15568" w:author="Rapporteur" w:date="2022-05-26T03:52:00Z">
        <w:r>
          <w:rPr>
            <w:rFonts w:eastAsia="等线"/>
            <w:lang w:eastAsia="en-US"/>
          </w:rPr>
          <w:tab/>
        </w:r>
      </w:ins>
      <w:ins w:id="15569" w:author="S2-2205376" w:date="2022-05-25T23:20:00Z">
        <w:r>
          <w:rPr>
            <w:rFonts w:eastAsia="等线"/>
            <w:lang w:eastAsia="en-US"/>
          </w:rPr>
          <w:t>The NWDAF uses the corresponding model trained in the precondition and provides the location accuracy as the output to the LMF.</w:t>
        </w:r>
      </w:ins>
    </w:p>
    <w:p>
      <w:pPr>
        <w:pStyle w:val="B1"/>
        <w:rPr>
          <w:ins w:id="15570" w:author="S2-2205376" w:date="2022-05-25T23:20:00Z"/>
          <w:rFonts w:eastAsia="等线"/>
          <w:lang w:eastAsia="en-US"/>
        </w:rPr>
      </w:pPr>
      <w:ins w:id="15571" w:author="S2-2205376" w:date="2022-05-25T23:20:00Z">
        <w:r>
          <w:rPr>
            <w:rFonts w:eastAsia="等线"/>
            <w:lang w:eastAsia="en-US"/>
          </w:rPr>
          <w:t>5.</w:t>
        </w:r>
        <w:r>
          <w:rPr>
            <w:rFonts w:eastAsia="等线"/>
            <w:lang w:eastAsia="en-US"/>
          </w:rPr>
          <w:tab/>
          <w:t>LMF compares the location accuracy received in step 3 with the required location accuracy received in step 1 from the LCS Client.</w:t>
        </w:r>
      </w:ins>
    </w:p>
    <w:p>
      <w:pPr>
        <w:pStyle w:val="B1"/>
        <w:rPr>
          <w:ins w:id="15572" w:author="S2-2205376" w:date="2022-05-25T23:20:00Z"/>
          <w:rFonts w:eastAsia="等线"/>
          <w:i/>
          <w:iCs/>
          <w:lang w:eastAsia="en-US"/>
        </w:rPr>
      </w:pPr>
      <w:ins w:id="15573" w:author="S2-2205376" w:date="2022-05-25T23:20:00Z">
        <w:r>
          <w:rPr>
            <w:rFonts w:eastAsia="等线"/>
            <w:lang w:eastAsia="en-US"/>
          </w:rPr>
          <w:t>6.</w:t>
        </w:r>
        <w:r>
          <w:rPr>
            <w:rFonts w:eastAsia="等线"/>
            <w:lang w:eastAsia="en-US"/>
          </w:rPr>
          <w:tab/>
          <w:t>If the required location accuracy is not met, the LMF takes subsequent actions like re-executing the LCS procedure with more stringent parameters (for example: higher periodicity measurements).</w:t>
        </w:r>
      </w:ins>
    </w:p>
    <w:p>
      <w:pPr>
        <w:pStyle w:val="B1"/>
        <w:rPr>
          <w:ins w:id="15574" w:author="S2-2205376" w:date="2022-05-25T23:20:00Z"/>
          <w:del w:id="15575" w:author="Rapporteur" w:date="2022-05-26T00:48:00Z"/>
          <w:rFonts w:eastAsia="等线"/>
          <w:lang w:eastAsia="en-US"/>
        </w:rPr>
      </w:pPr>
      <w:ins w:id="15576" w:author="S2-2205376" w:date="2022-05-25T23:20:00Z">
        <w:r>
          <w:rPr>
            <w:rFonts w:eastAsia="等线"/>
            <w:lang w:eastAsia="en-US"/>
          </w:rPr>
          <w:t>7.</w:t>
        </w:r>
        <w:r>
          <w:rPr>
            <w:rFonts w:eastAsia="等线"/>
            <w:lang w:eastAsia="en-US"/>
          </w:rPr>
          <w:tab/>
          <w:t>The LMF returns the location estimate with the required accuracy.</w:t>
        </w:r>
      </w:ins>
    </w:p>
    <w:p>
      <w:pPr>
        <w:pStyle w:val="B1"/>
        <w:rPr>
          <w:ins w:id="15577" w:author="S2-2205376" w:date="2022-05-25T23:20:00Z"/>
          <w:rFonts w:eastAsia="等线"/>
          <w:lang w:eastAsia="en-US"/>
        </w:rPr>
      </w:pPr>
    </w:p>
    <w:p>
      <w:pPr>
        <w:pStyle w:val="NO"/>
        <w:rPr>
          <w:ins w:id="15578" w:author="S2-2205376" w:date="2022-05-25T23:20:00Z"/>
          <w:rFonts w:eastAsia="等线"/>
          <w:lang w:eastAsia="zh-CN"/>
          <w:rPrChange w:id="15579" w:author="Rapporteur" w:date="2022-05-26T01:43:00Z">
            <w:rPr>
              <w:ins w:id="15580" w:author="S2-2205376" w:date="2022-05-25T23:20:00Z"/>
              <w:rFonts w:eastAsia="等线"/>
              <w:lang w:eastAsia="en-US"/>
            </w:rPr>
          </w:rPrChange>
        </w:rPr>
        <w:pPrChange w:id="15581" w:author="Rapporteur" w:date="2022-05-26T01:43:00Z">
          <w:pPr>
            <w:pStyle w:val="B1"/>
          </w:pPr>
        </w:pPrChange>
      </w:pPr>
      <w:ins w:id="15582" w:author="S2-2205376" w:date="2022-05-25T23:20:00Z">
        <w:r>
          <w:rPr>
            <w:rFonts w:eastAsia="等线"/>
            <w:lang w:eastAsia="zh-CN"/>
            <w:rPrChange w:id="15583" w:author="Rapporteur" w:date="2022-05-26T01:43:00Z">
              <w:rPr>
                <w:rFonts w:eastAsia="等线"/>
                <w:lang w:eastAsia="en-US"/>
              </w:rPr>
            </w:rPrChange>
          </w:rPr>
          <w:lastRenderedPageBreak/>
          <w:t>NOTE</w:t>
        </w:r>
      </w:ins>
      <w:ins w:id="15584" w:author="Rapporteur" w:date="2022-05-26T01:43:00Z">
        <w:r>
          <w:rPr>
            <w:rFonts w:eastAsia="等线"/>
            <w:lang w:eastAsia="zh-CN"/>
            <w:rPrChange w:id="15585" w:author="Rapporteur" w:date="2022-05-26T01:43:00Z">
              <w:rPr>
                <w:rFonts w:eastAsia="等线"/>
                <w:lang w:eastAsia="en-US"/>
              </w:rPr>
            </w:rPrChange>
          </w:rPr>
          <w:t xml:space="preserve"> 2</w:t>
        </w:r>
      </w:ins>
      <w:ins w:id="15586" w:author="S2-2205376" w:date="2022-05-25T23:20:00Z">
        <w:r>
          <w:rPr>
            <w:rFonts w:eastAsia="等线"/>
            <w:lang w:eastAsia="zh-CN"/>
            <w:rPrChange w:id="15587" w:author="Rapporteur" w:date="2022-05-26T01:43:00Z">
              <w:rPr>
                <w:rFonts w:eastAsia="等线"/>
                <w:lang w:eastAsia="en-US"/>
              </w:rPr>
            </w:rPrChange>
          </w:rPr>
          <w:t>:</w:t>
        </w:r>
        <w:r>
          <w:rPr>
            <w:rFonts w:eastAsia="等线"/>
            <w:lang w:eastAsia="zh-CN"/>
            <w:rPrChange w:id="15588" w:author="Rapporteur" w:date="2022-05-26T01:43:00Z">
              <w:rPr>
                <w:rFonts w:eastAsia="等线"/>
                <w:lang w:eastAsia="en-US"/>
              </w:rPr>
            </w:rPrChange>
          </w:rPr>
          <w:tab/>
          <w:t>The offline training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3.</w:t>
        </w:r>
      </w:ins>
    </w:p>
    <w:p>
      <w:pPr>
        <w:pStyle w:val="31"/>
        <w:rPr>
          <w:ins w:id="15589" w:author="S2-2205376" w:date="2022-05-25T23:20:00Z"/>
        </w:rPr>
      </w:pPr>
      <w:bookmarkStart w:id="15590" w:name="_Toc20825"/>
      <w:bookmarkStart w:id="15591" w:name="_Toc104433431"/>
      <w:bookmarkStart w:id="15592" w:name="_Toc104467549"/>
      <w:bookmarkStart w:id="15593" w:name="_Toc104467883"/>
      <w:bookmarkStart w:id="15594" w:name="_Toc104468219"/>
      <w:ins w:id="15595" w:author="S2-2205376" w:date="2022-05-25T23:20:00Z">
        <w:r>
          <w:rPr>
            <w:rFonts w:eastAsia="等线"/>
            <w:lang w:eastAsia="en-US"/>
          </w:rPr>
          <w:t>6.</w:t>
        </w:r>
        <w:del w:id="15596" w:author="Rapporteur" w:date="2022-05-26T00:30:00Z">
          <w:r>
            <w:rPr>
              <w:rFonts w:eastAsia="等线"/>
              <w:lang w:eastAsia="en-US"/>
            </w:rPr>
            <w:delText>X</w:delText>
          </w:r>
        </w:del>
      </w:ins>
      <w:ins w:id="15597" w:author="Rapporteur" w:date="2022-05-26T11:20:00Z">
        <w:r>
          <w:rPr>
            <w:rFonts w:eastAsia="等线"/>
            <w:lang w:eastAsia="en-US"/>
          </w:rPr>
          <w:t>59</w:t>
        </w:r>
      </w:ins>
      <w:ins w:id="15598" w:author="S2-2205376" w:date="2022-05-25T23:20:00Z">
        <w:r>
          <w:rPr>
            <w:rFonts w:eastAsia="等线"/>
            <w:lang w:eastAsia="en-US"/>
          </w:rPr>
          <w:t>.3</w:t>
        </w:r>
        <w:r>
          <w:rPr>
            <w:rFonts w:eastAsia="等线"/>
            <w:lang w:eastAsia="en-US"/>
          </w:rPr>
          <w:tab/>
          <w:t xml:space="preserve">Impacts </w:t>
        </w:r>
        <w:r>
          <w:t xml:space="preserve">on </w:t>
        </w:r>
        <w:r>
          <w:rPr>
            <w:lang w:eastAsia="zh-CN"/>
          </w:rPr>
          <w:t>services,</w:t>
        </w:r>
        <w:r>
          <w:t xml:space="preserve"> entities and interfaces</w:t>
        </w:r>
        <w:bookmarkEnd w:id="15590"/>
        <w:bookmarkEnd w:id="15591"/>
        <w:bookmarkEnd w:id="15592"/>
        <w:bookmarkEnd w:id="15593"/>
        <w:bookmarkEnd w:id="15594"/>
      </w:ins>
    </w:p>
    <w:p>
      <w:pPr>
        <w:rPr>
          <w:ins w:id="15599" w:author="S2-2205376" w:date="2022-05-25T23:20:00Z"/>
          <w:rFonts w:eastAsia="等线"/>
        </w:rPr>
      </w:pPr>
      <w:ins w:id="15600" w:author="S2-2205376" w:date="2022-05-25T23:20:00Z">
        <w:r>
          <w:rPr>
            <w:rFonts w:eastAsia="等线"/>
          </w:rPr>
          <w:t>NWDAF</w:t>
        </w:r>
      </w:ins>
    </w:p>
    <w:p>
      <w:pPr>
        <w:pStyle w:val="B1"/>
        <w:rPr>
          <w:ins w:id="15601" w:author="S2-2205376" w:date="2022-05-25T23:20:00Z"/>
          <w:rFonts w:eastAsia="等线"/>
          <w:lang w:val="en-US" w:eastAsia="en-US"/>
          <w:rPrChange w:id="15602" w:author="Rapporteur" w:date="2022-05-26T03:53:00Z">
            <w:rPr>
              <w:ins w:id="15603" w:author="S2-2205376" w:date="2022-05-25T23:20:00Z"/>
              <w:rFonts w:eastAsia="等线"/>
              <w:color w:val="000000"/>
              <w:lang w:eastAsia="en-US"/>
            </w:rPr>
          </w:rPrChange>
        </w:rPr>
        <w:pPrChange w:id="15604" w:author="Rapporteur" w:date="2022-05-26T14:15:00Z">
          <w:pPr>
            <w:pStyle w:val="affff2"/>
            <w:numPr>
              <w:numId w:val="51"/>
            </w:numPr>
            <w:overflowPunct/>
            <w:autoSpaceDE/>
            <w:autoSpaceDN/>
            <w:adjustRightInd/>
            <w:spacing w:after="0"/>
            <w:ind w:hanging="360"/>
            <w:textAlignment w:val="auto"/>
          </w:pPr>
        </w:pPrChange>
      </w:pPr>
      <w:ins w:id="15605" w:author="Rapporteur" w:date="2022-05-26T03:53:00Z">
        <w:r>
          <w:rPr>
            <w:lang w:val="en-US"/>
          </w:rPr>
          <w:t>-</w:t>
        </w:r>
        <w:r>
          <w:rPr>
            <w:lang w:val="en-US"/>
          </w:rPr>
          <w:tab/>
        </w:r>
      </w:ins>
      <w:ins w:id="15606" w:author="S2-2205376" w:date="2022-05-25T23:20:00Z">
        <w:r>
          <w:rPr>
            <w:rFonts w:eastAsia="等线"/>
            <w:lang w:val="en-US" w:eastAsia="en-US"/>
            <w:rPrChange w:id="15607" w:author="Rapporteur" w:date="2022-05-26T03:53:00Z">
              <w:rPr>
                <w:rFonts w:eastAsia="等线"/>
                <w:color w:val="000000"/>
                <w:lang w:eastAsia="en-US"/>
              </w:rPr>
            </w:rPrChange>
          </w:rPr>
          <w:t>Supports a new Analytics ID for determining Location Accuracy</w:t>
        </w:r>
      </w:ins>
    </w:p>
    <w:p>
      <w:pPr>
        <w:pStyle w:val="B1"/>
        <w:rPr>
          <w:ins w:id="15608" w:author="S2-2205376" w:date="2022-05-25T23:20:00Z"/>
          <w:rFonts w:eastAsia="等线"/>
          <w:lang w:val="en-US" w:eastAsia="en-US"/>
          <w:rPrChange w:id="15609" w:author="Rapporteur" w:date="2022-05-26T03:53:00Z">
            <w:rPr>
              <w:ins w:id="15610" w:author="S2-2205376" w:date="2022-05-25T23:20:00Z"/>
              <w:rFonts w:eastAsia="等线"/>
              <w:color w:val="000000"/>
              <w:lang w:eastAsia="en-US"/>
            </w:rPr>
          </w:rPrChange>
        </w:rPr>
        <w:pPrChange w:id="15611" w:author="Rapporteur" w:date="2022-05-26T14:15:00Z">
          <w:pPr>
            <w:pStyle w:val="affff2"/>
            <w:numPr>
              <w:numId w:val="51"/>
            </w:numPr>
            <w:overflowPunct/>
            <w:autoSpaceDE/>
            <w:autoSpaceDN/>
            <w:adjustRightInd/>
            <w:spacing w:after="0"/>
            <w:ind w:hanging="360"/>
            <w:textAlignment w:val="auto"/>
          </w:pPr>
        </w:pPrChange>
      </w:pPr>
      <w:ins w:id="15612" w:author="Rapporteur" w:date="2022-05-26T03:53:00Z">
        <w:r>
          <w:rPr>
            <w:lang w:val="en-US"/>
          </w:rPr>
          <w:t>-</w:t>
        </w:r>
        <w:r>
          <w:rPr>
            <w:lang w:val="en-US"/>
          </w:rPr>
          <w:tab/>
        </w:r>
      </w:ins>
      <w:ins w:id="15613" w:author="S2-2205376" w:date="2022-05-25T23:20:00Z">
        <w:r>
          <w:rPr>
            <w:rFonts w:eastAsia="等线"/>
            <w:lang w:val="en-US" w:eastAsia="en-US"/>
            <w:rPrChange w:id="15614" w:author="Rapporteur" w:date="2022-05-26T03:53:00Z">
              <w:rPr>
                <w:rFonts w:eastAsia="等线"/>
                <w:color w:val="000000"/>
                <w:lang w:eastAsia="en-US"/>
              </w:rPr>
            </w:rPrChange>
          </w:rPr>
          <w:t>Supports subscription from NFs like LMF to make use of this Analytics</w:t>
        </w:r>
      </w:ins>
    </w:p>
    <w:p>
      <w:pPr>
        <w:pStyle w:val="B1"/>
        <w:rPr>
          <w:ins w:id="15615" w:author="S2-2205376" w:date="2022-05-25T23:20:00Z"/>
          <w:del w:id="15616" w:author="Rapporteur" w:date="2022-05-26T00:30:00Z"/>
          <w:rFonts w:eastAsia="等线"/>
          <w:lang w:val="en-US" w:eastAsia="en-US"/>
          <w:rPrChange w:id="15617" w:author="Rapporteur" w:date="2022-05-26T03:53:00Z">
            <w:rPr>
              <w:ins w:id="15618" w:author="S2-2205376" w:date="2022-05-25T23:20:00Z"/>
              <w:del w:id="15619" w:author="Rapporteur" w:date="2022-05-26T00:30:00Z"/>
              <w:rFonts w:eastAsia="等线"/>
              <w:color w:val="000000"/>
              <w:lang w:eastAsia="en-US"/>
            </w:rPr>
          </w:rPrChange>
        </w:rPr>
        <w:pPrChange w:id="15620" w:author="Rapporteur" w:date="2022-05-26T14:15:00Z">
          <w:pPr>
            <w:pStyle w:val="affff2"/>
            <w:numPr>
              <w:numId w:val="51"/>
            </w:numPr>
            <w:overflowPunct/>
            <w:autoSpaceDE/>
            <w:autoSpaceDN/>
            <w:adjustRightInd/>
            <w:spacing w:after="0"/>
            <w:ind w:hanging="360"/>
            <w:textAlignment w:val="auto"/>
          </w:pPr>
        </w:pPrChange>
      </w:pPr>
      <w:ins w:id="15621" w:author="Rapporteur" w:date="2022-05-26T03:53:00Z">
        <w:r>
          <w:rPr>
            <w:lang w:val="en-US"/>
          </w:rPr>
          <w:t>-</w:t>
        </w:r>
        <w:r>
          <w:rPr>
            <w:lang w:val="en-US"/>
          </w:rPr>
          <w:tab/>
        </w:r>
      </w:ins>
      <w:ins w:id="15622" w:author="S2-2205376" w:date="2022-05-25T23:20:00Z">
        <w:r>
          <w:rPr>
            <w:rFonts w:eastAsia="等线"/>
            <w:lang w:val="en-US" w:eastAsia="en-US"/>
            <w:rPrChange w:id="15623" w:author="Rapporteur" w:date="2022-05-26T03:53:00Z">
              <w:rPr>
                <w:rFonts w:eastAsia="等线"/>
                <w:color w:val="000000"/>
                <w:lang w:eastAsia="en-US"/>
              </w:rPr>
            </w:rPrChange>
          </w:rPr>
          <w:t>Supports data collection from LMF to generate the output of this Analytics</w:t>
        </w:r>
      </w:ins>
    </w:p>
    <w:p>
      <w:pPr>
        <w:pStyle w:val="B1"/>
        <w:rPr>
          <w:ins w:id="15624" w:author="S2-2205376" w:date="2022-05-25T23:20:00Z"/>
          <w:lang w:val="en-US"/>
          <w:rPrChange w:id="15625" w:author="Rapporteur" w:date="2022-05-26T03:53:00Z">
            <w:rPr>
              <w:ins w:id="15626" w:author="S2-2205376" w:date="2022-05-25T23:20:00Z"/>
              <w:rFonts w:eastAsia="等线"/>
              <w:lang w:eastAsia="en-US"/>
            </w:rPr>
          </w:rPrChange>
        </w:rPr>
      </w:pPr>
    </w:p>
    <w:p>
      <w:pPr>
        <w:pStyle w:val="21"/>
        <w:rPr>
          <w:ins w:id="15627" w:author="S2-2205119" w:date="2022-05-25T23:23:00Z"/>
          <w:lang w:val="en-US" w:eastAsia="ja-JP"/>
        </w:rPr>
      </w:pPr>
      <w:bookmarkStart w:id="15628" w:name="_Toc19449"/>
      <w:bookmarkStart w:id="15629" w:name="_Toc104433432"/>
      <w:bookmarkStart w:id="15630" w:name="_Toc104467550"/>
      <w:bookmarkStart w:id="15631" w:name="_Toc104467884"/>
      <w:bookmarkStart w:id="15632" w:name="_Toc104468220"/>
      <w:bookmarkEnd w:id="15291"/>
      <w:bookmarkEnd w:id="15292"/>
      <w:bookmarkEnd w:id="15293"/>
      <w:bookmarkEnd w:id="15492"/>
      <w:bookmarkEnd w:id="15493"/>
      <w:ins w:id="15633" w:author="S2-2205119" w:date="2022-05-25T23:23:00Z">
        <w:r>
          <w:rPr>
            <w:lang w:eastAsia="zh-CN"/>
          </w:rPr>
          <w:t>6.</w:t>
        </w:r>
        <w:del w:id="15634" w:author="Rapporteur" w:date="2022-05-26T00:30:00Z">
          <w:r>
            <w:rPr>
              <w:lang w:eastAsia="zh-CN"/>
            </w:rPr>
            <w:delText>X</w:delText>
          </w:r>
        </w:del>
      </w:ins>
      <w:ins w:id="15635" w:author="Rapporteur" w:date="2022-05-26T11:20:00Z">
        <w:r>
          <w:rPr>
            <w:lang w:eastAsia="zh-CN"/>
          </w:rPr>
          <w:t>60</w:t>
        </w:r>
      </w:ins>
      <w:ins w:id="15636" w:author="S2-2205119" w:date="2022-05-25T23:23:00Z">
        <w:r>
          <w:rPr>
            <w:lang w:eastAsia="ko-KR"/>
          </w:rPr>
          <w:tab/>
        </w:r>
        <w:r>
          <w:t>Solution</w:t>
        </w:r>
        <w:r>
          <w:rPr>
            <w:lang w:eastAsia="zh-CN"/>
          </w:rPr>
          <w:t xml:space="preserve"> #</w:t>
        </w:r>
        <w:del w:id="15637" w:author="Rapporteur" w:date="2022-05-26T00:30:00Z">
          <w:r>
            <w:rPr>
              <w:lang w:eastAsia="zh-CN"/>
            </w:rPr>
            <w:delText>X</w:delText>
          </w:r>
        </w:del>
      </w:ins>
      <w:ins w:id="15638" w:author="Rapporteur" w:date="2022-05-26T11:20:00Z">
        <w:r>
          <w:rPr>
            <w:lang w:eastAsia="zh-CN"/>
          </w:rPr>
          <w:t>60</w:t>
        </w:r>
      </w:ins>
      <w:ins w:id="15639" w:author="S2-2205119" w:date="2022-05-25T23:23:00Z">
        <w:r>
          <w:t xml:space="preserve">: </w:t>
        </w:r>
        <w:r>
          <w:rPr>
            <w:lang w:val="en-US"/>
          </w:rPr>
          <w:t>Interactions with MDAF</w:t>
        </w:r>
        <w:bookmarkEnd w:id="15628"/>
        <w:bookmarkEnd w:id="15629"/>
        <w:bookmarkEnd w:id="15630"/>
        <w:bookmarkEnd w:id="15631"/>
        <w:bookmarkEnd w:id="15632"/>
      </w:ins>
    </w:p>
    <w:p>
      <w:pPr>
        <w:pStyle w:val="31"/>
        <w:rPr>
          <w:ins w:id="15640" w:author="S2-2205119" w:date="2022-05-25T23:23:00Z"/>
        </w:rPr>
      </w:pPr>
      <w:bookmarkStart w:id="15641" w:name="_Toc9410"/>
      <w:bookmarkStart w:id="15642" w:name="_Toc104433433"/>
      <w:bookmarkStart w:id="15643" w:name="_Toc104467551"/>
      <w:bookmarkStart w:id="15644" w:name="_Toc104467885"/>
      <w:bookmarkStart w:id="15645" w:name="_Toc104468221"/>
      <w:ins w:id="15646" w:author="S2-2205119" w:date="2022-05-25T23:23:00Z">
        <w:r>
          <w:t>6.</w:t>
        </w:r>
        <w:del w:id="15647" w:author="Rapporteur" w:date="2022-05-26T00:30:00Z">
          <w:r>
            <w:delText>X</w:delText>
          </w:r>
        </w:del>
      </w:ins>
      <w:ins w:id="15648" w:author="Rapporteur" w:date="2022-05-26T11:20:00Z">
        <w:r>
          <w:t>60</w:t>
        </w:r>
      </w:ins>
      <w:ins w:id="15649" w:author="S2-2205119" w:date="2022-05-25T23:23:00Z">
        <w:r>
          <w:t>.1</w:t>
        </w:r>
        <w:r>
          <w:tab/>
          <w:t>Description</w:t>
        </w:r>
        <w:bookmarkEnd w:id="15641"/>
        <w:bookmarkEnd w:id="15642"/>
        <w:bookmarkEnd w:id="15643"/>
        <w:bookmarkEnd w:id="15644"/>
        <w:bookmarkEnd w:id="15645"/>
        <w:del w:id="15650" w:author="Rapporteur" w:date="2022-05-26T03:53:00Z">
          <w:r>
            <w:delText xml:space="preserve"> </w:delText>
          </w:r>
        </w:del>
      </w:ins>
    </w:p>
    <w:p>
      <w:pPr>
        <w:jc w:val="both"/>
        <w:rPr>
          <w:ins w:id="15651" w:author="S2-2205119" w:date="2022-05-25T23:23:00Z"/>
        </w:rPr>
      </w:pPr>
      <w:ins w:id="15652" w:author="S2-2205119" w:date="2022-05-25T23:23:00Z">
        <w:r>
          <w:t>MDAS/MDAF functionality enables a service consumer to obtain management data analytics, and NWDAF can be one of such service consumers.</w:t>
        </w:r>
        <w:del w:id="15653" w:author="Rapporteur" w:date="2022-05-26T03:53:00Z">
          <w:r>
            <w:delText xml:space="preserve"> </w:delText>
          </w:r>
        </w:del>
      </w:ins>
    </w:p>
    <w:p>
      <w:pPr>
        <w:jc w:val="both"/>
        <w:rPr>
          <w:ins w:id="15654" w:author="S2-2205119" w:date="2022-05-25T23:23:00Z"/>
          <w:lang w:val="en-US"/>
        </w:rPr>
      </w:pPr>
      <w:ins w:id="15655" w:author="S2-2205119" w:date="2022-05-25T23:23:00Z">
        <w:r>
          <w:rPr>
            <w:lang w:val="en-US"/>
          </w:rPr>
          <w:t xml:space="preserve">For Oberserved Service Experience analysis, NWDAF can leverage the service experience analytics output from MDA defined in </w:t>
        </w:r>
        <w:r>
          <w:rPr>
            <w:lang w:val="en-US" w:eastAsia="zh-CN"/>
          </w:rPr>
          <w:t>TS 28.104 [</w:t>
        </w:r>
        <w:del w:id="15656" w:author="Rapporteur" w:date="2022-05-25T23:26:00Z">
          <w:r>
            <w:rPr>
              <w:lang w:val="en-US" w:eastAsia="zh-CN"/>
            </w:rPr>
            <w:delText>x</w:delText>
          </w:r>
        </w:del>
      </w:ins>
      <w:ins w:id="15657" w:author="Rapporteur" w:date="2022-05-26T01:55:00Z">
        <w:r>
          <w:rPr>
            <w:lang w:val="en-US" w:eastAsia="zh-CN"/>
          </w:rPr>
          <w:t>15</w:t>
        </w:r>
      </w:ins>
      <w:ins w:id="15658" w:author="S2-2205119" w:date="2022-05-25T23:23:00Z">
        <w:r>
          <w:rPr>
            <w:lang w:val="en-US" w:eastAsia="zh-CN"/>
          </w:rPr>
          <w:t xml:space="preserve">] clause </w:t>
        </w:r>
        <w:r>
          <w:t>8.4.2.1.3</w:t>
        </w:r>
        <w:r>
          <w:rPr>
            <w:lang w:val="en-US"/>
          </w:rPr>
          <w:t xml:space="preserve"> in addition to the input as described in TS 23.288</w:t>
        </w:r>
        <w:r>
          <w:rPr>
            <w:lang w:val="en-US" w:eastAsia="zh-CN"/>
          </w:rPr>
          <w:t xml:space="preserve"> [5]</w:t>
        </w:r>
        <w:r>
          <w:rPr>
            <w:lang w:val="en-US"/>
          </w:rPr>
          <w:t xml:space="preserve"> </w:t>
        </w:r>
        <w:r>
          <w:rPr>
            <w:lang w:val="en-US" w:eastAsia="zh-CN"/>
          </w:rPr>
          <w:t xml:space="preserve">clause </w:t>
        </w:r>
        <w:r>
          <w:rPr>
            <w:lang w:val="en-US"/>
          </w:rPr>
          <w:t xml:space="preserve">6.4.2. And also, </w:t>
        </w:r>
        <w:r>
          <w:t>analytics output for energy saving analysis</w:t>
        </w:r>
        <w:r>
          <w:rPr>
            <w:lang w:val="en-US"/>
          </w:rPr>
          <w:t xml:space="preserve">, such as </w:t>
        </w:r>
        <w:r>
          <w:rPr>
            <w:lang w:eastAsia="zh-CN"/>
          </w:rPr>
          <w:t>StatisticsOfCellsEsState</w:t>
        </w:r>
        <w:r>
          <w:rPr>
            <w:lang w:val="en-US" w:eastAsia="zh-CN"/>
          </w:rPr>
          <w:t>, is t</w:t>
        </w:r>
        <w:r>
          <w:rPr>
            <w:lang w:eastAsia="zh-CN"/>
          </w:rPr>
          <w:t xml:space="preserve">he statistic result of </w:t>
        </w:r>
        <w:r>
          <w:rPr>
            <w:rFonts w:hint="eastAsia"/>
            <w:lang w:eastAsia="zh-CN"/>
          </w:rPr>
          <w:t>current</w:t>
        </w:r>
        <w:r>
          <w:rPr>
            <w:lang w:eastAsia="zh-CN"/>
          </w:rPr>
          <w:t xml:space="preserve"> </w:t>
        </w:r>
        <w:r>
          <w:rPr>
            <w:rFonts w:hint="eastAsia"/>
            <w:lang w:eastAsia="zh-CN"/>
          </w:rPr>
          <w:t>energy</w:t>
        </w:r>
        <w:r>
          <w:rPr>
            <w:lang w:eastAsia="zh-CN"/>
          </w:rPr>
          <w:t xml:space="preserve"> </w:t>
        </w:r>
        <w:r>
          <w:rPr>
            <w:rFonts w:hint="eastAsia"/>
            <w:lang w:eastAsia="zh-CN"/>
          </w:rPr>
          <w:t>saving</w:t>
        </w:r>
        <w:r>
          <w:rPr>
            <w:lang w:eastAsia="zh-CN"/>
          </w:rPr>
          <w:t xml:space="preserve"> </w:t>
        </w:r>
        <w:r>
          <w:rPr>
            <w:rFonts w:hint="eastAsia"/>
            <w:lang w:eastAsia="zh-CN"/>
          </w:rPr>
          <w:t>state</w:t>
        </w:r>
        <w:r>
          <w:rPr>
            <w:lang w:eastAsia="zh-CN"/>
          </w:rPr>
          <w:t xml:space="preserve">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cells</w:t>
        </w:r>
        <w:r>
          <w:rPr>
            <w:lang w:eastAsia="zh-CN"/>
          </w:rPr>
          <w:t xml:space="preserve"> at a certain time, which can be used by consumers to make analysis (e.g., observed service experience analysis made by NWDAF)</w:t>
        </w:r>
        <w:r>
          <w:rPr>
            <w:lang w:val="en-US" w:eastAsia="zh-CN"/>
          </w:rPr>
          <w:t xml:space="preserve"> as described </w:t>
        </w:r>
        <w:r>
          <w:rPr>
            <w:lang w:val="en-US"/>
          </w:rPr>
          <w:t>in TS 28.104</w:t>
        </w:r>
        <w:r>
          <w:rPr>
            <w:lang w:val="en-US" w:eastAsia="zh-CN"/>
          </w:rPr>
          <w:t xml:space="preserve"> [</w:t>
        </w:r>
        <w:del w:id="15659" w:author="Rapporteur" w:date="2022-05-25T23:26:00Z">
          <w:r>
            <w:rPr>
              <w:lang w:val="en-US" w:eastAsia="zh-CN"/>
            </w:rPr>
            <w:delText>x</w:delText>
          </w:r>
        </w:del>
      </w:ins>
      <w:ins w:id="15660" w:author="Rapporteur" w:date="2022-05-26T01:55:00Z">
        <w:r>
          <w:rPr>
            <w:lang w:val="en-US" w:eastAsia="zh-CN"/>
          </w:rPr>
          <w:t>15</w:t>
        </w:r>
      </w:ins>
      <w:ins w:id="15661" w:author="S2-2205119" w:date="2022-05-25T23:23:00Z">
        <w:r>
          <w:rPr>
            <w:lang w:val="en-US" w:eastAsia="zh-CN"/>
          </w:rPr>
          <w:t>]</w:t>
        </w:r>
        <w:r>
          <w:rPr>
            <w:lang w:val="en-US"/>
          </w:rPr>
          <w:t xml:space="preserve"> </w:t>
        </w:r>
        <w:r>
          <w:rPr>
            <w:lang w:val="en-US" w:eastAsia="zh-CN"/>
          </w:rPr>
          <w:t xml:space="preserve">clause </w:t>
        </w:r>
        <w:r>
          <w:rPr>
            <w:lang w:val="en-US"/>
          </w:rPr>
          <w:t>8.4.4.3.</w:t>
        </w:r>
      </w:ins>
    </w:p>
    <w:p>
      <w:pPr>
        <w:jc w:val="both"/>
        <w:rPr>
          <w:ins w:id="15662" w:author="S2-2205119" w:date="2022-05-25T23:23:00Z"/>
          <w:lang w:val="en-US" w:eastAsia="zh-CN"/>
        </w:rPr>
      </w:pPr>
      <w:ins w:id="15663" w:author="S2-2205119" w:date="2022-05-25T23:23:00Z">
        <w:r>
          <w:rPr>
            <w:lang w:val="en-US"/>
          </w:rPr>
          <w:t xml:space="preserve">For </w:t>
        </w:r>
        <w:r>
          <w:t>Redundant Transmission Experience related analytics</w:t>
        </w:r>
        <w:r>
          <w:rPr>
            <w:lang w:val="en-US"/>
          </w:rPr>
          <w:t xml:space="preserve">, NWDAF can leverage the </w:t>
        </w:r>
        <w:r>
          <w:rPr>
            <w:lang w:eastAsia="zh-CN"/>
          </w:rPr>
          <w:t>E2E latency analysis</w:t>
        </w:r>
        <w:r>
          <w:rPr>
            <w:lang w:val="en-US" w:eastAsia="zh-CN"/>
          </w:rPr>
          <w:t xml:space="preserve"> output from MDA as defined in TS 28.104 [</w:t>
        </w:r>
        <w:del w:id="15664" w:author="Rapporteur" w:date="2022-05-26T01:55:00Z">
          <w:r>
            <w:rPr>
              <w:lang w:val="en-US" w:eastAsia="zh-CN"/>
            </w:rPr>
            <w:delText>x</w:delText>
          </w:r>
        </w:del>
      </w:ins>
      <w:ins w:id="15665" w:author="Rapporteur" w:date="2022-05-26T01:55:00Z">
        <w:r>
          <w:rPr>
            <w:lang w:val="en-US" w:eastAsia="zh-CN"/>
          </w:rPr>
          <w:t>15</w:t>
        </w:r>
      </w:ins>
      <w:ins w:id="15666" w:author="S2-2205119" w:date="2022-05-25T23:23:00Z">
        <w:r>
          <w:rPr>
            <w:lang w:val="en-US" w:eastAsia="zh-CN"/>
          </w:rPr>
          <w:t>] clause 8.4.2.4.2 in additioan to the input as described in TS 23.288 [5] clause 6.13.2.</w:t>
        </w:r>
      </w:ins>
    </w:p>
    <w:p>
      <w:pPr>
        <w:pStyle w:val="41"/>
        <w:rPr>
          <w:ins w:id="15667" w:author="S2-2205119" w:date="2022-05-25T23:23:00Z"/>
          <w:lang w:eastAsia="zh-CN"/>
        </w:rPr>
      </w:pPr>
      <w:bookmarkStart w:id="15668" w:name="_Toc104433434"/>
      <w:bookmarkStart w:id="15669" w:name="_Toc104467886"/>
      <w:bookmarkStart w:id="15670" w:name="_Toc104468222"/>
      <w:ins w:id="15671" w:author="S2-2205119" w:date="2022-05-25T23:23:00Z">
        <w:r>
          <w:t>6.</w:t>
        </w:r>
        <w:del w:id="15672" w:author="Rapporteur" w:date="2022-05-26T00:30:00Z">
          <w:r>
            <w:delText>X</w:delText>
          </w:r>
        </w:del>
      </w:ins>
      <w:ins w:id="15673" w:author="Rapporteur" w:date="2022-05-26T11:20:00Z">
        <w:r>
          <w:t>60</w:t>
        </w:r>
      </w:ins>
      <w:ins w:id="15674" w:author="S2-2205119" w:date="2022-05-25T23:23:00Z">
        <w:r>
          <w:t>.</w:t>
        </w:r>
        <w:r>
          <w:rPr>
            <w:lang w:val="en-US"/>
          </w:rPr>
          <w:t>1</w:t>
        </w:r>
        <w:r>
          <w:t>.</w:t>
        </w:r>
        <w:r>
          <w:rPr>
            <w:lang w:val="en-US"/>
          </w:rPr>
          <w:t>1</w:t>
        </w:r>
        <w:r>
          <w:rPr>
            <w:lang w:eastAsia="zh-CN"/>
          </w:rPr>
          <w:tab/>
          <w:t>Input data</w:t>
        </w:r>
        <w:bookmarkEnd w:id="15668"/>
        <w:bookmarkEnd w:id="15669"/>
        <w:bookmarkEnd w:id="15670"/>
      </w:ins>
    </w:p>
    <w:p>
      <w:pPr>
        <w:jc w:val="both"/>
        <w:rPr>
          <w:ins w:id="15675" w:author="S2-2205119" w:date="2022-05-25T23:23:00Z"/>
          <w:lang w:val="en-US" w:eastAsia="zh-CN"/>
        </w:rPr>
      </w:pPr>
      <w:ins w:id="15676" w:author="S2-2205119" w:date="2022-05-25T23:23:00Z">
        <w:r>
          <w:rPr>
            <w:lang w:val="en-US" w:eastAsia="zh-CN"/>
          </w:rPr>
          <w:t>NWDAF collects following MDAF analytics output from TS 28.104 [</w:t>
        </w:r>
        <w:del w:id="15677" w:author="Rapporteur" w:date="2022-05-26T01:55:00Z">
          <w:r>
            <w:rPr>
              <w:lang w:val="en-US" w:eastAsia="zh-CN"/>
            </w:rPr>
            <w:delText>x</w:delText>
          </w:r>
        </w:del>
      </w:ins>
      <w:ins w:id="15678" w:author="Rapporteur" w:date="2022-05-26T01:55:00Z">
        <w:r>
          <w:rPr>
            <w:lang w:val="en-US" w:eastAsia="zh-CN"/>
          </w:rPr>
          <w:t>15</w:t>
        </w:r>
      </w:ins>
      <w:ins w:id="15679" w:author="S2-2205119" w:date="2022-05-25T23:23:00Z">
        <w:r>
          <w:rPr>
            <w:lang w:val="en-US" w:eastAsia="zh-CN"/>
          </w:rPr>
          <w:t xml:space="preserve">] clause </w:t>
        </w:r>
        <w:r>
          <w:t>8.4.2.1.3</w:t>
        </w:r>
        <w:r>
          <w:rPr>
            <w:lang w:val="en-US"/>
          </w:rPr>
          <w:t xml:space="preserve"> and </w:t>
        </w:r>
        <w:r>
          <w:rPr>
            <w:lang w:val="en-US" w:eastAsia="zh-CN"/>
          </w:rPr>
          <w:t xml:space="preserve">clause </w:t>
        </w:r>
        <w:r>
          <w:t>8.4.4.3</w:t>
        </w:r>
        <w:r>
          <w:rPr>
            <w:lang w:val="en-US"/>
          </w:rPr>
          <w:t xml:space="preserve"> </w:t>
        </w:r>
        <w:r>
          <w:rPr>
            <w:lang w:val="en-US" w:eastAsia="zh-CN"/>
          </w:rPr>
          <w:t>for Oberserved Service Experience for a network slice in Table 6.</w:t>
        </w:r>
        <w:del w:id="15680" w:author="Rapporteur" w:date="2022-05-26T00:30:00Z">
          <w:r>
            <w:rPr>
              <w:lang w:val="en-US" w:eastAsia="zh-CN"/>
            </w:rPr>
            <w:delText>X</w:delText>
          </w:r>
        </w:del>
      </w:ins>
      <w:ins w:id="15681" w:author="Rapporteur" w:date="2022-05-26T11:20:00Z">
        <w:r>
          <w:rPr>
            <w:lang w:val="en-US" w:eastAsia="zh-CN"/>
          </w:rPr>
          <w:t>60</w:t>
        </w:r>
      </w:ins>
      <w:ins w:id="15682" w:author="S2-2205119" w:date="2022-05-25T23:23:00Z">
        <w:r>
          <w:rPr>
            <w:lang w:val="en-US" w:eastAsia="zh-CN"/>
          </w:rPr>
          <w:t>.1.1-1.</w:t>
        </w:r>
      </w:ins>
    </w:p>
    <w:p>
      <w:pPr>
        <w:pStyle w:val="TH"/>
        <w:rPr>
          <w:ins w:id="15683" w:author="S2-2205119" w:date="2022-05-25T23:23:00Z"/>
        </w:rPr>
      </w:pPr>
      <w:ins w:id="15684" w:author="S2-2205119" w:date="2022-05-25T23:23:00Z">
        <w:r>
          <w:lastRenderedPageBreak/>
          <w:t xml:space="preserve">Table </w:t>
        </w:r>
        <w:r>
          <w:rPr>
            <w:lang w:eastAsia="zh-CN"/>
          </w:rPr>
          <w:t>6.</w:t>
        </w:r>
        <w:del w:id="15685" w:author="Rapporteur" w:date="2022-05-26T00:30:00Z">
          <w:r>
            <w:rPr>
              <w:lang w:eastAsia="zh-CN"/>
            </w:rPr>
            <w:delText>X</w:delText>
          </w:r>
        </w:del>
      </w:ins>
      <w:ins w:id="15686" w:author="Rapporteur" w:date="2022-05-26T11:20:00Z">
        <w:r>
          <w:rPr>
            <w:lang w:eastAsia="zh-CN"/>
          </w:rPr>
          <w:t>60</w:t>
        </w:r>
      </w:ins>
      <w:ins w:id="15687" w:author="S2-2205119" w:date="2022-05-25T23:23:00Z">
        <w:r>
          <w:rPr>
            <w:lang w:eastAsia="zh-CN"/>
          </w:rPr>
          <w:t>.</w:t>
        </w:r>
        <w:r>
          <w:rPr>
            <w:lang w:val="en-US" w:eastAsia="zh-CN"/>
          </w:rPr>
          <w:t>1</w:t>
        </w:r>
        <w:r>
          <w:rPr>
            <w:lang w:eastAsia="zh-CN"/>
          </w:rPr>
          <w:t>.</w:t>
        </w:r>
        <w:r>
          <w:rPr>
            <w:lang w:val="en-US" w:eastAsia="zh-CN"/>
          </w:rPr>
          <w:t>1</w:t>
        </w:r>
        <w:r>
          <w:rPr>
            <w:lang w:eastAsia="zh-CN"/>
          </w:rPr>
          <w:t>-1</w:t>
        </w:r>
        <w:r>
          <w:t>: Data collection</w:t>
        </w:r>
        <w:r>
          <w:rPr>
            <w:lang w:val="en-US"/>
          </w:rPr>
          <w:t xml:space="preserve"> from MDAF</w:t>
        </w:r>
        <w:r>
          <w:t xml:space="preserve"> for </w:t>
        </w:r>
        <w:r>
          <w:rPr>
            <w:lang w:val="en-US"/>
          </w:rPr>
          <w:t>Service Experience</w:t>
        </w:r>
        <w:r>
          <w:t xml:space="preserve"> analytics</w:t>
        </w:r>
      </w:ins>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trPr>
          <w:jc w:val="center"/>
          <w:ins w:id="15688" w:author="S2-2205119" w:date="2022-05-25T23:23:00Z"/>
        </w:trPr>
        <w:tc>
          <w:tcPr>
            <w:tcW w:w="2882" w:type="dxa"/>
          </w:tcPr>
          <w:p>
            <w:pPr>
              <w:pStyle w:val="TAH"/>
              <w:rPr>
                <w:ins w:id="15689" w:author="S2-2205119" w:date="2022-05-25T23:23:00Z"/>
              </w:rPr>
            </w:pPr>
            <w:ins w:id="15690" w:author="S2-2205119" w:date="2022-05-25T23:23:00Z">
              <w:r>
                <w:t>Information</w:t>
              </w:r>
            </w:ins>
          </w:p>
        </w:tc>
        <w:tc>
          <w:tcPr>
            <w:tcW w:w="1412" w:type="dxa"/>
          </w:tcPr>
          <w:p>
            <w:pPr>
              <w:pStyle w:val="TAH"/>
              <w:rPr>
                <w:ins w:id="15691" w:author="S2-2205119" w:date="2022-05-25T23:23:00Z"/>
              </w:rPr>
            </w:pPr>
            <w:ins w:id="15692" w:author="S2-2205119" w:date="2022-05-25T23:23:00Z">
              <w:r>
                <w:t>Source</w:t>
              </w:r>
            </w:ins>
          </w:p>
        </w:tc>
        <w:tc>
          <w:tcPr>
            <w:tcW w:w="3173" w:type="dxa"/>
          </w:tcPr>
          <w:p>
            <w:pPr>
              <w:pStyle w:val="TAH"/>
              <w:rPr>
                <w:ins w:id="15693" w:author="S2-2205119" w:date="2022-05-25T23:23:00Z"/>
              </w:rPr>
            </w:pPr>
            <w:ins w:id="15694" w:author="S2-2205119" w:date="2022-05-25T23:23:00Z">
              <w:r>
                <w:t>Description</w:t>
              </w:r>
            </w:ins>
          </w:p>
        </w:tc>
      </w:tr>
      <w:tr>
        <w:trPr>
          <w:jc w:val="center"/>
          <w:ins w:id="15695" w:author="S2-2205119" w:date="2022-05-25T23:23:00Z"/>
        </w:trPr>
        <w:tc>
          <w:tcPr>
            <w:tcW w:w="2882" w:type="dxa"/>
          </w:tcPr>
          <w:p>
            <w:pPr>
              <w:pStyle w:val="TAL"/>
              <w:rPr>
                <w:ins w:id="15696" w:author="S2-2205119" w:date="2022-05-25T23:23:00Z"/>
                <w:rFonts w:eastAsia="MS Mincho" w:cs="Arial"/>
                <w:szCs w:val="18"/>
              </w:rPr>
            </w:pPr>
            <w:ins w:id="15697" w:author="S2-2205119" w:date="2022-05-25T23:23:00Z">
              <w:r>
                <w:rPr>
                  <w:rFonts w:cs="Arial"/>
                  <w:szCs w:val="18"/>
                  <w:lang w:eastAsia="zh-CN"/>
                </w:rPr>
                <w:t>ServiceExperienceIssueType</w:t>
              </w:r>
            </w:ins>
          </w:p>
        </w:tc>
        <w:tc>
          <w:tcPr>
            <w:tcW w:w="1412" w:type="dxa"/>
          </w:tcPr>
          <w:p>
            <w:pPr>
              <w:pStyle w:val="TAC"/>
              <w:rPr>
                <w:ins w:id="15698" w:author="S2-2205119" w:date="2022-05-25T23:23:00Z"/>
                <w:rFonts w:cs="Arial"/>
                <w:szCs w:val="18"/>
                <w:lang w:val="en-US"/>
              </w:rPr>
            </w:pPr>
            <w:ins w:id="15699" w:author="S2-2205119" w:date="2022-05-25T23:23:00Z">
              <w:r>
                <w:rPr>
                  <w:rFonts w:cs="Arial"/>
                  <w:szCs w:val="18"/>
                  <w:lang w:val="en-US"/>
                </w:rPr>
                <w:t>MDAF</w:t>
              </w:r>
            </w:ins>
          </w:p>
        </w:tc>
        <w:tc>
          <w:tcPr>
            <w:tcW w:w="3173" w:type="dxa"/>
          </w:tcPr>
          <w:p>
            <w:pPr>
              <w:keepNext/>
              <w:keepLines/>
              <w:spacing w:after="0"/>
              <w:rPr>
                <w:ins w:id="15700" w:author="S2-2205119" w:date="2022-05-25T23:23:00Z"/>
                <w:rFonts w:ascii="Arial" w:hAnsi="Arial" w:cs="Arial"/>
                <w:sz w:val="18"/>
                <w:szCs w:val="18"/>
                <w:lang w:val="en-US" w:eastAsia="zh-CN"/>
              </w:rPr>
            </w:pPr>
            <w:ins w:id="15701" w:author="S2-2205119" w:date="2022-05-25T23:23:00Z">
              <w:r>
                <w:rPr>
                  <w:rFonts w:ascii="Arial" w:hAnsi="Arial" w:cs="Arial"/>
                  <w:sz w:val="18"/>
                  <w:szCs w:val="18"/>
                  <w:lang w:eastAsia="zh-CN"/>
                </w:rPr>
                <w:t>Indication of the service experience issue type</w:t>
              </w:r>
              <w:r>
                <w:rPr>
                  <w:rFonts w:ascii="Arial" w:hAnsi="Arial" w:cs="Arial"/>
                  <w:sz w:val="18"/>
                  <w:szCs w:val="18"/>
                  <w:lang w:val="en-US" w:eastAsia="zh-CN"/>
                </w:rPr>
                <w:t xml:space="preserve"> </w:t>
              </w:r>
              <w:r>
                <w:rPr>
                  <w:rFonts w:ascii="Arial" w:hAnsi="Arial" w:cs="Arial"/>
                  <w:sz w:val="18"/>
                  <w:szCs w:val="18"/>
                  <w:lang w:val="en-US" w:eastAsia="zh-CN"/>
                  <w:rPrChange w:id="15702" w:author="Rapporteur" w:date="2022-05-26T02:24:00Z">
                    <w:rPr>
                      <w:lang w:val="en-US" w:eastAsia="zh-CN"/>
                    </w:rPr>
                  </w:rPrChange>
                </w:rPr>
                <w:t>in TS 28.104 [</w:t>
              </w:r>
              <w:del w:id="15703" w:author="Rapporteur" w:date="2022-05-26T01:55:00Z">
                <w:r>
                  <w:rPr>
                    <w:rFonts w:ascii="Arial" w:hAnsi="Arial" w:cs="Arial"/>
                    <w:sz w:val="18"/>
                    <w:szCs w:val="18"/>
                    <w:lang w:val="en-US" w:eastAsia="zh-CN"/>
                    <w:rPrChange w:id="15704" w:author="Rapporteur" w:date="2022-05-26T02:24:00Z">
                      <w:rPr>
                        <w:lang w:val="en-US" w:eastAsia="zh-CN"/>
                      </w:rPr>
                    </w:rPrChange>
                  </w:rPr>
                  <w:delText>x</w:delText>
                </w:r>
              </w:del>
            </w:ins>
            <w:ins w:id="15705" w:author="Rapporteur" w:date="2022-05-26T01:55:00Z">
              <w:r>
                <w:rPr>
                  <w:rFonts w:ascii="Arial" w:hAnsi="Arial" w:cs="Arial"/>
                  <w:sz w:val="18"/>
                  <w:szCs w:val="18"/>
                  <w:lang w:val="en-US" w:eastAsia="zh-CN"/>
                  <w:rPrChange w:id="15706" w:author="Rapporteur" w:date="2022-05-26T02:24:00Z">
                    <w:rPr>
                      <w:lang w:val="en-US" w:eastAsia="zh-CN"/>
                    </w:rPr>
                  </w:rPrChange>
                </w:rPr>
                <w:t>15</w:t>
              </w:r>
            </w:ins>
            <w:ins w:id="15707" w:author="S2-2205119" w:date="2022-05-25T23:23:00Z">
              <w:r>
                <w:rPr>
                  <w:rFonts w:ascii="Arial" w:hAnsi="Arial" w:cs="Arial"/>
                  <w:sz w:val="18"/>
                  <w:szCs w:val="18"/>
                  <w:lang w:val="en-US" w:eastAsia="zh-CN"/>
                  <w:rPrChange w:id="15708" w:author="Rapporteur" w:date="2022-05-26T02:24:00Z">
                    <w:rPr>
                      <w:lang w:val="en-US" w:eastAsia="zh-CN"/>
                    </w:rPr>
                  </w:rPrChange>
                </w:rPr>
                <w:t xml:space="preserve">] </w:t>
              </w:r>
              <w:r>
                <w:rPr>
                  <w:rFonts w:ascii="Arial" w:hAnsi="Arial" w:cs="Arial"/>
                  <w:sz w:val="18"/>
                  <w:szCs w:val="18"/>
                  <w:rPrChange w:id="15709" w:author="Rapporteur" w:date="2022-05-26T02:24:00Z">
                    <w:rPr/>
                  </w:rPrChange>
                </w:rPr>
                <w:t>8.4.2.1.3</w:t>
              </w:r>
              <w:r>
                <w:rPr>
                  <w:rFonts w:ascii="Arial" w:hAnsi="Arial" w:cs="Arial"/>
                  <w:sz w:val="18"/>
                  <w:szCs w:val="18"/>
                  <w:lang w:val="en-US" w:eastAsia="zh-CN"/>
                  <w:rPrChange w:id="15710" w:author="Rapporteur" w:date="2022-05-26T02:24:00Z">
                    <w:rPr>
                      <w:lang w:val="en-US" w:eastAsia="zh-CN"/>
                    </w:rPr>
                  </w:rPrChange>
                </w:rPr>
                <w:t>.</w:t>
              </w:r>
            </w:ins>
          </w:p>
          <w:p>
            <w:pPr>
              <w:pStyle w:val="TAL"/>
              <w:rPr>
                <w:ins w:id="15711" w:author="S2-2205119" w:date="2022-05-25T23:23:00Z"/>
                <w:rFonts w:cs="Arial"/>
                <w:szCs w:val="18"/>
              </w:rPr>
            </w:pPr>
            <w:ins w:id="15712" w:author="S2-2205119" w:date="2022-05-25T23:23:00Z">
              <w:r>
                <w:rPr>
                  <w:rFonts w:cs="Arial"/>
                  <w:szCs w:val="18"/>
                  <w:lang w:eastAsia="zh-CN"/>
                </w:rPr>
                <w:t>The allowed value is one of the enumerated values: RAN issue, CN issue, both</w:t>
              </w:r>
            </w:ins>
          </w:p>
        </w:tc>
      </w:tr>
      <w:tr>
        <w:trPr>
          <w:jc w:val="center"/>
          <w:ins w:id="15713" w:author="S2-2205119" w:date="2022-05-25T23:23:00Z"/>
        </w:trPr>
        <w:tc>
          <w:tcPr>
            <w:tcW w:w="2882" w:type="dxa"/>
          </w:tcPr>
          <w:p>
            <w:pPr>
              <w:pStyle w:val="TAL"/>
              <w:rPr>
                <w:ins w:id="15714" w:author="S2-2205119" w:date="2022-05-25T23:23:00Z"/>
                <w:rFonts w:cs="Arial"/>
                <w:szCs w:val="18"/>
              </w:rPr>
            </w:pPr>
            <w:ins w:id="15715" w:author="S2-2205119" w:date="2022-05-25T23:23:00Z">
              <w:r>
                <w:rPr>
                  <w:rFonts w:cs="Arial"/>
                  <w:szCs w:val="18"/>
                  <w:lang w:eastAsia="zh-CN"/>
                </w:rPr>
                <w:t>AffectedObjects</w:t>
              </w:r>
            </w:ins>
          </w:p>
        </w:tc>
        <w:tc>
          <w:tcPr>
            <w:tcW w:w="1412" w:type="dxa"/>
          </w:tcPr>
          <w:p>
            <w:pPr>
              <w:pStyle w:val="TAC"/>
              <w:rPr>
                <w:ins w:id="15716" w:author="S2-2205119" w:date="2022-05-25T23:23:00Z"/>
                <w:rFonts w:cs="Arial"/>
                <w:szCs w:val="18"/>
              </w:rPr>
            </w:pPr>
            <w:ins w:id="15717" w:author="S2-2205119" w:date="2022-05-25T23:23:00Z">
              <w:r>
                <w:rPr>
                  <w:rFonts w:cs="Arial"/>
                  <w:szCs w:val="18"/>
                  <w:lang w:val="en-US"/>
                </w:rPr>
                <w:t>MDAF</w:t>
              </w:r>
            </w:ins>
          </w:p>
        </w:tc>
        <w:tc>
          <w:tcPr>
            <w:tcW w:w="3173" w:type="dxa"/>
          </w:tcPr>
          <w:p>
            <w:pPr>
              <w:pStyle w:val="TAL"/>
              <w:rPr>
                <w:ins w:id="15718" w:author="S2-2205119" w:date="2022-05-25T23:23:00Z"/>
                <w:rFonts w:cs="Arial"/>
                <w:szCs w:val="18"/>
              </w:rPr>
            </w:pPr>
            <w:ins w:id="15719" w:author="S2-2205119" w:date="2022-05-25T23:23:00Z">
              <w:r>
                <w:rPr>
                  <w:rFonts w:cs="Arial"/>
                  <w:szCs w:val="18"/>
                  <w:lang w:eastAsia="zh-CN"/>
                </w:rPr>
                <w:t>The managed object instances where the service experience is applicable, e.g., SubNetwork Instance, NetworkSlice Instance, S-NSSAI</w:t>
              </w:r>
              <w:r>
                <w:rPr>
                  <w:rFonts w:cs="Arial"/>
                  <w:szCs w:val="18"/>
                  <w:lang w:val="en-US" w:eastAsia="zh-CN"/>
                </w:rPr>
                <w:t xml:space="preserve"> in TS 28.104 [</w:t>
              </w:r>
              <w:del w:id="15720" w:author="Rapporteur" w:date="2022-05-26T01:56:00Z">
                <w:r>
                  <w:rPr>
                    <w:rFonts w:cs="Arial"/>
                    <w:szCs w:val="18"/>
                    <w:lang w:val="en-US" w:eastAsia="zh-CN"/>
                  </w:rPr>
                  <w:delText>x</w:delText>
                </w:r>
              </w:del>
            </w:ins>
            <w:ins w:id="15721" w:author="Rapporteur" w:date="2022-05-26T01:56:00Z">
              <w:r>
                <w:rPr>
                  <w:rFonts w:cs="Arial"/>
                  <w:szCs w:val="18"/>
                  <w:lang w:val="en-US" w:eastAsia="zh-CN"/>
                </w:rPr>
                <w:t>15</w:t>
              </w:r>
            </w:ins>
            <w:ins w:id="15722" w:author="S2-2205119" w:date="2022-05-25T23:23:00Z">
              <w:r>
                <w:rPr>
                  <w:rFonts w:cs="Arial"/>
                  <w:szCs w:val="18"/>
                  <w:lang w:val="en-US" w:eastAsia="zh-CN"/>
                </w:rPr>
                <w:t xml:space="preserve">] </w:t>
              </w:r>
              <w:r>
                <w:rPr>
                  <w:rFonts w:cs="Arial"/>
                  <w:szCs w:val="18"/>
                </w:rPr>
                <w:t>8.4.2.1.3</w:t>
              </w:r>
              <w:r>
                <w:rPr>
                  <w:rFonts w:cs="Arial"/>
                  <w:szCs w:val="18"/>
                  <w:lang w:val="en-US" w:eastAsia="zh-CN"/>
                </w:rPr>
                <w:t>.</w:t>
              </w:r>
            </w:ins>
          </w:p>
        </w:tc>
      </w:tr>
      <w:tr>
        <w:trPr>
          <w:jc w:val="center"/>
          <w:ins w:id="15723" w:author="S2-2205119" w:date="2022-05-25T23:23:00Z"/>
        </w:trPr>
        <w:tc>
          <w:tcPr>
            <w:tcW w:w="2882" w:type="dxa"/>
          </w:tcPr>
          <w:p>
            <w:pPr>
              <w:pStyle w:val="TAL"/>
              <w:rPr>
                <w:ins w:id="15724" w:author="S2-2205119" w:date="2022-05-25T23:23:00Z"/>
                <w:rFonts w:cs="Arial"/>
                <w:szCs w:val="18"/>
              </w:rPr>
            </w:pPr>
            <w:ins w:id="15725" w:author="S2-2205119" w:date="2022-05-25T23:23:00Z">
              <w:r>
                <w:rPr>
                  <w:rFonts w:cs="Arial"/>
                  <w:szCs w:val="18"/>
                  <w:lang w:eastAsia="zh-CN"/>
                </w:rPr>
                <w:t>ServiceExperienceStatistics</w:t>
              </w:r>
            </w:ins>
          </w:p>
        </w:tc>
        <w:tc>
          <w:tcPr>
            <w:tcW w:w="1412" w:type="dxa"/>
          </w:tcPr>
          <w:p>
            <w:pPr>
              <w:pStyle w:val="TAC"/>
              <w:rPr>
                <w:ins w:id="15726" w:author="S2-2205119" w:date="2022-05-25T23:23:00Z"/>
                <w:rFonts w:cs="Arial"/>
                <w:szCs w:val="18"/>
              </w:rPr>
            </w:pPr>
            <w:ins w:id="15727" w:author="S2-2205119" w:date="2022-05-25T23:23:00Z">
              <w:r>
                <w:rPr>
                  <w:rFonts w:cs="Arial"/>
                  <w:szCs w:val="18"/>
                  <w:lang w:val="en-US"/>
                </w:rPr>
                <w:t>MDAF</w:t>
              </w:r>
            </w:ins>
          </w:p>
        </w:tc>
        <w:tc>
          <w:tcPr>
            <w:tcW w:w="3173" w:type="dxa"/>
          </w:tcPr>
          <w:p>
            <w:pPr>
              <w:pStyle w:val="TAL"/>
              <w:rPr>
                <w:ins w:id="15728" w:author="S2-2205119" w:date="2022-05-25T23:23:00Z"/>
                <w:rFonts w:cs="Arial"/>
                <w:szCs w:val="18"/>
              </w:rPr>
            </w:pPr>
            <w:ins w:id="15729" w:author="S2-2205119" w:date="2022-05-25T23:23:00Z">
              <w:r>
                <w:rPr>
                  <w:rFonts w:cs="Arial"/>
                  <w:szCs w:val="18"/>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r>
                <w:rPr>
                  <w:rFonts w:cs="Arial"/>
                  <w:szCs w:val="18"/>
                  <w:lang w:val="en-US" w:eastAsia="zh-CN"/>
                </w:rPr>
                <w:t xml:space="preserve"> in TS 28.104 [</w:t>
              </w:r>
              <w:del w:id="15730" w:author="Rapporteur" w:date="2022-05-26T01:56:00Z">
                <w:r>
                  <w:rPr>
                    <w:rFonts w:cs="Arial"/>
                    <w:szCs w:val="18"/>
                    <w:lang w:val="en-US" w:eastAsia="zh-CN"/>
                  </w:rPr>
                  <w:delText>x</w:delText>
                </w:r>
              </w:del>
            </w:ins>
            <w:ins w:id="15731" w:author="Rapporteur" w:date="2022-05-26T01:56:00Z">
              <w:r>
                <w:rPr>
                  <w:rFonts w:cs="Arial"/>
                  <w:szCs w:val="18"/>
                  <w:lang w:val="en-US" w:eastAsia="zh-CN"/>
                </w:rPr>
                <w:t>15</w:t>
              </w:r>
            </w:ins>
            <w:ins w:id="15732" w:author="S2-2205119" w:date="2022-05-25T23:23:00Z">
              <w:r>
                <w:rPr>
                  <w:rFonts w:cs="Arial"/>
                  <w:szCs w:val="18"/>
                  <w:lang w:val="en-US" w:eastAsia="zh-CN"/>
                </w:rPr>
                <w:t xml:space="preserve">] </w:t>
              </w:r>
              <w:r>
                <w:rPr>
                  <w:rFonts w:cs="Arial"/>
                  <w:szCs w:val="18"/>
                </w:rPr>
                <w:t>8.4.2.1.3</w:t>
              </w:r>
              <w:r>
                <w:rPr>
                  <w:rFonts w:cs="Arial"/>
                  <w:szCs w:val="18"/>
                  <w:lang w:val="en-US" w:eastAsia="zh-CN"/>
                </w:rPr>
                <w:t>.</w:t>
              </w:r>
            </w:ins>
          </w:p>
        </w:tc>
      </w:tr>
      <w:tr>
        <w:trPr>
          <w:jc w:val="center"/>
          <w:ins w:id="15733" w:author="S2-2205119" w:date="2022-05-25T23:23:00Z"/>
        </w:trPr>
        <w:tc>
          <w:tcPr>
            <w:tcW w:w="2882" w:type="dxa"/>
          </w:tcPr>
          <w:p>
            <w:pPr>
              <w:pStyle w:val="TAL"/>
              <w:rPr>
                <w:ins w:id="15734" w:author="S2-2205119" w:date="2022-05-25T23:23:00Z"/>
                <w:rFonts w:eastAsia="Batang" w:cs="Arial"/>
                <w:bCs/>
                <w:szCs w:val="18"/>
              </w:rPr>
            </w:pPr>
            <w:ins w:id="15735" w:author="S2-2205119" w:date="2022-05-25T23:23:00Z">
              <w:r>
                <w:rPr>
                  <w:rFonts w:cs="Arial"/>
                  <w:szCs w:val="18"/>
                  <w:lang w:eastAsia="zh-CN"/>
                </w:rPr>
                <w:t>ServiceExperiencePredictions</w:t>
              </w:r>
            </w:ins>
          </w:p>
        </w:tc>
        <w:tc>
          <w:tcPr>
            <w:tcW w:w="1412" w:type="dxa"/>
          </w:tcPr>
          <w:p>
            <w:pPr>
              <w:pStyle w:val="TAC"/>
              <w:rPr>
                <w:ins w:id="15736" w:author="S2-2205119" w:date="2022-05-25T23:23:00Z"/>
                <w:rFonts w:cs="Arial"/>
                <w:szCs w:val="18"/>
              </w:rPr>
            </w:pPr>
            <w:ins w:id="15737" w:author="S2-2205119" w:date="2022-05-25T23:23:00Z">
              <w:r>
                <w:rPr>
                  <w:rFonts w:cs="Arial"/>
                  <w:szCs w:val="18"/>
                  <w:lang w:val="en-US"/>
                </w:rPr>
                <w:t>MDAF</w:t>
              </w:r>
            </w:ins>
          </w:p>
        </w:tc>
        <w:tc>
          <w:tcPr>
            <w:tcW w:w="3173" w:type="dxa"/>
          </w:tcPr>
          <w:p>
            <w:pPr>
              <w:pStyle w:val="TAL"/>
              <w:rPr>
                <w:ins w:id="15738" w:author="S2-2205119" w:date="2022-05-25T23:23:00Z"/>
                <w:rFonts w:cs="Arial"/>
                <w:szCs w:val="18"/>
              </w:rPr>
            </w:pPr>
            <w:ins w:id="15739" w:author="S2-2205119" w:date="2022-05-25T23:23:00Z">
              <w:r>
                <w:rPr>
                  <w:rFonts w:cs="Arial"/>
                  <w:szCs w:val="18"/>
                  <w:lang w:eastAsia="zh-CN"/>
                </w:rPr>
                <w:t>The predictions of the level of service experience for a service in a certain time period</w:t>
              </w:r>
              <w:r>
                <w:rPr>
                  <w:rFonts w:cs="Arial"/>
                  <w:szCs w:val="18"/>
                  <w:lang w:val="en-US" w:eastAsia="zh-CN"/>
                </w:rPr>
                <w:t xml:space="preserve"> in TS 28.104 [</w:t>
              </w:r>
              <w:del w:id="15740" w:author="Rapporteur" w:date="2022-05-26T01:56:00Z">
                <w:r>
                  <w:rPr>
                    <w:rFonts w:cs="Arial"/>
                    <w:szCs w:val="18"/>
                    <w:lang w:val="en-US" w:eastAsia="zh-CN"/>
                  </w:rPr>
                  <w:delText>x</w:delText>
                </w:r>
              </w:del>
            </w:ins>
            <w:ins w:id="15741" w:author="Rapporteur" w:date="2022-05-26T01:56:00Z">
              <w:r>
                <w:rPr>
                  <w:rFonts w:cs="Arial"/>
                  <w:szCs w:val="18"/>
                  <w:lang w:val="en-US" w:eastAsia="zh-CN"/>
                </w:rPr>
                <w:t>15</w:t>
              </w:r>
            </w:ins>
            <w:ins w:id="15742" w:author="S2-2205119" w:date="2022-05-25T23:23:00Z">
              <w:r>
                <w:rPr>
                  <w:rFonts w:cs="Arial"/>
                  <w:szCs w:val="18"/>
                  <w:lang w:val="en-US" w:eastAsia="zh-CN"/>
                </w:rPr>
                <w:t xml:space="preserve">] </w:t>
              </w:r>
              <w:r>
                <w:rPr>
                  <w:rFonts w:cs="Arial"/>
                  <w:szCs w:val="18"/>
                </w:rPr>
                <w:t>8.4.2.1.3</w:t>
              </w:r>
              <w:r>
                <w:rPr>
                  <w:rFonts w:cs="Arial"/>
                  <w:szCs w:val="18"/>
                  <w:lang w:val="en-US" w:eastAsia="zh-CN"/>
                </w:rPr>
                <w:t>.</w:t>
              </w:r>
            </w:ins>
          </w:p>
        </w:tc>
      </w:tr>
      <w:tr>
        <w:trPr>
          <w:jc w:val="center"/>
          <w:ins w:id="15743" w:author="S2-2205119" w:date="2022-05-25T23:23:00Z"/>
        </w:trPr>
        <w:tc>
          <w:tcPr>
            <w:tcW w:w="2882" w:type="dxa"/>
          </w:tcPr>
          <w:p>
            <w:pPr>
              <w:pStyle w:val="TAL"/>
              <w:rPr>
                <w:ins w:id="15744" w:author="S2-2205119" w:date="2022-05-25T23:23:00Z"/>
                <w:rFonts w:cs="Arial"/>
                <w:szCs w:val="18"/>
                <w:lang w:eastAsia="zh-CN"/>
              </w:rPr>
            </w:pPr>
            <w:ins w:id="15745" w:author="S2-2205119" w:date="2022-05-25T23:23:00Z">
              <w:r>
                <w:rPr>
                  <w:rFonts w:cs="Arial"/>
                  <w:szCs w:val="18"/>
                  <w:lang w:eastAsia="zh-CN"/>
                </w:rPr>
                <w:t>StatisticsOfCellsEsState</w:t>
              </w:r>
            </w:ins>
          </w:p>
        </w:tc>
        <w:tc>
          <w:tcPr>
            <w:tcW w:w="1412" w:type="dxa"/>
          </w:tcPr>
          <w:p>
            <w:pPr>
              <w:pStyle w:val="TAC"/>
              <w:rPr>
                <w:ins w:id="15746" w:author="S2-2205119" w:date="2022-05-25T23:23:00Z"/>
                <w:rFonts w:cs="Arial"/>
                <w:szCs w:val="18"/>
                <w:lang w:val="en-US"/>
              </w:rPr>
            </w:pPr>
            <w:ins w:id="15747" w:author="S2-2205119" w:date="2022-05-25T23:23:00Z">
              <w:r>
                <w:rPr>
                  <w:rFonts w:cs="Arial"/>
                  <w:szCs w:val="18"/>
                  <w:lang w:val="en-US"/>
                </w:rPr>
                <w:t>MDAF</w:t>
              </w:r>
            </w:ins>
          </w:p>
        </w:tc>
        <w:tc>
          <w:tcPr>
            <w:tcW w:w="3173" w:type="dxa"/>
          </w:tcPr>
          <w:p>
            <w:pPr>
              <w:pStyle w:val="TAL"/>
              <w:rPr>
                <w:ins w:id="15748" w:author="S2-2205119" w:date="2022-05-25T23:23:00Z"/>
                <w:rFonts w:cs="Arial"/>
                <w:szCs w:val="18"/>
                <w:lang w:val="en-US" w:eastAsia="zh-CN"/>
              </w:rPr>
            </w:pPr>
            <w:ins w:id="15749" w:author="S2-2205119" w:date="2022-05-25T23:23:00Z">
              <w:r>
                <w:rPr>
                  <w:rFonts w:cs="Arial"/>
                  <w:szCs w:val="18"/>
                  <w:lang w:eastAsia="zh-CN"/>
                </w:rPr>
                <w:t>The statistic result of current energy saving state of the cells at a certain time</w:t>
              </w:r>
              <w:r>
                <w:rPr>
                  <w:rFonts w:cs="Arial"/>
                  <w:szCs w:val="18"/>
                  <w:lang w:val="en-US" w:eastAsia="zh-CN"/>
                </w:rPr>
                <w:t xml:space="preserve"> in TS 28.104 [</w:t>
              </w:r>
              <w:del w:id="15750" w:author="Rapporteur" w:date="2022-05-26T01:56:00Z">
                <w:r>
                  <w:rPr>
                    <w:rFonts w:cs="Arial"/>
                    <w:szCs w:val="18"/>
                    <w:lang w:val="en-US" w:eastAsia="zh-CN"/>
                  </w:rPr>
                  <w:delText>x</w:delText>
                </w:r>
              </w:del>
            </w:ins>
            <w:ins w:id="15751" w:author="Rapporteur" w:date="2022-05-26T01:56:00Z">
              <w:r>
                <w:rPr>
                  <w:rFonts w:cs="Arial"/>
                  <w:szCs w:val="18"/>
                  <w:lang w:val="en-US" w:eastAsia="zh-CN"/>
                </w:rPr>
                <w:t>15</w:t>
              </w:r>
            </w:ins>
            <w:ins w:id="15752" w:author="S2-2205119" w:date="2022-05-25T23:23:00Z">
              <w:r>
                <w:rPr>
                  <w:rFonts w:cs="Arial"/>
                  <w:szCs w:val="18"/>
                  <w:lang w:val="en-US" w:eastAsia="zh-CN"/>
                </w:rPr>
                <w:t xml:space="preserve">] </w:t>
              </w:r>
              <w:r>
                <w:rPr>
                  <w:rFonts w:cs="Arial"/>
                  <w:szCs w:val="18"/>
                </w:rPr>
                <w:t>8.4.4.3</w:t>
              </w:r>
              <w:r>
                <w:rPr>
                  <w:rFonts w:cs="Arial"/>
                  <w:szCs w:val="18"/>
                  <w:lang w:val="en-US" w:eastAsia="zh-CN"/>
                </w:rPr>
                <w:t>.</w:t>
              </w:r>
            </w:ins>
          </w:p>
        </w:tc>
      </w:tr>
    </w:tbl>
    <w:p>
      <w:pPr>
        <w:jc w:val="both"/>
        <w:rPr>
          <w:ins w:id="15753" w:author="S2-2205119" w:date="2022-05-25T23:23:00Z"/>
          <w:lang w:val="en-US" w:eastAsia="zh-CN"/>
        </w:rPr>
      </w:pPr>
    </w:p>
    <w:p>
      <w:pPr>
        <w:jc w:val="both"/>
        <w:rPr>
          <w:ins w:id="15754" w:author="S2-2205119" w:date="2022-05-25T23:23:00Z"/>
          <w:lang w:val="en-US" w:eastAsia="zh-CN"/>
        </w:rPr>
      </w:pPr>
      <w:ins w:id="15755" w:author="S2-2205119" w:date="2022-05-25T23:23:00Z">
        <w:r>
          <w:rPr>
            <w:lang w:val="en-US" w:eastAsia="zh-CN"/>
          </w:rPr>
          <w:t>NWDAF collects following MDAF analytics output in TS 28.104 [</w:t>
        </w:r>
        <w:del w:id="15756" w:author="Rapporteur" w:date="2022-05-25T23:25:00Z">
          <w:r>
            <w:rPr>
              <w:lang w:val="en-US" w:eastAsia="zh-CN"/>
            </w:rPr>
            <w:delText>x</w:delText>
          </w:r>
        </w:del>
      </w:ins>
      <w:ins w:id="15757" w:author="Rapporteur" w:date="2022-05-26T01:56:00Z">
        <w:r>
          <w:rPr>
            <w:lang w:val="en-US" w:eastAsia="zh-CN"/>
          </w:rPr>
          <w:t>15</w:t>
        </w:r>
      </w:ins>
      <w:ins w:id="15758" w:author="S2-2205119" w:date="2022-05-25T23:23:00Z">
        <w:r>
          <w:rPr>
            <w:lang w:val="en-US" w:eastAsia="zh-CN"/>
          </w:rPr>
          <w:t xml:space="preserve">] clause </w:t>
        </w:r>
        <w:r>
          <w:t>8.4.2.4.3</w:t>
        </w:r>
        <w:r>
          <w:rPr>
            <w:lang w:val="en-US"/>
          </w:rPr>
          <w:t xml:space="preserve"> </w:t>
        </w:r>
        <w:r>
          <w:rPr>
            <w:lang w:val="en-US" w:eastAsia="zh-CN"/>
          </w:rPr>
          <w:t xml:space="preserve">for </w:t>
        </w:r>
        <w:r>
          <w:t>Redundant Transmission Experience related analytics</w:t>
        </w:r>
        <w:r>
          <w:rPr>
            <w:lang w:val="en-US" w:eastAsia="zh-CN"/>
          </w:rPr>
          <w:t xml:space="preserve"> in Table 6.</w:t>
        </w:r>
        <w:del w:id="15759" w:author="Rapporteur" w:date="2022-05-26T00:30:00Z">
          <w:r>
            <w:rPr>
              <w:lang w:val="en-US" w:eastAsia="zh-CN"/>
            </w:rPr>
            <w:delText>X</w:delText>
          </w:r>
        </w:del>
      </w:ins>
      <w:ins w:id="15760" w:author="Rapporteur" w:date="2022-05-26T11:20:00Z">
        <w:r>
          <w:rPr>
            <w:lang w:val="en-US" w:eastAsia="zh-CN"/>
          </w:rPr>
          <w:t>60</w:t>
        </w:r>
      </w:ins>
      <w:ins w:id="15761" w:author="S2-2205119" w:date="2022-05-25T23:23:00Z">
        <w:r>
          <w:rPr>
            <w:lang w:val="en-US" w:eastAsia="zh-CN"/>
          </w:rPr>
          <w:t>.1.1-2.</w:t>
        </w:r>
      </w:ins>
    </w:p>
    <w:p>
      <w:pPr>
        <w:pStyle w:val="TH"/>
        <w:rPr>
          <w:ins w:id="15762" w:author="S2-2205119" w:date="2022-05-25T23:23:00Z"/>
        </w:rPr>
      </w:pPr>
      <w:ins w:id="15763" w:author="S2-2205119" w:date="2022-05-25T23:23:00Z">
        <w:r>
          <w:t xml:space="preserve">Table </w:t>
        </w:r>
        <w:r>
          <w:rPr>
            <w:lang w:eastAsia="zh-CN"/>
          </w:rPr>
          <w:t>6.</w:t>
        </w:r>
        <w:del w:id="15764" w:author="Rapporteur" w:date="2022-05-26T00:30:00Z">
          <w:r>
            <w:rPr>
              <w:lang w:eastAsia="zh-CN"/>
            </w:rPr>
            <w:delText>X</w:delText>
          </w:r>
        </w:del>
      </w:ins>
      <w:ins w:id="15765" w:author="Rapporteur" w:date="2022-05-26T11:20:00Z">
        <w:r>
          <w:rPr>
            <w:lang w:eastAsia="zh-CN"/>
          </w:rPr>
          <w:t>60</w:t>
        </w:r>
      </w:ins>
      <w:ins w:id="15766" w:author="S2-2205119" w:date="2022-05-25T23:23:00Z">
        <w:r>
          <w:rPr>
            <w:lang w:eastAsia="zh-CN"/>
          </w:rPr>
          <w:t>.</w:t>
        </w:r>
        <w:r>
          <w:rPr>
            <w:lang w:val="en-US" w:eastAsia="zh-CN"/>
          </w:rPr>
          <w:t>1</w:t>
        </w:r>
        <w:r>
          <w:rPr>
            <w:lang w:eastAsia="zh-CN"/>
          </w:rPr>
          <w:t>.</w:t>
        </w:r>
        <w:r>
          <w:rPr>
            <w:lang w:val="en-US" w:eastAsia="zh-CN"/>
          </w:rPr>
          <w:t>1</w:t>
        </w:r>
        <w:r>
          <w:rPr>
            <w:lang w:eastAsia="zh-CN"/>
          </w:rPr>
          <w:t>-</w:t>
        </w:r>
        <w:r>
          <w:rPr>
            <w:lang w:val="en-US" w:eastAsia="zh-CN"/>
          </w:rPr>
          <w:t>2</w:t>
        </w:r>
        <w:r>
          <w:t>: Data collection</w:t>
        </w:r>
        <w:r>
          <w:rPr>
            <w:lang w:val="en-US"/>
          </w:rPr>
          <w:t xml:space="preserve"> from MDAF</w:t>
        </w:r>
        <w:r>
          <w:t xml:space="preserve"> for Redundant Transmission Experience related analytics</w:t>
        </w:r>
      </w:ins>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trPr>
          <w:jc w:val="center"/>
          <w:ins w:id="15767" w:author="S2-2205119" w:date="2022-05-25T23:23:00Z"/>
        </w:trPr>
        <w:tc>
          <w:tcPr>
            <w:tcW w:w="2882" w:type="dxa"/>
          </w:tcPr>
          <w:p>
            <w:pPr>
              <w:pStyle w:val="TAH"/>
              <w:rPr>
                <w:ins w:id="15768" w:author="S2-2205119" w:date="2022-05-25T23:23:00Z"/>
              </w:rPr>
            </w:pPr>
            <w:ins w:id="15769" w:author="S2-2205119" w:date="2022-05-25T23:23:00Z">
              <w:r>
                <w:t>Information</w:t>
              </w:r>
            </w:ins>
          </w:p>
        </w:tc>
        <w:tc>
          <w:tcPr>
            <w:tcW w:w="1412" w:type="dxa"/>
          </w:tcPr>
          <w:p>
            <w:pPr>
              <w:pStyle w:val="TAH"/>
              <w:rPr>
                <w:ins w:id="15770" w:author="S2-2205119" w:date="2022-05-25T23:23:00Z"/>
              </w:rPr>
            </w:pPr>
            <w:ins w:id="15771" w:author="S2-2205119" w:date="2022-05-25T23:23:00Z">
              <w:r>
                <w:t>Source</w:t>
              </w:r>
            </w:ins>
          </w:p>
        </w:tc>
        <w:tc>
          <w:tcPr>
            <w:tcW w:w="3173" w:type="dxa"/>
          </w:tcPr>
          <w:p>
            <w:pPr>
              <w:pStyle w:val="TAH"/>
              <w:rPr>
                <w:ins w:id="15772" w:author="S2-2205119" w:date="2022-05-25T23:23:00Z"/>
              </w:rPr>
            </w:pPr>
            <w:ins w:id="15773" w:author="S2-2205119" w:date="2022-05-25T23:23:00Z">
              <w:r>
                <w:t>Description</w:t>
              </w:r>
            </w:ins>
          </w:p>
        </w:tc>
      </w:tr>
      <w:tr>
        <w:trPr>
          <w:jc w:val="center"/>
          <w:ins w:id="15774" w:author="S2-2205119" w:date="2022-05-25T23:23:00Z"/>
        </w:trPr>
        <w:tc>
          <w:tcPr>
            <w:tcW w:w="2882" w:type="dxa"/>
          </w:tcPr>
          <w:p>
            <w:pPr>
              <w:pStyle w:val="TAL"/>
              <w:rPr>
                <w:ins w:id="15775" w:author="S2-2205119" w:date="2022-05-25T23:23:00Z"/>
                <w:rFonts w:eastAsia="MS Mincho" w:cs="Arial"/>
                <w:szCs w:val="18"/>
              </w:rPr>
            </w:pPr>
            <w:ins w:id="15776" w:author="S2-2205119" w:date="2022-05-25T23:23:00Z">
              <w:r>
                <w:rPr>
                  <w:rFonts w:cs="Arial"/>
                  <w:szCs w:val="18"/>
                </w:rPr>
                <w:t>E2ELatencyIssueType</w:t>
              </w:r>
            </w:ins>
          </w:p>
        </w:tc>
        <w:tc>
          <w:tcPr>
            <w:tcW w:w="1412" w:type="dxa"/>
          </w:tcPr>
          <w:p>
            <w:pPr>
              <w:pStyle w:val="TAC"/>
              <w:rPr>
                <w:ins w:id="15777" w:author="S2-2205119" w:date="2022-05-25T23:23:00Z"/>
                <w:lang w:val="en-US"/>
              </w:rPr>
            </w:pPr>
            <w:ins w:id="15778" w:author="S2-2205119" w:date="2022-05-25T23:23:00Z">
              <w:r>
                <w:rPr>
                  <w:lang w:val="en-US"/>
                </w:rPr>
                <w:t>MDAF</w:t>
              </w:r>
            </w:ins>
          </w:p>
        </w:tc>
        <w:tc>
          <w:tcPr>
            <w:tcW w:w="3173" w:type="dxa"/>
          </w:tcPr>
          <w:p>
            <w:pPr>
              <w:keepNext/>
              <w:keepLines/>
              <w:spacing w:after="0"/>
              <w:rPr>
                <w:ins w:id="15779" w:author="S2-2205119" w:date="2022-05-25T23:23:00Z"/>
                <w:del w:id="15780" w:author="Rapporteur" w:date="2022-05-26T02:24:00Z"/>
                <w:rFonts w:ascii="Arial" w:hAnsi="Arial" w:cs="Arial"/>
                <w:sz w:val="18"/>
                <w:szCs w:val="18"/>
                <w:lang w:eastAsia="zh-CN"/>
              </w:rPr>
            </w:pPr>
            <w:ins w:id="15781" w:author="S2-2205119" w:date="2022-05-25T23:23:00Z">
              <w:r>
                <w:rPr>
                  <w:rFonts w:ascii="Arial" w:hAnsi="Arial" w:cs="Arial"/>
                  <w:sz w:val="18"/>
                  <w:szCs w:val="18"/>
                </w:rPr>
                <w:t>Indication the type of the E2E latency issue</w:t>
              </w:r>
              <w:r>
                <w:rPr>
                  <w:rFonts w:ascii="Arial" w:hAnsi="Arial" w:cs="Arial" w:hint="eastAsia"/>
                  <w:sz w:val="18"/>
                  <w:szCs w:val="18"/>
                  <w:lang w:eastAsia="zh-CN"/>
                </w:rPr>
                <w:t>.</w:t>
              </w:r>
            </w:ins>
          </w:p>
          <w:p>
            <w:pPr>
              <w:keepNext/>
              <w:keepLines/>
              <w:spacing w:after="0"/>
              <w:rPr>
                <w:ins w:id="15782" w:author="S2-2205119" w:date="2022-05-25T23:23:00Z"/>
                <w:rFonts w:ascii="Arial" w:eastAsia="等线" w:hAnsi="Arial" w:cs="Arial"/>
                <w:sz w:val="18"/>
                <w:szCs w:val="18"/>
                <w:lang w:eastAsia="zh-CN"/>
                <w:rPrChange w:id="15783" w:author="Rapporteur" w:date="2022-05-26T02:24:00Z">
                  <w:rPr>
                    <w:ins w:id="15784" w:author="S2-2205119" w:date="2022-05-25T23:23:00Z"/>
                    <w:rFonts w:ascii="Arial" w:hAnsi="Arial" w:cs="Arial"/>
                    <w:sz w:val="18"/>
                    <w:szCs w:val="18"/>
                    <w:lang w:eastAsia="zh-CN"/>
                  </w:rPr>
                </w:rPrChange>
              </w:rPr>
            </w:pPr>
          </w:p>
          <w:p>
            <w:pPr>
              <w:pStyle w:val="TAL"/>
              <w:rPr>
                <w:ins w:id="15785" w:author="S2-2205119" w:date="2022-05-25T23:23:00Z"/>
                <w:rFonts w:cs="Arial"/>
                <w:szCs w:val="18"/>
              </w:rPr>
            </w:pPr>
            <w:ins w:id="15786" w:author="S2-2205119" w:date="2022-05-25T23:23:00Z">
              <w:r>
                <w:rPr>
                  <w:rFonts w:cs="Arial"/>
                  <w:szCs w:val="18"/>
                </w:rPr>
                <w:t>The allowed value is one of the enumerated values: RAN latency issue, CN latency issue</w:t>
              </w:r>
            </w:ins>
          </w:p>
        </w:tc>
      </w:tr>
      <w:tr>
        <w:trPr>
          <w:jc w:val="center"/>
          <w:ins w:id="15787" w:author="S2-2205119" w:date="2022-05-25T23:23:00Z"/>
        </w:trPr>
        <w:tc>
          <w:tcPr>
            <w:tcW w:w="2882" w:type="dxa"/>
          </w:tcPr>
          <w:p>
            <w:pPr>
              <w:pStyle w:val="TAL"/>
              <w:rPr>
                <w:ins w:id="15788" w:author="S2-2205119" w:date="2022-05-25T23:23:00Z"/>
              </w:rPr>
            </w:pPr>
            <w:ins w:id="15789" w:author="S2-2205119" w:date="2022-05-25T23:23:00Z">
              <w:r>
                <w:rPr>
                  <w:rFonts w:cs="Arial"/>
                  <w:szCs w:val="18"/>
                </w:rPr>
                <w:t>AffectedObjects</w:t>
              </w:r>
            </w:ins>
          </w:p>
        </w:tc>
        <w:tc>
          <w:tcPr>
            <w:tcW w:w="1412" w:type="dxa"/>
          </w:tcPr>
          <w:p>
            <w:pPr>
              <w:pStyle w:val="TAC"/>
              <w:rPr>
                <w:ins w:id="15790" w:author="S2-2205119" w:date="2022-05-25T23:23:00Z"/>
              </w:rPr>
            </w:pPr>
            <w:ins w:id="15791" w:author="S2-2205119" w:date="2022-05-25T23:23:00Z">
              <w:r>
                <w:rPr>
                  <w:lang w:val="en-US"/>
                </w:rPr>
                <w:t>MDAF</w:t>
              </w:r>
            </w:ins>
          </w:p>
        </w:tc>
        <w:tc>
          <w:tcPr>
            <w:tcW w:w="3173" w:type="dxa"/>
          </w:tcPr>
          <w:p>
            <w:pPr>
              <w:pStyle w:val="TAL"/>
              <w:rPr>
                <w:ins w:id="15792" w:author="S2-2205119" w:date="2022-05-25T23:23:00Z"/>
                <w:rFonts w:cs="Arial"/>
                <w:szCs w:val="18"/>
              </w:rPr>
            </w:pPr>
            <w:ins w:id="15793" w:author="S2-2205119" w:date="2022-05-25T23:23:00Z">
              <w:r>
                <w:rPr>
                  <w:rFonts w:cs="Arial"/>
                  <w:szCs w:val="18"/>
                </w:rPr>
                <w:t>The managed object instances of subnetwork</w:t>
              </w:r>
              <w:r>
                <w:rPr>
                  <w:rFonts w:cs="Arial"/>
                  <w:szCs w:val="18"/>
                  <w:lang w:eastAsia="zh-CN"/>
                </w:rPr>
                <w:t>, managed elements</w:t>
              </w:r>
              <w:r>
                <w:rPr>
                  <w:rFonts w:cs="Arial"/>
                  <w:szCs w:val="18"/>
                </w:rPr>
                <w:t xml:space="preserve"> or network slices where the latency issue happens</w:t>
              </w:r>
            </w:ins>
          </w:p>
        </w:tc>
      </w:tr>
    </w:tbl>
    <w:p>
      <w:pPr>
        <w:jc w:val="both"/>
        <w:rPr>
          <w:ins w:id="15794" w:author="S2-2205119" w:date="2022-05-25T23:23:00Z"/>
          <w:lang w:val="en-US" w:eastAsia="zh-CN"/>
        </w:rPr>
      </w:pPr>
    </w:p>
    <w:p>
      <w:pPr>
        <w:pStyle w:val="31"/>
        <w:rPr>
          <w:ins w:id="15795" w:author="S2-2205119" w:date="2022-05-25T23:23:00Z"/>
        </w:rPr>
      </w:pPr>
      <w:bookmarkStart w:id="15796" w:name="_Toc17370"/>
      <w:bookmarkStart w:id="15797" w:name="_Toc104433435"/>
      <w:bookmarkStart w:id="15798" w:name="_Toc104467552"/>
      <w:bookmarkStart w:id="15799" w:name="_Toc104467887"/>
      <w:bookmarkStart w:id="15800" w:name="_Toc104468223"/>
      <w:ins w:id="15801" w:author="S2-2205119" w:date="2022-05-25T23:23:00Z">
        <w:r>
          <w:t>6.</w:t>
        </w:r>
        <w:del w:id="15802" w:author="Rapporteur" w:date="2022-05-26T00:30:00Z">
          <w:r>
            <w:delText>X</w:delText>
          </w:r>
        </w:del>
      </w:ins>
      <w:ins w:id="15803" w:author="Rapporteur" w:date="2022-05-26T11:20:00Z">
        <w:r>
          <w:t>60</w:t>
        </w:r>
      </w:ins>
      <w:ins w:id="15804" w:author="S2-2205119" w:date="2022-05-25T23:23:00Z">
        <w:r>
          <w:t>.2</w:t>
        </w:r>
        <w:r>
          <w:tab/>
          <w:t>Procedures</w:t>
        </w:r>
        <w:bookmarkEnd w:id="15796"/>
        <w:bookmarkEnd w:id="15797"/>
        <w:bookmarkEnd w:id="15798"/>
        <w:bookmarkEnd w:id="15799"/>
        <w:bookmarkEnd w:id="15800"/>
      </w:ins>
    </w:p>
    <w:p>
      <w:pPr>
        <w:rPr>
          <w:ins w:id="15805" w:author="S2-2205119" w:date="2022-05-25T23:23:00Z"/>
          <w:lang w:val="en-US"/>
        </w:rPr>
      </w:pPr>
      <w:ins w:id="15806" w:author="S2-2205119" w:date="2022-05-25T23:23:00Z">
        <w:r>
          <w:rPr>
            <w:rFonts w:eastAsia="MS Mincho"/>
            <w:lang w:val="en-US"/>
          </w:rPr>
          <w:t xml:space="preserve">For </w:t>
        </w:r>
        <w:r>
          <w:rPr>
            <w:lang w:eastAsia="zh-CN"/>
          </w:rPr>
          <w:t>Observed Service Experience related network data analytics</w:t>
        </w:r>
        <w:r>
          <w:rPr>
            <w:rFonts w:eastAsia="MS Mincho"/>
            <w:lang w:val="en-US"/>
          </w:rPr>
          <w:t>, t</w:t>
        </w:r>
        <w:r>
          <w:rPr>
            <w:rFonts w:eastAsia="MS Mincho" w:hint="eastAsia"/>
          </w:rPr>
          <w:t xml:space="preserve">he procedure in </w:t>
        </w:r>
        <w:r>
          <w:t>Figure 6.</w:t>
        </w:r>
        <w:r>
          <w:rPr>
            <w:lang w:val="en-US"/>
          </w:rPr>
          <w:t>4.5</w:t>
        </w:r>
        <w:r>
          <w:t>-1 of</w:t>
        </w:r>
        <w:r>
          <w:rPr>
            <w:lang w:val="en-US"/>
          </w:rPr>
          <w:t xml:space="preserve"> </w:t>
        </w:r>
        <w:r>
          <w:t>TS 23.288</w:t>
        </w:r>
        <w:r>
          <w:rPr>
            <w:lang w:val="en-US" w:eastAsia="zh-CN"/>
          </w:rPr>
          <w:t xml:space="preserve"> [5]</w:t>
        </w:r>
        <w:r>
          <w:t xml:space="preserve"> is re-used with additional data collection step from </w:t>
        </w:r>
        <w:r>
          <w:rPr>
            <w:lang w:val="en-US"/>
          </w:rPr>
          <w:t>MDAF as defined in TS 28.104</w:t>
        </w:r>
        <w:r>
          <w:rPr>
            <w:lang w:val="en-US" w:eastAsia="zh-CN"/>
          </w:rPr>
          <w:t xml:space="preserve"> [</w:t>
        </w:r>
        <w:del w:id="15807" w:author="Rapporteur" w:date="2022-05-25T23:24:00Z">
          <w:r>
            <w:rPr>
              <w:lang w:val="en-US" w:eastAsia="zh-CN"/>
            </w:rPr>
            <w:delText>x</w:delText>
          </w:r>
        </w:del>
      </w:ins>
      <w:ins w:id="15808" w:author="Rapporteur" w:date="2022-05-25T23:24:00Z">
        <w:r>
          <w:rPr>
            <w:lang w:val="en-US" w:eastAsia="zh-CN"/>
          </w:rPr>
          <w:t>1</w:t>
        </w:r>
      </w:ins>
      <w:ins w:id="15809" w:author="Rapporteur" w:date="2022-05-26T01:56:00Z">
        <w:r>
          <w:rPr>
            <w:lang w:val="en-US" w:eastAsia="zh-CN"/>
          </w:rPr>
          <w:t>5</w:t>
        </w:r>
      </w:ins>
      <w:ins w:id="15810" w:author="S2-2205119" w:date="2022-05-25T23:23:00Z">
        <w:r>
          <w:rPr>
            <w:lang w:val="en-US" w:eastAsia="zh-CN"/>
          </w:rPr>
          <w:t>]</w:t>
        </w:r>
        <w:r>
          <w:rPr>
            <w:lang w:val="en-US"/>
          </w:rPr>
          <w:t>.</w:t>
        </w:r>
      </w:ins>
    </w:p>
    <w:p>
      <w:pPr>
        <w:rPr>
          <w:ins w:id="15811" w:author="S2-2205119" w:date="2022-05-25T23:23:00Z"/>
          <w:lang w:val="en-US"/>
        </w:rPr>
      </w:pPr>
      <w:ins w:id="15812" w:author="S2-2205119" w:date="2022-05-25T23:23:00Z">
        <w:r>
          <w:rPr>
            <w:lang w:val="en-US"/>
          </w:rPr>
          <w:t xml:space="preserve">For </w:t>
        </w:r>
        <w:r>
          <w:t>Redundant Transmission Experience related analytics</w:t>
        </w:r>
        <w:r>
          <w:rPr>
            <w:lang w:val="en-US"/>
          </w:rPr>
          <w:t xml:space="preserve">, </w:t>
        </w:r>
        <w:r>
          <w:rPr>
            <w:rFonts w:eastAsia="MS Mincho"/>
            <w:lang w:val="en-US"/>
          </w:rPr>
          <w:t>t</w:t>
        </w:r>
        <w:r>
          <w:rPr>
            <w:rFonts w:eastAsia="MS Mincho" w:hint="eastAsia"/>
          </w:rPr>
          <w:t xml:space="preserve">he procedure in </w:t>
        </w:r>
        <w:r>
          <w:t>Figure 6.13.4.1-1 of TS 23.288</w:t>
        </w:r>
        <w:r>
          <w:rPr>
            <w:lang w:val="en-US" w:eastAsia="zh-CN"/>
          </w:rPr>
          <w:t xml:space="preserve"> [5]</w:t>
        </w:r>
        <w:r>
          <w:t xml:space="preserve"> is re-used with additional data collection step from </w:t>
        </w:r>
        <w:r>
          <w:rPr>
            <w:lang w:val="en-US"/>
          </w:rPr>
          <w:t>MDAF as defined in TS 28.104</w:t>
        </w:r>
        <w:r>
          <w:rPr>
            <w:lang w:val="en-US" w:eastAsia="zh-CN"/>
          </w:rPr>
          <w:t xml:space="preserve"> [</w:t>
        </w:r>
        <w:del w:id="15813" w:author="Rapporteur" w:date="2022-05-25T23:24:00Z">
          <w:r>
            <w:rPr>
              <w:lang w:val="en-US" w:eastAsia="zh-CN"/>
            </w:rPr>
            <w:delText>x</w:delText>
          </w:r>
        </w:del>
      </w:ins>
      <w:ins w:id="15814" w:author="Rapporteur" w:date="2022-05-25T23:24:00Z">
        <w:r>
          <w:rPr>
            <w:lang w:val="en-US" w:eastAsia="zh-CN"/>
          </w:rPr>
          <w:t>1</w:t>
        </w:r>
      </w:ins>
      <w:ins w:id="15815" w:author="Rapporteur" w:date="2022-05-26T01:56:00Z">
        <w:r>
          <w:rPr>
            <w:lang w:val="en-US" w:eastAsia="zh-CN"/>
          </w:rPr>
          <w:t>5</w:t>
        </w:r>
      </w:ins>
      <w:ins w:id="15816" w:author="S2-2205119" w:date="2022-05-25T23:23:00Z">
        <w:r>
          <w:rPr>
            <w:lang w:val="en-US" w:eastAsia="zh-CN"/>
          </w:rPr>
          <w:t>]</w:t>
        </w:r>
        <w:r>
          <w:rPr>
            <w:lang w:val="en-US"/>
          </w:rPr>
          <w:t>.</w:t>
        </w:r>
      </w:ins>
    </w:p>
    <w:p>
      <w:pPr>
        <w:pStyle w:val="31"/>
        <w:rPr>
          <w:ins w:id="15817" w:author="S2-2205119" w:date="2022-05-25T23:23:00Z"/>
        </w:rPr>
      </w:pPr>
      <w:bookmarkStart w:id="15818" w:name="_Toc8172"/>
      <w:bookmarkStart w:id="15819" w:name="_Toc104433436"/>
      <w:bookmarkStart w:id="15820" w:name="_Toc104467553"/>
      <w:bookmarkStart w:id="15821" w:name="_Toc104467888"/>
      <w:bookmarkStart w:id="15822" w:name="_Toc104468224"/>
      <w:ins w:id="15823" w:author="S2-2205119" w:date="2022-05-25T23:23:00Z">
        <w:r>
          <w:t>6.</w:t>
        </w:r>
        <w:del w:id="15824" w:author="Rapporteur" w:date="2022-05-26T00:30:00Z">
          <w:r>
            <w:delText>X</w:delText>
          </w:r>
        </w:del>
      </w:ins>
      <w:ins w:id="15825" w:author="Rapporteur" w:date="2022-05-26T11:20:00Z">
        <w:r>
          <w:t>60</w:t>
        </w:r>
      </w:ins>
      <w:ins w:id="15826" w:author="S2-2205119" w:date="2022-05-25T23:23:00Z">
        <w:r>
          <w:t>.3</w:t>
        </w:r>
        <w:r>
          <w:tab/>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5818"/>
        <w:bookmarkEnd w:id="15819"/>
        <w:bookmarkEnd w:id="15820"/>
        <w:bookmarkEnd w:id="15821"/>
        <w:bookmarkEnd w:id="15822"/>
      </w:ins>
    </w:p>
    <w:p>
      <w:pPr>
        <w:rPr>
          <w:ins w:id="15827" w:author="S2-2205098" w:date="2022-05-25T18:34:00Z"/>
          <w:del w:id="15828" w:author="Rapporteur" w:date="2022-05-26T02:24:00Z"/>
          <w:lang w:eastAsia="zh-CN"/>
        </w:rPr>
      </w:pPr>
    </w:p>
    <w:p>
      <w:pPr>
        <w:rPr>
          <w:ins w:id="15829" w:author="S2-2204500" w:date="2022-05-25T18:25:00Z"/>
          <w:del w:id="15830" w:author="Rapporteur" w:date="2022-05-26T02:24:00Z"/>
          <w:lang w:val="en-US"/>
        </w:rPr>
      </w:pPr>
    </w:p>
    <w:p>
      <w:pPr>
        <w:rPr>
          <w:ins w:id="15831" w:author="S2-2205089" w:date="2022-05-25T18:03:00Z"/>
          <w:del w:id="15832" w:author="Rapporteur" w:date="2022-05-26T02:24:00Z"/>
          <w:rFonts w:eastAsia="Yu Mincho"/>
        </w:rPr>
      </w:pPr>
    </w:p>
    <w:p>
      <w:pPr>
        <w:rPr>
          <w:ins w:id="15833" w:author="S2-2205086" w:date="2022-05-25T17:56:00Z"/>
          <w:del w:id="15834" w:author="Rapporteur" w:date="2022-05-26T02:24:00Z"/>
          <w:rFonts w:eastAsia="MS Mincho"/>
          <w:lang w:val="en-US"/>
        </w:rPr>
      </w:pPr>
    </w:p>
    <w:p>
      <w:pPr>
        <w:rPr>
          <w:ins w:id="15835" w:author="S2-2205082" w:date="2022-05-25T16:08:00Z"/>
          <w:del w:id="15836" w:author="Rapporteur" w:date="2022-05-26T02:24:00Z"/>
          <w:lang w:eastAsia="ja-JP"/>
        </w:rPr>
      </w:pPr>
    </w:p>
    <w:p>
      <w:pPr>
        <w:pStyle w:val="1"/>
      </w:pPr>
      <w:bookmarkStart w:id="15837" w:name="_Toc32405"/>
      <w:bookmarkStart w:id="15838" w:name="_Toc104433437"/>
      <w:bookmarkStart w:id="15839" w:name="_Toc104467554"/>
      <w:bookmarkStart w:id="15840" w:name="_Toc104467889"/>
      <w:bookmarkStart w:id="15841" w:name="_Toc104468225"/>
      <w:r>
        <w:t>7</w:t>
      </w:r>
      <w:r>
        <w:tab/>
        <w:t>Overall Evaluation</w:t>
      </w:r>
      <w:bookmarkEnd w:id="6534"/>
      <w:bookmarkEnd w:id="6535"/>
      <w:bookmarkEnd w:id="6536"/>
      <w:bookmarkEnd w:id="6537"/>
      <w:bookmarkEnd w:id="6538"/>
      <w:bookmarkEnd w:id="6539"/>
      <w:bookmarkEnd w:id="6540"/>
      <w:bookmarkEnd w:id="6541"/>
      <w:bookmarkEnd w:id="15837"/>
      <w:bookmarkEnd w:id="15838"/>
      <w:bookmarkEnd w:id="15839"/>
      <w:bookmarkEnd w:id="15840"/>
      <w:bookmarkEnd w:id="15841"/>
    </w:p>
    <w:p>
      <w:pPr>
        <w:pStyle w:val="EditorsNote"/>
        <w:rPr>
          <w:lang w:eastAsia="en-US"/>
        </w:rPr>
      </w:pPr>
      <w:r>
        <w:t>Editor's note:</w:t>
      </w:r>
      <w:r>
        <w:tab/>
        <w:t>This clause will provide evaluation of different solutions.</w:t>
      </w:r>
    </w:p>
    <w:p>
      <w:pPr>
        <w:rPr>
          <w:lang w:eastAsia="en-US"/>
        </w:rPr>
      </w:pPr>
    </w:p>
    <w:p>
      <w:pPr>
        <w:pStyle w:val="1"/>
      </w:pPr>
      <w:bookmarkStart w:id="15842" w:name="_Toc97057843"/>
      <w:bookmarkStart w:id="15843" w:name="_Toc17960"/>
      <w:bookmarkStart w:id="15844" w:name="_Toc97052461"/>
      <w:bookmarkStart w:id="15845" w:name="_Toc101171031"/>
      <w:bookmarkStart w:id="15846" w:name="_Toc97052789"/>
      <w:bookmarkStart w:id="15847" w:name="_Toc27950"/>
      <w:bookmarkStart w:id="15848" w:name="_Toc104433438"/>
      <w:bookmarkStart w:id="15849" w:name="_Toc104467555"/>
      <w:bookmarkStart w:id="15850" w:name="_Toc104467890"/>
      <w:bookmarkStart w:id="15851" w:name="_Toc104468226"/>
      <w:r>
        <w:t>8</w:t>
      </w:r>
      <w:r>
        <w:tab/>
        <w:t>Conclusions</w:t>
      </w:r>
      <w:bookmarkEnd w:id="6542"/>
      <w:bookmarkEnd w:id="6543"/>
      <w:bookmarkEnd w:id="6544"/>
      <w:bookmarkEnd w:id="6545"/>
      <w:bookmarkEnd w:id="15842"/>
      <w:bookmarkEnd w:id="15843"/>
      <w:bookmarkEnd w:id="15844"/>
      <w:bookmarkEnd w:id="15845"/>
      <w:bookmarkEnd w:id="15846"/>
      <w:bookmarkEnd w:id="15847"/>
      <w:bookmarkEnd w:id="15848"/>
      <w:bookmarkEnd w:id="15849"/>
      <w:bookmarkEnd w:id="15850"/>
      <w:bookmarkEnd w:id="15851"/>
    </w:p>
    <w:p>
      <w:pPr>
        <w:pStyle w:val="EditorsNote"/>
        <w:rPr>
          <w:lang w:eastAsia="en-US"/>
        </w:rPr>
      </w:pPr>
      <w:r>
        <w:t>Editor's note:</w:t>
      </w:r>
      <w:r>
        <w:tab/>
        <w:t>This clause will list conclusions that have been agreed during the course of the study item activities.</w:t>
      </w:r>
    </w:p>
    <w:p>
      <w:pPr>
        <w:rPr>
          <w:lang w:eastAsia="en-US"/>
        </w:rPr>
      </w:pPr>
      <w:bookmarkStart w:id="15852" w:name="_Toc97052462"/>
      <w:bookmarkStart w:id="15853" w:name="_Toc97052790"/>
      <w:bookmarkStart w:id="15854" w:name="_Toc8418"/>
      <w:bookmarkStart w:id="15855" w:name="_Toc101171032"/>
    </w:p>
    <w:p>
      <w:pPr>
        <w:pStyle w:val="9"/>
      </w:pPr>
      <w:r>
        <w:br w:type="page"/>
      </w:r>
      <w:bookmarkStart w:id="15856" w:name="_Toc104433439"/>
      <w:bookmarkStart w:id="15857" w:name="_Toc104467891"/>
      <w:bookmarkStart w:id="15858" w:name="_Toc104468227"/>
      <w:r>
        <w:lastRenderedPageBreak/>
        <w:t>Annex A:</w:t>
      </w:r>
      <w:r>
        <w:br/>
        <w:t>Change history</w:t>
      </w:r>
      <w:bookmarkEnd w:id="15852"/>
      <w:bookmarkEnd w:id="15853"/>
      <w:bookmarkEnd w:id="15854"/>
      <w:bookmarkEnd w:id="15855"/>
      <w:bookmarkEnd w:id="15856"/>
      <w:bookmarkEnd w:id="15857"/>
      <w:bookmarkEnd w:id="15858"/>
    </w:p>
    <w:tbl>
      <w:tblPr>
        <w:tblW w:w="97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49"/>
        <w:gridCol w:w="1045"/>
        <w:gridCol w:w="425"/>
        <w:gridCol w:w="425"/>
        <w:gridCol w:w="425"/>
        <w:gridCol w:w="4962"/>
        <w:gridCol w:w="708"/>
      </w:tblGrid>
      <w:tr>
        <w:trPr>
          <w:cantSplit/>
        </w:trPr>
        <w:tc>
          <w:tcPr>
            <w:tcW w:w="9739" w:type="dxa"/>
            <w:gridSpan w:val="8"/>
            <w:tcBorders>
              <w:bottom w:val="nil"/>
            </w:tcBorders>
            <w:shd w:val="solid" w:color="FFFFFF" w:fill="auto"/>
          </w:tcPr>
          <w:bookmarkEnd w:id="6546"/>
          <w:p>
            <w:pPr>
              <w:pStyle w:val="TAL"/>
              <w:jc w:val="center"/>
              <w:rPr>
                <w:b/>
                <w:sz w:val="16"/>
              </w:rPr>
            </w:pPr>
            <w:r>
              <w:rPr>
                <w:b/>
              </w:rPr>
              <w:t>Change history</w:t>
            </w:r>
          </w:p>
        </w:tc>
      </w:tr>
      <w:tr>
        <w:tc>
          <w:tcPr>
            <w:tcW w:w="800" w:type="dxa"/>
            <w:shd w:val="pct10" w:color="auto" w:fill="FFFFFF"/>
          </w:tcPr>
          <w:p>
            <w:pPr>
              <w:pStyle w:val="TAL"/>
              <w:rPr>
                <w:b/>
                <w:sz w:val="16"/>
              </w:rPr>
            </w:pPr>
            <w:r>
              <w:rPr>
                <w:b/>
                <w:sz w:val="16"/>
              </w:rPr>
              <w:t>Date</w:t>
            </w:r>
          </w:p>
        </w:tc>
        <w:tc>
          <w:tcPr>
            <w:tcW w:w="949" w:type="dxa"/>
            <w:shd w:val="pct10" w:color="auto" w:fill="FFFFFF"/>
          </w:tcPr>
          <w:p>
            <w:pPr>
              <w:pStyle w:val="TAL"/>
              <w:rPr>
                <w:b/>
                <w:sz w:val="16"/>
              </w:rPr>
            </w:pPr>
            <w:r>
              <w:rPr>
                <w:b/>
                <w:sz w:val="16"/>
              </w:rPr>
              <w:t>Meeting</w:t>
            </w:r>
          </w:p>
        </w:tc>
        <w:tc>
          <w:tcPr>
            <w:tcW w:w="1045" w:type="dxa"/>
            <w:shd w:val="pct10" w:color="auto" w:fill="FFFFFF"/>
          </w:tcPr>
          <w:p>
            <w:pPr>
              <w:pStyle w:val="TAL"/>
              <w:rPr>
                <w:b/>
                <w:sz w:val="16"/>
              </w:rPr>
            </w:pPr>
            <w:r>
              <w:rPr>
                <w:b/>
                <w:sz w:val="16"/>
              </w:rPr>
              <w:t>TDoc</w:t>
            </w:r>
          </w:p>
        </w:tc>
        <w:tc>
          <w:tcPr>
            <w:tcW w:w="425" w:type="dxa"/>
            <w:shd w:val="pct10" w:color="auto" w:fill="FFFFFF"/>
          </w:tcPr>
          <w:p>
            <w:pPr>
              <w:pStyle w:val="TAL"/>
              <w:rPr>
                <w:b/>
                <w:sz w:val="16"/>
              </w:rPr>
            </w:pPr>
            <w:r>
              <w:rPr>
                <w:b/>
                <w:sz w:val="16"/>
              </w:rPr>
              <w:t>CR</w:t>
            </w:r>
          </w:p>
        </w:tc>
        <w:tc>
          <w:tcPr>
            <w:tcW w:w="425" w:type="dxa"/>
            <w:shd w:val="pct10" w:color="auto" w:fill="FFFFFF"/>
          </w:tcPr>
          <w:p>
            <w:pPr>
              <w:pStyle w:val="TAL"/>
              <w:rPr>
                <w:b/>
                <w:sz w:val="16"/>
              </w:rPr>
            </w:pPr>
            <w:r>
              <w:rPr>
                <w:b/>
                <w:sz w:val="16"/>
              </w:rPr>
              <w:t>Rev</w:t>
            </w:r>
          </w:p>
        </w:tc>
        <w:tc>
          <w:tcPr>
            <w:tcW w:w="425" w:type="dxa"/>
            <w:shd w:val="pct10" w:color="auto" w:fill="FFFFFF"/>
          </w:tcPr>
          <w:p>
            <w:pPr>
              <w:pStyle w:val="TAL"/>
              <w:rPr>
                <w:b/>
                <w:sz w:val="16"/>
              </w:rPr>
            </w:pPr>
            <w:r>
              <w:rPr>
                <w:b/>
                <w:sz w:val="16"/>
              </w:rPr>
              <w:t>Cat</w:t>
            </w:r>
          </w:p>
        </w:tc>
        <w:tc>
          <w:tcPr>
            <w:tcW w:w="4962" w:type="dxa"/>
            <w:shd w:val="pct10" w:color="auto" w:fill="FFFFFF"/>
          </w:tcPr>
          <w:p>
            <w:pPr>
              <w:pStyle w:val="TAL"/>
              <w:rPr>
                <w:b/>
                <w:sz w:val="16"/>
              </w:rPr>
            </w:pPr>
            <w:r>
              <w:rPr>
                <w:b/>
                <w:sz w:val="16"/>
              </w:rPr>
              <w:t>Subject/Comment</w:t>
            </w:r>
          </w:p>
        </w:tc>
        <w:tc>
          <w:tcPr>
            <w:tcW w:w="708" w:type="dxa"/>
            <w:shd w:val="pct10" w:color="auto" w:fill="FFFFFF"/>
          </w:tcPr>
          <w:p>
            <w:pPr>
              <w:pStyle w:val="TAL"/>
              <w:rPr>
                <w:b/>
                <w:sz w:val="16"/>
              </w:rPr>
            </w:pPr>
            <w:r>
              <w:rPr>
                <w:b/>
                <w:sz w:val="16"/>
              </w:rPr>
              <w:t>New version</w:t>
            </w:r>
          </w:p>
        </w:tc>
      </w:tr>
      <w:tr>
        <w:tc>
          <w:tcPr>
            <w:tcW w:w="800" w:type="dxa"/>
            <w:shd w:val="solid" w:color="FFFFFF" w:fill="auto"/>
          </w:tcPr>
          <w:p>
            <w:pPr>
              <w:pStyle w:val="TAC"/>
              <w:rPr>
                <w:sz w:val="16"/>
                <w:szCs w:val="16"/>
              </w:rPr>
            </w:pPr>
            <w:r>
              <w:rPr>
                <w:sz w:val="16"/>
                <w:szCs w:val="16"/>
              </w:rPr>
              <w:t>2022-02</w:t>
            </w:r>
          </w:p>
        </w:tc>
        <w:tc>
          <w:tcPr>
            <w:tcW w:w="949" w:type="dxa"/>
            <w:shd w:val="solid" w:color="FFFFFF" w:fill="auto"/>
          </w:tcPr>
          <w:p>
            <w:pPr>
              <w:pStyle w:val="TAC"/>
              <w:rPr>
                <w:sz w:val="16"/>
                <w:szCs w:val="16"/>
              </w:rPr>
            </w:pPr>
            <w:r>
              <w:rPr>
                <w:sz w:val="16"/>
                <w:szCs w:val="16"/>
              </w:rPr>
              <w:t>SA2#149E</w:t>
            </w:r>
          </w:p>
        </w:tc>
        <w:tc>
          <w:tcPr>
            <w:tcW w:w="1045" w:type="dxa"/>
            <w:shd w:val="solid" w:color="FFFFFF" w:fill="auto"/>
          </w:tcPr>
          <w:p>
            <w:pPr>
              <w:pStyle w:val="TAC"/>
              <w:rPr>
                <w:sz w:val="16"/>
                <w:szCs w:val="16"/>
              </w:rPr>
            </w:pPr>
            <w:r>
              <w:rPr>
                <w:sz w:val="16"/>
                <w:szCs w:val="16"/>
              </w:rPr>
              <w:t>S2-2201066</w:t>
            </w:r>
          </w:p>
        </w:tc>
        <w:tc>
          <w:tcPr>
            <w:tcW w:w="425" w:type="dxa"/>
            <w:shd w:val="solid" w:color="FFFFFF" w:fill="auto"/>
          </w:tcPr>
          <w:p>
            <w:pPr>
              <w:pStyle w:val="TAL"/>
              <w:rPr>
                <w:sz w:val="16"/>
                <w:szCs w:val="16"/>
              </w:rPr>
            </w:pPr>
            <w:r>
              <w:rPr>
                <w:sz w:val="16"/>
                <w:szCs w:val="16"/>
              </w:rPr>
              <w:t>-</w:t>
            </w:r>
          </w:p>
        </w:tc>
        <w:tc>
          <w:tcPr>
            <w:tcW w:w="425" w:type="dxa"/>
            <w:shd w:val="solid" w:color="FFFFFF" w:fill="auto"/>
          </w:tcPr>
          <w:p>
            <w:pPr>
              <w:pStyle w:val="TAR"/>
              <w:rPr>
                <w:sz w:val="16"/>
                <w:szCs w:val="16"/>
              </w:rPr>
            </w:pPr>
            <w:r>
              <w:rPr>
                <w:sz w:val="16"/>
                <w:szCs w:val="16"/>
              </w:rPr>
              <w:t>-</w:t>
            </w:r>
          </w:p>
        </w:tc>
        <w:tc>
          <w:tcPr>
            <w:tcW w:w="425" w:type="dxa"/>
            <w:shd w:val="solid" w:color="FFFFFF" w:fill="auto"/>
          </w:tcPr>
          <w:p>
            <w:pPr>
              <w:pStyle w:val="TAC"/>
              <w:rPr>
                <w:sz w:val="16"/>
                <w:szCs w:val="16"/>
              </w:rPr>
            </w:pPr>
            <w:r>
              <w:rPr>
                <w:sz w:val="16"/>
                <w:szCs w:val="16"/>
              </w:rPr>
              <w:t>-</w:t>
            </w:r>
          </w:p>
        </w:tc>
        <w:tc>
          <w:tcPr>
            <w:tcW w:w="4962" w:type="dxa"/>
            <w:shd w:val="solid" w:color="FFFFFF" w:fill="auto"/>
          </w:tcPr>
          <w:p>
            <w:pPr>
              <w:pStyle w:val="TAL"/>
              <w:rPr>
                <w:sz w:val="16"/>
                <w:szCs w:val="16"/>
              </w:rPr>
            </w:pPr>
            <w:r>
              <w:rPr>
                <w:rFonts w:eastAsia="MS Mincho"/>
                <w:sz w:val="16"/>
                <w:szCs w:val="16"/>
              </w:rPr>
              <w:t>Skeleton document proposal</w:t>
            </w:r>
          </w:p>
        </w:tc>
        <w:tc>
          <w:tcPr>
            <w:tcW w:w="708" w:type="dxa"/>
            <w:shd w:val="solid" w:color="FFFFFF" w:fill="auto"/>
          </w:tcPr>
          <w:p>
            <w:pPr>
              <w:pStyle w:val="TAC"/>
              <w:rPr>
                <w:sz w:val="16"/>
                <w:szCs w:val="16"/>
              </w:rPr>
            </w:pPr>
            <w:r>
              <w:rPr>
                <w:sz w:val="16"/>
                <w:szCs w:val="16"/>
              </w:rPr>
              <w:t>0.0.0</w:t>
            </w:r>
          </w:p>
        </w:tc>
      </w:tr>
      <w:tr>
        <w:tc>
          <w:tcPr>
            <w:tcW w:w="800" w:type="dxa"/>
            <w:shd w:val="solid" w:color="FFFFFF" w:fill="auto"/>
          </w:tcPr>
          <w:p>
            <w:pPr>
              <w:pStyle w:val="TAC"/>
              <w:rPr>
                <w:sz w:val="16"/>
                <w:szCs w:val="16"/>
              </w:rPr>
            </w:pPr>
            <w:r>
              <w:rPr>
                <w:sz w:val="16"/>
                <w:szCs w:val="16"/>
              </w:rPr>
              <w:t>2022-03</w:t>
            </w:r>
          </w:p>
        </w:tc>
        <w:tc>
          <w:tcPr>
            <w:tcW w:w="949" w:type="dxa"/>
            <w:shd w:val="solid" w:color="FFFFFF" w:fill="auto"/>
          </w:tcPr>
          <w:p>
            <w:pPr>
              <w:pStyle w:val="TAC"/>
              <w:rPr>
                <w:sz w:val="16"/>
                <w:szCs w:val="16"/>
              </w:rPr>
            </w:pPr>
            <w:r>
              <w:rPr>
                <w:sz w:val="16"/>
                <w:szCs w:val="16"/>
              </w:rPr>
              <w:t>SA2#149E</w:t>
            </w:r>
          </w:p>
        </w:tc>
        <w:tc>
          <w:tcPr>
            <w:tcW w:w="1045" w:type="dxa"/>
            <w:shd w:val="solid" w:color="FFFFFF" w:fill="auto"/>
          </w:tcPr>
          <w:p>
            <w:pPr>
              <w:pStyle w:val="TAC"/>
              <w:rPr>
                <w:sz w:val="16"/>
                <w:szCs w:val="16"/>
              </w:rPr>
            </w:pPr>
          </w:p>
        </w:tc>
        <w:tc>
          <w:tcPr>
            <w:tcW w:w="425" w:type="dxa"/>
            <w:shd w:val="solid" w:color="FFFFFF" w:fill="auto"/>
          </w:tcPr>
          <w:p>
            <w:pPr>
              <w:pStyle w:val="TAL"/>
              <w:rPr>
                <w:sz w:val="16"/>
                <w:szCs w:val="16"/>
              </w:rPr>
            </w:pPr>
            <w:r>
              <w:rPr>
                <w:sz w:val="16"/>
                <w:szCs w:val="16"/>
              </w:rPr>
              <w:t>-</w:t>
            </w:r>
          </w:p>
        </w:tc>
        <w:tc>
          <w:tcPr>
            <w:tcW w:w="425" w:type="dxa"/>
            <w:shd w:val="solid" w:color="FFFFFF" w:fill="auto"/>
          </w:tcPr>
          <w:p>
            <w:pPr>
              <w:pStyle w:val="TAR"/>
              <w:rPr>
                <w:sz w:val="16"/>
                <w:szCs w:val="16"/>
              </w:rPr>
            </w:pPr>
            <w:r>
              <w:rPr>
                <w:sz w:val="16"/>
                <w:szCs w:val="16"/>
              </w:rPr>
              <w:t>-</w:t>
            </w:r>
          </w:p>
        </w:tc>
        <w:tc>
          <w:tcPr>
            <w:tcW w:w="425" w:type="dxa"/>
            <w:shd w:val="solid" w:color="FFFFFF" w:fill="auto"/>
          </w:tcPr>
          <w:p>
            <w:pPr>
              <w:pStyle w:val="TAC"/>
              <w:rPr>
                <w:sz w:val="16"/>
                <w:szCs w:val="16"/>
              </w:rPr>
            </w:pPr>
            <w:r>
              <w:rPr>
                <w:sz w:val="16"/>
                <w:szCs w:val="16"/>
              </w:rPr>
              <w:t>-</w:t>
            </w:r>
          </w:p>
        </w:tc>
        <w:tc>
          <w:tcPr>
            <w:tcW w:w="4962" w:type="dxa"/>
            <w:shd w:val="solid" w:color="FFFFFF" w:fill="auto"/>
          </w:tcPr>
          <w:p>
            <w:pPr>
              <w:pStyle w:val="TAL"/>
              <w:rPr>
                <w:sz w:val="16"/>
                <w:szCs w:val="16"/>
              </w:rPr>
            </w:pPr>
            <w:r>
              <w:rPr>
                <w:sz w:val="16"/>
                <w:szCs w:val="16"/>
              </w:rPr>
              <w:t>Inclusion of documents approved in SA2#149E:</w:t>
            </w:r>
          </w:p>
          <w:p>
            <w:pPr>
              <w:pStyle w:val="TAL"/>
              <w:rPr>
                <w:sz w:val="16"/>
                <w:szCs w:val="16"/>
              </w:rPr>
            </w:pPr>
            <w:r>
              <w:rPr>
                <w:sz w:val="16"/>
                <w:szCs w:val="16"/>
              </w:rPr>
              <w:t>S2-2201617, S2-2200821, S2-2201618, S2-2201619, S2-2201620, S2-2201861, S2-2201622, S2-2201632, S2-2201623, S2-2201624, S2-2201625.</w:t>
            </w:r>
          </w:p>
        </w:tc>
        <w:tc>
          <w:tcPr>
            <w:tcW w:w="708" w:type="dxa"/>
            <w:shd w:val="solid" w:color="FFFFFF" w:fill="auto"/>
          </w:tcPr>
          <w:p>
            <w:pPr>
              <w:pStyle w:val="TAC"/>
              <w:rPr>
                <w:sz w:val="16"/>
                <w:szCs w:val="16"/>
              </w:rPr>
            </w:pPr>
            <w:r>
              <w:rPr>
                <w:sz w:val="16"/>
                <w:szCs w:val="16"/>
              </w:rPr>
              <w:t>0.1.0</w:t>
            </w:r>
          </w:p>
        </w:tc>
      </w:tr>
      <w:tr>
        <w:tc>
          <w:tcPr>
            <w:tcW w:w="800" w:type="dxa"/>
            <w:shd w:val="solid" w:color="FFFFFF" w:fill="auto"/>
          </w:tcPr>
          <w:p>
            <w:pPr>
              <w:pStyle w:val="TAC"/>
              <w:rPr>
                <w:sz w:val="16"/>
                <w:szCs w:val="16"/>
              </w:rPr>
            </w:pPr>
            <w:r>
              <w:rPr>
                <w:sz w:val="16"/>
                <w:szCs w:val="16"/>
              </w:rPr>
              <w:t>2022-04</w:t>
            </w:r>
          </w:p>
        </w:tc>
        <w:tc>
          <w:tcPr>
            <w:tcW w:w="949" w:type="dxa"/>
            <w:shd w:val="solid" w:color="FFFFFF" w:fill="auto"/>
          </w:tcPr>
          <w:p>
            <w:pPr>
              <w:pStyle w:val="TAC"/>
              <w:rPr>
                <w:sz w:val="16"/>
                <w:szCs w:val="16"/>
              </w:rPr>
            </w:pPr>
            <w:r>
              <w:rPr>
                <w:sz w:val="16"/>
                <w:szCs w:val="16"/>
              </w:rPr>
              <w:t>SA2#150E</w:t>
            </w:r>
          </w:p>
        </w:tc>
        <w:tc>
          <w:tcPr>
            <w:tcW w:w="1045" w:type="dxa"/>
            <w:shd w:val="solid" w:color="FFFFFF" w:fill="auto"/>
          </w:tcPr>
          <w:p>
            <w:pPr>
              <w:pStyle w:val="TAC"/>
              <w:rPr>
                <w:sz w:val="16"/>
                <w:szCs w:val="16"/>
              </w:rPr>
            </w:pPr>
          </w:p>
        </w:tc>
        <w:tc>
          <w:tcPr>
            <w:tcW w:w="425" w:type="dxa"/>
            <w:shd w:val="solid" w:color="FFFFFF" w:fill="auto"/>
          </w:tcPr>
          <w:p>
            <w:pPr>
              <w:pStyle w:val="TAL"/>
              <w:rPr>
                <w:sz w:val="16"/>
                <w:szCs w:val="16"/>
              </w:rPr>
            </w:pPr>
          </w:p>
        </w:tc>
        <w:tc>
          <w:tcPr>
            <w:tcW w:w="425" w:type="dxa"/>
            <w:shd w:val="solid" w:color="FFFFFF" w:fill="auto"/>
          </w:tcPr>
          <w:p>
            <w:pPr>
              <w:pStyle w:val="TAR"/>
              <w:rPr>
                <w:sz w:val="16"/>
                <w:szCs w:val="16"/>
              </w:rPr>
            </w:pPr>
          </w:p>
        </w:tc>
        <w:tc>
          <w:tcPr>
            <w:tcW w:w="425" w:type="dxa"/>
            <w:shd w:val="solid" w:color="FFFFFF" w:fill="auto"/>
          </w:tcPr>
          <w:p>
            <w:pPr>
              <w:pStyle w:val="TAC"/>
              <w:rPr>
                <w:sz w:val="16"/>
                <w:szCs w:val="16"/>
              </w:rPr>
            </w:pPr>
          </w:p>
        </w:tc>
        <w:tc>
          <w:tcPr>
            <w:tcW w:w="4962" w:type="dxa"/>
            <w:shd w:val="solid" w:color="FFFFFF" w:fill="auto"/>
          </w:tcPr>
          <w:p>
            <w:pPr>
              <w:pStyle w:val="TAL"/>
              <w:rPr>
                <w:sz w:val="16"/>
                <w:szCs w:val="16"/>
              </w:rPr>
            </w:pPr>
            <w:r>
              <w:rPr>
                <w:sz w:val="16"/>
                <w:szCs w:val="16"/>
              </w:rPr>
              <w:t>Inclusion of documents approved in SA2#150E:</w:t>
            </w:r>
          </w:p>
          <w:p>
            <w:pPr>
              <w:pStyle w:val="TAL"/>
              <w:rPr>
                <w:sz w:val="16"/>
                <w:szCs w:val="16"/>
              </w:rPr>
            </w:pPr>
            <w:r>
              <w:rPr>
                <w:sz w:val="16"/>
                <w:szCs w:val="16"/>
              </w:rPr>
              <w:t>S2-2203352, S2-2203353, S2-2203354, S2-2203355, S2-2203356, S2-2203357, S2-2203358, S2-2203359, S2-2203360, S2-2203361, S2-2203362, S2-2203363, S2-2202314, S2-2203364, S2-2203365, S2-2203366, S2-2203367, S2-2203368, S2-2203369, S2-2203371, S2-2203372, S2-2202983, S2-2203373, S2-2203374, S2-2203375, S2-2203376, S2-2203377, S2-2203378, S2-2203379.</w:t>
            </w:r>
          </w:p>
        </w:tc>
        <w:tc>
          <w:tcPr>
            <w:tcW w:w="708" w:type="dxa"/>
            <w:shd w:val="solid" w:color="FFFFFF" w:fill="auto"/>
          </w:tcPr>
          <w:p>
            <w:pPr>
              <w:pStyle w:val="TAC"/>
              <w:rPr>
                <w:sz w:val="16"/>
                <w:szCs w:val="16"/>
              </w:rPr>
            </w:pPr>
            <w:r>
              <w:rPr>
                <w:sz w:val="16"/>
                <w:szCs w:val="16"/>
              </w:rPr>
              <w:t>0.2.0</w:t>
            </w:r>
          </w:p>
        </w:tc>
      </w:tr>
      <w:tr>
        <w:tc>
          <w:tcPr>
            <w:tcW w:w="800" w:type="dxa"/>
            <w:shd w:val="solid" w:color="FFFFFF" w:fill="auto"/>
          </w:tcPr>
          <w:p>
            <w:pPr>
              <w:pStyle w:val="TAC"/>
              <w:rPr>
                <w:sz w:val="16"/>
                <w:szCs w:val="16"/>
              </w:rPr>
            </w:pPr>
            <w:r>
              <w:rPr>
                <w:sz w:val="16"/>
                <w:szCs w:val="16"/>
              </w:rPr>
              <w:t>2022-04</w:t>
            </w:r>
          </w:p>
        </w:tc>
        <w:tc>
          <w:tcPr>
            <w:tcW w:w="949" w:type="dxa"/>
            <w:shd w:val="solid" w:color="FFFFFF" w:fill="auto"/>
          </w:tcPr>
          <w:p>
            <w:pPr>
              <w:pStyle w:val="TAC"/>
              <w:rPr>
                <w:sz w:val="16"/>
                <w:szCs w:val="16"/>
              </w:rPr>
            </w:pPr>
            <w:r>
              <w:rPr>
                <w:sz w:val="16"/>
                <w:szCs w:val="16"/>
              </w:rPr>
              <w:t>SA2#150E</w:t>
            </w:r>
          </w:p>
        </w:tc>
        <w:tc>
          <w:tcPr>
            <w:tcW w:w="1045" w:type="dxa"/>
            <w:shd w:val="solid" w:color="FFFFFF" w:fill="auto"/>
          </w:tcPr>
          <w:p>
            <w:pPr>
              <w:pStyle w:val="TAC"/>
              <w:rPr>
                <w:sz w:val="16"/>
                <w:szCs w:val="16"/>
              </w:rPr>
            </w:pPr>
          </w:p>
        </w:tc>
        <w:tc>
          <w:tcPr>
            <w:tcW w:w="425" w:type="dxa"/>
            <w:shd w:val="solid" w:color="FFFFFF" w:fill="auto"/>
          </w:tcPr>
          <w:p>
            <w:pPr>
              <w:pStyle w:val="TAL"/>
              <w:rPr>
                <w:sz w:val="16"/>
                <w:szCs w:val="16"/>
              </w:rPr>
            </w:pPr>
          </w:p>
        </w:tc>
        <w:tc>
          <w:tcPr>
            <w:tcW w:w="425" w:type="dxa"/>
            <w:shd w:val="solid" w:color="FFFFFF" w:fill="auto"/>
          </w:tcPr>
          <w:p>
            <w:pPr>
              <w:pStyle w:val="TAR"/>
              <w:rPr>
                <w:sz w:val="16"/>
                <w:szCs w:val="16"/>
              </w:rPr>
            </w:pPr>
          </w:p>
        </w:tc>
        <w:tc>
          <w:tcPr>
            <w:tcW w:w="425" w:type="dxa"/>
            <w:shd w:val="solid" w:color="FFFFFF" w:fill="auto"/>
          </w:tcPr>
          <w:p>
            <w:pPr>
              <w:pStyle w:val="TAC"/>
              <w:rPr>
                <w:sz w:val="16"/>
                <w:szCs w:val="16"/>
              </w:rPr>
            </w:pPr>
          </w:p>
        </w:tc>
        <w:tc>
          <w:tcPr>
            <w:tcW w:w="4962" w:type="dxa"/>
            <w:shd w:val="solid" w:color="FFFFFF" w:fill="auto"/>
          </w:tcPr>
          <w:p>
            <w:pPr>
              <w:pStyle w:val="TAL"/>
              <w:rPr>
                <w:sz w:val="16"/>
                <w:szCs w:val="16"/>
              </w:rPr>
            </w:pPr>
            <w:r>
              <w:rPr>
                <w:sz w:val="16"/>
                <w:szCs w:val="16"/>
              </w:rPr>
              <w:t>Corrections to editor's note and Figure number</w:t>
            </w:r>
          </w:p>
        </w:tc>
        <w:tc>
          <w:tcPr>
            <w:tcW w:w="708" w:type="dxa"/>
            <w:shd w:val="solid" w:color="FFFFFF" w:fill="auto"/>
          </w:tcPr>
          <w:p>
            <w:pPr>
              <w:pStyle w:val="TAC"/>
              <w:rPr>
                <w:sz w:val="16"/>
                <w:szCs w:val="16"/>
              </w:rPr>
            </w:pPr>
            <w:r>
              <w:rPr>
                <w:sz w:val="16"/>
                <w:szCs w:val="16"/>
              </w:rPr>
              <w:t>0.2.1</w:t>
            </w:r>
          </w:p>
        </w:tc>
      </w:tr>
      <w:tr>
        <w:trPr>
          <w:ins w:id="15859" w:author="Rapporteur" w:date="2022-05-25T14:26:00Z"/>
        </w:trPr>
        <w:tc>
          <w:tcPr>
            <w:tcW w:w="800" w:type="dxa"/>
            <w:shd w:val="solid" w:color="FFFFFF" w:fill="auto"/>
          </w:tcPr>
          <w:p>
            <w:pPr>
              <w:pStyle w:val="TAC"/>
              <w:rPr>
                <w:ins w:id="15860" w:author="Rapporteur" w:date="2022-05-25T14:26:00Z"/>
                <w:sz w:val="16"/>
                <w:szCs w:val="16"/>
              </w:rPr>
            </w:pPr>
            <w:ins w:id="15861" w:author="Rapporteur" w:date="2022-05-25T14:31:00Z">
              <w:r>
                <w:rPr>
                  <w:sz w:val="16"/>
                  <w:szCs w:val="16"/>
                </w:rPr>
                <w:t>2022-05</w:t>
              </w:r>
            </w:ins>
          </w:p>
        </w:tc>
        <w:tc>
          <w:tcPr>
            <w:tcW w:w="949" w:type="dxa"/>
            <w:shd w:val="solid" w:color="FFFFFF" w:fill="auto"/>
          </w:tcPr>
          <w:p>
            <w:pPr>
              <w:pStyle w:val="TAC"/>
              <w:rPr>
                <w:ins w:id="15862" w:author="Rapporteur" w:date="2022-05-25T14:26:00Z"/>
                <w:sz w:val="16"/>
                <w:szCs w:val="16"/>
              </w:rPr>
            </w:pPr>
            <w:ins w:id="15863" w:author="Rapporteur" w:date="2022-05-25T14:31:00Z">
              <w:r>
                <w:rPr>
                  <w:sz w:val="16"/>
                  <w:szCs w:val="16"/>
                </w:rPr>
                <w:t>SA2#151E</w:t>
              </w:r>
            </w:ins>
          </w:p>
        </w:tc>
        <w:tc>
          <w:tcPr>
            <w:tcW w:w="1045" w:type="dxa"/>
            <w:shd w:val="solid" w:color="FFFFFF" w:fill="auto"/>
          </w:tcPr>
          <w:p>
            <w:pPr>
              <w:pStyle w:val="TAC"/>
              <w:rPr>
                <w:ins w:id="15864" w:author="Rapporteur" w:date="2022-05-25T14:26:00Z"/>
                <w:sz w:val="16"/>
                <w:szCs w:val="16"/>
              </w:rPr>
            </w:pPr>
          </w:p>
        </w:tc>
        <w:tc>
          <w:tcPr>
            <w:tcW w:w="425" w:type="dxa"/>
            <w:shd w:val="solid" w:color="FFFFFF" w:fill="auto"/>
          </w:tcPr>
          <w:p>
            <w:pPr>
              <w:pStyle w:val="TAL"/>
              <w:rPr>
                <w:ins w:id="15865" w:author="Rapporteur" w:date="2022-05-25T14:26:00Z"/>
                <w:sz w:val="16"/>
                <w:szCs w:val="16"/>
              </w:rPr>
            </w:pPr>
          </w:p>
        </w:tc>
        <w:tc>
          <w:tcPr>
            <w:tcW w:w="425" w:type="dxa"/>
            <w:shd w:val="solid" w:color="FFFFFF" w:fill="auto"/>
          </w:tcPr>
          <w:p>
            <w:pPr>
              <w:pStyle w:val="TAR"/>
              <w:rPr>
                <w:ins w:id="15866" w:author="Rapporteur" w:date="2022-05-25T14:26:00Z"/>
                <w:sz w:val="16"/>
                <w:szCs w:val="16"/>
              </w:rPr>
            </w:pPr>
          </w:p>
        </w:tc>
        <w:tc>
          <w:tcPr>
            <w:tcW w:w="425" w:type="dxa"/>
            <w:shd w:val="solid" w:color="FFFFFF" w:fill="auto"/>
          </w:tcPr>
          <w:p>
            <w:pPr>
              <w:pStyle w:val="TAC"/>
              <w:rPr>
                <w:ins w:id="15867" w:author="Rapporteur" w:date="2022-05-25T14:26:00Z"/>
                <w:sz w:val="16"/>
                <w:szCs w:val="16"/>
              </w:rPr>
            </w:pPr>
          </w:p>
        </w:tc>
        <w:tc>
          <w:tcPr>
            <w:tcW w:w="4962" w:type="dxa"/>
            <w:shd w:val="solid" w:color="FFFFFF" w:fill="auto"/>
          </w:tcPr>
          <w:p>
            <w:pPr>
              <w:pStyle w:val="TAL"/>
              <w:rPr>
                <w:ins w:id="15868" w:author="Rapporteur" w:date="2022-05-25T14:28:00Z"/>
                <w:sz w:val="16"/>
                <w:szCs w:val="16"/>
              </w:rPr>
            </w:pPr>
            <w:ins w:id="15869" w:author="Rapporteur" w:date="2022-05-25T14:28:00Z">
              <w:r>
                <w:rPr>
                  <w:sz w:val="16"/>
                  <w:szCs w:val="16"/>
                </w:rPr>
                <w:t>Inclusion of documents approved in SA2#151E:</w:t>
              </w:r>
            </w:ins>
          </w:p>
          <w:p>
            <w:pPr>
              <w:pStyle w:val="TAL"/>
              <w:rPr>
                <w:ins w:id="15870" w:author="Rapporteur" w:date="2022-05-25T14:26:00Z"/>
                <w:sz w:val="16"/>
                <w:szCs w:val="16"/>
              </w:rPr>
            </w:pPr>
            <w:ins w:id="15871" w:author="Rapporteur" w:date="2022-05-25T14:28:00Z">
              <w:r>
                <w:rPr>
                  <w:sz w:val="16"/>
                  <w:szCs w:val="16"/>
                </w:rPr>
                <w:t>S2-2205070, S2-2205071, S2-2205072, S2-2205073, S2-2205074, S2-2205075, S2-2205076, S2-2205077, S2-2205078, S2-2205079, S2-2205080, S2-2205081, S2-2205082, S2-2205083, S2-2205084, S2-2205085, S2-2205086, S2-2205087, S2-2205088, S2-2205089, S2-2204326, S2-2205090, S2-2205091, S2-2205092, S2-2205093, S2-2205094, S2-2205095, S2-2204500, S2-2205096, S2-2205097, S2-2205098, S2-2205099, S2-2205100, S2-2205101, S2-2205102, S2-2205103, S2-2205104, S2-2204084, S2-2205105, S2-2205106, S2-2205107, S2-2205108, S2-220</w:t>
              </w:r>
            </w:ins>
            <w:ins w:id="15872" w:author="Rapporteur" w:date="2022-05-26T10:55:00Z">
              <w:r>
                <w:rPr>
                  <w:sz w:val="16"/>
                  <w:szCs w:val="16"/>
                </w:rPr>
                <w:t>4</w:t>
              </w:r>
            </w:ins>
            <w:ins w:id="15873" w:author="Rapporteur" w:date="2022-05-25T14:28:00Z">
              <w:r>
                <w:rPr>
                  <w:sz w:val="16"/>
                  <w:szCs w:val="16"/>
                </w:rPr>
                <w:t>082, S2-2205109, S2-2205110, S2-2205111, S2-2205112, S2-2205113, S2-2205114, S2-2205115, S2-2205116, S2-2205117, S2-2205118, S2-2205376, S2-2205119</w:t>
              </w:r>
            </w:ins>
          </w:p>
        </w:tc>
        <w:tc>
          <w:tcPr>
            <w:tcW w:w="708" w:type="dxa"/>
            <w:shd w:val="solid" w:color="FFFFFF" w:fill="auto"/>
          </w:tcPr>
          <w:p>
            <w:pPr>
              <w:pStyle w:val="TAC"/>
              <w:rPr>
                <w:ins w:id="15874" w:author="Rapporteur" w:date="2022-05-25T14:26:00Z"/>
                <w:sz w:val="16"/>
                <w:szCs w:val="16"/>
              </w:rPr>
            </w:pPr>
            <w:ins w:id="15875" w:author="Rapporteur" w:date="2022-05-25T14:28:00Z">
              <w:r>
                <w:rPr>
                  <w:sz w:val="16"/>
                  <w:szCs w:val="16"/>
                </w:rPr>
                <w:t>0.3.0</w:t>
              </w:r>
            </w:ins>
          </w:p>
        </w:tc>
      </w:tr>
    </w:tbl>
    <w:p>
      <w:pPr>
        <w:rPr>
          <w:rFonts w:eastAsia="宋体"/>
          <w:lang w:eastAsia="zh-CN"/>
        </w:rPr>
      </w:pPr>
    </w:p>
    <w:sectPr>
      <w:headerReference w:type="even" r:id="rId194"/>
      <w:headerReference w:type="default" r:id="rId195"/>
      <w:footerReference w:type="default" r:id="rId196"/>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pPr>
        <w:spacing w:after="0"/>
      </w:pPr>
      <w:r>
        <w:separator/>
      </w:r>
    </w:p>
  </w:endnote>
  <w:endnote w:type="continuationSeparator" w:id="0">
    <w:p>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tka Text">
    <w:panose1 w:val="02000505000000020004"/>
    <w:charset w:val="00"/>
    <w:family w:val="auto"/>
    <w:pitch w:val="variable"/>
    <w:sig w:usb0="A00002EF" w:usb1="4000204B"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roman"/>
    <w:pitch w:val="variable"/>
    <w:sig w:usb0="00000000"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A00002BF" w:usb1="68C7FCFB" w:usb2="00000010" w:usb3="00000000" w:csb0="0002009F" w:csb1="00000000"/>
  </w:font>
  <w:font w:name="Book Antiqua">
    <w:panose1 w:val="02040602050305030304"/>
    <w:charset w:val="00"/>
    <w:family w:val="roman"/>
    <w:pitch w:val="variable"/>
    <w:sig w:usb0="00000287" w:usb1="00000000" w:usb2="00000000" w:usb3="00000000" w:csb0="0000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framePr w:w="646" w:h="244" w:hRule="exact" w:wrap="around" w:vAnchor="text" w:hAnchor="margin" w:y="-5"/>
      <w:rPr>
        <w:rFonts w:ascii="Arial" w:hAnsi="Arial" w:cs="Arial"/>
        <w:b/>
        <w:bCs/>
        <w:i/>
        <w:iCs/>
        <w:sz w:val="18"/>
      </w:rPr>
    </w:pPr>
    <w:r>
      <w:rPr>
        <w:rFonts w:ascii="Arial" w:hAnsi="Arial" w:cs="Arial"/>
        <w:b/>
        <w:bCs/>
        <w:iCs/>
      </w:rPr>
      <w:t>3GPP</w:t>
    </w:r>
  </w:p>
  <w:p>
    <w:pPr>
      <w:framePr w:w="1126" w:h="244" w:hRule="exact" w:wrap="around" w:vAnchor="text" w:hAnchor="page" w:x="9631" w:y="-5"/>
      <w:rPr>
        <w:rFonts w:ascii="Arial" w:hAnsi="Arial" w:cs="Arial"/>
        <w:b/>
        <w:bCs/>
        <w:i/>
        <w:iCs/>
        <w:sz w:val="18"/>
      </w:rPr>
    </w:pPr>
    <w:r>
      <w:rPr>
        <w:rFonts w:ascii="Arial" w:hAnsi="Arial" w:cs="Arial"/>
        <w:b/>
        <w:bCs/>
        <w:iCs/>
      </w:rPr>
      <w:t>SA WG2 TD</w:t>
    </w:r>
  </w:p>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pPr>
        <w:spacing w:after="0"/>
      </w:pPr>
      <w:r>
        <w:separator/>
      </w:r>
    </w:p>
  </w:footnote>
  <w:footnote w:type="continuationSeparator" w:id="0">
    <w:p>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framePr w:h="284" w:hRule="exact" w:wrap="around" w:vAnchor="text" w:hAnchor="margin" w:y="1"/>
      <w:overflowPunct/>
      <w:autoSpaceDE/>
      <w:autoSpaceDN/>
      <w:adjustRightInd/>
      <w:textAlignment w:val="auto"/>
      <w:rPr>
        <w:rFonts w:ascii="Arial" w:hAnsi="Arial" w:cs="Arial"/>
        <w:b/>
        <w:sz w:val="18"/>
        <w:szCs w:val="18"/>
        <w:lang w:eastAsia="en-US"/>
      </w:rPr>
    </w:pPr>
    <w:r>
      <w:rPr>
        <w:rFonts w:ascii="Arial" w:hAnsi="Arial" w:cs="Arial"/>
        <w:b/>
        <w:szCs w:val="18"/>
        <w:lang w:eastAsia="en-US"/>
      </w:rPr>
      <w:fldChar w:fldCharType="begin"/>
    </w:r>
    <w:r>
      <w:rPr>
        <w:rFonts w:ascii="Arial" w:hAnsi="Arial" w:cs="Arial"/>
        <w:b/>
        <w:szCs w:val="18"/>
        <w:lang w:eastAsia="en-US"/>
      </w:rPr>
      <w:instrText xml:space="preserve"> STYLEREF ZGSM </w:instrText>
    </w:r>
    <w:r>
      <w:rPr>
        <w:rFonts w:ascii="Arial" w:hAnsi="Arial" w:cs="Arial"/>
        <w:b/>
        <w:szCs w:val="18"/>
        <w:lang w:eastAsia="en-US"/>
      </w:rPr>
      <w:fldChar w:fldCharType="separate"/>
    </w:r>
    <w:r>
      <w:rPr>
        <w:rFonts w:ascii="Arial" w:hAnsi="Arial" w:cs="Arial"/>
        <w:b/>
        <w:noProof/>
        <w:szCs w:val="18"/>
        <w:lang w:eastAsia="en-US"/>
      </w:rPr>
      <w:t>Release 18</w:t>
    </w:r>
    <w:r>
      <w:rPr>
        <w:rFonts w:ascii="Arial" w:hAnsi="Arial" w:cs="Arial"/>
        <w:b/>
        <w:szCs w:val="18"/>
        <w:lang w:eastAsia="en-US"/>
      </w:rPr>
      <w:fldChar w:fldCharType="end"/>
    </w:r>
  </w:p>
  <w:p>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Pr>
        <w:rFonts w:ascii="Arial" w:hAnsi="Arial" w:cs="Arial"/>
        <w:b/>
        <w:szCs w:val="18"/>
        <w:lang w:eastAsia="en-US"/>
      </w:rPr>
      <w:fldChar w:fldCharType="begin"/>
    </w:r>
    <w:r>
      <w:rPr>
        <w:rFonts w:ascii="Arial" w:hAnsi="Arial" w:cs="Arial"/>
        <w:b/>
        <w:szCs w:val="18"/>
        <w:lang w:eastAsia="en-US"/>
      </w:rPr>
      <w:instrText xml:space="preserve"> PAGE </w:instrText>
    </w:r>
    <w:r>
      <w:rPr>
        <w:rFonts w:ascii="Arial" w:hAnsi="Arial" w:cs="Arial"/>
        <w:b/>
        <w:szCs w:val="18"/>
        <w:lang w:eastAsia="en-US"/>
      </w:rPr>
      <w:fldChar w:fldCharType="separate"/>
    </w:r>
    <w:r>
      <w:rPr>
        <w:rFonts w:ascii="Arial" w:hAnsi="Arial" w:cs="Arial"/>
        <w:b/>
        <w:noProof/>
        <w:szCs w:val="18"/>
        <w:lang w:eastAsia="en-US"/>
      </w:rPr>
      <w:t>189</w:t>
    </w:r>
    <w:r>
      <w:rPr>
        <w:rFonts w:ascii="Arial" w:hAnsi="Arial" w:cs="Arial"/>
        <w:b/>
        <w:szCs w:val="18"/>
        <w:lang w:eastAsia="en-US"/>
      </w:rPr>
      <w:fldChar w:fldCharType="end"/>
    </w:r>
  </w:p>
  <w:p>
    <w:pPr>
      <w:framePr w:h="284" w:hRule="exact" w:wrap="around" w:vAnchor="text" w:hAnchor="margin" w:xAlign="right" w:y="1"/>
      <w:overflowPunct/>
      <w:autoSpaceDE/>
      <w:autoSpaceDN/>
      <w:adjustRightInd/>
      <w:textAlignment w:val="auto"/>
      <w:rPr>
        <w:rFonts w:ascii="Arial" w:hAnsi="Arial" w:cs="Arial"/>
        <w:b/>
        <w:sz w:val="18"/>
        <w:szCs w:val="18"/>
        <w:lang w:eastAsia="en-US"/>
      </w:rPr>
    </w:pPr>
    <w:r>
      <w:rPr>
        <w:rFonts w:ascii="Arial" w:hAnsi="Arial" w:cs="Arial"/>
        <w:b/>
        <w:szCs w:val="18"/>
        <w:lang w:eastAsia="en-US"/>
      </w:rPr>
      <w:fldChar w:fldCharType="begin"/>
    </w:r>
    <w:r>
      <w:rPr>
        <w:rFonts w:ascii="Arial" w:hAnsi="Arial" w:cs="Arial"/>
        <w:b/>
        <w:szCs w:val="18"/>
        <w:lang w:eastAsia="en-US"/>
      </w:rPr>
      <w:instrText xml:space="preserve"> STYLEREF ZA </w:instrText>
    </w:r>
    <w:r>
      <w:rPr>
        <w:rFonts w:ascii="Arial" w:hAnsi="Arial" w:cs="Arial"/>
        <w:b/>
        <w:szCs w:val="18"/>
        <w:lang w:eastAsia="en-US"/>
      </w:rPr>
      <w:fldChar w:fldCharType="separate"/>
    </w:r>
    <w:r>
      <w:rPr>
        <w:rFonts w:ascii="Arial" w:hAnsi="Arial" w:cs="Arial"/>
        <w:b/>
        <w:noProof/>
        <w:szCs w:val="18"/>
        <w:lang w:eastAsia="en-US"/>
      </w:rPr>
      <w:t>3GPP TR 23.700-81 V0.3.0 (2022-05)</w:t>
    </w:r>
    <w:r>
      <w:rPr>
        <w:rFonts w:ascii="Arial" w:hAnsi="Arial" w:cs="Arial"/>
        <w:b/>
        <w:szCs w:val="18"/>
        <w:lang w:eastAsia="en-US"/>
      </w:rPr>
      <w:fldChar w:fldCharType="end"/>
    </w:r>
  </w:p>
  <w:p>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DCA0F41C"/>
    <w:multiLevelType w:val="singleLevel"/>
    <w:tmpl w:val="DCA0F41C"/>
    <w:lvl w:ilvl="0">
      <w:start w:val="6"/>
      <w:numFmt w:val="decimal"/>
      <w:suff w:val="space"/>
      <w:lvlText w:val="%1."/>
      <w:lvlJc w:val="left"/>
    </w:lvl>
  </w:abstractNum>
  <w:abstractNum w:abstractNumId="1" w15:restartNumberingAfterBreak="0">
    <w:nsid w:val="EB875AD9"/>
    <w:multiLevelType w:val="singleLevel"/>
    <w:tmpl w:val="EB875AD9"/>
    <w:lvl w:ilvl="0">
      <w:start w:val="5"/>
      <w:numFmt w:val="decimal"/>
      <w:suff w:val="space"/>
      <w:lvlText w:val="%1."/>
      <w:lvlJc w:val="left"/>
    </w:lvl>
  </w:abstractNum>
  <w:abstractNum w:abstractNumId="2"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2" w15:restartNumberingAfterBreak="0">
    <w:nsid w:val="08FC65DB"/>
    <w:multiLevelType w:val="multilevel"/>
    <w:tmpl w:val="08FC65DB"/>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 w15:restartNumberingAfterBreak="0">
    <w:nsid w:val="105A79BC"/>
    <w:multiLevelType w:val="multilevel"/>
    <w:tmpl w:val="105A79BC"/>
    <w:lvl w:ilvl="0">
      <w:start w:val="1"/>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14" w15:restartNumberingAfterBreak="0">
    <w:nsid w:val="13BE2506"/>
    <w:multiLevelType w:val="multilevel"/>
    <w:tmpl w:val="13BE2506"/>
    <w:lvl w:ilvl="0">
      <w:start w:val="1"/>
      <w:numFmt w:val="bullet"/>
      <w:lvlText w:val="-"/>
      <w:lvlJc w:val="left"/>
      <w:pPr>
        <w:ind w:left="360" w:hanging="360"/>
      </w:pPr>
      <w:rPr>
        <w:rFonts w:ascii="Sitka Text" w:hAnsi="Sitka Text"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17623764"/>
    <w:multiLevelType w:val="multilevel"/>
    <w:tmpl w:val="17623764"/>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6" w15:restartNumberingAfterBreak="0">
    <w:nsid w:val="18564DB8"/>
    <w:multiLevelType w:val="multilevel"/>
    <w:tmpl w:val="18564DB8"/>
    <w:lvl w:ilvl="0">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7" w15:restartNumberingAfterBreak="0">
    <w:nsid w:val="19F75397"/>
    <w:multiLevelType w:val="multilevel"/>
    <w:tmpl w:val="19F7539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BEF4BBB"/>
    <w:multiLevelType w:val="multilevel"/>
    <w:tmpl w:val="1BEF4BBB"/>
    <w:lvl w:ilvl="0">
      <w:start w:val="4"/>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69F69AD"/>
    <w:multiLevelType w:val="multilevel"/>
    <w:tmpl w:val="269F69AD"/>
    <w:lvl w:ilvl="0">
      <w:start w:val="6"/>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7BF00AC"/>
    <w:multiLevelType w:val="multilevel"/>
    <w:tmpl w:val="27BF00AC"/>
    <w:lvl w:ilvl="0">
      <w:start w:val="1"/>
      <w:numFmt w:val="decimal"/>
      <w:lvlText w:val="%1."/>
      <w:lvlJc w:val="left"/>
      <w:pPr>
        <w:ind w:left="72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2BF931B5"/>
    <w:multiLevelType w:val="multilevel"/>
    <w:tmpl w:val="2BF931B5"/>
    <w:lvl w:ilvl="0">
      <w:start w:val="2"/>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2ED02DAE"/>
    <w:multiLevelType w:val="multilevel"/>
    <w:tmpl w:val="2ED02DAE"/>
    <w:lvl w:ilvl="0">
      <w:start w:val="5"/>
      <w:numFmt w:val="bullet"/>
      <w:lvlText w:val="-"/>
      <w:lvlJc w:val="left"/>
      <w:pPr>
        <w:ind w:left="840" w:hanging="420"/>
      </w:pPr>
      <w:rPr>
        <w:rFonts w:ascii="Times New Roman" w:eastAsia="等线"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317E75D8"/>
    <w:multiLevelType w:val="multilevel"/>
    <w:tmpl w:val="317E75D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384A263B"/>
    <w:multiLevelType w:val="multilevel"/>
    <w:tmpl w:val="384A263B"/>
    <w:lvl w:ilvl="0">
      <w:numFmt w:val="bullet"/>
      <w:lvlText w:val="-"/>
      <w:lvlJc w:val="left"/>
      <w:pPr>
        <w:ind w:left="780" w:hanging="420"/>
      </w:pPr>
      <w:rPr>
        <w:rFonts w:ascii="Times New Roman" w:eastAsia="Malgun Gothic" w:hAnsi="Times New Roman" w:cs="Times New Roman" w:hint="default"/>
      </w:rPr>
    </w:lvl>
    <w:lvl w:ilvl="1">
      <w:numFmt w:val="bullet"/>
      <w:lvlText w:val="-"/>
      <w:lvlJc w:val="left"/>
      <w:pPr>
        <w:ind w:left="1200" w:hanging="420"/>
      </w:pPr>
      <w:rPr>
        <w:rFonts w:ascii="Times New Roman" w:eastAsia="Malgun Gothic" w:hAnsi="Times New Roman" w:cs="Times New Roman" w:hint="default"/>
      </w:rPr>
    </w:lvl>
    <w:lvl w:ilvl="2">
      <w:start w:val="9"/>
      <w:numFmt w:val="bullet"/>
      <w:lvlText w:val="-"/>
      <w:lvlJc w:val="left"/>
      <w:pPr>
        <w:ind w:left="1620" w:hanging="420"/>
      </w:pPr>
      <w:rPr>
        <w:rFonts w:ascii="Times New Roman" w:eastAsia="Times New Roman" w:hAnsi="Times New Roman" w:cs="Times New Roman"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5" w15:restartNumberingAfterBreak="0">
    <w:nsid w:val="3953772B"/>
    <w:multiLevelType w:val="multilevel"/>
    <w:tmpl w:val="3953772B"/>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CFA7317"/>
    <w:multiLevelType w:val="multilevel"/>
    <w:tmpl w:val="3CFA7317"/>
    <w:lvl w:ilvl="0">
      <w:start w:val="5"/>
      <w:numFmt w:val="bullet"/>
      <w:lvlText w:val="-"/>
      <w:lvlJc w:val="left"/>
      <w:pPr>
        <w:ind w:left="840" w:hanging="420"/>
      </w:pPr>
      <w:rPr>
        <w:rFonts w:ascii="Times New Roman" w:eastAsia="等线"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3DD67708"/>
    <w:multiLevelType w:val="multilevel"/>
    <w:tmpl w:val="3DD67708"/>
    <w:lvl w:ilvl="0">
      <w:start w:val="6"/>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F5D149E"/>
    <w:multiLevelType w:val="multilevel"/>
    <w:tmpl w:val="3F5D149E"/>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59F184A"/>
    <w:multiLevelType w:val="multilevel"/>
    <w:tmpl w:val="459F184A"/>
    <w:lvl w:ilvl="0">
      <w:start w:val="6"/>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45C84A09"/>
    <w:multiLevelType w:val="multilevel"/>
    <w:tmpl w:val="45C84A09"/>
    <w:lvl w:ilvl="0">
      <w:start w:val="6"/>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1" w15:restartNumberingAfterBreak="0">
    <w:nsid w:val="4F232977"/>
    <w:multiLevelType w:val="multilevel"/>
    <w:tmpl w:val="4F232977"/>
    <w:lvl w:ilvl="0">
      <w:start w:val="1"/>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32" w15:restartNumberingAfterBreak="0">
    <w:nsid w:val="4FE84A0B"/>
    <w:multiLevelType w:val="multilevel"/>
    <w:tmpl w:val="4FE84A0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0AD52F7"/>
    <w:multiLevelType w:val="multilevel"/>
    <w:tmpl w:val="50AD52F7"/>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236A29D"/>
    <w:multiLevelType w:val="singleLevel"/>
    <w:tmpl w:val="5236A29D"/>
    <w:lvl w:ilvl="0">
      <w:start w:val="4"/>
      <w:numFmt w:val="decimal"/>
      <w:suff w:val="space"/>
      <w:lvlText w:val="%1."/>
      <w:lvlJc w:val="left"/>
    </w:lvl>
  </w:abstractNum>
  <w:abstractNum w:abstractNumId="35" w15:restartNumberingAfterBreak="0">
    <w:nsid w:val="54F052F7"/>
    <w:multiLevelType w:val="multilevel"/>
    <w:tmpl w:val="54F052F7"/>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6" w15:restartNumberingAfterBreak="0">
    <w:nsid w:val="550E3147"/>
    <w:multiLevelType w:val="multilevel"/>
    <w:tmpl w:val="550E3147"/>
    <w:lvl w:ilvl="0">
      <w:start w:val="6"/>
      <w:numFmt w:val="bullet"/>
      <w:lvlText w:val="-"/>
      <w:lvlJc w:val="left"/>
      <w:pPr>
        <w:ind w:left="749" w:hanging="360"/>
      </w:pPr>
      <w:rPr>
        <w:rFonts w:ascii="Times New Roman" w:eastAsia="Malgun Gothic" w:hAnsi="Times New Roman" w:cs="Times New Roman" w:hint="default"/>
      </w:rPr>
    </w:lvl>
    <w:lvl w:ilvl="1">
      <w:start w:val="1"/>
      <w:numFmt w:val="bullet"/>
      <w:lvlText w:val=""/>
      <w:lvlJc w:val="left"/>
      <w:pPr>
        <w:ind w:left="1189" w:hanging="400"/>
      </w:pPr>
      <w:rPr>
        <w:rFonts w:ascii="Wingdings" w:hAnsi="Wingdings" w:hint="default"/>
      </w:rPr>
    </w:lvl>
    <w:lvl w:ilvl="2">
      <w:start w:val="1"/>
      <w:numFmt w:val="bullet"/>
      <w:lvlText w:val=""/>
      <w:lvlJc w:val="left"/>
      <w:pPr>
        <w:ind w:left="1589" w:hanging="400"/>
      </w:pPr>
      <w:rPr>
        <w:rFonts w:ascii="Wingdings" w:hAnsi="Wingdings" w:hint="default"/>
      </w:rPr>
    </w:lvl>
    <w:lvl w:ilvl="3">
      <w:start w:val="1"/>
      <w:numFmt w:val="bullet"/>
      <w:lvlText w:val=""/>
      <w:lvlJc w:val="left"/>
      <w:pPr>
        <w:ind w:left="1989" w:hanging="400"/>
      </w:pPr>
      <w:rPr>
        <w:rFonts w:ascii="Wingdings" w:hAnsi="Wingdings" w:hint="default"/>
      </w:rPr>
    </w:lvl>
    <w:lvl w:ilvl="4">
      <w:start w:val="1"/>
      <w:numFmt w:val="bullet"/>
      <w:lvlText w:val=""/>
      <w:lvlJc w:val="left"/>
      <w:pPr>
        <w:ind w:left="2389" w:hanging="400"/>
      </w:pPr>
      <w:rPr>
        <w:rFonts w:ascii="Wingdings" w:hAnsi="Wingdings" w:hint="default"/>
      </w:rPr>
    </w:lvl>
    <w:lvl w:ilvl="5">
      <w:start w:val="1"/>
      <w:numFmt w:val="bullet"/>
      <w:lvlText w:val=""/>
      <w:lvlJc w:val="left"/>
      <w:pPr>
        <w:ind w:left="2789" w:hanging="400"/>
      </w:pPr>
      <w:rPr>
        <w:rFonts w:ascii="Wingdings" w:hAnsi="Wingdings" w:hint="default"/>
      </w:rPr>
    </w:lvl>
    <w:lvl w:ilvl="6">
      <w:start w:val="1"/>
      <w:numFmt w:val="bullet"/>
      <w:lvlText w:val=""/>
      <w:lvlJc w:val="left"/>
      <w:pPr>
        <w:ind w:left="3189" w:hanging="400"/>
      </w:pPr>
      <w:rPr>
        <w:rFonts w:ascii="Wingdings" w:hAnsi="Wingdings" w:hint="default"/>
      </w:rPr>
    </w:lvl>
    <w:lvl w:ilvl="7">
      <w:start w:val="1"/>
      <w:numFmt w:val="bullet"/>
      <w:lvlText w:val=""/>
      <w:lvlJc w:val="left"/>
      <w:pPr>
        <w:ind w:left="3589" w:hanging="400"/>
      </w:pPr>
      <w:rPr>
        <w:rFonts w:ascii="Wingdings" w:hAnsi="Wingdings" w:hint="default"/>
      </w:rPr>
    </w:lvl>
    <w:lvl w:ilvl="8">
      <w:start w:val="1"/>
      <w:numFmt w:val="bullet"/>
      <w:lvlText w:val=""/>
      <w:lvlJc w:val="left"/>
      <w:pPr>
        <w:ind w:left="3989" w:hanging="400"/>
      </w:pPr>
      <w:rPr>
        <w:rFonts w:ascii="Wingdings" w:hAnsi="Wingdings" w:hint="default"/>
      </w:rPr>
    </w:lvl>
  </w:abstractNum>
  <w:abstractNum w:abstractNumId="37" w15:restartNumberingAfterBreak="0">
    <w:nsid w:val="5B690E5F"/>
    <w:multiLevelType w:val="multilevel"/>
    <w:tmpl w:val="5B690E5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CE802FA"/>
    <w:multiLevelType w:val="multilevel"/>
    <w:tmpl w:val="5CE802FA"/>
    <w:lvl w:ilvl="0">
      <w:start w:val="4"/>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5DAB21D2"/>
    <w:multiLevelType w:val="multilevel"/>
    <w:tmpl w:val="5DAB21D2"/>
    <w:lvl w:ilvl="0">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40" w15:restartNumberingAfterBreak="0">
    <w:nsid w:val="63F756B5"/>
    <w:multiLevelType w:val="multilevel"/>
    <w:tmpl w:val="63F756B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65AA76ED"/>
    <w:multiLevelType w:val="multilevel"/>
    <w:tmpl w:val="65AA76ED"/>
    <w:lvl w:ilvl="0">
      <w:start w:val="6"/>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660642B6"/>
    <w:multiLevelType w:val="multilevel"/>
    <w:tmpl w:val="660642B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6C3909F5"/>
    <w:multiLevelType w:val="multilevel"/>
    <w:tmpl w:val="6C3909F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6C7B01D9"/>
    <w:multiLevelType w:val="multilevel"/>
    <w:tmpl w:val="6C7B01D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76212D66"/>
    <w:multiLevelType w:val="multilevel"/>
    <w:tmpl w:val="76212D6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6946271"/>
    <w:multiLevelType w:val="multilevel"/>
    <w:tmpl w:val="76946271"/>
    <w:lvl w:ilvl="0">
      <w:numFmt w:val="bullet"/>
      <w:lvlText w:val="-"/>
      <w:lvlJc w:val="left"/>
      <w:pPr>
        <w:ind w:left="928" w:hanging="360"/>
      </w:pPr>
      <w:rPr>
        <w:rFonts w:ascii="Times New Roman" w:eastAsia="Malgun Gothic" w:hAnsi="Times New Roman" w:cs="Times New Roman" w:hint="default"/>
        <w:color w:val="auto"/>
        <w:sz w:val="20"/>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47" w15:restartNumberingAfterBreak="0">
    <w:nsid w:val="7A5B558E"/>
    <w:multiLevelType w:val="multilevel"/>
    <w:tmpl w:val="7A5B558E"/>
    <w:lvl w:ilvl="0">
      <w:start w:val="1"/>
      <w:numFmt w:val="bullet"/>
      <w:lvlText w:val="-"/>
      <w:lvlJc w:val="left"/>
      <w:pPr>
        <w:ind w:left="720" w:hanging="360"/>
      </w:pPr>
      <w:rPr>
        <w:rFonts w:ascii="Times New Roman" w:eastAsia="宋体" w:hAnsi="Times New Roman" w:cs="Times New Roman"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CA33E09"/>
    <w:multiLevelType w:val="multilevel"/>
    <w:tmpl w:val="7CA33E09"/>
    <w:lvl w:ilvl="0">
      <w:start w:val="1"/>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CB90617"/>
    <w:multiLevelType w:val="multilevel"/>
    <w:tmpl w:val="7CB90617"/>
    <w:lvl w:ilvl="0">
      <w:start w:val="6"/>
      <w:numFmt w:val="bullet"/>
      <w:lvlText w:val="-"/>
      <w:lvlJc w:val="left"/>
      <w:pPr>
        <w:ind w:left="720" w:hanging="360"/>
      </w:pPr>
      <w:rPr>
        <w:rFonts w:ascii="Times New Roman" w:eastAsia="等线"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FA12109"/>
    <w:multiLevelType w:val="multilevel"/>
    <w:tmpl w:val="7FA12109"/>
    <w:lvl w:ilvl="0">
      <w:start w:val="6"/>
      <w:numFmt w:val="bullet"/>
      <w:lvlText w:val="-"/>
      <w:lvlJc w:val="left"/>
      <w:pPr>
        <w:ind w:left="360" w:hanging="360"/>
      </w:pPr>
      <w:rPr>
        <w:rFonts w:ascii="Times New Roman" w:eastAsia="等线" w:hAnsi="Times New Roman" w:cs="Times New Roman" w:hint="default"/>
      </w:rPr>
    </w:lvl>
    <w:lvl w:ilvl="1">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5"/>
  </w:num>
  <w:num w:numId="2">
    <w:abstractNumId w:val="7"/>
  </w:num>
  <w:num w:numId="3">
    <w:abstractNumId w:val="10"/>
  </w:num>
  <w:num w:numId="4">
    <w:abstractNumId w:val="11"/>
  </w:num>
  <w:num w:numId="5">
    <w:abstractNumId w:val="8"/>
  </w:num>
  <w:num w:numId="6">
    <w:abstractNumId w:val="4"/>
  </w:num>
  <w:num w:numId="7">
    <w:abstractNumId w:val="9"/>
  </w:num>
  <w:num w:numId="8">
    <w:abstractNumId w:val="6"/>
  </w:num>
  <w:num w:numId="9">
    <w:abstractNumId w:val="3"/>
  </w:num>
  <w:num w:numId="10">
    <w:abstractNumId w:val="2"/>
  </w:num>
  <w:num w:numId="11">
    <w:abstractNumId w:val="24"/>
  </w:num>
  <w:num w:numId="12">
    <w:abstractNumId w:val="33"/>
  </w:num>
  <w:num w:numId="13">
    <w:abstractNumId w:val="22"/>
  </w:num>
  <w:num w:numId="14">
    <w:abstractNumId w:val="48"/>
  </w:num>
  <w:num w:numId="15">
    <w:abstractNumId w:val="43"/>
  </w:num>
  <w:num w:numId="16">
    <w:abstractNumId w:val="26"/>
  </w:num>
  <w:num w:numId="17">
    <w:abstractNumId w:val="46"/>
  </w:num>
  <w:num w:numId="18">
    <w:abstractNumId w:val="20"/>
  </w:num>
  <w:num w:numId="19">
    <w:abstractNumId w:val="14"/>
  </w:num>
  <w:num w:numId="20">
    <w:abstractNumId w:val="13"/>
  </w:num>
  <w:num w:numId="21">
    <w:abstractNumId w:val="31"/>
  </w:num>
  <w:num w:numId="22">
    <w:abstractNumId w:val="36"/>
  </w:num>
  <w:num w:numId="23">
    <w:abstractNumId w:val="47"/>
  </w:num>
  <w:num w:numId="24">
    <w:abstractNumId w:val="37"/>
  </w:num>
  <w:num w:numId="25">
    <w:abstractNumId w:val="39"/>
  </w:num>
  <w:num w:numId="26">
    <w:abstractNumId w:val="12"/>
  </w:num>
  <w:num w:numId="27">
    <w:abstractNumId w:val="23"/>
  </w:num>
  <w:num w:numId="28">
    <w:abstractNumId w:val="38"/>
  </w:num>
  <w:num w:numId="29">
    <w:abstractNumId w:val="29"/>
  </w:num>
  <w:num w:numId="30">
    <w:abstractNumId w:val="18"/>
  </w:num>
  <w:num w:numId="31">
    <w:abstractNumId w:val="50"/>
  </w:num>
  <w:num w:numId="32">
    <w:abstractNumId w:val="41"/>
  </w:num>
  <w:num w:numId="33">
    <w:abstractNumId w:val="34"/>
  </w:num>
  <w:num w:numId="34">
    <w:abstractNumId w:val="1"/>
  </w:num>
  <w:num w:numId="35">
    <w:abstractNumId w:val="45"/>
  </w:num>
  <w:num w:numId="36">
    <w:abstractNumId w:val="0"/>
  </w:num>
  <w:num w:numId="37">
    <w:abstractNumId w:val="17"/>
  </w:num>
  <w:num w:numId="38">
    <w:abstractNumId w:val="35"/>
  </w:num>
  <w:num w:numId="39">
    <w:abstractNumId w:val="25"/>
  </w:num>
  <w:num w:numId="40">
    <w:abstractNumId w:val="28"/>
  </w:num>
  <w:num w:numId="41">
    <w:abstractNumId w:val="32"/>
  </w:num>
  <w:num w:numId="42">
    <w:abstractNumId w:val="42"/>
  </w:num>
  <w:num w:numId="43">
    <w:abstractNumId w:val="16"/>
  </w:num>
  <w:num w:numId="44">
    <w:abstractNumId w:val="44"/>
  </w:num>
  <w:num w:numId="45">
    <w:abstractNumId w:val="15"/>
  </w:num>
  <w:num w:numId="46">
    <w:abstractNumId w:val="27"/>
  </w:num>
  <w:num w:numId="47">
    <w:abstractNumId w:val="40"/>
  </w:num>
  <w:num w:numId="48">
    <w:abstractNumId w:val="21"/>
  </w:num>
  <w:num w:numId="49">
    <w:abstractNumId w:val="19"/>
  </w:num>
  <w:num w:numId="50">
    <w:abstractNumId w:val="30"/>
  </w:num>
  <w:num w:numId="51">
    <w:abstractNumId w:val="49"/>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Windows Live" w15:userId="9ebfe4af6a0fd828"/>
  </w15:person>
  <w15:person w15:author="Rapporteur [2]">
    <w15:presenceInfo w15:providerId="None" w15:userId="Rapporteur"/>
  </w15:person>
  <w15:person w15:author="S2-2205095">
    <w15:presenceInfo w15:providerId="Windows Live" w15:userId="9ebfe4af6a0fd8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FDED2FCE-F147-4C61-80F3-90D9511EA7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annotation text" w:qFormat="1"/>
    <w:lsdException w:name="header" w:qFormat="1"/>
    <w:lsdException w:name="footer" w:qFormat="1"/>
    <w:lsdException w:name="caption" w:unhideWhenUsed="1" w:qFormat="1"/>
    <w:lsdException w:name="List" w:qFormat="1"/>
    <w:lsdException w:name="List Number 2" w:qFormat="1"/>
    <w:lsdException w:name="Title" w:qFormat="1"/>
    <w:lsdException w:name="Default Paragraph Font" w:semiHidden="1" w:qFormat="1"/>
    <w:lsdException w:name="Body Text" w:qFormat="1"/>
    <w:lsdException w:name="Subtitle" w:qFormat="1"/>
    <w:lsdException w:name="Body Text Indent 2" w:qFormat="1"/>
    <w:lsdException w:name="Block Text" w:qFormat="1"/>
    <w:lsdException w:name="Hyperlink" w:uiPriority="99"/>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next w:val="a1"/>
    <w:qFormat/>
    <w:pPr>
      <w:outlineLvl w:val="5"/>
    </w:pPr>
    <w:rPr>
      <w:rFonts w:ascii="Arial" w:eastAsia="Times New Roman" w:hAnsi="Arial"/>
      <w:b/>
      <w:lang w:val="en-GB" w:eastAsia="en-GB"/>
    </w:rPr>
  </w:style>
  <w:style w:type="paragraph" w:styleId="7">
    <w:name w:val="heading 7"/>
    <w:next w:val="a1"/>
    <w:qFormat/>
    <w:pPr>
      <w:outlineLvl w:val="6"/>
    </w:pPr>
    <w:rPr>
      <w:rFonts w:ascii="Arial" w:eastAsia="Times New Roman" w:hAnsi="Arial"/>
      <w:b/>
      <w:lang w:val="en-GB" w:eastAsia="en-GB"/>
    </w:rPr>
  </w:style>
  <w:style w:type="paragraph" w:styleId="8">
    <w:name w:val="heading 8"/>
    <w:basedOn w:val="1"/>
    <w:next w:val="a1"/>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paragraph" w:styleId="33">
    <w:name w:val="List 3"/>
    <w:basedOn w:val="a1"/>
    <w:pPr>
      <w:ind w:left="849" w:hanging="283"/>
      <w:contextualSpacing/>
    </w:pPr>
  </w:style>
  <w:style w:type="paragraph" w:styleId="70">
    <w:name w:val="toc 7"/>
    <w:basedOn w:val="60"/>
    <w:next w:val="a1"/>
    <w:uiPriority w:val="39"/>
    <w:qFormat/>
    <w:pPr>
      <w:ind w:left="2268" w:hanging="2268"/>
    </w:pPr>
  </w:style>
  <w:style w:type="paragraph" w:styleId="60">
    <w:name w:val="toc 6"/>
    <w:basedOn w:val="52"/>
    <w:next w:val="a1"/>
    <w:uiPriority w:val="39"/>
    <w:qFormat/>
    <w:pPr>
      <w:ind w:left="1985" w:hanging="1985"/>
    </w:pPr>
  </w:style>
  <w:style w:type="paragraph" w:styleId="52">
    <w:name w:val="toc 5"/>
    <w:basedOn w:val="43"/>
    <w:next w:val="a1"/>
    <w:uiPriority w:val="39"/>
    <w:qFormat/>
    <w:pPr>
      <w:ind w:left="1701" w:hanging="1701"/>
    </w:pPr>
  </w:style>
  <w:style w:type="paragraph" w:styleId="43">
    <w:name w:val="toc 4"/>
    <w:basedOn w:val="34"/>
    <w:next w:val="a1"/>
    <w:uiPriority w:val="39"/>
    <w:qFormat/>
    <w:pPr>
      <w:ind w:left="1418" w:hanging="1418"/>
    </w:pPr>
  </w:style>
  <w:style w:type="paragraph" w:styleId="34">
    <w:name w:val="toc 3"/>
    <w:basedOn w:val="23"/>
    <w:next w:val="a1"/>
    <w:uiPriority w:val="39"/>
    <w:qFormat/>
    <w:pPr>
      <w:ind w:left="1134" w:hanging="1134"/>
    </w:pPr>
  </w:style>
  <w:style w:type="paragraph" w:styleId="23">
    <w:name w:val="toc 2"/>
    <w:basedOn w:val="11"/>
    <w:next w:val="a1"/>
    <w:uiPriority w:val="39"/>
    <w:qFormat/>
    <w:pPr>
      <w:keepNext w:val="0"/>
      <w:spacing w:before="0"/>
      <w:ind w:left="851" w:hanging="851"/>
    </w:pPr>
    <w:rPr>
      <w:sz w:val="20"/>
    </w:rPr>
  </w:style>
  <w:style w:type="paragraph" w:styleId="11">
    <w:name w:val="toc 1"/>
    <w:next w:val="a1"/>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
    <w:name w:val="List Number 2"/>
    <w:basedOn w:val="a1"/>
    <w:qFormat/>
    <w:pPr>
      <w:numPr>
        <w:numId w:val="1"/>
      </w:numPr>
      <w:contextualSpacing/>
    </w:pPr>
  </w:style>
  <w:style w:type="paragraph" w:styleId="a7">
    <w:name w:val="table of authorities"/>
    <w:basedOn w:val="a1"/>
    <w:next w:val="a1"/>
    <w:pPr>
      <w:ind w:left="200" w:hanging="200"/>
    </w:pPr>
  </w:style>
  <w:style w:type="paragraph" w:styleId="a8">
    <w:name w:val="Note Heading"/>
    <w:basedOn w:val="a1"/>
    <w:next w:val="a1"/>
    <w:link w:val="a9"/>
  </w:style>
  <w:style w:type="paragraph" w:styleId="40">
    <w:name w:val="List Bullet 4"/>
    <w:basedOn w:val="a1"/>
    <w:pPr>
      <w:numPr>
        <w:numId w:val="2"/>
      </w:numPr>
      <w:contextualSpacing/>
    </w:pPr>
  </w:style>
  <w:style w:type="paragraph" w:styleId="80">
    <w:name w:val="index 8"/>
    <w:basedOn w:val="a1"/>
    <w:next w:val="a1"/>
    <w:pPr>
      <w:ind w:left="1600" w:hanging="200"/>
    </w:pPr>
  </w:style>
  <w:style w:type="paragraph" w:styleId="aa">
    <w:name w:val="E-mail Signature"/>
    <w:basedOn w:val="a1"/>
    <w:link w:val="ab"/>
  </w:style>
  <w:style w:type="paragraph" w:styleId="a">
    <w:name w:val="List Number"/>
    <w:basedOn w:val="a1"/>
    <w:pPr>
      <w:numPr>
        <w:numId w:val="3"/>
      </w:numPr>
      <w:contextualSpacing/>
    </w:pPr>
  </w:style>
  <w:style w:type="paragraph" w:styleId="ac">
    <w:name w:val="Normal Indent"/>
    <w:basedOn w:val="a1"/>
    <w:pPr>
      <w:ind w:left="720"/>
    </w:pPr>
  </w:style>
  <w:style w:type="paragraph" w:styleId="ad">
    <w:name w:val="caption"/>
    <w:basedOn w:val="a1"/>
    <w:next w:val="a1"/>
    <w:unhideWhenUsed/>
    <w:qFormat/>
    <w:rPr>
      <w:b/>
      <w:bCs/>
    </w:rPr>
  </w:style>
  <w:style w:type="paragraph" w:styleId="53">
    <w:name w:val="index 5"/>
    <w:basedOn w:val="a1"/>
    <w:next w:val="a1"/>
    <w:pPr>
      <w:ind w:left="1000" w:hanging="200"/>
    </w:pPr>
  </w:style>
  <w:style w:type="paragraph" w:styleId="a0">
    <w:name w:val="List Bullet"/>
    <w:basedOn w:val="a1"/>
    <w:pPr>
      <w:numPr>
        <w:numId w:val="4"/>
      </w:numPr>
      <w:contextualSpacing/>
    </w:pPr>
  </w:style>
  <w:style w:type="paragraph" w:styleId="ae">
    <w:name w:val="envelope address"/>
    <w:basedOn w:val="a1"/>
    <w:pPr>
      <w:framePr w:w="7920" w:h="1980" w:hRule="exact" w:hSpace="180" w:wrap="auto" w:hAnchor="page" w:xAlign="center" w:yAlign="bottom"/>
      <w:ind w:left="2880"/>
    </w:pPr>
    <w:rPr>
      <w:rFonts w:ascii="Calibri Light" w:hAnsi="Calibri Light"/>
      <w:sz w:val="24"/>
      <w:szCs w:val="24"/>
    </w:rPr>
  </w:style>
  <w:style w:type="paragraph" w:styleId="af">
    <w:name w:val="Document Map"/>
    <w:basedOn w:val="a1"/>
    <w:link w:val="af0"/>
    <w:qFormat/>
    <w:rPr>
      <w:rFonts w:ascii="宋体" w:eastAsia="宋体"/>
      <w:sz w:val="18"/>
      <w:szCs w:val="18"/>
    </w:rPr>
  </w:style>
  <w:style w:type="paragraph" w:styleId="af1">
    <w:name w:val="toa heading"/>
    <w:basedOn w:val="a1"/>
    <w:next w:val="a1"/>
    <w:pPr>
      <w:spacing w:before="120"/>
    </w:pPr>
    <w:rPr>
      <w:rFonts w:ascii="Calibri Light" w:hAnsi="Calibri Light"/>
      <w:b/>
      <w:bCs/>
      <w:sz w:val="24"/>
      <w:szCs w:val="24"/>
    </w:rPr>
  </w:style>
  <w:style w:type="paragraph" w:styleId="af2">
    <w:name w:val="annotation text"/>
    <w:basedOn w:val="a1"/>
    <w:link w:val="af3"/>
    <w:qFormat/>
  </w:style>
  <w:style w:type="paragraph" w:styleId="61">
    <w:name w:val="index 6"/>
    <w:basedOn w:val="a1"/>
    <w:next w:val="a1"/>
    <w:pPr>
      <w:ind w:left="1200" w:hanging="200"/>
    </w:pPr>
  </w:style>
  <w:style w:type="paragraph" w:styleId="af4">
    <w:name w:val="Salutation"/>
    <w:basedOn w:val="a1"/>
    <w:next w:val="a1"/>
    <w:link w:val="af5"/>
  </w:style>
  <w:style w:type="paragraph" w:styleId="35">
    <w:name w:val="Body Text 3"/>
    <w:basedOn w:val="a1"/>
    <w:link w:val="36"/>
    <w:pPr>
      <w:spacing w:after="120"/>
    </w:pPr>
    <w:rPr>
      <w:sz w:val="16"/>
      <w:szCs w:val="16"/>
    </w:rPr>
  </w:style>
  <w:style w:type="paragraph" w:styleId="af6">
    <w:name w:val="Closing"/>
    <w:basedOn w:val="a1"/>
    <w:link w:val="af7"/>
    <w:pPr>
      <w:ind w:left="4252"/>
    </w:pPr>
  </w:style>
  <w:style w:type="paragraph" w:styleId="30">
    <w:name w:val="List Bullet 3"/>
    <w:basedOn w:val="a1"/>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pPr>
      <w:spacing w:after="120"/>
      <w:ind w:left="283"/>
    </w:pPr>
  </w:style>
  <w:style w:type="paragraph" w:styleId="3">
    <w:name w:val="List Number 3"/>
    <w:basedOn w:val="a1"/>
    <w:pPr>
      <w:numPr>
        <w:numId w:val="6"/>
      </w:numPr>
      <w:contextualSpacing/>
    </w:pPr>
  </w:style>
  <w:style w:type="paragraph" w:styleId="24">
    <w:name w:val="List 2"/>
    <w:basedOn w:val="a1"/>
    <w:pPr>
      <w:ind w:left="566" w:hanging="283"/>
      <w:contextualSpacing/>
    </w:pPr>
  </w:style>
  <w:style w:type="paragraph" w:styleId="afc">
    <w:name w:val="List Continue"/>
    <w:basedOn w:val="a1"/>
    <w:pPr>
      <w:spacing w:after="120"/>
      <w:ind w:left="283"/>
      <w:contextualSpacing/>
    </w:pPr>
  </w:style>
  <w:style w:type="paragraph" w:styleId="afd">
    <w:name w:val="Block Text"/>
    <w:basedOn w:val="a1"/>
    <w:qFormat/>
    <w:pPr>
      <w:spacing w:after="120"/>
      <w:ind w:left="1440" w:right="1440"/>
    </w:pPr>
  </w:style>
  <w:style w:type="paragraph" w:styleId="20">
    <w:name w:val="List Bullet 2"/>
    <w:basedOn w:val="a1"/>
    <w:pPr>
      <w:numPr>
        <w:numId w:val="7"/>
      </w:numPr>
      <w:contextualSpacing/>
    </w:pPr>
  </w:style>
  <w:style w:type="paragraph" w:styleId="HTML">
    <w:name w:val="HTML Address"/>
    <w:basedOn w:val="a1"/>
    <w:link w:val="HTML0"/>
    <w:rPr>
      <w:i/>
      <w:iCs/>
    </w:rPr>
  </w:style>
  <w:style w:type="paragraph" w:styleId="44">
    <w:name w:val="index 4"/>
    <w:basedOn w:val="a1"/>
    <w:next w:val="a1"/>
    <w:pPr>
      <w:ind w:left="800" w:hanging="200"/>
    </w:pPr>
  </w:style>
  <w:style w:type="paragraph" w:styleId="afe">
    <w:name w:val="Plain Text"/>
    <w:basedOn w:val="a1"/>
    <w:link w:val="aff"/>
    <w:rPr>
      <w:rFonts w:ascii="Courier New" w:hAnsi="Courier New" w:cs="Courier New"/>
    </w:rPr>
  </w:style>
  <w:style w:type="paragraph" w:styleId="50">
    <w:name w:val="List Bullet 5"/>
    <w:basedOn w:val="a1"/>
    <w:pPr>
      <w:numPr>
        <w:numId w:val="8"/>
      </w:numPr>
      <w:contextualSpacing/>
    </w:pPr>
  </w:style>
  <w:style w:type="paragraph" w:styleId="4">
    <w:name w:val="List Number 4"/>
    <w:basedOn w:val="a1"/>
    <w:pPr>
      <w:numPr>
        <w:numId w:val="9"/>
      </w:numPr>
      <w:contextualSpacing/>
    </w:pPr>
  </w:style>
  <w:style w:type="paragraph" w:styleId="81">
    <w:name w:val="toc 8"/>
    <w:basedOn w:val="11"/>
    <w:next w:val="a1"/>
    <w:uiPriority w:val="39"/>
    <w:qFormat/>
    <w:pPr>
      <w:spacing w:before="180"/>
      <w:ind w:left="2693" w:hanging="2693"/>
    </w:pPr>
    <w:rPr>
      <w:b/>
    </w:rPr>
  </w:style>
  <w:style w:type="paragraph" w:styleId="37">
    <w:name w:val="index 3"/>
    <w:basedOn w:val="a1"/>
    <w:next w:val="a1"/>
    <w:pPr>
      <w:ind w:left="600" w:hanging="200"/>
    </w:pPr>
  </w:style>
  <w:style w:type="paragraph" w:styleId="aff0">
    <w:name w:val="Date"/>
    <w:basedOn w:val="a1"/>
    <w:next w:val="a1"/>
    <w:link w:val="aff1"/>
  </w:style>
  <w:style w:type="paragraph" w:styleId="25">
    <w:name w:val="Body Text Indent 2"/>
    <w:basedOn w:val="a1"/>
    <w:link w:val="26"/>
    <w:qFormat/>
    <w:pPr>
      <w:spacing w:after="120" w:line="480" w:lineRule="auto"/>
      <w:ind w:left="283"/>
    </w:pPr>
  </w:style>
  <w:style w:type="paragraph" w:styleId="aff2">
    <w:name w:val="endnote text"/>
    <w:basedOn w:val="a1"/>
    <w:link w:val="aff3"/>
  </w:style>
  <w:style w:type="paragraph" w:styleId="54">
    <w:name w:val="List Continue 5"/>
    <w:basedOn w:val="a1"/>
    <w:pPr>
      <w:spacing w:after="120"/>
      <w:ind w:left="1415"/>
      <w:contextualSpacing/>
    </w:pPr>
  </w:style>
  <w:style w:type="paragraph" w:styleId="aff4">
    <w:name w:val="Balloon Text"/>
    <w:basedOn w:val="a1"/>
    <w:link w:val="aff5"/>
    <w:pPr>
      <w:spacing w:after="0"/>
    </w:pPr>
    <w:rPr>
      <w:sz w:val="18"/>
      <w:szCs w:val="18"/>
    </w:rPr>
  </w:style>
  <w:style w:type="paragraph" w:styleId="aff6">
    <w:name w:val="footer"/>
    <w:basedOn w:val="a1"/>
    <w:link w:val="aff7"/>
    <w:qFormat/>
    <w:pPr>
      <w:tabs>
        <w:tab w:val="center" w:pos="4513"/>
        <w:tab w:val="right" w:pos="9026"/>
      </w:tabs>
    </w:pPr>
  </w:style>
  <w:style w:type="paragraph" w:styleId="aff8">
    <w:name w:val="envelope return"/>
    <w:basedOn w:val="a1"/>
    <w:rPr>
      <w:rFonts w:ascii="Calibri Light" w:hAnsi="Calibri Light"/>
    </w:rPr>
  </w:style>
  <w:style w:type="paragraph" w:styleId="aff9">
    <w:name w:val="header"/>
    <w:basedOn w:val="a1"/>
    <w:link w:val="affa"/>
    <w:qFormat/>
    <w:pPr>
      <w:tabs>
        <w:tab w:val="center" w:pos="4513"/>
        <w:tab w:val="right" w:pos="9026"/>
      </w:tabs>
    </w:pPr>
  </w:style>
  <w:style w:type="paragraph" w:styleId="affb">
    <w:name w:val="Signature"/>
    <w:basedOn w:val="a1"/>
    <w:link w:val="affc"/>
    <w:pPr>
      <w:ind w:left="4252"/>
    </w:pPr>
  </w:style>
  <w:style w:type="paragraph" w:styleId="45">
    <w:name w:val="List Continue 4"/>
    <w:basedOn w:val="a1"/>
    <w:pPr>
      <w:spacing w:after="120"/>
      <w:ind w:left="1132"/>
      <w:contextualSpacing/>
    </w:pPr>
  </w:style>
  <w:style w:type="paragraph" w:styleId="affd">
    <w:name w:val="index heading"/>
    <w:basedOn w:val="a1"/>
    <w:next w:val="12"/>
    <w:rPr>
      <w:rFonts w:ascii="Calibri Light" w:hAnsi="Calibri Light"/>
      <w:b/>
      <w:bCs/>
    </w:rPr>
  </w:style>
  <w:style w:type="paragraph" w:styleId="12">
    <w:name w:val="index 1"/>
    <w:basedOn w:val="a1"/>
    <w:next w:val="a1"/>
    <w:pPr>
      <w:ind w:left="200" w:hanging="200"/>
    </w:pPr>
  </w:style>
  <w:style w:type="paragraph" w:styleId="affe">
    <w:name w:val="Subtitle"/>
    <w:basedOn w:val="a1"/>
    <w:next w:val="a1"/>
    <w:link w:val="afff"/>
    <w:qFormat/>
    <w:pPr>
      <w:spacing w:after="60"/>
      <w:jc w:val="center"/>
      <w:outlineLvl w:val="1"/>
    </w:pPr>
    <w:rPr>
      <w:rFonts w:ascii="Calibri Light" w:hAnsi="Calibri Light"/>
      <w:sz w:val="24"/>
      <w:szCs w:val="24"/>
    </w:rPr>
  </w:style>
  <w:style w:type="paragraph" w:styleId="5">
    <w:name w:val="List Number 5"/>
    <w:basedOn w:val="a1"/>
    <w:pPr>
      <w:numPr>
        <w:numId w:val="10"/>
      </w:numPr>
      <w:contextualSpacing/>
    </w:pPr>
  </w:style>
  <w:style w:type="paragraph" w:styleId="afff0">
    <w:name w:val="List"/>
    <w:basedOn w:val="a1"/>
    <w:qFormat/>
    <w:pPr>
      <w:ind w:left="283" w:hanging="283"/>
      <w:contextualSpacing/>
    </w:pPr>
  </w:style>
  <w:style w:type="paragraph" w:styleId="afff1">
    <w:name w:val="footnote text"/>
    <w:basedOn w:val="a1"/>
    <w:link w:val="afff2"/>
  </w:style>
  <w:style w:type="paragraph" w:styleId="55">
    <w:name w:val="List 5"/>
    <w:basedOn w:val="a1"/>
    <w:pPr>
      <w:ind w:left="1415" w:hanging="283"/>
      <w:contextualSpacing/>
    </w:pPr>
  </w:style>
  <w:style w:type="paragraph" w:styleId="38">
    <w:name w:val="Body Text Indent 3"/>
    <w:basedOn w:val="a1"/>
    <w:link w:val="39"/>
    <w:pPr>
      <w:spacing w:after="120"/>
      <w:ind w:left="283"/>
    </w:pPr>
    <w:rPr>
      <w:sz w:val="16"/>
      <w:szCs w:val="16"/>
    </w:rPr>
  </w:style>
  <w:style w:type="paragraph" w:styleId="71">
    <w:name w:val="index 7"/>
    <w:basedOn w:val="a1"/>
    <w:next w:val="a1"/>
    <w:pPr>
      <w:ind w:left="1400" w:hanging="200"/>
    </w:pPr>
  </w:style>
  <w:style w:type="paragraph" w:styleId="91">
    <w:name w:val="index 9"/>
    <w:basedOn w:val="a1"/>
    <w:next w:val="a1"/>
    <w:pPr>
      <w:ind w:left="1800" w:hanging="200"/>
    </w:pPr>
  </w:style>
  <w:style w:type="paragraph" w:styleId="afff3">
    <w:name w:val="table of figures"/>
    <w:basedOn w:val="a1"/>
    <w:next w:val="a1"/>
  </w:style>
  <w:style w:type="paragraph" w:styleId="92">
    <w:name w:val="toc 9"/>
    <w:basedOn w:val="81"/>
    <w:next w:val="a1"/>
    <w:uiPriority w:val="39"/>
    <w:qFormat/>
    <w:pPr>
      <w:ind w:left="1418" w:hanging="1418"/>
    </w:pPr>
  </w:style>
  <w:style w:type="paragraph" w:styleId="27">
    <w:name w:val="Body Text 2"/>
    <w:basedOn w:val="a1"/>
    <w:link w:val="28"/>
    <w:pPr>
      <w:spacing w:after="120" w:line="480" w:lineRule="auto"/>
    </w:pPr>
  </w:style>
  <w:style w:type="paragraph" w:styleId="46">
    <w:name w:val="List 4"/>
    <w:basedOn w:val="a1"/>
    <w:pPr>
      <w:ind w:left="1132" w:hanging="283"/>
      <w:contextualSpacing/>
    </w:pPr>
  </w:style>
  <w:style w:type="paragraph" w:styleId="29">
    <w:name w:val="List Continue 2"/>
    <w:basedOn w:val="a1"/>
    <w:pPr>
      <w:spacing w:after="120"/>
      <w:ind w:left="566"/>
      <w:contextualSpacing/>
    </w:pPr>
  </w:style>
  <w:style w:type="paragraph" w:styleId="afff4">
    <w:name w:val="Message Header"/>
    <w:basedOn w:val="a1"/>
    <w:link w:val="aff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1">
    <w:name w:val="HTML Preformatted"/>
    <w:basedOn w:val="a1"/>
    <w:link w:val="HTML2"/>
    <w:rPr>
      <w:rFonts w:ascii="Courier New" w:hAnsi="Courier New" w:cs="Courier New"/>
    </w:rPr>
  </w:style>
  <w:style w:type="paragraph" w:styleId="afff6">
    <w:name w:val="Normal (Web)"/>
    <w:basedOn w:val="a1"/>
    <w:uiPriority w:val="99"/>
    <w:rPr>
      <w:sz w:val="24"/>
      <w:szCs w:val="24"/>
    </w:rPr>
  </w:style>
  <w:style w:type="paragraph" w:styleId="3a">
    <w:name w:val="List Continue 3"/>
    <w:basedOn w:val="a1"/>
    <w:pPr>
      <w:spacing w:after="120"/>
      <w:ind w:left="849"/>
      <w:contextualSpacing/>
    </w:pPr>
  </w:style>
  <w:style w:type="paragraph" w:styleId="2a">
    <w:name w:val="index 2"/>
    <w:basedOn w:val="a1"/>
    <w:next w:val="a1"/>
    <w:pPr>
      <w:ind w:left="400" w:hanging="200"/>
    </w:pPr>
  </w:style>
  <w:style w:type="paragraph" w:styleId="afff7">
    <w:name w:val="Title"/>
    <w:basedOn w:val="a1"/>
    <w:next w:val="a1"/>
    <w:link w:val="afff8"/>
    <w:qFormat/>
    <w:pPr>
      <w:spacing w:before="240" w:after="60"/>
      <w:jc w:val="center"/>
      <w:outlineLvl w:val="0"/>
    </w:pPr>
    <w:rPr>
      <w:rFonts w:ascii="Calibri Light" w:hAnsi="Calibri Light"/>
      <w:b/>
      <w:bCs/>
      <w:kern w:val="28"/>
      <w:sz w:val="32"/>
      <w:szCs w:val="32"/>
    </w:rPr>
  </w:style>
  <w:style w:type="paragraph" w:styleId="afff9">
    <w:name w:val="annotation subject"/>
    <w:basedOn w:val="af2"/>
    <w:next w:val="af2"/>
    <w:link w:val="afffa"/>
    <w:qFormat/>
    <w:rPr>
      <w:b/>
      <w:bCs/>
    </w:rPr>
  </w:style>
  <w:style w:type="paragraph" w:styleId="afffb">
    <w:name w:val="Body Text First Indent"/>
    <w:basedOn w:val="af8"/>
    <w:link w:val="afffc"/>
    <w:pPr>
      <w:ind w:firstLine="210"/>
    </w:pPr>
  </w:style>
  <w:style w:type="paragraph" w:styleId="2b">
    <w:name w:val="Body Text First Indent 2"/>
    <w:basedOn w:val="afa"/>
    <w:link w:val="2c"/>
    <w:pPr>
      <w:ind w:firstLine="210"/>
    </w:pPr>
  </w:style>
  <w:style w:type="table" w:styleId="afffd">
    <w:name w:val="Table Grid"/>
    <w:basedOn w:val="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Emphasis"/>
    <w:qFormat/>
    <w:rPr>
      <w:i/>
      <w:iCs/>
    </w:rPr>
  </w:style>
  <w:style w:type="character" w:styleId="affff">
    <w:name w:val="annotation reference"/>
    <w:rPr>
      <w:sz w:val="16"/>
      <w:szCs w:val="16"/>
    </w:rPr>
  </w:style>
  <w:style w:type="character" w:customStyle="1" w:styleId="10">
    <w:name w:val="标题 1 字符"/>
    <w:link w:val="1"/>
    <w:qFormat/>
    <w:rPr>
      <w:rFonts w:ascii="Arial" w:eastAsia="Times New Roman" w:hAnsi="Arial"/>
      <w:sz w:val="36"/>
    </w:rPr>
  </w:style>
  <w:style w:type="character" w:customStyle="1" w:styleId="22">
    <w:name w:val="标题 2 字符"/>
    <w:link w:val="21"/>
    <w:qFormat/>
    <w:rPr>
      <w:rFonts w:ascii="Arial" w:eastAsia="Times New Roman" w:hAnsi="Arial"/>
      <w:sz w:val="32"/>
    </w:rPr>
  </w:style>
  <w:style w:type="character" w:customStyle="1" w:styleId="32">
    <w:name w:val="标题 3 字符"/>
    <w:link w:val="31"/>
    <w:qFormat/>
    <w:rPr>
      <w:rFonts w:ascii="Arial" w:eastAsia="Times New Roman" w:hAnsi="Arial"/>
      <w:sz w:val="28"/>
    </w:rPr>
  </w:style>
  <w:style w:type="character" w:customStyle="1" w:styleId="42">
    <w:name w:val="标题 4 字符"/>
    <w:link w:val="41"/>
    <w:rPr>
      <w:rFonts w:ascii="Arial" w:eastAsia="Times New Roman" w:hAnsi="Arial"/>
      <w:sz w:val="24"/>
    </w:rPr>
  </w:style>
  <w:style w:type="character" w:customStyle="1" w:styleId="90">
    <w:name w:val="标题 9 字符"/>
    <w:link w:val="9"/>
    <w:rPr>
      <w:rFonts w:ascii="Arial" w:eastAsia="Times New Roman" w:hAnsi="Arial"/>
      <w:sz w:val="36"/>
    </w:rPr>
  </w:style>
  <w:style w:type="paragraph" w:customStyle="1" w:styleId="H6">
    <w:name w:val="H6"/>
    <w:basedOn w:val="51"/>
    <w:next w:val="a1"/>
    <w:qFormat/>
    <w:pPr>
      <w:ind w:left="1985" w:hanging="1985"/>
      <w:outlineLvl w:val="9"/>
    </w:pPr>
    <w:rPr>
      <w:sz w:val="20"/>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T">
    <w:name w:val="TT"/>
    <w:basedOn w:val="1"/>
    <w:next w:val="a1"/>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1"/>
    <w:link w:val="TALChar"/>
    <w:qFormat/>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a1"/>
    <w:link w:val="NOZchn"/>
    <w:qFormat/>
    <w:pPr>
      <w:keepLines/>
      <w:ind w:left="1135" w:hanging="851"/>
    </w:pPr>
  </w:style>
  <w:style w:type="character" w:customStyle="1" w:styleId="NOZchn">
    <w:name w:val="NO Zchn"/>
    <w:link w:val="NO"/>
    <w:qFormat/>
    <w:rPr>
      <w:rFonts w:eastAsia="Times New Roman"/>
    </w:rPr>
  </w:style>
  <w:style w:type="paragraph" w:customStyle="1" w:styleId="EX">
    <w:name w:val="EX"/>
    <w:basedOn w:val="a1"/>
    <w:link w:val="EXChar"/>
    <w:qFormat/>
    <w:pPr>
      <w:keepLines/>
      <w:ind w:left="1702" w:hanging="1418"/>
    </w:pPr>
  </w:style>
  <w:style w:type="character" w:customStyle="1" w:styleId="EXChar">
    <w:name w:val="EX Char"/>
    <w:link w:val="EX"/>
    <w:qFormat/>
    <w:locked/>
    <w:rPr>
      <w:rFonts w:eastAsia="Times New Roman"/>
    </w:rPr>
  </w:style>
  <w:style w:type="paragraph" w:customStyle="1" w:styleId="FP">
    <w:name w:val="FP"/>
    <w:basedOn w:val="a1"/>
    <w:qFormat/>
    <w:pPr>
      <w:spacing w:after="0"/>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2">
    <w:name w:val="B2"/>
    <w:basedOn w:val="a1"/>
    <w:link w:val="B2Char"/>
    <w:qFormat/>
    <w:pPr>
      <w:ind w:left="851" w:hanging="284"/>
    </w:pPr>
  </w:style>
  <w:style w:type="character" w:customStyle="1" w:styleId="B2Char">
    <w:name w:val="B2 Char"/>
    <w:link w:val="B2"/>
    <w:qFormat/>
    <w:rPr>
      <w:rFonts w:eastAsia="Times New Roman"/>
    </w:rPr>
  </w:style>
  <w:style w:type="paragraph" w:customStyle="1" w:styleId="B1">
    <w:name w:val="B1"/>
    <w:basedOn w:val="afff0"/>
    <w:link w:val="B1Char"/>
    <w:qFormat/>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a1"/>
    <w:link w:val="B3Char2"/>
    <w:qFormat/>
    <w:pPr>
      <w:ind w:left="1135" w:hanging="284"/>
    </w:pPr>
  </w:style>
  <w:style w:type="paragraph" w:customStyle="1" w:styleId="B4">
    <w:name w:val="B4"/>
    <w:basedOn w:val="a1"/>
    <w:qFormat/>
    <w:pPr>
      <w:ind w:left="1418" w:hanging="284"/>
    </w:pPr>
  </w:style>
  <w:style w:type="paragraph" w:customStyle="1" w:styleId="B5">
    <w:name w:val="B5"/>
    <w:basedOn w:val="a1"/>
    <w:pPr>
      <w:ind w:left="1702" w:hanging="284"/>
    </w:pPr>
  </w:style>
  <w:style w:type="paragraph" w:customStyle="1" w:styleId="EQ">
    <w:name w:val="EQ"/>
    <w:basedOn w:val="a1"/>
    <w:next w:val="a1"/>
    <w:qFormat/>
    <w:pPr>
      <w:keepLines/>
      <w:tabs>
        <w:tab w:val="center" w:pos="4536"/>
        <w:tab w:val="right" w:pos="9072"/>
      </w:tabs>
    </w:pPr>
  </w:style>
  <w:style w:type="paragraph" w:customStyle="1" w:styleId="TH">
    <w:name w:val="TH"/>
    <w:basedOn w:val="a1"/>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character" w:customStyle="1" w:styleId="ZGSM">
    <w:name w:val="ZGSM"/>
    <w:qFormat/>
  </w:style>
  <w:style w:type="paragraph" w:customStyle="1" w:styleId="EditorsNote">
    <w:name w:val="Editor's Note"/>
    <w:basedOn w:val="NO"/>
    <w:link w:val="EditorsNoteChar"/>
    <w:qFormat/>
    <w:pPr>
      <w:ind w:left="1559" w:hanging="1134"/>
    </w:pPr>
    <w:rPr>
      <w:color w:val="FF0000"/>
    </w:rPr>
  </w:style>
  <w:style w:type="character" w:customStyle="1" w:styleId="EditorsNoteChar">
    <w:name w:val="Editor's Note Char"/>
    <w:link w:val="EditorsNote"/>
    <w:qFormat/>
    <w:rPr>
      <w:rFonts w:eastAsia="Times New Roman"/>
      <w:color w:val="FF0000"/>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character" w:customStyle="1" w:styleId="affa">
    <w:name w:val="页眉 字符"/>
    <w:link w:val="aff9"/>
    <w:rPr>
      <w:rFonts w:eastAsia="Times New Roman"/>
    </w:rPr>
  </w:style>
  <w:style w:type="character" w:customStyle="1" w:styleId="aff7">
    <w:name w:val="页脚 字符"/>
    <w:link w:val="aff6"/>
    <w:rPr>
      <w:rFonts w:eastAsia="Times New Roman"/>
    </w:rPr>
  </w:style>
  <w:style w:type="paragraph" w:customStyle="1" w:styleId="13">
    <w:name w:val="修订1"/>
    <w:hidden/>
    <w:uiPriority w:val="99"/>
    <w:semiHidden/>
    <w:qFormat/>
    <w:rPr>
      <w:color w:val="000000"/>
      <w:lang w:val="en-GB" w:eastAsia="ja-JP"/>
    </w:rPr>
  </w:style>
  <w:style w:type="character" w:customStyle="1" w:styleId="af0">
    <w:name w:val="文档结构图 字符"/>
    <w:link w:val="af"/>
    <w:qFormat/>
    <w:rPr>
      <w:rFonts w:ascii="宋体" w:eastAsia="宋体"/>
      <w:sz w:val="18"/>
      <w:szCs w:val="18"/>
    </w:rPr>
  </w:style>
  <w:style w:type="character" w:customStyle="1" w:styleId="aff5">
    <w:name w:val="批注框文本 字符"/>
    <w:link w:val="aff4"/>
    <w:qFormat/>
    <w:rPr>
      <w:rFonts w:eastAsia="Times New Roman"/>
      <w:sz w:val="18"/>
      <w:szCs w:val="18"/>
    </w:rPr>
  </w:style>
  <w:style w:type="paragraph" w:customStyle="1" w:styleId="14">
    <w:name w:val="书目1"/>
    <w:basedOn w:val="a1"/>
    <w:next w:val="a1"/>
    <w:uiPriority w:val="37"/>
    <w:semiHidden/>
    <w:unhideWhenUsed/>
  </w:style>
  <w:style w:type="character" w:customStyle="1" w:styleId="af9">
    <w:name w:val="正文文本 字符"/>
    <w:link w:val="af8"/>
    <w:qFormat/>
    <w:rPr>
      <w:rFonts w:eastAsia="Times New Roman"/>
    </w:rPr>
  </w:style>
  <w:style w:type="character" w:customStyle="1" w:styleId="afffc">
    <w:name w:val="正文首行缩进 字符"/>
    <w:basedOn w:val="af9"/>
    <w:link w:val="afffb"/>
    <w:rPr>
      <w:rFonts w:eastAsia="Times New Roman"/>
    </w:rPr>
  </w:style>
  <w:style w:type="character" w:customStyle="1" w:styleId="afb">
    <w:name w:val="正文文本缩进 字符"/>
    <w:link w:val="afa"/>
    <w:rPr>
      <w:rFonts w:eastAsia="Times New Roman"/>
    </w:rPr>
  </w:style>
  <w:style w:type="character" w:customStyle="1" w:styleId="af7">
    <w:name w:val="结束语 字符"/>
    <w:link w:val="af6"/>
    <w:qFormat/>
    <w:rPr>
      <w:rFonts w:eastAsia="Times New Roman"/>
    </w:rPr>
  </w:style>
  <w:style w:type="character" w:customStyle="1" w:styleId="af3">
    <w:name w:val="批注文字 字符"/>
    <w:link w:val="af2"/>
    <w:qFormat/>
    <w:rPr>
      <w:rFonts w:eastAsia="Times New Roman"/>
    </w:rPr>
  </w:style>
  <w:style w:type="character" w:customStyle="1" w:styleId="afffa">
    <w:name w:val="批注主题 字符"/>
    <w:link w:val="afff9"/>
    <w:rPr>
      <w:rFonts w:eastAsia="Times New Roman"/>
      <w:b/>
      <w:bCs/>
    </w:rPr>
  </w:style>
  <w:style w:type="character" w:customStyle="1" w:styleId="aff1">
    <w:name w:val="日期 字符"/>
    <w:link w:val="aff0"/>
    <w:qFormat/>
    <w:rPr>
      <w:rFonts w:eastAsia="Times New Roman"/>
    </w:rPr>
  </w:style>
  <w:style w:type="character" w:customStyle="1" w:styleId="ab">
    <w:name w:val="电子邮件签名 字符"/>
    <w:link w:val="aa"/>
    <w:rPr>
      <w:rFonts w:eastAsia="Times New Roman"/>
    </w:rPr>
  </w:style>
  <w:style w:type="paragraph" w:customStyle="1" w:styleId="Guidance">
    <w:name w:val="Guidance"/>
    <w:basedOn w:val="a1"/>
    <w:qFormat/>
    <w:pPr>
      <w:overflowPunct/>
      <w:autoSpaceDE/>
      <w:autoSpaceDN/>
      <w:adjustRightInd/>
      <w:textAlignment w:val="auto"/>
    </w:pPr>
    <w:rPr>
      <w:i/>
      <w:color w:val="0000FF"/>
      <w:lang w:eastAsia="en-US"/>
    </w:rPr>
  </w:style>
  <w:style w:type="character" w:customStyle="1" w:styleId="28">
    <w:name w:val="正文文本 2 字符"/>
    <w:link w:val="27"/>
    <w:qFormat/>
    <w:rPr>
      <w:rFonts w:eastAsia="Times New Roman"/>
    </w:rPr>
  </w:style>
  <w:style w:type="character" w:customStyle="1" w:styleId="36">
    <w:name w:val="正文文本 3 字符"/>
    <w:link w:val="35"/>
    <w:qFormat/>
    <w:rPr>
      <w:rFonts w:eastAsia="Times New Roman"/>
      <w:sz w:val="16"/>
      <w:szCs w:val="16"/>
    </w:rPr>
  </w:style>
  <w:style w:type="character" w:customStyle="1" w:styleId="2c">
    <w:name w:val="正文首行缩进 2 字符"/>
    <w:basedOn w:val="afb"/>
    <w:link w:val="2b"/>
    <w:rPr>
      <w:rFonts w:eastAsia="Times New Roman"/>
    </w:rPr>
  </w:style>
  <w:style w:type="character" w:customStyle="1" w:styleId="26">
    <w:name w:val="正文文本缩进 2 字符"/>
    <w:link w:val="25"/>
    <w:rPr>
      <w:rFonts w:eastAsia="Times New Roman"/>
    </w:rPr>
  </w:style>
  <w:style w:type="character" w:customStyle="1" w:styleId="39">
    <w:name w:val="正文文本缩进 3 字符"/>
    <w:link w:val="38"/>
    <w:rPr>
      <w:rFonts w:eastAsia="Times New Roman"/>
      <w:sz w:val="16"/>
      <w:szCs w:val="16"/>
    </w:rPr>
  </w:style>
  <w:style w:type="character" w:customStyle="1" w:styleId="aff3">
    <w:name w:val="尾注文本 字符"/>
    <w:link w:val="aff2"/>
    <w:rPr>
      <w:rFonts w:eastAsia="Times New Roman"/>
    </w:rPr>
  </w:style>
  <w:style w:type="character" w:customStyle="1" w:styleId="afff2">
    <w:name w:val="脚注文本 字符"/>
    <w:link w:val="afff1"/>
    <w:rPr>
      <w:rFonts w:eastAsia="Times New Roman"/>
    </w:rPr>
  </w:style>
  <w:style w:type="character" w:customStyle="1" w:styleId="HTML0">
    <w:name w:val="HTML 地址 字符"/>
    <w:link w:val="HTML"/>
    <w:rPr>
      <w:rFonts w:eastAsia="Times New Roman"/>
      <w:i/>
      <w:iCs/>
    </w:rPr>
  </w:style>
  <w:style w:type="character" w:customStyle="1" w:styleId="HTML2">
    <w:name w:val="HTML 预设格式 字符"/>
    <w:link w:val="HTML1"/>
    <w:rPr>
      <w:rFonts w:ascii="Courier New" w:eastAsia="Times New Roman" w:hAnsi="Courier New" w:cs="Courier New"/>
    </w:rPr>
  </w:style>
  <w:style w:type="paragraph" w:styleId="affff0">
    <w:name w:val="Intense Quote"/>
    <w:basedOn w:val="a1"/>
    <w:next w:val="a1"/>
    <w:link w:val="affff1"/>
    <w:uiPriority w:val="99"/>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1">
    <w:name w:val="明显引用 字符"/>
    <w:link w:val="affff0"/>
    <w:uiPriority w:val="99"/>
    <w:rPr>
      <w:rFonts w:eastAsia="Times New Roman"/>
      <w:i/>
      <w:iCs/>
      <w:color w:val="4472C4"/>
    </w:rPr>
  </w:style>
  <w:style w:type="paragraph" w:styleId="affff2">
    <w:name w:val="List Paragraph"/>
    <w:basedOn w:val="a1"/>
    <w:uiPriority w:val="34"/>
    <w:qFormat/>
    <w:pPr>
      <w:ind w:left="720"/>
    </w:pPr>
  </w:style>
  <w:style w:type="character" w:customStyle="1" w:styleId="a6">
    <w:name w:val="宏文本 字符"/>
    <w:link w:val="a5"/>
    <w:rPr>
      <w:rFonts w:ascii="Courier New" w:eastAsia="Times New Roman" w:hAnsi="Courier New" w:cs="Courier New"/>
    </w:rPr>
  </w:style>
  <w:style w:type="character" w:customStyle="1" w:styleId="afff5">
    <w:name w:val="信息标题 字符"/>
    <w:link w:val="afff4"/>
    <w:rPr>
      <w:rFonts w:ascii="Calibri Light" w:eastAsia="Times New Roman" w:hAnsi="Calibri Light" w:cs="Times New Roman"/>
      <w:sz w:val="24"/>
      <w:szCs w:val="24"/>
      <w:shd w:val="pct20" w:color="auto" w:fill="auto"/>
    </w:rPr>
  </w:style>
  <w:style w:type="paragraph" w:styleId="affff3">
    <w:name w:val="No Spacing"/>
    <w:uiPriority w:val="99"/>
    <w:qFormat/>
    <w:pPr>
      <w:overflowPunct w:val="0"/>
      <w:autoSpaceDE w:val="0"/>
      <w:autoSpaceDN w:val="0"/>
      <w:adjustRightInd w:val="0"/>
      <w:textAlignment w:val="baseline"/>
    </w:pPr>
    <w:rPr>
      <w:rFonts w:eastAsia="Times New Roman"/>
      <w:lang w:val="en-GB" w:eastAsia="en-GB"/>
    </w:rPr>
  </w:style>
  <w:style w:type="character" w:customStyle="1" w:styleId="a9">
    <w:name w:val="注释标题 字符"/>
    <w:link w:val="a8"/>
    <w:rPr>
      <w:rFonts w:eastAsia="Times New Roman"/>
    </w:rPr>
  </w:style>
  <w:style w:type="character" w:customStyle="1" w:styleId="aff">
    <w:name w:val="纯文本 字符"/>
    <w:link w:val="afe"/>
    <w:rPr>
      <w:rFonts w:ascii="Courier New" w:eastAsia="Times New Roman" w:hAnsi="Courier New" w:cs="Courier New"/>
    </w:rPr>
  </w:style>
  <w:style w:type="paragraph" w:styleId="affff4">
    <w:name w:val="Quote"/>
    <w:basedOn w:val="a1"/>
    <w:next w:val="a1"/>
    <w:link w:val="affff5"/>
    <w:uiPriority w:val="29"/>
    <w:qFormat/>
    <w:pPr>
      <w:spacing w:before="200" w:after="160"/>
      <w:ind w:left="864" w:right="864"/>
      <w:jc w:val="center"/>
    </w:pPr>
    <w:rPr>
      <w:i/>
      <w:iCs/>
      <w:color w:val="404040"/>
    </w:rPr>
  </w:style>
  <w:style w:type="character" w:customStyle="1" w:styleId="affff5">
    <w:name w:val="引用 字符"/>
    <w:link w:val="affff4"/>
    <w:uiPriority w:val="29"/>
    <w:rPr>
      <w:rFonts w:eastAsia="Times New Roman"/>
      <w:i/>
      <w:iCs/>
      <w:color w:val="404040"/>
    </w:rPr>
  </w:style>
  <w:style w:type="character" w:customStyle="1" w:styleId="af5">
    <w:name w:val="称呼 字符"/>
    <w:link w:val="af4"/>
    <w:rPr>
      <w:rFonts w:eastAsia="Times New Roman"/>
    </w:rPr>
  </w:style>
  <w:style w:type="character" w:customStyle="1" w:styleId="affc">
    <w:name w:val="签名 字符"/>
    <w:link w:val="affb"/>
    <w:rPr>
      <w:rFonts w:eastAsia="Times New Roman"/>
    </w:rPr>
  </w:style>
  <w:style w:type="character" w:customStyle="1" w:styleId="afff">
    <w:name w:val="副标题 字符"/>
    <w:link w:val="affe"/>
    <w:rPr>
      <w:rFonts w:ascii="Calibri Light" w:eastAsia="Times New Roman" w:hAnsi="Calibri Light" w:cs="Times New Roman"/>
      <w:sz w:val="24"/>
      <w:szCs w:val="24"/>
    </w:rPr>
  </w:style>
  <w:style w:type="character" w:customStyle="1" w:styleId="afff8">
    <w:name w:val="标题 字符"/>
    <w:link w:val="afff7"/>
    <w:rPr>
      <w:rFonts w:ascii="Calibri Light" w:eastAsia="Times New Roman" w:hAnsi="Calibri Light" w:cs="Times New Roman"/>
      <w:b/>
      <w:bCs/>
      <w:kern w:val="28"/>
      <w:sz w:val="32"/>
      <w:szCs w:val="32"/>
    </w:rPr>
  </w:style>
  <w:style w:type="paragraph" w:customStyle="1" w:styleId="TOC1">
    <w:name w:val="TOC 标题1"/>
    <w:basedOn w:val="1"/>
    <w:next w:val="a1"/>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ditorsNoteCharChar">
    <w:name w:val="Editor's Note Char Char"/>
    <w:rPr>
      <w:color w:val="FF0000"/>
      <w:lang w:val="en-GB" w:eastAsia="ja-JP"/>
    </w:rPr>
  </w:style>
  <w:style w:type="character" w:customStyle="1" w:styleId="NOChar">
    <w:name w:val="NO Char"/>
    <w:qFormat/>
    <w:rPr>
      <w:color w:val="000000"/>
      <w:lang w:val="en-GB" w:eastAsia="ja-JP"/>
    </w:rPr>
  </w:style>
  <w:style w:type="character" w:customStyle="1" w:styleId="TACChar">
    <w:name w:val="TAC Char"/>
    <w:link w:val="TAC"/>
    <w:locked/>
    <w:rPr>
      <w:rFonts w:ascii="Arial" w:eastAsia="Times New Roman" w:hAnsi="Arial"/>
      <w:sz w:val="18"/>
      <w:lang w:val="en-GB" w:eastAsia="en-GB"/>
    </w:rPr>
  </w:style>
  <w:style w:type="character" w:customStyle="1" w:styleId="B1Char1">
    <w:name w:val="B1 Char1"/>
    <w:rPr>
      <w:rFonts w:ascii="Times New Roman" w:hAnsi="Times New Roman"/>
      <w:lang w:val="zh-CN" w:eastAsia="en-US"/>
    </w:rPr>
  </w:style>
  <w:style w:type="character" w:customStyle="1" w:styleId="TALCar">
    <w:name w:val="TAL Car"/>
    <w:rPr>
      <w:rFonts w:ascii="Arial" w:hAnsi="Arial"/>
      <w:sz w:val="18"/>
      <w:lang w:val="zh-CN" w:eastAsia="en-US"/>
    </w:rPr>
  </w:style>
  <w:style w:type="character" w:customStyle="1" w:styleId="TANChar">
    <w:name w:val="TAN Char"/>
    <w:link w:val="TAN"/>
    <w:rPr>
      <w:rFonts w:ascii="Arial" w:eastAsia="Times New Roman" w:hAnsi="Arial"/>
      <w:sz w:val="18"/>
      <w:lang w:val="en-GB" w:eastAsia="en-GB"/>
    </w:rPr>
  </w:style>
  <w:style w:type="table" w:customStyle="1" w:styleId="TableGrid5">
    <w:name w:val="Table Grid5"/>
    <w:basedOn w:val="a3"/>
    <w:uiPriority w:val="59"/>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uiPriority w:val="59"/>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uiPriority w:val="59"/>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rPr>
      <w:rFonts w:ascii="Arial" w:eastAsia="Malgun Gothic" w:hAnsi="Arial" w:cs="Arial"/>
      <w:b/>
      <w:color w:val="000000"/>
      <w:lang w:val="zh-CN" w:eastAsia="ja-JP"/>
    </w:rPr>
  </w:style>
  <w:style w:type="character" w:customStyle="1" w:styleId="B3Char2">
    <w:name w:val="B3 Char2"/>
    <w:link w:val="B3"/>
    <w:rPr>
      <w:rFonts w:eastAsia="Times New Roman"/>
      <w:lang w:val="en-GB" w:eastAsia="en-GB"/>
    </w:rPr>
  </w:style>
  <w:style w:type="paragraph" w:customStyle="1" w:styleId="IvDbodytext">
    <w:name w:val="IvD bodytext"/>
    <w:basedOn w:val="af8"/>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rPr>
      <w:rFonts w:ascii="Arial" w:eastAsia="Times New Roman" w:hAnsi="Arial"/>
      <w:spacing w:val="2"/>
      <w:lang w:eastAsia="en-US"/>
    </w:rPr>
  </w:style>
  <w:style w:type="character" w:customStyle="1" w:styleId="THZchn">
    <w:name w:val="TH Zchn"/>
    <w:locked/>
    <w:rPr>
      <w:rFonts w:ascii="Arial" w:eastAsia="Times New Roman" w:hAnsi="Arial" w:cs="Arial"/>
      <w:b/>
      <w:lang w:val="en-GB" w:eastAsia="en-GB"/>
    </w:rPr>
  </w:style>
  <w:style w:type="character" w:customStyle="1" w:styleId="TAHChar">
    <w:name w:val="TAH Char"/>
    <w:rPr>
      <w:rFonts w:ascii="Arial" w:hAnsi="Arial"/>
      <w:b/>
      <w:color w:val="000000"/>
      <w:sz w:val="18"/>
      <w:lang w:val="en-GB" w:eastAsia="ja-JP"/>
    </w:rPr>
  </w:style>
  <w:style w:type="paragraph" w:customStyle="1" w:styleId="Description">
    <w:name w:val="Description"/>
    <w:basedOn w:val="a1"/>
    <w:qFormat/>
    <w:pPr>
      <w:widowControl w:val="0"/>
      <w:wordWrap w:val="0"/>
      <w:overflowPunct/>
      <w:adjustRightInd/>
      <w:textAlignment w:val="auto"/>
    </w:pPr>
    <w:rPr>
      <w:rFonts w:eastAsia="Malgun Gothic"/>
      <w:kern w:val="2"/>
      <w:szCs w:val="22"/>
      <w:lang w:eastAsia="en-US"/>
    </w:rPr>
  </w:style>
  <w:style w:type="character" w:styleId="affff6">
    <w:name w:val="Hyperlink"/>
    <w:basedOn w:val="a2"/>
    <w:uiPriority w:val="99"/>
    <w:unhideWhenUse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__9.vsd"/><Relationship Id="rId21" Type="http://schemas.openxmlformats.org/officeDocument/2006/relationships/package" Target="embeddings/Microsoft_Visio___.vsdx"/><Relationship Id="rId42" Type="http://schemas.openxmlformats.org/officeDocument/2006/relationships/image" Target="media/image16.emf"/><Relationship Id="rId63" Type="http://schemas.openxmlformats.org/officeDocument/2006/relationships/image" Target="media/image28.emf"/><Relationship Id="rId84" Type="http://schemas.openxmlformats.org/officeDocument/2006/relationships/image" Target="media/image38.emf"/><Relationship Id="rId138" Type="http://schemas.openxmlformats.org/officeDocument/2006/relationships/image" Target="media/image67.emf"/><Relationship Id="rId159" Type="http://schemas.openxmlformats.org/officeDocument/2006/relationships/package" Target="embeddings/Microsoft_Visio___44.vsdx"/><Relationship Id="rId170" Type="http://schemas.openxmlformats.org/officeDocument/2006/relationships/image" Target="media/image83.emf"/><Relationship Id="rId191" Type="http://schemas.openxmlformats.org/officeDocument/2006/relationships/image" Target="media/image94.emf"/><Relationship Id="rId107" Type="http://schemas.openxmlformats.org/officeDocument/2006/relationships/package" Target="embeddings/Microsoft_Visio___29.vsdx"/><Relationship Id="rId11" Type="http://schemas.openxmlformats.org/officeDocument/2006/relationships/webSettings" Target="webSettings.xml"/><Relationship Id="rId32" Type="http://schemas.openxmlformats.org/officeDocument/2006/relationships/image" Target="media/image11.emf"/><Relationship Id="rId53" Type="http://schemas.openxmlformats.org/officeDocument/2006/relationships/image" Target="media/image23.emf"/><Relationship Id="rId74" Type="http://schemas.openxmlformats.org/officeDocument/2006/relationships/image" Target="media/image33.emf"/><Relationship Id="rId128" Type="http://schemas.openxmlformats.org/officeDocument/2006/relationships/image" Target="media/image62.emf"/><Relationship Id="rId149" Type="http://schemas.openxmlformats.org/officeDocument/2006/relationships/oleObject" Target="embeddings/Microsoft_Visio_2003-2010___16.vsd"/><Relationship Id="rId5" Type="http://schemas.openxmlformats.org/officeDocument/2006/relationships/customXml" Target="../customXml/item5.xml"/><Relationship Id="rId95" Type="http://schemas.openxmlformats.org/officeDocument/2006/relationships/oleObject" Target="embeddings/Microsoft_Visio_2003-2010___6.vsd"/><Relationship Id="rId160" Type="http://schemas.openxmlformats.org/officeDocument/2006/relationships/image" Target="media/image78.emf"/><Relationship Id="rId181" Type="http://schemas.openxmlformats.org/officeDocument/2006/relationships/oleObject" Target="embeddings/Microsoft_Visio_2003-2010___22.vsd"/><Relationship Id="rId22" Type="http://schemas.openxmlformats.org/officeDocument/2006/relationships/image" Target="media/image5.emf"/><Relationship Id="rId43" Type="http://schemas.openxmlformats.org/officeDocument/2006/relationships/package" Target="embeddings/Microsoft_Visio___9.vsdx"/><Relationship Id="rId64" Type="http://schemas.openxmlformats.org/officeDocument/2006/relationships/oleObject" Target="embeddings/Microsoft_Visio_2003-2010___2.vsd"/><Relationship Id="rId118" Type="http://schemas.openxmlformats.org/officeDocument/2006/relationships/image" Target="media/image55.emf"/><Relationship Id="rId139" Type="http://schemas.openxmlformats.org/officeDocument/2006/relationships/package" Target="embeddings/Microsoft_Visio___37.vsdx"/><Relationship Id="rId85" Type="http://schemas.openxmlformats.org/officeDocument/2006/relationships/package" Target="embeddings/Microsoft_Visio___21.vsdx"/><Relationship Id="rId150" Type="http://schemas.openxmlformats.org/officeDocument/2006/relationships/image" Target="media/image73.emf"/><Relationship Id="rId171" Type="http://schemas.openxmlformats.org/officeDocument/2006/relationships/package" Target="embeddings/Microsoft_Visio___49.vsdx"/><Relationship Id="rId192" Type="http://schemas.openxmlformats.org/officeDocument/2006/relationships/package" Target="embeddings/Microsoft_Visio___53.vsdx"/><Relationship Id="rId12" Type="http://schemas.openxmlformats.org/officeDocument/2006/relationships/footnotes" Target="footnotes.xml"/><Relationship Id="rId33" Type="http://schemas.openxmlformats.org/officeDocument/2006/relationships/package" Target="embeddings/Microsoft_Visio___4.vsdx"/><Relationship Id="rId108" Type="http://schemas.openxmlformats.org/officeDocument/2006/relationships/image" Target="media/image50.emf"/><Relationship Id="rId129" Type="http://schemas.openxmlformats.org/officeDocument/2006/relationships/oleObject" Target="embeddings/Microsoft_Visio_2003-2010___10.vsd"/><Relationship Id="rId54" Type="http://schemas.openxmlformats.org/officeDocument/2006/relationships/package" Target="embeddings/Microsoft_Visio___13.vsdx"/><Relationship Id="rId75" Type="http://schemas.openxmlformats.org/officeDocument/2006/relationships/package" Target="embeddings/Microsoft_Visio___18.vsdx"/><Relationship Id="rId96" Type="http://schemas.openxmlformats.org/officeDocument/2006/relationships/image" Target="media/image44.emf"/><Relationship Id="rId140" Type="http://schemas.openxmlformats.org/officeDocument/2006/relationships/image" Target="media/image68.emf"/><Relationship Id="rId161" Type="http://schemas.openxmlformats.org/officeDocument/2006/relationships/package" Target="embeddings/Microsoft_Visio___45.vsdx"/><Relationship Id="rId182" Type="http://schemas.openxmlformats.org/officeDocument/2006/relationships/image" Target="media/image89.emf"/><Relationship Id="rId6" Type="http://schemas.openxmlformats.org/officeDocument/2006/relationships/customXml" Target="../customXml/item6.xml"/><Relationship Id="rId23" Type="http://schemas.openxmlformats.org/officeDocument/2006/relationships/package" Target="embeddings/Microsoft_Visio___1.vsdx"/><Relationship Id="rId119" Type="http://schemas.openxmlformats.org/officeDocument/2006/relationships/package" Target="embeddings/Microsoft_Visio___34.vsdx"/><Relationship Id="rId44" Type="http://schemas.openxmlformats.org/officeDocument/2006/relationships/image" Target="media/image17.emf"/><Relationship Id="rId65" Type="http://schemas.openxmlformats.org/officeDocument/2006/relationships/image" Target="media/image29.emf"/><Relationship Id="rId86" Type="http://schemas.openxmlformats.org/officeDocument/2006/relationships/image" Target="media/image39.emf"/><Relationship Id="rId130" Type="http://schemas.openxmlformats.org/officeDocument/2006/relationships/image" Target="media/image63.emf"/><Relationship Id="rId151" Type="http://schemas.openxmlformats.org/officeDocument/2006/relationships/package" Target="embeddings/Microsoft_Visio___41.vsdx"/><Relationship Id="rId172" Type="http://schemas.openxmlformats.org/officeDocument/2006/relationships/image" Target="media/image84.emf"/><Relationship Id="rId193" Type="http://schemas.openxmlformats.org/officeDocument/2006/relationships/image" Target="media/image95.png"/><Relationship Id="rId13" Type="http://schemas.openxmlformats.org/officeDocument/2006/relationships/endnotes" Target="endnotes.xml"/><Relationship Id="rId109" Type="http://schemas.openxmlformats.org/officeDocument/2006/relationships/package" Target="embeddings/Microsoft_Visio___30.vsdx"/><Relationship Id="rId34" Type="http://schemas.openxmlformats.org/officeDocument/2006/relationships/image" Target="media/image12.emf"/><Relationship Id="rId55" Type="http://schemas.openxmlformats.org/officeDocument/2006/relationships/image" Target="media/image24.emf"/><Relationship Id="rId76" Type="http://schemas.openxmlformats.org/officeDocument/2006/relationships/image" Target="media/image34.emf"/><Relationship Id="rId97" Type="http://schemas.openxmlformats.org/officeDocument/2006/relationships/package" Target="embeddings/Microsoft_Visio___26.vsdx"/><Relationship Id="rId120" Type="http://schemas.openxmlformats.org/officeDocument/2006/relationships/image" Target="media/image56.emf"/><Relationship Id="rId141" Type="http://schemas.openxmlformats.org/officeDocument/2006/relationships/package" Target="embeddings/Microsoft_Visio___38.vsdx"/><Relationship Id="rId7" Type="http://schemas.openxmlformats.org/officeDocument/2006/relationships/customXml" Target="../customXml/item7.xml"/><Relationship Id="rId71" Type="http://schemas.openxmlformats.org/officeDocument/2006/relationships/hyperlink" Target="https://jvet-experts.org/" TargetMode="External"/><Relationship Id="rId92" Type="http://schemas.openxmlformats.org/officeDocument/2006/relationships/image" Target="media/image42.emf"/><Relationship Id="rId162" Type="http://schemas.openxmlformats.org/officeDocument/2006/relationships/image" Target="media/image79.emf"/><Relationship Id="rId183" Type="http://schemas.openxmlformats.org/officeDocument/2006/relationships/oleObject" Target="embeddings/Microsoft_Visio_2003-2010___23.vsd"/><Relationship Id="rId2" Type="http://schemas.openxmlformats.org/officeDocument/2006/relationships/customXml" Target="../customXml/item2.xml"/><Relationship Id="rId29" Type="http://schemas.openxmlformats.org/officeDocument/2006/relationships/package" Target="embeddings/Microsoft_Visio___2.vsdx"/><Relationship Id="rId24" Type="http://schemas.openxmlformats.org/officeDocument/2006/relationships/image" Target="media/image6.png"/><Relationship Id="rId40" Type="http://schemas.openxmlformats.org/officeDocument/2006/relationships/image" Target="media/image15.emf"/><Relationship Id="rId45" Type="http://schemas.openxmlformats.org/officeDocument/2006/relationships/package" Target="embeddings/Microsoft_Visio___10.vsdx"/><Relationship Id="rId66" Type="http://schemas.openxmlformats.org/officeDocument/2006/relationships/package" Target="embeddings/Microsoft_Visio___17.vsdx"/><Relationship Id="rId87" Type="http://schemas.openxmlformats.org/officeDocument/2006/relationships/package" Target="embeddings/Microsoft_Visio___22.vsdx"/><Relationship Id="rId110" Type="http://schemas.openxmlformats.org/officeDocument/2006/relationships/image" Target="media/image51.emf"/><Relationship Id="rId115" Type="http://schemas.openxmlformats.org/officeDocument/2006/relationships/package" Target="embeddings/Microsoft_Visio___33.vsdx"/><Relationship Id="rId131" Type="http://schemas.openxmlformats.org/officeDocument/2006/relationships/oleObject" Target="embeddings/Microsoft_Visio_2003-2010___11.vsd"/><Relationship Id="rId136" Type="http://schemas.openxmlformats.org/officeDocument/2006/relationships/image" Target="media/image66.emf"/><Relationship Id="rId157" Type="http://schemas.openxmlformats.org/officeDocument/2006/relationships/package" Target="embeddings/Microsoft_Visio___43.vsdx"/><Relationship Id="rId178" Type="http://schemas.openxmlformats.org/officeDocument/2006/relationships/image" Target="media/image87.emf"/><Relationship Id="rId61" Type="http://schemas.openxmlformats.org/officeDocument/2006/relationships/image" Target="media/image27.emf"/><Relationship Id="rId82" Type="http://schemas.openxmlformats.org/officeDocument/2006/relationships/image" Target="media/image37.emf"/><Relationship Id="rId152" Type="http://schemas.openxmlformats.org/officeDocument/2006/relationships/image" Target="media/image74.emf"/><Relationship Id="rId173" Type="http://schemas.openxmlformats.org/officeDocument/2006/relationships/package" Target="embeddings/Microsoft_Visio___50.vsdx"/><Relationship Id="rId194" Type="http://schemas.openxmlformats.org/officeDocument/2006/relationships/header" Target="header1.xml"/><Relationship Id="rId199" Type="http://schemas.openxmlformats.org/officeDocument/2006/relationships/theme" Target="theme/theme1.xml"/><Relationship Id="rId19" Type="http://schemas.openxmlformats.org/officeDocument/2006/relationships/oleObject" Target="embeddings/oleObject1.bin"/><Relationship Id="rId14" Type="http://schemas.openxmlformats.org/officeDocument/2006/relationships/image" Target="media/image1.jpeg"/><Relationship Id="rId30" Type="http://schemas.openxmlformats.org/officeDocument/2006/relationships/image" Target="media/image10.emf"/><Relationship Id="rId35" Type="http://schemas.openxmlformats.org/officeDocument/2006/relationships/package" Target="embeddings/Microsoft_Visio___5.vsdx"/><Relationship Id="rId56" Type="http://schemas.openxmlformats.org/officeDocument/2006/relationships/package" Target="embeddings/Microsoft_Visio___14.vsdx"/><Relationship Id="rId77" Type="http://schemas.openxmlformats.org/officeDocument/2006/relationships/oleObject" Target="embeddings/Microsoft_Visio_2003-2010___4.vsd"/><Relationship Id="rId100" Type="http://schemas.openxmlformats.org/officeDocument/2006/relationships/image" Target="media/image46.emf"/><Relationship Id="rId105" Type="http://schemas.openxmlformats.org/officeDocument/2006/relationships/package" Target="embeddings/Microsoft_Visio___28.vsdx"/><Relationship Id="rId126" Type="http://schemas.openxmlformats.org/officeDocument/2006/relationships/image" Target="media/image61.emf"/><Relationship Id="rId147" Type="http://schemas.openxmlformats.org/officeDocument/2006/relationships/package" Target="embeddings/Microsoft_Visio___40.vsdx"/><Relationship Id="rId168" Type="http://schemas.openxmlformats.org/officeDocument/2006/relationships/image" Target="media/image82.emf"/><Relationship Id="rId8" Type="http://schemas.openxmlformats.org/officeDocument/2006/relationships/numbering" Target="numbering.xml"/><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package" Target="embeddings/Microsoft_Visio___25.vsdx"/><Relationship Id="rId98" Type="http://schemas.openxmlformats.org/officeDocument/2006/relationships/image" Target="media/image45.emf"/><Relationship Id="rId121" Type="http://schemas.openxmlformats.org/officeDocument/2006/relationships/package" Target="embeddings/Microsoft_Visio___35.vsdx"/><Relationship Id="rId142" Type="http://schemas.openxmlformats.org/officeDocument/2006/relationships/image" Target="media/image69.emf"/><Relationship Id="rId163" Type="http://schemas.openxmlformats.org/officeDocument/2006/relationships/oleObject" Target="embeddings/Microsoft_Visio_2003-2010___18.vsd"/><Relationship Id="rId184" Type="http://schemas.openxmlformats.org/officeDocument/2006/relationships/image" Target="media/image90.emf"/><Relationship Id="rId189" Type="http://schemas.openxmlformats.org/officeDocument/2006/relationships/image" Target="media/image93.emf"/><Relationship Id="rId3" Type="http://schemas.openxmlformats.org/officeDocument/2006/relationships/customXml" Target="../customXml/item3.xml"/><Relationship Id="rId25" Type="http://schemas.openxmlformats.org/officeDocument/2006/relationships/image" Target="media/image7.png"/><Relationship Id="rId46" Type="http://schemas.openxmlformats.org/officeDocument/2006/relationships/image" Target="media/image18.emf"/><Relationship Id="rId67" Type="http://schemas.openxmlformats.org/officeDocument/2006/relationships/image" Target="media/image30.png"/><Relationship Id="rId116" Type="http://schemas.openxmlformats.org/officeDocument/2006/relationships/image" Target="media/image54.emf"/><Relationship Id="rId137" Type="http://schemas.openxmlformats.org/officeDocument/2006/relationships/oleObject" Target="embeddings/Microsoft_Visio_2003-2010___14.vsd"/><Relationship Id="rId158" Type="http://schemas.openxmlformats.org/officeDocument/2006/relationships/image" Target="media/image77.emf"/><Relationship Id="rId20" Type="http://schemas.openxmlformats.org/officeDocument/2006/relationships/image" Target="media/image4.emf"/><Relationship Id="rId41" Type="http://schemas.openxmlformats.org/officeDocument/2006/relationships/package" Target="embeddings/Microsoft_Visio___8.vsdx"/><Relationship Id="rId62" Type="http://schemas.openxmlformats.org/officeDocument/2006/relationships/oleObject" Target="embeddings/Microsoft_Visio_2003-2010___1.vsd"/><Relationship Id="rId83" Type="http://schemas.openxmlformats.org/officeDocument/2006/relationships/package" Target="embeddings/Microsoft_Visio___20.vsdx"/><Relationship Id="rId88" Type="http://schemas.openxmlformats.org/officeDocument/2006/relationships/image" Target="media/image40.emf"/><Relationship Id="rId111" Type="http://schemas.openxmlformats.org/officeDocument/2006/relationships/package" Target="embeddings/Microsoft_Visio___31.vsdx"/><Relationship Id="rId132" Type="http://schemas.openxmlformats.org/officeDocument/2006/relationships/image" Target="media/image64.emf"/><Relationship Id="rId153" Type="http://schemas.openxmlformats.org/officeDocument/2006/relationships/package" Target="embeddings/Microsoft_Visio___42.vsdx"/><Relationship Id="rId174" Type="http://schemas.openxmlformats.org/officeDocument/2006/relationships/image" Target="media/image85.emf"/><Relationship Id="rId179" Type="http://schemas.openxmlformats.org/officeDocument/2006/relationships/oleObject" Target="embeddings/Microsoft_Visio_2003-2010___21.vsd"/><Relationship Id="rId195" Type="http://schemas.openxmlformats.org/officeDocument/2006/relationships/header" Target="header2.xml"/><Relationship Id="rId190" Type="http://schemas.openxmlformats.org/officeDocument/2006/relationships/package" Target="embeddings/Microsoft_Visio___52.vsdx"/><Relationship Id="rId15" Type="http://schemas.openxmlformats.org/officeDocument/2006/relationships/image" Target="media/image2.png"/><Relationship Id="rId36" Type="http://schemas.openxmlformats.org/officeDocument/2006/relationships/image" Target="media/image13.emf"/><Relationship Id="rId57" Type="http://schemas.openxmlformats.org/officeDocument/2006/relationships/image" Target="media/image25.emf"/><Relationship Id="rId106" Type="http://schemas.openxmlformats.org/officeDocument/2006/relationships/image" Target="media/image49.emf"/><Relationship Id="rId127" Type="http://schemas.openxmlformats.org/officeDocument/2006/relationships/package" Target="embeddings/Microsoft_Visio___36.vsdx"/><Relationship Id="rId10" Type="http://schemas.openxmlformats.org/officeDocument/2006/relationships/settings" Target="settings.xml"/><Relationship Id="rId31" Type="http://schemas.openxmlformats.org/officeDocument/2006/relationships/package" Target="embeddings/Microsoft_Visio___3.vsdx"/><Relationship Id="rId52" Type="http://schemas.openxmlformats.org/officeDocument/2006/relationships/package" Target="embeddings/Microsoft_Visio___12.vsdx"/><Relationship Id="rId73" Type="http://schemas.openxmlformats.org/officeDocument/2006/relationships/oleObject" Target="embeddings/Microsoft_Visio_2003-2010___3.vsd"/><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Visio_2003-2010___7.vsd"/><Relationship Id="rId101" Type="http://schemas.openxmlformats.org/officeDocument/2006/relationships/oleObject" Target="embeddings/Microsoft_Visio_2003-2010___8.vsd"/><Relationship Id="rId122" Type="http://schemas.openxmlformats.org/officeDocument/2006/relationships/image" Target="media/image57.png"/><Relationship Id="rId143" Type="http://schemas.openxmlformats.org/officeDocument/2006/relationships/oleObject" Target="embeddings/Microsoft_Visio_2003-2010___15.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package" Target="embeddings/Microsoft_Visio___48.vsdx"/><Relationship Id="rId185" Type="http://schemas.openxmlformats.org/officeDocument/2006/relationships/package" Target="embeddings/Microsoft_Visio___51.vsdx"/><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image" Target="media/image88.emf"/><Relationship Id="rId26" Type="http://schemas.openxmlformats.org/officeDocument/2006/relationships/image" Target="media/image8.emf"/><Relationship Id="rId47" Type="http://schemas.openxmlformats.org/officeDocument/2006/relationships/package" Target="embeddings/Microsoft_Visio___11.vsdx"/><Relationship Id="rId68" Type="http://schemas.openxmlformats.org/officeDocument/2006/relationships/hyperlink" Target="https://onnx.ai/supported-tools.html" TargetMode="External"/><Relationship Id="rId89" Type="http://schemas.openxmlformats.org/officeDocument/2006/relationships/package" Target="embeddings/Microsoft_Visio___23.vsdx"/><Relationship Id="rId112" Type="http://schemas.openxmlformats.org/officeDocument/2006/relationships/image" Target="media/image52.emf"/><Relationship Id="rId133" Type="http://schemas.openxmlformats.org/officeDocument/2006/relationships/oleObject" Target="embeddings/Microsoft_Visio_2003-2010___12.vsd"/><Relationship Id="rId154" Type="http://schemas.openxmlformats.org/officeDocument/2006/relationships/image" Target="media/image75.emf"/><Relationship Id="rId175" Type="http://schemas.openxmlformats.org/officeDocument/2006/relationships/oleObject" Target="embeddings/Microsoft_Visio_2003-2010___19.vsd"/><Relationship Id="rId196" Type="http://schemas.openxmlformats.org/officeDocument/2006/relationships/footer" Target="footer3.xml"/><Relationship Id="rId16" Type="http://schemas.openxmlformats.org/officeDocument/2006/relationships/footer" Target="footer1.xml"/><Relationship Id="rId37" Type="http://schemas.openxmlformats.org/officeDocument/2006/relationships/package" Target="embeddings/Microsoft_Visio___6.vsdx"/><Relationship Id="rId58" Type="http://schemas.openxmlformats.org/officeDocument/2006/relationships/package" Target="embeddings/Microsoft_Visio___15.vsdx"/><Relationship Id="rId79" Type="http://schemas.openxmlformats.org/officeDocument/2006/relationships/oleObject" Target="embeddings/Microsoft_Visio_2003-2010___5.vsd"/><Relationship Id="rId102" Type="http://schemas.openxmlformats.org/officeDocument/2006/relationships/image" Target="media/image47.emf"/><Relationship Id="rId123" Type="http://schemas.openxmlformats.org/officeDocument/2006/relationships/image" Target="media/image58.png"/><Relationship Id="rId144" Type="http://schemas.openxmlformats.org/officeDocument/2006/relationships/image" Target="media/image70.emf"/><Relationship Id="rId90" Type="http://schemas.openxmlformats.org/officeDocument/2006/relationships/image" Target="media/image41.emf"/><Relationship Id="rId165" Type="http://schemas.openxmlformats.org/officeDocument/2006/relationships/package" Target="embeddings/Microsoft_Visio___46.vsdx"/><Relationship Id="rId186" Type="http://schemas.openxmlformats.org/officeDocument/2006/relationships/image" Target="media/image91.png"/><Relationship Id="rId27" Type="http://schemas.openxmlformats.org/officeDocument/2006/relationships/oleObject" Target="embeddings/Microsoft_Visio_2003-2010___.vsd"/><Relationship Id="rId48" Type="http://schemas.openxmlformats.org/officeDocument/2006/relationships/image" Target="media/image19.png"/><Relationship Id="rId69" Type="http://schemas.openxmlformats.org/officeDocument/2006/relationships/image" Target="media/image31.png"/><Relationship Id="rId113" Type="http://schemas.openxmlformats.org/officeDocument/2006/relationships/package" Target="embeddings/Microsoft_Visio___32.vsdx"/><Relationship Id="rId134" Type="http://schemas.openxmlformats.org/officeDocument/2006/relationships/image" Target="media/image65.emf"/><Relationship Id="rId80" Type="http://schemas.openxmlformats.org/officeDocument/2006/relationships/image" Target="media/image36.emf"/><Relationship Id="rId155" Type="http://schemas.openxmlformats.org/officeDocument/2006/relationships/oleObject" Target="embeddings/Microsoft_Visio_2003-2010___17.vsd"/><Relationship Id="rId176" Type="http://schemas.openxmlformats.org/officeDocument/2006/relationships/image" Target="media/image86.emf"/><Relationship Id="rId197" Type="http://schemas.openxmlformats.org/officeDocument/2006/relationships/fontTable" Target="fontTable.xml"/><Relationship Id="rId17" Type="http://schemas.openxmlformats.org/officeDocument/2006/relationships/footer" Target="footer2.xml"/><Relationship Id="rId38" Type="http://schemas.openxmlformats.org/officeDocument/2006/relationships/image" Target="media/image14.emf"/><Relationship Id="rId59" Type="http://schemas.openxmlformats.org/officeDocument/2006/relationships/image" Target="media/image26.emf"/><Relationship Id="rId103" Type="http://schemas.openxmlformats.org/officeDocument/2006/relationships/package" Target="embeddings/Microsoft_Visio___27.vsdx"/><Relationship Id="rId124" Type="http://schemas.openxmlformats.org/officeDocument/2006/relationships/image" Target="media/image59.png"/><Relationship Id="rId70" Type="http://schemas.openxmlformats.org/officeDocument/2006/relationships/hyperlink" Target="https://jvet-experts.org/" TargetMode="External"/><Relationship Id="rId91" Type="http://schemas.openxmlformats.org/officeDocument/2006/relationships/package" Target="embeddings/Microsoft_Visio___24.vsdx"/><Relationship Id="rId145" Type="http://schemas.openxmlformats.org/officeDocument/2006/relationships/package" Target="embeddings/Microsoft_Visio___39.vsdx"/><Relationship Id="rId166" Type="http://schemas.openxmlformats.org/officeDocument/2006/relationships/image" Target="media/image81.emf"/><Relationship Id="rId187" Type="http://schemas.openxmlformats.org/officeDocument/2006/relationships/image" Target="media/image92.emf"/><Relationship Id="rId1" Type="http://schemas.openxmlformats.org/officeDocument/2006/relationships/customXml" Target="../customXml/item1.xml"/><Relationship Id="rId28" Type="http://schemas.openxmlformats.org/officeDocument/2006/relationships/image" Target="media/image9.emf"/><Relationship Id="rId49" Type="http://schemas.openxmlformats.org/officeDocument/2006/relationships/image" Target="media/image20.png"/><Relationship Id="rId114" Type="http://schemas.openxmlformats.org/officeDocument/2006/relationships/image" Target="media/image53.emf"/><Relationship Id="rId60" Type="http://schemas.openxmlformats.org/officeDocument/2006/relationships/package" Target="embeddings/Microsoft_Visio___16.vsdx"/><Relationship Id="rId81" Type="http://schemas.openxmlformats.org/officeDocument/2006/relationships/package" Target="embeddings/Microsoft_Visio___19.vsdx"/><Relationship Id="rId135" Type="http://schemas.openxmlformats.org/officeDocument/2006/relationships/oleObject" Target="embeddings/Microsoft_Visio_2003-2010___13.vsd"/><Relationship Id="rId156" Type="http://schemas.openxmlformats.org/officeDocument/2006/relationships/image" Target="media/image76.emf"/><Relationship Id="rId177" Type="http://schemas.openxmlformats.org/officeDocument/2006/relationships/oleObject" Target="embeddings/Microsoft_Visio_2003-2010___20.vsd"/><Relationship Id="rId198" Type="http://schemas.microsoft.com/office/2011/relationships/people" Target="people.xml"/><Relationship Id="rId18" Type="http://schemas.openxmlformats.org/officeDocument/2006/relationships/image" Target="media/image3.emf"/><Relationship Id="rId39" Type="http://schemas.openxmlformats.org/officeDocument/2006/relationships/package" Target="embeddings/Microsoft_Visio___7.vsdx"/><Relationship Id="rId50" Type="http://schemas.openxmlformats.org/officeDocument/2006/relationships/image" Target="media/image21.png"/><Relationship Id="rId104" Type="http://schemas.openxmlformats.org/officeDocument/2006/relationships/image" Target="media/image48.emf"/><Relationship Id="rId125" Type="http://schemas.openxmlformats.org/officeDocument/2006/relationships/image" Target="media/image60.png"/><Relationship Id="rId146" Type="http://schemas.openxmlformats.org/officeDocument/2006/relationships/image" Target="media/image71.emf"/><Relationship Id="rId167" Type="http://schemas.openxmlformats.org/officeDocument/2006/relationships/package" Target="embeddings/Microsoft_Visio___47.vsdx"/><Relationship Id="rId188" Type="http://schemas.openxmlformats.org/officeDocument/2006/relationships/oleObject" Target="embeddings/Microsoft_Visio_2003-2010___24.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3.xml><?xml version="1.0" encoding="utf-8"?>
<LongProperties xmlns="http://schemas.microsoft.com/office/2006/metadata/longProperties"/>
</file>

<file path=customXml/item4.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DFDB35-4F12-4AB6-9573-4B9B8857C909}">
  <ds:schemaRefs/>
</ds:datastoreItem>
</file>

<file path=customXml/itemProps2.xml><?xml version="1.0" encoding="utf-8"?>
<ds:datastoreItem xmlns:ds="http://schemas.openxmlformats.org/officeDocument/2006/customXml" ds:itemID="{9546F701-C701-4446-A23D-BF82B6CFB11E}">
  <ds:schemaRefs>
    <ds:schemaRef ds:uri="http://purl.org/dc/elements/1.1/"/>
    <ds:schemaRef ds:uri="http://schemas.microsoft.com/sharepoint/v4"/>
    <ds:schemaRef ds:uri="http://www.w3.org/XML/1998/namespace"/>
    <ds:schemaRef ds:uri="17c5c574-4f42-45b3-8a7f-77d8e859d074"/>
    <ds:schemaRef ds:uri="http://purl.org/dc/terms/"/>
    <ds:schemaRef ds:uri="http://schemas.microsoft.com/office/2006/documentManagement/types"/>
    <ds:schemaRef ds:uri="http://schemas.microsoft.com/office/infopath/2007/PartnerControls"/>
    <ds:schemaRef ds:uri="http://schemas.microsoft.com/office/2006/metadata/properties"/>
    <ds:schemaRef ds:uri="http://schemas.openxmlformats.org/package/2006/metadata/core-properties"/>
    <ds:schemaRef ds:uri="66EEDB98-F073-460B-B9B0-9643F9FE785E"/>
    <ds:schemaRef ds:uri="http://schemas.microsoft.com/sharepoint/v3"/>
    <ds:schemaRef ds:uri="http://purl.org/dc/dcmitype/"/>
  </ds:schemaRefs>
</ds:datastoreItem>
</file>

<file path=customXml/itemProps3.xml><?xml version="1.0" encoding="utf-8"?>
<ds:datastoreItem xmlns:ds="http://schemas.openxmlformats.org/officeDocument/2006/customXml" ds:itemID="{6016A4E4-BE80-4AF8-A684-4078E9D2AED1}">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00A2B484-1218-49BE-83C0-E3AFAA8A2CEF}">
  <ds:schemaRefs/>
</ds:datastoreItem>
</file>

<file path=customXml/itemProps6.xml><?xml version="1.0" encoding="utf-8"?>
<ds:datastoreItem xmlns:ds="http://schemas.openxmlformats.org/officeDocument/2006/customXml" ds:itemID="{3A564B6B-AC46-4DB5-ACCA-ED596777EFCD}">
  <ds:schemaRefs/>
</ds:datastoreItem>
</file>

<file path=customXml/itemProps7.xml><?xml version="1.0" encoding="utf-8"?>
<ds:datastoreItem xmlns:ds="http://schemas.openxmlformats.org/officeDocument/2006/customXml" ds:itemID="{813D8D37-6D86-4680-BB25-28ECB22AE7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192</Pages>
  <Words>73913</Words>
  <Characters>454214</Characters>
  <Application>Microsoft Office Word</Application>
  <DocSecurity>0</DocSecurity>
  <Lines>3785</Lines>
  <Paragraphs>1054</Paragraphs>
  <ScaleCrop>false</ScaleCrop>
  <Company/>
  <LinksUpToDate>false</LinksUpToDate>
  <CharactersWithSpaces>527073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23.700-81</dc:title>
  <dc:subject>Study of Enablers for Network Automation for 5G 5G System (5GS); Phase 3 (Release 18)</dc:subject>
  <dc:creator>MCC Support</dc:creator>
  <cp:lastModifiedBy>Rapporteur</cp:lastModifiedBy>
  <cp:revision>9</cp:revision>
  <cp:lastPrinted>2018-08-13T09:59:00Z</cp:lastPrinted>
  <dcterms:created xsi:type="dcterms:W3CDTF">2022-05-26T06:25:00Z</dcterms:created>
  <dcterms:modified xsi:type="dcterms:W3CDTF">2022-05-26T07:42:00Z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y fmtid="{D5CDD505-2E9C-101B-9397-08002B2CF9AE}" pid="15" name="KSOProductBuildVer">
    <vt:lpwstr>2052-11.8.2.10912</vt:lpwstr>
  </property>
  <property fmtid="{D5CDD505-2E9C-101B-9397-08002B2CF9AE}" pid="16" name="ICV">
    <vt:lpwstr>B849D2E62E5543068A78C72774F89C29</vt:lpwstr>
  </property>
</Properties>
</file>